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5FE71" w14:textId="77777777" w:rsidR="00BE1CC6" w:rsidRDefault="00BE1CC6"/>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C26FA" w14:paraId="66ED35F1" w14:textId="77777777" w:rsidTr="005E4BB2">
        <w:tc>
          <w:tcPr>
            <w:tcW w:w="10423" w:type="dxa"/>
            <w:gridSpan w:val="2"/>
            <w:shd w:val="clear" w:color="auto" w:fill="auto"/>
          </w:tcPr>
          <w:p w14:paraId="7269FBC9" w14:textId="378330BB" w:rsidR="004F0988" w:rsidRPr="008C26FA" w:rsidRDefault="00E56456" w:rsidP="00133525">
            <w:pPr>
              <w:pStyle w:val="ZA"/>
              <w:framePr w:w="0" w:hRule="auto" w:wrap="auto" w:vAnchor="margin" w:hAnchor="text" w:yAlign="inline"/>
              <w:rPr>
                <w:noProof w:val="0"/>
              </w:rPr>
            </w:pPr>
            <w:bookmarkStart w:id="0" w:name="_Hlk72412673"/>
            <w:bookmarkStart w:id="1" w:name="page1"/>
            <w:r w:rsidRPr="008C26FA">
              <w:rPr>
                <w:noProof w:val="0"/>
                <w:sz w:val="64"/>
              </w:rPr>
              <w:t>Draft</w:t>
            </w:r>
            <w:r w:rsidR="00902F00" w:rsidRPr="008C26FA">
              <w:rPr>
                <w:noProof w:val="0"/>
                <w:sz w:val="64"/>
              </w:rPr>
              <w:t xml:space="preserve"> </w:t>
            </w:r>
            <w:r w:rsidR="004F0988" w:rsidRPr="008C26FA">
              <w:rPr>
                <w:noProof w:val="0"/>
                <w:sz w:val="64"/>
              </w:rPr>
              <w:t xml:space="preserve">3GPP </w:t>
            </w:r>
            <w:bookmarkStart w:id="2" w:name="specType1"/>
            <w:r w:rsidR="004F0988" w:rsidRPr="008C26FA">
              <w:rPr>
                <w:noProof w:val="0"/>
                <w:sz w:val="64"/>
              </w:rPr>
              <w:t>TS</w:t>
            </w:r>
            <w:bookmarkEnd w:id="2"/>
            <w:r w:rsidR="004F0988" w:rsidRPr="008C26FA">
              <w:rPr>
                <w:noProof w:val="0"/>
                <w:sz w:val="64"/>
              </w:rPr>
              <w:t xml:space="preserve"> </w:t>
            </w:r>
            <w:bookmarkStart w:id="3" w:name="specNumber"/>
            <w:r w:rsidR="00882B8D" w:rsidRPr="008C26FA">
              <w:rPr>
                <w:noProof w:val="0"/>
                <w:sz w:val="64"/>
              </w:rPr>
              <w:t>31</w:t>
            </w:r>
            <w:r w:rsidR="004F0988" w:rsidRPr="008C26FA">
              <w:rPr>
                <w:noProof w:val="0"/>
                <w:sz w:val="64"/>
              </w:rPr>
              <w:t>.</w:t>
            </w:r>
            <w:r w:rsidR="00882B8D" w:rsidRPr="008C26FA">
              <w:rPr>
                <w:noProof w:val="0"/>
                <w:sz w:val="64"/>
              </w:rPr>
              <w:t>12</w:t>
            </w:r>
            <w:r w:rsidR="00B519E0" w:rsidRPr="008C26FA">
              <w:rPr>
                <w:noProof w:val="0"/>
                <w:sz w:val="64"/>
              </w:rPr>
              <w:t>7</w:t>
            </w:r>
            <w:bookmarkEnd w:id="3"/>
            <w:r w:rsidR="004F0988" w:rsidRPr="008C26FA">
              <w:rPr>
                <w:noProof w:val="0"/>
                <w:sz w:val="64"/>
              </w:rPr>
              <w:t xml:space="preserve"> </w:t>
            </w:r>
            <w:r w:rsidR="004F0988" w:rsidRPr="008C26FA">
              <w:rPr>
                <w:noProof w:val="0"/>
              </w:rPr>
              <w:t>V</w:t>
            </w:r>
            <w:bookmarkStart w:id="4" w:name="specVersion"/>
            <w:r w:rsidR="00232571" w:rsidRPr="008C26FA">
              <w:rPr>
                <w:noProof w:val="0"/>
              </w:rPr>
              <w:t>0</w:t>
            </w:r>
            <w:r w:rsidR="004F0988" w:rsidRPr="008C26FA">
              <w:rPr>
                <w:noProof w:val="0"/>
              </w:rPr>
              <w:t>.</w:t>
            </w:r>
            <w:r w:rsidR="00F810BA" w:rsidRPr="008C26FA">
              <w:rPr>
                <w:noProof w:val="0"/>
              </w:rPr>
              <w:t>1</w:t>
            </w:r>
            <w:r w:rsidR="00481E77" w:rsidRPr="008C26FA">
              <w:rPr>
                <w:noProof w:val="0"/>
              </w:rPr>
              <w:t>.</w:t>
            </w:r>
            <w:r w:rsidR="00E91CAF">
              <w:rPr>
                <w:noProof w:val="0"/>
              </w:rPr>
              <w:t>4</w:t>
            </w:r>
            <w:bookmarkEnd w:id="4"/>
            <w:r w:rsidR="004F0988" w:rsidRPr="008C26FA">
              <w:rPr>
                <w:noProof w:val="0"/>
              </w:rPr>
              <w:t xml:space="preserve"> </w:t>
            </w:r>
            <w:r w:rsidR="004F0988" w:rsidRPr="008C26FA">
              <w:rPr>
                <w:noProof w:val="0"/>
                <w:sz w:val="32"/>
              </w:rPr>
              <w:t>(</w:t>
            </w:r>
            <w:bookmarkStart w:id="5" w:name="issueDate"/>
            <w:r w:rsidR="00721E4A" w:rsidRPr="008C26FA">
              <w:rPr>
                <w:noProof w:val="0"/>
                <w:sz w:val="32"/>
              </w:rPr>
              <w:t>202</w:t>
            </w:r>
            <w:r w:rsidR="00721E4A">
              <w:rPr>
                <w:noProof w:val="0"/>
                <w:sz w:val="32"/>
              </w:rPr>
              <w:t>2</w:t>
            </w:r>
            <w:r w:rsidR="00E91CAF">
              <w:rPr>
                <w:noProof w:val="0"/>
                <w:sz w:val="32"/>
              </w:rPr>
              <w:t>-05</w:t>
            </w:r>
            <w:bookmarkEnd w:id="5"/>
            <w:r w:rsidR="004F0988" w:rsidRPr="008C26FA">
              <w:rPr>
                <w:noProof w:val="0"/>
                <w:sz w:val="32"/>
              </w:rPr>
              <w:t>)</w:t>
            </w:r>
            <w:bookmarkEnd w:id="0"/>
          </w:p>
        </w:tc>
      </w:tr>
      <w:tr w:rsidR="004F0988" w:rsidRPr="008C26FA" w14:paraId="249832E9" w14:textId="77777777" w:rsidTr="005E4BB2">
        <w:trPr>
          <w:trHeight w:hRule="exact" w:val="1134"/>
        </w:trPr>
        <w:tc>
          <w:tcPr>
            <w:tcW w:w="10423" w:type="dxa"/>
            <w:gridSpan w:val="2"/>
            <w:shd w:val="clear" w:color="auto" w:fill="auto"/>
          </w:tcPr>
          <w:p w14:paraId="353B5C5B" w14:textId="76BFE02A" w:rsidR="004F0988" w:rsidRPr="008C26FA" w:rsidRDefault="00B519E0" w:rsidP="00133525">
            <w:pPr>
              <w:pStyle w:val="ZB"/>
              <w:framePr w:w="0" w:hRule="auto" w:wrap="auto" w:vAnchor="margin" w:hAnchor="text" w:yAlign="inline"/>
              <w:rPr>
                <w:noProof w:val="0"/>
              </w:rPr>
            </w:pPr>
            <w:bookmarkStart w:id="6" w:name="spectype2"/>
            <w:r w:rsidRPr="008C26FA">
              <w:rPr>
                <w:noProof w:val="0"/>
              </w:rPr>
              <w:t xml:space="preserve">Technical </w:t>
            </w:r>
            <w:r w:rsidR="004F0988" w:rsidRPr="008C26FA">
              <w:rPr>
                <w:noProof w:val="0"/>
              </w:rPr>
              <w:t>Specification</w:t>
            </w:r>
            <w:bookmarkEnd w:id="6"/>
          </w:p>
          <w:p w14:paraId="4152E7EC" w14:textId="77777777" w:rsidR="00BA4B8D" w:rsidRPr="008C26FA" w:rsidRDefault="00BA4B8D" w:rsidP="00BA4B8D">
            <w:pPr>
              <w:pStyle w:val="Guidance"/>
            </w:pPr>
          </w:p>
        </w:tc>
      </w:tr>
      <w:tr w:rsidR="004F0988" w:rsidRPr="008C26FA" w14:paraId="2F225514" w14:textId="77777777" w:rsidTr="005E4BB2">
        <w:trPr>
          <w:trHeight w:hRule="exact" w:val="3686"/>
        </w:trPr>
        <w:tc>
          <w:tcPr>
            <w:tcW w:w="10423" w:type="dxa"/>
            <w:gridSpan w:val="2"/>
            <w:shd w:val="clear" w:color="auto" w:fill="auto"/>
          </w:tcPr>
          <w:p w14:paraId="7DE5D6E1" w14:textId="77777777" w:rsidR="004F0988" w:rsidRPr="008C26FA" w:rsidRDefault="004F0988" w:rsidP="00133525">
            <w:pPr>
              <w:pStyle w:val="ZT"/>
              <w:framePr w:wrap="auto" w:vAnchor="margin" w:hAnchor="text" w:yAlign="inline"/>
            </w:pPr>
            <w:r w:rsidRPr="008C26FA">
              <w:t>3rd Generation Partnership Project;</w:t>
            </w:r>
          </w:p>
          <w:p w14:paraId="75716574" w14:textId="77777777" w:rsidR="004F0988" w:rsidRPr="008C26FA" w:rsidRDefault="004F0988" w:rsidP="00133525">
            <w:pPr>
              <w:pStyle w:val="ZT"/>
              <w:framePr w:wrap="auto" w:vAnchor="margin" w:hAnchor="text" w:yAlign="inline"/>
              <w:rPr>
                <w:highlight w:val="yellow"/>
              </w:rPr>
            </w:pPr>
            <w:r w:rsidRPr="008C26FA">
              <w:t xml:space="preserve">Technical Specification Group </w:t>
            </w:r>
            <w:bookmarkStart w:id="7" w:name="specTitle"/>
            <w:r w:rsidR="00882B8D" w:rsidRPr="008C26FA">
              <w:t>Core Network and Terminals;</w:t>
            </w:r>
          </w:p>
          <w:p w14:paraId="1A4E0CC0" w14:textId="77777777" w:rsidR="003512F1" w:rsidRPr="008C26FA" w:rsidRDefault="00022BEC" w:rsidP="00133525">
            <w:pPr>
              <w:pStyle w:val="ZT"/>
              <w:framePr w:wrap="auto" w:vAnchor="margin" w:hAnchor="text" w:yAlign="inline"/>
            </w:pPr>
            <w:r w:rsidRPr="008C26FA">
              <w:t>UICC-terminal interaction</w:t>
            </w:r>
            <w:r w:rsidR="003512F1" w:rsidRPr="008C26FA">
              <w:t>;</w:t>
            </w:r>
          </w:p>
          <w:p w14:paraId="5FE02E75" w14:textId="77777777" w:rsidR="00062023" w:rsidRPr="008C26FA" w:rsidRDefault="00022BEC" w:rsidP="00133525">
            <w:pPr>
              <w:pStyle w:val="ZT"/>
              <w:framePr w:wrap="auto" w:vAnchor="margin" w:hAnchor="text" w:yAlign="inline"/>
            </w:pPr>
            <w:r w:rsidRPr="008C26FA">
              <w:t>non-removable Universal Subscriber Identity Module (nrUSIM)</w:t>
            </w:r>
          </w:p>
          <w:p w14:paraId="3663345E" w14:textId="47B1BA00" w:rsidR="004F0988" w:rsidRPr="008C26FA" w:rsidRDefault="00022BEC" w:rsidP="00022BEC">
            <w:pPr>
              <w:pStyle w:val="ZT"/>
              <w:framePr w:wrap="auto" w:vAnchor="margin" w:hAnchor="text" w:yAlign="inline"/>
            </w:pPr>
            <w:r w:rsidRPr="008C26FA">
              <w:t xml:space="preserve">application </w:t>
            </w:r>
            <w:r w:rsidR="00B519E0" w:rsidRPr="008C26FA">
              <w:t>behavioural</w:t>
            </w:r>
            <w:r w:rsidR="0058138D" w:rsidRPr="008C26FA">
              <w:t xml:space="preserve"> </w:t>
            </w:r>
            <w:r w:rsidRPr="008C26FA">
              <w:t>test specification</w:t>
            </w:r>
            <w:bookmarkEnd w:id="7"/>
          </w:p>
          <w:p w14:paraId="16DCC947" w14:textId="240AB656" w:rsidR="004F0988" w:rsidRPr="008C26FA" w:rsidRDefault="004F0988" w:rsidP="00133525">
            <w:pPr>
              <w:pStyle w:val="ZT"/>
              <w:framePr w:wrap="auto" w:vAnchor="margin" w:hAnchor="text" w:yAlign="inline"/>
              <w:rPr>
                <w:i/>
                <w:sz w:val="28"/>
              </w:rPr>
            </w:pPr>
            <w:r w:rsidRPr="008C26FA">
              <w:t>(</w:t>
            </w:r>
            <w:r w:rsidRPr="008C26FA">
              <w:rPr>
                <w:rStyle w:val="ZGSM"/>
              </w:rPr>
              <w:t xml:space="preserve">Release </w:t>
            </w:r>
            <w:bookmarkStart w:id="8" w:name="specRelease"/>
            <w:r w:rsidR="00481E77" w:rsidRPr="008C26FA">
              <w:rPr>
                <w:rStyle w:val="ZGSM"/>
              </w:rPr>
              <w:t>17</w:t>
            </w:r>
            <w:bookmarkEnd w:id="8"/>
            <w:r w:rsidRPr="008C26FA">
              <w:t>)</w:t>
            </w:r>
          </w:p>
        </w:tc>
      </w:tr>
      <w:tr w:rsidR="00BF128E" w:rsidRPr="008C26FA" w14:paraId="0C013A8D" w14:textId="77777777" w:rsidTr="005E4BB2">
        <w:tc>
          <w:tcPr>
            <w:tcW w:w="10423" w:type="dxa"/>
            <w:gridSpan w:val="2"/>
            <w:shd w:val="clear" w:color="auto" w:fill="auto"/>
          </w:tcPr>
          <w:p w14:paraId="5326A127" w14:textId="77777777" w:rsidR="00BF128E" w:rsidRPr="008C26FA" w:rsidRDefault="00BF128E" w:rsidP="00133525">
            <w:pPr>
              <w:pStyle w:val="ZU"/>
              <w:framePr w:w="0" w:wrap="auto" w:vAnchor="margin" w:hAnchor="text" w:yAlign="inline"/>
              <w:tabs>
                <w:tab w:val="right" w:pos="10206"/>
              </w:tabs>
              <w:jc w:val="left"/>
              <w:rPr>
                <w:noProof w:val="0"/>
                <w:color w:val="0000FF"/>
              </w:rPr>
            </w:pPr>
            <w:r w:rsidRPr="008C26FA">
              <w:rPr>
                <w:noProof w:val="0"/>
                <w:color w:val="0000FF"/>
              </w:rPr>
              <w:tab/>
            </w:r>
          </w:p>
        </w:tc>
      </w:tr>
      <w:tr w:rsidR="00D57972" w:rsidRPr="003068BA" w14:paraId="517AF5DD" w14:textId="77777777" w:rsidTr="005E4BB2">
        <w:trPr>
          <w:trHeight w:hRule="exact" w:val="1531"/>
        </w:trPr>
        <w:tc>
          <w:tcPr>
            <w:tcW w:w="4883" w:type="dxa"/>
            <w:shd w:val="clear" w:color="auto" w:fill="auto"/>
          </w:tcPr>
          <w:p w14:paraId="262FDD7C" w14:textId="0EEB6191" w:rsidR="00D57972" w:rsidRPr="008C26FA" w:rsidRDefault="009914F4">
            <w:r w:rsidRPr="003068BA">
              <w:rPr>
                <w:i/>
                <w:noProof/>
              </w:rPr>
              <w:drawing>
                <wp:inline distT="0" distB="0" distL="0" distR="0" wp14:anchorId="7E0DEA90" wp14:editId="76EC8D4C">
                  <wp:extent cx="1210310"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14:paraId="1550A29C" w14:textId="130D860F" w:rsidR="00D57972" w:rsidRPr="008C26FA" w:rsidRDefault="009914F4" w:rsidP="00133525">
            <w:pPr>
              <w:jc w:val="right"/>
            </w:pPr>
            <w:bookmarkStart w:id="9" w:name="logos"/>
            <w:r w:rsidRPr="003068BA">
              <w:rPr>
                <w:noProof/>
              </w:rPr>
              <w:drawing>
                <wp:inline distT="0" distB="0" distL="0" distR="0" wp14:anchorId="6BF58788" wp14:editId="455D4E0A">
                  <wp:extent cx="162242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9"/>
          </w:p>
        </w:tc>
      </w:tr>
      <w:tr w:rsidR="00C074DD" w:rsidRPr="003068BA" w14:paraId="5BDA3172" w14:textId="77777777" w:rsidTr="005E4BB2">
        <w:trPr>
          <w:trHeight w:hRule="exact" w:val="5783"/>
        </w:trPr>
        <w:tc>
          <w:tcPr>
            <w:tcW w:w="10423" w:type="dxa"/>
            <w:gridSpan w:val="2"/>
            <w:shd w:val="clear" w:color="auto" w:fill="auto"/>
          </w:tcPr>
          <w:p w14:paraId="75370C27" w14:textId="77777777" w:rsidR="00C074DD" w:rsidRPr="003068BA" w:rsidRDefault="00022BEC" w:rsidP="00022BEC">
            <w:pPr>
              <w:pStyle w:val="Guidance"/>
              <w:tabs>
                <w:tab w:val="left" w:pos="599"/>
              </w:tabs>
              <w:rPr>
                <w:b/>
                <w:color w:val="auto"/>
              </w:rPr>
            </w:pPr>
            <w:r w:rsidRPr="003068BA">
              <w:rPr>
                <w:b/>
                <w:color w:val="auto"/>
              </w:rPr>
              <w:tab/>
            </w:r>
          </w:p>
        </w:tc>
      </w:tr>
      <w:tr w:rsidR="00C074DD" w:rsidRPr="003068BA" w14:paraId="096A79DF" w14:textId="77777777" w:rsidTr="005E4BB2">
        <w:trPr>
          <w:cantSplit/>
          <w:trHeight w:hRule="exact" w:val="964"/>
        </w:trPr>
        <w:tc>
          <w:tcPr>
            <w:tcW w:w="10423" w:type="dxa"/>
            <w:gridSpan w:val="2"/>
            <w:shd w:val="clear" w:color="auto" w:fill="auto"/>
          </w:tcPr>
          <w:p w14:paraId="5CA7D73A" w14:textId="17B37803" w:rsidR="00C074DD" w:rsidRPr="003068BA" w:rsidRDefault="00C074DD" w:rsidP="00C074DD">
            <w:pPr>
              <w:rPr>
                <w:sz w:val="16"/>
              </w:rPr>
            </w:pPr>
            <w:bookmarkStart w:id="10" w:name="warningNotice"/>
            <w:r w:rsidRPr="003068BA">
              <w:rPr>
                <w:sz w:val="16"/>
              </w:rPr>
              <w:t>The present document has been developed within the 3rd Generation Partnership Project (3GPP</w:t>
            </w:r>
            <w:r w:rsidRPr="003068BA">
              <w:rPr>
                <w:sz w:val="16"/>
                <w:vertAlign w:val="superscript"/>
              </w:rPr>
              <w:t xml:space="preserve"> TM</w:t>
            </w:r>
            <w:r w:rsidRPr="003068BA">
              <w:rPr>
                <w:sz w:val="16"/>
              </w:rPr>
              <w:t>) and may be further elaborated for the purposes of 3GPP.</w:t>
            </w:r>
            <w:r w:rsidRPr="003068BA">
              <w:rPr>
                <w:sz w:val="16"/>
              </w:rPr>
              <w:br/>
              <w:t>The present document has not been subject to any approval process by the 3GPP</w:t>
            </w:r>
            <w:r w:rsidRPr="003068BA">
              <w:rPr>
                <w:sz w:val="16"/>
                <w:vertAlign w:val="superscript"/>
              </w:rPr>
              <w:t xml:space="preserve"> </w:t>
            </w:r>
            <w:r w:rsidRPr="003068BA">
              <w:rPr>
                <w:sz w:val="16"/>
              </w:rPr>
              <w:t>Organizational Partners and shall not be implemented.</w:t>
            </w:r>
            <w:r w:rsidRPr="003068BA">
              <w:rPr>
                <w:sz w:val="16"/>
              </w:rPr>
              <w:br/>
              <w:t>This Specification is provided for future development work within 3GPP</w:t>
            </w:r>
            <w:r w:rsidRPr="003068BA">
              <w:rPr>
                <w:sz w:val="16"/>
                <w:vertAlign w:val="superscript"/>
              </w:rPr>
              <w:t xml:space="preserve"> </w:t>
            </w:r>
            <w:r w:rsidRPr="003068BA">
              <w:rPr>
                <w:sz w:val="16"/>
              </w:rPr>
              <w:t>only. The Organizational Partners accept no liability for any use of this Specification.</w:t>
            </w:r>
            <w:r w:rsidRPr="003068BA">
              <w:rPr>
                <w:sz w:val="16"/>
              </w:rPr>
              <w:br/>
              <w:t>Specifications and Reports for implementation of the 3GPP</w:t>
            </w:r>
            <w:r w:rsidRPr="003068BA">
              <w:rPr>
                <w:sz w:val="16"/>
                <w:vertAlign w:val="superscript"/>
              </w:rPr>
              <w:t xml:space="preserve"> TM</w:t>
            </w:r>
            <w:r w:rsidRPr="003068BA">
              <w:rPr>
                <w:sz w:val="16"/>
              </w:rPr>
              <w:t xml:space="preserve"> system should be obtained via the 3GPP Organizational Partners' Publications Offices.</w:t>
            </w:r>
            <w:bookmarkEnd w:id="10"/>
          </w:p>
          <w:p w14:paraId="2DF8ACBB" w14:textId="77777777" w:rsidR="00C074DD" w:rsidRPr="003068BA" w:rsidRDefault="00C074DD" w:rsidP="00C074DD">
            <w:pPr>
              <w:pStyle w:val="ZV"/>
              <w:framePr w:w="0" w:wrap="auto" w:vAnchor="margin" w:hAnchor="text" w:yAlign="inline"/>
              <w:rPr>
                <w:noProof w:val="0"/>
              </w:rPr>
            </w:pPr>
          </w:p>
          <w:p w14:paraId="3807418C" w14:textId="77777777" w:rsidR="00C074DD" w:rsidRPr="003068BA" w:rsidRDefault="00C074DD" w:rsidP="00C074DD">
            <w:pPr>
              <w:rPr>
                <w:sz w:val="16"/>
              </w:rPr>
            </w:pPr>
          </w:p>
        </w:tc>
      </w:tr>
      <w:bookmarkEnd w:id="1"/>
    </w:tbl>
    <w:p w14:paraId="54D2039A" w14:textId="77777777" w:rsidR="00080512" w:rsidRPr="003068BA" w:rsidRDefault="00080512">
      <w:pPr>
        <w:sectPr w:rsidR="00080512" w:rsidRPr="003068BA" w:rsidSect="009114D7">
          <w:footnotePr>
            <w:numRestart w:val="eachSect"/>
          </w:footnotePr>
          <w:pgSz w:w="16702" w:h="16840" w:code="9"/>
          <w:pgMar w:top="1134" w:right="5646" w:bottom="397" w:left="851" w:header="0" w:footer="0" w:gutter="0"/>
          <w:cols w:space="720"/>
        </w:sectPr>
      </w:pPr>
    </w:p>
    <w:tbl>
      <w:tblPr>
        <w:tblW w:w="10423" w:type="dxa"/>
        <w:tblLook w:val="04A0" w:firstRow="1" w:lastRow="0" w:firstColumn="1" w:lastColumn="0" w:noHBand="0" w:noVBand="1"/>
      </w:tblPr>
      <w:tblGrid>
        <w:gridCol w:w="10423"/>
      </w:tblGrid>
      <w:tr w:rsidR="00E16509" w:rsidRPr="003068BA" w14:paraId="301C7233" w14:textId="77777777" w:rsidTr="00133525">
        <w:trPr>
          <w:trHeight w:hRule="exact" w:val="5670"/>
        </w:trPr>
        <w:tc>
          <w:tcPr>
            <w:tcW w:w="10423" w:type="dxa"/>
            <w:shd w:val="clear" w:color="auto" w:fill="auto"/>
          </w:tcPr>
          <w:p w14:paraId="17E10F80" w14:textId="77777777" w:rsidR="00E16509" w:rsidRPr="003068BA" w:rsidRDefault="00E16509" w:rsidP="00E16509">
            <w:pPr>
              <w:pStyle w:val="Guidance"/>
            </w:pPr>
            <w:bookmarkStart w:id="11" w:name="page2"/>
          </w:p>
        </w:tc>
      </w:tr>
      <w:tr w:rsidR="00E16509" w:rsidRPr="003068BA" w14:paraId="6237D51B" w14:textId="77777777" w:rsidTr="00C074DD">
        <w:trPr>
          <w:trHeight w:hRule="exact" w:val="5387"/>
        </w:trPr>
        <w:tc>
          <w:tcPr>
            <w:tcW w:w="10423" w:type="dxa"/>
            <w:shd w:val="clear" w:color="auto" w:fill="auto"/>
          </w:tcPr>
          <w:p w14:paraId="4E55DA0E" w14:textId="77777777" w:rsidR="00E16509" w:rsidRPr="003068BA" w:rsidRDefault="00E16509" w:rsidP="00133525">
            <w:pPr>
              <w:pStyle w:val="FP"/>
              <w:spacing w:after="240"/>
              <w:ind w:left="2835" w:right="2835"/>
              <w:jc w:val="center"/>
              <w:rPr>
                <w:rFonts w:ascii="Arial" w:hAnsi="Arial"/>
                <w:b/>
                <w:i/>
              </w:rPr>
            </w:pPr>
            <w:bookmarkStart w:id="12" w:name="coords3gpp"/>
            <w:r w:rsidRPr="003068BA">
              <w:rPr>
                <w:rFonts w:ascii="Arial" w:hAnsi="Arial"/>
                <w:b/>
                <w:i/>
              </w:rPr>
              <w:t>3GPP</w:t>
            </w:r>
          </w:p>
          <w:p w14:paraId="4E9B2885" w14:textId="77777777" w:rsidR="00E16509" w:rsidRPr="003068BA" w:rsidRDefault="00E16509" w:rsidP="00133525">
            <w:pPr>
              <w:pStyle w:val="FP"/>
              <w:pBdr>
                <w:bottom w:val="single" w:sz="6" w:space="1" w:color="auto"/>
              </w:pBdr>
              <w:ind w:left="2835" w:right="2835"/>
              <w:jc w:val="center"/>
            </w:pPr>
            <w:r w:rsidRPr="003068BA">
              <w:t>Postal address</w:t>
            </w:r>
          </w:p>
          <w:p w14:paraId="316E6390" w14:textId="77777777" w:rsidR="00E16509" w:rsidRPr="003068BA" w:rsidRDefault="00E16509" w:rsidP="00133525">
            <w:pPr>
              <w:pStyle w:val="FP"/>
              <w:ind w:left="2835" w:right="2835"/>
              <w:jc w:val="center"/>
              <w:rPr>
                <w:rFonts w:ascii="Arial" w:hAnsi="Arial"/>
                <w:sz w:val="18"/>
              </w:rPr>
            </w:pPr>
          </w:p>
          <w:p w14:paraId="72EE5EB4" w14:textId="77777777" w:rsidR="00E16509" w:rsidRPr="003068BA" w:rsidRDefault="00E16509" w:rsidP="00133525">
            <w:pPr>
              <w:pStyle w:val="FP"/>
              <w:pBdr>
                <w:bottom w:val="single" w:sz="6" w:space="1" w:color="auto"/>
              </w:pBdr>
              <w:spacing w:before="240"/>
              <w:ind w:left="2835" w:right="2835"/>
              <w:jc w:val="center"/>
            </w:pPr>
            <w:r w:rsidRPr="003068BA">
              <w:t>3GPP support office address</w:t>
            </w:r>
          </w:p>
          <w:p w14:paraId="3DB425F6" w14:textId="77777777" w:rsidR="00E16509" w:rsidRPr="003068BA" w:rsidRDefault="00E16509" w:rsidP="00133525">
            <w:pPr>
              <w:pStyle w:val="FP"/>
              <w:ind w:left="2835" w:right="2835"/>
              <w:jc w:val="center"/>
              <w:rPr>
                <w:rFonts w:ascii="Arial" w:hAnsi="Arial"/>
                <w:sz w:val="18"/>
              </w:rPr>
            </w:pPr>
            <w:r w:rsidRPr="003068BA">
              <w:rPr>
                <w:rFonts w:ascii="Arial" w:hAnsi="Arial"/>
                <w:sz w:val="18"/>
              </w:rPr>
              <w:t>650 Route des Lucioles - Sophia Antipolis</w:t>
            </w:r>
          </w:p>
          <w:p w14:paraId="432130E6" w14:textId="77777777" w:rsidR="00E16509" w:rsidRPr="003068BA" w:rsidRDefault="00E16509" w:rsidP="00133525">
            <w:pPr>
              <w:pStyle w:val="FP"/>
              <w:ind w:left="2835" w:right="2835"/>
              <w:jc w:val="center"/>
              <w:rPr>
                <w:rFonts w:ascii="Arial" w:hAnsi="Arial"/>
                <w:sz w:val="18"/>
              </w:rPr>
            </w:pPr>
            <w:r w:rsidRPr="003068BA">
              <w:rPr>
                <w:rFonts w:ascii="Arial" w:hAnsi="Arial"/>
                <w:sz w:val="18"/>
              </w:rPr>
              <w:t>Valbonne - FRANCE</w:t>
            </w:r>
          </w:p>
          <w:p w14:paraId="6B5DBBEC" w14:textId="77777777" w:rsidR="00E16509" w:rsidRPr="003068BA" w:rsidRDefault="00E16509" w:rsidP="00133525">
            <w:pPr>
              <w:pStyle w:val="FP"/>
              <w:spacing w:after="20"/>
              <w:ind w:left="2835" w:right="2835"/>
              <w:jc w:val="center"/>
              <w:rPr>
                <w:rFonts w:ascii="Arial" w:hAnsi="Arial"/>
                <w:sz w:val="18"/>
              </w:rPr>
            </w:pPr>
            <w:r w:rsidRPr="003068BA">
              <w:rPr>
                <w:rFonts w:ascii="Arial" w:hAnsi="Arial"/>
                <w:sz w:val="18"/>
              </w:rPr>
              <w:t>Tel.: +33 4 92 94 42 00 Fax: +33 4 93 65 47 16</w:t>
            </w:r>
          </w:p>
          <w:p w14:paraId="05FF3ACF" w14:textId="77777777" w:rsidR="00E16509" w:rsidRPr="003068BA" w:rsidRDefault="00E16509" w:rsidP="00133525">
            <w:pPr>
              <w:pStyle w:val="FP"/>
              <w:pBdr>
                <w:bottom w:val="single" w:sz="6" w:space="1" w:color="auto"/>
              </w:pBdr>
              <w:spacing w:before="240"/>
              <w:ind w:left="2835" w:right="2835"/>
              <w:jc w:val="center"/>
            </w:pPr>
            <w:r w:rsidRPr="003068BA">
              <w:t>Internet</w:t>
            </w:r>
          </w:p>
          <w:p w14:paraId="2B7FC43C" w14:textId="77777777" w:rsidR="00E16509" w:rsidRPr="003068BA" w:rsidRDefault="00E16509" w:rsidP="00133525">
            <w:pPr>
              <w:pStyle w:val="FP"/>
              <w:ind w:left="2835" w:right="2835"/>
              <w:jc w:val="center"/>
              <w:rPr>
                <w:rFonts w:ascii="Arial" w:hAnsi="Arial"/>
                <w:sz w:val="18"/>
              </w:rPr>
            </w:pPr>
            <w:r w:rsidRPr="003068BA">
              <w:rPr>
                <w:rFonts w:ascii="Arial" w:hAnsi="Arial"/>
                <w:sz w:val="18"/>
              </w:rPr>
              <w:t>http://www.3gpp.org</w:t>
            </w:r>
            <w:bookmarkEnd w:id="12"/>
          </w:p>
          <w:p w14:paraId="5F97EBA4" w14:textId="77777777" w:rsidR="00E16509" w:rsidRPr="003068BA" w:rsidRDefault="00E16509" w:rsidP="00133525"/>
        </w:tc>
      </w:tr>
      <w:tr w:rsidR="00E16509" w:rsidRPr="003068BA" w14:paraId="2002E2A9" w14:textId="77777777" w:rsidTr="00C074DD">
        <w:tc>
          <w:tcPr>
            <w:tcW w:w="10423" w:type="dxa"/>
            <w:shd w:val="clear" w:color="auto" w:fill="auto"/>
            <w:vAlign w:val="bottom"/>
          </w:tcPr>
          <w:p w14:paraId="12F7678B" w14:textId="77777777" w:rsidR="00E16509" w:rsidRPr="003068BA" w:rsidRDefault="00E16509" w:rsidP="00133525">
            <w:pPr>
              <w:pStyle w:val="FP"/>
              <w:pBdr>
                <w:bottom w:val="single" w:sz="6" w:space="1" w:color="auto"/>
              </w:pBdr>
              <w:spacing w:after="240"/>
              <w:jc w:val="center"/>
              <w:rPr>
                <w:rFonts w:ascii="Arial" w:hAnsi="Arial"/>
                <w:b/>
                <w:i/>
              </w:rPr>
            </w:pPr>
            <w:bookmarkStart w:id="13" w:name="copyrightNotification"/>
            <w:r w:rsidRPr="003068BA">
              <w:rPr>
                <w:rFonts w:ascii="Arial" w:hAnsi="Arial"/>
                <w:b/>
                <w:i/>
              </w:rPr>
              <w:t>Copyright Notification</w:t>
            </w:r>
          </w:p>
          <w:p w14:paraId="384C0734" w14:textId="77777777" w:rsidR="00E16509" w:rsidRPr="003068BA" w:rsidRDefault="00E16509" w:rsidP="00133525">
            <w:pPr>
              <w:pStyle w:val="FP"/>
              <w:jc w:val="center"/>
            </w:pPr>
            <w:r w:rsidRPr="003068BA">
              <w:t>No part may be reproduced except as authorized by written permission.</w:t>
            </w:r>
            <w:r w:rsidRPr="003068BA">
              <w:br/>
              <w:t>The copyright and the foregoing restriction extend to reproduction in all media.</w:t>
            </w:r>
          </w:p>
          <w:p w14:paraId="57BD2936" w14:textId="77777777" w:rsidR="00E16509" w:rsidRPr="003068BA" w:rsidRDefault="00E16509" w:rsidP="00133525">
            <w:pPr>
              <w:pStyle w:val="FP"/>
              <w:jc w:val="center"/>
            </w:pPr>
          </w:p>
          <w:p w14:paraId="0EE2D5DC" w14:textId="27C4402D" w:rsidR="00E16509" w:rsidRPr="003068BA" w:rsidRDefault="00E16509" w:rsidP="00133525">
            <w:pPr>
              <w:pStyle w:val="FP"/>
              <w:jc w:val="center"/>
              <w:rPr>
                <w:sz w:val="18"/>
              </w:rPr>
            </w:pPr>
            <w:r w:rsidRPr="003068BA">
              <w:rPr>
                <w:sz w:val="18"/>
              </w:rPr>
              <w:t xml:space="preserve">© </w:t>
            </w:r>
            <w:bookmarkStart w:id="14" w:name="copyrightDate"/>
            <w:r w:rsidRPr="003068BA">
              <w:rPr>
                <w:sz w:val="18"/>
              </w:rPr>
              <w:t>20</w:t>
            </w:r>
            <w:r w:rsidR="00037C2B" w:rsidRPr="003068BA">
              <w:rPr>
                <w:sz w:val="18"/>
              </w:rPr>
              <w:t>2</w:t>
            </w:r>
            <w:bookmarkEnd w:id="14"/>
            <w:r w:rsidR="00194304">
              <w:rPr>
                <w:sz w:val="18"/>
              </w:rPr>
              <w:t>2</w:t>
            </w:r>
            <w:r w:rsidRPr="003068BA">
              <w:rPr>
                <w:sz w:val="18"/>
              </w:rPr>
              <w:t>, 3GPP Organizational Partners (ARIB, ATIS, CCSA, ETSI, TSDSI, TTA, TTC).</w:t>
            </w:r>
            <w:bookmarkStart w:id="15" w:name="copyrightaddon"/>
            <w:bookmarkEnd w:id="15"/>
          </w:p>
          <w:p w14:paraId="2F331936" w14:textId="77777777" w:rsidR="00E16509" w:rsidRPr="003068BA" w:rsidRDefault="00E16509" w:rsidP="00133525">
            <w:pPr>
              <w:pStyle w:val="FP"/>
              <w:jc w:val="center"/>
              <w:rPr>
                <w:sz w:val="18"/>
              </w:rPr>
            </w:pPr>
            <w:r w:rsidRPr="003068BA">
              <w:rPr>
                <w:sz w:val="18"/>
              </w:rPr>
              <w:t>All rights reserved.</w:t>
            </w:r>
          </w:p>
          <w:p w14:paraId="565B009C" w14:textId="77777777" w:rsidR="00E16509" w:rsidRPr="003068BA" w:rsidRDefault="00E16509" w:rsidP="00E16509">
            <w:pPr>
              <w:pStyle w:val="FP"/>
              <w:rPr>
                <w:sz w:val="18"/>
              </w:rPr>
            </w:pPr>
          </w:p>
          <w:p w14:paraId="7C335243" w14:textId="77777777" w:rsidR="00E16509" w:rsidRPr="003068BA" w:rsidRDefault="00E16509" w:rsidP="00E16509">
            <w:pPr>
              <w:pStyle w:val="FP"/>
              <w:rPr>
                <w:sz w:val="18"/>
              </w:rPr>
            </w:pPr>
            <w:r w:rsidRPr="003068BA">
              <w:rPr>
                <w:sz w:val="18"/>
              </w:rPr>
              <w:t>UMTS™ is a Trade Mark of ETSI registered for the benefit of its members</w:t>
            </w:r>
          </w:p>
          <w:p w14:paraId="57E7BC44" w14:textId="77777777" w:rsidR="00E16509" w:rsidRPr="003068BA" w:rsidRDefault="00E16509" w:rsidP="00E16509">
            <w:pPr>
              <w:pStyle w:val="FP"/>
              <w:rPr>
                <w:sz w:val="18"/>
              </w:rPr>
            </w:pPr>
            <w:r w:rsidRPr="003068BA">
              <w:rPr>
                <w:sz w:val="18"/>
              </w:rPr>
              <w:t>3GPP™ is a Trade Mark of ETSI registered for the benefit of its Members and of the 3GPP Organizational Partners</w:t>
            </w:r>
            <w:r w:rsidRPr="003068BA">
              <w:rPr>
                <w:sz w:val="18"/>
              </w:rPr>
              <w:br/>
              <w:t>LTE™ is a Trade Mark of ETSI registered for the benefit of its Members and of the 3GPP Organizational Partners</w:t>
            </w:r>
          </w:p>
          <w:p w14:paraId="702E5424" w14:textId="77777777" w:rsidR="00E16509" w:rsidRPr="003068BA" w:rsidRDefault="00E16509" w:rsidP="00E16509">
            <w:pPr>
              <w:pStyle w:val="FP"/>
              <w:rPr>
                <w:sz w:val="18"/>
              </w:rPr>
            </w:pPr>
            <w:r w:rsidRPr="003068BA">
              <w:rPr>
                <w:sz w:val="18"/>
              </w:rPr>
              <w:t>GSM® and the GSM logo are registered and owned by the GSM Association</w:t>
            </w:r>
            <w:bookmarkEnd w:id="13"/>
          </w:p>
          <w:p w14:paraId="3C5EE84F" w14:textId="77777777" w:rsidR="00E16509" w:rsidRPr="003068BA" w:rsidRDefault="00E16509" w:rsidP="00133525"/>
        </w:tc>
      </w:tr>
      <w:bookmarkEnd w:id="11"/>
    </w:tbl>
    <w:p w14:paraId="29BE3D92" w14:textId="77777777" w:rsidR="00080512" w:rsidRPr="003068BA" w:rsidRDefault="00080512">
      <w:pPr>
        <w:pStyle w:val="TT"/>
      </w:pPr>
      <w:r w:rsidRPr="003068BA">
        <w:br w:type="page"/>
      </w:r>
      <w:bookmarkStart w:id="16" w:name="tableOfContents"/>
      <w:bookmarkEnd w:id="16"/>
      <w:r w:rsidRPr="003068BA">
        <w:lastRenderedPageBreak/>
        <w:t>Contents</w:t>
      </w:r>
    </w:p>
    <w:p w14:paraId="18D40BEA" w14:textId="42F2A91D" w:rsidR="00653B67" w:rsidRDefault="004D3578">
      <w:pPr>
        <w:pStyle w:val="TOC1"/>
        <w:rPr>
          <w:rFonts w:asciiTheme="minorHAnsi" w:eastAsiaTheme="minorEastAsia" w:hAnsiTheme="minorHAnsi" w:cstheme="minorBidi"/>
          <w:szCs w:val="22"/>
          <w:lang w:val="en-US"/>
        </w:rPr>
      </w:pPr>
      <w:r w:rsidRPr="008C26FA">
        <w:rPr>
          <w:noProof w:val="0"/>
        </w:rPr>
        <w:fldChar w:fldCharType="begin"/>
      </w:r>
      <w:r w:rsidRPr="003068BA">
        <w:rPr>
          <w:noProof w:val="0"/>
        </w:rPr>
        <w:instrText xml:space="preserve"> TOC \o "1-9" </w:instrText>
      </w:r>
      <w:r w:rsidRPr="008C26FA">
        <w:rPr>
          <w:noProof w:val="0"/>
        </w:rPr>
        <w:fldChar w:fldCharType="separate"/>
      </w:r>
      <w:r w:rsidR="00653B67">
        <w:t>Foreword</w:t>
      </w:r>
      <w:r w:rsidR="00653B67">
        <w:tab/>
      </w:r>
      <w:r w:rsidR="00653B67">
        <w:fldChar w:fldCharType="begin"/>
      </w:r>
      <w:r w:rsidR="00653B67">
        <w:instrText xml:space="preserve"> PAGEREF _Toc103688286 \h </w:instrText>
      </w:r>
      <w:r w:rsidR="00653B67">
        <w:fldChar w:fldCharType="separate"/>
      </w:r>
      <w:r w:rsidR="00653B67">
        <w:t>10</w:t>
      </w:r>
      <w:r w:rsidR="00653B67">
        <w:fldChar w:fldCharType="end"/>
      </w:r>
    </w:p>
    <w:p w14:paraId="19D9CAD4" w14:textId="21947E15" w:rsidR="00653B67" w:rsidRDefault="00653B67">
      <w:pPr>
        <w:pStyle w:val="TOC1"/>
        <w:rPr>
          <w:rFonts w:asciiTheme="minorHAnsi" w:eastAsiaTheme="minorEastAsia" w:hAnsiTheme="minorHAnsi" w:cstheme="minorBidi"/>
          <w:szCs w:val="22"/>
          <w:lang w:val="en-US"/>
        </w:rPr>
      </w:pPr>
      <w:r>
        <w:t>Introduction</w:t>
      </w:r>
      <w:r>
        <w:tab/>
      </w:r>
      <w:r>
        <w:fldChar w:fldCharType="begin"/>
      </w:r>
      <w:r>
        <w:instrText xml:space="preserve"> PAGEREF _Toc103688287 \h </w:instrText>
      </w:r>
      <w:r>
        <w:fldChar w:fldCharType="separate"/>
      </w:r>
      <w:r>
        <w:t>11</w:t>
      </w:r>
      <w:r>
        <w:fldChar w:fldCharType="end"/>
      </w:r>
    </w:p>
    <w:p w14:paraId="5346F10B" w14:textId="4CC62CB0" w:rsidR="00653B67" w:rsidRDefault="00653B6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_Toc103688288 \h </w:instrText>
      </w:r>
      <w:r>
        <w:fldChar w:fldCharType="separate"/>
      </w:r>
      <w:r>
        <w:t>12</w:t>
      </w:r>
      <w:r>
        <w:fldChar w:fldCharType="end"/>
      </w:r>
    </w:p>
    <w:p w14:paraId="639A1E84" w14:textId="5535A320" w:rsidR="00653B67" w:rsidRDefault="00653B6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_Toc103688289 \h </w:instrText>
      </w:r>
      <w:r>
        <w:fldChar w:fldCharType="separate"/>
      </w:r>
      <w:r>
        <w:t>12</w:t>
      </w:r>
      <w:r>
        <w:fldChar w:fldCharType="end"/>
      </w:r>
    </w:p>
    <w:p w14:paraId="2A91A0E5" w14:textId="2D985643" w:rsidR="00653B67" w:rsidRDefault="00653B6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_Toc103688290 \h </w:instrText>
      </w:r>
      <w:r>
        <w:fldChar w:fldCharType="separate"/>
      </w:r>
      <w:r>
        <w:t>14</w:t>
      </w:r>
      <w:r>
        <w:fldChar w:fldCharType="end"/>
      </w:r>
    </w:p>
    <w:p w14:paraId="2FD63D18" w14:textId="02FB64B4" w:rsidR="00653B67" w:rsidRDefault="00653B6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_Toc103688291 \h </w:instrText>
      </w:r>
      <w:r>
        <w:fldChar w:fldCharType="separate"/>
      </w:r>
      <w:r>
        <w:t>14</w:t>
      </w:r>
      <w:r>
        <w:fldChar w:fldCharType="end"/>
      </w:r>
    </w:p>
    <w:p w14:paraId="48F29BA2" w14:textId="6A4BADB8" w:rsidR="00653B67" w:rsidRDefault="00653B6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_Toc103688292 \h </w:instrText>
      </w:r>
      <w:r>
        <w:fldChar w:fldCharType="separate"/>
      </w:r>
      <w:r>
        <w:t>14</w:t>
      </w:r>
      <w:r>
        <w:fldChar w:fldCharType="end"/>
      </w:r>
    </w:p>
    <w:p w14:paraId="1E496E7E" w14:textId="0CB7AE3F" w:rsidR="00653B67" w:rsidRDefault="00653B6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_Toc103688293 \h </w:instrText>
      </w:r>
      <w:r>
        <w:fldChar w:fldCharType="separate"/>
      </w:r>
      <w:r>
        <w:t>14</w:t>
      </w:r>
      <w:r>
        <w:fldChar w:fldCharType="end"/>
      </w:r>
    </w:p>
    <w:p w14:paraId="0220AD0C" w14:textId="20364AA7" w:rsidR="00653B67" w:rsidRDefault="00653B67">
      <w:pPr>
        <w:pStyle w:val="TOC2"/>
        <w:rPr>
          <w:rFonts w:asciiTheme="minorHAnsi" w:eastAsiaTheme="minorEastAsia" w:hAnsiTheme="minorHAnsi" w:cstheme="minorBidi"/>
          <w:sz w:val="22"/>
          <w:szCs w:val="22"/>
          <w:lang w:val="en-US"/>
        </w:rPr>
      </w:pPr>
      <w:r>
        <w:t>3.4</w:t>
      </w:r>
      <w:r>
        <w:rPr>
          <w:rFonts w:asciiTheme="minorHAnsi" w:eastAsiaTheme="minorEastAsia" w:hAnsiTheme="minorHAnsi" w:cstheme="minorBidi"/>
          <w:sz w:val="22"/>
          <w:szCs w:val="22"/>
          <w:lang w:val="en-US"/>
        </w:rPr>
        <w:tab/>
      </w:r>
      <w:r>
        <w:t>Coding Conventions</w:t>
      </w:r>
      <w:r>
        <w:tab/>
      </w:r>
      <w:r>
        <w:fldChar w:fldCharType="begin"/>
      </w:r>
      <w:r>
        <w:instrText xml:space="preserve"> PAGEREF _Toc103688294 \h </w:instrText>
      </w:r>
      <w:r>
        <w:fldChar w:fldCharType="separate"/>
      </w:r>
      <w:r>
        <w:t>14</w:t>
      </w:r>
      <w:r>
        <w:fldChar w:fldCharType="end"/>
      </w:r>
    </w:p>
    <w:p w14:paraId="3A9B4D99" w14:textId="2BD7EA13" w:rsidR="00653B67" w:rsidRDefault="00653B67">
      <w:pPr>
        <w:pStyle w:val="TOC2"/>
        <w:rPr>
          <w:rFonts w:asciiTheme="minorHAnsi" w:eastAsiaTheme="minorEastAsia" w:hAnsiTheme="minorHAnsi" w:cstheme="minorBidi"/>
          <w:sz w:val="22"/>
          <w:szCs w:val="22"/>
          <w:lang w:val="en-US"/>
        </w:rPr>
      </w:pPr>
      <w:r>
        <w:t>3.5</w:t>
      </w:r>
      <w:r>
        <w:rPr>
          <w:rFonts w:asciiTheme="minorHAnsi" w:eastAsiaTheme="minorEastAsia" w:hAnsiTheme="minorHAnsi" w:cstheme="minorBidi"/>
          <w:sz w:val="22"/>
          <w:szCs w:val="22"/>
          <w:lang w:val="en-US"/>
        </w:rPr>
        <w:tab/>
      </w:r>
      <w:r>
        <w:t>Generic procedures for 5G</w:t>
      </w:r>
      <w:r>
        <w:noBreakHyphen/>
        <w:t>NR, E</w:t>
      </w:r>
      <w:r>
        <w:noBreakHyphen/>
        <w:t>UTRAN, NB</w:t>
      </w:r>
      <w:r>
        <w:noBreakHyphen/>
        <w:t>IoT, UTRAN and IMS</w:t>
      </w:r>
      <w:r>
        <w:tab/>
      </w:r>
      <w:r>
        <w:fldChar w:fldCharType="begin"/>
      </w:r>
      <w:r>
        <w:instrText xml:space="preserve"> PAGEREF _Toc103688295 \h </w:instrText>
      </w:r>
      <w:r>
        <w:fldChar w:fldCharType="separate"/>
      </w:r>
      <w:r>
        <w:t>14</w:t>
      </w:r>
      <w:r>
        <w:fldChar w:fldCharType="end"/>
      </w:r>
    </w:p>
    <w:p w14:paraId="72FCAED0" w14:textId="6D0C4EB4" w:rsidR="00653B67" w:rsidRDefault="00653B67">
      <w:pPr>
        <w:pStyle w:val="TOC2"/>
        <w:rPr>
          <w:rFonts w:asciiTheme="minorHAnsi" w:eastAsiaTheme="minorEastAsia" w:hAnsiTheme="minorHAnsi" w:cstheme="minorBidi"/>
          <w:sz w:val="22"/>
          <w:szCs w:val="22"/>
          <w:lang w:val="en-US"/>
        </w:rPr>
      </w:pPr>
      <w:r>
        <w:t>3.6</w:t>
      </w:r>
      <w:r>
        <w:rPr>
          <w:rFonts w:asciiTheme="minorHAnsi" w:eastAsiaTheme="minorEastAsia" w:hAnsiTheme="minorHAnsi" w:cstheme="minorBidi"/>
          <w:sz w:val="22"/>
          <w:szCs w:val="22"/>
          <w:lang w:val="en-US"/>
        </w:rPr>
        <w:tab/>
      </w:r>
      <w:r>
        <w:t>Table of optional features</w:t>
      </w:r>
      <w:r>
        <w:tab/>
      </w:r>
      <w:r>
        <w:fldChar w:fldCharType="begin"/>
      </w:r>
      <w:r>
        <w:instrText xml:space="preserve"> PAGEREF _Toc103688296 \h </w:instrText>
      </w:r>
      <w:r>
        <w:fldChar w:fldCharType="separate"/>
      </w:r>
      <w:r>
        <w:t>15</w:t>
      </w:r>
      <w:r>
        <w:fldChar w:fldCharType="end"/>
      </w:r>
    </w:p>
    <w:p w14:paraId="62CB564D" w14:textId="10008B2F" w:rsidR="00653B67" w:rsidRDefault="00653B67">
      <w:pPr>
        <w:pStyle w:val="TOC2"/>
        <w:rPr>
          <w:rFonts w:asciiTheme="minorHAnsi" w:eastAsiaTheme="minorEastAsia" w:hAnsiTheme="minorHAnsi" w:cstheme="minorBidi"/>
          <w:sz w:val="22"/>
          <w:szCs w:val="22"/>
          <w:lang w:val="en-US"/>
        </w:rPr>
      </w:pPr>
      <w:r>
        <w:t>3.7</w:t>
      </w:r>
      <w:r>
        <w:rPr>
          <w:rFonts w:asciiTheme="minorHAnsi" w:eastAsiaTheme="minorEastAsia" w:hAnsiTheme="minorHAnsi" w:cstheme="minorBidi"/>
          <w:sz w:val="22"/>
          <w:szCs w:val="22"/>
          <w:lang w:val="en-US"/>
        </w:rPr>
        <w:tab/>
      </w:r>
      <w:r>
        <w:t>Applicability</w:t>
      </w:r>
      <w:r>
        <w:tab/>
      </w:r>
      <w:r>
        <w:fldChar w:fldCharType="begin"/>
      </w:r>
      <w:r>
        <w:instrText xml:space="preserve"> PAGEREF _Toc103688297 \h </w:instrText>
      </w:r>
      <w:r>
        <w:fldChar w:fldCharType="separate"/>
      </w:r>
      <w:r>
        <w:t>15</w:t>
      </w:r>
      <w:r>
        <w:fldChar w:fldCharType="end"/>
      </w:r>
    </w:p>
    <w:p w14:paraId="2DBAA1D0" w14:textId="4DC725BF" w:rsidR="00653B67" w:rsidRDefault="00653B67">
      <w:pPr>
        <w:pStyle w:val="TOC3"/>
        <w:rPr>
          <w:rFonts w:asciiTheme="minorHAnsi" w:eastAsiaTheme="minorEastAsia" w:hAnsiTheme="minorHAnsi" w:cstheme="minorBidi"/>
          <w:sz w:val="22"/>
          <w:szCs w:val="22"/>
          <w:lang w:val="en-US"/>
        </w:rPr>
      </w:pPr>
      <w:r>
        <w:t>3.7.1</w:t>
      </w:r>
      <w:r>
        <w:rPr>
          <w:rFonts w:asciiTheme="minorHAnsi" w:eastAsiaTheme="minorEastAsia" w:hAnsiTheme="minorHAnsi" w:cstheme="minorBidi"/>
          <w:sz w:val="22"/>
          <w:szCs w:val="22"/>
          <w:lang w:val="en-US"/>
        </w:rPr>
        <w:tab/>
      </w:r>
      <w:r>
        <w:t>Applicability to user equipment</w:t>
      </w:r>
      <w:r>
        <w:tab/>
      </w:r>
      <w:r>
        <w:fldChar w:fldCharType="begin"/>
      </w:r>
      <w:r>
        <w:instrText xml:space="preserve"> PAGEREF _Toc103688298 \h </w:instrText>
      </w:r>
      <w:r>
        <w:fldChar w:fldCharType="separate"/>
      </w:r>
      <w:r>
        <w:t>15</w:t>
      </w:r>
      <w:r>
        <w:fldChar w:fldCharType="end"/>
      </w:r>
    </w:p>
    <w:p w14:paraId="6BDE7A3B" w14:textId="1E7B7639" w:rsidR="00653B67" w:rsidRDefault="00653B67">
      <w:pPr>
        <w:pStyle w:val="TOC3"/>
        <w:rPr>
          <w:rFonts w:asciiTheme="minorHAnsi" w:eastAsiaTheme="minorEastAsia" w:hAnsiTheme="minorHAnsi" w:cstheme="minorBidi"/>
          <w:sz w:val="22"/>
          <w:szCs w:val="22"/>
          <w:lang w:val="en-US"/>
        </w:rPr>
      </w:pPr>
      <w:r>
        <w:t>3.7.2</w:t>
      </w:r>
      <w:r>
        <w:rPr>
          <w:rFonts w:asciiTheme="minorHAnsi" w:eastAsiaTheme="minorEastAsia" w:hAnsiTheme="minorHAnsi" w:cstheme="minorBidi"/>
          <w:sz w:val="22"/>
          <w:szCs w:val="22"/>
          <w:lang w:val="en-US"/>
        </w:rPr>
        <w:tab/>
      </w:r>
      <w:r>
        <w:t>Applicability of the individual tests</w:t>
      </w:r>
      <w:r>
        <w:tab/>
      </w:r>
      <w:r>
        <w:fldChar w:fldCharType="begin"/>
      </w:r>
      <w:r>
        <w:instrText xml:space="preserve"> PAGEREF _Toc103688299 \h </w:instrText>
      </w:r>
      <w:r>
        <w:fldChar w:fldCharType="separate"/>
      </w:r>
      <w:r>
        <w:t>16</w:t>
      </w:r>
      <w:r>
        <w:fldChar w:fldCharType="end"/>
      </w:r>
    </w:p>
    <w:p w14:paraId="51042930" w14:textId="0E75723C" w:rsidR="00653B67" w:rsidRDefault="00653B67">
      <w:pPr>
        <w:pStyle w:val="TOC2"/>
        <w:rPr>
          <w:rFonts w:asciiTheme="minorHAnsi" w:eastAsiaTheme="minorEastAsia" w:hAnsiTheme="minorHAnsi" w:cstheme="minorBidi"/>
          <w:sz w:val="22"/>
          <w:szCs w:val="22"/>
          <w:lang w:val="en-US"/>
        </w:rPr>
      </w:pPr>
      <w:r>
        <w:t>3.8</w:t>
      </w:r>
      <w:r>
        <w:rPr>
          <w:rFonts w:asciiTheme="minorHAnsi" w:eastAsiaTheme="minorEastAsia" w:hAnsiTheme="minorHAnsi" w:cstheme="minorBidi"/>
          <w:sz w:val="22"/>
          <w:szCs w:val="22"/>
          <w:lang w:val="en-US"/>
        </w:rPr>
        <w:tab/>
      </w:r>
      <w:r>
        <w:t>Applicability table</w:t>
      </w:r>
      <w:r>
        <w:tab/>
      </w:r>
      <w:r>
        <w:fldChar w:fldCharType="begin"/>
      </w:r>
      <w:r>
        <w:instrText xml:space="preserve"> PAGEREF _Toc103688300 \h </w:instrText>
      </w:r>
      <w:r>
        <w:fldChar w:fldCharType="separate"/>
      </w:r>
      <w:r>
        <w:t>17</w:t>
      </w:r>
      <w:r>
        <w:fldChar w:fldCharType="end"/>
      </w:r>
    </w:p>
    <w:p w14:paraId="27ACE4BD" w14:textId="26A62852" w:rsidR="00653B67" w:rsidRDefault="00653B6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Test environment</w:t>
      </w:r>
      <w:r>
        <w:tab/>
      </w:r>
      <w:r>
        <w:fldChar w:fldCharType="begin"/>
      </w:r>
      <w:r>
        <w:instrText xml:space="preserve"> PAGEREF _Toc103688301 \h </w:instrText>
      </w:r>
      <w:r>
        <w:fldChar w:fldCharType="separate"/>
      </w:r>
      <w:r>
        <w:t>18</w:t>
      </w:r>
      <w:r>
        <w:fldChar w:fldCharType="end"/>
      </w:r>
    </w:p>
    <w:p w14:paraId="2ECFF962" w14:textId="337C9FA9" w:rsidR="00653B67" w:rsidRDefault="00653B6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Test environment description</w:t>
      </w:r>
      <w:r>
        <w:tab/>
      </w:r>
      <w:r>
        <w:fldChar w:fldCharType="begin"/>
      </w:r>
      <w:r>
        <w:instrText xml:space="preserve"> PAGEREF _Toc103688302 \h </w:instrText>
      </w:r>
      <w:r>
        <w:fldChar w:fldCharType="separate"/>
      </w:r>
      <w:r>
        <w:t>18</w:t>
      </w:r>
      <w:r>
        <w:fldChar w:fldCharType="end"/>
      </w:r>
    </w:p>
    <w:p w14:paraId="7B9EEC74" w14:textId="40F9A0CC" w:rsidR="00653B67" w:rsidRDefault="00653B67">
      <w:pPr>
        <w:pStyle w:val="TOC3"/>
        <w:rPr>
          <w:rFonts w:asciiTheme="minorHAnsi" w:eastAsiaTheme="minorEastAsia" w:hAnsiTheme="minorHAnsi" w:cstheme="minorBidi"/>
          <w:sz w:val="22"/>
          <w:szCs w:val="22"/>
          <w:lang w:val="en-US"/>
        </w:rPr>
      </w:pPr>
      <w:r>
        <w:t>4.1.1</w:t>
      </w:r>
      <w:r>
        <w:rPr>
          <w:rFonts w:asciiTheme="minorHAnsi" w:eastAsiaTheme="minorEastAsia" w:hAnsiTheme="minorHAnsi" w:cstheme="minorBidi"/>
          <w:sz w:val="22"/>
          <w:szCs w:val="22"/>
          <w:lang w:val="en-US"/>
        </w:rPr>
        <w:tab/>
      </w:r>
      <w:r>
        <w:t>General test environment</w:t>
      </w:r>
      <w:r>
        <w:tab/>
      </w:r>
      <w:r>
        <w:fldChar w:fldCharType="begin"/>
      </w:r>
      <w:r>
        <w:instrText xml:space="preserve"> PAGEREF _Toc103688303 \h </w:instrText>
      </w:r>
      <w:r>
        <w:fldChar w:fldCharType="separate"/>
      </w:r>
      <w:r>
        <w:t>18</w:t>
      </w:r>
      <w:r>
        <w:fldChar w:fldCharType="end"/>
      </w:r>
    </w:p>
    <w:p w14:paraId="1AE225C3" w14:textId="0140A4C5" w:rsidR="00653B67" w:rsidRDefault="00653B67">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Example - test environment for implicit testing</w:t>
      </w:r>
      <w:r>
        <w:tab/>
      </w:r>
      <w:r>
        <w:fldChar w:fldCharType="begin"/>
      </w:r>
      <w:r>
        <w:instrText xml:space="preserve"> PAGEREF _Toc103688304 \h </w:instrText>
      </w:r>
      <w:r>
        <w:fldChar w:fldCharType="separate"/>
      </w:r>
      <w:r>
        <w:t>19</w:t>
      </w:r>
      <w:r>
        <w:fldChar w:fldCharType="end"/>
      </w:r>
    </w:p>
    <w:p w14:paraId="70CF7AFC" w14:textId="2382DB6F" w:rsidR="00653B67" w:rsidRDefault="00653B67">
      <w:pPr>
        <w:pStyle w:val="TOC3"/>
        <w:rPr>
          <w:rFonts w:asciiTheme="minorHAnsi" w:eastAsiaTheme="minorEastAsia" w:hAnsiTheme="minorHAnsi" w:cstheme="minorBidi"/>
          <w:sz w:val="22"/>
          <w:szCs w:val="22"/>
          <w:lang w:val="en-US"/>
        </w:rPr>
      </w:pPr>
      <w:r>
        <w:t>4.1.3</w:t>
      </w:r>
      <w:r>
        <w:rPr>
          <w:rFonts w:asciiTheme="minorHAnsi" w:eastAsiaTheme="minorEastAsia" w:hAnsiTheme="minorHAnsi" w:cstheme="minorBidi"/>
          <w:sz w:val="22"/>
          <w:szCs w:val="22"/>
          <w:lang w:val="en-US"/>
        </w:rPr>
        <w:tab/>
      </w:r>
      <w:r>
        <w:t>Example - test environment for contents verification</w:t>
      </w:r>
      <w:r>
        <w:tab/>
      </w:r>
      <w:r>
        <w:fldChar w:fldCharType="begin"/>
      </w:r>
      <w:r>
        <w:instrText xml:space="preserve"> PAGEREF _Toc103688305 \h </w:instrText>
      </w:r>
      <w:r>
        <w:fldChar w:fldCharType="separate"/>
      </w:r>
      <w:r>
        <w:t>19</w:t>
      </w:r>
      <w:r>
        <w:fldChar w:fldCharType="end"/>
      </w:r>
    </w:p>
    <w:p w14:paraId="62AE0AE2" w14:textId="2ABD9EA6" w:rsidR="00653B67" w:rsidRDefault="00653B67">
      <w:pPr>
        <w:pStyle w:val="TOC3"/>
        <w:rPr>
          <w:rFonts w:asciiTheme="minorHAnsi" w:eastAsiaTheme="minorEastAsia" w:hAnsiTheme="minorHAnsi" w:cstheme="minorBidi"/>
          <w:sz w:val="22"/>
          <w:szCs w:val="22"/>
          <w:lang w:val="en-US"/>
        </w:rPr>
      </w:pPr>
      <w:r>
        <w:t>4.1.4</w:t>
      </w:r>
      <w:r>
        <w:rPr>
          <w:rFonts w:asciiTheme="minorHAnsi" w:eastAsiaTheme="minorEastAsia" w:hAnsiTheme="minorHAnsi" w:cstheme="minorBidi"/>
          <w:sz w:val="22"/>
          <w:szCs w:val="22"/>
          <w:lang w:val="en-US"/>
        </w:rPr>
        <w:tab/>
      </w:r>
      <w:r>
        <w:t>Example - test environment for seamless testing</w:t>
      </w:r>
      <w:r>
        <w:tab/>
      </w:r>
      <w:r>
        <w:fldChar w:fldCharType="begin"/>
      </w:r>
      <w:r>
        <w:instrText xml:space="preserve"> PAGEREF _Toc103688306 \h </w:instrText>
      </w:r>
      <w:r>
        <w:fldChar w:fldCharType="separate"/>
      </w:r>
      <w:r>
        <w:t>20</w:t>
      </w:r>
      <w:r>
        <w:fldChar w:fldCharType="end"/>
      </w:r>
    </w:p>
    <w:p w14:paraId="49E46B53" w14:textId="2F96485F" w:rsidR="00653B67" w:rsidRDefault="00653B67">
      <w:pPr>
        <w:pStyle w:val="TOC3"/>
        <w:rPr>
          <w:rFonts w:asciiTheme="minorHAnsi" w:eastAsiaTheme="minorEastAsia" w:hAnsiTheme="minorHAnsi" w:cstheme="minorBidi"/>
          <w:sz w:val="22"/>
          <w:szCs w:val="22"/>
          <w:lang w:val="en-US"/>
        </w:rPr>
      </w:pPr>
      <w:r>
        <w:t>4.1.5</w:t>
      </w:r>
      <w:r>
        <w:rPr>
          <w:rFonts w:asciiTheme="minorHAnsi" w:eastAsiaTheme="minorEastAsia" w:hAnsiTheme="minorHAnsi" w:cstheme="minorBidi"/>
          <w:sz w:val="22"/>
          <w:szCs w:val="22"/>
          <w:lang w:val="en-US"/>
        </w:rPr>
        <w:tab/>
      </w:r>
      <w:r>
        <w:t>Example – test environment for toolkit event based testing</w:t>
      </w:r>
      <w:r>
        <w:tab/>
      </w:r>
      <w:r>
        <w:fldChar w:fldCharType="begin"/>
      </w:r>
      <w:r>
        <w:instrText xml:space="preserve"> PAGEREF _Toc103688307 \h </w:instrText>
      </w:r>
      <w:r>
        <w:fldChar w:fldCharType="separate"/>
      </w:r>
      <w:r>
        <w:t>20</w:t>
      </w:r>
      <w:r>
        <w:fldChar w:fldCharType="end"/>
      </w:r>
    </w:p>
    <w:p w14:paraId="5AF62638" w14:textId="51501D86" w:rsidR="00653B67" w:rsidRDefault="00653B67">
      <w:pPr>
        <w:pStyle w:val="TOC3"/>
        <w:rPr>
          <w:rFonts w:asciiTheme="minorHAnsi" w:eastAsiaTheme="minorEastAsia" w:hAnsiTheme="minorHAnsi" w:cstheme="minorBidi"/>
          <w:sz w:val="22"/>
          <w:szCs w:val="22"/>
          <w:lang w:val="en-US"/>
        </w:rPr>
      </w:pPr>
      <w:r>
        <w:t>4.1.6</w:t>
      </w:r>
      <w:r>
        <w:rPr>
          <w:rFonts w:asciiTheme="minorHAnsi" w:eastAsiaTheme="minorEastAsia" w:hAnsiTheme="minorHAnsi" w:cstheme="minorBidi"/>
          <w:sz w:val="22"/>
          <w:szCs w:val="22"/>
          <w:lang w:val="en-US"/>
        </w:rPr>
        <w:tab/>
      </w:r>
      <w:r>
        <w:t>Example – test environment for UEs with ETSI eSSP/iSSP</w:t>
      </w:r>
      <w:r>
        <w:tab/>
      </w:r>
      <w:r>
        <w:fldChar w:fldCharType="begin"/>
      </w:r>
      <w:r>
        <w:instrText xml:space="preserve"> PAGEREF _Toc103688308 \h </w:instrText>
      </w:r>
      <w:r>
        <w:fldChar w:fldCharType="separate"/>
      </w:r>
      <w:r>
        <w:t>20</w:t>
      </w:r>
      <w:r>
        <w:fldChar w:fldCharType="end"/>
      </w:r>
    </w:p>
    <w:p w14:paraId="30250EBB" w14:textId="6214D424" w:rsidR="00653B67" w:rsidRDefault="00653B67">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Requirements to the EUT and the test environment</w:t>
      </w:r>
      <w:r>
        <w:tab/>
      </w:r>
      <w:r>
        <w:fldChar w:fldCharType="begin"/>
      </w:r>
      <w:r>
        <w:instrText xml:space="preserve"> PAGEREF _Toc103688309 \h </w:instrText>
      </w:r>
      <w:r>
        <w:fldChar w:fldCharType="separate"/>
      </w:r>
      <w:r>
        <w:t>21</w:t>
      </w:r>
      <w:r>
        <w:fldChar w:fldCharType="end"/>
      </w:r>
    </w:p>
    <w:p w14:paraId="18B2F45A" w14:textId="3AAEE575" w:rsidR="00653B67" w:rsidRDefault="00653B67">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General Requirements</w:t>
      </w:r>
      <w:r>
        <w:tab/>
      </w:r>
      <w:r>
        <w:fldChar w:fldCharType="begin"/>
      </w:r>
      <w:r>
        <w:instrText xml:space="preserve"> PAGEREF _Toc103688310 \h </w:instrText>
      </w:r>
      <w:r>
        <w:fldChar w:fldCharType="separate"/>
      </w:r>
      <w:r>
        <w:t>21</w:t>
      </w:r>
      <w:r>
        <w:fldChar w:fldCharType="end"/>
      </w:r>
    </w:p>
    <w:p w14:paraId="2454E110" w14:textId="618B133B" w:rsidR="00653B67" w:rsidRDefault="00653B67">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Requirements to the UE (EUT) – supported interfaces</w:t>
      </w:r>
      <w:r>
        <w:tab/>
      </w:r>
      <w:r>
        <w:fldChar w:fldCharType="begin"/>
      </w:r>
      <w:r>
        <w:instrText xml:space="preserve"> PAGEREF _Toc103688311 \h </w:instrText>
      </w:r>
      <w:r>
        <w:fldChar w:fldCharType="separate"/>
      </w:r>
      <w:r>
        <w:t>21</w:t>
      </w:r>
      <w:r>
        <w:fldChar w:fldCharType="end"/>
      </w:r>
    </w:p>
    <w:p w14:paraId="674AD769" w14:textId="3F15CC1F" w:rsidR="00653B67" w:rsidRDefault="00653B67">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Supported RATs:</w:t>
      </w:r>
      <w:r>
        <w:tab/>
      </w:r>
      <w:r>
        <w:fldChar w:fldCharType="begin"/>
      </w:r>
      <w:r>
        <w:instrText xml:space="preserve"> PAGEREF _Toc103688312 \h </w:instrText>
      </w:r>
      <w:r>
        <w:fldChar w:fldCharType="separate"/>
      </w:r>
      <w:r>
        <w:t>22</w:t>
      </w:r>
      <w:r>
        <w:fldChar w:fldCharType="end"/>
      </w:r>
    </w:p>
    <w:p w14:paraId="3D36C49E" w14:textId="57EFACA7" w:rsidR="00653B67" w:rsidRDefault="00653B67">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Initial and final procedure steps</w:t>
      </w:r>
      <w:r>
        <w:tab/>
      </w:r>
      <w:r>
        <w:fldChar w:fldCharType="begin"/>
      </w:r>
      <w:r>
        <w:instrText xml:space="preserve"> PAGEREF _Toc103688313 \h </w:instrText>
      </w:r>
      <w:r>
        <w:fldChar w:fldCharType="separate"/>
      </w:r>
      <w:r>
        <w:t>22</w:t>
      </w:r>
      <w:r>
        <w:fldChar w:fldCharType="end"/>
      </w:r>
    </w:p>
    <w:p w14:paraId="7921A355" w14:textId="0F9203B3" w:rsidR="00653B67" w:rsidRDefault="00653B67">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Random value generation</w:t>
      </w:r>
      <w:r>
        <w:tab/>
      </w:r>
      <w:r>
        <w:fldChar w:fldCharType="begin"/>
      </w:r>
      <w:r>
        <w:instrText xml:space="preserve"> PAGEREF _Toc103688314 \h </w:instrText>
      </w:r>
      <w:r>
        <w:fldChar w:fldCharType="separate"/>
      </w:r>
      <w:r>
        <w:t>22</w:t>
      </w:r>
      <w:r>
        <w:fldChar w:fldCharType="end"/>
      </w:r>
    </w:p>
    <w:p w14:paraId="1A83EE17" w14:textId="2BFC9CF1" w:rsidR="00653B67" w:rsidRDefault="00653B67">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Definition of default values</w:t>
      </w:r>
      <w:r>
        <w:tab/>
      </w:r>
      <w:r>
        <w:fldChar w:fldCharType="begin"/>
      </w:r>
      <w:r>
        <w:instrText xml:space="preserve"> PAGEREF _Toc103688315 \h </w:instrText>
      </w:r>
      <w:r>
        <w:fldChar w:fldCharType="separate"/>
      </w:r>
      <w:r>
        <w:t>23</w:t>
      </w:r>
      <w:r>
        <w:fldChar w:fldCharType="end"/>
      </w:r>
    </w:p>
    <w:p w14:paraId="5251A5B9" w14:textId="785B08AD" w:rsidR="00653B67" w:rsidRDefault="00653B67">
      <w:pPr>
        <w:pStyle w:val="TOC3"/>
        <w:rPr>
          <w:rFonts w:asciiTheme="minorHAnsi" w:eastAsiaTheme="minorEastAsia" w:hAnsiTheme="minorHAnsi" w:cstheme="minorBidi"/>
          <w:sz w:val="22"/>
          <w:szCs w:val="22"/>
          <w:lang w:val="en-US"/>
        </w:rPr>
      </w:pPr>
      <w:r>
        <w:t>4.4.1</w:t>
      </w:r>
      <w:r>
        <w:rPr>
          <w:rFonts w:asciiTheme="minorHAnsi" w:eastAsiaTheme="minorEastAsia" w:hAnsiTheme="minorHAnsi" w:cstheme="minorBidi"/>
          <w:sz w:val="22"/>
          <w:szCs w:val="22"/>
          <w:lang w:val="en-US"/>
        </w:rPr>
        <w:tab/>
      </w:r>
      <w:r>
        <w:t>Definition of the Default UICC</w:t>
      </w:r>
      <w:r>
        <w:tab/>
      </w:r>
      <w:r>
        <w:fldChar w:fldCharType="begin"/>
      </w:r>
      <w:r>
        <w:instrText xml:space="preserve"> PAGEREF _Toc103688316 \h </w:instrText>
      </w:r>
      <w:r>
        <w:fldChar w:fldCharType="separate"/>
      </w:r>
      <w:r>
        <w:t>23</w:t>
      </w:r>
      <w:r>
        <w:fldChar w:fldCharType="end"/>
      </w:r>
    </w:p>
    <w:p w14:paraId="214F7AFB" w14:textId="7C3F9764" w:rsidR="00653B67" w:rsidRDefault="00653B67">
      <w:pPr>
        <w:pStyle w:val="TOC3"/>
        <w:rPr>
          <w:rFonts w:asciiTheme="minorHAnsi" w:eastAsiaTheme="minorEastAsia" w:hAnsiTheme="minorHAnsi" w:cstheme="minorBidi"/>
          <w:sz w:val="22"/>
          <w:szCs w:val="22"/>
          <w:lang w:val="en-US"/>
        </w:rPr>
      </w:pPr>
      <w:r w:rsidRPr="00905411">
        <w:rPr>
          <w:lang w:val="en-US" w:eastAsia="en-GB"/>
        </w:rPr>
        <w:t>4.4.2</w:t>
      </w:r>
      <w:r>
        <w:rPr>
          <w:rFonts w:asciiTheme="minorHAnsi" w:eastAsiaTheme="minorEastAsia" w:hAnsiTheme="minorHAnsi" w:cstheme="minorBidi"/>
          <w:sz w:val="22"/>
          <w:szCs w:val="22"/>
          <w:lang w:val="en-US"/>
        </w:rPr>
        <w:tab/>
      </w:r>
      <w:r w:rsidRPr="00905411">
        <w:rPr>
          <w:lang w:val="en-US" w:eastAsia="en-GB"/>
        </w:rPr>
        <w:t>Definition of E-UTRAN/EPC UICC</w:t>
      </w:r>
      <w:r>
        <w:tab/>
      </w:r>
      <w:r>
        <w:fldChar w:fldCharType="begin"/>
      </w:r>
      <w:r>
        <w:instrText xml:space="preserve"> PAGEREF _Toc103688317 \h </w:instrText>
      </w:r>
      <w:r>
        <w:fldChar w:fldCharType="separate"/>
      </w:r>
      <w:r>
        <w:t>23</w:t>
      </w:r>
      <w:r>
        <w:fldChar w:fldCharType="end"/>
      </w:r>
    </w:p>
    <w:p w14:paraId="012DC1AF" w14:textId="566DB175" w:rsidR="00653B67" w:rsidRDefault="00653B67">
      <w:pPr>
        <w:pStyle w:val="TOC3"/>
        <w:rPr>
          <w:rFonts w:asciiTheme="minorHAnsi" w:eastAsiaTheme="minorEastAsia" w:hAnsiTheme="minorHAnsi" w:cstheme="minorBidi"/>
          <w:sz w:val="22"/>
          <w:szCs w:val="22"/>
          <w:lang w:val="en-US"/>
        </w:rPr>
      </w:pPr>
      <w:r w:rsidRPr="00905411">
        <w:rPr>
          <w:lang w:val="en-US" w:eastAsia="en-GB"/>
        </w:rPr>
        <w:t>4.4.3</w:t>
      </w:r>
      <w:r>
        <w:rPr>
          <w:rFonts w:asciiTheme="minorHAnsi" w:eastAsiaTheme="minorEastAsia" w:hAnsiTheme="minorHAnsi" w:cstheme="minorBidi"/>
          <w:sz w:val="22"/>
          <w:szCs w:val="22"/>
          <w:lang w:val="en-US"/>
        </w:rPr>
        <w:tab/>
      </w:r>
      <w:r w:rsidRPr="00905411">
        <w:rPr>
          <w:lang w:val="en-US" w:eastAsia="en-GB"/>
        </w:rPr>
        <w:t>Definition of E-UTRAN/EPC ISIM-UICC</w:t>
      </w:r>
      <w:r>
        <w:tab/>
      </w:r>
      <w:r>
        <w:fldChar w:fldCharType="begin"/>
      </w:r>
      <w:r>
        <w:instrText xml:space="preserve"> PAGEREF _Toc103688318 \h </w:instrText>
      </w:r>
      <w:r>
        <w:fldChar w:fldCharType="separate"/>
      </w:r>
      <w:r>
        <w:t>23</w:t>
      </w:r>
      <w:r>
        <w:fldChar w:fldCharType="end"/>
      </w:r>
    </w:p>
    <w:p w14:paraId="536C0986" w14:textId="2EBD12A3" w:rsidR="00653B67" w:rsidRDefault="00653B67">
      <w:pPr>
        <w:pStyle w:val="TOC3"/>
        <w:rPr>
          <w:rFonts w:asciiTheme="minorHAnsi" w:eastAsiaTheme="minorEastAsia" w:hAnsiTheme="minorHAnsi" w:cstheme="minorBidi"/>
          <w:sz w:val="22"/>
          <w:szCs w:val="22"/>
          <w:lang w:val="en-US"/>
        </w:rPr>
      </w:pPr>
      <w:r w:rsidRPr="00905411">
        <w:rPr>
          <w:lang w:val="en-US" w:eastAsia="en-GB"/>
        </w:rPr>
        <w:t>4.4.4</w:t>
      </w:r>
      <w:r>
        <w:rPr>
          <w:rFonts w:asciiTheme="minorHAnsi" w:eastAsiaTheme="minorEastAsia" w:hAnsiTheme="minorHAnsi" w:cstheme="minorBidi"/>
          <w:sz w:val="22"/>
          <w:szCs w:val="22"/>
          <w:lang w:val="en-US"/>
        </w:rPr>
        <w:tab/>
      </w:r>
      <w:r w:rsidRPr="00905411">
        <w:rPr>
          <w:lang w:val="en-US" w:eastAsia="en-GB"/>
        </w:rPr>
        <w:t>Definition of ACSGL/OCSGL E-UTRAN/EPC UICC</w:t>
      </w:r>
      <w:r>
        <w:tab/>
      </w:r>
      <w:r>
        <w:fldChar w:fldCharType="begin"/>
      </w:r>
      <w:r>
        <w:instrText xml:space="preserve"> PAGEREF _Toc103688319 \h </w:instrText>
      </w:r>
      <w:r>
        <w:fldChar w:fldCharType="separate"/>
      </w:r>
      <w:r>
        <w:t>23</w:t>
      </w:r>
      <w:r>
        <w:fldChar w:fldCharType="end"/>
      </w:r>
    </w:p>
    <w:p w14:paraId="72B6474C" w14:textId="4B79FA18" w:rsidR="00653B67" w:rsidRDefault="00653B67">
      <w:pPr>
        <w:pStyle w:val="TOC3"/>
        <w:rPr>
          <w:rFonts w:asciiTheme="minorHAnsi" w:eastAsiaTheme="minorEastAsia" w:hAnsiTheme="minorHAnsi" w:cstheme="minorBidi"/>
          <w:sz w:val="22"/>
          <w:szCs w:val="22"/>
          <w:lang w:val="en-US"/>
        </w:rPr>
      </w:pPr>
      <w:r w:rsidRPr="00905411">
        <w:rPr>
          <w:lang w:val="en-US" w:eastAsia="en-GB"/>
        </w:rPr>
        <w:t>4.4.5</w:t>
      </w:r>
      <w:r>
        <w:rPr>
          <w:rFonts w:asciiTheme="minorHAnsi" w:eastAsiaTheme="minorEastAsia" w:hAnsiTheme="minorHAnsi" w:cstheme="minorBidi"/>
          <w:sz w:val="22"/>
          <w:szCs w:val="22"/>
          <w:lang w:val="en-US"/>
        </w:rPr>
        <w:tab/>
      </w:r>
      <w:r w:rsidRPr="00905411">
        <w:rPr>
          <w:lang w:val="en-US" w:eastAsia="en-GB"/>
        </w:rPr>
        <w:t>Definition of Non-Access Stratum Configuration UICC</w:t>
      </w:r>
      <w:r>
        <w:tab/>
      </w:r>
      <w:r>
        <w:fldChar w:fldCharType="begin"/>
      </w:r>
      <w:r>
        <w:instrText xml:space="preserve"> PAGEREF _Toc103688320 \h </w:instrText>
      </w:r>
      <w:r>
        <w:fldChar w:fldCharType="separate"/>
      </w:r>
      <w:r>
        <w:t>23</w:t>
      </w:r>
      <w:r>
        <w:fldChar w:fldCharType="end"/>
      </w:r>
    </w:p>
    <w:p w14:paraId="55DA304F" w14:textId="0952274A" w:rsidR="00653B67" w:rsidRDefault="00653B67">
      <w:pPr>
        <w:pStyle w:val="TOC3"/>
        <w:rPr>
          <w:rFonts w:asciiTheme="minorHAnsi" w:eastAsiaTheme="minorEastAsia" w:hAnsiTheme="minorHAnsi" w:cstheme="minorBidi"/>
          <w:sz w:val="22"/>
          <w:szCs w:val="22"/>
          <w:lang w:val="en-US"/>
        </w:rPr>
      </w:pPr>
      <w:r w:rsidRPr="00905411">
        <w:rPr>
          <w:lang w:val="en-US" w:eastAsia="en-GB"/>
        </w:rPr>
        <w:t>4.4.6</w:t>
      </w:r>
      <w:r>
        <w:rPr>
          <w:rFonts w:asciiTheme="minorHAnsi" w:eastAsiaTheme="minorEastAsia" w:hAnsiTheme="minorHAnsi" w:cstheme="minorBidi"/>
          <w:sz w:val="22"/>
          <w:szCs w:val="22"/>
          <w:lang w:val="en-US"/>
        </w:rPr>
        <w:tab/>
      </w:r>
      <w:r w:rsidRPr="00905411">
        <w:rPr>
          <w:lang w:val="en-US" w:eastAsia="en-GB"/>
        </w:rPr>
        <w:t>Definition of Non-Access Stratum Configuration of EUTRAN/EPC UICC</w:t>
      </w:r>
      <w:r>
        <w:tab/>
      </w:r>
      <w:r>
        <w:fldChar w:fldCharType="begin"/>
      </w:r>
      <w:r>
        <w:instrText xml:space="preserve"> PAGEREF _Toc103688321 \h </w:instrText>
      </w:r>
      <w:r>
        <w:fldChar w:fldCharType="separate"/>
      </w:r>
      <w:r>
        <w:t>23</w:t>
      </w:r>
      <w:r>
        <w:fldChar w:fldCharType="end"/>
      </w:r>
    </w:p>
    <w:p w14:paraId="2E7C30B9" w14:textId="316770B1" w:rsidR="00653B67" w:rsidRDefault="00653B67">
      <w:pPr>
        <w:pStyle w:val="TOC3"/>
        <w:rPr>
          <w:rFonts w:asciiTheme="minorHAnsi" w:eastAsiaTheme="minorEastAsia" w:hAnsiTheme="minorHAnsi" w:cstheme="minorBidi"/>
          <w:sz w:val="22"/>
          <w:szCs w:val="22"/>
          <w:lang w:val="en-US"/>
        </w:rPr>
      </w:pPr>
      <w:r w:rsidRPr="00905411">
        <w:rPr>
          <w:lang w:val="en-US" w:eastAsia="en-GB"/>
        </w:rPr>
        <w:t>4.4.7</w:t>
      </w:r>
      <w:r>
        <w:rPr>
          <w:rFonts w:asciiTheme="minorHAnsi" w:eastAsiaTheme="minorEastAsia" w:hAnsiTheme="minorHAnsi" w:cstheme="minorBidi"/>
          <w:sz w:val="22"/>
          <w:szCs w:val="22"/>
          <w:lang w:val="en-US"/>
        </w:rPr>
        <w:tab/>
      </w:r>
      <w:r w:rsidRPr="00905411">
        <w:rPr>
          <w:lang w:val="en-US" w:eastAsia="en-GB"/>
        </w:rPr>
        <w:t>Definition of 5G-NR UICC</w:t>
      </w:r>
      <w:r>
        <w:tab/>
      </w:r>
      <w:r>
        <w:fldChar w:fldCharType="begin"/>
      </w:r>
      <w:r>
        <w:instrText xml:space="preserve"> PAGEREF _Toc103688322 \h </w:instrText>
      </w:r>
      <w:r>
        <w:fldChar w:fldCharType="separate"/>
      </w:r>
      <w:r>
        <w:t>24</w:t>
      </w:r>
      <w:r>
        <w:fldChar w:fldCharType="end"/>
      </w:r>
    </w:p>
    <w:p w14:paraId="6D6603DE" w14:textId="1D8E84FD" w:rsidR="00653B67" w:rsidRDefault="00653B67">
      <w:pPr>
        <w:pStyle w:val="TOC3"/>
        <w:rPr>
          <w:rFonts w:asciiTheme="minorHAnsi" w:eastAsiaTheme="minorEastAsia" w:hAnsiTheme="minorHAnsi" w:cstheme="minorBidi"/>
          <w:sz w:val="22"/>
          <w:szCs w:val="22"/>
          <w:lang w:val="en-US"/>
        </w:rPr>
      </w:pPr>
      <w:r>
        <w:t>4.4.8</w:t>
      </w:r>
      <w:r>
        <w:rPr>
          <w:rFonts w:asciiTheme="minorHAnsi" w:eastAsiaTheme="minorEastAsia" w:hAnsiTheme="minorHAnsi" w:cstheme="minorBidi"/>
          <w:sz w:val="22"/>
          <w:szCs w:val="22"/>
          <w:lang w:val="en-US"/>
        </w:rPr>
        <w:tab/>
      </w:r>
      <w:r>
        <w:t>Definition of default random values for commonly used EFs</w:t>
      </w:r>
      <w:r>
        <w:tab/>
      </w:r>
      <w:r>
        <w:fldChar w:fldCharType="begin"/>
      </w:r>
      <w:r>
        <w:instrText xml:space="preserve"> PAGEREF _Toc103688323 \h </w:instrText>
      </w:r>
      <w:r>
        <w:fldChar w:fldCharType="separate"/>
      </w:r>
      <w:r>
        <w:t>24</w:t>
      </w:r>
      <w:r>
        <w:fldChar w:fldCharType="end"/>
      </w:r>
    </w:p>
    <w:p w14:paraId="7DAF539B" w14:textId="352A44DA" w:rsidR="00653B67" w:rsidRDefault="00653B67">
      <w:pPr>
        <w:pStyle w:val="TOC4"/>
        <w:rPr>
          <w:rFonts w:asciiTheme="minorHAnsi" w:eastAsiaTheme="minorEastAsia" w:hAnsiTheme="minorHAnsi" w:cstheme="minorBidi"/>
          <w:sz w:val="22"/>
          <w:szCs w:val="22"/>
          <w:lang w:val="en-US"/>
        </w:rPr>
      </w:pPr>
      <w:r w:rsidRPr="00905411">
        <w:rPr>
          <w:rFonts w:eastAsia="TimesNewRoman"/>
        </w:rPr>
        <w:t>4.4.8.1</w:t>
      </w:r>
      <w:r>
        <w:rPr>
          <w:rFonts w:asciiTheme="minorHAnsi" w:eastAsiaTheme="minorEastAsia" w:hAnsiTheme="minorHAnsi" w:cstheme="minorBidi"/>
          <w:sz w:val="22"/>
          <w:szCs w:val="22"/>
          <w:lang w:val="en-US"/>
        </w:rPr>
        <w:tab/>
      </w:r>
      <w:r w:rsidRPr="00905411">
        <w:rPr>
          <w:rFonts w:eastAsia="TimesNewRoman"/>
        </w:rPr>
        <w:t>Short IMSI with random value</w:t>
      </w:r>
      <w:r>
        <w:tab/>
      </w:r>
      <w:r>
        <w:fldChar w:fldCharType="begin"/>
      </w:r>
      <w:r>
        <w:instrText xml:space="preserve"> PAGEREF _Toc103688324 \h </w:instrText>
      </w:r>
      <w:r>
        <w:fldChar w:fldCharType="separate"/>
      </w:r>
      <w:r>
        <w:t>24</w:t>
      </w:r>
      <w:r>
        <w:fldChar w:fldCharType="end"/>
      </w:r>
    </w:p>
    <w:p w14:paraId="4A275A2B" w14:textId="7E88B795" w:rsidR="00653B67" w:rsidRDefault="00653B67">
      <w:pPr>
        <w:pStyle w:val="TOC4"/>
        <w:rPr>
          <w:rFonts w:asciiTheme="minorHAnsi" w:eastAsiaTheme="minorEastAsia" w:hAnsiTheme="minorHAnsi" w:cstheme="minorBidi"/>
          <w:sz w:val="22"/>
          <w:szCs w:val="22"/>
          <w:lang w:val="en-US"/>
        </w:rPr>
      </w:pPr>
      <w:r w:rsidRPr="00905411">
        <w:rPr>
          <w:rFonts w:eastAsia="TimesNewRoman"/>
        </w:rPr>
        <w:t>4.4.8.2</w:t>
      </w:r>
      <w:r>
        <w:rPr>
          <w:rFonts w:asciiTheme="minorHAnsi" w:eastAsiaTheme="minorEastAsia" w:hAnsiTheme="minorHAnsi" w:cstheme="minorBidi"/>
          <w:sz w:val="22"/>
          <w:szCs w:val="22"/>
          <w:lang w:val="en-US"/>
        </w:rPr>
        <w:tab/>
      </w:r>
      <w:r w:rsidRPr="00905411">
        <w:rPr>
          <w:rFonts w:eastAsia="TimesNewRoman"/>
        </w:rPr>
        <w:t xml:space="preserve"> Short IMSI with 2-digit MNC and random value</w:t>
      </w:r>
      <w:r>
        <w:tab/>
      </w:r>
      <w:r>
        <w:fldChar w:fldCharType="begin"/>
      </w:r>
      <w:r>
        <w:instrText xml:space="preserve"> PAGEREF _Toc103688325 \h </w:instrText>
      </w:r>
      <w:r>
        <w:fldChar w:fldCharType="separate"/>
      </w:r>
      <w:r>
        <w:t>24</w:t>
      </w:r>
      <w:r>
        <w:fldChar w:fldCharType="end"/>
      </w:r>
    </w:p>
    <w:p w14:paraId="62BAFD02" w14:textId="57649A6A" w:rsidR="00653B67" w:rsidRDefault="00653B67">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_Toc103688326 \h </w:instrText>
      </w:r>
      <w:r>
        <w:fldChar w:fldCharType="separate"/>
      </w:r>
      <w:r>
        <w:t>24</w:t>
      </w:r>
      <w:r>
        <w:fldChar w:fldCharType="end"/>
      </w:r>
    </w:p>
    <w:p w14:paraId="3A892A51" w14:textId="177E076C" w:rsidR="00653B67" w:rsidRDefault="00653B67">
      <w:pPr>
        <w:pStyle w:val="TOC3"/>
        <w:rPr>
          <w:rFonts w:asciiTheme="minorHAnsi" w:eastAsiaTheme="minorEastAsia" w:hAnsiTheme="minorHAnsi" w:cstheme="minorBidi"/>
          <w:sz w:val="22"/>
          <w:szCs w:val="22"/>
          <w:lang w:val="en-US"/>
        </w:rPr>
      </w:pPr>
      <w:r>
        <w:t>4.5.1</w:t>
      </w:r>
      <w:r>
        <w:rPr>
          <w:rFonts w:asciiTheme="minorHAnsi" w:eastAsiaTheme="minorEastAsia" w:hAnsiTheme="minorHAnsi" w:cstheme="minorBidi"/>
          <w:sz w:val="22"/>
          <w:szCs w:val="22"/>
          <w:lang w:val="en-US"/>
        </w:rPr>
        <w:tab/>
      </w:r>
      <w:r>
        <w:t>Suitability assessment in the test description</w:t>
      </w:r>
      <w:r>
        <w:tab/>
      </w:r>
      <w:r>
        <w:fldChar w:fldCharType="begin"/>
      </w:r>
      <w:r>
        <w:instrText xml:space="preserve"> PAGEREF _Toc103688327 \h </w:instrText>
      </w:r>
      <w:r>
        <w:fldChar w:fldCharType="separate"/>
      </w:r>
      <w:r>
        <w:t>24</w:t>
      </w:r>
      <w:r>
        <w:fldChar w:fldCharType="end"/>
      </w:r>
    </w:p>
    <w:p w14:paraId="3B29312E" w14:textId="4426CA06" w:rsidR="00653B67" w:rsidRDefault="00653B67">
      <w:pPr>
        <w:pStyle w:val="TOC3"/>
        <w:rPr>
          <w:rFonts w:asciiTheme="minorHAnsi" w:eastAsiaTheme="minorEastAsia" w:hAnsiTheme="minorHAnsi" w:cstheme="minorBidi"/>
          <w:sz w:val="22"/>
          <w:szCs w:val="22"/>
          <w:lang w:val="en-US"/>
        </w:rPr>
      </w:pPr>
      <w:r>
        <w:t>4.5.1</w:t>
      </w:r>
      <w:r>
        <w:rPr>
          <w:rFonts w:asciiTheme="minorHAnsi" w:eastAsiaTheme="minorEastAsia" w:hAnsiTheme="minorHAnsi" w:cstheme="minorBidi"/>
          <w:sz w:val="22"/>
          <w:szCs w:val="22"/>
          <w:lang w:val="en-US"/>
        </w:rPr>
        <w:tab/>
      </w:r>
      <w:r>
        <w:t>Indication of testing and analysis restrictions and flaws</w:t>
      </w:r>
      <w:r>
        <w:tab/>
      </w:r>
      <w:r>
        <w:fldChar w:fldCharType="begin"/>
      </w:r>
      <w:r>
        <w:instrText xml:space="preserve"> PAGEREF _Toc103688328 \h </w:instrText>
      </w:r>
      <w:r>
        <w:fldChar w:fldCharType="separate"/>
      </w:r>
      <w:r>
        <w:t>24</w:t>
      </w:r>
      <w:r>
        <w:fldChar w:fldCharType="end"/>
      </w:r>
    </w:p>
    <w:p w14:paraId="36507DB0" w14:textId="637A5EEA" w:rsidR="00653B67" w:rsidRDefault="00653B67">
      <w:pPr>
        <w:pStyle w:val="TOC3"/>
        <w:rPr>
          <w:rFonts w:asciiTheme="minorHAnsi" w:eastAsiaTheme="minorEastAsia" w:hAnsiTheme="minorHAnsi" w:cstheme="minorBidi"/>
          <w:sz w:val="22"/>
          <w:szCs w:val="22"/>
          <w:lang w:val="en-US"/>
        </w:rPr>
      </w:pPr>
      <w:r>
        <w:t>4.5.2</w:t>
      </w:r>
      <w:r>
        <w:rPr>
          <w:rFonts w:asciiTheme="minorHAnsi" w:eastAsiaTheme="minorEastAsia" w:hAnsiTheme="minorHAnsi" w:cstheme="minorBidi"/>
          <w:sz w:val="22"/>
          <w:szCs w:val="22"/>
          <w:lang w:val="en-US"/>
        </w:rPr>
        <w:tab/>
      </w:r>
      <w:r>
        <w:t>Suitability assessment in the test protocol</w:t>
      </w:r>
      <w:r>
        <w:tab/>
      </w:r>
      <w:r>
        <w:fldChar w:fldCharType="begin"/>
      </w:r>
      <w:r>
        <w:instrText xml:space="preserve"> PAGEREF _Toc103688329 \h </w:instrText>
      </w:r>
      <w:r>
        <w:fldChar w:fldCharType="separate"/>
      </w:r>
      <w:r>
        <w:t>25</w:t>
      </w:r>
      <w:r>
        <w:fldChar w:fldCharType="end"/>
      </w:r>
    </w:p>
    <w:p w14:paraId="48F2A9D2" w14:textId="45594ED6" w:rsidR="00653B67" w:rsidRDefault="00653B6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Subscription related tests</w:t>
      </w:r>
      <w:r>
        <w:tab/>
      </w:r>
      <w:r>
        <w:fldChar w:fldCharType="begin"/>
      </w:r>
      <w:r>
        <w:instrText xml:space="preserve"> PAGEREF _Toc103688330 \h </w:instrText>
      </w:r>
      <w:r>
        <w:fldChar w:fldCharType="separate"/>
      </w:r>
      <w:r>
        <w:t>25</w:t>
      </w:r>
      <w:r>
        <w:fldChar w:fldCharType="end"/>
      </w:r>
    </w:p>
    <w:p w14:paraId="2069B1CF" w14:textId="4B53C3B5" w:rsidR="00653B67" w:rsidRDefault="00653B67">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IMSI / TMSI handling</w:t>
      </w:r>
      <w:r>
        <w:tab/>
      </w:r>
      <w:r>
        <w:fldChar w:fldCharType="begin"/>
      </w:r>
      <w:r>
        <w:instrText xml:space="preserve"> PAGEREF _Toc103688331 \h </w:instrText>
      </w:r>
      <w:r>
        <w:fldChar w:fldCharType="separate"/>
      </w:r>
      <w:r>
        <w:t>25</w:t>
      </w:r>
      <w:r>
        <w:fldChar w:fldCharType="end"/>
      </w:r>
    </w:p>
    <w:p w14:paraId="11D727D8" w14:textId="11800665" w:rsidR="00653B67" w:rsidRDefault="00653B67">
      <w:pPr>
        <w:pStyle w:val="TOC3"/>
        <w:rPr>
          <w:rFonts w:asciiTheme="minorHAnsi" w:eastAsiaTheme="minorEastAsia" w:hAnsiTheme="minorHAnsi" w:cstheme="minorBidi"/>
          <w:sz w:val="22"/>
          <w:szCs w:val="22"/>
          <w:lang w:val="en-US"/>
        </w:rPr>
      </w:pPr>
      <w:r>
        <w:rPr>
          <w:lang w:eastAsia="en-GB"/>
        </w:rPr>
        <w:t>5.1.1</w:t>
      </w:r>
      <w:r>
        <w:rPr>
          <w:rFonts w:asciiTheme="minorHAnsi" w:eastAsiaTheme="minorEastAsia" w:hAnsiTheme="minorHAnsi" w:cstheme="minorBidi"/>
          <w:sz w:val="22"/>
          <w:szCs w:val="22"/>
          <w:lang w:val="en-US"/>
        </w:rPr>
        <w:tab/>
      </w:r>
      <w:r>
        <w:rPr>
          <w:lang w:eastAsia="en-GB"/>
        </w:rPr>
        <w:t>UE identification by short IMSI</w:t>
      </w:r>
      <w:r>
        <w:tab/>
      </w:r>
      <w:r>
        <w:fldChar w:fldCharType="begin"/>
      </w:r>
      <w:r>
        <w:instrText xml:space="preserve"> PAGEREF _Toc103688332 \h </w:instrText>
      </w:r>
      <w:r>
        <w:fldChar w:fldCharType="separate"/>
      </w:r>
      <w:r>
        <w:t>25</w:t>
      </w:r>
      <w:r>
        <w:fldChar w:fldCharType="end"/>
      </w:r>
    </w:p>
    <w:p w14:paraId="0620548D" w14:textId="3892D799" w:rsidR="00653B67" w:rsidRDefault="00653B67">
      <w:pPr>
        <w:pStyle w:val="TOC4"/>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_Toc103688333 \h </w:instrText>
      </w:r>
      <w:r>
        <w:fldChar w:fldCharType="separate"/>
      </w:r>
      <w:r>
        <w:t>25</w:t>
      </w:r>
      <w:r>
        <w:fldChar w:fldCharType="end"/>
      </w:r>
    </w:p>
    <w:p w14:paraId="215858DA" w14:textId="6A993F6C" w:rsidR="00653B67" w:rsidRDefault="00653B67">
      <w:pPr>
        <w:pStyle w:val="TOC4"/>
        <w:rPr>
          <w:rFonts w:asciiTheme="minorHAnsi" w:eastAsiaTheme="minorEastAsia" w:hAnsiTheme="minorHAnsi" w:cstheme="minorBidi"/>
          <w:sz w:val="22"/>
          <w:szCs w:val="22"/>
          <w:lang w:val="en-US"/>
        </w:rPr>
      </w:pPr>
      <w:r>
        <w:rPr>
          <w:lang w:eastAsia="en-GB"/>
        </w:rPr>
        <w:t>5.1.1.3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_Toc103688334 \h </w:instrText>
      </w:r>
      <w:r>
        <w:fldChar w:fldCharType="separate"/>
      </w:r>
      <w:r>
        <w:t>25</w:t>
      </w:r>
      <w:r>
        <w:fldChar w:fldCharType="end"/>
      </w:r>
    </w:p>
    <w:p w14:paraId="55555C71" w14:textId="52FE6FEF" w:rsidR="00653B67" w:rsidRDefault="00653B67">
      <w:pPr>
        <w:pStyle w:val="TOC5"/>
        <w:rPr>
          <w:rFonts w:asciiTheme="minorHAnsi" w:eastAsiaTheme="minorEastAsia" w:hAnsiTheme="minorHAnsi" w:cstheme="minorBidi"/>
          <w:sz w:val="22"/>
          <w:szCs w:val="22"/>
          <w:lang w:val="en-US"/>
        </w:rPr>
      </w:pPr>
      <w:r>
        <w:rPr>
          <w:lang w:eastAsia="en-GB"/>
        </w:rPr>
        <w:t>5.1.1.3.1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_Toc103688335 \h </w:instrText>
      </w:r>
      <w:r>
        <w:fldChar w:fldCharType="separate"/>
      </w:r>
      <w:r>
        <w:t>25</w:t>
      </w:r>
      <w:r>
        <w:fldChar w:fldCharType="end"/>
      </w:r>
    </w:p>
    <w:p w14:paraId="46C82C33" w14:textId="5753A204" w:rsidR="00653B67" w:rsidRDefault="00653B67">
      <w:pPr>
        <w:pStyle w:val="TOC5"/>
        <w:rPr>
          <w:rFonts w:asciiTheme="minorHAnsi" w:eastAsiaTheme="minorEastAsia" w:hAnsiTheme="minorHAnsi" w:cstheme="minorBidi"/>
          <w:sz w:val="22"/>
          <w:szCs w:val="22"/>
          <w:lang w:val="en-US"/>
        </w:rPr>
      </w:pPr>
      <w:r>
        <w:t>5.1.1.3.2</w:t>
      </w:r>
      <w:r>
        <w:rPr>
          <w:rFonts w:asciiTheme="minorHAnsi" w:eastAsiaTheme="minorEastAsia" w:hAnsiTheme="minorHAnsi" w:cstheme="minorBidi"/>
          <w:sz w:val="22"/>
          <w:szCs w:val="22"/>
          <w:lang w:val="en-US"/>
        </w:rPr>
        <w:tab/>
      </w:r>
      <w:r>
        <w:t>Procedure</w:t>
      </w:r>
      <w:r>
        <w:tab/>
      </w:r>
      <w:r>
        <w:fldChar w:fldCharType="begin"/>
      </w:r>
      <w:r>
        <w:instrText xml:space="preserve"> PAGEREF _Toc103688336 \h </w:instrText>
      </w:r>
      <w:r>
        <w:fldChar w:fldCharType="separate"/>
      </w:r>
      <w:r>
        <w:t>26</w:t>
      </w:r>
      <w:r>
        <w:fldChar w:fldCharType="end"/>
      </w:r>
    </w:p>
    <w:p w14:paraId="08546F81" w14:textId="2430FA00" w:rsidR="00653B67" w:rsidRDefault="00653B67">
      <w:pPr>
        <w:pStyle w:val="TOC4"/>
        <w:rPr>
          <w:rFonts w:asciiTheme="minorHAnsi" w:eastAsiaTheme="minorEastAsia" w:hAnsiTheme="minorHAnsi" w:cstheme="minorBidi"/>
          <w:sz w:val="22"/>
          <w:szCs w:val="22"/>
          <w:lang w:val="en-US"/>
        </w:rPr>
      </w:pPr>
      <w:r>
        <w:rPr>
          <w:lang w:eastAsia="en-GB"/>
        </w:rPr>
        <w:t>5.1.1.4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_Toc103688337 \h </w:instrText>
      </w:r>
      <w:r>
        <w:fldChar w:fldCharType="separate"/>
      </w:r>
      <w:r>
        <w:t>26</w:t>
      </w:r>
      <w:r>
        <w:fldChar w:fldCharType="end"/>
      </w:r>
    </w:p>
    <w:p w14:paraId="2A466C93" w14:textId="6A9C25CB" w:rsidR="00653B67" w:rsidRDefault="00653B67">
      <w:pPr>
        <w:pStyle w:val="TOC4"/>
        <w:rPr>
          <w:rFonts w:asciiTheme="minorHAnsi" w:eastAsiaTheme="minorEastAsia" w:hAnsiTheme="minorHAnsi" w:cstheme="minorBidi"/>
          <w:sz w:val="22"/>
          <w:szCs w:val="22"/>
          <w:lang w:val="en-US"/>
        </w:rPr>
      </w:pPr>
      <w:r>
        <w:rPr>
          <w:lang w:eastAsia="en-GB"/>
        </w:rPr>
        <w:t>5.1.1.5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_Toc103688338 \h </w:instrText>
      </w:r>
      <w:r>
        <w:fldChar w:fldCharType="separate"/>
      </w:r>
      <w:r>
        <w:t>26</w:t>
      </w:r>
      <w:r>
        <w:fldChar w:fldCharType="end"/>
      </w:r>
    </w:p>
    <w:p w14:paraId="6AC00C88" w14:textId="66EACE20" w:rsidR="00653B67" w:rsidRDefault="00653B67">
      <w:pPr>
        <w:pStyle w:val="TOC3"/>
        <w:rPr>
          <w:rFonts w:asciiTheme="minorHAnsi" w:eastAsiaTheme="minorEastAsia" w:hAnsiTheme="minorHAnsi" w:cstheme="minorBidi"/>
          <w:sz w:val="22"/>
          <w:szCs w:val="22"/>
          <w:lang w:val="en-US"/>
        </w:rPr>
      </w:pPr>
      <w:r>
        <w:rPr>
          <w:lang w:eastAsia="en-GB"/>
        </w:rPr>
        <w:t>5.1.2</w:t>
      </w:r>
      <w:r>
        <w:rPr>
          <w:rFonts w:asciiTheme="minorHAnsi" w:eastAsiaTheme="minorEastAsia" w:hAnsiTheme="minorHAnsi" w:cstheme="minorBidi"/>
          <w:sz w:val="22"/>
          <w:szCs w:val="22"/>
          <w:lang w:val="en-US"/>
        </w:rPr>
        <w:tab/>
      </w:r>
      <w:r>
        <w:rPr>
          <w:lang w:eastAsia="en-GB"/>
        </w:rPr>
        <w:t>UE identification by short IMSI using a 2-digit MNC</w:t>
      </w:r>
      <w:r>
        <w:tab/>
      </w:r>
      <w:r>
        <w:fldChar w:fldCharType="begin"/>
      </w:r>
      <w:r>
        <w:instrText xml:space="preserve"> PAGEREF _Toc103688339 \h </w:instrText>
      </w:r>
      <w:r>
        <w:fldChar w:fldCharType="separate"/>
      </w:r>
      <w:r>
        <w:t>26</w:t>
      </w:r>
      <w:r>
        <w:fldChar w:fldCharType="end"/>
      </w:r>
    </w:p>
    <w:p w14:paraId="64ADA208" w14:textId="24EC3CD7" w:rsidR="00653B67" w:rsidRDefault="00653B67">
      <w:pPr>
        <w:pStyle w:val="TOC4"/>
        <w:rPr>
          <w:rFonts w:asciiTheme="minorHAnsi" w:eastAsiaTheme="minorEastAsia" w:hAnsiTheme="minorHAnsi" w:cstheme="minorBidi"/>
          <w:sz w:val="22"/>
          <w:szCs w:val="22"/>
          <w:lang w:val="en-US"/>
        </w:rPr>
      </w:pPr>
      <w:r>
        <w:lastRenderedPageBreak/>
        <w:t>5.1.2.2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_Toc103688340 \h </w:instrText>
      </w:r>
      <w:r>
        <w:fldChar w:fldCharType="separate"/>
      </w:r>
      <w:r>
        <w:t>26</w:t>
      </w:r>
      <w:r>
        <w:fldChar w:fldCharType="end"/>
      </w:r>
    </w:p>
    <w:p w14:paraId="742E0AEF" w14:textId="2AEF1A95" w:rsidR="00653B67" w:rsidRDefault="00653B67">
      <w:pPr>
        <w:pStyle w:val="TOC4"/>
        <w:rPr>
          <w:rFonts w:asciiTheme="minorHAnsi" w:eastAsiaTheme="minorEastAsia" w:hAnsiTheme="minorHAnsi" w:cstheme="minorBidi"/>
          <w:sz w:val="22"/>
          <w:szCs w:val="22"/>
          <w:lang w:val="en-US"/>
        </w:rPr>
      </w:pPr>
      <w:r>
        <w:rPr>
          <w:lang w:eastAsia="en-GB"/>
        </w:rPr>
        <w:t>5.1.2.3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_Toc103688341 \h </w:instrText>
      </w:r>
      <w:r>
        <w:fldChar w:fldCharType="separate"/>
      </w:r>
      <w:r>
        <w:t>26</w:t>
      </w:r>
      <w:r>
        <w:fldChar w:fldCharType="end"/>
      </w:r>
    </w:p>
    <w:p w14:paraId="25666099" w14:textId="2B072D24" w:rsidR="00653B67" w:rsidRDefault="00653B67">
      <w:pPr>
        <w:pStyle w:val="TOC5"/>
        <w:rPr>
          <w:rFonts w:asciiTheme="minorHAnsi" w:eastAsiaTheme="minorEastAsia" w:hAnsiTheme="minorHAnsi" w:cstheme="minorBidi"/>
          <w:sz w:val="22"/>
          <w:szCs w:val="22"/>
          <w:lang w:val="en-US"/>
        </w:rPr>
      </w:pPr>
      <w:r>
        <w:rPr>
          <w:lang w:eastAsia="en-GB"/>
        </w:rPr>
        <w:t>5.1.2.3.1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_Toc103688342 \h </w:instrText>
      </w:r>
      <w:r>
        <w:fldChar w:fldCharType="separate"/>
      </w:r>
      <w:r>
        <w:t>26</w:t>
      </w:r>
      <w:r>
        <w:fldChar w:fldCharType="end"/>
      </w:r>
    </w:p>
    <w:p w14:paraId="6394851A" w14:textId="17B9DF12" w:rsidR="00653B67" w:rsidRDefault="00653B67">
      <w:pPr>
        <w:pStyle w:val="TOC5"/>
        <w:rPr>
          <w:rFonts w:asciiTheme="minorHAnsi" w:eastAsiaTheme="minorEastAsia" w:hAnsiTheme="minorHAnsi" w:cstheme="minorBidi"/>
          <w:sz w:val="22"/>
          <w:szCs w:val="22"/>
          <w:lang w:val="en-US"/>
        </w:rPr>
      </w:pPr>
      <w:r>
        <w:rPr>
          <w:lang w:eastAsia="en-GB"/>
        </w:rPr>
        <w:t>5.1.2.3.2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_Toc103688343 \h </w:instrText>
      </w:r>
      <w:r>
        <w:fldChar w:fldCharType="separate"/>
      </w:r>
      <w:r>
        <w:t>27</w:t>
      </w:r>
      <w:r>
        <w:fldChar w:fldCharType="end"/>
      </w:r>
    </w:p>
    <w:p w14:paraId="53C32723" w14:textId="438B2267" w:rsidR="00653B67" w:rsidRDefault="00653B67">
      <w:pPr>
        <w:pStyle w:val="TOC4"/>
        <w:rPr>
          <w:rFonts w:asciiTheme="minorHAnsi" w:eastAsiaTheme="minorEastAsia" w:hAnsiTheme="minorHAnsi" w:cstheme="minorBidi"/>
          <w:sz w:val="22"/>
          <w:szCs w:val="22"/>
          <w:lang w:val="en-US"/>
        </w:rPr>
      </w:pPr>
      <w:r>
        <w:rPr>
          <w:lang w:eastAsia="en-GB"/>
        </w:rPr>
        <w:t>5.1.2.4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_Toc103688344 \h </w:instrText>
      </w:r>
      <w:r>
        <w:fldChar w:fldCharType="separate"/>
      </w:r>
      <w:r>
        <w:t>27</w:t>
      </w:r>
      <w:r>
        <w:fldChar w:fldCharType="end"/>
      </w:r>
    </w:p>
    <w:p w14:paraId="00C14AC0" w14:textId="5DC1D763" w:rsidR="00653B67" w:rsidRDefault="00653B67">
      <w:pPr>
        <w:pStyle w:val="TOC4"/>
        <w:rPr>
          <w:rFonts w:asciiTheme="minorHAnsi" w:eastAsiaTheme="minorEastAsia" w:hAnsiTheme="minorHAnsi" w:cstheme="minorBidi"/>
          <w:sz w:val="22"/>
          <w:szCs w:val="22"/>
          <w:lang w:val="en-US"/>
        </w:rPr>
      </w:pPr>
      <w:r>
        <w:rPr>
          <w:lang w:eastAsia="en-GB"/>
        </w:rPr>
        <w:t>5.1.2.5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_Toc103688345 \h </w:instrText>
      </w:r>
      <w:r>
        <w:fldChar w:fldCharType="separate"/>
      </w:r>
      <w:r>
        <w:t>27</w:t>
      </w:r>
      <w:r>
        <w:fldChar w:fldCharType="end"/>
      </w:r>
    </w:p>
    <w:p w14:paraId="125D63D8" w14:textId="48E7E218" w:rsidR="00653B67" w:rsidRDefault="00653B67">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UE identification by "short" TMSI</w:t>
      </w:r>
      <w:r>
        <w:tab/>
      </w:r>
      <w:r>
        <w:fldChar w:fldCharType="begin"/>
      </w:r>
      <w:r>
        <w:instrText xml:space="preserve"> PAGEREF _Toc103688346 \h </w:instrText>
      </w:r>
      <w:r>
        <w:fldChar w:fldCharType="separate"/>
      </w:r>
      <w:r>
        <w:t>27</w:t>
      </w:r>
      <w:r>
        <w:fldChar w:fldCharType="end"/>
      </w:r>
    </w:p>
    <w:p w14:paraId="23CC22DF" w14:textId="49098FE5" w:rsidR="00653B67" w:rsidRDefault="00653B67">
      <w:pPr>
        <w:pStyle w:val="TOC4"/>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_Toc103688347 \h </w:instrText>
      </w:r>
      <w:r>
        <w:fldChar w:fldCharType="separate"/>
      </w:r>
      <w:r>
        <w:t>27</w:t>
      </w:r>
      <w:r>
        <w:fldChar w:fldCharType="end"/>
      </w:r>
    </w:p>
    <w:p w14:paraId="69629C57" w14:textId="039B2518" w:rsidR="00653B67" w:rsidRDefault="00653B67">
      <w:pPr>
        <w:pStyle w:val="TOC4"/>
        <w:rPr>
          <w:rFonts w:asciiTheme="minorHAnsi" w:eastAsiaTheme="minorEastAsia" w:hAnsiTheme="minorHAnsi" w:cstheme="minorBidi"/>
          <w:sz w:val="22"/>
          <w:szCs w:val="22"/>
          <w:lang w:val="en-US"/>
        </w:rPr>
      </w:pPr>
      <w:r>
        <w:rPr>
          <w:lang w:eastAsia="en-GB"/>
        </w:rPr>
        <w:t>5.1.3.3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_Toc103688348 \h </w:instrText>
      </w:r>
      <w:r>
        <w:fldChar w:fldCharType="separate"/>
      </w:r>
      <w:r>
        <w:t>28</w:t>
      </w:r>
      <w:r>
        <w:fldChar w:fldCharType="end"/>
      </w:r>
    </w:p>
    <w:p w14:paraId="07149734" w14:textId="75CE39DA" w:rsidR="00653B67" w:rsidRDefault="00653B67">
      <w:pPr>
        <w:pStyle w:val="TOC5"/>
        <w:rPr>
          <w:rFonts w:asciiTheme="minorHAnsi" w:eastAsiaTheme="minorEastAsia" w:hAnsiTheme="minorHAnsi" w:cstheme="minorBidi"/>
          <w:sz w:val="22"/>
          <w:szCs w:val="22"/>
          <w:lang w:val="en-US"/>
        </w:rPr>
      </w:pPr>
      <w:r>
        <w:rPr>
          <w:lang w:eastAsia="en-GB"/>
        </w:rPr>
        <w:t>5.1.3.3.1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_Toc103688349 \h </w:instrText>
      </w:r>
      <w:r>
        <w:fldChar w:fldCharType="separate"/>
      </w:r>
      <w:r>
        <w:t>28</w:t>
      </w:r>
      <w:r>
        <w:fldChar w:fldCharType="end"/>
      </w:r>
    </w:p>
    <w:p w14:paraId="3BF95CBD" w14:textId="12A026AE" w:rsidR="00653B67" w:rsidRDefault="00653B67">
      <w:pPr>
        <w:pStyle w:val="TOC5"/>
        <w:rPr>
          <w:rFonts w:asciiTheme="minorHAnsi" w:eastAsiaTheme="minorEastAsia" w:hAnsiTheme="minorHAnsi" w:cstheme="minorBidi"/>
          <w:sz w:val="22"/>
          <w:szCs w:val="22"/>
          <w:lang w:val="en-US"/>
        </w:rPr>
      </w:pPr>
      <w:r>
        <w:rPr>
          <w:lang w:eastAsia="en-GB"/>
        </w:rPr>
        <w:t>5.1.3.3.2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_Toc103688350 \h </w:instrText>
      </w:r>
      <w:r>
        <w:fldChar w:fldCharType="separate"/>
      </w:r>
      <w:r>
        <w:t>28</w:t>
      </w:r>
      <w:r>
        <w:fldChar w:fldCharType="end"/>
      </w:r>
    </w:p>
    <w:p w14:paraId="68679700" w14:textId="574141FA" w:rsidR="00653B67" w:rsidRDefault="00653B67">
      <w:pPr>
        <w:pStyle w:val="TOC4"/>
        <w:rPr>
          <w:rFonts w:asciiTheme="minorHAnsi" w:eastAsiaTheme="minorEastAsia" w:hAnsiTheme="minorHAnsi" w:cstheme="minorBidi"/>
          <w:sz w:val="22"/>
          <w:szCs w:val="22"/>
          <w:lang w:val="en-US"/>
        </w:rPr>
      </w:pPr>
      <w:r>
        <w:rPr>
          <w:lang w:eastAsia="en-GB"/>
        </w:rPr>
        <w:t>5.1.3.4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_Toc103688351 \h </w:instrText>
      </w:r>
      <w:r>
        <w:fldChar w:fldCharType="separate"/>
      </w:r>
      <w:r>
        <w:t>28</w:t>
      </w:r>
      <w:r>
        <w:fldChar w:fldCharType="end"/>
      </w:r>
    </w:p>
    <w:p w14:paraId="6918BAC2" w14:textId="0CD6CB19" w:rsidR="00653B67" w:rsidRDefault="00653B67">
      <w:pPr>
        <w:pStyle w:val="TOC4"/>
        <w:rPr>
          <w:rFonts w:asciiTheme="minorHAnsi" w:eastAsiaTheme="minorEastAsia" w:hAnsiTheme="minorHAnsi" w:cstheme="minorBidi"/>
          <w:sz w:val="22"/>
          <w:szCs w:val="22"/>
          <w:lang w:val="en-US"/>
        </w:rPr>
      </w:pPr>
      <w:r>
        <w:rPr>
          <w:lang w:eastAsia="en-GB"/>
        </w:rPr>
        <w:t>5.1.3.5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_Toc103688352 \h </w:instrText>
      </w:r>
      <w:r>
        <w:fldChar w:fldCharType="separate"/>
      </w:r>
      <w:r>
        <w:t>28</w:t>
      </w:r>
      <w:r>
        <w:fldChar w:fldCharType="end"/>
      </w:r>
    </w:p>
    <w:p w14:paraId="74C1838F" w14:textId="0C8A70A6" w:rsidR="00653B67" w:rsidRDefault="00653B67">
      <w:pPr>
        <w:pStyle w:val="TOC3"/>
        <w:rPr>
          <w:rFonts w:asciiTheme="minorHAnsi" w:eastAsiaTheme="minorEastAsia" w:hAnsiTheme="minorHAnsi" w:cstheme="minorBidi"/>
          <w:sz w:val="22"/>
          <w:szCs w:val="22"/>
          <w:lang w:val="en-US"/>
        </w:rPr>
      </w:pPr>
      <w:r w:rsidRPr="00905411">
        <w:rPr>
          <w:rFonts w:eastAsia="TimesNewRoman"/>
        </w:rPr>
        <w:t>5.1.4</w:t>
      </w:r>
      <w:r>
        <w:rPr>
          <w:rFonts w:asciiTheme="minorHAnsi" w:eastAsiaTheme="minorEastAsia" w:hAnsiTheme="minorHAnsi" w:cstheme="minorBidi"/>
          <w:sz w:val="22"/>
          <w:szCs w:val="22"/>
          <w:lang w:val="en-US"/>
        </w:rPr>
        <w:tab/>
      </w:r>
      <w:r w:rsidRPr="00905411">
        <w:rPr>
          <w:rFonts w:eastAsia="TimesNewRoman"/>
        </w:rPr>
        <w:t>UE identification by "long" TMSI</w:t>
      </w:r>
      <w:r>
        <w:tab/>
      </w:r>
      <w:r>
        <w:fldChar w:fldCharType="begin"/>
      </w:r>
      <w:r>
        <w:instrText xml:space="preserve"> PAGEREF _Toc103688353 \h </w:instrText>
      </w:r>
      <w:r>
        <w:fldChar w:fldCharType="separate"/>
      </w:r>
      <w:r>
        <w:t>29</w:t>
      </w:r>
      <w:r>
        <w:fldChar w:fldCharType="end"/>
      </w:r>
    </w:p>
    <w:p w14:paraId="3EE0F20C" w14:textId="53B7E193" w:rsidR="00653B67" w:rsidRDefault="00653B67">
      <w:pPr>
        <w:pStyle w:val="TOC4"/>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_Toc103688354 \h </w:instrText>
      </w:r>
      <w:r>
        <w:fldChar w:fldCharType="separate"/>
      </w:r>
      <w:r>
        <w:t>29</w:t>
      </w:r>
      <w:r>
        <w:fldChar w:fldCharType="end"/>
      </w:r>
    </w:p>
    <w:p w14:paraId="56B27BD1" w14:textId="6D3B963C" w:rsidR="00653B67" w:rsidRDefault="00653B67">
      <w:pPr>
        <w:pStyle w:val="TOC4"/>
        <w:rPr>
          <w:rFonts w:asciiTheme="minorHAnsi" w:eastAsiaTheme="minorEastAsia" w:hAnsiTheme="minorHAnsi" w:cstheme="minorBidi"/>
          <w:sz w:val="22"/>
          <w:szCs w:val="22"/>
          <w:lang w:val="en-US"/>
        </w:rPr>
      </w:pPr>
      <w:r>
        <w:rPr>
          <w:lang w:eastAsia="en-GB"/>
        </w:rPr>
        <w:t>5.1.4.3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_Toc103688355 \h </w:instrText>
      </w:r>
      <w:r>
        <w:fldChar w:fldCharType="separate"/>
      </w:r>
      <w:r>
        <w:t>29</w:t>
      </w:r>
      <w:r>
        <w:fldChar w:fldCharType="end"/>
      </w:r>
    </w:p>
    <w:p w14:paraId="1844E961" w14:textId="08EBF505" w:rsidR="00653B67" w:rsidRDefault="00653B67">
      <w:pPr>
        <w:pStyle w:val="TOC5"/>
        <w:rPr>
          <w:rFonts w:asciiTheme="minorHAnsi" w:eastAsiaTheme="minorEastAsia" w:hAnsiTheme="minorHAnsi" w:cstheme="minorBidi"/>
          <w:sz w:val="22"/>
          <w:szCs w:val="22"/>
          <w:lang w:val="en-US"/>
        </w:rPr>
      </w:pPr>
      <w:r>
        <w:rPr>
          <w:lang w:eastAsia="en-GB"/>
        </w:rPr>
        <w:t>5.1.4.3.1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_Toc103688356 \h </w:instrText>
      </w:r>
      <w:r>
        <w:fldChar w:fldCharType="separate"/>
      </w:r>
      <w:r>
        <w:t>29</w:t>
      </w:r>
      <w:r>
        <w:fldChar w:fldCharType="end"/>
      </w:r>
    </w:p>
    <w:p w14:paraId="26B9E9A9" w14:textId="7BE49324" w:rsidR="00653B67" w:rsidRDefault="00653B67">
      <w:pPr>
        <w:pStyle w:val="TOC5"/>
        <w:rPr>
          <w:rFonts w:asciiTheme="minorHAnsi" w:eastAsiaTheme="minorEastAsia" w:hAnsiTheme="minorHAnsi" w:cstheme="minorBidi"/>
          <w:sz w:val="22"/>
          <w:szCs w:val="22"/>
          <w:lang w:val="en-US"/>
        </w:rPr>
      </w:pPr>
      <w:r>
        <w:rPr>
          <w:lang w:eastAsia="en-GB"/>
        </w:rPr>
        <w:t>5.1.4.3.2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_Toc103688357 \h </w:instrText>
      </w:r>
      <w:r>
        <w:fldChar w:fldCharType="separate"/>
      </w:r>
      <w:r>
        <w:t>30</w:t>
      </w:r>
      <w:r>
        <w:fldChar w:fldCharType="end"/>
      </w:r>
    </w:p>
    <w:p w14:paraId="4545AD72" w14:textId="15216FFE" w:rsidR="00653B67" w:rsidRDefault="00653B67">
      <w:pPr>
        <w:pStyle w:val="TOC4"/>
        <w:rPr>
          <w:rFonts w:asciiTheme="minorHAnsi" w:eastAsiaTheme="minorEastAsia" w:hAnsiTheme="minorHAnsi" w:cstheme="minorBidi"/>
          <w:sz w:val="22"/>
          <w:szCs w:val="22"/>
          <w:lang w:val="en-US"/>
        </w:rPr>
      </w:pPr>
      <w:r>
        <w:rPr>
          <w:lang w:eastAsia="en-GB"/>
        </w:rPr>
        <w:t>5.1.4.4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_Toc103688358 \h </w:instrText>
      </w:r>
      <w:r>
        <w:fldChar w:fldCharType="separate"/>
      </w:r>
      <w:r>
        <w:t>30</w:t>
      </w:r>
      <w:r>
        <w:fldChar w:fldCharType="end"/>
      </w:r>
    </w:p>
    <w:p w14:paraId="1D1BB8F8" w14:textId="0DF22E34" w:rsidR="00653B67" w:rsidRDefault="00653B67">
      <w:pPr>
        <w:pStyle w:val="TOC4"/>
        <w:rPr>
          <w:rFonts w:asciiTheme="minorHAnsi" w:eastAsiaTheme="minorEastAsia" w:hAnsiTheme="minorHAnsi" w:cstheme="minorBidi"/>
          <w:sz w:val="22"/>
          <w:szCs w:val="22"/>
          <w:lang w:val="en-US"/>
        </w:rPr>
      </w:pPr>
      <w:r>
        <w:rPr>
          <w:lang w:eastAsia="en-GB"/>
        </w:rPr>
        <w:t>5.1.4.5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_Toc103688359 \h </w:instrText>
      </w:r>
      <w:r>
        <w:fldChar w:fldCharType="separate"/>
      </w:r>
      <w:r>
        <w:t>30</w:t>
      </w:r>
      <w:r>
        <w:fldChar w:fldCharType="end"/>
      </w:r>
    </w:p>
    <w:p w14:paraId="4B93D1AB" w14:textId="267CB271" w:rsidR="00653B67" w:rsidRDefault="00653B67">
      <w:pPr>
        <w:pStyle w:val="TOC3"/>
        <w:rPr>
          <w:rFonts w:asciiTheme="minorHAnsi" w:eastAsiaTheme="minorEastAsia" w:hAnsiTheme="minorHAnsi" w:cstheme="minorBidi"/>
          <w:sz w:val="22"/>
          <w:szCs w:val="22"/>
          <w:lang w:val="en-US"/>
        </w:rPr>
      </w:pPr>
      <w:r>
        <w:t>5.1.5</w:t>
      </w:r>
      <w:r>
        <w:rPr>
          <w:rFonts w:asciiTheme="minorHAnsi" w:eastAsiaTheme="minorEastAsia" w:hAnsiTheme="minorHAnsi" w:cstheme="minorBidi"/>
          <w:sz w:val="22"/>
          <w:szCs w:val="22"/>
          <w:lang w:val="en-US"/>
        </w:rPr>
        <w:tab/>
      </w:r>
      <w:r>
        <w:t>UE identification by long IMSI, TMSI updating and key set identifier assignment</w:t>
      </w:r>
      <w:r>
        <w:tab/>
      </w:r>
      <w:r>
        <w:fldChar w:fldCharType="begin"/>
      </w:r>
      <w:r>
        <w:instrText xml:space="preserve"> PAGEREF _Toc103688360 \h </w:instrText>
      </w:r>
      <w:r>
        <w:fldChar w:fldCharType="separate"/>
      </w:r>
      <w:r>
        <w:t>30</w:t>
      </w:r>
      <w:r>
        <w:fldChar w:fldCharType="end"/>
      </w:r>
    </w:p>
    <w:p w14:paraId="00DF6338" w14:textId="31AFE9AC" w:rsidR="00653B67" w:rsidRDefault="00653B67">
      <w:pPr>
        <w:pStyle w:val="TOC4"/>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_Toc103688361 \h </w:instrText>
      </w:r>
      <w:r>
        <w:fldChar w:fldCharType="separate"/>
      </w:r>
      <w:r>
        <w:t>31</w:t>
      </w:r>
      <w:r>
        <w:fldChar w:fldCharType="end"/>
      </w:r>
    </w:p>
    <w:p w14:paraId="14EE0382" w14:textId="524EB1C9" w:rsidR="00653B67" w:rsidRDefault="00653B67">
      <w:pPr>
        <w:pStyle w:val="TOC4"/>
        <w:rPr>
          <w:rFonts w:asciiTheme="minorHAnsi" w:eastAsiaTheme="minorEastAsia" w:hAnsiTheme="minorHAnsi" w:cstheme="minorBidi"/>
          <w:sz w:val="22"/>
          <w:szCs w:val="22"/>
          <w:lang w:val="en-US"/>
        </w:rPr>
      </w:pPr>
      <w:r>
        <w:rPr>
          <w:lang w:eastAsia="en-GB"/>
        </w:rPr>
        <w:t>5.1.5.3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_Toc103688362 \h </w:instrText>
      </w:r>
      <w:r>
        <w:fldChar w:fldCharType="separate"/>
      </w:r>
      <w:r>
        <w:t>31</w:t>
      </w:r>
      <w:r>
        <w:fldChar w:fldCharType="end"/>
      </w:r>
    </w:p>
    <w:p w14:paraId="0A09537E" w14:textId="7283DE34" w:rsidR="00653B67" w:rsidRDefault="00653B67">
      <w:pPr>
        <w:pStyle w:val="TOC5"/>
        <w:rPr>
          <w:rFonts w:asciiTheme="minorHAnsi" w:eastAsiaTheme="minorEastAsia" w:hAnsiTheme="minorHAnsi" w:cstheme="minorBidi"/>
          <w:sz w:val="22"/>
          <w:szCs w:val="22"/>
          <w:lang w:val="en-US"/>
        </w:rPr>
      </w:pPr>
      <w:r>
        <w:rPr>
          <w:lang w:eastAsia="en-GB"/>
        </w:rPr>
        <w:t>5.1.5.3.1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_Toc103688363 \h </w:instrText>
      </w:r>
      <w:r>
        <w:fldChar w:fldCharType="separate"/>
      </w:r>
      <w:r>
        <w:t>31</w:t>
      </w:r>
      <w:r>
        <w:fldChar w:fldCharType="end"/>
      </w:r>
    </w:p>
    <w:p w14:paraId="22D4CFC5" w14:textId="6EDE2562" w:rsidR="00653B67" w:rsidRDefault="00653B67">
      <w:pPr>
        <w:pStyle w:val="TOC5"/>
        <w:rPr>
          <w:rFonts w:asciiTheme="minorHAnsi" w:eastAsiaTheme="minorEastAsia" w:hAnsiTheme="minorHAnsi" w:cstheme="minorBidi"/>
          <w:sz w:val="22"/>
          <w:szCs w:val="22"/>
          <w:lang w:val="en-US"/>
        </w:rPr>
      </w:pPr>
      <w:r>
        <w:t>5.1.5.3.2</w:t>
      </w:r>
      <w:r>
        <w:rPr>
          <w:rFonts w:asciiTheme="minorHAnsi" w:eastAsiaTheme="minorEastAsia" w:hAnsiTheme="minorHAnsi" w:cstheme="minorBidi"/>
          <w:sz w:val="22"/>
          <w:szCs w:val="22"/>
          <w:lang w:val="en-US"/>
        </w:rPr>
        <w:tab/>
      </w:r>
      <w:r>
        <w:t>Procedure</w:t>
      </w:r>
      <w:r>
        <w:tab/>
      </w:r>
      <w:r>
        <w:fldChar w:fldCharType="begin"/>
      </w:r>
      <w:r>
        <w:instrText xml:space="preserve"> PAGEREF _Toc103688364 \h </w:instrText>
      </w:r>
      <w:r>
        <w:fldChar w:fldCharType="separate"/>
      </w:r>
      <w:r>
        <w:t>32</w:t>
      </w:r>
      <w:r>
        <w:fldChar w:fldCharType="end"/>
      </w:r>
    </w:p>
    <w:p w14:paraId="5933833B" w14:textId="634B5BD9" w:rsidR="00653B67" w:rsidRDefault="00653B67">
      <w:pPr>
        <w:pStyle w:val="TOC4"/>
        <w:rPr>
          <w:rFonts w:asciiTheme="minorHAnsi" w:eastAsiaTheme="minorEastAsia" w:hAnsiTheme="minorHAnsi" w:cstheme="minorBidi"/>
          <w:sz w:val="22"/>
          <w:szCs w:val="22"/>
          <w:lang w:val="en-US"/>
        </w:rPr>
      </w:pPr>
      <w:r>
        <w:rPr>
          <w:lang w:eastAsia="en-GB"/>
        </w:rPr>
        <w:t>5.1.5.4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_Toc103688365 \h </w:instrText>
      </w:r>
      <w:r>
        <w:fldChar w:fldCharType="separate"/>
      </w:r>
      <w:r>
        <w:t>32</w:t>
      </w:r>
      <w:r>
        <w:fldChar w:fldCharType="end"/>
      </w:r>
    </w:p>
    <w:p w14:paraId="283E5BA5" w14:textId="58B15CC4" w:rsidR="00653B67" w:rsidRDefault="00653B67">
      <w:pPr>
        <w:pStyle w:val="TOC4"/>
        <w:rPr>
          <w:rFonts w:asciiTheme="minorHAnsi" w:eastAsiaTheme="minorEastAsia" w:hAnsiTheme="minorHAnsi" w:cstheme="minorBidi"/>
          <w:sz w:val="22"/>
          <w:szCs w:val="22"/>
          <w:lang w:val="en-US"/>
        </w:rPr>
      </w:pPr>
      <w:r>
        <w:rPr>
          <w:lang w:eastAsia="en-GB"/>
        </w:rPr>
        <w:t>5.1.5.5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_Toc103688366 \h </w:instrText>
      </w:r>
      <w:r>
        <w:fldChar w:fldCharType="separate"/>
      </w:r>
      <w:r>
        <w:t>32</w:t>
      </w:r>
      <w:r>
        <w:fldChar w:fldCharType="end"/>
      </w:r>
    </w:p>
    <w:p w14:paraId="7B4E85A1" w14:textId="4F44BBAF" w:rsidR="00653B67" w:rsidRDefault="00653B67">
      <w:pPr>
        <w:pStyle w:val="TOC3"/>
        <w:rPr>
          <w:rFonts w:asciiTheme="minorHAnsi" w:eastAsiaTheme="minorEastAsia" w:hAnsiTheme="minorHAnsi" w:cstheme="minorBidi"/>
          <w:sz w:val="22"/>
          <w:szCs w:val="22"/>
          <w:lang w:val="en-US"/>
        </w:rPr>
      </w:pPr>
      <w:r>
        <w:t>5.1.6</w:t>
      </w:r>
      <w:r>
        <w:rPr>
          <w:rFonts w:asciiTheme="minorHAnsi" w:eastAsiaTheme="minorEastAsia" w:hAnsiTheme="minorHAnsi" w:cstheme="minorBidi"/>
          <w:sz w:val="22"/>
          <w:szCs w:val="22"/>
          <w:lang w:val="en-US"/>
        </w:rPr>
        <w:tab/>
      </w:r>
      <w:r>
        <w:t>UE identification by short IMSI when accessing E-UTRAN/EPC</w:t>
      </w:r>
      <w:r>
        <w:tab/>
      </w:r>
      <w:r>
        <w:fldChar w:fldCharType="begin"/>
      </w:r>
      <w:r>
        <w:instrText xml:space="preserve"> PAGEREF _Toc103688367 \h </w:instrText>
      </w:r>
      <w:r>
        <w:fldChar w:fldCharType="separate"/>
      </w:r>
      <w:r>
        <w:t>33</w:t>
      </w:r>
      <w:r>
        <w:fldChar w:fldCharType="end"/>
      </w:r>
    </w:p>
    <w:p w14:paraId="0E6976A4" w14:textId="0BDDF9EB" w:rsidR="00653B67" w:rsidRDefault="00653B67">
      <w:pPr>
        <w:pStyle w:val="TOC4"/>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_Toc103688368 \h </w:instrText>
      </w:r>
      <w:r>
        <w:fldChar w:fldCharType="separate"/>
      </w:r>
      <w:r>
        <w:t>33</w:t>
      </w:r>
      <w:r>
        <w:fldChar w:fldCharType="end"/>
      </w:r>
    </w:p>
    <w:p w14:paraId="7EF91C82" w14:textId="337A4344" w:rsidR="00653B67" w:rsidRDefault="00653B67">
      <w:pPr>
        <w:pStyle w:val="TOC4"/>
        <w:rPr>
          <w:rFonts w:asciiTheme="minorHAnsi" w:eastAsiaTheme="minorEastAsia" w:hAnsiTheme="minorHAnsi" w:cstheme="minorBidi"/>
          <w:sz w:val="22"/>
          <w:szCs w:val="22"/>
          <w:lang w:val="en-US"/>
        </w:rPr>
      </w:pPr>
      <w:r>
        <w:rPr>
          <w:lang w:eastAsia="en-GB"/>
        </w:rPr>
        <w:t>5.1.6.3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_Toc103688369 \h </w:instrText>
      </w:r>
      <w:r>
        <w:fldChar w:fldCharType="separate"/>
      </w:r>
      <w:r>
        <w:t>33</w:t>
      </w:r>
      <w:r>
        <w:fldChar w:fldCharType="end"/>
      </w:r>
    </w:p>
    <w:p w14:paraId="35C7AA80" w14:textId="43B2AD0C" w:rsidR="00653B67" w:rsidRDefault="00653B67">
      <w:pPr>
        <w:pStyle w:val="TOC5"/>
        <w:rPr>
          <w:rFonts w:asciiTheme="minorHAnsi" w:eastAsiaTheme="minorEastAsia" w:hAnsiTheme="minorHAnsi" w:cstheme="minorBidi"/>
          <w:sz w:val="22"/>
          <w:szCs w:val="22"/>
          <w:lang w:val="en-US"/>
        </w:rPr>
      </w:pPr>
      <w:r>
        <w:rPr>
          <w:lang w:eastAsia="en-GB"/>
        </w:rPr>
        <w:t>5.1.6.3.1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_Toc103688370 \h </w:instrText>
      </w:r>
      <w:r>
        <w:fldChar w:fldCharType="separate"/>
      </w:r>
      <w:r>
        <w:t>33</w:t>
      </w:r>
      <w:r>
        <w:fldChar w:fldCharType="end"/>
      </w:r>
    </w:p>
    <w:p w14:paraId="47E4D355" w14:textId="300AC505" w:rsidR="00653B67" w:rsidRDefault="00653B67">
      <w:pPr>
        <w:pStyle w:val="TOC5"/>
        <w:rPr>
          <w:rFonts w:asciiTheme="minorHAnsi" w:eastAsiaTheme="minorEastAsia" w:hAnsiTheme="minorHAnsi" w:cstheme="minorBidi"/>
          <w:sz w:val="22"/>
          <w:szCs w:val="22"/>
          <w:lang w:val="en-US"/>
        </w:rPr>
      </w:pPr>
      <w:r>
        <w:rPr>
          <w:lang w:eastAsia="en-GB"/>
        </w:rPr>
        <w:t>5.1.6.3.2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_Toc103688371 \h </w:instrText>
      </w:r>
      <w:r>
        <w:fldChar w:fldCharType="separate"/>
      </w:r>
      <w:r>
        <w:t>34</w:t>
      </w:r>
      <w:r>
        <w:fldChar w:fldCharType="end"/>
      </w:r>
    </w:p>
    <w:p w14:paraId="308C2DC2" w14:textId="10FD0044" w:rsidR="00653B67" w:rsidRDefault="00653B67">
      <w:pPr>
        <w:pStyle w:val="TOC6"/>
        <w:rPr>
          <w:rFonts w:asciiTheme="minorHAnsi" w:eastAsiaTheme="minorEastAsia" w:hAnsiTheme="minorHAnsi" w:cstheme="minorBidi"/>
          <w:sz w:val="22"/>
          <w:szCs w:val="22"/>
          <w:lang w:val="en-US"/>
        </w:rPr>
      </w:pPr>
      <w:r w:rsidRPr="00905411">
        <w:rPr>
          <w:rFonts w:eastAsiaTheme="majorEastAsia"/>
        </w:rPr>
        <w:t>5.1.6.3.2.1</w:t>
      </w:r>
      <w:r>
        <w:rPr>
          <w:rFonts w:asciiTheme="minorHAnsi" w:eastAsiaTheme="minorEastAsia" w:hAnsiTheme="minorHAnsi" w:cstheme="minorBidi"/>
          <w:sz w:val="22"/>
          <w:szCs w:val="22"/>
          <w:lang w:val="en-US"/>
        </w:rPr>
        <w:tab/>
      </w:r>
      <w:r w:rsidRPr="00905411">
        <w:rPr>
          <w:rFonts w:eastAsiaTheme="majorEastAsia"/>
        </w:rPr>
        <w:t>Test Procedure A</w:t>
      </w:r>
      <w:r>
        <w:tab/>
      </w:r>
      <w:r>
        <w:fldChar w:fldCharType="begin"/>
      </w:r>
      <w:r>
        <w:instrText xml:space="preserve"> PAGEREF _Toc103688372 \h </w:instrText>
      </w:r>
      <w:r>
        <w:fldChar w:fldCharType="separate"/>
      </w:r>
      <w:r>
        <w:t>34</w:t>
      </w:r>
      <w:r>
        <w:fldChar w:fldCharType="end"/>
      </w:r>
    </w:p>
    <w:p w14:paraId="0CC44911" w14:textId="21EB1975" w:rsidR="00653B67" w:rsidRDefault="00653B67">
      <w:pPr>
        <w:pStyle w:val="TOC6"/>
        <w:rPr>
          <w:rFonts w:asciiTheme="minorHAnsi" w:eastAsiaTheme="minorEastAsia" w:hAnsiTheme="minorHAnsi" w:cstheme="minorBidi"/>
          <w:sz w:val="22"/>
          <w:szCs w:val="22"/>
          <w:lang w:val="en-US"/>
        </w:rPr>
      </w:pPr>
      <w:r w:rsidRPr="00905411">
        <w:rPr>
          <w:rFonts w:eastAsiaTheme="majorEastAsia"/>
        </w:rPr>
        <w:t>5.1.6.3.2.2</w:t>
      </w:r>
      <w:r>
        <w:rPr>
          <w:rFonts w:asciiTheme="minorHAnsi" w:eastAsiaTheme="minorEastAsia" w:hAnsiTheme="minorHAnsi" w:cstheme="minorBidi"/>
          <w:sz w:val="22"/>
          <w:szCs w:val="22"/>
          <w:lang w:val="en-US"/>
        </w:rPr>
        <w:tab/>
      </w:r>
      <w:r w:rsidRPr="00905411">
        <w:rPr>
          <w:rFonts w:eastAsiaTheme="majorEastAsia"/>
        </w:rPr>
        <w:t>Test Procedure B</w:t>
      </w:r>
      <w:r>
        <w:tab/>
      </w:r>
      <w:r>
        <w:fldChar w:fldCharType="begin"/>
      </w:r>
      <w:r>
        <w:instrText xml:space="preserve"> PAGEREF _Toc103688373 \h </w:instrText>
      </w:r>
      <w:r>
        <w:fldChar w:fldCharType="separate"/>
      </w:r>
      <w:r>
        <w:t>34</w:t>
      </w:r>
      <w:r>
        <w:fldChar w:fldCharType="end"/>
      </w:r>
    </w:p>
    <w:p w14:paraId="6133BFA1" w14:textId="0577BFF8" w:rsidR="00653B67" w:rsidRDefault="00653B67">
      <w:pPr>
        <w:pStyle w:val="TOC4"/>
        <w:rPr>
          <w:rFonts w:asciiTheme="minorHAnsi" w:eastAsiaTheme="minorEastAsia" w:hAnsiTheme="minorHAnsi" w:cstheme="minorBidi"/>
          <w:sz w:val="22"/>
          <w:szCs w:val="22"/>
          <w:lang w:val="en-US"/>
        </w:rPr>
      </w:pPr>
      <w:r>
        <w:rPr>
          <w:lang w:eastAsia="en-GB"/>
        </w:rPr>
        <w:t>5.1.6.4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_Toc103688374 \h </w:instrText>
      </w:r>
      <w:r>
        <w:fldChar w:fldCharType="separate"/>
      </w:r>
      <w:r>
        <w:t>34</w:t>
      </w:r>
      <w:r>
        <w:fldChar w:fldCharType="end"/>
      </w:r>
    </w:p>
    <w:p w14:paraId="194B7502" w14:textId="303A5776" w:rsidR="00653B67" w:rsidRDefault="00653B67">
      <w:pPr>
        <w:pStyle w:val="TOC6"/>
        <w:rPr>
          <w:rFonts w:asciiTheme="minorHAnsi" w:eastAsiaTheme="minorEastAsia" w:hAnsiTheme="minorHAnsi" w:cstheme="minorBidi"/>
          <w:sz w:val="22"/>
          <w:szCs w:val="22"/>
          <w:lang w:val="en-US"/>
        </w:rPr>
      </w:pPr>
      <w:r w:rsidRPr="00905411">
        <w:rPr>
          <w:rFonts w:eastAsiaTheme="majorEastAsia"/>
        </w:rPr>
        <w:t>5.1.6.4.1</w:t>
      </w:r>
      <w:r>
        <w:rPr>
          <w:rFonts w:asciiTheme="minorHAnsi" w:eastAsiaTheme="minorEastAsia" w:hAnsiTheme="minorHAnsi" w:cstheme="minorBidi"/>
          <w:sz w:val="22"/>
          <w:szCs w:val="22"/>
          <w:lang w:val="en-US"/>
        </w:rPr>
        <w:tab/>
      </w:r>
      <w:r>
        <w:rPr>
          <w:lang w:eastAsia="en-GB"/>
        </w:rPr>
        <w:t>Acceptance criteria</w:t>
      </w:r>
      <w:r w:rsidRPr="00905411">
        <w:rPr>
          <w:rFonts w:eastAsiaTheme="majorEastAsia"/>
        </w:rPr>
        <w:t xml:space="preserve"> for Test Procedure A</w:t>
      </w:r>
      <w:r>
        <w:tab/>
      </w:r>
      <w:r>
        <w:fldChar w:fldCharType="begin"/>
      </w:r>
      <w:r>
        <w:instrText xml:space="preserve"> PAGEREF _Toc103688375 \h </w:instrText>
      </w:r>
      <w:r>
        <w:fldChar w:fldCharType="separate"/>
      </w:r>
      <w:r>
        <w:t>34</w:t>
      </w:r>
      <w:r>
        <w:fldChar w:fldCharType="end"/>
      </w:r>
    </w:p>
    <w:p w14:paraId="7ED48851" w14:textId="5A229FB5" w:rsidR="00653B67" w:rsidRDefault="00653B67">
      <w:pPr>
        <w:pStyle w:val="TOC6"/>
        <w:rPr>
          <w:rFonts w:asciiTheme="minorHAnsi" w:eastAsiaTheme="minorEastAsia" w:hAnsiTheme="minorHAnsi" w:cstheme="minorBidi"/>
          <w:sz w:val="22"/>
          <w:szCs w:val="22"/>
          <w:lang w:val="en-US"/>
        </w:rPr>
      </w:pPr>
      <w:r w:rsidRPr="00905411">
        <w:rPr>
          <w:rFonts w:eastAsiaTheme="majorEastAsia"/>
        </w:rPr>
        <w:t>5.1.6.4.2</w:t>
      </w:r>
      <w:r>
        <w:rPr>
          <w:rFonts w:asciiTheme="minorHAnsi" w:eastAsiaTheme="minorEastAsia" w:hAnsiTheme="minorHAnsi" w:cstheme="minorBidi"/>
          <w:sz w:val="22"/>
          <w:szCs w:val="22"/>
          <w:lang w:val="en-US"/>
        </w:rPr>
        <w:tab/>
      </w:r>
      <w:r>
        <w:rPr>
          <w:lang w:eastAsia="en-GB"/>
        </w:rPr>
        <w:t>Acceptance criteria</w:t>
      </w:r>
      <w:r w:rsidRPr="00905411">
        <w:rPr>
          <w:rFonts w:eastAsiaTheme="majorEastAsia"/>
        </w:rPr>
        <w:t xml:space="preserve"> for Test Procedure B</w:t>
      </w:r>
      <w:r>
        <w:tab/>
      </w:r>
      <w:r>
        <w:fldChar w:fldCharType="begin"/>
      </w:r>
      <w:r>
        <w:instrText xml:space="preserve"> PAGEREF _Toc103688376 \h </w:instrText>
      </w:r>
      <w:r>
        <w:fldChar w:fldCharType="separate"/>
      </w:r>
      <w:r>
        <w:t>34</w:t>
      </w:r>
      <w:r>
        <w:fldChar w:fldCharType="end"/>
      </w:r>
    </w:p>
    <w:p w14:paraId="3A7E8D47" w14:textId="1069C6D8" w:rsidR="00653B67" w:rsidRDefault="00653B67">
      <w:pPr>
        <w:pStyle w:val="TOC6"/>
        <w:rPr>
          <w:rFonts w:asciiTheme="minorHAnsi" w:eastAsiaTheme="minorEastAsia" w:hAnsiTheme="minorHAnsi" w:cstheme="minorBidi"/>
          <w:sz w:val="22"/>
          <w:szCs w:val="22"/>
          <w:lang w:val="en-US"/>
        </w:rPr>
      </w:pPr>
      <w:r w:rsidRPr="00905411">
        <w:rPr>
          <w:rFonts w:eastAsiaTheme="majorEastAsia"/>
        </w:rPr>
        <w:t>5.1.6.4.3</w:t>
      </w:r>
      <w:r>
        <w:rPr>
          <w:rFonts w:asciiTheme="minorHAnsi" w:eastAsiaTheme="minorEastAsia" w:hAnsiTheme="minorHAnsi" w:cstheme="minorBidi"/>
          <w:sz w:val="22"/>
          <w:szCs w:val="22"/>
          <w:lang w:val="en-US"/>
        </w:rPr>
        <w:tab/>
      </w:r>
      <w:r>
        <w:rPr>
          <w:lang w:eastAsia="en-GB"/>
        </w:rPr>
        <w:t>Common acceptance criteria</w:t>
      </w:r>
      <w:r>
        <w:tab/>
      </w:r>
      <w:r>
        <w:fldChar w:fldCharType="begin"/>
      </w:r>
      <w:r>
        <w:instrText xml:space="preserve"> PAGEREF _Toc103688377 \h </w:instrText>
      </w:r>
      <w:r>
        <w:fldChar w:fldCharType="separate"/>
      </w:r>
      <w:r>
        <w:t>35</w:t>
      </w:r>
      <w:r>
        <w:fldChar w:fldCharType="end"/>
      </w:r>
    </w:p>
    <w:p w14:paraId="23FEAE64" w14:textId="3CD82F65" w:rsidR="00653B67" w:rsidRDefault="00653B67">
      <w:pPr>
        <w:pStyle w:val="TOC4"/>
        <w:rPr>
          <w:rFonts w:asciiTheme="minorHAnsi" w:eastAsiaTheme="minorEastAsia" w:hAnsiTheme="minorHAnsi" w:cstheme="minorBidi"/>
          <w:sz w:val="22"/>
          <w:szCs w:val="22"/>
          <w:lang w:val="en-US"/>
        </w:rPr>
      </w:pPr>
      <w:r>
        <w:rPr>
          <w:lang w:eastAsia="en-GB"/>
        </w:rPr>
        <w:t>5.1.6.5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_Toc103688378 \h </w:instrText>
      </w:r>
      <w:r>
        <w:fldChar w:fldCharType="separate"/>
      </w:r>
      <w:r>
        <w:t>35</w:t>
      </w:r>
      <w:r>
        <w:fldChar w:fldCharType="end"/>
      </w:r>
    </w:p>
    <w:p w14:paraId="7C7504BF" w14:textId="1232E330" w:rsidR="00653B67" w:rsidRDefault="00653B67">
      <w:pPr>
        <w:pStyle w:val="TOC3"/>
        <w:rPr>
          <w:rFonts w:asciiTheme="minorHAnsi" w:eastAsiaTheme="minorEastAsia" w:hAnsiTheme="minorHAnsi" w:cstheme="minorBidi"/>
          <w:sz w:val="22"/>
          <w:szCs w:val="22"/>
          <w:lang w:val="en-US"/>
        </w:rPr>
      </w:pPr>
      <w:r>
        <w:t>5.1.7</w:t>
      </w:r>
      <w:r>
        <w:rPr>
          <w:rFonts w:asciiTheme="minorHAnsi" w:eastAsiaTheme="minorEastAsia" w:hAnsiTheme="minorHAnsi" w:cstheme="minorBidi"/>
          <w:sz w:val="22"/>
          <w:szCs w:val="22"/>
          <w:lang w:val="en-US"/>
        </w:rPr>
        <w:tab/>
      </w:r>
      <w:r>
        <w:t>UE identification by short IMSI using a 2-digit MNC when accessing E-UTRAN/EPC</w:t>
      </w:r>
      <w:r>
        <w:tab/>
      </w:r>
      <w:r>
        <w:fldChar w:fldCharType="begin"/>
      </w:r>
      <w:r>
        <w:instrText xml:space="preserve"> PAGEREF _Toc103688379 \h </w:instrText>
      </w:r>
      <w:r>
        <w:fldChar w:fldCharType="separate"/>
      </w:r>
      <w:r>
        <w:t>35</w:t>
      </w:r>
      <w:r>
        <w:fldChar w:fldCharType="end"/>
      </w:r>
    </w:p>
    <w:p w14:paraId="30440C19" w14:textId="234CD336" w:rsidR="00653B67" w:rsidRDefault="00653B67">
      <w:pPr>
        <w:pStyle w:val="TOC4"/>
        <w:rPr>
          <w:rFonts w:asciiTheme="minorHAnsi" w:eastAsiaTheme="minorEastAsia" w:hAnsiTheme="minorHAnsi" w:cstheme="minorBidi"/>
          <w:sz w:val="22"/>
          <w:szCs w:val="22"/>
          <w:lang w:val="en-US"/>
        </w:rPr>
      </w:pPr>
      <w:r>
        <w:t>5.1.7.2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_Toc103688380 \h </w:instrText>
      </w:r>
      <w:r>
        <w:fldChar w:fldCharType="separate"/>
      </w:r>
      <w:r>
        <w:t>35</w:t>
      </w:r>
      <w:r>
        <w:fldChar w:fldCharType="end"/>
      </w:r>
    </w:p>
    <w:p w14:paraId="3D90E689" w14:textId="452844BA" w:rsidR="00653B67" w:rsidRDefault="00653B67">
      <w:pPr>
        <w:pStyle w:val="TOC4"/>
        <w:rPr>
          <w:rFonts w:asciiTheme="minorHAnsi" w:eastAsiaTheme="minorEastAsia" w:hAnsiTheme="minorHAnsi" w:cstheme="minorBidi"/>
          <w:sz w:val="22"/>
          <w:szCs w:val="22"/>
          <w:lang w:val="en-US"/>
        </w:rPr>
      </w:pPr>
      <w:r>
        <w:rPr>
          <w:lang w:eastAsia="en-GB"/>
        </w:rPr>
        <w:t>5.1.7.3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_Toc103688381 \h </w:instrText>
      </w:r>
      <w:r>
        <w:fldChar w:fldCharType="separate"/>
      </w:r>
      <w:r>
        <w:t>36</w:t>
      </w:r>
      <w:r>
        <w:fldChar w:fldCharType="end"/>
      </w:r>
    </w:p>
    <w:p w14:paraId="7AE8EC3C" w14:textId="20B46343" w:rsidR="00653B67" w:rsidRDefault="00653B67">
      <w:pPr>
        <w:pStyle w:val="TOC5"/>
        <w:rPr>
          <w:rFonts w:asciiTheme="minorHAnsi" w:eastAsiaTheme="minorEastAsia" w:hAnsiTheme="minorHAnsi" w:cstheme="minorBidi"/>
          <w:sz w:val="22"/>
          <w:szCs w:val="22"/>
          <w:lang w:val="en-US"/>
        </w:rPr>
      </w:pPr>
      <w:r>
        <w:rPr>
          <w:lang w:eastAsia="en-GB"/>
        </w:rPr>
        <w:t>5.1.7.3.1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_Toc103688382 \h </w:instrText>
      </w:r>
      <w:r>
        <w:fldChar w:fldCharType="separate"/>
      </w:r>
      <w:r>
        <w:t>36</w:t>
      </w:r>
      <w:r>
        <w:fldChar w:fldCharType="end"/>
      </w:r>
    </w:p>
    <w:p w14:paraId="54BBAB2A" w14:textId="754A1EB3" w:rsidR="00653B67" w:rsidRDefault="00653B67">
      <w:pPr>
        <w:pStyle w:val="TOC5"/>
        <w:rPr>
          <w:rFonts w:asciiTheme="minorHAnsi" w:eastAsiaTheme="minorEastAsia" w:hAnsiTheme="minorHAnsi" w:cstheme="minorBidi"/>
          <w:sz w:val="22"/>
          <w:szCs w:val="22"/>
          <w:lang w:val="en-US"/>
        </w:rPr>
      </w:pPr>
      <w:r>
        <w:rPr>
          <w:lang w:eastAsia="en-GB"/>
        </w:rPr>
        <w:t>5.1.7.3.2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_Toc103688383 \h </w:instrText>
      </w:r>
      <w:r>
        <w:fldChar w:fldCharType="separate"/>
      </w:r>
      <w:r>
        <w:t>36</w:t>
      </w:r>
      <w:r>
        <w:fldChar w:fldCharType="end"/>
      </w:r>
    </w:p>
    <w:p w14:paraId="3EA23D5B" w14:textId="4D2F557A" w:rsidR="00653B67" w:rsidRDefault="00653B67">
      <w:pPr>
        <w:pStyle w:val="TOC4"/>
        <w:rPr>
          <w:rFonts w:asciiTheme="minorHAnsi" w:eastAsiaTheme="minorEastAsia" w:hAnsiTheme="minorHAnsi" w:cstheme="minorBidi"/>
          <w:sz w:val="22"/>
          <w:szCs w:val="22"/>
          <w:lang w:val="en-US"/>
        </w:rPr>
      </w:pPr>
      <w:r>
        <w:rPr>
          <w:lang w:eastAsia="en-GB"/>
        </w:rPr>
        <w:t>5.1.7.4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_Toc103688384 \h </w:instrText>
      </w:r>
      <w:r>
        <w:fldChar w:fldCharType="separate"/>
      </w:r>
      <w:r>
        <w:t>36</w:t>
      </w:r>
      <w:r>
        <w:fldChar w:fldCharType="end"/>
      </w:r>
    </w:p>
    <w:p w14:paraId="71189064" w14:textId="4D103CC8" w:rsidR="00653B67" w:rsidRDefault="00653B67">
      <w:pPr>
        <w:pStyle w:val="TOC4"/>
        <w:rPr>
          <w:rFonts w:asciiTheme="minorHAnsi" w:eastAsiaTheme="minorEastAsia" w:hAnsiTheme="minorHAnsi" w:cstheme="minorBidi"/>
          <w:sz w:val="22"/>
          <w:szCs w:val="22"/>
          <w:lang w:val="en-US"/>
        </w:rPr>
      </w:pPr>
      <w:r>
        <w:rPr>
          <w:lang w:eastAsia="en-GB"/>
        </w:rPr>
        <w:t>5.1.7.5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_Toc103688385 \h </w:instrText>
      </w:r>
      <w:r>
        <w:fldChar w:fldCharType="separate"/>
      </w:r>
      <w:r>
        <w:t>36</w:t>
      </w:r>
      <w:r>
        <w:fldChar w:fldCharType="end"/>
      </w:r>
    </w:p>
    <w:p w14:paraId="56683F58" w14:textId="013D1B26" w:rsidR="00653B67" w:rsidRDefault="00653B67">
      <w:pPr>
        <w:pStyle w:val="TOC3"/>
        <w:rPr>
          <w:rFonts w:asciiTheme="minorHAnsi" w:eastAsiaTheme="minorEastAsia" w:hAnsiTheme="minorHAnsi" w:cstheme="minorBidi"/>
          <w:sz w:val="22"/>
          <w:szCs w:val="22"/>
          <w:lang w:val="en-US"/>
        </w:rPr>
      </w:pPr>
      <w:r w:rsidRPr="00905411">
        <w:rPr>
          <w:highlight w:val="yellow"/>
        </w:rPr>
        <w:t>5.1.8</w:t>
      </w:r>
      <w:r>
        <w:rPr>
          <w:rFonts w:asciiTheme="minorHAnsi" w:eastAsiaTheme="minorEastAsia" w:hAnsiTheme="minorHAnsi" w:cstheme="minorBidi"/>
          <w:sz w:val="22"/>
          <w:szCs w:val="22"/>
          <w:lang w:val="en-US"/>
        </w:rPr>
        <w:tab/>
      </w:r>
      <w:r w:rsidRPr="00905411">
        <w:rPr>
          <w:highlight w:val="yellow"/>
        </w:rPr>
        <w:t>UE identification after changed IMSI with service "EMM Information" not available</w:t>
      </w:r>
      <w:r>
        <w:tab/>
      </w:r>
      <w:r>
        <w:fldChar w:fldCharType="begin"/>
      </w:r>
      <w:r>
        <w:instrText xml:space="preserve"> PAGEREF _Toc103688386 \h </w:instrText>
      </w:r>
      <w:r>
        <w:fldChar w:fldCharType="separate"/>
      </w:r>
      <w:r>
        <w:t>37</w:t>
      </w:r>
      <w:r>
        <w:fldChar w:fldCharType="end"/>
      </w:r>
    </w:p>
    <w:p w14:paraId="7852E5E9" w14:textId="4C61DC05" w:rsidR="00653B67" w:rsidRDefault="00653B67">
      <w:pPr>
        <w:pStyle w:val="TOC4"/>
        <w:rPr>
          <w:rFonts w:asciiTheme="minorHAnsi" w:eastAsiaTheme="minorEastAsia" w:hAnsiTheme="minorHAnsi" w:cstheme="minorBidi"/>
          <w:sz w:val="22"/>
          <w:szCs w:val="22"/>
          <w:lang w:val="en-US"/>
        </w:rPr>
      </w:pPr>
      <w:r>
        <w:rPr>
          <w:lang w:eastAsia="en-GB"/>
        </w:rPr>
        <w:t>5.1.8.1</w:t>
      </w:r>
      <w:r>
        <w:rPr>
          <w:rFonts w:asciiTheme="minorHAnsi" w:eastAsiaTheme="minorEastAsia" w:hAnsiTheme="minorHAnsi" w:cstheme="minorBidi"/>
          <w:sz w:val="22"/>
          <w:szCs w:val="22"/>
          <w:lang w:val="en-US"/>
        </w:rPr>
        <w:tab/>
      </w:r>
      <w:r>
        <w:rPr>
          <w:lang w:eastAsia="en-GB"/>
        </w:rPr>
        <w:t>Test purpose</w:t>
      </w:r>
      <w:r>
        <w:tab/>
      </w:r>
      <w:r>
        <w:fldChar w:fldCharType="begin"/>
      </w:r>
      <w:r>
        <w:instrText xml:space="preserve"> PAGEREF _Toc103688387 \h </w:instrText>
      </w:r>
      <w:r>
        <w:fldChar w:fldCharType="separate"/>
      </w:r>
      <w:r>
        <w:t>37</w:t>
      </w:r>
      <w:r>
        <w:fldChar w:fldCharType="end"/>
      </w:r>
    </w:p>
    <w:p w14:paraId="1F4B1EC5" w14:textId="2EE594F3" w:rsidR="00653B67" w:rsidRDefault="00653B67">
      <w:pPr>
        <w:pStyle w:val="TOC4"/>
        <w:rPr>
          <w:rFonts w:asciiTheme="minorHAnsi" w:eastAsiaTheme="minorEastAsia" w:hAnsiTheme="minorHAnsi" w:cstheme="minorBidi"/>
          <w:sz w:val="22"/>
          <w:szCs w:val="22"/>
          <w:lang w:val="en-US"/>
        </w:rPr>
      </w:pPr>
      <w:r>
        <w:t>5.1.8.2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_Toc103688388 \h </w:instrText>
      </w:r>
      <w:r>
        <w:fldChar w:fldCharType="separate"/>
      </w:r>
      <w:r>
        <w:t>37</w:t>
      </w:r>
      <w:r>
        <w:fldChar w:fldCharType="end"/>
      </w:r>
    </w:p>
    <w:p w14:paraId="1FE8409D" w14:textId="5B920939" w:rsidR="00653B67" w:rsidRDefault="00653B67">
      <w:pPr>
        <w:pStyle w:val="TOC4"/>
        <w:rPr>
          <w:rFonts w:asciiTheme="minorHAnsi" w:eastAsiaTheme="minorEastAsia" w:hAnsiTheme="minorHAnsi" w:cstheme="minorBidi"/>
          <w:sz w:val="22"/>
          <w:szCs w:val="22"/>
          <w:lang w:val="en-US"/>
        </w:rPr>
      </w:pPr>
      <w:r>
        <w:rPr>
          <w:lang w:eastAsia="en-GB"/>
        </w:rPr>
        <w:t>5.1.8.3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_Toc103688389 \h </w:instrText>
      </w:r>
      <w:r>
        <w:fldChar w:fldCharType="separate"/>
      </w:r>
      <w:r>
        <w:t>37</w:t>
      </w:r>
      <w:r>
        <w:fldChar w:fldCharType="end"/>
      </w:r>
    </w:p>
    <w:p w14:paraId="2C0380BB" w14:textId="1815A4D3" w:rsidR="00653B67" w:rsidRDefault="00653B67">
      <w:pPr>
        <w:pStyle w:val="TOC5"/>
        <w:rPr>
          <w:rFonts w:asciiTheme="minorHAnsi" w:eastAsiaTheme="minorEastAsia" w:hAnsiTheme="minorHAnsi" w:cstheme="minorBidi"/>
          <w:sz w:val="22"/>
          <w:szCs w:val="22"/>
          <w:lang w:val="en-US"/>
        </w:rPr>
      </w:pPr>
      <w:r>
        <w:rPr>
          <w:lang w:eastAsia="en-GB"/>
        </w:rPr>
        <w:t>5.1.8.3.1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_Toc103688390 \h </w:instrText>
      </w:r>
      <w:r>
        <w:fldChar w:fldCharType="separate"/>
      </w:r>
      <w:r>
        <w:t>37</w:t>
      </w:r>
      <w:r>
        <w:fldChar w:fldCharType="end"/>
      </w:r>
    </w:p>
    <w:p w14:paraId="1D6E5A88" w14:textId="4096FDD2" w:rsidR="00653B67" w:rsidRDefault="00653B67">
      <w:pPr>
        <w:pStyle w:val="TOC5"/>
        <w:rPr>
          <w:rFonts w:asciiTheme="minorHAnsi" w:eastAsiaTheme="minorEastAsia" w:hAnsiTheme="minorHAnsi" w:cstheme="minorBidi"/>
          <w:sz w:val="22"/>
          <w:szCs w:val="22"/>
          <w:lang w:val="en-US"/>
        </w:rPr>
      </w:pPr>
      <w:r>
        <w:rPr>
          <w:lang w:eastAsia="en-GB"/>
        </w:rPr>
        <w:t>5.1.8.3.2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_Toc103688391 \h </w:instrText>
      </w:r>
      <w:r>
        <w:fldChar w:fldCharType="separate"/>
      </w:r>
      <w:r>
        <w:t>38</w:t>
      </w:r>
      <w:r>
        <w:fldChar w:fldCharType="end"/>
      </w:r>
    </w:p>
    <w:p w14:paraId="2D93C9A8" w14:textId="32D165F9" w:rsidR="00653B67" w:rsidRDefault="00653B67">
      <w:pPr>
        <w:pStyle w:val="TOC4"/>
        <w:rPr>
          <w:rFonts w:asciiTheme="minorHAnsi" w:eastAsiaTheme="minorEastAsia" w:hAnsiTheme="minorHAnsi" w:cstheme="minorBidi"/>
          <w:sz w:val="22"/>
          <w:szCs w:val="22"/>
          <w:lang w:val="en-US"/>
        </w:rPr>
      </w:pPr>
      <w:r>
        <w:rPr>
          <w:lang w:eastAsia="en-GB"/>
        </w:rPr>
        <w:t>5.1.8.4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_Toc103688392 \h </w:instrText>
      </w:r>
      <w:r>
        <w:fldChar w:fldCharType="separate"/>
      </w:r>
      <w:r>
        <w:t>38</w:t>
      </w:r>
      <w:r>
        <w:fldChar w:fldCharType="end"/>
      </w:r>
    </w:p>
    <w:p w14:paraId="19ABF8FE" w14:textId="08A0F204" w:rsidR="00653B67" w:rsidRDefault="00653B67">
      <w:pPr>
        <w:pStyle w:val="TOC4"/>
        <w:rPr>
          <w:rFonts w:asciiTheme="minorHAnsi" w:eastAsiaTheme="minorEastAsia" w:hAnsiTheme="minorHAnsi" w:cstheme="minorBidi"/>
          <w:sz w:val="22"/>
          <w:szCs w:val="22"/>
          <w:lang w:val="en-US"/>
        </w:rPr>
      </w:pPr>
      <w:r>
        <w:rPr>
          <w:lang w:eastAsia="en-GB"/>
        </w:rPr>
        <w:t>5.1.8.5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_Toc103688393 \h </w:instrText>
      </w:r>
      <w:r>
        <w:fldChar w:fldCharType="separate"/>
      </w:r>
      <w:r>
        <w:t>38</w:t>
      </w:r>
      <w:r>
        <w:fldChar w:fldCharType="end"/>
      </w:r>
    </w:p>
    <w:p w14:paraId="757BDC45" w14:textId="01E007CC" w:rsidR="00653B67" w:rsidRDefault="00653B67">
      <w:pPr>
        <w:pStyle w:val="TOC3"/>
        <w:rPr>
          <w:rFonts w:asciiTheme="minorHAnsi" w:eastAsiaTheme="minorEastAsia" w:hAnsiTheme="minorHAnsi" w:cstheme="minorBidi"/>
          <w:sz w:val="22"/>
          <w:szCs w:val="22"/>
          <w:lang w:val="en-US"/>
        </w:rPr>
      </w:pPr>
      <w:r>
        <w:t>5.1.9</w:t>
      </w:r>
      <w:r>
        <w:rPr>
          <w:rFonts w:asciiTheme="minorHAnsi" w:eastAsiaTheme="minorEastAsia" w:hAnsiTheme="minorHAnsi" w:cstheme="minorBidi"/>
          <w:sz w:val="22"/>
          <w:szCs w:val="22"/>
          <w:lang w:val="en-US"/>
        </w:rPr>
        <w:tab/>
      </w:r>
      <w:r>
        <w:t>UE identification by GUTI when using USIM with service "EMM Information" not available</w:t>
      </w:r>
      <w:r>
        <w:tab/>
      </w:r>
      <w:r>
        <w:fldChar w:fldCharType="begin"/>
      </w:r>
      <w:r>
        <w:instrText xml:space="preserve"> PAGEREF _Toc103688394 \h </w:instrText>
      </w:r>
      <w:r>
        <w:fldChar w:fldCharType="separate"/>
      </w:r>
      <w:r>
        <w:t>38</w:t>
      </w:r>
      <w:r>
        <w:fldChar w:fldCharType="end"/>
      </w:r>
    </w:p>
    <w:p w14:paraId="2BBE4585" w14:textId="77A076D1" w:rsidR="00653B67" w:rsidRDefault="00653B67">
      <w:pPr>
        <w:pStyle w:val="TOC3"/>
        <w:rPr>
          <w:rFonts w:asciiTheme="minorHAnsi" w:eastAsiaTheme="minorEastAsia" w:hAnsiTheme="minorHAnsi" w:cstheme="minorBidi"/>
          <w:sz w:val="22"/>
          <w:szCs w:val="22"/>
          <w:lang w:val="en-US"/>
        </w:rPr>
      </w:pPr>
      <w:r>
        <w:t>5.1.10</w:t>
      </w:r>
      <w:r>
        <w:rPr>
          <w:rFonts w:asciiTheme="minorHAnsi" w:eastAsiaTheme="minorEastAsia" w:hAnsiTheme="minorHAnsi" w:cstheme="minorBidi"/>
          <w:sz w:val="22"/>
          <w:szCs w:val="22"/>
          <w:lang w:val="en-US"/>
        </w:rPr>
        <w:tab/>
      </w:r>
      <w:r>
        <w:t>UE identification by GUTI when using USIM with service "EMM Information" available</w:t>
      </w:r>
      <w:r>
        <w:tab/>
      </w:r>
      <w:r>
        <w:fldChar w:fldCharType="begin"/>
      </w:r>
      <w:r>
        <w:instrText xml:space="preserve"> PAGEREF _Toc103688395 \h </w:instrText>
      </w:r>
      <w:r>
        <w:fldChar w:fldCharType="separate"/>
      </w:r>
      <w:r>
        <w:t>38</w:t>
      </w:r>
      <w:r>
        <w:fldChar w:fldCharType="end"/>
      </w:r>
    </w:p>
    <w:p w14:paraId="3D7DBBEF" w14:textId="67AABFDF"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5.2</w:t>
      </w:r>
      <w:r>
        <w:rPr>
          <w:rFonts w:asciiTheme="minorHAnsi" w:eastAsiaTheme="minorEastAsia" w:hAnsiTheme="minorHAnsi" w:cstheme="minorBidi"/>
          <w:sz w:val="22"/>
          <w:szCs w:val="22"/>
          <w:lang w:val="en-US"/>
        </w:rPr>
        <w:tab/>
      </w:r>
      <w:r w:rsidRPr="00905411">
        <w:rPr>
          <w:rFonts w:eastAsia="TimesNewRoman"/>
          <w:lang w:eastAsia="en-GB"/>
        </w:rPr>
        <w:t>Access Control handling</w:t>
      </w:r>
      <w:r>
        <w:tab/>
      </w:r>
      <w:r>
        <w:fldChar w:fldCharType="begin"/>
      </w:r>
      <w:r>
        <w:instrText xml:space="preserve"> PAGEREF _Toc103688396 \h </w:instrText>
      </w:r>
      <w:r>
        <w:fldChar w:fldCharType="separate"/>
      </w:r>
      <w:r>
        <w:t>38</w:t>
      </w:r>
      <w:r>
        <w:fldChar w:fldCharType="end"/>
      </w:r>
    </w:p>
    <w:p w14:paraId="1B9F97A5" w14:textId="1782111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5.2.1</w:t>
      </w:r>
      <w:r>
        <w:rPr>
          <w:rFonts w:asciiTheme="minorHAnsi" w:eastAsiaTheme="minorEastAsia" w:hAnsiTheme="minorHAnsi" w:cstheme="minorBidi"/>
          <w:sz w:val="22"/>
          <w:szCs w:val="22"/>
          <w:lang w:val="en-US"/>
        </w:rPr>
        <w:tab/>
      </w:r>
      <w:r w:rsidRPr="00905411">
        <w:rPr>
          <w:rFonts w:eastAsia="TimesNewRoman"/>
          <w:lang w:eastAsia="en-GB"/>
        </w:rPr>
        <w:t>Access Control information handling</w:t>
      </w:r>
      <w:r>
        <w:tab/>
      </w:r>
      <w:r>
        <w:fldChar w:fldCharType="begin"/>
      </w:r>
      <w:r>
        <w:instrText xml:space="preserve"> PAGEREF _Toc103688397 \h </w:instrText>
      </w:r>
      <w:r>
        <w:fldChar w:fldCharType="separate"/>
      </w:r>
      <w:r>
        <w:t>38</w:t>
      </w:r>
      <w:r>
        <w:fldChar w:fldCharType="end"/>
      </w:r>
    </w:p>
    <w:p w14:paraId="548943EC" w14:textId="526EC294" w:rsidR="00653B67" w:rsidRDefault="00653B67">
      <w:pPr>
        <w:pStyle w:val="TOC4"/>
        <w:rPr>
          <w:rFonts w:asciiTheme="minorHAnsi" w:eastAsiaTheme="minorEastAsia" w:hAnsiTheme="minorHAnsi" w:cstheme="minorBidi"/>
          <w:sz w:val="22"/>
          <w:szCs w:val="22"/>
          <w:lang w:val="en-US"/>
        </w:rPr>
      </w:pPr>
      <w:r>
        <w:t>5.2.1.2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_Toc103688398 \h </w:instrText>
      </w:r>
      <w:r>
        <w:fldChar w:fldCharType="separate"/>
      </w:r>
      <w:r>
        <w:t>39</w:t>
      </w:r>
      <w:r>
        <w:fldChar w:fldCharType="end"/>
      </w:r>
    </w:p>
    <w:p w14:paraId="30FF8A4E" w14:textId="280FB1C5" w:rsidR="00653B67" w:rsidRDefault="00653B67">
      <w:pPr>
        <w:pStyle w:val="TOC4"/>
        <w:rPr>
          <w:rFonts w:asciiTheme="minorHAnsi" w:eastAsiaTheme="minorEastAsia" w:hAnsiTheme="minorHAnsi" w:cstheme="minorBidi"/>
          <w:sz w:val="22"/>
          <w:szCs w:val="22"/>
          <w:lang w:val="en-US"/>
        </w:rPr>
      </w:pPr>
      <w:r>
        <w:rPr>
          <w:lang w:eastAsia="en-GB"/>
        </w:rPr>
        <w:t>5.2.1.3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_Toc103688399 \h </w:instrText>
      </w:r>
      <w:r>
        <w:fldChar w:fldCharType="separate"/>
      </w:r>
      <w:r>
        <w:t>39</w:t>
      </w:r>
      <w:r>
        <w:fldChar w:fldCharType="end"/>
      </w:r>
    </w:p>
    <w:p w14:paraId="56699672" w14:textId="4BE474EF" w:rsidR="00653B67" w:rsidRDefault="00653B67">
      <w:pPr>
        <w:pStyle w:val="TOC5"/>
        <w:rPr>
          <w:rFonts w:asciiTheme="minorHAnsi" w:eastAsiaTheme="minorEastAsia" w:hAnsiTheme="minorHAnsi" w:cstheme="minorBidi"/>
          <w:sz w:val="22"/>
          <w:szCs w:val="22"/>
          <w:lang w:val="en-US"/>
        </w:rPr>
      </w:pPr>
      <w:r>
        <w:rPr>
          <w:lang w:eastAsia="en-GB"/>
        </w:rPr>
        <w:t>5.2.1.3.1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_Toc103688400 \h </w:instrText>
      </w:r>
      <w:r>
        <w:fldChar w:fldCharType="separate"/>
      </w:r>
      <w:r>
        <w:t>39</w:t>
      </w:r>
      <w:r>
        <w:fldChar w:fldCharType="end"/>
      </w:r>
    </w:p>
    <w:p w14:paraId="2BBD7187" w14:textId="2AC878C5" w:rsidR="00653B67" w:rsidRDefault="00653B67">
      <w:pPr>
        <w:pStyle w:val="TOC5"/>
        <w:rPr>
          <w:rFonts w:asciiTheme="minorHAnsi" w:eastAsiaTheme="minorEastAsia" w:hAnsiTheme="minorHAnsi" w:cstheme="minorBidi"/>
          <w:sz w:val="22"/>
          <w:szCs w:val="22"/>
          <w:lang w:val="en-US"/>
        </w:rPr>
      </w:pPr>
      <w:r>
        <w:rPr>
          <w:lang w:eastAsia="en-GB"/>
        </w:rPr>
        <w:t>5.2.1.3.2</w:t>
      </w:r>
      <w:r>
        <w:rPr>
          <w:rFonts w:asciiTheme="minorHAnsi" w:eastAsiaTheme="minorEastAsia" w:hAnsiTheme="minorHAnsi" w:cstheme="minorBidi"/>
          <w:sz w:val="22"/>
          <w:szCs w:val="22"/>
          <w:lang w:val="en-US"/>
        </w:rPr>
        <w:tab/>
      </w:r>
      <w:r>
        <w:rPr>
          <w:lang w:eastAsia="en-GB"/>
        </w:rPr>
        <w:t>Coding details</w:t>
      </w:r>
      <w:r>
        <w:tab/>
      </w:r>
      <w:r>
        <w:fldChar w:fldCharType="begin"/>
      </w:r>
      <w:r>
        <w:instrText xml:space="preserve"> PAGEREF _Toc103688401 \h </w:instrText>
      </w:r>
      <w:r>
        <w:fldChar w:fldCharType="separate"/>
      </w:r>
      <w:r>
        <w:t>39</w:t>
      </w:r>
      <w:r>
        <w:fldChar w:fldCharType="end"/>
      </w:r>
    </w:p>
    <w:p w14:paraId="1DB900EA" w14:textId="773FE7C2" w:rsidR="00653B67" w:rsidRDefault="00653B67">
      <w:pPr>
        <w:pStyle w:val="TOC5"/>
        <w:rPr>
          <w:rFonts w:asciiTheme="minorHAnsi" w:eastAsiaTheme="minorEastAsia" w:hAnsiTheme="minorHAnsi" w:cstheme="minorBidi"/>
          <w:sz w:val="22"/>
          <w:szCs w:val="22"/>
          <w:lang w:val="en-US"/>
        </w:rPr>
      </w:pPr>
      <w:r>
        <w:rPr>
          <w:lang w:eastAsia="en-GB"/>
        </w:rPr>
        <w:lastRenderedPageBreak/>
        <w:t>5.2.1.3.3</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_Toc103688402 \h </w:instrText>
      </w:r>
      <w:r>
        <w:fldChar w:fldCharType="separate"/>
      </w:r>
      <w:r>
        <w:t>40</w:t>
      </w:r>
      <w:r>
        <w:fldChar w:fldCharType="end"/>
      </w:r>
    </w:p>
    <w:p w14:paraId="5D64E5AD" w14:textId="56DC95C0" w:rsidR="00653B67" w:rsidRDefault="00653B67">
      <w:pPr>
        <w:pStyle w:val="TOC4"/>
        <w:rPr>
          <w:rFonts w:asciiTheme="minorHAnsi" w:eastAsiaTheme="minorEastAsia" w:hAnsiTheme="minorHAnsi" w:cstheme="minorBidi"/>
          <w:sz w:val="22"/>
          <w:szCs w:val="22"/>
          <w:lang w:val="en-US"/>
        </w:rPr>
      </w:pPr>
      <w:r>
        <w:rPr>
          <w:lang w:eastAsia="en-GB"/>
        </w:rPr>
        <w:t>5.2.1.4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_Toc103688403 \h </w:instrText>
      </w:r>
      <w:r>
        <w:fldChar w:fldCharType="separate"/>
      </w:r>
      <w:r>
        <w:t>40</w:t>
      </w:r>
      <w:r>
        <w:fldChar w:fldCharType="end"/>
      </w:r>
    </w:p>
    <w:p w14:paraId="02CC016E" w14:textId="3C13ABBA" w:rsidR="00653B67" w:rsidRDefault="00653B67">
      <w:pPr>
        <w:pStyle w:val="TOC4"/>
        <w:rPr>
          <w:rFonts w:asciiTheme="minorHAnsi" w:eastAsiaTheme="minorEastAsia" w:hAnsiTheme="minorHAnsi" w:cstheme="minorBidi"/>
          <w:sz w:val="22"/>
          <w:szCs w:val="22"/>
          <w:lang w:val="en-US"/>
        </w:rPr>
      </w:pPr>
      <w:r>
        <w:rPr>
          <w:lang w:eastAsia="en-GB"/>
        </w:rPr>
        <w:t>5.2.1.5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_Toc103688404 \h </w:instrText>
      </w:r>
      <w:r>
        <w:fldChar w:fldCharType="separate"/>
      </w:r>
      <w:r>
        <w:t>40</w:t>
      </w:r>
      <w:r>
        <w:fldChar w:fldCharType="end"/>
      </w:r>
    </w:p>
    <w:p w14:paraId="675F9BCB" w14:textId="1EBCA9AE" w:rsidR="00653B67" w:rsidRDefault="00653B67">
      <w:pPr>
        <w:pStyle w:val="TOC3"/>
        <w:rPr>
          <w:rFonts w:asciiTheme="minorHAnsi" w:eastAsiaTheme="minorEastAsia" w:hAnsiTheme="minorHAnsi" w:cstheme="minorBidi"/>
          <w:sz w:val="22"/>
          <w:szCs w:val="22"/>
          <w:lang w:val="en-US"/>
        </w:rPr>
      </w:pPr>
      <w:r w:rsidRPr="00905411">
        <w:rPr>
          <w:rFonts w:eastAsia="TimesNewRoman"/>
        </w:rPr>
        <w:t>5.2.2</w:t>
      </w:r>
      <w:r>
        <w:rPr>
          <w:rFonts w:asciiTheme="minorHAnsi" w:eastAsiaTheme="minorEastAsia" w:hAnsiTheme="minorHAnsi" w:cstheme="minorBidi"/>
          <w:sz w:val="22"/>
          <w:szCs w:val="22"/>
          <w:lang w:val="en-US"/>
        </w:rPr>
        <w:tab/>
      </w:r>
      <w:r w:rsidRPr="00905411">
        <w:rPr>
          <w:rFonts w:eastAsia="TimesNewRoman"/>
        </w:rPr>
        <w:t>Access Control information handling for E-UTRAN/EPC</w:t>
      </w:r>
      <w:r>
        <w:tab/>
      </w:r>
      <w:r>
        <w:fldChar w:fldCharType="begin"/>
      </w:r>
      <w:r>
        <w:instrText xml:space="preserve"> PAGEREF _Toc103688405 \h </w:instrText>
      </w:r>
      <w:r>
        <w:fldChar w:fldCharType="separate"/>
      </w:r>
      <w:r>
        <w:t>40</w:t>
      </w:r>
      <w:r>
        <w:fldChar w:fldCharType="end"/>
      </w:r>
    </w:p>
    <w:p w14:paraId="59E8BBD9" w14:textId="20010FD3" w:rsidR="00653B67" w:rsidRDefault="00653B67">
      <w:pPr>
        <w:pStyle w:val="TOC3"/>
        <w:rPr>
          <w:rFonts w:asciiTheme="minorHAnsi" w:eastAsiaTheme="minorEastAsia" w:hAnsiTheme="minorHAnsi" w:cstheme="minorBidi"/>
          <w:sz w:val="22"/>
          <w:szCs w:val="22"/>
          <w:lang w:val="en-US"/>
        </w:rPr>
      </w:pPr>
      <w:r w:rsidRPr="00905411">
        <w:rPr>
          <w:lang w:val="en-US" w:eastAsia="en-GB"/>
        </w:rPr>
        <w:t>5.2.3</w:t>
      </w:r>
      <w:r>
        <w:rPr>
          <w:rFonts w:asciiTheme="minorHAnsi" w:eastAsiaTheme="minorEastAsia" w:hAnsiTheme="minorHAnsi" w:cstheme="minorBidi"/>
          <w:sz w:val="22"/>
          <w:szCs w:val="22"/>
          <w:lang w:val="en-US"/>
        </w:rPr>
        <w:tab/>
      </w:r>
      <w:r w:rsidRPr="00905411">
        <w:rPr>
          <w:lang w:val="en-US" w:eastAsia="en-GB"/>
        </w:rPr>
        <w:t>Access Control information handling for NB-IoT</w:t>
      </w:r>
      <w:r>
        <w:tab/>
      </w:r>
      <w:r>
        <w:fldChar w:fldCharType="begin"/>
      </w:r>
      <w:r>
        <w:instrText xml:space="preserve"> PAGEREF _Toc103688406 \h </w:instrText>
      </w:r>
      <w:r>
        <w:fldChar w:fldCharType="separate"/>
      </w:r>
      <w:r>
        <w:t>40</w:t>
      </w:r>
      <w:r>
        <w:fldChar w:fldCharType="end"/>
      </w:r>
    </w:p>
    <w:p w14:paraId="507B6366" w14:textId="2C66607D"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5.3</w:t>
      </w:r>
      <w:r>
        <w:rPr>
          <w:rFonts w:asciiTheme="minorHAnsi" w:eastAsiaTheme="minorEastAsia" w:hAnsiTheme="minorHAnsi" w:cstheme="minorBidi"/>
          <w:sz w:val="22"/>
          <w:szCs w:val="22"/>
          <w:lang w:val="en-US"/>
        </w:rPr>
        <w:tab/>
      </w:r>
      <w:r w:rsidRPr="00905411">
        <w:rPr>
          <w:rFonts w:eastAsia="TimesNewRoman"/>
          <w:lang w:eastAsia="en-GB"/>
        </w:rPr>
        <w:t>Handling subscription identifier privacy for 5G</w:t>
      </w:r>
      <w:r>
        <w:tab/>
      </w:r>
      <w:r>
        <w:fldChar w:fldCharType="begin"/>
      </w:r>
      <w:r>
        <w:instrText xml:space="preserve"> PAGEREF _Toc103688407 \h </w:instrText>
      </w:r>
      <w:r>
        <w:fldChar w:fldCharType="separate"/>
      </w:r>
      <w:r>
        <w:t>40</w:t>
      </w:r>
      <w:r>
        <w:fldChar w:fldCharType="end"/>
      </w:r>
    </w:p>
    <w:p w14:paraId="28A12BA7" w14:textId="7CD02D96"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5.3.1</w:t>
      </w:r>
      <w:r>
        <w:rPr>
          <w:rFonts w:asciiTheme="minorHAnsi" w:eastAsiaTheme="minorEastAsia" w:hAnsiTheme="minorHAnsi" w:cstheme="minorBidi"/>
          <w:sz w:val="22"/>
          <w:szCs w:val="22"/>
          <w:lang w:val="en-US"/>
        </w:rPr>
        <w:tab/>
      </w:r>
      <w:r w:rsidRPr="00905411">
        <w:rPr>
          <w:rFonts w:eastAsia="TimesNewRoman"/>
          <w:lang w:eastAsia="en-GB"/>
        </w:rPr>
        <w:t>SUCI calculation by ME using null scheme</w:t>
      </w:r>
      <w:r>
        <w:tab/>
      </w:r>
      <w:r>
        <w:fldChar w:fldCharType="begin"/>
      </w:r>
      <w:r>
        <w:instrText xml:space="preserve"> PAGEREF _Toc103688408 \h </w:instrText>
      </w:r>
      <w:r>
        <w:fldChar w:fldCharType="separate"/>
      </w:r>
      <w:r>
        <w:t>40</w:t>
      </w:r>
      <w:r>
        <w:fldChar w:fldCharType="end"/>
      </w:r>
    </w:p>
    <w:p w14:paraId="4A147936" w14:textId="1CC02FAD" w:rsidR="00653B67" w:rsidRDefault="00653B67">
      <w:pPr>
        <w:pStyle w:val="TOC4"/>
        <w:rPr>
          <w:rFonts w:asciiTheme="minorHAnsi" w:eastAsiaTheme="minorEastAsia" w:hAnsiTheme="minorHAnsi" w:cstheme="minorBidi"/>
          <w:sz w:val="22"/>
          <w:szCs w:val="22"/>
          <w:lang w:val="en-US"/>
        </w:rPr>
      </w:pPr>
      <w:r>
        <w:t>5.3.1.1</w:t>
      </w:r>
      <w:r>
        <w:rPr>
          <w:rFonts w:asciiTheme="minorHAnsi" w:eastAsiaTheme="minorEastAsia" w:hAnsiTheme="minorHAnsi" w:cstheme="minorBidi"/>
          <w:sz w:val="22"/>
          <w:szCs w:val="22"/>
          <w:lang w:val="en-US"/>
        </w:rPr>
        <w:tab/>
      </w:r>
      <w:r>
        <w:t>Test purpose</w:t>
      </w:r>
      <w:r>
        <w:tab/>
      </w:r>
      <w:r>
        <w:fldChar w:fldCharType="begin"/>
      </w:r>
      <w:r>
        <w:instrText xml:space="preserve"> PAGEREF _Toc103688409 \h </w:instrText>
      </w:r>
      <w:r>
        <w:fldChar w:fldCharType="separate"/>
      </w:r>
      <w:r>
        <w:t>40</w:t>
      </w:r>
      <w:r>
        <w:fldChar w:fldCharType="end"/>
      </w:r>
    </w:p>
    <w:p w14:paraId="0E7AFAC4" w14:textId="2A3A76FC" w:rsidR="00653B67" w:rsidRDefault="00653B67">
      <w:pPr>
        <w:pStyle w:val="TOC4"/>
        <w:rPr>
          <w:rFonts w:asciiTheme="minorHAnsi" w:eastAsiaTheme="minorEastAsia" w:hAnsiTheme="minorHAnsi" w:cstheme="minorBidi"/>
          <w:sz w:val="22"/>
          <w:szCs w:val="22"/>
          <w:lang w:val="en-US"/>
        </w:rPr>
      </w:pPr>
      <w:r>
        <w:t>5.3.1.2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_Toc103688410 \h </w:instrText>
      </w:r>
      <w:r>
        <w:fldChar w:fldCharType="separate"/>
      </w:r>
      <w:r>
        <w:t>40</w:t>
      </w:r>
      <w:r>
        <w:fldChar w:fldCharType="end"/>
      </w:r>
    </w:p>
    <w:p w14:paraId="1EF2E521" w14:textId="5B6D9ABD" w:rsidR="00653B67" w:rsidRDefault="00653B67">
      <w:pPr>
        <w:pStyle w:val="TOC4"/>
        <w:rPr>
          <w:rFonts w:asciiTheme="minorHAnsi" w:eastAsiaTheme="minorEastAsia" w:hAnsiTheme="minorHAnsi" w:cstheme="minorBidi"/>
          <w:sz w:val="22"/>
          <w:szCs w:val="22"/>
          <w:lang w:val="en-US"/>
        </w:rPr>
      </w:pPr>
      <w:r>
        <w:rPr>
          <w:lang w:eastAsia="en-GB"/>
        </w:rPr>
        <w:t>5.3.1.3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_Toc103688411 \h </w:instrText>
      </w:r>
      <w:r>
        <w:fldChar w:fldCharType="separate"/>
      </w:r>
      <w:r>
        <w:t>41</w:t>
      </w:r>
      <w:r>
        <w:fldChar w:fldCharType="end"/>
      </w:r>
    </w:p>
    <w:p w14:paraId="674CF81B" w14:textId="5C54E10A" w:rsidR="00653B67" w:rsidRDefault="00653B67">
      <w:pPr>
        <w:pStyle w:val="TOC5"/>
        <w:rPr>
          <w:rFonts w:asciiTheme="minorHAnsi" w:eastAsiaTheme="minorEastAsia" w:hAnsiTheme="minorHAnsi" w:cstheme="minorBidi"/>
          <w:sz w:val="22"/>
          <w:szCs w:val="22"/>
          <w:lang w:val="en-US"/>
        </w:rPr>
      </w:pPr>
      <w:r>
        <w:rPr>
          <w:lang w:eastAsia="en-GB"/>
        </w:rPr>
        <w:t>5.3.1.3.1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_Toc103688412 \h </w:instrText>
      </w:r>
      <w:r>
        <w:fldChar w:fldCharType="separate"/>
      </w:r>
      <w:r>
        <w:t>41</w:t>
      </w:r>
      <w:r>
        <w:fldChar w:fldCharType="end"/>
      </w:r>
    </w:p>
    <w:p w14:paraId="0ED70AD7" w14:textId="486A4220" w:rsidR="00653B67" w:rsidRDefault="00653B67">
      <w:pPr>
        <w:pStyle w:val="TOC5"/>
        <w:rPr>
          <w:rFonts w:asciiTheme="minorHAnsi" w:eastAsiaTheme="minorEastAsia" w:hAnsiTheme="minorHAnsi" w:cstheme="minorBidi"/>
          <w:sz w:val="22"/>
          <w:szCs w:val="22"/>
          <w:lang w:val="en-US"/>
        </w:rPr>
      </w:pPr>
      <w:r>
        <w:rPr>
          <w:lang w:eastAsia="en-GB"/>
        </w:rPr>
        <w:t>5.3.1.3.2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_Toc103688413 \h </w:instrText>
      </w:r>
      <w:r>
        <w:fldChar w:fldCharType="separate"/>
      </w:r>
      <w:r>
        <w:t>42</w:t>
      </w:r>
      <w:r>
        <w:fldChar w:fldCharType="end"/>
      </w:r>
    </w:p>
    <w:p w14:paraId="6AC78436" w14:textId="70E1CF71" w:rsidR="00653B67" w:rsidRDefault="00653B67">
      <w:pPr>
        <w:pStyle w:val="TOC4"/>
        <w:rPr>
          <w:rFonts w:asciiTheme="minorHAnsi" w:eastAsiaTheme="minorEastAsia" w:hAnsiTheme="minorHAnsi" w:cstheme="minorBidi"/>
          <w:sz w:val="22"/>
          <w:szCs w:val="22"/>
          <w:lang w:val="en-US"/>
        </w:rPr>
      </w:pPr>
      <w:r>
        <w:rPr>
          <w:lang w:eastAsia="en-GB"/>
        </w:rPr>
        <w:t>5.3.1.4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_Toc103688414 \h </w:instrText>
      </w:r>
      <w:r>
        <w:fldChar w:fldCharType="separate"/>
      </w:r>
      <w:r>
        <w:t>42</w:t>
      </w:r>
      <w:r>
        <w:fldChar w:fldCharType="end"/>
      </w:r>
    </w:p>
    <w:p w14:paraId="03280EF8" w14:textId="6B8CF978" w:rsidR="00653B67" w:rsidRDefault="00653B67">
      <w:pPr>
        <w:pStyle w:val="TOC4"/>
        <w:rPr>
          <w:rFonts w:asciiTheme="minorHAnsi" w:eastAsiaTheme="minorEastAsia" w:hAnsiTheme="minorHAnsi" w:cstheme="minorBidi"/>
          <w:sz w:val="22"/>
          <w:szCs w:val="22"/>
          <w:lang w:val="en-US"/>
        </w:rPr>
      </w:pPr>
      <w:r>
        <w:rPr>
          <w:lang w:eastAsia="en-GB"/>
        </w:rPr>
        <w:t>5.3.1.5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_Toc103688415 \h </w:instrText>
      </w:r>
      <w:r>
        <w:fldChar w:fldCharType="separate"/>
      </w:r>
      <w:r>
        <w:t>42</w:t>
      </w:r>
      <w:r>
        <w:fldChar w:fldCharType="end"/>
      </w:r>
    </w:p>
    <w:p w14:paraId="32D3039B" w14:textId="300150C3" w:rsidR="00653B67" w:rsidRDefault="00653B67">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SUCI calculation by ME using Profile B</w:t>
      </w:r>
      <w:r>
        <w:tab/>
      </w:r>
      <w:r>
        <w:fldChar w:fldCharType="begin"/>
      </w:r>
      <w:r>
        <w:instrText xml:space="preserve"> PAGEREF _Toc103688416 \h </w:instrText>
      </w:r>
      <w:r>
        <w:fldChar w:fldCharType="separate"/>
      </w:r>
      <w:r>
        <w:t>43</w:t>
      </w:r>
      <w:r>
        <w:fldChar w:fldCharType="end"/>
      </w:r>
    </w:p>
    <w:p w14:paraId="643E1E09" w14:textId="587FF7A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5.3.3</w:t>
      </w:r>
      <w:r>
        <w:rPr>
          <w:rFonts w:asciiTheme="minorHAnsi" w:eastAsiaTheme="minorEastAsia" w:hAnsiTheme="minorHAnsi" w:cstheme="minorBidi"/>
          <w:sz w:val="22"/>
          <w:szCs w:val="22"/>
          <w:lang w:val="en-US"/>
        </w:rPr>
        <w:tab/>
      </w:r>
      <w:r w:rsidRPr="00905411">
        <w:rPr>
          <w:rFonts w:eastAsia="TimesNewRoman"/>
          <w:lang w:eastAsia="en-GB"/>
        </w:rPr>
        <w:t>UE identification by SUCI during initial registration – SUCI calculation by USIM using profile B</w:t>
      </w:r>
      <w:r>
        <w:tab/>
      </w:r>
      <w:r>
        <w:fldChar w:fldCharType="begin"/>
      </w:r>
      <w:r>
        <w:instrText xml:space="preserve"> PAGEREF _Toc103688417 \h </w:instrText>
      </w:r>
      <w:r>
        <w:fldChar w:fldCharType="separate"/>
      </w:r>
      <w:r>
        <w:t>45</w:t>
      </w:r>
      <w:r>
        <w:fldChar w:fldCharType="end"/>
      </w:r>
    </w:p>
    <w:p w14:paraId="3E13301D" w14:textId="726E9DF6"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5.3.4</w:t>
      </w:r>
      <w:r>
        <w:rPr>
          <w:rFonts w:asciiTheme="minorHAnsi" w:eastAsiaTheme="minorEastAsia" w:hAnsiTheme="minorHAnsi" w:cstheme="minorBidi"/>
          <w:sz w:val="22"/>
          <w:szCs w:val="22"/>
          <w:lang w:val="en-US"/>
        </w:rPr>
        <w:tab/>
      </w:r>
      <w:r w:rsidRPr="00905411">
        <w:rPr>
          <w:rFonts w:eastAsia="TimesNewRoman"/>
          <w:lang w:eastAsia="en-GB"/>
        </w:rPr>
        <w:t>UE identification by SUCI in response to IDENTITY REQUEST message</w:t>
      </w:r>
      <w:r>
        <w:tab/>
      </w:r>
      <w:r>
        <w:fldChar w:fldCharType="begin"/>
      </w:r>
      <w:r>
        <w:instrText xml:space="preserve"> PAGEREF _Toc103688418 \h </w:instrText>
      </w:r>
      <w:r>
        <w:fldChar w:fldCharType="separate"/>
      </w:r>
      <w:r>
        <w:t>45</w:t>
      </w:r>
      <w:r>
        <w:fldChar w:fldCharType="end"/>
      </w:r>
    </w:p>
    <w:p w14:paraId="01299125" w14:textId="3133238D" w:rsidR="00653B67" w:rsidRDefault="00653B67">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Test purpose</w:t>
      </w:r>
      <w:r>
        <w:tab/>
      </w:r>
      <w:r>
        <w:fldChar w:fldCharType="begin"/>
      </w:r>
      <w:r>
        <w:instrText xml:space="preserve"> PAGEREF _Toc103688419 \h </w:instrText>
      </w:r>
      <w:r>
        <w:fldChar w:fldCharType="separate"/>
      </w:r>
      <w:r>
        <w:t>45</w:t>
      </w:r>
      <w:r>
        <w:fldChar w:fldCharType="end"/>
      </w:r>
    </w:p>
    <w:p w14:paraId="32B1EC4B" w14:textId="3715E356" w:rsidR="00653B67" w:rsidRDefault="00653B67">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_Toc103688420 \h </w:instrText>
      </w:r>
      <w:r>
        <w:fldChar w:fldCharType="separate"/>
      </w:r>
      <w:r>
        <w:t>46</w:t>
      </w:r>
      <w:r>
        <w:fldChar w:fldCharType="end"/>
      </w:r>
    </w:p>
    <w:p w14:paraId="6EC2C765" w14:textId="241266BD" w:rsidR="00653B67" w:rsidRDefault="00653B67">
      <w:pPr>
        <w:pStyle w:val="TOC4"/>
        <w:rPr>
          <w:rFonts w:asciiTheme="minorHAnsi" w:eastAsiaTheme="minorEastAsia" w:hAnsiTheme="minorHAnsi" w:cstheme="minorBidi"/>
          <w:sz w:val="22"/>
          <w:szCs w:val="22"/>
          <w:lang w:val="en-US"/>
        </w:rPr>
      </w:pPr>
      <w:r>
        <w:rPr>
          <w:lang w:eastAsia="en-GB"/>
        </w:rPr>
        <w:t>5.3.4.3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_Toc103688421 \h </w:instrText>
      </w:r>
      <w:r>
        <w:fldChar w:fldCharType="separate"/>
      </w:r>
      <w:r>
        <w:t>46</w:t>
      </w:r>
      <w:r>
        <w:fldChar w:fldCharType="end"/>
      </w:r>
    </w:p>
    <w:p w14:paraId="41686457" w14:textId="7CEA2443" w:rsidR="00653B67" w:rsidRDefault="00653B67">
      <w:pPr>
        <w:pStyle w:val="TOC5"/>
        <w:rPr>
          <w:rFonts w:asciiTheme="minorHAnsi" w:eastAsiaTheme="minorEastAsia" w:hAnsiTheme="minorHAnsi" w:cstheme="minorBidi"/>
          <w:sz w:val="22"/>
          <w:szCs w:val="22"/>
          <w:lang w:val="en-US"/>
        </w:rPr>
      </w:pPr>
      <w:r>
        <w:rPr>
          <w:lang w:eastAsia="en-GB"/>
        </w:rPr>
        <w:t>5.3.4.3.1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_Toc103688422 \h </w:instrText>
      </w:r>
      <w:r>
        <w:fldChar w:fldCharType="separate"/>
      </w:r>
      <w:r>
        <w:t>46</w:t>
      </w:r>
      <w:r>
        <w:fldChar w:fldCharType="end"/>
      </w:r>
    </w:p>
    <w:p w14:paraId="5CDE3C63" w14:textId="125765AA" w:rsidR="00653B67" w:rsidRDefault="00653B67">
      <w:pPr>
        <w:pStyle w:val="TOC5"/>
        <w:rPr>
          <w:rFonts w:asciiTheme="minorHAnsi" w:eastAsiaTheme="minorEastAsia" w:hAnsiTheme="minorHAnsi" w:cstheme="minorBidi"/>
          <w:sz w:val="22"/>
          <w:szCs w:val="22"/>
          <w:lang w:val="en-US"/>
        </w:rPr>
      </w:pPr>
      <w:r>
        <w:rPr>
          <w:lang w:eastAsia="en-GB"/>
        </w:rPr>
        <w:t>5.3.4.3.2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_Toc103688423 \h </w:instrText>
      </w:r>
      <w:r>
        <w:fldChar w:fldCharType="separate"/>
      </w:r>
      <w:r>
        <w:t>47</w:t>
      </w:r>
      <w:r>
        <w:fldChar w:fldCharType="end"/>
      </w:r>
    </w:p>
    <w:p w14:paraId="54BF998D" w14:textId="640B5396" w:rsidR="00653B67" w:rsidRDefault="00653B67">
      <w:pPr>
        <w:pStyle w:val="TOC4"/>
        <w:rPr>
          <w:rFonts w:asciiTheme="minorHAnsi" w:eastAsiaTheme="minorEastAsia" w:hAnsiTheme="minorHAnsi" w:cstheme="minorBidi"/>
          <w:sz w:val="22"/>
          <w:szCs w:val="22"/>
          <w:lang w:val="en-US"/>
        </w:rPr>
      </w:pPr>
      <w:r>
        <w:rPr>
          <w:lang w:eastAsia="en-GB"/>
        </w:rPr>
        <w:t>5.3.4.4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_Toc103688424 \h </w:instrText>
      </w:r>
      <w:r>
        <w:fldChar w:fldCharType="separate"/>
      </w:r>
      <w:r>
        <w:t>47</w:t>
      </w:r>
      <w:r>
        <w:fldChar w:fldCharType="end"/>
      </w:r>
    </w:p>
    <w:p w14:paraId="55728C2A" w14:textId="569FD46F" w:rsidR="00653B67" w:rsidRDefault="00653B67">
      <w:pPr>
        <w:pStyle w:val="TOC4"/>
        <w:rPr>
          <w:rFonts w:asciiTheme="minorHAnsi" w:eastAsiaTheme="minorEastAsia" w:hAnsiTheme="minorHAnsi" w:cstheme="minorBidi"/>
          <w:sz w:val="22"/>
          <w:szCs w:val="22"/>
          <w:lang w:val="en-US"/>
        </w:rPr>
      </w:pPr>
      <w:r>
        <w:rPr>
          <w:lang w:eastAsia="en-GB"/>
        </w:rPr>
        <w:t>5.3.4.5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_Toc103688425 \h </w:instrText>
      </w:r>
      <w:r>
        <w:fldChar w:fldCharType="separate"/>
      </w:r>
      <w:r>
        <w:t>48</w:t>
      </w:r>
      <w:r>
        <w:fldChar w:fldCharType="end"/>
      </w:r>
    </w:p>
    <w:p w14:paraId="26780E36" w14:textId="61FFF6DC" w:rsidR="00653B67" w:rsidRDefault="00653B67">
      <w:pPr>
        <w:pStyle w:val="TOC3"/>
        <w:rPr>
          <w:rFonts w:asciiTheme="minorHAnsi" w:eastAsiaTheme="minorEastAsia" w:hAnsiTheme="minorHAnsi" w:cstheme="minorBidi"/>
          <w:sz w:val="22"/>
          <w:szCs w:val="22"/>
          <w:lang w:val="en-US"/>
        </w:rPr>
      </w:pPr>
      <w:r w:rsidRPr="00905411">
        <w:rPr>
          <w:rFonts w:eastAsia="TimesNewRoman"/>
        </w:rPr>
        <w:t>5.3.5</w:t>
      </w:r>
      <w:r>
        <w:rPr>
          <w:rFonts w:asciiTheme="minorHAnsi" w:eastAsiaTheme="minorEastAsia" w:hAnsiTheme="minorHAnsi" w:cstheme="minorBidi"/>
          <w:sz w:val="22"/>
          <w:szCs w:val="22"/>
          <w:lang w:val="en-US"/>
        </w:rPr>
        <w:tab/>
      </w:r>
      <w:r w:rsidRPr="00905411">
        <w:rPr>
          <w:rFonts w:eastAsia="TimesNewRoman"/>
        </w:rPr>
        <w:t>UE identification by SUCI in response to IDENTITY REQUEST message with T3519 timer expiry</w:t>
      </w:r>
      <w:r>
        <w:tab/>
      </w:r>
      <w:r>
        <w:fldChar w:fldCharType="begin"/>
      </w:r>
      <w:r>
        <w:instrText xml:space="preserve"> PAGEREF _Toc103688426 \h </w:instrText>
      </w:r>
      <w:r>
        <w:fldChar w:fldCharType="separate"/>
      </w:r>
      <w:r>
        <w:t>48</w:t>
      </w:r>
      <w:r>
        <w:fldChar w:fldCharType="end"/>
      </w:r>
    </w:p>
    <w:p w14:paraId="66C5F71F" w14:textId="7F27D250"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5.3.6</w:t>
      </w:r>
      <w:r>
        <w:rPr>
          <w:rFonts w:asciiTheme="minorHAnsi" w:eastAsiaTheme="minorEastAsia" w:hAnsiTheme="minorHAnsi" w:cstheme="minorBidi"/>
          <w:sz w:val="22"/>
          <w:szCs w:val="22"/>
          <w:lang w:val="en-US"/>
        </w:rPr>
        <w:tab/>
      </w:r>
      <w:r w:rsidRPr="00905411">
        <w:rPr>
          <w:rFonts w:eastAsia="TimesNewRoman"/>
          <w:lang w:eastAsia="en-GB"/>
        </w:rPr>
        <w:t>UE identification by SUCI in response to IDENTITY REQUEST message and AUTHENTICATION REJECT</w:t>
      </w:r>
      <w:r>
        <w:tab/>
      </w:r>
      <w:r>
        <w:fldChar w:fldCharType="begin"/>
      </w:r>
      <w:r>
        <w:instrText xml:space="preserve"> PAGEREF _Toc103688427 \h </w:instrText>
      </w:r>
      <w:r>
        <w:fldChar w:fldCharType="separate"/>
      </w:r>
      <w:r>
        <w:t>48</w:t>
      </w:r>
      <w:r>
        <w:fldChar w:fldCharType="end"/>
      </w:r>
    </w:p>
    <w:p w14:paraId="53A6415E" w14:textId="0A94230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5.3.7</w:t>
      </w:r>
      <w:r>
        <w:rPr>
          <w:rFonts w:asciiTheme="minorHAnsi" w:eastAsiaTheme="minorEastAsia" w:hAnsiTheme="minorHAnsi" w:cstheme="minorBidi"/>
          <w:sz w:val="22"/>
          <w:szCs w:val="22"/>
          <w:lang w:val="en-US"/>
        </w:rPr>
        <w:tab/>
      </w:r>
      <w:r w:rsidRPr="00905411">
        <w:rPr>
          <w:rFonts w:eastAsia="TimesNewRoman"/>
          <w:lang w:eastAsia="en-GB"/>
        </w:rPr>
        <w:t>SUCI calculation by the ME using null scheme – missing parameters for subscription identifier privacy support by the USIM</w:t>
      </w:r>
      <w:r>
        <w:tab/>
      </w:r>
      <w:r>
        <w:fldChar w:fldCharType="begin"/>
      </w:r>
      <w:r>
        <w:instrText xml:space="preserve"> PAGEREF _Toc103688428 \h </w:instrText>
      </w:r>
      <w:r>
        <w:fldChar w:fldCharType="separate"/>
      </w:r>
      <w:r>
        <w:t>48</w:t>
      </w:r>
      <w:r>
        <w:fldChar w:fldCharType="end"/>
      </w:r>
    </w:p>
    <w:p w14:paraId="2C269C93" w14:textId="3C898194"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5.3.8</w:t>
      </w:r>
      <w:r>
        <w:rPr>
          <w:rFonts w:asciiTheme="minorHAnsi" w:eastAsiaTheme="minorEastAsia" w:hAnsiTheme="minorHAnsi" w:cstheme="minorBidi"/>
          <w:sz w:val="22"/>
          <w:szCs w:val="22"/>
          <w:lang w:val="en-US"/>
        </w:rPr>
        <w:tab/>
      </w:r>
      <w:r w:rsidRPr="00905411">
        <w:rPr>
          <w:rFonts w:eastAsia="TimesNewRoman"/>
          <w:lang w:eastAsia="en-GB"/>
        </w:rPr>
        <w:t>UE identification by 5G-GUTI – Last Registered TAI stored on USIM</w:t>
      </w:r>
      <w:r>
        <w:tab/>
      </w:r>
      <w:r>
        <w:fldChar w:fldCharType="begin"/>
      </w:r>
      <w:r>
        <w:instrText xml:space="preserve"> PAGEREF _Toc103688429 \h </w:instrText>
      </w:r>
      <w:r>
        <w:fldChar w:fldCharType="separate"/>
      </w:r>
      <w:r>
        <w:t>48</w:t>
      </w:r>
      <w:r>
        <w:fldChar w:fldCharType="end"/>
      </w:r>
    </w:p>
    <w:p w14:paraId="60517CAE" w14:textId="232E96AF"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5.3.9</w:t>
      </w:r>
      <w:r>
        <w:rPr>
          <w:rFonts w:asciiTheme="minorHAnsi" w:eastAsiaTheme="minorEastAsia" w:hAnsiTheme="minorHAnsi" w:cstheme="minorBidi"/>
          <w:sz w:val="22"/>
          <w:szCs w:val="22"/>
          <w:lang w:val="en-US"/>
        </w:rPr>
        <w:tab/>
      </w:r>
      <w:r w:rsidRPr="00905411">
        <w:rPr>
          <w:rFonts w:eastAsia="TimesNewRoman"/>
          <w:lang w:eastAsia="en-GB"/>
        </w:rPr>
        <w:t>UE identification by 5G-GUTI – Last Registered TAI stored by ME</w:t>
      </w:r>
      <w:r>
        <w:tab/>
      </w:r>
      <w:r>
        <w:fldChar w:fldCharType="begin"/>
      </w:r>
      <w:r>
        <w:instrText xml:space="preserve"> PAGEREF _Toc103688430 \h </w:instrText>
      </w:r>
      <w:r>
        <w:fldChar w:fldCharType="separate"/>
      </w:r>
      <w:r>
        <w:t>48</w:t>
      </w:r>
      <w:r>
        <w:fldChar w:fldCharType="end"/>
      </w:r>
    </w:p>
    <w:p w14:paraId="312911C7" w14:textId="2EB7D5E8"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5.3.10</w:t>
      </w:r>
      <w:r>
        <w:rPr>
          <w:rFonts w:asciiTheme="minorHAnsi" w:eastAsiaTheme="minorEastAsia" w:hAnsiTheme="minorHAnsi" w:cstheme="minorBidi"/>
          <w:sz w:val="22"/>
          <w:szCs w:val="22"/>
          <w:lang w:val="en-US"/>
        </w:rPr>
        <w:tab/>
      </w:r>
      <w:r w:rsidRPr="00905411">
        <w:rPr>
          <w:rFonts w:eastAsia="TimesNewRoman"/>
          <w:lang w:eastAsia="en-GB"/>
        </w:rPr>
        <w:t>UE identification after SUPI is changed</w:t>
      </w:r>
      <w:r>
        <w:tab/>
      </w:r>
      <w:r>
        <w:fldChar w:fldCharType="begin"/>
      </w:r>
      <w:r>
        <w:instrText xml:space="preserve"> PAGEREF _Toc103688431 \h </w:instrText>
      </w:r>
      <w:r>
        <w:fldChar w:fldCharType="separate"/>
      </w:r>
      <w:r>
        <w:t>48</w:t>
      </w:r>
      <w:r>
        <w:fldChar w:fldCharType="end"/>
      </w:r>
    </w:p>
    <w:p w14:paraId="0F9BCEB8" w14:textId="618E783A"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5.3.11</w:t>
      </w:r>
      <w:r>
        <w:rPr>
          <w:rFonts w:asciiTheme="minorHAnsi" w:eastAsiaTheme="minorEastAsia" w:hAnsiTheme="minorHAnsi" w:cstheme="minorBidi"/>
          <w:sz w:val="22"/>
          <w:szCs w:val="22"/>
          <w:lang w:val="en-US"/>
        </w:rPr>
        <w:tab/>
      </w:r>
      <w:r w:rsidRPr="00905411">
        <w:rPr>
          <w:rFonts w:eastAsia="TimesNewRoman"/>
          <w:lang w:eastAsia="en-GB"/>
        </w:rPr>
        <w:t>SUCI calculation by ME using Profile A</w:t>
      </w:r>
      <w:r>
        <w:tab/>
      </w:r>
      <w:r>
        <w:fldChar w:fldCharType="begin"/>
      </w:r>
      <w:r>
        <w:instrText xml:space="preserve"> PAGEREF _Toc103688432 \h </w:instrText>
      </w:r>
      <w:r>
        <w:fldChar w:fldCharType="separate"/>
      </w:r>
      <w:r>
        <w:t>48</w:t>
      </w:r>
      <w:r>
        <w:fldChar w:fldCharType="end"/>
      </w:r>
    </w:p>
    <w:p w14:paraId="675630FF" w14:textId="7A3E42DC"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5.3.12</w:t>
      </w:r>
      <w:r>
        <w:rPr>
          <w:rFonts w:asciiTheme="minorHAnsi" w:eastAsiaTheme="minorEastAsia" w:hAnsiTheme="minorHAnsi" w:cstheme="minorBidi"/>
          <w:sz w:val="22"/>
          <w:szCs w:val="22"/>
          <w:lang w:val="en-US"/>
        </w:rPr>
        <w:tab/>
      </w:r>
      <w:r w:rsidRPr="00905411">
        <w:rPr>
          <w:rFonts w:eastAsia="TimesNewRoman"/>
          <w:lang w:eastAsia="en-GB"/>
        </w:rPr>
        <w:t>UE identification by SUCI during initial registration – SUCI calculation by USIM using profile A</w:t>
      </w:r>
      <w:r>
        <w:tab/>
      </w:r>
      <w:r>
        <w:fldChar w:fldCharType="begin"/>
      </w:r>
      <w:r>
        <w:instrText xml:space="preserve"> PAGEREF _Toc103688433 \h </w:instrText>
      </w:r>
      <w:r>
        <w:fldChar w:fldCharType="separate"/>
      </w:r>
      <w:r>
        <w:t>49</w:t>
      </w:r>
      <w:r>
        <w:fldChar w:fldCharType="end"/>
      </w:r>
    </w:p>
    <w:p w14:paraId="70A2A3C4" w14:textId="14F6BCD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5.3.13</w:t>
      </w:r>
      <w:r>
        <w:rPr>
          <w:rFonts w:asciiTheme="minorHAnsi" w:eastAsiaTheme="minorEastAsia" w:hAnsiTheme="minorHAnsi" w:cstheme="minorBidi"/>
          <w:sz w:val="22"/>
          <w:szCs w:val="22"/>
          <w:lang w:val="en-US"/>
        </w:rPr>
        <w:tab/>
      </w:r>
      <w:r w:rsidRPr="00905411">
        <w:rPr>
          <w:rFonts w:eastAsia="TimesNewRoman"/>
          <w:lang w:eastAsia="en-GB"/>
        </w:rPr>
        <w:t>SUCI calculation by ME using null scheme– no Protection Scheme Identifier provisioned in the USIM</w:t>
      </w:r>
      <w:r>
        <w:tab/>
      </w:r>
      <w:r>
        <w:fldChar w:fldCharType="begin"/>
      </w:r>
      <w:r>
        <w:instrText xml:space="preserve"> PAGEREF _Toc103688434 \h </w:instrText>
      </w:r>
      <w:r>
        <w:fldChar w:fldCharType="separate"/>
      </w:r>
      <w:r>
        <w:t>49</w:t>
      </w:r>
      <w:r>
        <w:fldChar w:fldCharType="end"/>
      </w:r>
    </w:p>
    <w:p w14:paraId="2A717D15" w14:textId="751219BE"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5.3.14</w:t>
      </w:r>
      <w:r>
        <w:rPr>
          <w:rFonts w:asciiTheme="minorHAnsi" w:eastAsiaTheme="minorEastAsia" w:hAnsiTheme="minorHAnsi" w:cstheme="minorBidi"/>
          <w:sz w:val="22"/>
          <w:szCs w:val="22"/>
          <w:lang w:val="en-US"/>
        </w:rPr>
        <w:tab/>
      </w:r>
      <w:r w:rsidRPr="00905411">
        <w:rPr>
          <w:rFonts w:eastAsia="TimesNewRoman"/>
          <w:lang w:eastAsia="en-GB"/>
        </w:rPr>
        <w:t>SUCI calculation by ME using null scheme – no Home Network Public Key for supported protection scheme provisioned in the USIM</w:t>
      </w:r>
      <w:r>
        <w:tab/>
      </w:r>
      <w:r>
        <w:fldChar w:fldCharType="begin"/>
      </w:r>
      <w:r>
        <w:instrText xml:space="preserve"> PAGEREF _Toc103688435 \h </w:instrText>
      </w:r>
      <w:r>
        <w:fldChar w:fldCharType="separate"/>
      </w:r>
      <w:r>
        <w:t>49</w:t>
      </w:r>
      <w:r>
        <w:fldChar w:fldCharType="end"/>
      </w:r>
    </w:p>
    <w:p w14:paraId="5ED8513D" w14:textId="0634E41B"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5.3.15</w:t>
      </w:r>
      <w:r>
        <w:rPr>
          <w:rFonts w:asciiTheme="minorHAnsi" w:eastAsiaTheme="minorEastAsia" w:hAnsiTheme="minorHAnsi" w:cstheme="minorBidi"/>
          <w:sz w:val="22"/>
          <w:szCs w:val="22"/>
          <w:lang w:val="en-US"/>
        </w:rPr>
        <w:tab/>
      </w:r>
      <w:r w:rsidRPr="00905411">
        <w:rPr>
          <w:rFonts w:eastAsia="TimesNewRoman"/>
          <w:lang w:eastAsia="en-GB"/>
        </w:rPr>
        <w:t>SUCI calculation by ME using null scheme with the E-UTRAN/EPC UICC</w:t>
      </w:r>
      <w:r>
        <w:tab/>
      </w:r>
      <w:r>
        <w:fldChar w:fldCharType="begin"/>
      </w:r>
      <w:r>
        <w:instrText xml:space="preserve"> PAGEREF _Toc103688436 \h </w:instrText>
      </w:r>
      <w:r>
        <w:fldChar w:fldCharType="separate"/>
      </w:r>
      <w:r>
        <w:t>49</w:t>
      </w:r>
      <w:r>
        <w:fldChar w:fldCharType="end"/>
      </w:r>
    </w:p>
    <w:p w14:paraId="2BB17D5C" w14:textId="0E4759AA"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5.3.16</w:t>
      </w:r>
      <w:r>
        <w:rPr>
          <w:rFonts w:asciiTheme="minorHAnsi" w:eastAsiaTheme="minorEastAsia" w:hAnsiTheme="minorHAnsi" w:cstheme="minorBidi"/>
          <w:sz w:val="22"/>
          <w:szCs w:val="22"/>
          <w:lang w:val="en-US"/>
        </w:rPr>
        <w:tab/>
      </w:r>
      <w:r w:rsidRPr="00905411">
        <w:rPr>
          <w:rFonts w:eastAsia="TimesNewRoman"/>
          <w:lang w:eastAsia="en-GB"/>
        </w:rPr>
        <w:t>SUCI calculation by ME using the lower priority protection scheme when the higher priority protection scheme is not supported by the ME</w:t>
      </w:r>
      <w:r>
        <w:tab/>
      </w:r>
      <w:r>
        <w:fldChar w:fldCharType="begin"/>
      </w:r>
      <w:r>
        <w:instrText xml:space="preserve"> PAGEREF _Toc103688437 \h </w:instrText>
      </w:r>
      <w:r>
        <w:fldChar w:fldCharType="separate"/>
      </w:r>
      <w:r>
        <w:t>49</w:t>
      </w:r>
      <w:r>
        <w:fldChar w:fldCharType="end"/>
      </w:r>
    </w:p>
    <w:p w14:paraId="5322F0FC" w14:textId="4ACDB82E"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5.3.17</w:t>
      </w:r>
      <w:r>
        <w:rPr>
          <w:rFonts w:asciiTheme="minorHAnsi" w:eastAsiaTheme="minorEastAsia" w:hAnsiTheme="minorHAnsi" w:cstheme="minorBidi"/>
          <w:sz w:val="22"/>
          <w:szCs w:val="22"/>
          <w:lang w:val="en-US"/>
        </w:rPr>
        <w:tab/>
      </w:r>
      <w:r w:rsidRPr="00905411">
        <w:rPr>
          <w:rFonts w:eastAsia="TimesNewRoman"/>
          <w:lang w:eastAsia="en-GB"/>
        </w:rPr>
        <w:t>SUCI calculation by ME using Profile B with compressed Home Network Public Key</w:t>
      </w:r>
      <w:r>
        <w:tab/>
      </w:r>
      <w:r>
        <w:fldChar w:fldCharType="begin"/>
      </w:r>
      <w:r>
        <w:instrText xml:space="preserve"> PAGEREF _Toc103688438 \h </w:instrText>
      </w:r>
      <w:r>
        <w:fldChar w:fldCharType="separate"/>
      </w:r>
      <w:r>
        <w:t>49</w:t>
      </w:r>
      <w:r>
        <w:fldChar w:fldCharType="end"/>
      </w:r>
    </w:p>
    <w:p w14:paraId="7E83E715" w14:textId="4A87AE5D"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5.4</w:t>
      </w:r>
      <w:r>
        <w:rPr>
          <w:rFonts w:asciiTheme="minorHAnsi" w:eastAsiaTheme="minorEastAsia" w:hAnsiTheme="minorHAnsi" w:cstheme="minorBidi"/>
          <w:sz w:val="22"/>
          <w:szCs w:val="22"/>
          <w:lang w:val="en-US"/>
        </w:rPr>
        <w:tab/>
      </w:r>
      <w:r w:rsidRPr="00905411">
        <w:rPr>
          <w:rFonts w:eastAsia="TimesNewRoman"/>
          <w:lang w:eastAsia="en-GB"/>
        </w:rPr>
        <w:t>Unified Access Control information handling for 5G-NR</w:t>
      </w:r>
      <w:r>
        <w:tab/>
      </w:r>
      <w:r>
        <w:fldChar w:fldCharType="begin"/>
      </w:r>
      <w:r>
        <w:instrText xml:space="preserve"> PAGEREF _Toc103688439 \h </w:instrText>
      </w:r>
      <w:r>
        <w:fldChar w:fldCharType="separate"/>
      </w:r>
      <w:r>
        <w:t>49</w:t>
      </w:r>
      <w:r>
        <w:fldChar w:fldCharType="end"/>
      </w:r>
    </w:p>
    <w:p w14:paraId="25451448" w14:textId="5BCC675A" w:rsidR="00653B67" w:rsidRDefault="00653B67">
      <w:pPr>
        <w:pStyle w:val="TOC3"/>
        <w:rPr>
          <w:rFonts w:asciiTheme="minorHAnsi" w:eastAsiaTheme="minorEastAsia" w:hAnsiTheme="minorHAnsi" w:cstheme="minorBidi"/>
          <w:sz w:val="22"/>
          <w:szCs w:val="22"/>
          <w:lang w:val="en-US"/>
        </w:rPr>
      </w:pPr>
      <w:r w:rsidRPr="00905411">
        <w:rPr>
          <w:rFonts w:eastAsia="TimesNewRoman"/>
        </w:rPr>
        <w:t>5.4.1</w:t>
      </w:r>
      <w:r>
        <w:rPr>
          <w:rFonts w:asciiTheme="minorHAnsi" w:eastAsiaTheme="minorEastAsia" w:hAnsiTheme="minorHAnsi" w:cstheme="minorBidi"/>
          <w:sz w:val="22"/>
          <w:szCs w:val="22"/>
          <w:lang w:val="en-US"/>
        </w:rPr>
        <w:tab/>
      </w:r>
      <w:r w:rsidRPr="00905411">
        <w:rPr>
          <w:rFonts w:eastAsia="TimesNewRoman"/>
        </w:rPr>
        <w:t>Unified Access Control – Access identity 0, no access identities indicated by USIM</w:t>
      </w:r>
      <w:r>
        <w:tab/>
      </w:r>
      <w:r>
        <w:fldChar w:fldCharType="begin"/>
      </w:r>
      <w:r>
        <w:instrText xml:space="preserve"> PAGEREF _Toc103688440 \h </w:instrText>
      </w:r>
      <w:r>
        <w:fldChar w:fldCharType="separate"/>
      </w:r>
      <w:r>
        <w:t>49</w:t>
      </w:r>
      <w:r>
        <w:fldChar w:fldCharType="end"/>
      </w:r>
    </w:p>
    <w:p w14:paraId="6627C72D" w14:textId="34AE36B2"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5.4.2</w:t>
      </w:r>
      <w:r>
        <w:rPr>
          <w:rFonts w:asciiTheme="minorHAnsi" w:eastAsiaTheme="minorEastAsia" w:hAnsiTheme="minorHAnsi" w:cstheme="minorBidi"/>
          <w:sz w:val="22"/>
          <w:szCs w:val="22"/>
          <w:lang w:val="en-US"/>
        </w:rPr>
        <w:tab/>
      </w:r>
      <w:r w:rsidRPr="00905411">
        <w:rPr>
          <w:rFonts w:eastAsia="TimesNewRoman"/>
          <w:lang w:eastAsia="en-GB"/>
        </w:rPr>
        <w:t>Unified Access Control – Access Identity 1 – MPS indicated by USIM</w:t>
      </w:r>
      <w:r>
        <w:tab/>
      </w:r>
      <w:r>
        <w:fldChar w:fldCharType="begin"/>
      </w:r>
      <w:r>
        <w:instrText xml:space="preserve"> PAGEREF _Toc103688441 \h </w:instrText>
      </w:r>
      <w:r>
        <w:fldChar w:fldCharType="separate"/>
      </w:r>
      <w:r>
        <w:t>49</w:t>
      </w:r>
      <w:r>
        <w:fldChar w:fldCharType="end"/>
      </w:r>
    </w:p>
    <w:p w14:paraId="1F10EBF5" w14:textId="2D945F5E"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5.4.3</w:t>
      </w:r>
      <w:r>
        <w:rPr>
          <w:rFonts w:asciiTheme="minorHAnsi" w:eastAsiaTheme="minorEastAsia" w:hAnsiTheme="minorHAnsi" w:cstheme="minorBidi"/>
          <w:sz w:val="22"/>
          <w:szCs w:val="22"/>
          <w:lang w:val="en-US"/>
        </w:rPr>
        <w:tab/>
      </w:r>
      <w:r w:rsidRPr="00905411">
        <w:rPr>
          <w:rFonts w:eastAsia="TimesNewRoman"/>
          <w:lang w:eastAsia="en-GB"/>
        </w:rPr>
        <w:t>Unified Access Control – Access Identity 1 – no MPS indication by USIM and SUPI not changed</w:t>
      </w:r>
      <w:r>
        <w:tab/>
      </w:r>
      <w:r>
        <w:fldChar w:fldCharType="begin"/>
      </w:r>
      <w:r>
        <w:instrText xml:space="preserve"> PAGEREF _Toc103688442 \h </w:instrText>
      </w:r>
      <w:r>
        <w:fldChar w:fldCharType="separate"/>
      </w:r>
      <w:r>
        <w:t>49</w:t>
      </w:r>
      <w:r>
        <w:fldChar w:fldCharType="end"/>
      </w:r>
    </w:p>
    <w:p w14:paraId="6738CAFA" w14:textId="70775678"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5.4.4</w:t>
      </w:r>
      <w:r>
        <w:rPr>
          <w:rFonts w:asciiTheme="minorHAnsi" w:eastAsiaTheme="minorEastAsia" w:hAnsiTheme="minorHAnsi" w:cstheme="minorBidi"/>
          <w:sz w:val="22"/>
          <w:szCs w:val="22"/>
          <w:lang w:val="en-US"/>
        </w:rPr>
        <w:tab/>
      </w:r>
      <w:r w:rsidRPr="00905411">
        <w:rPr>
          <w:rFonts w:eastAsia="TimesNewRoman"/>
          <w:lang w:eastAsia="en-GB"/>
        </w:rPr>
        <w:t>Unified Access Control – Access Identity 1 – no MPS indication by USIM and SUPI is changed</w:t>
      </w:r>
      <w:r>
        <w:tab/>
      </w:r>
      <w:r>
        <w:fldChar w:fldCharType="begin"/>
      </w:r>
      <w:r>
        <w:instrText xml:space="preserve"> PAGEREF _Toc103688443 \h </w:instrText>
      </w:r>
      <w:r>
        <w:fldChar w:fldCharType="separate"/>
      </w:r>
      <w:r>
        <w:t>50</w:t>
      </w:r>
      <w:r>
        <w:fldChar w:fldCharType="end"/>
      </w:r>
    </w:p>
    <w:p w14:paraId="08CFC2C6" w14:textId="439DE494"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5.4.5</w:t>
      </w:r>
      <w:r>
        <w:rPr>
          <w:rFonts w:asciiTheme="minorHAnsi" w:eastAsiaTheme="minorEastAsia" w:hAnsiTheme="minorHAnsi" w:cstheme="minorBidi"/>
          <w:sz w:val="22"/>
          <w:szCs w:val="22"/>
          <w:lang w:val="en-US"/>
        </w:rPr>
        <w:tab/>
      </w:r>
      <w:r w:rsidRPr="00905411">
        <w:rPr>
          <w:rFonts w:eastAsia="TimesNewRoman"/>
          <w:lang w:eastAsia="en-GB"/>
        </w:rPr>
        <w:t>Unified Access Control – Access Identity 2 – MCS indicated by USIM</w:t>
      </w:r>
      <w:r>
        <w:tab/>
      </w:r>
      <w:r>
        <w:fldChar w:fldCharType="begin"/>
      </w:r>
      <w:r>
        <w:instrText xml:space="preserve"> PAGEREF _Toc103688444 \h </w:instrText>
      </w:r>
      <w:r>
        <w:fldChar w:fldCharType="separate"/>
      </w:r>
      <w:r>
        <w:t>50</w:t>
      </w:r>
      <w:r>
        <w:fldChar w:fldCharType="end"/>
      </w:r>
    </w:p>
    <w:p w14:paraId="256FD343" w14:textId="40A9618C"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5.4.6</w:t>
      </w:r>
      <w:r>
        <w:rPr>
          <w:rFonts w:asciiTheme="minorHAnsi" w:eastAsiaTheme="minorEastAsia" w:hAnsiTheme="minorHAnsi" w:cstheme="minorBidi"/>
          <w:sz w:val="22"/>
          <w:szCs w:val="22"/>
          <w:lang w:val="en-US"/>
        </w:rPr>
        <w:tab/>
      </w:r>
      <w:r w:rsidRPr="00905411">
        <w:rPr>
          <w:rFonts w:eastAsia="TimesNewRoman"/>
          <w:lang w:eastAsia="en-GB"/>
        </w:rPr>
        <w:t>Unified Access Control – Access Identity 2 – no MCS indication by USIM and SUPI is not changed</w:t>
      </w:r>
      <w:r>
        <w:tab/>
      </w:r>
      <w:r>
        <w:fldChar w:fldCharType="begin"/>
      </w:r>
      <w:r>
        <w:instrText xml:space="preserve"> PAGEREF _Toc103688445 \h </w:instrText>
      </w:r>
      <w:r>
        <w:fldChar w:fldCharType="separate"/>
      </w:r>
      <w:r>
        <w:t>50</w:t>
      </w:r>
      <w:r>
        <w:fldChar w:fldCharType="end"/>
      </w:r>
    </w:p>
    <w:p w14:paraId="4E08870F" w14:textId="382CFB1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5.4.7</w:t>
      </w:r>
      <w:r>
        <w:rPr>
          <w:rFonts w:asciiTheme="minorHAnsi" w:eastAsiaTheme="minorEastAsia" w:hAnsiTheme="minorHAnsi" w:cstheme="minorBidi"/>
          <w:sz w:val="22"/>
          <w:szCs w:val="22"/>
          <w:lang w:val="en-US"/>
        </w:rPr>
        <w:tab/>
      </w:r>
      <w:r w:rsidRPr="00905411">
        <w:rPr>
          <w:rFonts w:eastAsia="TimesNewRoman"/>
          <w:lang w:eastAsia="en-GB"/>
        </w:rPr>
        <w:t>Unified Access Control – Access Identity 2 – no MCS indication by USIM and SUPI is changed</w:t>
      </w:r>
      <w:r>
        <w:tab/>
      </w:r>
      <w:r>
        <w:fldChar w:fldCharType="begin"/>
      </w:r>
      <w:r>
        <w:instrText xml:space="preserve"> PAGEREF _Toc103688446 \h </w:instrText>
      </w:r>
      <w:r>
        <w:fldChar w:fldCharType="separate"/>
      </w:r>
      <w:r>
        <w:t>50</w:t>
      </w:r>
      <w:r>
        <w:fldChar w:fldCharType="end"/>
      </w:r>
    </w:p>
    <w:p w14:paraId="38321C7F" w14:textId="5E631CA2"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5.4.8</w:t>
      </w:r>
      <w:r>
        <w:rPr>
          <w:rFonts w:asciiTheme="minorHAnsi" w:eastAsiaTheme="minorEastAsia" w:hAnsiTheme="minorHAnsi" w:cstheme="minorBidi"/>
          <w:sz w:val="22"/>
          <w:szCs w:val="22"/>
          <w:lang w:val="en-US"/>
        </w:rPr>
        <w:tab/>
      </w:r>
      <w:r w:rsidRPr="00905411">
        <w:rPr>
          <w:rFonts w:eastAsia="TimesNewRoman"/>
          <w:lang w:eastAsia="en-GB"/>
        </w:rPr>
        <w:t>Unified Access Control – Access Identities 11 and 15 indicated by USIM</w:t>
      </w:r>
      <w:r>
        <w:tab/>
      </w:r>
      <w:r>
        <w:fldChar w:fldCharType="begin"/>
      </w:r>
      <w:r>
        <w:instrText xml:space="preserve"> PAGEREF _Toc103688447 \h </w:instrText>
      </w:r>
      <w:r>
        <w:fldChar w:fldCharType="separate"/>
      </w:r>
      <w:r>
        <w:t>50</w:t>
      </w:r>
      <w:r>
        <w:fldChar w:fldCharType="end"/>
      </w:r>
    </w:p>
    <w:p w14:paraId="757C0A00" w14:textId="22570CC2"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5.4.9</w:t>
      </w:r>
      <w:r>
        <w:rPr>
          <w:rFonts w:asciiTheme="minorHAnsi" w:eastAsiaTheme="minorEastAsia" w:hAnsiTheme="minorHAnsi" w:cstheme="minorBidi"/>
          <w:sz w:val="22"/>
          <w:szCs w:val="22"/>
          <w:lang w:val="en-US"/>
        </w:rPr>
        <w:tab/>
      </w:r>
      <w:r w:rsidRPr="00905411">
        <w:rPr>
          <w:rFonts w:eastAsia="TimesNewRoman"/>
          <w:lang w:eastAsia="en-GB"/>
        </w:rPr>
        <w:t>Unified Access Control – Access Identities 12, 13 and 14 indicated by USIM</w:t>
      </w:r>
      <w:r>
        <w:tab/>
      </w:r>
      <w:r>
        <w:fldChar w:fldCharType="begin"/>
      </w:r>
      <w:r>
        <w:instrText xml:space="preserve"> PAGEREF _Toc103688448 \h </w:instrText>
      </w:r>
      <w:r>
        <w:fldChar w:fldCharType="separate"/>
      </w:r>
      <w:r>
        <w:t>50</w:t>
      </w:r>
      <w:r>
        <w:fldChar w:fldCharType="end"/>
      </w:r>
    </w:p>
    <w:p w14:paraId="3298A859" w14:textId="240847F3"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5.4.10</w:t>
      </w:r>
      <w:r>
        <w:rPr>
          <w:rFonts w:asciiTheme="minorHAnsi" w:eastAsiaTheme="minorEastAsia" w:hAnsiTheme="minorHAnsi" w:cstheme="minorBidi"/>
          <w:sz w:val="22"/>
          <w:szCs w:val="22"/>
          <w:lang w:val="en-US"/>
        </w:rPr>
        <w:tab/>
      </w:r>
      <w:r w:rsidRPr="00905411">
        <w:rPr>
          <w:rFonts w:eastAsia="TimesNewRoman"/>
          <w:lang w:eastAsia="en-GB"/>
        </w:rPr>
        <w:t>Unified Access Control – Operator-Defined Access Category</w:t>
      </w:r>
      <w:r>
        <w:tab/>
      </w:r>
      <w:r>
        <w:fldChar w:fldCharType="begin"/>
      </w:r>
      <w:r>
        <w:instrText xml:space="preserve"> PAGEREF _Toc103688449 \h </w:instrText>
      </w:r>
      <w:r>
        <w:fldChar w:fldCharType="separate"/>
      </w:r>
      <w:r>
        <w:t>50</w:t>
      </w:r>
      <w:r>
        <w:fldChar w:fldCharType="end"/>
      </w:r>
    </w:p>
    <w:p w14:paraId="257F2C09" w14:textId="36770E21"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5.4.11</w:t>
      </w:r>
      <w:r>
        <w:rPr>
          <w:rFonts w:asciiTheme="minorHAnsi" w:eastAsiaTheme="minorEastAsia" w:hAnsiTheme="minorHAnsi" w:cstheme="minorBidi"/>
          <w:sz w:val="22"/>
          <w:szCs w:val="22"/>
          <w:lang w:val="en-US"/>
        </w:rPr>
        <w:tab/>
      </w:r>
      <w:r w:rsidRPr="00905411">
        <w:rPr>
          <w:rFonts w:eastAsia="TimesNewRoman"/>
          <w:lang w:eastAsia="en-GB"/>
        </w:rPr>
        <w:t>Unified Access Control – Operator-Defined Access Categories, no change in SUPI</w:t>
      </w:r>
      <w:r>
        <w:tab/>
      </w:r>
      <w:r>
        <w:fldChar w:fldCharType="begin"/>
      </w:r>
      <w:r>
        <w:instrText xml:space="preserve"> PAGEREF _Toc103688450 \h </w:instrText>
      </w:r>
      <w:r>
        <w:fldChar w:fldCharType="separate"/>
      </w:r>
      <w:r>
        <w:t>50</w:t>
      </w:r>
      <w:r>
        <w:fldChar w:fldCharType="end"/>
      </w:r>
    </w:p>
    <w:p w14:paraId="1AC9169C" w14:textId="563A4A4C"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5.4.12</w:t>
      </w:r>
      <w:r>
        <w:rPr>
          <w:rFonts w:asciiTheme="minorHAnsi" w:eastAsiaTheme="minorEastAsia" w:hAnsiTheme="minorHAnsi" w:cstheme="minorBidi"/>
          <w:sz w:val="22"/>
          <w:szCs w:val="22"/>
          <w:lang w:val="en-US"/>
        </w:rPr>
        <w:tab/>
      </w:r>
      <w:r w:rsidRPr="00905411">
        <w:rPr>
          <w:rFonts w:eastAsia="TimesNewRoman"/>
          <w:lang w:eastAsia="en-GB"/>
        </w:rPr>
        <w:t>Unified Access Control – Operator-Defined Access Categories, SUPI change</w:t>
      </w:r>
      <w:r>
        <w:tab/>
      </w:r>
      <w:r>
        <w:fldChar w:fldCharType="begin"/>
      </w:r>
      <w:r>
        <w:instrText xml:space="preserve"> PAGEREF _Toc103688451 \h </w:instrText>
      </w:r>
      <w:r>
        <w:fldChar w:fldCharType="separate"/>
      </w:r>
      <w:r>
        <w:t>50</w:t>
      </w:r>
      <w:r>
        <w:fldChar w:fldCharType="end"/>
      </w:r>
    </w:p>
    <w:p w14:paraId="2F752122" w14:textId="2431BA0E"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5.5</w:t>
      </w:r>
      <w:r>
        <w:rPr>
          <w:rFonts w:asciiTheme="minorHAnsi" w:eastAsiaTheme="minorEastAsia" w:hAnsiTheme="minorHAnsi" w:cstheme="minorBidi"/>
          <w:sz w:val="22"/>
          <w:szCs w:val="22"/>
          <w:lang w:val="en-US"/>
        </w:rPr>
        <w:tab/>
      </w:r>
      <w:r w:rsidRPr="00905411">
        <w:rPr>
          <w:rFonts w:eastAsia="TimesNewRoman"/>
          <w:lang w:eastAsia="en-GB"/>
        </w:rPr>
        <w:t>Handling of operator controlled features</w:t>
      </w:r>
      <w:r>
        <w:tab/>
      </w:r>
      <w:r>
        <w:fldChar w:fldCharType="begin"/>
      </w:r>
      <w:r>
        <w:instrText xml:space="preserve"> PAGEREF _Toc103688452 \h </w:instrText>
      </w:r>
      <w:r>
        <w:fldChar w:fldCharType="separate"/>
      </w:r>
      <w:r>
        <w:t>50</w:t>
      </w:r>
      <w:r>
        <w:fldChar w:fldCharType="end"/>
      </w:r>
    </w:p>
    <w:p w14:paraId="3B84F39D" w14:textId="15B2936B"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5.5.1</w:t>
      </w:r>
      <w:r>
        <w:rPr>
          <w:rFonts w:asciiTheme="minorHAnsi" w:eastAsiaTheme="minorEastAsia" w:hAnsiTheme="minorHAnsi" w:cstheme="minorBidi"/>
          <w:sz w:val="22"/>
          <w:szCs w:val="22"/>
          <w:lang w:val="en-US"/>
        </w:rPr>
        <w:tab/>
      </w:r>
      <w:r w:rsidRPr="00905411">
        <w:rPr>
          <w:rFonts w:eastAsia="TimesNewRoman"/>
          <w:lang w:eastAsia="en-GB"/>
        </w:rPr>
        <w:t>Display of registered 5G PLMN name from USIM</w:t>
      </w:r>
      <w:r>
        <w:tab/>
      </w:r>
      <w:r>
        <w:fldChar w:fldCharType="begin"/>
      </w:r>
      <w:r>
        <w:instrText xml:space="preserve"> PAGEREF _Toc103688453 \h </w:instrText>
      </w:r>
      <w:r>
        <w:fldChar w:fldCharType="separate"/>
      </w:r>
      <w:r>
        <w:t>50</w:t>
      </w:r>
      <w:r>
        <w:fldChar w:fldCharType="end"/>
      </w:r>
    </w:p>
    <w:p w14:paraId="768294D7" w14:textId="2DF354CA"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5.5.2</w:t>
      </w:r>
      <w:r>
        <w:rPr>
          <w:rFonts w:asciiTheme="minorHAnsi" w:eastAsiaTheme="minorEastAsia" w:hAnsiTheme="minorHAnsi" w:cstheme="minorBidi"/>
          <w:sz w:val="22"/>
          <w:szCs w:val="22"/>
          <w:lang w:val="en-US"/>
        </w:rPr>
        <w:tab/>
      </w:r>
      <w:r w:rsidRPr="00905411">
        <w:rPr>
          <w:rFonts w:eastAsia="TimesNewRoman"/>
          <w:lang w:eastAsia="en-GB"/>
        </w:rPr>
        <w:t>Display of registered 5G PLMN name from ME</w:t>
      </w:r>
      <w:r>
        <w:tab/>
      </w:r>
      <w:r>
        <w:fldChar w:fldCharType="begin"/>
      </w:r>
      <w:r>
        <w:instrText xml:space="preserve"> PAGEREF _Toc103688454 \h </w:instrText>
      </w:r>
      <w:r>
        <w:fldChar w:fldCharType="separate"/>
      </w:r>
      <w:r>
        <w:t>51</w:t>
      </w:r>
      <w:r>
        <w:fldChar w:fldCharType="end"/>
      </w:r>
    </w:p>
    <w:p w14:paraId="0A94EEE6" w14:textId="7F69D686" w:rsidR="00653B67" w:rsidRDefault="00653B67">
      <w:pPr>
        <w:pStyle w:val="TOC1"/>
        <w:rPr>
          <w:rFonts w:asciiTheme="minorHAnsi" w:eastAsiaTheme="minorEastAsia" w:hAnsiTheme="minorHAnsi" w:cstheme="minorBidi"/>
          <w:szCs w:val="22"/>
          <w:lang w:val="en-US"/>
        </w:rPr>
      </w:pPr>
      <w:r w:rsidRPr="00905411">
        <w:rPr>
          <w:rFonts w:eastAsia="TimesNewRoman"/>
          <w:lang w:eastAsia="en-GB"/>
        </w:rPr>
        <w:t>6</w:t>
      </w:r>
      <w:r>
        <w:rPr>
          <w:rFonts w:asciiTheme="minorHAnsi" w:eastAsiaTheme="minorEastAsia" w:hAnsiTheme="minorHAnsi" w:cstheme="minorBidi"/>
          <w:szCs w:val="22"/>
          <w:lang w:val="en-US"/>
        </w:rPr>
        <w:tab/>
      </w:r>
      <w:r w:rsidRPr="00905411">
        <w:rPr>
          <w:rFonts w:eastAsia="TimesNewRoman"/>
          <w:lang w:eastAsia="en-GB"/>
        </w:rPr>
        <w:t>Security related Tests</w:t>
      </w:r>
      <w:r>
        <w:tab/>
      </w:r>
      <w:r>
        <w:fldChar w:fldCharType="begin"/>
      </w:r>
      <w:r>
        <w:instrText xml:space="preserve"> PAGEREF _Toc103688455 \h </w:instrText>
      </w:r>
      <w:r>
        <w:fldChar w:fldCharType="separate"/>
      </w:r>
      <w:r>
        <w:t>51</w:t>
      </w:r>
      <w:r>
        <w:fldChar w:fldCharType="end"/>
      </w:r>
    </w:p>
    <w:p w14:paraId="0E9DAB86" w14:textId="39BD1CFB"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6.1</w:t>
      </w:r>
      <w:r>
        <w:rPr>
          <w:rFonts w:asciiTheme="minorHAnsi" w:eastAsiaTheme="minorEastAsia" w:hAnsiTheme="minorHAnsi" w:cstheme="minorBidi"/>
          <w:sz w:val="22"/>
          <w:szCs w:val="22"/>
          <w:lang w:val="en-US"/>
        </w:rPr>
        <w:tab/>
      </w:r>
      <w:r w:rsidRPr="00905411">
        <w:rPr>
          <w:rFonts w:eastAsia="TimesNewRoman"/>
          <w:lang w:eastAsia="en-GB"/>
        </w:rPr>
        <w:t>PIN handling</w:t>
      </w:r>
      <w:r>
        <w:tab/>
      </w:r>
      <w:r>
        <w:fldChar w:fldCharType="begin"/>
      </w:r>
      <w:r>
        <w:instrText xml:space="preserve"> PAGEREF _Toc103688456 \h </w:instrText>
      </w:r>
      <w:r>
        <w:fldChar w:fldCharType="separate"/>
      </w:r>
      <w:r>
        <w:t>51</w:t>
      </w:r>
      <w:r>
        <w:fldChar w:fldCharType="end"/>
      </w:r>
    </w:p>
    <w:p w14:paraId="51C9EF79" w14:textId="4A6C142E"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6.1.1</w:t>
      </w:r>
      <w:r>
        <w:rPr>
          <w:rFonts w:asciiTheme="minorHAnsi" w:eastAsiaTheme="minorEastAsia" w:hAnsiTheme="minorHAnsi" w:cstheme="minorBidi"/>
          <w:sz w:val="22"/>
          <w:szCs w:val="22"/>
          <w:lang w:val="en-US"/>
        </w:rPr>
        <w:tab/>
      </w:r>
      <w:r w:rsidRPr="00905411">
        <w:rPr>
          <w:rFonts w:eastAsia="TimesNewRoman"/>
          <w:lang w:eastAsia="en-GB"/>
        </w:rPr>
        <w:t>Entry of PIN</w:t>
      </w:r>
      <w:r>
        <w:tab/>
      </w:r>
      <w:r>
        <w:fldChar w:fldCharType="begin"/>
      </w:r>
      <w:r>
        <w:instrText xml:space="preserve"> PAGEREF _Toc103688457 \h </w:instrText>
      </w:r>
      <w:r>
        <w:fldChar w:fldCharType="separate"/>
      </w:r>
      <w:r>
        <w:t>51</w:t>
      </w:r>
      <w:r>
        <w:fldChar w:fldCharType="end"/>
      </w:r>
    </w:p>
    <w:p w14:paraId="4AF4CCD9" w14:textId="15920981"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lastRenderedPageBreak/>
        <w:t>6.1.2</w:t>
      </w:r>
      <w:r>
        <w:rPr>
          <w:rFonts w:asciiTheme="minorHAnsi" w:eastAsiaTheme="minorEastAsia" w:hAnsiTheme="minorHAnsi" w:cstheme="minorBidi"/>
          <w:sz w:val="22"/>
          <w:szCs w:val="22"/>
          <w:lang w:val="en-US"/>
        </w:rPr>
        <w:tab/>
      </w:r>
      <w:r w:rsidRPr="00905411">
        <w:rPr>
          <w:rFonts w:eastAsia="TimesNewRoman"/>
          <w:lang w:eastAsia="en-GB"/>
        </w:rPr>
        <w:t>Change of PIN</w:t>
      </w:r>
      <w:r>
        <w:tab/>
      </w:r>
      <w:r>
        <w:fldChar w:fldCharType="begin"/>
      </w:r>
      <w:r>
        <w:instrText xml:space="preserve"> PAGEREF _Toc103688458 \h </w:instrText>
      </w:r>
      <w:r>
        <w:fldChar w:fldCharType="separate"/>
      </w:r>
      <w:r>
        <w:t>51</w:t>
      </w:r>
      <w:r>
        <w:fldChar w:fldCharType="end"/>
      </w:r>
    </w:p>
    <w:p w14:paraId="2C637D25" w14:textId="7E3D1ABF"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6.1.3</w:t>
      </w:r>
      <w:r>
        <w:rPr>
          <w:rFonts w:asciiTheme="minorHAnsi" w:eastAsiaTheme="minorEastAsia" w:hAnsiTheme="minorHAnsi" w:cstheme="minorBidi"/>
          <w:sz w:val="22"/>
          <w:szCs w:val="22"/>
          <w:lang w:val="en-US"/>
        </w:rPr>
        <w:tab/>
      </w:r>
      <w:r w:rsidRPr="00905411">
        <w:rPr>
          <w:rFonts w:eastAsia="TimesNewRoman"/>
          <w:lang w:eastAsia="en-GB"/>
        </w:rPr>
        <w:t>Unblock PIN</w:t>
      </w:r>
      <w:r>
        <w:tab/>
      </w:r>
      <w:r>
        <w:fldChar w:fldCharType="begin"/>
      </w:r>
      <w:r>
        <w:instrText xml:space="preserve"> PAGEREF _Toc103688459 \h </w:instrText>
      </w:r>
      <w:r>
        <w:fldChar w:fldCharType="separate"/>
      </w:r>
      <w:r>
        <w:t>51</w:t>
      </w:r>
      <w:r>
        <w:fldChar w:fldCharType="end"/>
      </w:r>
    </w:p>
    <w:p w14:paraId="7FC4C5E3" w14:textId="0692F234"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6.1.4</w:t>
      </w:r>
      <w:r>
        <w:rPr>
          <w:rFonts w:asciiTheme="minorHAnsi" w:eastAsiaTheme="minorEastAsia" w:hAnsiTheme="minorHAnsi" w:cstheme="minorBidi"/>
          <w:sz w:val="22"/>
          <w:szCs w:val="22"/>
          <w:lang w:val="en-US"/>
        </w:rPr>
        <w:tab/>
      </w:r>
      <w:r w:rsidRPr="00905411">
        <w:rPr>
          <w:rFonts w:eastAsia="TimesNewRoman"/>
          <w:lang w:eastAsia="en-GB"/>
        </w:rPr>
        <w:t>Entry of PIN2</w:t>
      </w:r>
      <w:r>
        <w:tab/>
      </w:r>
      <w:r>
        <w:fldChar w:fldCharType="begin"/>
      </w:r>
      <w:r>
        <w:instrText xml:space="preserve"> PAGEREF _Toc103688460 \h </w:instrText>
      </w:r>
      <w:r>
        <w:fldChar w:fldCharType="separate"/>
      </w:r>
      <w:r>
        <w:t>51</w:t>
      </w:r>
      <w:r>
        <w:fldChar w:fldCharType="end"/>
      </w:r>
    </w:p>
    <w:p w14:paraId="3AE88050" w14:textId="64054D73"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6.1.5</w:t>
      </w:r>
      <w:r>
        <w:rPr>
          <w:rFonts w:asciiTheme="minorHAnsi" w:eastAsiaTheme="minorEastAsia" w:hAnsiTheme="minorHAnsi" w:cstheme="minorBidi"/>
          <w:sz w:val="22"/>
          <w:szCs w:val="22"/>
          <w:lang w:val="en-US"/>
        </w:rPr>
        <w:tab/>
      </w:r>
      <w:r w:rsidRPr="00905411">
        <w:rPr>
          <w:rFonts w:eastAsia="TimesNewRoman"/>
          <w:lang w:eastAsia="en-GB"/>
        </w:rPr>
        <w:t>Change of PIN2</w:t>
      </w:r>
      <w:r>
        <w:tab/>
      </w:r>
      <w:r>
        <w:fldChar w:fldCharType="begin"/>
      </w:r>
      <w:r>
        <w:instrText xml:space="preserve"> PAGEREF _Toc103688461 \h </w:instrText>
      </w:r>
      <w:r>
        <w:fldChar w:fldCharType="separate"/>
      </w:r>
      <w:r>
        <w:t>51</w:t>
      </w:r>
      <w:r>
        <w:fldChar w:fldCharType="end"/>
      </w:r>
    </w:p>
    <w:p w14:paraId="048F57CE" w14:textId="4519F3CE"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 xml:space="preserve">6.1.6 </w:t>
      </w:r>
      <w:r>
        <w:rPr>
          <w:rFonts w:asciiTheme="minorHAnsi" w:eastAsiaTheme="minorEastAsia" w:hAnsiTheme="minorHAnsi" w:cstheme="minorBidi"/>
          <w:sz w:val="22"/>
          <w:szCs w:val="22"/>
          <w:lang w:val="en-US"/>
        </w:rPr>
        <w:tab/>
      </w:r>
      <w:r w:rsidRPr="00905411">
        <w:rPr>
          <w:rFonts w:eastAsia="TimesNewRoman"/>
          <w:lang w:eastAsia="en-GB"/>
        </w:rPr>
        <w:t>Unblock PIN2</w:t>
      </w:r>
      <w:r>
        <w:tab/>
      </w:r>
      <w:r>
        <w:fldChar w:fldCharType="begin"/>
      </w:r>
      <w:r>
        <w:instrText xml:space="preserve"> PAGEREF _Toc103688462 \h </w:instrText>
      </w:r>
      <w:r>
        <w:fldChar w:fldCharType="separate"/>
      </w:r>
      <w:r>
        <w:t>51</w:t>
      </w:r>
      <w:r>
        <w:fldChar w:fldCharType="end"/>
      </w:r>
    </w:p>
    <w:p w14:paraId="0A282C0B" w14:textId="57B929F4"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6.1.7</w:t>
      </w:r>
      <w:r>
        <w:rPr>
          <w:rFonts w:asciiTheme="minorHAnsi" w:eastAsiaTheme="minorEastAsia" w:hAnsiTheme="minorHAnsi" w:cstheme="minorBidi"/>
          <w:sz w:val="22"/>
          <w:szCs w:val="22"/>
          <w:lang w:val="en-US"/>
        </w:rPr>
        <w:tab/>
      </w:r>
      <w:r w:rsidRPr="00905411">
        <w:rPr>
          <w:rFonts w:eastAsia="TimesNewRoman"/>
          <w:lang w:eastAsia="en-GB"/>
        </w:rPr>
        <w:t>Replacement of PIN</w:t>
      </w:r>
      <w:r>
        <w:tab/>
      </w:r>
      <w:r>
        <w:fldChar w:fldCharType="begin"/>
      </w:r>
      <w:r>
        <w:instrText xml:space="preserve"> PAGEREF _Toc103688463 \h </w:instrText>
      </w:r>
      <w:r>
        <w:fldChar w:fldCharType="separate"/>
      </w:r>
      <w:r>
        <w:t>51</w:t>
      </w:r>
      <w:r>
        <w:fldChar w:fldCharType="end"/>
      </w:r>
    </w:p>
    <w:p w14:paraId="422E49EF" w14:textId="13D728BC"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6.1.8</w:t>
      </w:r>
      <w:r>
        <w:rPr>
          <w:rFonts w:asciiTheme="minorHAnsi" w:eastAsiaTheme="minorEastAsia" w:hAnsiTheme="minorHAnsi" w:cstheme="minorBidi"/>
          <w:sz w:val="22"/>
          <w:szCs w:val="22"/>
          <w:lang w:val="en-US"/>
        </w:rPr>
        <w:tab/>
      </w:r>
      <w:r w:rsidRPr="00905411">
        <w:rPr>
          <w:rFonts w:eastAsia="TimesNewRoman"/>
          <w:lang w:eastAsia="en-GB"/>
        </w:rPr>
        <w:t>Change of Universal PIN</w:t>
      </w:r>
      <w:r>
        <w:tab/>
      </w:r>
      <w:r>
        <w:fldChar w:fldCharType="begin"/>
      </w:r>
      <w:r>
        <w:instrText xml:space="preserve"> PAGEREF _Toc103688464 \h </w:instrText>
      </w:r>
      <w:r>
        <w:fldChar w:fldCharType="separate"/>
      </w:r>
      <w:r>
        <w:t>51</w:t>
      </w:r>
      <w:r>
        <w:fldChar w:fldCharType="end"/>
      </w:r>
    </w:p>
    <w:p w14:paraId="04D7288D" w14:textId="469C2C06"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6.1.9</w:t>
      </w:r>
      <w:r>
        <w:rPr>
          <w:rFonts w:asciiTheme="minorHAnsi" w:eastAsiaTheme="minorEastAsia" w:hAnsiTheme="minorHAnsi" w:cstheme="minorBidi"/>
          <w:sz w:val="22"/>
          <w:szCs w:val="22"/>
          <w:lang w:val="en-US"/>
        </w:rPr>
        <w:tab/>
      </w:r>
      <w:r w:rsidRPr="00905411">
        <w:rPr>
          <w:rFonts w:eastAsia="TimesNewRoman"/>
          <w:lang w:eastAsia="en-GB"/>
        </w:rPr>
        <w:t>Unblock Universal PIN</w:t>
      </w:r>
      <w:r>
        <w:tab/>
      </w:r>
      <w:r>
        <w:fldChar w:fldCharType="begin"/>
      </w:r>
      <w:r>
        <w:instrText xml:space="preserve"> PAGEREF _Toc103688465 \h </w:instrText>
      </w:r>
      <w:r>
        <w:fldChar w:fldCharType="separate"/>
      </w:r>
      <w:r>
        <w:t>51</w:t>
      </w:r>
      <w:r>
        <w:fldChar w:fldCharType="end"/>
      </w:r>
    </w:p>
    <w:p w14:paraId="4D3B4AB7" w14:textId="526A9243"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6.1.10</w:t>
      </w:r>
      <w:r>
        <w:rPr>
          <w:rFonts w:asciiTheme="minorHAnsi" w:eastAsiaTheme="minorEastAsia" w:hAnsiTheme="minorHAnsi" w:cstheme="minorBidi"/>
          <w:sz w:val="22"/>
          <w:szCs w:val="22"/>
          <w:lang w:val="en-US"/>
        </w:rPr>
        <w:tab/>
      </w:r>
      <w:r w:rsidRPr="00905411">
        <w:rPr>
          <w:rFonts w:eastAsia="TimesNewRoman"/>
          <w:lang w:eastAsia="en-GB"/>
        </w:rPr>
        <w:t>Entry of PIN on multi-verification capable UICCs</w:t>
      </w:r>
      <w:r>
        <w:tab/>
      </w:r>
      <w:r>
        <w:fldChar w:fldCharType="begin"/>
      </w:r>
      <w:r>
        <w:instrText xml:space="preserve"> PAGEREF _Toc103688466 \h </w:instrText>
      </w:r>
      <w:r>
        <w:fldChar w:fldCharType="separate"/>
      </w:r>
      <w:r>
        <w:t>51</w:t>
      </w:r>
      <w:r>
        <w:fldChar w:fldCharType="end"/>
      </w:r>
    </w:p>
    <w:p w14:paraId="76AE2FBC" w14:textId="14DA2DBA"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6.1.11</w:t>
      </w:r>
      <w:r>
        <w:rPr>
          <w:rFonts w:asciiTheme="minorHAnsi" w:eastAsiaTheme="minorEastAsia" w:hAnsiTheme="minorHAnsi" w:cstheme="minorBidi"/>
          <w:sz w:val="22"/>
          <w:szCs w:val="22"/>
          <w:lang w:val="en-US"/>
        </w:rPr>
        <w:tab/>
      </w:r>
      <w:r w:rsidRPr="00905411">
        <w:rPr>
          <w:rFonts w:eastAsia="TimesNewRoman"/>
          <w:lang w:eastAsia="en-GB"/>
        </w:rPr>
        <w:t>Change of PIN on multi-verification capable UICCs</w:t>
      </w:r>
      <w:r>
        <w:tab/>
      </w:r>
      <w:r>
        <w:fldChar w:fldCharType="begin"/>
      </w:r>
      <w:r>
        <w:instrText xml:space="preserve"> PAGEREF _Toc103688467 \h </w:instrText>
      </w:r>
      <w:r>
        <w:fldChar w:fldCharType="separate"/>
      </w:r>
      <w:r>
        <w:t>51</w:t>
      </w:r>
      <w:r>
        <w:fldChar w:fldCharType="end"/>
      </w:r>
    </w:p>
    <w:p w14:paraId="136A36A9" w14:textId="716EB4E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6.1.12</w:t>
      </w:r>
      <w:r>
        <w:rPr>
          <w:rFonts w:asciiTheme="minorHAnsi" w:eastAsiaTheme="minorEastAsia" w:hAnsiTheme="minorHAnsi" w:cstheme="minorBidi"/>
          <w:sz w:val="22"/>
          <w:szCs w:val="22"/>
          <w:lang w:val="en-US"/>
        </w:rPr>
        <w:tab/>
      </w:r>
      <w:r w:rsidRPr="00905411">
        <w:rPr>
          <w:rFonts w:eastAsia="TimesNewRoman"/>
          <w:lang w:eastAsia="en-GB"/>
        </w:rPr>
        <w:t>Unblock PIN on multi-verification capable UICCs</w:t>
      </w:r>
      <w:r>
        <w:tab/>
      </w:r>
      <w:r>
        <w:fldChar w:fldCharType="begin"/>
      </w:r>
      <w:r>
        <w:instrText xml:space="preserve"> PAGEREF _Toc103688468 \h </w:instrText>
      </w:r>
      <w:r>
        <w:fldChar w:fldCharType="separate"/>
      </w:r>
      <w:r>
        <w:t>52</w:t>
      </w:r>
      <w:r>
        <w:fldChar w:fldCharType="end"/>
      </w:r>
    </w:p>
    <w:p w14:paraId="6CBFB281" w14:textId="179BEE69"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6.1.13</w:t>
      </w:r>
      <w:r>
        <w:rPr>
          <w:rFonts w:asciiTheme="minorHAnsi" w:eastAsiaTheme="minorEastAsia" w:hAnsiTheme="minorHAnsi" w:cstheme="minorBidi"/>
          <w:sz w:val="22"/>
          <w:szCs w:val="22"/>
          <w:lang w:val="en-US"/>
        </w:rPr>
        <w:tab/>
      </w:r>
      <w:r w:rsidRPr="00905411">
        <w:rPr>
          <w:rFonts w:eastAsia="TimesNewRoman"/>
          <w:lang w:eastAsia="en-GB"/>
        </w:rPr>
        <w:t>Entry of PIN2 on multi-verification capable UICCs</w:t>
      </w:r>
      <w:r>
        <w:tab/>
      </w:r>
      <w:r>
        <w:fldChar w:fldCharType="begin"/>
      </w:r>
      <w:r>
        <w:instrText xml:space="preserve"> PAGEREF _Toc103688469 \h </w:instrText>
      </w:r>
      <w:r>
        <w:fldChar w:fldCharType="separate"/>
      </w:r>
      <w:r>
        <w:t>52</w:t>
      </w:r>
      <w:r>
        <w:fldChar w:fldCharType="end"/>
      </w:r>
    </w:p>
    <w:p w14:paraId="112FF926" w14:textId="4E3D9911" w:rsidR="00653B67" w:rsidRDefault="00653B67">
      <w:pPr>
        <w:pStyle w:val="TOC3"/>
        <w:rPr>
          <w:rFonts w:asciiTheme="minorHAnsi" w:eastAsiaTheme="minorEastAsia" w:hAnsiTheme="minorHAnsi" w:cstheme="minorBidi"/>
          <w:sz w:val="22"/>
          <w:szCs w:val="22"/>
          <w:lang w:val="en-US"/>
        </w:rPr>
      </w:pPr>
      <w:r w:rsidRPr="00905411">
        <w:rPr>
          <w:lang w:val="en-US" w:eastAsia="en-GB"/>
        </w:rPr>
        <w:t>6.1.14</w:t>
      </w:r>
      <w:r>
        <w:rPr>
          <w:rFonts w:asciiTheme="minorHAnsi" w:eastAsiaTheme="minorEastAsia" w:hAnsiTheme="minorHAnsi" w:cstheme="minorBidi"/>
          <w:sz w:val="22"/>
          <w:szCs w:val="22"/>
          <w:lang w:val="en-US"/>
        </w:rPr>
        <w:tab/>
      </w:r>
      <w:r w:rsidRPr="00905411">
        <w:rPr>
          <w:lang w:val="en-US" w:eastAsia="en-GB"/>
        </w:rPr>
        <w:t>Change of PIN2 on multi-verification capable UICCs</w:t>
      </w:r>
      <w:r>
        <w:tab/>
      </w:r>
      <w:r>
        <w:fldChar w:fldCharType="begin"/>
      </w:r>
      <w:r>
        <w:instrText xml:space="preserve"> PAGEREF _Toc103688470 \h </w:instrText>
      </w:r>
      <w:r>
        <w:fldChar w:fldCharType="separate"/>
      </w:r>
      <w:r>
        <w:t>52</w:t>
      </w:r>
      <w:r>
        <w:fldChar w:fldCharType="end"/>
      </w:r>
    </w:p>
    <w:p w14:paraId="7875EB10" w14:textId="53FCC6B1" w:rsidR="00653B67" w:rsidRDefault="00653B67">
      <w:pPr>
        <w:pStyle w:val="TOC3"/>
        <w:rPr>
          <w:rFonts w:asciiTheme="minorHAnsi" w:eastAsiaTheme="minorEastAsia" w:hAnsiTheme="minorHAnsi" w:cstheme="minorBidi"/>
          <w:sz w:val="22"/>
          <w:szCs w:val="22"/>
          <w:lang w:val="en-US"/>
        </w:rPr>
      </w:pPr>
      <w:r w:rsidRPr="00905411">
        <w:rPr>
          <w:lang w:val="en-US" w:eastAsia="en-GB"/>
        </w:rPr>
        <w:t>6.1.15</w:t>
      </w:r>
      <w:r>
        <w:rPr>
          <w:rFonts w:asciiTheme="minorHAnsi" w:eastAsiaTheme="minorEastAsia" w:hAnsiTheme="minorHAnsi" w:cstheme="minorBidi"/>
          <w:sz w:val="22"/>
          <w:szCs w:val="22"/>
          <w:lang w:val="en-US"/>
        </w:rPr>
        <w:tab/>
      </w:r>
      <w:r w:rsidRPr="00905411">
        <w:rPr>
          <w:lang w:val="en-US" w:eastAsia="en-GB"/>
        </w:rPr>
        <w:t>Unblock PIN2 on multi-verification capable UICCs</w:t>
      </w:r>
      <w:r w:rsidRPr="00905411">
        <w:rPr>
          <w:rFonts w:eastAsia="TimesNewRoman"/>
          <w:lang w:eastAsia="en-GB"/>
        </w:rPr>
        <w:t>6.2 Fixed Dialling Numbers (FDN)</w:t>
      </w:r>
      <w:r>
        <w:tab/>
      </w:r>
      <w:r>
        <w:fldChar w:fldCharType="begin"/>
      </w:r>
      <w:r>
        <w:instrText xml:space="preserve"> PAGEREF _Toc103688471 \h </w:instrText>
      </w:r>
      <w:r>
        <w:fldChar w:fldCharType="separate"/>
      </w:r>
      <w:r>
        <w:t>52</w:t>
      </w:r>
      <w:r>
        <w:fldChar w:fldCharType="end"/>
      </w:r>
    </w:p>
    <w:p w14:paraId="5EC7B0DC" w14:textId="4DE88473" w:rsidR="00653B67" w:rsidRDefault="00653B67">
      <w:pPr>
        <w:pStyle w:val="TOC3"/>
        <w:rPr>
          <w:rFonts w:asciiTheme="minorHAnsi" w:eastAsiaTheme="minorEastAsia" w:hAnsiTheme="minorHAnsi" w:cstheme="minorBidi"/>
          <w:sz w:val="22"/>
          <w:szCs w:val="22"/>
          <w:lang w:val="en-US"/>
        </w:rPr>
      </w:pPr>
      <w:r w:rsidRPr="00905411">
        <w:rPr>
          <w:rFonts w:eastAsia="TimesNewRoman"/>
        </w:rPr>
        <w:t>6.2.1</w:t>
      </w:r>
      <w:r>
        <w:rPr>
          <w:rFonts w:asciiTheme="minorHAnsi" w:eastAsiaTheme="minorEastAsia" w:hAnsiTheme="minorHAnsi" w:cstheme="minorBidi"/>
          <w:sz w:val="22"/>
          <w:szCs w:val="22"/>
          <w:lang w:val="en-US"/>
        </w:rPr>
        <w:tab/>
      </w:r>
      <w:r w:rsidRPr="00905411">
        <w:rPr>
          <w:rFonts w:eastAsia="TimesNewRoman"/>
        </w:rPr>
        <w:t>Terminal and USIM with FDN enabled, EFADN readable and updateable</w:t>
      </w:r>
      <w:r>
        <w:tab/>
      </w:r>
      <w:r>
        <w:fldChar w:fldCharType="begin"/>
      </w:r>
      <w:r>
        <w:instrText xml:space="preserve"> PAGEREF _Toc103688472 \h </w:instrText>
      </w:r>
      <w:r>
        <w:fldChar w:fldCharType="separate"/>
      </w:r>
      <w:r>
        <w:t>52</w:t>
      </w:r>
      <w:r>
        <w:fldChar w:fldCharType="end"/>
      </w:r>
    </w:p>
    <w:p w14:paraId="2DD8BF11" w14:textId="75A69987"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6.2.2</w:t>
      </w:r>
      <w:r>
        <w:rPr>
          <w:rFonts w:asciiTheme="minorHAnsi" w:eastAsiaTheme="minorEastAsia" w:hAnsiTheme="minorHAnsi" w:cstheme="minorBidi"/>
          <w:sz w:val="22"/>
          <w:szCs w:val="22"/>
          <w:lang w:val="en-US"/>
        </w:rPr>
        <w:tab/>
      </w:r>
      <w:r w:rsidRPr="00905411">
        <w:rPr>
          <w:rFonts w:eastAsia="TimesNewRoman"/>
          <w:lang w:eastAsia="en-GB"/>
        </w:rPr>
        <w:t>Terminal and USIM with FDN disabled</w:t>
      </w:r>
      <w:r>
        <w:tab/>
      </w:r>
      <w:r>
        <w:fldChar w:fldCharType="begin"/>
      </w:r>
      <w:r>
        <w:instrText xml:space="preserve"> PAGEREF _Toc103688473 \h </w:instrText>
      </w:r>
      <w:r>
        <w:fldChar w:fldCharType="separate"/>
      </w:r>
      <w:r>
        <w:t>52</w:t>
      </w:r>
      <w:r>
        <w:fldChar w:fldCharType="end"/>
      </w:r>
    </w:p>
    <w:p w14:paraId="6F26AC2A" w14:textId="7C64936F"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6.2.3</w:t>
      </w:r>
      <w:r>
        <w:rPr>
          <w:rFonts w:asciiTheme="minorHAnsi" w:eastAsiaTheme="minorEastAsia" w:hAnsiTheme="minorHAnsi" w:cstheme="minorBidi"/>
          <w:sz w:val="22"/>
          <w:szCs w:val="22"/>
          <w:lang w:val="en-US"/>
        </w:rPr>
        <w:tab/>
      </w:r>
      <w:r w:rsidRPr="00905411">
        <w:rPr>
          <w:rFonts w:eastAsia="TimesNewRoman"/>
          <w:lang w:eastAsia="en-GB"/>
        </w:rPr>
        <w:t>Enabling, disabling and updating of FDN</w:t>
      </w:r>
      <w:r>
        <w:tab/>
      </w:r>
      <w:r>
        <w:fldChar w:fldCharType="begin"/>
      </w:r>
      <w:r>
        <w:instrText xml:space="preserve"> PAGEREF _Toc103688474 \h </w:instrText>
      </w:r>
      <w:r>
        <w:fldChar w:fldCharType="separate"/>
      </w:r>
      <w:r>
        <w:t>52</w:t>
      </w:r>
      <w:r>
        <w:fldChar w:fldCharType="end"/>
      </w:r>
    </w:p>
    <w:p w14:paraId="39A7C1EB" w14:textId="152A0983"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6.2.4</w:t>
      </w:r>
      <w:r>
        <w:rPr>
          <w:rFonts w:asciiTheme="minorHAnsi" w:eastAsiaTheme="minorEastAsia" w:hAnsiTheme="minorHAnsi" w:cstheme="minorBidi"/>
          <w:sz w:val="22"/>
          <w:szCs w:val="22"/>
          <w:lang w:val="en-US"/>
        </w:rPr>
        <w:tab/>
      </w:r>
      <w:r w:rsidRPr="00905411">
        <w:rPr>
          <w:rFonts w:eastAsia="TimesNewRoman"/>
          <w:lang w:eastAsia="en-GB"/>
        </w:rPr>
        <w:t>Terminal and USIM with FDN enabled, EFADN readable and updateable (Rel-4 and onwards)</w:t>
      </w:r>
      <w:r>
        <w:tab/>
      </w:r>
      <w:r>
        <w:fldChar w:fldCharType="begin"/>
      </w:r>
      <w:r>
        <w:instrText xml:space="preserve"> PAGEREF _Toc103688475 \h </w:instrText>
      </w:r>
      <w:r>
        <w:fldChar w:fldCharType="separate"/>
      </w:r>
      <w:r>
        <w:t>52</w:t>
      </w:r>
      <w:r>
        <w:fldChar w:fldCharType="end"/>
      </w:r>
    </w:p>
    <w:p w14:paraId="73C7152E" w14:textId="4DC4A61B"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6.3</w:t>
      </w:r>
      <w:r>
        <w:rPr>
          <w:rFonts w:asciiTheme="minorHAnsi" w:eastAsiaTheme="minorEastAsia" w:hAnsiTheme="minorHAnsi" w:cstheme="minorBidi"/>
          <w:sz w:val="22"/>
          <w:szCs w:val="22"/>
          <w:lang w:val="en-US"/>
        </w:rPr>
        <w:tab/>
      </w:r>
      <w:r w:rsidRPr="00905411">
        <w:rPr>
          <w:rFonts w:eastAsia="TimesNewRoman"/>
          <w:lang w:eastAsia="en-GB"/>
        </w:rPr>
        <w:t>Void</w:t>
      </w:r>
      <w:r>
        <w:tab/>
      </w:r>
      <w:r>
        <w:fldChar w:fldCharType="begin"/>
      </w:r>
      <w:r>
        <w:instrText xml:space="preserve"> PAGEREF _Toc103688476 \h </w:instrText>
      </w:r>
      <w:r>
        <w:fldChar w:fldCharType="separate"/>
      </w:r>
      <w:r>
        <w:t>52</w:t>
      </w:r>
      <w:r>
        <w:fldChar w:fldCharType="end"/>
      </w:r>
    </w:p>
    <w:p w14:paraId="37848A7C" w14:textId="63CCE38A" w:rsidR="00653B67" w:rsidRDefault="00653B67">
      <w:pPr>
        <w:pStyle w:val="TOC2"/>
        <w:rPr>
          <w:rFonts w:asciiTheme="minorHAnsi" w:eastAsiaTheme="minorEastAsia" w:hAnsiTheme="minorHAnsi" w:cstheme="minorBidi"/>
          <w:sz w:val="22"/>
          <w:szCs w:val="22"/>
          <w:lang w:val="en-US"/>
        </w:rPr>
      </w:pPr>
      <w:r w:rsidRPr="00905411">
        <w:rPr>
          <w:rFonts w:eastAsia="TimesNewRoman"/>
        </w:rPr>
        <w:t>6.4</w:t>
      </w:r>
      <w:r>
        <w:rPr>
          <w:rFonts w:asciiTheme="minorHAnsi" w:eastAsiaTheme="minorEastAsia" w:hAnsiTheme="minorHAnsi" w:cstheme="minorBidi"/>
          <w:sz w:val="22"/>
          <w:szCs w:val="22"/>
          <w:lang w:val="en-US"/>
        </w:rPr>
        <w:tab/>
      </w:r>
      <w:r w:rsidRPr="00905411">
        <w:rPr>
          <w:rFonts w:eastAsia="TimesNewRoman"/>
        </w:rPr>
        <w:t>Advice of charge (AoC) handling</w:t>
      </w:r>
      <w:r>
        <w:tab/>
      </w:r>
      <w:r>
        <w:fldChar w:fldCharType="begin"/>
      </w:r>
      <w:r>
        <w:instrText xml:space="preserve"> PAGEREF _Toc103688477 \h </w:instrText>
      </w:r>
      <w:r>
        <w:fldChar w:fldCharType="separate"/>
      </w:r>
      <w:r>
        <w:t>52</w:t>
      </w:r>
      <w:r>
        <w:fldChar w:fldCharType="end"/>
      </w:r>
    </w:p>
    <w:p w14:paraId="72C18BCA" w14:textId="6EEC9EFA"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6.4.1</w:t>
      </w:r>
      <w:r>
        <w:rPr>
          <w:rFonts w:asciiTheme="minorHAnsi" w:eastAsiaTheme="minorEastAsia" w:hAnsiTheme="minorHAnsi" w:cstheme="minorBidi"/>
          <w:sz w:val="22"/>
          <w:szCs w:val="22"/>
          <w:lang w:val="en-US"/>
        </w:rPr>
        <w:tab/>
      </w:r>
      <w:r w:rsidRPr="00905411">
        <w:rPr>
          <w:rFonts w:eastAsia="TimesNewRoman"/>
          <w:lang w:eastAsia="en-GB"/>
        </w:rPr>
        <w:t>AoC not supported by USIM</w:t>
      </w:r>
      <w:r>
        <w:tab/>
      </w:r>
      <w:r>
        <w:fldChar w:fldCharType="begin"/>
      </w:r>
      <w:r>
        <w:instrText xml:space="preserve"> PAGEREF _Toc103688478 \h </w:instrText>
      </w:r>
      <w:r>
        <w:fldChar w:fldCharType="separate"/>
      </w:r>
      <w:r>
        <w:t>52</w:t>
      </w:r>
      <w:r>
        <w:fldChar w:fldCharType="end"/>
      </w:r>
    </w:p>
    <w:p w14:paraId="061CAEEF" w14:textId="40265B40"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6.4.2</w:t>
      </w:r>
      <w:r>
        <w:rPr>
          <w:rFonts w:asciiTheme="minorHAnsi" w:eastAsiaTheme="minorEastAsia" w:hAnsiTheme="minorHAnsi" w:cstheme="minorBidi"/>
          <w:sz w:val="22"/>
          <w:szCs w:val="22"/>
          <w:lang w:val="en-US"/>
        </w:rPr>
        <w:tab/>
      </w:r>
      <w:r w:rsidRPr="00905411">
        <w:rPr>
          <w:rFonts w:eastAsia="TimesNewRoman"/>
          <w:lang w:eastAsia="en-GB"/>
        </w:rPr>
        <w:t>Maximum frequency of ACM updating</w:t>
      </w:r>
      <w:r>
        <w:tab/>
      </w:r>
      <w:r>
        <w:fldChar w:fldCharType="begin"/>
      </w:r>
      <w:r>
        <w:instrText xml:space="preserve"> PAGEREF _Toc103688479 \h </w:instrText>
      </w:r>
      <w:r>
        <w:fldChar w:fldCharType="separate"/>
      </w:r>
      <w:r>
        <w:t>52</w:t>
      </w:r>
      <w:r>
        <w:fldChar w:fldCharType="end"/>
      </w:r>
    </w:p>
    <w:p w14:paraId="156FC5B1" w14:textId="2DB4F6F9"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6.4.3</w:t>
      </w:r>
      <w:r>
        <w:rPr>
          <w:rFonts w:asciiTheme="minorHAnsi" w:eastAsiaTheme="minorEastAsia" w:hAnsiTheme="minorHAnsi" w:cstheme="minorBidi"/>
          <w:sz w:val="22"/>
          <w:szCs w:val="22"/>
          <w:lang w:val="en-US"/>
        </w:rPr>
        <w:tab/>
      </w:r>
      <w:r w:rsidRPr="00905411">
        <w:rPr>
          <w:rFonts w:eastAsia="TimesNewRoman"/>
          <w:lang w:eastAsia="en-GB"/>
        </w:rPr>
        <w:t>Call terminated when ACM greater than ACMmax</w:t>
      </w:r>
      <w:r>
        <w:tab/>
      </w:r>
      <w:r>
        <w:fldChar w:fldCharType="begin"/>
      </w:r>
      <w:r>
        <w:instrText xml:space="preserve"> PAGEREF _Toc103688480 \h </w:instrText>
      </w:r>
      <w:r>
        <w:fldChar w:fldCharType="separate"/>
      </w:r>
      <w:r>
        <w:t>53</w:t>
      </w:r>
      <w:r>
        <w:fldChar w:fldCharType="end"/>
      </w:r>
    </w:p>
    <w:p w14:paraId="7BFFD9FC" w14:textId="396350A7"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6.4.4</w:t>
      </w:r>
      <w:r>
        <w:rPr>
          <w:rFonts w:asciiTheme="minorHAnsi" w:eastAsiaTheme="minorEastAsia" w:hAnsiTheme="minorHAnsi" w:cstheme="minorBidi"/>
          <w:sz w:val="22"/>
          <w:szCs w:val="22"/>
          <w:lang w:val="en-US"/>
        </w:rPr>
        <w:tab/>
      </w:r>
      <w:r w:rsidRPr="00905411">
        <w:rPr>
          <w:rFonts w:eastAsia="TimesNewRoman"/>
          <w:lang w:eastAsia="en-GB"/>
        </w:rPr>
        <w:t>Response codes of increase command of ACM</w:t>
      </w:r>
      <w:r>
        <w:tab/>
      </w:r>
      <w:r>
        <w:fldChar w:fldCharType="begin"/>
      </w:r>
      <w:r>
        <w:instrText xml:space="preserve"> PAGEREF _Toc103688481 \h </w:instrText>
      </w:r>
      <w:r>
        <w:fldChar w:fldCharType="separate"/>
      </w:r>
      <w:r>
        <w:t>53</w:t>
      </w:r>
      <w:r>
        <w:fldChar w:fldCharType="end"/>
      </w:r>
    </w:p>
    <w:p w14:paraId="215A8BB7" w14:textId="3E893C6F" w:rsidR="00653B67" w:rsidRDefault="00653B67">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PLMN related tests</w:t>
      </w:r>
      <w:r>
        <w:tab/>
      </w:r>
      <w:r>
        <w:fldChar w:fldCharType="begin"/>
      </w:r>
      <w:r>
        <w:instrText xml:space="preserve"> PAGEREF _Toc103688482 \h </w:instrText>
      </w:r>
      <w:r>
        <w:fldChar w:fldCharType="separate"/>
      </w:r>
      <w:r>
        <w:t>53</w:t>
      </w:r>
      <w:r>
        <w:fldChar w:fldCharType="end"/>
      </w:r>
    </w:p>
    <w:p w14:paraId="29AEA600" w14:textId="534FD04D" w:rsidR="00653B67" w:rsidRDefault="00653B67">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FPLMN handling</w:t>
      </w:r>
      <w:r>
        <w:tab/>
      </w:r>
      <w:r>
        <w:fldChar w:fldCharType="begin"/>
      </w:r>
      <w:r>
        <w:instrText xml:space="preserve"> PAGEREF _Toc103688483 \h </w:instrText>
      </w:r>
      <w:r>
        <w:fldChar w:fldCharType="separate"/>
      </w:r>
      <w:r>
        <w:t>53</w:t>
      </w:r>
      <w:r>
        <w:fldChar w:fldCharType="end"/>
      </w:r>
    </w:p>
    <w:p w14:paraId="2C232285" w14:textId="45F83068"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7.1.1</w:t>
      </w:r>
      <w:r>
        <w:rPr>
          <w:rFonts w:asciiTheme="minorHAnsi" w:eastAsiaTheme="minorEastAsia" w:hAnsiTheme="minorHAnsi" w:cstheme="minorBidi"/>
          <w:sz w:val="22"/>
          <w:szCs w:val="22"/>
          <w:lang w:val="en-US"/>
        </w:rPr>
        <w:tab/>
      </w:r>
      <w:r w:rsidRPr="00905411">
        <w:rPr>
          <w:rFonts w:eastAsia="TimesNewRoman"/>
          <w:lang w:eastAsia="en-GB"/>
        </w:rPr>
        <w:t>Adding FPLMN to the Forbidden PLMN list</w:t>
      </w:r>
      <w:r>
        <w:tab/>
      </w:r>
      <w:r>
        <w:fldChar w:fldCharType="begin"/>
      </w:r>
      <w:r>
        <w:instrText xml:space="preserve"> PAGEREF _Toc103688484 \h </w:instrText>
      </w:r>
      <w:r>
        <w:fldChar w:fldCharType="separate"/>
      </w:r>
      <w:r>
        <w:t>53</w:t>
      </w:r>
      <w:r>
        <w:fldChar w:fldCharType="end"/>
      </w:r>
    </w:p>
    <w:p w14:paraId="5AF01DF5" w14:textId="182CA0C5"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7.1.2</w:t>
      </w:r>
      <w:r>
        <w:rPr>
          <w:rFonts w:asciiTheme="minorHAnsi" w:eastAsiaTheme="minorEastAsia" w:hAnsiTheme="minorHAnsi" w:cstheme="minorBidi"/>
          <w:sz w:val="22"/>
          <w:szCs w:val="22"/>
          <w:lang w:val="en-US"/>
        </w:rPr>
        <w:tab/>
      </w:r>
      <w:r w:rsidRPr="00905411">
        <w:rPr>
          <w:rFonts w:eastAsia="TimesNewRoman"/>
          <w:lang w:eastAsia="en-GB"/>
        </w:rPr>
        <w:t>UE updating forbidden PLMNs</w:t>
      </w:r>
      <w:r>
        <w:tab/>
      </w:r>
      <w:r>
        <w:fldChar w:fldCharType="begin"/>
      </w:r>
      <w:r>
        <w:instrText xml:space="preserve"> PAGEREF _Toc103688485 \h </w:instrText>
      </w:r>
      <w:r>
        <w:fldChar w:fldCharType="separate"/>
      </w:r>
      <w:r>
        <w:t>53</w:t>
      </w:r>
      <w:r>
        <w:fldChar w:fldCharType="end"/>
      </w:r>
    </w:p>
    <w:p w14:paraId="48BA3172" w14:textId="57E141B4"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7.1.3</w:t>
      </w:r>
      <w:r>
        <w:rPr>
          <w:rFonts w:asciiTheme="minorHAnsi" w:eastAsiaTheme="minorEastAsia" w:hAnsiTheme="minorHAnsi" w:cstheme="minorBidi"/>
          <w:sz w:val="22"/>
          <w:szCs w:val="22"/>
          <w:lang w:val="en-US"/>
        </w:rPr>
        <w:tab/>
      </w:r>
      <w:r w:rsidRPr="00905411">
        <w:rPr>
          <w:rFonts w:eastAsia="TimesNewRoman"/>
          <w:lang w:eastAsia="en-GB"/>
        </w:rPr>
        <w:t>UE deleting forbidden PLMNs</w:t>
      </w:r>
      <w:r>
        <w:tab/>
      </w:r>
      <w:r>
        <w:fldChar w:fldCharType="begin"/>
      </w:r>
      <w:r>
        <w:instrText xml:space="preserve"> PAGEREF _Toc103688486 \h </w:instrText>
      </w:r>
      <w:r>
        <w:fldChar w:fldCharType="separate"/>
      </w:r>
      <w:r>
        <w:t>53</w:t>
      </w:r>
      <w:r>
        <w:fldChar w:fldCharType="end"/>
      </w:r>
    </w:p>
    <w:p w14:paraId="2A07BC68" w14:textId="0FF7CD7C" w:rsidR="00653B67" w:rsidRDefault="00653B67">
      <w:pPr>
        <w:pStyle w:val="TOC5"/>
        <w:rPr>
          <w:rFonts w:asciiTheme="minorHAnsi" w:eastAsiaTheme="minorEastAsia" w:hAnsiTheme="minorHAnsi" w:cstheme="minorBidi"/>
          <w:sz w:val="22"/>
          <w:szCs w:val="22"/>
          <w:lang w:val="en-US"/>
        </w:rPr>
      </w:pPr>
      <w:r>
        <w:t>7.1.4.3.2</w:t>
      </w:r>
      <w:r>
        <w:rPr>
          <w:rFonts w:asciiTheme="minorHAnsi" w:eastAsiaTheme="minorEastAsia" w:hAnsiTheme="minorHAnsi" w:cstheme="minorBidi"/>
          <w:sz w:val="22"/>
          <w:szCs w:val="22"/>
          <w:lang w:val="en-US"/>
        </w:rPr>
        <w:tab/>
      </w:r>
      <w:r w:rsidRPr="00905411">
        <w:rPr>
          <w:rFonts w:eastAsiaTheme="majorEastAsia"/>
        </w:rPr>
        <w:t>Procedure</w:t>
      </w:r>
      <w:r>
        <w:tab/>
      </w:r>
      <w:r>
        <w:fldChar w:fldCharType="begin"/>
      </w:r>
      <w:r>
        <w:instrText xml:space="preserve"> PAGEREF _Toc103688487 \h </w:instrText>
      </w:r>
      <w:r>
        <w:fldChar w:fldCharType="separate"/>
      </w:r>
      <w:r>
        <w:t>54</w:t>
      </w:r>
      <w:r>
        <w:fldChar w:fldCharType="end"/>
      </w:r>
    </w:p>
    <w:p w14:paraId="05D39B08" w14:textId="4F39C210"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7.1.5</w:t>
      </w:r>
      <w:r>
        <w:rPr>
          <w:rFonts w:asciiTheme="minorHAnsi" w:eastAsiaTheme="minorEastAsia" w:hAnsiTheme="minorHAnsi" w:cstheme="minorBidi"/>
          <w:sz w:val="22"/>
          <w:szCs w:val="22"/>
          <w:lang w:val="en-US"/>
        </w:rPr>
        <w:tab/>
      </w:r>
      <w:r w:rsidRPr="00905411">
        <w:rPr>
          <w:rFonts w:eastAsia="TimesNewRoman"/>
          <w:lang w:eastAsia="en-GB"/>
        </w:rPr>
        <w:t>UE updating forbidden PLMNs when accessing E-UTRAN</w:t>
      </w:r>
      <w:r>
        <w:tab/>
      </w:r>
      <w:r>
        <w:fldChar w:fldCharType="begin"/>
      </w:r>
      <w:r>
        <w:instrText xml:space="preserve"> PAGEREF _Toc103688488 \h </w:instrText>
      </w:r>
      <w:r>
        <w:fldChar w:fldCharType="separate"/>
      </w:r>
      <w:r>
        <w:t>56</w:t>
      </w:r>
      <w:r>
        <w:fldChar w:fldCharType="end"/>
      </w:r>
    </w:p>
    <w:p w14:paraId="21EF2CB1" w14:textId="6BB1B806"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7.1.6</w:t>
      </w:r>
      <w:r>
        <w:rPr>
          <w:rFonts w:asciiTheme="minorHAnsi" w:eastAsiaTheme="minorEastAsia" w:hAnsiTheme="minorHAnsi" w:cstheme="minorBidi"/>
          <w:sz w:val="22"/>
          <w:szCs w:val="22"/>
          <w:lang w:val="en-US"/>
        </w:rPr>
        <w:tab/>
      </w:r>
      <w:r w:rsidRPr="00905411">
        <w:rPr>
          <w:rFonts w:eastAsia="TimesNewRoman"/>
          <w:lang w:eastAsia="en-GB"/>
        </w:rPr>
        <w:t>UE deleting forbidden PLMNs when accessing E-UTRAN</w:t>
      </w:r>
      <w:r>
        <w:tab/>
      </w:r>
      <w:r>
        <w:fldChar w:fldCharType="begin"/>
      </w:r>
      <w:r>
        <w:instrText xml:space="preserve"> PAGEREF _Toc103688489 \h </w:instrText>
      </w:r>
      <w:r>
        <w:fldChar w:fldCharType="separate"/>
      </w:r>
      <w:r>
        <w:t>56</w:t>
      </w:r>
      <w:r>
        <w:fldChar w:fldCharType="end"/>
      </w:r>
    </w:p>
    <w:p w14:paraId="6F925146" w14:textId="4C1CEF8B" w:rsidR="00653B67" w:rsidRDefault="00653B67">
      <w:pPr>
        <w:pStyle w:val="TOC3"/>
        <w:rPr>
          <w:rFonts w:asciiTheme="minorHAnsi" w:eastAsiaTheme="minorEastAsia" w:hAnsiTheme="minorHAnsi" w:cstheme="minorBidi"/>
          <w:sz w:val="22"/>
          <w:szCs w:val="22"/>
          <w:lang w:val="en-US"/>
        </w:rPr>
      </w:pPr>
      <w:r w:rsidRPr="00905411">
        <w:rPr>
          <w:rFonts w:eastAsia="TimesNewRoman"/>
        </w:rPr>
        <w:t>7.1.7</w:t>
      </w:r>
      <w:r>
        <w:rPr>
          <w:rFonts w:asciiTheme="minorHAnsi" w:eastAsiaTheme="minorEastAsia" w:hAnsiTheme="minorHAnsi" w:cstheme="minorBidi"/>
          <w:sz w:val="22"/>
          <w:szCs w:val="22"/>
          <w:lang w:val="en-US"/>
        </w:rPr>
        <w:tab/>
      </w:r>
      <w:r w:rsidRPr="00905411">
        <w:rPr>
          <w:rFonts w:eastAsia="TimesNewRoman"/>
        </w:rPr>
        <w:t>Updating the Forbidden PLMN list after receiving non-integrity protected reject message – UTRAN</w:t>
      </w:r>
      <w:r>
        <w:tab/>
      </w:r>
      <w:r>
        <w:fldChar w:fldCharType="begin"/>
      </w:r>
      <w:r>
        <w:instrText xml:space="preserve"> PAGEREF _Toc103688490 \h </w:instrText>
      </w:r>
      <w:r>
        <w:fldChar w:fldCharType="separate"/>
      </w:r>
      <w:r>
        <w:t>56</w:t>
      </w:r>
      <w:r>
        <w:fldChar w:fldCharType="end"/>
      </w:r>
    </w:p>
    <w:p w14:paraId="5B44D580" w14:textId="00F9C84E"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7.1.8</w:t>
      </w:r>
      <w:r>
        <w:rPr>
          <w:rFonts w:asciiTheme="minorHAnsi" w:eastAsiaTheme="minorEastAsia" w:hAnsiTheme="minorHAnsi" w:cstheme="minorBidi"/>
          <w:sz w:val="22"/>
          <w:szCs w:val="22"/>
          <w:lang w:val="en-US"/>
        </w:rPr>
        <w:tab/>
      </w:r>
      <w:r w:rsidRPr="00905411">
        <w:rPr>
          <w:rFonts w:eastAsia="TimesNewRoman"/>
          <w:lang w:eastAsia="en-GB"/>
        </w:rPr>
        <w:t>Updating the Forbidden PLMN list after receiving non-integrity protected reject message – EUTRAN</w:t>
      </w:r>
      <w:r>
        <w:tab/>
      </w:r>
      <w:r>
        <w:fldChar w:fldCharType="begin"/>
      </w:r>
      <w:r>
        <w:instrText xml:space="preserve"> PAGEREF _Toc103688491 \h </w:instrText>
      </w:r>
      <w:r>
        <w:fldChar w:fldCharType="separate"/>
      </w:r>
      <w:r>
        <w:t>57</w:t>
      </w:r>
      <w:r>
        <w:fldChar w:fldCharType="end"/>
      </w:r>
    </w:p>
    <w:p w14:paraId="7ABF7F11" w14:textId="48E60E2A"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7.2</w:t>
      </w:r>
      <w:r>
        <w:rPr>
          <w:rFonts w:asciiTheme="minorHAnsi" w:eastAsiaTheme="minorEastAsia" w:hAnsiTheme="minorHAnsi" w:cstheme="minorBidi"/>
          <w:sz w:val="22"/>
          <w:szCs w:val="22"/>
          <w:lang w:val="en-US"/>
        </w:rPr>
        <w:tab/>
      </w:r>
      <w:r w:rsidRPr="00905411">
        <w:rPr>
          <w:rFonts w:eastAsia="TimesNewRoman"/>
          <w:lang w:eastAsia="en-GB"/>
        </w:rPr>
        <w:t>User controlled PLMN selector handling</w:t>
      </w:r>
      <w:r>
        <w:tab/>
      </w:r>
      <w:r>
        <w:fldChar w:fldCharType="begin"/>
      </w:r>
      <w:r>
        <w:instrText xml:space="preserve"> PAGEREF _Toc103688492 \h </w:instrText>
      </w:r>
      <w:r>
        <w:fldChar w:fldCharType="separate"/>
      </w:r>
      <w:r>
        <w:t>57</w:t>
      </w:r>
      <w:r>
        <w:fldChar w:fldCharType="end"/>
      </w:r>
    </w:p>
    <w:p w14:paraId="1F7A9AC6" w14:textId="02D40B71"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7.2.1</w:t>
      </w:r>
      <w:r>
        <w:rPr>
          <w:rFonts w:asciiTheme="minorHAnsi" w:eastAsiaTheme="minorEastAsia" w:hAnsiTheme="minorHAnsi" w:cstheme="minorBidi"/>
          <w:sz w:val="22"/>
          <w:szCs w:val="22"/>
          <w:lang w:val="en-US"/>
        </w:rPr>
        <w:tab/>
      </w:r>
      <w:r w:rsidRPr="00905411">
        <w:rPr>
          <w:rFonts w:eastAsia="TimesNewRoman"/>
          <w:lang w:eastAsia="en-GB"/>
        </w:rPr>
        <w:t>UE updating the User controlled PLMN selector list</w:t>
      </w:r>
      <w:r>
        <w:tab/>
      </w:r>
      <w:r>
        <w:fldChar w:fldCharType="begin"/>
      </w:r>
      <w:r>
        <w:instrText xml:space="preserve"> PAGEREF _Toc103688493 \h </w:instrText>
      </w:r>
      <w:r>
        <w:fldChar w:fldCharType="separate"/>
      </w:r>
      <w:r>
        <w:t>57</w:t>
      </w:r>
      <w:r>
        <w:fldChar w:fldCharType="end"/>
      </w:r>
    </w:p>
    <w:p w14:paraId="3D90717A" w14:textId="1536FB83"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7.2.2</w:t>
      </w:r>
      <w:r>
        <w:rPr>
          <w:rFonts w:asciiTheme="minorHAnsi" w:eastAsiaTheme="minorEastAsia" w:hAnsiTheme="minorHAnsi" w:cstheme="minorBidi"/>
          <w:sz w:val="22"/>
          <w:szCs w:val="22"/>
          <w:lang w:val="en-US"/>
        </w:rPr>
        <w:tab/>
      </w:r>
      <w:r w:rsidRPr="00905411">
        <w:rPr>
          <w:rFonts w:eastAsia="TimesNewRoman"/>
          <w:lang w:eastAsia="en-GB"/>
        </w:rPr>
        <w:t>UE recognizing the priority order of the User controlled PLMN selector list with the same access Technology</w:t>
      </w:r>
      <w:r>
        <w:tab/>
      </w:r>
      <w:r>
        <w:fldChar w:fldCharType="begin"/>
      </w:r>
      <w:r>
        <w:instrText xml:space="preserve"> PAGEREF _Toc103688494 \h </w:instrText>
      </w:r>
      <w:r>
        <w:fldChar w:fldCharType="separate"/>
      </w:r>
      <w:r>
        <w:t>57</w:t>
      </w:r>
      <w:r>
        <w:fldChar w:fldCharType="end"/>
      </w:r>
    </w:p>
    <w:p w14:paraId="695E1D19" w14:textId="43F271B0"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7.2.3</w:t>
      </w:r>
      <w:r>
        <w:rPr>
          <w:rFonts w:asciiTheme="minorHAnsi" w:eastAsiaTheme="minorEastAsia" w:hAnsiTheme="minorHAnsi" w:cstheme="minorBidi"/>
          <w:sz w:val="22"/>
          <w:szCs w:val="22"/>
          <w:lang w:val="en-US"/>
        </w:rPr>
        <w:tab/>
      </w:r>
      <w:r w:rsidRPr="00905411">
        <w:rPr>
          <w:rFonts w:eastAsia="TimesNewRoman"/>
          <w:lang w:eastAsia="en-GB"/>
        </w:rPr>
        <w:t>UE recognizing the priority order of the User controlled PLMN selector list using an ACT Preference</w:t>
      </w:r>
      <w:r>
        <w:tab/>
      </w:r>
      <w:r>
        <w:fldChar w:fldCharType="begin"/>
      </w:r>
      <w:r>
        <w:instrText xml:space="preserve"> PAGEREF _Toc103688495 \h </w:instrText>
      </w:r>
      <w:r>
        <w:fldChar w:fldCharType="separate"/>
      </w:r>
      <w:r>
        <w:t>57</w:t>
      </w:r>
      <w:r>
        <w:fldChar w:fldCharType="end"/>
      </w:r>
    </w:p>
    <w:p w14:paraId="5A8F48BC" w14:textId="591AA4DB"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7.2.4</w:t>
      </w:r>
      <w:r>
        <w:rPr>
          <w:rFonts w:asciiTheme="minorHAnsi" w:eastAsiaTheme="minorEastAsia" w:hAnsiTheme="minorHAnsi" w:cstheme="minorBidi"/>
          <w:sz w:val="22"/>
          <w:szCs w:val="22"/>
          <w:lang w:val="en-US"/>
        </w:rPr>
        <w:tab/>
      </w:r>
      <w:r w:rsidRPr="00905411">
        <w:rPr>
          <w:rFonts w:eastAsia="TimesNewRoman"/>
          <w:lang w:eastAsia="en-GB"/>
        </w:rPr>
        <w:t>Void</w:t>
      </w:r>
      <w:r>
        <w:tab/>
      </w:r>
      <w:r>
        <w:fldChar w:fldCharType="begin"/>
      </w:r>
      <w:r>
        <w:instrText xml:space="preserve"> PAGEREF _Toc103688496 \h </w:instrText>
      </w:r>
      <w:r>
        <w:fldChar w:fldCharType="separate"/>
      </w:r>
      <w:r>
        <w:t>57</w:t>
      </w:r>
      <w:r>
        <w:fldChar w:fldCharType="end"/>
      </w:r>
    </w:p>
    <w:p w14:paraId="45E6296A" w14:textId="0FFE8AC0"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7.2.5</w:t>
      </w:r>
      <w:r>
        <w:rPr>
          <w:rFonts w:asciiTheme="minorHAnsi" w:eastAsiaTheme="minorEastAsia" w:hAnsiTheme="minorHAnsi" w:cstheme="minorBidi"/>
          <w:sz w:val="22"/>
          <w:szCs w:val="22"/>
          <w:lang w:val="en-US"/>
        </w:rPr>
        <w:tab/>
      </w:r>
      <w:r w:rsidRPr="00905411">
        <w:rPr>
          <w:rFonts w:eastAsia="TimesNewRoman"/>
          <w:lang w:eastAsia="en-GB"/>
        </w:rPr>
        <w:t>UE updating the User controlled PLMN selector list for E-UTRAN</w:t>
      </w:r>
      <w:r>
        <w:tab/>
      </w:r>
      <w:r>
        <w:fldChar w:fldCharType="begin"/>
      </w:r>
      <w:r>
        <w:instrText xml:space="preserve"> PAGEREF _Toc103688497 \h </w:instrText>
      </w:r>
      <w:r>
        <w:fldChar w:fldCharType="separate"/>
      </w:r>
      <w:r>
        <w:t>57</w:t>
      </w:r>
      <w:r>
        <w:fldChar w:fldCharType="end"/>
      </w:r>
    </w:p>
    <w:p w14:paraId="29CFAE89" w14:textId="59174528"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7.2.6</w:t>
      </w:r>
      <w:r>
        <w:rPr>
          <w:rFonts w:asciiTheme="minorHAnsi" w:eastAsiaTheme="minorEastAsia" w:hAnsiTheme="minorHAnsi" w:cstheme="minorBidi"/>
          <w:sz w:val="22"/>
          <w:szCs w:val="22"/>
          <w:lang w:val="en-US"/>
        </w:rPr>
        <w:tab/>
      </w:r>
      <w:r w:rsidRPr="00905411">
        <w:rPr>
          <w:rFonts w:eastAsia="TimesNewRoman"/>
          <w:lang w:eastAsia="en-GB"/>
        </w:rPr>
        <w:t>UE recognizing the priority order of the User controlled PLMN selector list using an ACT preference- UTRAN/E-UTRAN</w:t>
      </w:r>
      <w:r>
        <w:tab/>
      </w:r>
      <w:r>
        <w:fldChar w:fldCharType="begin"/>
      </w:r>
      <w:r>
        <w:instrText xml:space="preserve"> PAGEREF _Toc103688498 \h </w:instrText>
      </w:r>
      <w:r>
        <w:fldChar w:fldCharType="separate"/>
      </w:r>
      <w:r>
        <w:t>57</w:t>
      </w:r>
      <w:r>
        <w:fldChar w:fldCharType="end"/>
      </w:r>
    </w:p>
    <w:p w14:paraId="1F678E3F" w14:textId="17065B41"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7.2.7</w:t>
      </w:r>
      <w:r>
        <w:rPr>
          <w:rFonts w:asciiTheme="minorHAnsi" w:eastAsiaTheme="minorEastAsia" w:hAnsiTheme="minorHAnsi" w:cstheme="minorBidi"/>
          <w:sz w:val="22"/>
          <w:szCs w:val="22"/>
          <w:lang w:val="en-US"/>
        </w:rPr>
        <w:tab/>
      </w:r>
      <w:r w:rsidRPr="00905411">
        <w:rPr>
          <w:rFonts w:eastAsia="TimesNewRoman"/>
          <w:lang w:eastAsia="en-GB"/>
        </w:rPr>
        <w:t>UE recognizing the priority order of the User controlled PLMN selector list using an ACT preference- GSM/E-UTRAN</w:t>
      </w:r>
      <w:r>
        <w:tab/>
      </w:r>
      <w:r>
        <w:fldChar w:fldCharType="begin"/>
      </w:r>
      <w:r>
        <w:instrText xml:space="preserve"> PAGEREF _Toc103688499 \h </w:instrText>
      </w:r>
      <w:r>
        <w:fldChar w:fldCharType="separate"/>
      </w:r>
      <w:r>
        <w:t>57</w:t>
      </w:r>
      <w:r>
        <w:fldChar w:fldCharType="end"/>
      </w:r>
    </w:p>
    <w:p w14:paraId="62C8BD82" w14:textId="2571C2AB" w:rsidR="00653B67" w:rsidRDefault="00653B67">
      <w:pPr>
        <w:pStyle w:val="TOC3"/>
        <w:rPr>
          <w:rFonts w:asciiTheme="minorHAnsi" w:eastAsiaTheme="minorEastAsia" w:hAnsiTheme="minorHAnsi" w:cstheme="minorBidi"/>
          <w:sz w:val="22"/>
          <w:szCs w:val="22"/>
          <w:lang w:val="en-US"/>
        </w:rPr>
      </w:pPr>
      <w:r w:rsidRPr="00905411">
        <w:rPr>
          <w:lang w:val="en-US" w:eastAsia="en-GB"/>
        </w:rPr>
        <w:t>7.2.8</w:t>
      </w:r>
      <w:r>
        <w:rPr>
          <w:rFonts w:asciiTheme="minorHAnsi" w:eastAsiaTheme="minorEastAsia" w:hAnsiTheme="minorHAnsi" w:cstheme="minorBidi"/>
          <w:sz w:val="22"/>
          <w:szCs w:val="22"/>
          <w:lang w:val="en-US"/>
        </w:rPr>
        <w:tab/>
      </w:r>
      <w:r w:rsidRPr="00905411">
        <w:rPr>
          <w:lang w:val="en-US" w:eastAsia="en-GB"/>
        </w:rPr>
        <w:t>UE recognising the priority order of the User controlled PLMN selector list with the same access technology – E-UTRAN in NB-S1 mode</w:t>
      </w:r>
      <w:r>
        <w:tab/>
      </w:r>
      <w:r>
        <w:fldChar w:fldCharType="begin"/>
      </w:r>
      <w:r>
        <w:instrText xml:space="preserve"> PAGEREF _Toc103688500 \h </w:instrText>
      </w:r>
      <w:r>
        <w:fldChar w:fldCharType="separate"/>
      </w:r>
      <w:r>
        <w:t>57</w:t>
      </w:r>
      <w:r>
        <w:fldChar w:fldCharType="end"/>
      </w:r>
    </w:p>
    <w:p w14:paraId="4A1B0E06" w14:textId="3F63E5A3" w:rsidR="00653B67" w:rsidRDefault="00653B67">
      <w:pPr>
        <w:pStyle w:val="TOC3"/>
        <w:rPr>
          <w:rFonts w:asciiTheme="minorHAnsi" w:eastAsiaTheme="minorEastAsia" w:hAnsiTheme="minorHAnsi" w:cstheme="minorBidi"/>
          <w:sz w:val="22"/>
          <w:szCs w:val="22"/>
          <w:lang w:val="en-US"/>
        </w:rPr>
      </w:pPr>
      <w:r w:rsidRPr="00905411">
        <w:rPr>
          <w:lang w:val="en-US" w:eastAsia="en-GB"/>
        </w:rPr>
        <w:t>7.2.9</w:t>
      </w:r>
      <w:r>
        <w:rPr>
          <w:rFonts w:asciiTheme="minorHAnsi" w:eastAsiaTheme="minorEastAsia" w:hAnsiTheme="minorHAnsi" w:cstheme="minorBidi"/>
          <w:sz w:val="22"/>
          <w:szCs w:val="22"/>
          <w:lang w:val="en-US"/>
        </w:rPr>
        <w:tab/>
      </w:r>
      <w:r w:rsidRPr="00905411">
        <w:rPr>
          <w:lang w:val="en-US" w:eastAsia="en-GB"/>
        </w:rPr>
        <w:t>UE recognising the priority order of the User controlled PLMN selector list using the ACT preference – E-UTRAN in WB-S1/EUTRAN in NB-S1</w:t>
      </w:r>
      <w:r>
        <w:tab/>
      </w:r>
      <w:r>
        <w:fldChar w:fldCharType="begin"/>
      </w:r>
      <w:r>
        <w:instrText xml:space="preserve"> PAGEREF _Toc103688501 \h </w:instrText>
      </w:r>
      <w:r>
        <w:fldChar w:fldCharType="separate"/>
      </w:r>
      <w:r>
        <w:t>57</w:t>
      </w:r>
      <w:r>
        <w:fldChar w:fldCharType="end"/>
      </w:r>
    </w:p>
    <w:p w14:paraId="0AF5E84E" w14:textId="4CA24A05"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7.3</w:t>
      </w:r>
      <w:r>
        <w:rPr>
          <w:rFonts w:asciiTheme="minorHAnsi" w:eastAsiaTheme="minorEastAsia" w:hAnsiTheme="minorHAnsi" w:cstheme="minorBidi"/>
          <w:sz w:val="22"/>
          <w:szCs w:val="22"/>
          <w:lang w:val="en-US"/>
        </w:rPr>
        <w:tab/>
      </w:r>
      <w:r w:rsidRPr="00905411">
        <w:rPr>
          <w:rFonts w:eastAsia="TimesNewRoman"/>
          <w:lang w:eastAsia="en-GB"/>
        </w:rPr>
        <w:t>Operator controlled PLMN selector handling</w:t>
      </w:r>
      <w:r>
        <w:tab/>
      </w:r>
      <w:r>
        <w:fldChar w:fldCharType="begin"/>
      </w:r>
      <w:r>
        <w:instrText xml:space="preserve"> PAGEREF _Toc103688502 \h </w:instrText>
      </w:r>
      <w:r>
        <w:fldChar w:fldCharType="separate"/>
      </w:r>
      <w:r>
        <w:t>58</w:t>
      </w:r>
      <w:r>
        <w:fldChar w:fldCharType="end"/>
      </w:r>
    </w:p>
    <w:p w14:paraId="16DDAFF0" w14:textId="3017BAF2"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7.3.1</w:t>
      </w:r>
      <w:r>
        <w:rPr>
          <w:rFonts w:asciiTheme="minorHAnsi" w:eastAsiaTheme="minorEastAsia" w:hAnsiTheme="minorHAnsi" w:cstheme="minorBidi"/>
          <w:sz w:val="22"/>
          <w:szCs w:val="22"/>
          <w:lang w:val="en-US"/>
        </w:rPr>
        <w:tab/>
      </w:r>
      <w:r w:rsidRPr="00905411">
        <w:rPr>
          <w:rFonts w:eastAsia="TimesNewRoman"/>
          <w:lang w:eastAsia="en-GB"/>
        </w:rPr>
        <w:t>UE recognizing the priority order of the Operator controlled PLMN selector list</w:t>
      </w:r>
      <w:r>
        <w:tab/>
      </w:r>
      <w:r>
        <w:fldChar w:fldCharType="begin"/>
      </w:r>
      <w:r>
        <w:instrText xml:space="preserve"> PAGEREF _Toc103688503 \h </w:instrText>
      </w:r>
      <w:r>
        <w:fldChar w:fldCharType="separate"/>
      </w:r>
      <w:r>
        <w:t>58</w:t>
      </w:r>
      <w:r>
        <w:fldChar w:fldCharType="end"/>
      </w:r>
    </w:p>
    <w:p w14:paraId="51B3351F" w14:textId="613CC739"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7.3.2</w:t>
      </w:r>
      <w:r>
        <w:rPr>
          <w:rFonts w:asciiTheme="minorHAnsi" w:eastAsiaTheme="minorEastAsia" w:hAnsiTheme="minorHAnsi" w:cstheme="minorBidi"/>
          <w:sz w:val="22"/>
          <w:szCs w:val="22"/>
          <w:lang w:val="en-US"/>
        </w:rPr>
        <w:tab/>
      </w:r>
      <w:r w:rsidRPr="00905411">
        <w:rPr>
          <w:rFonts w:eastAsia="TimesNewRoman"/>
          <w:lang w:eastAsia="en-GB"/>
        </w:rPr>
        <w:t>UE recognizing the priority order of the User controlled PLMN selector over the Operator controlled PLMN selector list</w:t>
      </w:r>
      <w:r>
        <w:tab/>
      </w:r>
      <w:r>
        <w:fldChar w:fldCharType="begin"/>
      </w:r>
      <w:r>
        <w:instrText xml:space="preserve"> PAGEREF _Toc103688504 \h </w:instrText>
      </w:r>
      <w:r>
        <w:fldChar w:fldCharType="separate"/>
      </w:r>
      <w:r>
        <w:t>58</w:t>
      </w:r>
      <w:r>
        <w:fldChar w:fldCharType="end"/>
      </w:r>
    </w:p>
    <w:p w14:paraId="6309C32C" w14:textId="32DB5AE6"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7.3.3</w:t>
      </w:r>
      <w:r>
        <w:rPr>
          <w:rFonts w:asciiTheme="minorHAnsi" w:eastAsiaTheme="minorEastAsia" w:hAnsiTheme="minorHAnsi" w:cstheme="minorBidi"/>
          <w:sz w:val="22"/>
          <w:szCs w:val="22"/>
          <w:lang w:val="en-US"/>
        </w:rPr>
        <w:tab/>
      </w:r>
      <w:r w:rsidRPr="00905411">
        <w:rPr>
          <w:rFonts w:eastAsia="TimesNewRoman"/>
          <w:lang w:eastAsia="en-GB"/>
        </w:rPr>
        <w:t>UE recognizing the priority order of the Operator controlled PLMN selector list when accessing E-UTRAN</w:t>
      </w:r>
      <w:r>
        <w:tab/>
      </w:r>
      <w:r>
        <w:fldChar w:fldCharType="begin"/>
      </w:r>
      <w:r>
        <w:instrText xml:space="preserve"> PAGEREF _Toc103688505 \h </w:instrText>
      </w:r>
      <w:r>
        <w:fldChar w:fldCharType="separate"/>
      </w:r>
      <w:r>
        <w:t>58</w:t>
      </w:r>
      <w:r>
        <w:fldChar w:fldCharType="end"/>
      </w:r>
    </w:p>
    <w:p w14:paraId="089151D2" w14:textId="41EFDC06"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7.3.4</w:t>
      </w:r>
      <w:r>
        <w:rPr>
          <w:rFonts w:asciiTheme="minorHAnsi" w:eastAsiaTheme="minorEastAsia" w:hAnsiTheme="minorHAnsi" w:cstheme="minorBidi"/>
          <w:sz w:val="22"/>
          <w:szCs w:val="22"/>
          <w:lang w:val="en-US"/>
        </w:rPr>
        <w:tab/>
      </w:r>
      <w:r w:rsidRPr="00905411">
        <w:rPr>
          <w:rFonts w:eastAsia="TimesNewRoman"/>
          <w:lang w:eastAsia="en-GB"/>
        </w:rPr>
        <w:t>UE recognizing the priority order of the User controlled PLMN selector over the Operator controlled PLMN selector list – E-UTRAN</w:t>
      </w:r>
      <w:r>
        <w:tab/>
      </w:r>
      <w:r>
        <w:fldChar w:fldCharType="begin"/>
      </w:r>
      <w:r>
        <w:instrText xml:space="preserve"> PAGEREF _Toc103688506 \h </w:instrText>
      </w:r>
      <w:r>
        <w:fldChar w:fldCharType="separate"/>
      </w:r>
      <w:r>
        <w:t>58</w:t>
      </w:r>
      <w:r>
        <w:fldChar w:fldCharType="end"/>
      </w:r>
    </w:p>
    <w:p w14:paraId="49FC88CE" w14:textId="7D14EC0C"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7.4</w:t>
      </w:r>
      <w:r>
        <w:rPr>
          <w:rFonts w:asciiTheme="minorHAnsi" w:eastAsiaTheme="minorEastAsia" w:hAnsiTheme="minorHAnsi" w:cstheme="minorBidi"/>
          <w:sz w:val="22"/>
          <w:szCs w:val="22"/>
          <w:lang w:val="en-US"/>
        </w:rPr>
        <w:tab/>
      </w:r>
      <w:r w:rsidRPr="00905411">
        <w:rPr>
          <w:rFonts w:eastAsia="TimesNewRoman"/>
          <w:lang w:eastAsia="en-GB"/>
        </w:rPr>
        <w:t>Higher priority PLMN search handling</w:t>
      </w:r>
      <w:r>
        <w:tab/>
      </w:r>
      <w:r>
        <w:fldChar w:fldCharType="begin"/>
      </w:r>
      <w:r>
        <w:instrText xml:space="preserve"> PAGEREF _Toc103688507 \h </w:instrText>
      </w:r>
      <w:r>
        <w:fldChar w:fldCharType="separate"/>
      </w:r>
      <w:r>
        <w:t>58</w:t>
      </w:r>
      <w:r>
        <w:fldChar w:fldCharType="end"/>
      </w:r>
    </w:p>
    <w:p w14:paraId="7819246B" w14:textId="5E5A59E5"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7.4.1</w:t>
      </w:r>
      <w:r>
        <w:rPr>
          <w:rFonts w:asciiTheme="minorHAnsi" w:eastAsiaTheme="minorEastAsia" w:hAnsiTheme="minorHAnsi" w:cstheme="minorBidi"/>
          <w:sz w:val="22"/>
          <w:szCs w:val="22"/>
          <w:lang w:val="en-US"/>
        </w:rPr>
        <w:tab/>
      </w:r>
      <w:r w:rsidRPr="00905411">
        <w:rPr>
          <w:rFonts w:eastAsia="TimesNewRoman"/>
          <w:lang w:eastAsia="en-GB"/>
        </w:rPr>
        <w:t>UE recognizing the search period of the Higher priority PLMN</w:t>
      </w:r>
      <w:r>
        <w:tab/>
      </w:r>
      <w:r>
        <w:fldChar w:fldCharType="begin"/>
      </w:r>
      <w:r>
        <w:instrText xml:space="preserve"> PAGEREF _Toc103688508 \h </w:instrText>
      </w:r>
      <w:r>
        <w:fldChar w:fldCharType="separate"/>
      </w:r>
      <w:r>
        <w:t>58</w:t>
      </w:r>
      <w:r>
        <w:fldChar w:fldCharType="end"/>
      </w:r>
    </w:p>
    <w:p w14:paraId="7797180D" w14:textId="4E05A29C"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lastRenderedPageBreak/>
        <w:t>7.4.2</w:t>
      </w:r>
      <w:r>
        <w:rPr>
          <w:rFonts w:asciiTheme="minorHAnsi" w:eastAsiaTheme="minorEastAsia" w:hAnsiTheme="minorHAnsi" w:cstheme="minorBidi"/>
          <w:sz w:val="22"/>
          <w:szCs w:val="22"/>
          <w:lang w:val="en-US"/>
        </w:rPr>
        <w:tab/>
      </w:r>
      <w:r w:rsidRPr="00905411">
        <w:rPr>
          <w:rFonts w:eastAsia="TimesNewRoman"/>
          <w:lang w:eastAsia="en-GB"/>
        </w:rPr>
        <w:t>GSM/UMTS dual mode UEs recognizing the search period of the Higher priority PLMN</w:t>
      </w:r>
      <w:r>
        <w:tab/>
      </w:r>
      <w:r>
        <w:fldChar w:fldCharType="begin"/>
      </w:r>
      <w:r>
        <w:instrText xml:space="preserve"> PAGEREF _Toc103688509 \h </w:instrText>
      </w:r>
      <w:r>
        <w:fldChar w:fldCharType="separate"/>
      </w:r>
      <w:r>
        <w:t>58</w:t>
      </w:r>
      <w:r>
        <w:fldChar w:fldCharType="end"/>
      </w:r>
    </w:p>
    <w:p w14:paraId="7A829C3C" w14:textId="608F66DE"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7.4.3</w:t>
      </w:r>
      <w:r>
        <w:rPr>
          <w:rFonts w:asciiTheme="minorHAnsi" w:eastAsiaTheme="minorEastAsia" w:hAnsiTheme="minorHAnsi" w:cstheme="minorBidi"/>
          <w:sz w:val="22"/>
          <w:szCs w:val="22"/>
          <w:lang w:val="en-US"/>
        </w:rPr>
        <w:tab/>
      </w:r>
      <w:r w:rsidRPr="00905411">
        <w:rPr>
          <w:rFonts w:eastAsia="TimesNewRoman"/>
          <w:lang w:eastAsia="en-GB"/>
        </w:rPr>
        <w:t>UE recognizing the search period of the Higher priority PLMN – E</w:t>
      </w:r>
      <w:r w:rsidRPr="00905411">
        <w:rPr>
          <w:rFonts w:eastAsia="TimesNewRoman"/>
          <w:lang w:eastAsia="en-GB"/>
        </w:rPr>
        <w:noBreakHyphen/>
        <w:t>UTRAN</w:t>
      </w:r>
      <w:r>
        <w:tab/>
      </w:r>
      <w:r>
        <w:fldChar w:fldCharType="begin"/>
      </w:r>
      <w:r>
        <w:instrText xml:space="preserve"> PAGEREF _Toc103688510 \h </w:instrText>
      </w:r>
      <w:r>
        <w:fldChar w:fldCharType="separate"/>
      </w:r>
      <w:r>
        <w:t>58</w:t>
      </w:r>
      <w:r>
        <w:fldChar w:fldCharType="end"/>
      </w:r>
    </w:p>
    <w:p w14:paraId="7FB0B130" w14:textId="4BDF97B1"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7.4.4</w:t>
      </w:r>
      <w:r>
        <w:rPr>
          <w:rFonts w:asciiTheme="minorHAnsi" w:eastAsiaTheme="minorEastAsia" w:hAnsiTheme="minorHAnsi" w:cstheme="minorBidi"/>
          <w:sz w:val="22"/>
          <w:szCs w:val="22"/>
          <w:lang w:val="en-US"/>
        </w:rPr>
        <w:tab/>
      </w:r>
      <w:r w:rsidRPr="00905411">
        <w:rPr>
          <w:rFonts w:eastAsia="TimesNewRoman"/>
          <w:lang w:eastAsia="en-GB"/>
        </w:rPr>
        <w:t>E-UTRAN/EPC capable UEs recognizing the search period of the Higher priority PLMN – GSM/E-UTRAN</w:t>
      </w:r>
      <w:r>
        <w:tab/>
      </w:r>
      <w:r>
        <w:fldChar w:fldCharType="begin"/>
      </w:r>
      <w:r>
        <w:instrText xml:space="preserve"> PAGEREF _Toc103688511 \h </w:instrText>
      </w:r>
      <w:r>
        <w:fldChar w:fldCharType="separate"/>
      </w:r>
      <w:r>
        <w:t>58</w:t>
      </w:r>
      <w:r>
        <w:fldChar w:fldCharType="end"/>
      </w:r>
    </w:p>
    <w:p w14:paraId="388A8755" w14:textId="4AD87560"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7.4.5</w:t>
      </w:r>
      <w:r>
        <w:rPr>
          <w:rFonts w:asciiTheme="minorHAnsi" w:eastAsiaTheme="minorEastAsia" w:hAnsiTheme="minorHAnsi" w:cstheme="minorBidi"/>
          <w:sz w:val="22"/>
          <w:szCs w:val="22"/>
          <w:lang w:val="en-US"/>
        </w:rPr>
        <w:tab/>
      </w:r>
      <w:r w:rsidRPr="00905411">
        <w:rPr>
          <w:rFonts w:eastAsia="TimesNewRoman"/>
          <w:lang w:eastAsia="en-GB"/>
        </w:rPr>
        <w:t>E-UTRAN/EPC capable UEs recognizing the search period of the Higher priority PLMN – UTRAN/E-UTRAN</w:t>
      </w:r>
      <w:r>
        <w:tab/>
      </w:r>
      <w:r>
        <w:fldChar w:fldCharType="begin"/>
      </w:r>
      <w:r>
        <w:instrText xml:space="preserve"> PAGEREF _Toc103688512 \h </w:instrText>
      </w:r>
      <w:r>
        <w:fldChar w:fldCharType="separate"/>
      </w:r>
      <w:r>
        <w:t>59</w:t>
      </w:r>
      <w:r>
        <w:fldChar w:fldCharType="end"/>
      </w:r>
    </w:p>
    <w:p w14:paraId="35769C53" w14:textId="6933F9D3"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7.5</w:t>
      </w:r>
      <w:r>
        <w:rPr>
          <w:rFonts w:asciiTheme="minorHAnsi" w:eastAsiaTheme="minorEastAsia" w:hAnsiTheme="minorHAnsi" w:cstheme="minorBidi"/>
          <w:sz w:val="22"/>
          <w:szCs w:val="22"/>
          <w:lang w:val="en-US"/>
        </w:rPr>
        <w:tab/>
      </w:r>
      <w:r w:rsidRPr="00905411">
        <w:rPr>
          <w:rFonts w:eastAsia="TimesNewRoman"/>
          <w:lang w:eastAsia="en-GB"/>
        </w:rPr>
        <w:t>Void</w:t>
      </w:r>
      <w:r>
        <w:tab/>
      </w:r>
      <w:r>
        <w:fldChar w:fldCharType="begin"/>
      </w:r>
      <w:r>
        <w:instrText xml:space="preserve"> PAGEREF _Toc103688513 \h </w:instrText>
      </w:r>
      <w:r>
        <w:fldChar w:fldCharType="separate"/>
      </w:r>
      <w:r>
        <w:t>59</w:t>
      </w:r>
      <w:r>
        <w:fldChar w:fldCharType="end"/>
      </w:r>
    </w:p>
    <w:p w14:paraId="2257EAD4" w14:textId="3F683F0E" w:rsidR="00653B67" w:rsidRDefault="00653B67">
      <w:pPr>
        <w:pStyle w:val="TOC1"/>
        <w:rPr>
          <w:rFonts w:asciiTheme="minorHAnsi" w:eastAsiaTheme="minorEastAsia" w:hAnsiTheme="minorHAnsi" w:cstheme="minorBidi"/>
          <w:szCs w:val="22"/>
          <w:lang w:val="en-US"/>
        </w:rPr>
      </w:pPr>
      <w:r w:rsidRPr="00905411">
        <w:rPr>
          <w:rFonts w:eastAsia="TimesNewRoman"/>
          <w:lang w:eastAsia="en-GB"/>
        </w:rPr>
        <w:t>8</w:t>
      </w:r>
      <w:r>
        <w:rPr>
          <w:rFonts w:asciiTheme="minorHAnsi" w:eastAsiaTheme="minorEastAsia" w:hAnsiTheme="minorHAnsi" w:cstheme="minorBidi"/>
          <w:szCs w:val="22"/>
          <w:lang w:val="en-US"/>
        </w:rPr>
        <w:tab/>
      </w:r>
      <w:r w:rsidRPr="00905411">
        <w:rPr>
          <w:rFonts w:eastAsia="TimesNewRoman"/>
          <w:lang w:eastAsia="en-GB"/>
        </w:rPr>
        <w:t>Subscription independent tests</w:t>
      </w:r>
      <w:r>
        <w:tab/>
      </w:r>
      <w:r>
        <w:fldChar w:fldCharType="begin"/>
      </w:r>
      <w:r>
        <w:instrText xml:space="preserve"> PAGEREF _Toc103688514 \h </w:instrText>
      </w:r>
      <w:r>
        <w:fldChar w:fldCharType="separate"/>
      </w:r>
      <w:r>
        <w:t>59</w:t>
      </w:r>
      <w:r>
        <w:fldChar w:fldCharType="end"/>
      </w:r>
    </w:p>
    <w:p w14:paraId="21D89638" w14:textId="1CCC4516" w:rsidR="00653B67" w:rsidRDefault="00653B67">
      <w:pPr>
        <w:pStyle w:val="TOC2"/>
        <w:rPr>
          <w:rFonts w:asciiTheme="minorHAnsi" w:eastAsiaTheme="minorEastAsia" w:hAnsiTheme="minorHAnsi" w:cstheme="minorBidi"/>
          <w:sz w:val="22"/>
          <w:szCs w:val="22"/>
          <w:lang w:val="en-US"/>
        </w:rPr>
      </w:pPr>
      <w:r w:rsidRPr="00905411">
        <w:rPr>
          <w:rFonts w:eastAsia="TimesNewRoman"/>
        </w:rPr>
        <w:t>8.1</w:t>
      </w:r>
      <w:r>
        <w:rPr>
          <w:rFonts w:asciiTheme="minorHAnsi" w:eastAsiaTheme="minorEastAsia" w:hAnsiTheme="minorHAnsi" w:cstheme="minorBidi"/>
          <w:sz w:val="22"/>
          <w:szCs w:val="22"/>
          <w:lang w:val="en-US"/>
        </w:rPr>
        <w:tab/>
      </w:r>
      <w:r w:rsidRPr="00905411">
        <w:rPr>
          <w:rFonts w:eastAsia="TimesNewRoman"/>
        </w:rPr>
        <w:t>Phone book procedures</w:t>
      </w:r>
      <w:r>
        <w:tab/>
      </w:r>
      <w:r>
        <w:fldChar w:fldCharType="begin"/>
      </w:r>
      <w:r>
        <w:instrText xml:space="preserve"> PAGEREF _Toc103688515 \h </w:instrText>
      </w:r>
      <w:r>
        <w:fldChar w:fldCharType="separate"/>
      </w:r>
      <w:r>
        <w:t>59</w:t>
      </w:r>
      <w:r>
        <w:fldChar w:fldCharType="end"/>
      </w:r>
    </w:p>
    <w:p w14:paraId="0D079599" w14:textId="2ACFDEAE" w:rsidR="00653B67" w:rsidRDefault="00653B67">
      <w:pPr>
        <w:pStyle w:val="TOC3"/>
        <w:rPr>
          <w:rFonts w:asciiTheme="minorHAnsi" w:eastAsiaTheme="minorEastAsia" w:hAnsiTheme="minorHAnsi" w:cstheme="minorBidi"/>
          <w:sz w:val="22"/>
          <w:szCs w:val="22"/>
          <w:lang w:val="en-US"/>
        </w:rPr>
      </w:pPr>
      <w:r w:rsidRPr="00905411">
        <w:rPr>
          <w:rFonts w:eastAsia="TimesNewRoman"/>
        </w:rPr>
        <w:t>8.1.1</w:t>
      </w:r>
      <w:r>
        <w:rPr>
          <w:rFonts w:asciiTheme="minorHAnsi" w:eastAsiaTheme="minorEastAsia" w:hAnsiTheme="minorHAnsi" w:cstheme="minorBidi"/>
          <w:sz w:val="22"/>
          <w:szCs w:val="22"/>
          <w:lang w:val="en-US"/>
        </w:rPr>
        <w:tab/>
      </w:r>
      <w:r w:rsidRPr="00905411">
        <w:rPr>
          <w:rFonts w:eastAsia="TimesNewRoman"/>
        </w:rPr>
        <w:t>Recognition of a previously changed phonebook</w:t>
      </w:r>
      <w:r>
        <w:tab/>
      </w:r>
      <w:r>
        <w:fldChar w:fldCharType="begin"/>
      </w:r>
      <w:r>
        <w:instrText xml:space="preserve"> PAGEREF _Toc103688516 \h </w:instrText>
      </w:r>
      <w:r>
        <w:fldChar w:fldCharType="separate"/>
      </w:r>
      <w:r>
        <w:t>59</w:t>
      </w:r>
      <w:r>
        <w:fldChar w:fldCharType="end"/>
      </w:r>
    </w:p>
    <w:p w14:paraId="7702CB59" w14:textId="613DE7EB"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8.1.2</w:t>
      </w:r>
      <w:r>
        <w:rPr>
          <w:rFonts w:asciiTheme="minorHAnsi" w:eastAsiaTheme="minorEastAsia" w:hAnsiTheme="minorHAnsi" w:cstheme="minorBidi"/>
          <w:sz w:val="22"/>
          <w:szCs w:val="22"/>
          <w:lang w:val="en-US"/>
        </w:rPr>
        <w:tab/>
      </w:r>
      <w:r w:rsidRPr="00905411">
        <w:rPr>
          <w:rFonts w:eastAsia="TimesNewRoman"/>
          <w:lang w:eastAsia="en-GB"/>
        </w:rPr>
        <w:t>Update of the Phonebook Synchronization Counter (PSC)</w:t>
      </w:r>
      <w:r>
        <w:tab/>
      </w:r>
      <w:r>
        <w:fldChar w:fldCharType="begin"/>
      </w:r>
      <w:r>
        <w:instrText xml:space="preserve"> PAGEREF _Toc103688517 \h </w:instrText>
      </w:r>
      <w:r>
        <w:fldChar w:fldCharType="separate"/>
      </w:r>
      <w:r>
        <w:t>59</w:t>
      </w:r>
      <w:r>
        <w:fldChar w:fldCharType="end"/>
      </w:r>
    </w:p>
    <w:p w14:paraId="413FFB16" w14:textId="4BBFCE57"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8.1.3</w:t>
      </w:r>
      <w:r>
        <w:rPr>
          <w:rFonts w:asciiTheme="minorHAnsi" w:eastAsiaTheme="minorEastAsia" w:hAnsiTheme="minorHAnsi" w:cstheme="minorBidi"/>
          <w:sz w:val="22"/>
          <w:szCs w:val="22"/>
          <w:lang w:val="en-US"/>
        </w:rPr>
        <w:tab/>
      </w:r>
      <w:r w:rsidRPr="00905411">
        <w:rPr>
          <w:rFonts w:eastAsia="TimesNewRoman"/>
          <w:lang w:eastAsia="en-GB"/>
        </w:rPr>
        <w:t>Phonebook content handling</w:t>
      </w:r>
      <w:r>
        <w:tab/>
      </w:r>
      <w:r>
        <w:fldChar w:fldCharType="begin"/>
      </w:r>
      <w:r>
        <w:instrText xml:space="preserve"> PAGEREF _Toc103688518 \h </w:instrText>
      </w:r>
      <w:r>
        <w:fldChar w:fldCharType="separate"/>
      </w:r>
      <w:r>
        <w:t>59</w:t>
      </w:r>
      <w:r>
        <w:fldChar w:fldCharType="end"/>
      </w:r>
    </w:p>
    <w:p w14:paraId="4E90483E" w14:textId="53E13DA4"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8.1.4</w:t>
      </w:r>
      <w:r>
        <w:rPr>
          <w:rFonts w:asciiTheme="minorHAnsi" w:eastAsiaTheme="minorEastAsia" w:hAnsiTheme="minorHAnsi" w:cstheme="minorBidi"/>
          <w:sz w:val="22"/>
          <w:szCs w:val="22"/>
          <w:lang w:val="en-US"/>
        </w:rPr>
        <w:tab/>
      </w:r>
      <w:r w:rsidRPr="00905411">
        <w:rPr>
          <w:rFonts w:eastAsia="TimesNewRoman"/>
          <w:lang w:eastAsia="en-GB"/>
        </w:rPr>
        <w:t>Phonebook selection</w:t>
      </w:r>
      <w:r>
        <w:tab/>
      </w:r>
      <w:r>
        <w:fldChar w:fldCharType="begin"/>
      </w:r>
      <w:r>
        <w:instrText xml:space="preserve"> PAGEREF _Toc103688519 \h </w:instrText>
      </w:r>
      <w:r>
        <w:fldChar w:fldCharType="separate"/>
      </w:r>
      <w:r>
        <w:t>59</w:t>
      </w:r>
      <w:r>
        <w:fldChar w:fldCharType="end"/>
      </w:r>
    </w:p>
    <w:p w14:paraId="103056C8" w14:textId="093CB62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8.1.5</w:t>
      </w:r>
      <w:r>
        <w:rPr>
          <w:rFonts w:asciiTheme="minorHAnsi" w:eastAsiaTheme="minorEastAsia" w:hAnsiTheme="minorHAnsi" w:cstheme="minorBidi"/>
          <w:sz w:val="22"/>
          <w:szCs w:val="22"/>
          <w:lang w:val="en-US"/>
        </w:rPr>
        <w:tab/>
      </w:r>
      <w:r w:rsidRPr="00905411">
        <w:rPr>
          <w:rFonts w:eastAsia="TimesNewRoman"/>
          <w:lang w:eastAsia="en-GB"/>
        </w:rPr>
        <w:t>Local Phonebook handling</w:t>
      </w:r>
      <w:r>
        <w:tab/>
      </w:r>
      <w:r>
        <w:fldChar w:fldCharType="begin"/>
      </w:r>
      <w:r>
        <w:instrText xml:space="preserve"> PAGEREF _Toc103688520 \h </w:instrText>
      </w:r>
      <w:r>
        <w:fldChar w:fldCharType="separate"/>
      </w:r>
      <w:r>
        <w:t>59</w:t>
      </w:r>
      <w:r>
        <w:fldChar w:fldCharType="end"/>
      </w:r>
    </w:p>
    <w:p w14:paraId="297DEB7B" w14:textId="44ABA951"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8.2</w:t>
      </w:r>
      <w:r>
        <w:rPr>
          <w:rFonts w:asciiTheme="minorHAnsi" w:eastAsiaTheme="minorEastAsia" w:hAnsiTheme="minorHAnsi" w:cstheme="minorBidi"/>
          <w:sz w:val="22"/>
          <w:szCs w:val="22"/>
          <w:lang w:val="en-US"/>
        </w:rPr>
        <w:tab/>
      </w:r>
      <w:r w:rsidRPr="00905411">
        <w:rPr>
          <w:rFonts w:eastAsia="TimesNewRoman"/>
          <w:lang w:eastAsia="en-GB"/>
        </w:rPr>
        <w:t>Short message handling report</w:t>
      </w:r>
      <w:r>
        <w:tab/>
      </w:r>
      <w:r>
        <w:fldChar w:fldCharType="begin"/>
      </w:r>
      <w:r>
        <w:instrText xml:space="preserve"> PAGEREF _Toc103688521 \h </w:instrText>
      </w:r>
      <w:r>
        <w:fldChar w:fldCharType="separate"/>
      </w:r>
      <w:r>
        <w:t>59</w:t>
      </w:r>
      <w:r>
        <w:fldChar w:fldCharType="end"/>
      </w:r>
    </w:p>
    <w:p w14:paraId="5EBFA9B2" w14:textId="3345671F"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8.2.1</w:t>
      </w:r>
      <w:r>
        <w:rPr>
          <w:rFonts w:asciiTheme="minorHAnsi" w:eastAsiaTheme="minorEastAsia" w:hAnsiTheme="minorHAnsi" w:cstheme="minorBidi"/>
          <w:sz w:val="22"/>
          <w:szCs w:val="22"/>
          <w:lang w:val="en-US"/>
        </w:rPr>
        <w:tab/>
      </w:r>
      <w:r w:rsidRPr="00905411">
        <w:rPr>
          <w:rFonts w:eastAsia="TimesNewRoman"/>
          <w:lang w:eastAsia="en-GB"/>
        </w:rPr>
        <w:t>Correct storage of a SM on the USIM</w:t>
      </w:r>
      <w:r>
        <w:tab/>
      </w:r>
      <w:r>
        <w:fldChar w:fldCharType="begin"/>
      </w:r>
      <w:r>
        <w:instrText xml:space="preserve"> PAGEREF _Toc103688522 \h </w:instrText>
      </w:r>
      <w:r>
        <w:fldChar w:fldCharType="separate"/>
      </w:r>
      <w:r>
        <w:t>59</w:t>
      </w:r>
      <w:r>
        <w:fldChar w:fldCharType="end"/>
      </w:r>
    </w:p>
    <w:p w14:paraId="79DDED99" w14:textId="486CB289"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8.2.2</w:t>
      </w:r>
      <w:r>
        <w:rPr>
          <w:rFonts w:asciiTheme="minorHAnsi" w:eastAsiaTheme="minorEastAsia" w:hAnsiTheme="minorHAnsi" w:cstheme="minorBidi"/>
          <w:sz w:val="22"/>
          <w:szCs w:val="22"/>
          <w:lang w:val="en-US"/>
        </w:rPr>
        <w:tab/>
      </w:r>
      <w:r w:rsidRPr="00905411">
        <w:rPr>
          <w:rFonts w:eastAsia="TimesNewRoman"/>
          <w:lang w:eastAsia="en-GB"/>
        </w:rPr>
        <w:t>Correct reading of a SM on the USIM</w:t>
      </w:r>
      <w:r>
        <w:tab/>
      </w:r>
      <w:r>
        <w:fldChar w:fldCharType="begin"/>
      </w:r>
      <w:r>
        <w:instrText xml:space="preserve"> PAGEREF _Toc103688523 \h </w:instrText>
      </w:r>
      <w:r>
        <w:fldChar w:fldCharType="separate"/>
      </w:r>
      <w:r>
        <w:t>59</w:t>
      </w:r>
      <w:r>
        <w:fldChar w:fldCharType="end"/>
      </w:r>
    </w:p>
    <w:p w14:paraId="51F101EA" w14:textId="18DC3B92"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8.2.3</w:t>
      </w:r>
      <w:r>
        <w:rPr>
          <w:rFonts w:asciiTheme="minorHAnsi" w:eastAsiaTheme="minorEastAsia" w:hAnsiTheme="minorHAnsi" w:cstheme="minorBidi"/>
          <w:sz w:val="22"/>
          <w:szCs w:val="22"/>
          <w:lang w:val="en-US"/>
        </w:rPr>
        <w:tab/>
      </w:r>
      <w:r w:rsidRPr="00905411">
        <w:rPr>
          <w:rFonts w:eastAsia="TimesNewRoman"/>
          <w:lang w:eastAsia="en-GB"/>
        </w:rPr>
        <w:t>SM memory capacity exceeded handling</w:t>
      </w:r>
      <w:r>
        <w:tab/>
      </w:r>
      <w:r>
        <w:fldChar w:fldCharType="begin"/>
      </w:r>
      <w:r>
        <w:instrText xml:space="preserve"> PAGEREF _Toc103688524 \h </w:instrText>
      </w:r>
      <w:r>
        <w:fldChar w:fldCharType="separate"/>
      </w:r>
      <w:r>
        <w:t>60</w:t>
      </w:r>
      <w:r>
        <w:fldChar w:fldCharType="end"/>
      </w:r>
    </w:p>
    <w:p w14:paraId="25E34740" w14:textId="66F3D87A"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8.2.4</w:t>
      </w:r>
      <w:r>
        <w:rPr>
          <w:rFonts w:asciiTheme="minorHAnsi" w:eastAsiaTheme="minorEastAsia" w:hAnsiTheme="minorHAnsi" w:cstheme="minorBidi"/>
          <w:sz w:val="22"/>
          <w:szCs w:val="22"/>
          <w:lang w:val="en-US"/>
        </w:rPr>
        <w:tab/>
      </w:r>
      <w:r w:rsidRPr="00905411">
        <w:rPr>
          <w:rFonts w:eastAsia="TimesNewRoman"/>
          <w:lang w:eastAsia="en-GB"/>
        </w:rPr>
        <w:t>Correct storage of an SM on the UICC</w:t>
      </w:r>
      <w:r>
        <w:tab/>
      </w:r>
      <w:r>
        <w:fldChar w:fldCharType="begin"/>
      </w:r>
      <w:r>
        <w:instrText xml:space="preserve"> PAGEREF _Toc103688525 \h </w:instrText>
      </w:r>
      <w:r>
        <w:fldChar w:fldCharType="separate"/>
      </w:r>
      <w:r>
        <w:t>60</w:t>
      </w:r>
      <w:r>
        <w:fldChar w:fldCharType="end"/>
      </w:r>
    </w:p>
    <w:p w14:paraId="1B31228B" w14:textId="2AD8B7E2"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8.2.5</w:t>
      </w:r>
      <w:r>
        <w:rPr>
          <w:rFonts w:asciiTheme="minorHAnsi" w:eastAsiaTheme="minorEastAsia" w:hAnsiTheme="minorHAnsi" w:cstheme="minorBidi"/>
          <w:sz w:val="22"/>
          <w:szCs w:val="22"/>
          <w:lang w:val="en-US"/>
        </w:rPr>
        <w:tab/>
      </w:r>
      <w:r w:rsidRPr="00905411">
        <w:rPr>
          <w:rFonts w:eastAsia="TimesNewRoman"/>
          <w:lang w:eastAsia="en-GB"/>
        </w:rPr>
        <w:t>Correct reading of a SM on the USIM if USIM and ISIM are present</w:t>
      </w:r>
      <w:r>
        <w:tab/>
      </w:r>
      <w:r>
        <w:fldChar w:fldCharType="begin"/>
      </w:r>
      <w:r>
        <w:instrText xml:space="preserve"> PAGEREF _Toc103688526 \h </w:instrText>
      </w:r>
      <w:r>
        <w:fldChar w:fldCharType="separate"/>
      </w:r>
      <w:r>
        <w:t>60</w:t>
      </w:r>
      <w:r>
        <w:fldChar w:fldCharType="end"/>
      </w:r>
    </w:p>
    <w:p w14:paraId="4706DC21" w14:textId="2BCCBF05"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8.2.6</w:t>
      </w:r>
      <w:r>
        <w:rPr>
          <w:rFonts w:asciiTheme="minorHAnsi" w:eastAsiaTheme="minorEastAsia" w:hAnsiTheme="minorHAnsi" w:cstheme="minorBidi"/>
          <w:sz w:val="22"/>
          <w:szCs w:val="22"/>
          <w:lang w:val="en-US"/>
        </w:rPr>
        <w:tab/>
      </w:r>
      <w:r w:rsidRPr="00905411">
        <w:rPr>
          <w:rFonts w:eastAsia="TimesNewRoman"/>
          <w:lang w:eastAsia="en-GB"/>
        </w:rPr>
        <w:t>Correct reading of a SM on the ISIM if USIM and ISIM are present</w:t>
      </w:r>
      <w:r>
        <w:tab/>
      </w:r>
      <w:r>
        <w:fldChar w:fldCharType="begin"/>
      </w:r>
      <w:r>
        <w:instrText xml:space="preserve"> PAGEREF _Toc103688527 \h </w:instrText>
      </w:r>
      <w:r>
        <w:fldChar w:fldCharType="separate"/>
      </w:r>
      <w:r>
        <w:t>60</w:t>
      </w:r>
      <w:r>
        <w:fldChar w:fldCharType="end"/>
      </w:r>
    </w:p>
    <w:p w14:paraId="6D37A937" w14:textId="1C93556A" w:rsidR="00653B67" w:rsidRDefault="00653B67">
      <w:pPr>
        <w:pStyle w:val="TOC3"/>
        <w:rPr>
          <w:rFonts w:asciiTheme="minorHAnsi" w:eastAsiaTheme="minorEastAsia" w:hAnsiTheme="minorHAnsi" w:cstheme="minorBidi"/>
          <w:sz w:val="22"/>
          <w:szCs w:val="22"/>
          <w:lang w:val="en-US"/>
        </w:rPr>
      </w:pPr>
      <w:r w:rsidRPr="00905411">
        <w:rPr>
          <w:lang w:val="en-US" w:eastAsia="en-GB"/>
        </w:rPr>
        <w:t>8.2.7</w:t>
      </w:r>
      <w:r>
        <w:rPr>
          <w:rFonts w:asciiTheme="minorHAnsi" w:eastAsiaTheme="minorEastAsia" w:hAnsiTheme="minorHAnsi" w:cstheme="minorBidi"/>
          <w:sz w:val="22"/>
          <w:szCs w:val="22"/>
          <w:lang w:val="en-US"/>
        </w:rPr>
        <w:tab/>
      </w:r>
      <w:r w:rsidRPr="00905411">
        <w:rPr>
          <w:lang w:val="en-US" w:eastAsia="en-GB"/>
        </w:rPr>
        <w:t>Correct storage of an SM on the UICC</w:t>
      </w:r>
      <w:r>
        <w:tab/>
      </w:r>
      <w:r>
        <w:fldChar w:fldCharType="begin"/>
      </w:r>
      <w:r>
        <w:instrText xml:space="preserve"> PAGEREF _Toc103688528 \h </w:instrText>
      </w:r>
      <w:r>
        <w:fldChar w:fldCharType="separate"/>
      </w:r>
      <w:r>
        <w:t>60</w:t>
      </w:r>
      <w:r>
        <w:fldChar w:fldCharType="end"/>
      </w:r>
    </w:p>
    <w:p w14:paraId="0B638AE9" w14:textId="2D05F6AF"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8.3</w:t>
      </w:r>
      <w:r>
        <w:rPr>
          <w:rFonts w:asciiTheme="minorHAnsi" w:eastAsiaTheme="minorEastAsia" w:hAnsiTheme="minorHAnsi" w:cstheme="minorBidi"/>
          <w:sz w:val="22"/>
          <w:szCs w:val="22"/>
          <w:lang w:val="en-US"/>
        </w:rPr>
        <w:tab/>
      </w:r>
      <w:r w:rsidRPr="00905411">
        <w:rPr>
          <w:rFonts w:eastAsia="TimesNewRoman"/>
          <w:lang w:eastAsia="en-GB"/>
        </w:rPr>
        <w:t>MMS related tests</w:t>
      </w:r>
      <w:r>
        <w:tab/>
      </w:r>
      <w:r>
        <w:fldChar w:fldCharType="begin"/>
      </w:r>
      <w:r>
        <w:instrText xml:space="preserve"> PAGEREF _Toc103688529 \h </w:instrText>
      </w:r>
      <w:r>
        <w:fldChar w:fldCharType="separate"/>
      </w:r>
      <w:r>
        <w:t>60</w:t>
      </w:r>
      <w:r>
        <w:fldChar w:fldCharType="end"/>
      </w:r>
    </w:p>
    <w:p w14:paraId="04D4BDBA" w14:textId="75B61FB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8.3.1</w:t>
      </w:r>
      <w:r>
        <w:rPr>
          <w:rFonts w:asciiTheme="minorHAnsi" w:eastAsiaTheme="minorEastAsia" w:hAnsiTheme="minorHAnsi" w:cstheme="minorBidi"/>
          <w:sz w:val="22"/>
          <w:szCs w:val="22"/>
          <w:lang w:val="en-US"/>
        </w:rPr>
        <w:tab/>
      </w:r>
      <w:r w:rsidRPr="00905411">
        <w:rPr>
          <w:rFonts w:eastAsia="TimesNewRoman"/>
          <w:lang w:eastAsia="en-GB"/>
        </w:rPr>
        <w:t>UE recognizing the priority order of MMS Issuer Connectivity Parameters</w:t>
      </w:r>
      <w:r>
        <w:tab/>
      </w:r>
      <w:r>
        <w:fldChar w:fldCharType="begin"/>
      </w:r>
      <w:r>
        <w:instrText xml:space="preserve"> PAGEREF _Toc103688530 \h </w:instrText>
      </w:r>
      <w:r>
        <w:fldChar w:fldCharType="separate"/>
      </w:r>
      <w:r>
        <w:t>60</w:t>
      </w:r>
      <w:r>
        <w:fldChar w:fldCharType="end"/>
      </w:r>
    </w:p>
    <w:p w14:paraId="707F3B12" w14:textId="35E17A6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8.3.2</w:t>
      </w:r>
      <w:r>
        <w:rPr>
          <w:rFonts w:asciiTheme="minorHAnsi" w:eastAsiaTheme="minorEastAsia" w:hAnsiTheme="minorHAnsi" w:cstheme="minorBidi"/>
          <w:sz w:val="22"/>
          <w:szCs w:val="22"/>
          <w:lang w:val="en-US"/>
        </w:rPr>
        <w:tab/>
      </w:r>
      <w:r w:rsidRPr="00905411">
        <w:rPr>
          <w:rFonts w:eastAsia="TimesNewRoman"/>
          <w:lang w:eastAsia="en-GB"/>
        </w:rPr>
        <w:t>UE recognizing the priority order of MMS User Connectivity Parameters</w:t>
      </w:r>
      <w:r>
        <w:tab/>
      </w:r>
      <w:r>
        <w:fldChar w:fldCharType="begin"/>
      </w:r>
      <w:r>
        <w:instrText xml:space="preserve"> PAGEREF _Toc103688531 \h </w:instrText>
      </w:r>
      <w:r>
        <w:fldChar w:fldCharType="separate"/>
      </w:r>
      <w:r>
        <w:t>60</w:t>
      </w:r>
      <w:r>
        <w:fldChar w:fldCharType="end"/>
      </w:r>
    </w:p>
    <w:p w14:paraId="5C0A0BB6" w14:textId="583B5B8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8.3.3</w:t>
      </w:r>
      <w:r>
        <w:rPr>
          <w:rFonts w:asciiTheme="minorHAnsi" w:eastAsiaTheme="minorEastAsia" w:hAnsiTheme="minorHAnsi" w:cstheme="minorBidi"/>
          <w:sz w:val="22"/>
          <w:szCs w:val="22"/>
          <w:lang w:val="en-US"/>
        </w:rPr>
        <w:tab/>
      </w:r>
      <w:r w:rsidRPr="00905411">
        <w:rPr>
          <w:rFonts w:eastAsia="TimesNewRoman"/>
          <w:lang w:eastAsia="en-GB"/>
        </w:rPr>
        <w:t>UE recognizing the priority order of MMS Issuer Connectivity Parameters over the MMS User Connectivity Parameters</w:t>
      </w:r>
      <w:r>
        <w:tab/>
      </w:r>
      <w:r>
        <w:fldChar w:fldCharType="begin"/>
      </w:r>
      <w:r>
        <w:instrText xml:space="preserve"> PAGEREF _Toc103688532 \h </w:instrText>
      </w:r>
      <w:r>
        <w:fldChar w:fldCharType="separate"/>
      </w:r>
      <w:r>
        <w:t>60</w:t>
      </w:r>
      <w:r>
        <w:fldChar w:fldCharType="end"/>
      </w:r>
    </w:p>
    <w:p w14:paraId="08702DCC" w14:textId="7FD4F336"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8.3.4</w:t>
      </w:r>
      <w:r>
        <w:rPr>
          <w:rFonts w:asciiTheme="minorHAnsi" w:eastAsiaTheme="minorEastAsia" w:hAnsiTheme="minorHAnsi" w:cstheme="minorBidi"/>
          <w:sz w:val="22"/>
          <w:szCs w:val="22"/>
          <w:lang w:val="en-US"/>
        </w:rPr>
        <w:tab/>
      </w:r>
      <w:r w:rsidRPr="00905411">
        <w:rPr>
          <w:rFonts w:eastAsia="TimesNewRoman"/>
          <w:lang w:eastAsia="en-GB"/>
        </w:rPr>
        <w:t>Usage of MMS notification</w:t>
      </w:r>
      <w:r>
        <w:tab/>
      </w:r>
      <w:r>
        <w:fldChar w:fldCharType="begin"/>
      </w:r>
      <w:r>
        <w:instrText xml:space="preserve"> PAGEREF _Toc103688533 \h </w:instrText>
      </w:r>
      <w:r>
        <w:fldChar w:fldCharType="separate"/>
      </w:r>
      <w:r>
        <w:t>60</w:t>
      </w:r>
      <w:r>
        <w:fldChar w:fldCharType="end"/>
      </w:r>
    </w:p>
    <w:p w14:paraId="52999512" w14:textId="25C61CD2"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8.4</w:t>
      </w:r>
      <w:r>
        <w:rPr>
          <w:rFonts w:asciiTheme="minorHAnsi" w:eastAsiaTheme="minorEastAsia" w:hAnsiTheme="minorHAnsi" w:cstheme="minorBidi"/>
          <w:sz w:val="22"/>
          <w:szCs w:val="22"/>
          <w:lang w:val="en-US"/>
        </w:rPr>
        <w:tab/>
      </w:r>
      <w:r w:rsidRPr="00905411">
        <w:rPr>
          <w:rFonts w:eastAsia="TimesNewRoman"/>
          <w:lang w:eastAsia="en-GB"/>
        </w:rPr>
        <w:t>UICC presence detection</w:t>
      </w:r>
      <w:r>
        <w:tab/>
      </w:r>
      <w:r>
        <w:fldChar w:fldCharType="begin"/>
      </w:r>
      <w:r>
        <w:instrText xml:space="preserve"> PAGEREF _Toc103688534 \h </w:instrText>
      </w:r>
      <w:r>
        <w:fldChar w:fldCharType="separate"/>
      </w:r>
      <w:r>
        <w:t>60</w:t>
      </w:r>
      <w:r>
        <w:fldChar w:fldCharType="end"/>
      </w:r>
    </w:p>
    <w:p w14:paraId="68F8A296" w14:textId="051A2075"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8.5</w:t>
      </w:r>
      <w:r>
        <w:rPr>
          <w:rFonts w:asciiTheme="minorHAnsi" w:eastAsiaTheme="minorEastAsia" w:hAnsiTheme="minorHAnsi" w:cstheme="minorBidi"/>
          <w:sz w:val="22"/>
          <w:szCs w:val="22"/>
          <w:lang w:val="en-US"/>
        </w:rPr>
        <w:tab/>
      </w:r>
      <w:r w:rsidRPr="00905411">
        <w:rPr>
          <w:rFonts w:eastAsia="TimesNewRoman"/>
          <w:lang w:eastAsia="en-GB"/>
        </w:rPr>
        <w:t>UICC presence detection when connected to E</w:t>
      </w:r>
      <w:r w:rsidRPr="00905411">
        <w:rPr>
          <w:rFonts w:eastAsia="TimesNewRoman"/>
          <w:lang w:eastAsia="en-GB"/>
        </w:rPr>
        <w:noBreakHyphen/>
        <w:t>UTRAN/EPC</w:t>
      </w:r>
      <w:r>
        <w:tab/>
      </w:r>
      <w:r>
        <w:fldChar w:fldCharType="begin"/>
      </w:r>
      <w:r>
        <w:instrText xml:space="preserve"> PAGEREF _Toc103688535 \h </w:instrText>
      </w:r>
      <w:r>
        <w:fldChar w:fldCharType="separate"/>
      </w:r>
      <w:r>
        <w:t>61</w:t>
      </w:r>
      <w:r>
        <w:fldChar w:fldCharType="end"/>
      </w:r>
    </w:p>
    <w:p w14:paraId="25824689" w14:textId="10804857" w:rsidR="00653B67" w:rsidRDefault="00653B67">
      <w:pPr>
        <w:pStyle w:val="TOC1"/>
        <w:rPr>
          <w:rFonts w:asciiTheme="minorHAnsi" w:eastAsiaTheme="minorEastAsia" w:hAnsiTheme="minorHAnsi" w:cstheme="minorBidi"/>
          <w:szCs w:val="22"/>
          <w:lang w:val="en-US"/>
        </w:rPr>
      </w:pPr>
      <w:r w:rsidRPr="00905411">
        <w:rPr>
          <w:rFonts w:eastAsia="TimesNewRoman"/>
          <w:lang w:eastAsia="en-GB"/>
        </w:rPr>
        <w:t>9</w:t>
      </w:r>
      <w:r>
        <w:rPr>
          <w:rFonts w:asciiTheme="minorHAnsi" w:eastAsiaTheme="minorEastAsia" w:hAnsiTheme="minorHAnsi" w:cstheme="minorBidi"/>
          <w:szCs w:val="22"/>
          <w:lang w:val="en-US"/>
        </w:rPr>
        <w:tab/>
      </w:r>
      <w:r w:rsidRPr="00905411">
        <w:rPr>
          <w:rFonts w:eastAsia="TimesNewRoman"/>
          <w:lang w:eastAsia="en-GB"/>
        </w:rPr>
        <w:t>USIM service handling</w:t>
      </w:r>
      <w:r>
        <w:tab/>
      </w:r>
      <w:r>
        <w:fldChar w:fldCharType="begin"/>
      </w:r>
      <w:r>
        <w:instrText xml:space="preserve"> PAGEREF _Toc103688536 \h </w:instrText>
      </w:r>
      <w:r>
        <w:fldChar w:fldCharType="separate"/>
      </w:r>
      <w:r>
        <w:t>61</w:t>
      </w:r>
      <w:r>
        <w:fldChar w:fldCharType="end"/>
      </w:r>
    </w:p>
    <w:p w14:paraId="11D8BAC8" w14:textId="279A1C44"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9.1</w:t>
      </w:r>
      <w:r>
        <w:rPr>
          <w:rFonts w:asciiTheme="minorHAnsi" w:eastAsiaTheme="minorEastAsia" w:hAnsiTheme="minorHAnsi" w:cstheme="minorBidi"/>
          <w:sz w:val="22"/>
          <w:szCs w:val="22"/>
          <w:lang w:val="en-US"/>
        </w:rPr>
        <w:tab/>
      </w:r>
      <w:r w:rsidRPr="00905411">
        <w:rPr>
          <w:rFonts w:eastAsia="TimesNewRoman"/>
          <w:lang w:eastAsia="en-GB"/>
        </w:rPr>
        <w:t>Access Point Name Control List handling</w:t>
      </w:r>
      <w:r>
        <w:tab/>
      </w:r>
      <w:r>
        <w:fldChar w:fldCharType="begin"/>
      </w:r>
      <w:r>
        <w:instrText xml:space="preserve"> PAGEREF _Toc103688537 \h </w:instrText>
      </w:r>
      <w:r>
        <w:fldChar w:fldCharType="separate"/>
      </w:r>
      <w:r>
        <w:t>61</w:t>
      </w:r>
      <w:r>
        <w:fldChar w:fldCharType="end"/>
      </w:r>
    </w:p>
    <w:p w14:paraId="4282494C" w14:textId="14359E7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9.1.1</w:t>
      </w:r>
      <w:r>
        <w:rPr>
          <w:rFonts w:asciiTheme="minorHAnsi" w:eastAsiaTheme="minorEastAsia" w:hAnsiTheme="minorHAnsi" w:cstheme="minorBidi"/>
          <w:sz w:val="22"/>
          <w:szCs w:val="22"/>
          <w:lang w:val="en-US"/>
        </w:rPr>
        <w:tab/>
      </w:r>
      <w:r w:rsidRPr="00905411">
        <w:rPr>
          <w:rFonts w:eastAsia="TimesNewRoman"/>
          <w:lang w:eastAsia="en-GB"/>
        </w:rPr>
        <w:t>Access Point Name Control List handling for terminals supporting ACL</w:t>
      </w:r>
      <w:r>
        <w:tab/>
      </w:r>
      <w:r>
        <w:fldChar w:fldCharType="begin"/>
      </w:r>
      <w:r>
        <w:instrText xml:space="preserve"> PAGEREF _Toc103688538 \h </w:instrText>
      </w:r>
      <w:r>
        <w:fldChar w:fldCharType="separate"/>
      </w:r>
      <w:r>
        <w:t>61</w:t>
      </w:r>
      <w:r>
        <w:fldChar w:fldCharType="end"/>
      </w:r>
    </w:p>
    <w:p w14:paraId="1B42BCC2" w14:textId="0EA2A27E"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9.1.2</w:t>
      </w:r>
      <w:r>
        <w:rPr>
          <w:rFonts w:asciiTheme="minorHAnsi" w:eastAsiaTheme="minorEastAsia" w:hAnsiTheme="minorHAnsi" w:cstheme="minorBidi"/>
          <w:sz w:val="22"/>
          <w:szCs w:val="22"/>
          <w:lang w:val="en-US"/>
        </w:rPr>
        <w:tab/>
      </w:r>
      <w:r w:rsidRPr="00905411">
        <w:rPr>
          <w:rFonts w:eastAsia="TimesNewRoman"/>
          <w:lang w:eastAsia="en-GB"/>
        </w:rPr>
        <w:t>Network provided APN handling for terminals supporting ACL</w:t>
      </w:r>
      <w:r>
        <w:tab/>
      </w:r>
      <w:r>
        <w:fldChar w:fldCharType="begin"/>
      </w:r>
      <w:r>
        <w:instrText xml:space="preserve"> PAGEREF _Toc103688539 \h </w:instrText>
      </w:r>
      <w:r>
        <w:fldChar w:fldCharType="separate"/>
      </w:r>
      <w:r>
        <w:t>61</w:t>
      </w:r>
      <w:r>
        <w:fldChar w:fldCharType="end"/>
      </w:r>
    </w:p>
    <w:p w14:paraId="6A501147" w14:textId="34599CD7"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9.1.3</w:t>
      </w:r>
      <w:r>
        <w:rPr>
          <w:rFonts w:asciiTheme="minorHAnsi" w:eastAsiaTheme="minorEastAsia" w:hAnsiTheme="minorHAnsi" w:cstheme="minorBidi"/>
          <w:sz w:val="22"/>
          <w:szCs w:val="22"/>
          <w:lang w:val="en-US"/>
        </w:rPr>
        <w:tab/>
      </w:r>
      <w:r w:rsidRPr="00905411">
        <w:rPr>
          <w:rFonts w:eastAsia="TimesNewRoman"/>
          <w:lang w:eastAsia="en-GB"/>
        </w:rPr>
        <w:t>Access Point Name Control List handling for terminals not supporting ACL</w:t>
      </w:r>
      <w:r>
        <w:tab/>
      </w:r>
      <w:r>
        <w:fldChar w:fldCharType="begin"/>
      </w:r>
      <w:r>
        <w:instrText xml:space="preserve"> PAGEREF _Toc103688540 \h </w:instrText>
      </w:r>
      <w:r>
        <w:fldChar w:fldCharType="separate"/>
      </w:r>
      <w:r>
        <w:t>61</w:t>
      </w:r>
      <w:r>
        <w:fldChar w:fldCharType="end"/>
      </w:r>
    </w:p>
    <w:p w14:paraId="1CB3B07B" w14:textId="6110567F"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9.1.4</w:t>
      </w:r>
      <w:r>
        <w:rPr>
          <w:rFonts w:asciiTheme="minorHAnsi" w:eastAsiaTheme="minorEastAsia" w:hAnsiTheme="minorHAnsi" w:cstheme="minorBidi"/>
          <w:sz w:val="22"/>
          <w:szCs w:val="22"/>
          <w:lang w:val="en-US"/>
        </w:rPr>
        <w:tab/>
      </w:r>
      <w:r w:rsidRPr="00905411">
        <w:rPr>
          <w:rFonts w:eastAsia="TimesNewRoman"/>
          <w:lang w:eastAsia="en-GB"/>
        </w:rPr>
        <w:t>Access Point Name Control List handling for terminals supporting ACL connected to E-UTRAN/EPC</w:t>
      </w:r>
      <w:r>
        <w:tab/>
      </w:r>
      <w:r>
        <w:fldChar w:fldCharType="begin"/>
      </w:r>
      <w:r>
        <w:instrText xml:space="preserve"> PAGEREF _Toc103688541 \h </w:instrText>
      </w:r>
      <w:r>
        <w:fldChar w:fldCharType="separate"/>
      </w:r>
      <w:r>
        <w:t>61</w:t>
      </w:r>
      <w:r>
        <w:fldChar w:fldCharType="end"/>
      </w:r>
    </w:p>
    <w:p w14:paraId="34861070" w14:textId="216B13B1"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9.1.5</w:t>
      </w:r>
      <w:r>
        <w:rPr>
          <w:rFonts w:asciiTheme="minorHAnsi" w:eastAsiaTheme="minorEastAsia" w:hAnsiTheme="minorHAnsi" w:cstheme="minorBidi"/>
          <w:sz w:val="22"/>
          <w:szCs w:val="22"/>
          <w:lang w:val="en-US"/>
        </w:rPr>
        <w:tab/>
      </w:r>
      <w:r w:rsidRPr="00905411">
        <w:rPr>
          <w:rFonts w:eastAsia="TimesNewRoman"/>
          <w:lang w:eastAsia="en-GB"/>
        </w:rPr>
        <w:t>Void</w:t>
      </w:r>
      <w:r>
        <w:tab/>
      </w:r>
      <w:r>
        <w:fldChar w:fldCharType="begin"/>
      </w:r>
      <w:r>
        <w:instrText xml:space="preserve"> PAGEREF _Toc103688542 \h </w:instrText>
      </w:r>
      <w:r>
        <w:fldChar w:fldCharType="separate"/>
      </w:r>
      <w:r>
        <w:t>61</w:t>
      </w:r>
      <w:r>
        <w:fldChar w:fldCharType="end"/>
      </w:r>
    </w:p>
    <w:p w14:paraId="1631638B" w14:textId="62DBC6A9"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9.1.6</w:t>
      </w:r>
      <w:r>
        <w:rPr>
          <w:rFonts w:asciiTheme="minorHAnsi" w:eastAsiaTheme="minorEastAsia" w:hAnsiTheme="minorHAnsi" w:cstheme="minorBidi"/>
          <w:sz w:val="22"/>
          <w:szCs w:val="22"/>
          <w:lang w:val="en-US"/>
        </w:rPr>
        <w:tab/>
      </w:r>
      <w:r w:rsidRPr="00905411">
        <w:rPr>
          <w:rFonts w:eastAsia="TimesNewRoman"/>
          <w:lang w:eastAsia="en-GB"/>
        </w:rPr>
        <w:t>Void</w:t>
      </w:r>
      <w:r>
        <w:tab/>
      </w:r>
      <w:r>
        <w:fldChar w:fldCharType="begin"/>
      </w:r>
      <w:r>
        <w:instrText xml:space="preserve"> PAGEREF _Toc103688543 \h </w:instrText>
      </w:r>
      <w:r>
        <w:fldChar w:fldCharType="separate"/>
      </w:r>
      <w:r>
        <w:t>61</w:t>
      </w:r>
      <w:r>
        <w:fldChar w:fldCharType="end"/>
      </w:r>
    </w:p>
    <w:p w14:paraId="7FC49094" w14:textId="477D6A9B"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9.2</w:t>
      </w:r>
      <w:r>
        <w:rPr>
          <w:rFonts w:asciiTheme="minorHAnsi" w:eastAsiaTheme="minorEastAsia" w:hAnsiTheme="minorHAnsi" w:cstheme="minorBidi"/>
          <w:sz w:val="22"/>
          <w:szCs w:val="22"/>
          <w:lang w:val="en-US"/>
        </w:rPr>
        <w:tab/>
      </w:r>
      <w:r w:rsidRPr="00905411">
        <w:rPr>
          <w:rFonts w:eastAsia="TimesNewRoman"/>
          <w:lang w:eastAsia="en-GB"/>
        </w:rPr>
        <w:t>Service Dialling Numbers handling</w:t>
      </w:r>
      <w:r>
        <w:tab/>
      </w:r>
      <w:r>
        <w:fldChar w:fldCharType="begin"/>
      </w:r>
      <w:r>
        <w:instrText xml:space="preserve"> PAGEREF _Toc103688544 \h </w:instrText>
      </w:r>
      <w:r>
        <w:fldChar w:fldCharType="separate"/>
      </w:r>
      <w:r>
        <w:t>61</w:t>
      </w:r>
      <w:r>
        <w:fldChar w:fldCharType="end"/>
      </w:r>
    </w:p>
    <w:p w14:paraId="32EB69BD" w14:textId="5E3FF7B6" w:rsidR="00653B67" w:rsidRDefault="00653B67">
      <w:pPr>
        <w:pStyle w:val="TOC1"/>
        <w:rPr>
          <w:rFonts w:asciiTheme="minorHAnsi" w:eastAsiaTheme="minorEastAsia" w:hAnsiTheme="minorHAnsi" w:cstheme="minorBidi"/>
          <w:szCs w:val="22"/>
          <w:lang w:val="en-US"/>
        </w:rPr>
      </w:pPr>
      <w:r w:rsidRPr="00905411">
        <w:rPr>
          <w:rFonts w:eastAsia="TimesNewRoman"/>
          <w:lang w:eastAsia="en-GB"/>
        </w:rPr>
        <w:t>10</w:t>
      </w:r>
      <w:r>
        <w:rPr>
          <w:rFonts w:asciiTheme="minorHAnsi" w:eastAsiaTheme="minorEastAsia" w:hAnsiTheme="minorHAnsi" w:cstheme="minorBidi"/>
          <w:szCs w:val="22"/>
          <w:lang w:val="en-US"/>
        </w:rPr>
        <w:tab/>
      </w:r>
      <w:r w:rsidRPr="00905411">
        <w:rPr>
          <w:rFonts w:eastAsia="TimesNewRoman"/>
          <w:lang w:eastAsia="en-GB"/>
        </w:rPr>
        <w:t>CSG list handling</w:t>
      </w:r>
      <w:r>
        <w:tab/>
      </w:r>
      <w:r>
        <w:fldChar w:fldCharType="begin"/>
      </w:r>
      <w:r>
        <w:instrText xml:space="preserve"> PAGEREF _Toc103688545 \h </w:instrText>
      </w:r>
      <w:r>
        <w:fldChar w:fldCharType="separate"/>
      </w:r>
      <w:r>
        <w:t>61</w:t>
      </w:r>
      <w:r>
        <w:fldChar w:fldCharType="end"/>
      </w:r>
    </w:p>
    <w:p w14:paraId="0C4447C3" w14:textId="61529832"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10.1</w:t>
      </w:r>
      <w:r>
        <w:rPr>
          <w:rFonts w:asciiTheme="minorHAnsi" w:eastAsiaTheme="minorEastAsia" w:hAnsiTheme="minorHAnsi" w:cstheme="minorBidi"/>
          <w:sz w:val="22"/>
          <w:szCs w:val="22"/>
          <w:lang w:val="en-US"/>
        </w:rPr>
        <w:tab/>
      </w:r>
      <w:r w:rsidRPr="00905411">
        <w:rPr>
          <w:rFonts w:eastAsia="TimesNewRoman"/>
          <w:lang w:eastAsia="en-GB"/>
        </w:rPr>
        <w:t>CSG list handling for E-UTRA</w:t>
      </w:r>
      <w:r>
        <w:tab/>
      </w:r>
      <w:r>
        <w:fldChar w:fldCharType="begin"/>
      </w:r>
      <w:r>
        <w:instrText xml:space="preserve"> PAGEREF _Toc103688546 \h </w:instrText>
      </w:r>
      <w:r>
        <w:fldChar w:fldCharType="separate"/>
      </w:r>
      <w:r>
        <w:t>61</w:t>
      </w:r>
      <w:r>
        <w:fldChar w:fldCharType="end"/>
      </w:r>
    </w:p>
    <w:p w14:paraId="3281BDFC" w14:textId="6CE4892A"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10.1.1</w:t>
      </w:r>
      <w:r>
        <w:rPr>
          <w:rFonts w:asciiTheme="minorHAnsi" w:eastAsiaTheme="minorEastAsia" w:hAnsiTheme="minorHAnsi" w:cstheme="minorBidi"/>
          <w:sz w:val="22"/>
          <w:szCs w:val="22"/>
          <w:lang w:val="en-US"/>
        </w:rPr>
        <w:tab/>
      </w:r>
      <w:r w:rsidRPr="00905411">
        <w:rPr>
          <w:rFonts w:eastAsia="TimesNewRoman"/>
          <w:lang w:eastAsia="en-GB"/>
        </w:rPr>
        <w:t>Automatic CSG selection in E-UTRA with CSG list on USIM, success</w:t>
      </w:r>
      <w:r>
        <w:tab/>
      </w:r>
      <w:r>
        <w:fldChar w:fldCharType="begin"/>
      </w:r>
      <w:r>
        <w:instrText xml:space="preserve"> PAGEREF _Toc103688547 \h </w:instrText>
      </w:r>
      <w:r>
        <w:fldChar w:fldCharType="separate"/>
      </w:r>
      <w:r>
        <w:t>61</w:t>
      </w:r>
      <w:r>
        <w:fldChar w:fldCharType="end"/>
      </w:r>
    </w:p>
    <w:p w14:paraId="36624497" w14:textId="45FAD2F6"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10.1.2</w:t>
      </w:r>
      <w:r>
        <w:rPr>
          <w:rFonts w:asciiTheme="minorHAnsi" w:eastAsiaTheme="minorEastAsia" w:hAnsiTheme="minorHAnsi" w:cstheme="minorBidi"/>
          <w:sz w:val="22"/>
          <w:szCs w:val="22"/>
          <w:lang w:val="en-US"/>
        </w:rPr>
        <w:tab/>
      </w:r>
      <w:r w:rsidRPr="00905411">
        <w:rPr>
          <w:rFonts w:eastAsia="TimesNewRoman"/>
          <w:lang w:eastAsia="en-GB"/>
        </w:rPr>
        <w:t>Automatic CSG selection in E-UTRA with CSG list on USIM, removal of CSG ID from the USIM</w:t>
      </w:r>
      <w:r>
        <w:tab/>
      </w:r>
      <w:r>
        <w:fldChar w:fldCharType="begin"/>
      </w:r>
      <w:r>
        <w:instrText xml:space="preserve"> PAGEREF _Toc103688548 \h </w:instrText>
      </w:r>
      <w:r>
        <w:fldChar w:fldCharType="separate"/>
      </w:r>
      <w:r>
        <w:t>62</w:t>
      </w:r>
      <w:r>
        <w:fldChar w:fldCharType="end"/>
      </w:r>
    </w:p>
    <w:p w14:paraId="72EE18BD" w14:textId="2913CCB5"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10.1.3</w:t>
      </w:r>
      <w:r>
        <w:rPr>
          <w:rFonts w:asciiTheme="minorHAnsi" w:eastAsiaTheme="minorEastAsia" w:hAnsiTheme="minorHAnsi" w:cstheme="minorBidi"/>
          <w:sz w:val="22"/>
          <w:szCs w:val="22"/>
          <w:lang w:val="en-US"/>
        </w:rPr>
        <w:tab/>
      </w:r>
      <w:r w:rsidRPr="00905411">
        <w:rPr>
          <w:rFonts w:eastAsia="TimesNewRoman"/>
          <w:lang w:eastAsia="en-GB"/>
        </w:rPr>
        <w:t>Manual CSG selection in E-UTRA with CSG list on USIM, success</w:t>
      </w:r>
      <w:r>
        <w:tab/>
      </w:r>
      <w:r>
        <w:fldChar w:fldCharType="begin"/>
      </w:r>
      <w:r>
        <w:instrText xml:space="preserve"> PAGEREF _Toc103688549 \h </w:instrText>
      </w:r>
      <w:r>
        <w:fldChar w:fldCharType="separate"/>
      </w:r>
      <w:r>
        <w:t>62</w:t>
      </w:r>
      <w:r>
        <w:fldChar w:fldCharType="end"/>
      </w:r>
    </w:p>
    <w:p w14:paraId="3337FA3B" w14:textId="31457956"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10.1.4</w:t>
      </w:r>
      <w:r>
        <w:rPr>
          <w:rFonts w:asciiTheme="minorHAnsi" w:eastAsiaTheme="minorEastAsia" w:hAnsiTheme="minorHAnsi" w:cstheme="minorBidi"/>
          <w:sz w:val="22"/>
          <w:szCs w:val="22"/>
          <w:lang w:val="en-US"/>
        </w:rPr>
        <w:tab/>
      </w:r>
      <w:r w:rsidRPr="00905411">
        <w:rPr>
          <w:rFonts w:eastAsia="TimesNewRoman"/>
          <w:lang w:eastAsia="en-GB"/>
        </w:rPr>
        <w:t>Manual CSG selection in E-UTRA with CSG list on USIM, rejected</w:t>
      </w:r>
      <w:r>
        <w:tab/>
      </w:r>
      <w:r>
        <w:fldChar w:fldCharType="begin"/>
      </w:r>
      <w:r>
        <w:instrText xml:space="preserve"> PAGEREF _Toc103688550 \h </w:instrText>
      </w:r>
      <w:r>
        <w:fldChar w:fldCharType="separate"/>
      </w:r>
      <w:r>
        <w:t>62</w:t>
      </w:r>
      <w:r>
        <w:fldChar w:fldCharType="end"/>
      </w:r>
    </w:p>
    <w:p w14:paraId="05876EBF" w14:textId="76522D40"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10.1.5</w:t>
      </w:r>
      <w:r>
        <w:rPr>
          <w:rFonts w:asciiTheme="minorHAnsi" w:eastAsiaTheme="minorEastAsia" w:hAnsiTheme="minorHAnsi" w:cstheme="minorBidi"/>
          <w:sz w:val="22"/>
          <w:szCs w:val="22"/>
          <w:lang w:val="en-US"/>
        </w:rPr>
        <w:tab/>
      </w:r>
      <w:r w:rsidRPr="00905411">
        <w:rPr>
          <w:rFonts w:eastAsia="TimesNewRoman"/>
          <w:lang w:eastAsia="en-GB"/>
        </w:rPr>
        <w:t>CSG selection in E-UTRA with no CSG list on USIM, no IMSI change</w:t>
      </w:r>
      <w:r>
        <w:tab/>
      </w:r>
      <w:r>
        <w:fldChar w:fldCharType="begin"/>
      </w:r>
      <w:r>
        <w:instrText xml:space="preserve"> PAGEREF _Toc103688551 \h </w:instrText>
      </w:r>
      <w:r>
        <w:fldChar w:fldCharType="separate"/>
      </w:r>
      <w:r>
        <w:t>62</w:t>
      </w:r>
      <w:r>
        <w:fldChar w:fldCharType="end"/>
      </w:r>
    </w:p>
    <w:p w14:paraId="37B0498A" w14:textId="1179D79C"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10.1.6</w:t>
      </w:r>
      <w:r>
        <w:rPr>
          <w:rFonts w:asciiTheme="minorHAnsi" w:eastAsiaTheme="minorEastAsia" w:hAnsiTheme="minorHAnsi" w:cstheme="minorBidi"/>
          <w:sz w:val="22"/>
          <w:szCs w:val="22"/>
          <w:lang w:val="en-US"/>
        </w:rPr>
        <w:tab/>
      </w:r>
      <w:r w:rsidRPr="00905411">
        <w:rPr>
          <w:rFonts w:eastAsia="TimesNewRoman"/>
          <w:lang w:eastAsia="en-GB"/>
        </w:rPr>
        <w:t>CSG selection in E-UTRA with no CSG list on USIM, with IMSI change</w:t>
      </w:r>
      <w:r>
        <w:tab/>
      </w:r>
      <w:r>
        <w:fldChar w:fldCharType="begin"/>
      </w:r>
      <w:r>
        <w:instrText xml:space="preserve"> PAGEREF _Toc103688552 \h </w:instrText>
      </w:r>
      <w:r>
        <w:fldChar w:fldCharType="separate"/>
      </w:r>
      <w:r>
        <w:t>62</w:t>
      </w:r>
      <w:r>
        <w:fldChar w:fldCharType="end"/>
      </w:r>
    </w:p>
    <w:p w14:paraId="0101F6CC" w14:textId="1BA0E0E6"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10.1.7</w:t>
      </w:r>
      <w:r>
        <w:rPr>
          <w:rFonts w:asciiTheme="minorHAnsi" w:eastAsiaTheme="minorEastAsia" w:hAnsiTheme="minorHAnsi" w:cstheme="minorBidi"/>
          <w:sz w:val="22"/>
          <w:szCs w:val="22"/>
          <w:lang w:val="en-US"/>
        </w:rPr>
        <w:tab/>
      </w:r>
      <w:r w:rsidRPr="00905411">
        <w:rPr>
          <w:rFonts w:eastAsia="TimesNewRoman"/>
          <w:lang w:eastAsia="en-GB"/>
        </w:rPr>
        <w:t>Manual CSG selection without display restrictions in E-UTRA with ACSG list and OCSG list on USIM</w:t>
      </w:r>
      <w:r>
        <w:tab/>
      </w:r>
      <w:r>
        <w:fldChar w:fldCharType="begin"/>
      </w:r>
      <w:r>
        <w:instrText xml:space="preserve"> PAGEREF _Toc103688553 \h </w:instrText>
      </w:r>
      <w:r>
        <w:fldChar w:fldCharType="separate"/>
      </w:r>
      <w:r>
        <w:t>62</w:t>
      </w:r>
      <w:r>
        <w:fldChar w:fldCharType="end"/>
      </w:r>
    </w:p>
    <w:p w14:paraId="4365A469" w14:textId="796A8F0A"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10.1.8</w:t>
      </w:r>
      <w:r>
        <w:rPr>
          <w:rFonts w:asciiTheme="minorHAnsi" w:eastAsiaTheme="minorEastAsia" w:hAnsiTheme="minorHAnsi" w:cstheme="minorBidi"/>
          <w:sz w:val="22"/>
          <w:szCs w:val="22"/>
          <w:lang w:val="en-US"/>
        </w:rPr>
        <w:tab/>
      </w:r>
      <w:r w:rsidRPr="00905411">
        <w:rPr>
          <w:rFonts w:eastAsia="TimesNewRoman"/>
          <w:lang w:eastAsia="en-GB"/>
        </w:rPr>
        <w:t>Manual CSG selection with display restrictions in E-UTRA with ACSG list and OCSG list on USIM</w:t>
      </w:r>
      <w:r>
        <w:tab/>
      </w:r>
      <w:r>
        <w:fldChar w:fldCharType="begin"/>
      </w:r>
      <w:r>
        <w:instrText xml:space="preserve"> PAGEREF _Toc103688554 \h </w:instrText>
      </w:r>
      <w:r>
        <w:fldChar w:fldCharType="separate"/>
      </w:r>
      <w:r>
        <w:t>62</w:t>
      </w:r>
      <w:r>
        <w:fldChar w:fldCharType="end"/>
      </w:r>
    </w:p>
    <w:p w14:paraId="2D6121BE" w14:textId="6A9EF42C"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10.2</w:t>
      </w:r>
      <w:r>
        <w:rPr>
          <w:rFonts w:asciiTheme="minorHAnsi" w:eastAsiaTheme="minorEastAsia" w:hAnsiTheme="minorHAnsi" w:cstheme="minorBidi"/>
          <w:sz w:val="22"/>
          <w:szCs w:val="22"/>
          <w:lang w:val="en-US"/>
        </w:rPr>
        <w:tab/>
      </w:r>
      <w:r w:rsidRPr="00905411">
        <w:rPr>
          <w:rFonts w:eastAsia="TimesNewRoman"/>
          <w:lang w:eastAsia="en-GB"/>
        </w:rPr>
        <w:t>CSG list handling for UTRA</w:t>
      </w:r>
      <w:r>
        <w:tab/>
      </w:r>
      <w:r>
        <w:fldChar w:fldCharType="begin"/>
      </w:r>
      <w:r>
        <w:instrText xml:space="preserve"> PAGEREF _Toc103688555 \h </w:instrText>
      </w:r>
      <w:r>
        <w:fldChar w:fldCharType="separate"/>
      </w:r>
      <w:r>
        <w:t>62</w:t>
      </w:r>
      <w:r>
        <w:fldChar w:fldCharType="end"/>
      </w:r>
    </w:p>
    <w:p w14:paraId="025853EA" w14:textId="6B1D3EB5"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10.2.1</w:t>
      </w:r>
      <w:r>
        <w:rPr>
          <w:rFonts w:asciiTheme="minorHAnsi" w:eastAsiaTheme="minorEastAsia" w:hAnsiTheme="minorHAnsi" w:cstheme="minorBidi"/>
          <w:sz w:val="22"/>
          <w:szCs w:val="22"/>
          <w:lang w:val="en-US"/>
        </w:rPr>
        <w:tab/>
      </w:r>
      <w:r w:rsidRPr="00905411">
        <w:rPr>
          <w:rFonts w:eastAsia="TimesNewRoman"/>
          <w:lang w:eastAsia="en-GB"/>
        </w:rPr>
        <w:t>Manual CSG selection without display restrictions in UTRA with ACSG list and OCSG list on USIM</w:t>
      </w:r>
      <w:r>
        <w:tab/>
      </w:r>
      <w:r>
        <w:fldChar w:fldCharType="begin"/>
      </w:r>
      <w:r>
        <w:instrText xml:space="preserve"> PAGEREF _Toc103688556 \h </w:instrText>
      </w:r>
      <w:r>
        <w:fldChar w:fldCharType="separate"/>
      </w:r>
      <w:r>
        <w:t>62</w:t>
      </w:r>
      <w:r>
        <w:fldChar w:fldCharType="end"/>
      </w:r>
    </w:p>
    <w:p w14:paraId="1197DBFA" w14:textId="3B8AD79C"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10.2.2</w:t>
      </w:r>
      <w:r>
        <w:rPr>
          <w:rFonts w:asciiTheme="minorHAnsi" w:eastAsiaTheme="minorEastAsia" w:hAnsiTheme="minorHAnsi" w:cstheme="minorBidi"/>
          <w:sz w:val="22"/>
          <w:szCs w:val="22"/>
          <w:lang w:val="en-US"/>
        </w:rPr>
        <w:tab/>
      </w:r>
      <w:r w:rsidRPr="00905411">
        <w:rPr>
          <w:rFonts w:eastAsia="TimesNewRoman"/>
          <w:lang w:eastAsia="en-GB"/>
        </w:rPr>
        <w:t>Manual CSG selection with display restrictions in UTRA with ACSG list and OCSG list on USIM</w:t>
      </w:r>
      <w:r>
        <w:tab/>
      </w:r>
      <w:r>
        <w:fldChar w:fldCharType="begin"/>
      </w:r>
      <w:r>
        <w:instrText xml:space="preserve"> PAGEREF _Toc103688557 \h </w:instrText>
      </w:r>
      <w:r>
        <w:fldChar w:fldCharType="separate"/>
      </w:r>
      <w:r>
        <w:t>62</w:t>
      </w:r>
      <w:r>
        <w:fldChar w:fldCharType="end"/>
      </w:r>
    </w:p>
    <w:p w14:paraId="09DEC07F" w14:textId="6823B932"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10.2.3</w:t>
      </w:r>
      <w:r>
        <w:rPr>
          <w:rFonts w:asciiTheme="minorHAnsi" w:eastAsiaTheme="minorEastAsia" w:hAnsiTheme="minorHAnsi" w:cstheme="minorBidi"/>
          <w:sz w:val="22"/>
          <w:szCs w:val="22"/>
          <w:lang w:val="en-US"/>
        </w:rPr>
        <w:tab/>
      </w:r>
      <w:r w:rsidRPr="00905411">
        <w:rPr>
          <w:rFonts w:eastAsia="TimesNewRoman"/>
          <w:lang w:eastAsia="en-GB"/>
        </w:rPr>
        <w:t>Manual CSG selection in UTRA with CSG list on USIM, success</w:t>
      </w:r>
      <w:r>
        <w:tab/>
      </w:r>
      <w:r>
        <w:fldChar w:fldCharType="begin"/>
      </w:r>
      <w:r>
        <w:instrText xml:space="preserve"> PAGEREF _Toc103688558 \h </w:instrText>
      </w:r>
      <w:r>
        <w:fldChar w:fldCharType="separate"/>
      </w:r>
      <w:r>
        <w:t>63</w:t>
      </w:r>
      <w:r>
        <w:fldChar w:fldCharType="end"/>
      </w:r>
    </w:p>
    <w:p w14:paraId="418B74DF" w14:textId="50E60E2C" w:rsidR="00653B67" w:rsidRDefault="00653B67">
      <w:pPr>
        <w:pStyle w:val="TOC1"/>
        <w:rPr>
          <w:rFonts w:asciiTheme="minorHAnsi" w:eastAsiaTheme="minorEastAsia" w:hAnsiTheme="minorHAnsi" w:cstheme="minorBidi"/>
          <w:szCs w:val="22"/>
          <w:lang w:val="en-US"/>
        </w:rPr>
      </w:pPr>
      <w:r w:rsidRPr="00905411">
        <w:rPr>
          <w:rFonts w:eastAsia="TimesNewRoman"/>
        </w:rPr>
        <w:t>11</w:t>
      </w:r>
      <w:r>
        <w:rPr>
          <w:rFonts w:asciiTheme="minorHAnsi" w:eastAsiaTheme="minorEastAsia" w:hAnsiTheme="minorHAnsi" w:cstheme="minorBidi"/>
          <w:szCs w:val="22"/>
          <w:lang w:val="en-US"/>
        </w:rPr>
        <w:tab/>
      </w:r>
      <w:r w:rsidRPr="00905411">
        <w:rPr>
          <w:rFonts w:eastAsia="TimesNewRoman"/>
        </w:rPr>
        <w:t>NAS security context parameter handling</w:t>
      </w:r>
      <w:r>
        <w:tab/>
      </w:r>
      <w:r>
        <w:fldChar w:fldCharType="begin"/>
      </w:r>
      <w:r>
        <w:instrText xml:space="preserve"> PAGEREF _Toc103688559 \h </w:instrText>
      </w:r>
      <w:r>
        <w:fldChar w:fldCharType="separate"/>
      </w:r>
      <w:r>
        <w:t>63</w:t>
      </w:r>
      <w:r>
        <w:fldChar w:fldCharType="end"/>
      </w:r>
    </w:p>
    <w:p w14:paraId="1E0F5359" w14:textId="792BE95F"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11.1</w:t>
      </w:r>
      <w:r>
        <w:rPr>
          <w:rFonts w:asciiTheme="minorHAnsi" w:eastAsiaTheme="minorEastAsia" w:hAnsiTheme="minorHAnsi" w:cstheme="minorBidi"/>
          <w:sz w:val="22"/>
          <w:szCs w:val="22"/>
          <w:lang w:val="en-US"/>
        </w:rPr>
        <w:tab/>
      </w:r>
      <w:r w:rsidRPr="00905411">
        <w:rPr>
          <w:rFonts w:eastAsia="TimesNewRoman"/>
          <w:lang w:eastAsia="en-GB"/>
        </w:rPr>
        <w:t>NAS security context parameter handling when service "EMM Information" is available</w:t>
      </w:r>
      <w:r>
        <w:tab/>
      </w:r>
      <w:r>
        <w:fldChar w:fldCharType="begin"/>
      </w:r>
      <w:r>
        <w:instrText xml:space="preserve"> PAGEREF _Toc103688560 \h </w:instrText>
      </w:r>
      <w:r>
        <w:fldChar w:fldCharType="separate"/>
      </w:r>
      <w:r>
        <w:t>63</w:t>
      </w:r>
      <w:r>
        <w:fldChar w:fldCharType="end"/>
      </w:r>
    </w:p>
    <w:p w14:paraId="4CFD49FC" w14:textId="24EE8F87"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lastRenderedPageBreak/>
        <w:t>11.2</w:t>
      </w:r>
      <w:r>
        <w:rPr>
          <w:rFonts w:asciiTheme="minorHAnsi" w:eastAsiaTheme="minorEastAsia" w:hAnsiTheme="minorHAnsi" w:cstheme="minorBidi"/>
          <w:sz w:val="22"/>
          <w:szCs w:val="22"/>
          <w:lang w:val="en-US"/>
        </w:rPr>
        <w:tab/>
      </w:r>
      <w:r w:rsidRPr="00905411">
        <w:rPr>
          <w:rFonts w:eastAsia="TimesNewRoman"/>
          <w:lang w:eastAsia="en-GB"/>
        </w:rPr>
        <w:t>NAS security context parameter handling when service "EMM Information" is not available, no IMSI change</w:t>
      </w:r>
      <w:r>
        <w:tab/>
      </w:r>
      <w:r>
        <w:fldChar w:fldCharType="begin"/>
      </w:r>
      <w:r>
        <w:instrText xml:space="preserve"> PAGEREF _Toc103688561 \h </w:instrText>
      </w:r>
      <w:r>
        <w:fldChar w:fldCharType="separate"/>
      </w:r>
      <w:r>
        <w:t>63</w:t>
      </w:r>
      <w:r>
        <w:fldChar w:fldCharType="end"/>
      </w:r>
    </w:p>
    <w:p w14:paraId="2C0C1B6B" w14:textId="26E8FDE7"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11.3</w:t>
      </w:r>
      <w:r>
        <w:rPr>
          <w:rFonts w:asciiTheme="minorHAnsi" w:eastAsiaTheme="minorEastAsia" w:hAnsiTheme="minorHAnsi" w:cstheme="minorBidi"/>
          <w:sz w:val="22"/>
          <w:szCs w:val="22"/>
          <w:lang w:val="en-US"/>
        </w:rPr>
        <w:tab/>
      </w:r>
      <w:r w:rsidRPr="00905411">
        <w:rPr>
          <w:rFonts w:eastAsia="TimesNewRoman"/>
          <w:lang w:eastAsia="en-GB"/>
        </w:rPr>
        <w:t>NAS security context parameter handling when service "EMM Information" is not available, IMSI Changed</w:t>
      </w:r>
      <w:r>
        <w:tab/>
      </w:r>
      <w:r>
        <w:fldChar w:fldCharType="begin"/>
      </w:r>
      <w:r>
        <w:instrText xml:space="preserve"> PAGEREF _Toc103688562 \h </w:instrText>
      </w:r>
      <w:r>
        <w:fldChar w:fldCharType="separate"/>
      </w:r>
      <w:r>
        <w:t>63</w:t>
      </w:r>
      <w:r>
        <w:fldChar w:fldCharType="end"/>
      </w:r>
    </w:p>
    <w:p w14:paraId="6784ADA9" w14:textId="464859FD"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11.4</w:t>
      </w:r>
      <w:r>
        <w:rPr>
          <w:rFonts w:asciiTheme="minorHAnsi" w:eastAsiaTheme="minorEastAsia" w:hAnsiTheme="minorHAnsi" w:cstheme="minorBidi"/>
          <w:sz w:val="22"/>
          <w:szCs w:val="22"/>
          <w:lang w:val="en-US"/>
        </w:rPr>
        <w:tab/>
      </w:r>
      <w:r w:rsidRPr="00905411">
        <w:rPr>
          <w:rFonts w:eastAsia="TimesNewRoman"/>
          <w:lang w:eastAsia="en-GB"/>
        </w:rPr>
        <w:t>EPS NAS Security Context Storage</w:t>
      </w:r>
      <w:r>
        <w:tab/>
      </w:r>
      <w:r>
        <w:fldChar w:fldCharType="begin"/>
      </w:r>
      <w:r>
        <w:instrText xml:space="preserve"> PAGEREF _Toc103688563 \h </w:instrText>
      </w:r>
      <w:r>
        <w:fldChar w:fldCharType="separate"/>
      </w:r>
      <w:r>
        <w:t>63</w:t>
      </w:r>
      <w:r>
        <w:fldChar w:fldCharType="end"/>
      </w:r>
    </w:p>
    <w:p w14:paraId="68072BC5" w14:textId="00B06C8F" w:rsidR="00653B67" w:rsidRDefault="00653B67">
      <w:pPr>
        <w:pStyle w:val="TOC1"/>
        <w:rPr>
          <w:rFonts w:asciiTheme="minorHAnsi" w:eastAsiaTheme="minorEastAsia" w:hAnsiTheme="minorHAnsi" w:cstheme="minorBidi"/>
          <w:szCs w:val="22"/>
          <w:lang w:val="en-US"/>
        </w:rPr>
      </w:pPr>
      <w:r w:rsidRPr="00905411">
        <w:rPr>
          <w:rFonts w:eastAsia="TimesNewRoman"/>
          <w:lang w:eastAsia="en-GB"/>
        </w:rPr>
        <w:t>12</w:t>
      </w:r>
      <w:r>
        <w:rPr>
          <w:rFonts w:asciiTheme="minorHAnsi" w:eastAsiaTheme="minorEastAsia" w:hAnsiTheme="minorHAnsi" w:cstheme="minorBidi"/>
          <w:szCs w:val="22"/>
          <w:lang w:val="en-US"/>
        </w:rPr>
        <w:tab/>
      </w:r>
      <w:r w:rsidRPr="00905411">
        <w:rPr>
          <w:rFonts w:eastAsia="TimesNewRoman"/>
          <w:lang w:eastAsia="en-GB"/>
        </w:rPr>
        <w:t>Non Access Stratum (NAS) Configuration parameter handling</w:t>
      </w:r>
      <w:r>
        <w:tab/>
      </w:r>
      <w:r>
        <w:fldChar w:fldCharType="begin"/>
      </w:r>
      <w:r>
        <w:instrText xml:space="preserve"> PAGEREF _Toc103688564 \h </w:instrText>
      </w:r>
      <w:r>
        <w:fldChar w:fldCharType="separate"/>
      </w:r>
      <w:r>
        <w:t>63</w:t>
      </w:r>
      <w:r>
        <w:fldChar w:fldCharType="end"/>
      </w:r>
    </w:p>
    <w:p w14:paraId="76271CAC" w14:textId="0A5B86E6"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12.1</w:t>
      </w:r>
      <w:r>
        <w:rPr>
          <w:rFonts w:asciiTheme="minorHAnsi" w:eastAsiaTheme="minorEastAsia" w:hAnsiTheme="minorHAnsi" w:cstheme="minorBidi"/>
          <w:sz w:val="22"/>
          <w:szCs w:val="22"/>
          <w:lang w:val="en-US"/>
        </w:rPr>
        <w:tab/>
      </w:r>
      <w:r w:rsidRPr="00905411">
        <w:rPr>
          <w:rFonts w:eastAsia="TimesNewRoman"/>
          <w:lang w:eastAsia="en-GB"/>
        </w:rPr>
        <w:t>EFNASCONFIG – NAS signaling priority handling</w:t>
      </w:r>
      <w:r>
        <w:tab/>
      </w:r>
      <w:r>
        <w:fldChar w:fldCharType="begin"/>
      </w:r>
      <w:r>
        <w:instrText xml:space="preserve"> PAGEREF _Toc103688565 \h </w:instrText>
      </w:r>
      <w:r>
        <w:fldChar w:fldCharType="separate"/>
      </w:r>
      <w:r>
        <w:t>63</w:t>
      </w:r>
      <w:r>
        <w:fldChar w:fldCharType="end"/>
      </w:r>
    </w:p>
    <w:p w14:paraId="5583F934" w14:textId="5E4D2C86"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12.2</w:t>
      </w:r>
      <w:r>
        <w:rPr>
          <w:rFonts w:asciiTheme="minorHAnsi" w:eastAsiaTheme="minorEastAsia" w:hAnsiTheme="minorHAnsi" w:cstheme="minorBidi"/>
          <w:sz w:val="22"/>
          <w:szCs w:val="22"/>
          <w:lang w:val="en-US"/>
        </w:rPr>
        <w:tab/>
      </w:r>
      <w:r w:rsidRPr="00905411">
        <w:rPr>
          <w:rFonts w:eastAsia="TimesNewRoman"/>
          <w:lang w:eastAsia="en-GB"/>
        </w:rPr>
        <w:t>EFNASCONFIG – NMO I Network Mode of Operation I handling</w:t>
      </w:r>
      <w:r>
        <w:tab/>
      </w:r>
      <w:r>
        <w:fldChar w:fldCharType="begin"/>
      </w:r>
      <w:r>
        <w:instrText xml:space="preserve"> PAGEREF _Toc103688566 \h </w:instrText>
      </w:r>
      <w:r>
        <w:fldChar w:fldCharType="separate"/>
      </w:r>
      <w:r>
        <w:t>63</w:t>
      </w:r>
      <w:r>
        <w:fldChar w:fldCharType="end"/>
      </w:r>
    </w:p>
    <w:p w14:paraId="42FC3082" w14:textId="03C99495"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12.3</w:t>
      </w:r>
      <w:r>
        <w:rPr>
          <w:rFonts w:asciiTheme="minorHAnsi" w:eastAsiaTheme="minorEastAsia" w:hAnsiTheme="minorHAnsi" w:cstheme="minorBidi"/>
          <w:sz w:val="22"/>
          <w:szCs w:val="22"/>
          <w:lang w:val="en-US"/>
        </w:rPr>
        <w:tab/>
      </w:r>
      <w:r w:rsidRPr="00905411">
        <w:rPr>
          <w:rFonts w:eastAsia="TimesNewRoman"/>
          <w:lang w:eastAsia="en-GB"/>
        </w:rPr>
        <w:t>EFNASCONFIG – Attach with IMSI handling</w:t>
      </w:r>
      <w:r>
        <w:tab/>
      </w:r>
      <w:r>
        <w:fldChar w:fldCharType="begin"/>
      </w:r>
      <w:r>
        <w:instrText xml:space="preserve"> PAGEREF _Toc103688567 \h </w:instrText>
      </w:r>
      <w:r>
        <w:fldChar w:fldCharType="separate"/>
      </w:r>
      <w:r>
        <w:t>63</w:t>
      </w:r>
      <w:r>
        <w:fldChar w:fldCharType="end"/>
      </w:r>
    </w:p>
    <w:p w14:paraId="5FDDC54A" w14:textId="6481E8DB"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12.4</w:t>
      </w:r>
      <w:r>
        <w:rPr>
          <w:rFonts w:asciiTheme="minorHAnsi" w:eastAsiaTheme="minorEastAsia" w:hAnsiTheme="minorHAnsi" w:cstheme="minorBidi"/>
          <w:sz w:val="22"/>
          <w:szCs w:val="22"/>
          <w:lang w:val="en-US"/>
        </w:rPr>
        <w:tab/>
      </w:r>
      <w:r w:rsidRPr="00905411">
        <w:rPr>
          <w:rFonts w:eastAsia="TimesNewRoman"/>
          <w:lang w:eastAsia="en-GB"/>
        </w:rPr>
        <w:t>EFNASCONFIG – Verifying Minimum Periodic Search Timer</w:t>
      </w:r>
      <w:r>
        <w:tab/>
      </w:r>
      <w:r>
        <w:fldChar w:fldCharType="begin"/>
      </w:r>
      <w:r>
        <w:instrText xml:space="preserve"> PAGEREF _Toc103688568 \h </w:instrText>
      </w:r>
      <w:r>
        <w:fldChar w:fldCharType="separate"/>
      </w:r>
      <w:r>
        <w:t>63</w:t>
      </w:r>
      <w:r>
        <w:fldChar w:fldCharType="end"/>
      </w:r>
    </w:p>
    <w:p w14:paraId="59E68E75" w14:textId="653E2A51"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12.5</w:t>
      </w:r>
      <w:r>
        <w:rPr>
          <w:rFonts w:asciiTheme="minorHAnsi" w:eastAsiaTheme="minorEastAsia" w:hAnsiTheme="minorHAnsi" w:cstheme="minorBidi"/>
          <w:sz w:val="22"/>
          <w:szCs w:val="22"/>
          <w:lang w:val="en-US"/>
        </w:rPr>
        <w:tab/>
      </w:r>
      <w:r w:rsidRPr="00905411">
        <w:rPr>
          <w:rFonts w:eastAsia="TimesNewRoman"/>
          <w:lang w:eastAsia="en-GB"/>
        </w:rPr>
        <w:t>EFNASCONFIG – Extended access barring handling</w:t>
      </w:r>
      <w:r>
        <w:tab/>
      </w:r>
      <w:r>
        <w:fldChar w:fldCharType="begin"/>
      </w:r>
      <w:r>
        <w:instrText xml:space="preserve"> PAGEREF _Toc103688569 \h </w:instrText>
      </w:r>
      <w:r>
        <w:fldChar w:fldCharType="separate"/>
      </w:r>
      <w:r>
        <w:t>64</w:t>
      </w:r>
      <w:r>
        <w:fldChar w:fldCharType="end"/>
      </w:r>
    </w:p>
    <w:p w14:paraId="7CF411E4" w14:textId="19041E09"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12.6</w:t>
      </w:r>
      <w:r>
        <w:rPr>
          <w:rFonts w:asciiTheme="minorHAnsi" w:eastAsiaTheme="minorEastAsia" w:hAnsiTheme="minorHAnsi" w:cstheme="minorBidi"/>
          <w:sz w:val="22"/>
          <w:szCs w:val="22"/>
          <w:lang w:val="en-US"/>
        </w:rPr>
        <w:tab/>
      </w:r>
      <w:r w:rsidRPr="00905411">
        <w:rPr>
          <w:rFonts w:eastAsia="TimesNewRoman"/>
          <w:lang w:eastAsia="en-GB"/>
        </w:rPr>
        <w:t>EFNASCONFIG – Verifying Timer T3245 Behaviour</w:t>
      </w:r>
      <w:r>
        <w:tab/>
      </w:r>
      <w:r>
        <w:fldChar w:fldCharType="begin"/>
      </w:r>
      <w:r>
        <w:instrText xml:space="preserve"> PAGEREF _Toc103688570 \h </w:instrText>
      </w:r>
      <w:r>
        <w:fldChar w:fldCharType="separate"/>
      </w:r>
      <w:r>
        <w:t>64</w:t>
      </w:r>
      <w:r>
        <w:fldChar w:fldCharType="end"/>
      </w:r>
    </w:p>
    <w:p w14:paraId="3A5F4D8B" w14:textId="19775E8B" w:rsidR="00653B67" w:rsidRDefault="00653B67">
      <w:pPr>
        <w:pStyle w:val="TOC2"/>
        <w:rPr>
          <w:rFonts w:asciiTheme="minorHAnsi" w:eastAsiaTheme="minorEastAsia" w:hAnsiTheme="minorHAnsi" w:cstheme="minorBidi"/>
          <w:sz w:val="22"/>
          <w:szCs w:val="22"/>
          <w:lang w:val="en-US"/>
        </w:rPr>
      </w:pPr>
      <w:r>
        <w:rPr>
          <w:lang w:eastAsia="en-GB"/>
        </w:rPr>
        <w:t>12.7</w:t>
      </w:r>
      <w:r>
        <w:rPr>
          <w:rFonts w:asciiTheme="minorHAnsi" w:eastAsiaTheme="minorEastAsia" w:hAnsiTheme="minorHAnsi" w:cstheme="minorBidi"/>
          <w:sz w:val="22"/>
          <w:szCs w:val="22"/>
          <w:lang w:val="en-US"/>
        </w:rPr>
        <w:tab/>
      </w:r>
      <w:r>
        <w:rPr>
          <w:lang w:eastAsia="en-GB"/>
        </w:rPr>
        <w:t>EFNASCONFIG – Override NAS signalling low priority</w:t>
      </w:r>
      <w:r>
        <w:tab/>
      </w:r>
      <w:r>
        <w:fldChar w:fldCharType="begin"/>
      </w:r>
      <w:r>
        <w:instrText xml:space="preserve"> PAGEREF _Toc103688571 \h </w:instrText>
      </w:r>
      <w:r>
        <w:fldChar w:fldCharType="separate"/>
      </w:r>
      <w:r>
        <w:t>64</w:t>
      </w:r>
      <w:r>
        <w:fldChar w:fldCharType="end"/>
      </w:r>
    </w:p>
    <w:p w14:paraId="752E8EC1" w14:textId="1A25B6DB" w:rsidR="00653B67" w:rsidRDefault="00653B67">
      <w:pPr>
        <w:pStyle w:val="TOC2"/>
        <w:rPr>
          <w:rFonts w:asciiTheme="minorHAnsi" w:eastAsiaTheme="minorEastAsia" w:hAnsiTheme="minorHAnsi" w:cstheme="minorBidi"/>
          <w:sz w:val="22"/>
          <w:szCs w:val="22"/>
          <w:lang w:val="en-US"/>
        </w:rPr>
      </w:pPr>
      <w:r>
        <w:rPr>
          <w:lang w:eastAsia="en-GB"/>
        </w:rPr>
        <w:t>12.8</w:t>
      </w:r>
      <w:r>
        <w:rPr>
          <w:rFonts w:asciiTheme="minorHAnsi" w:eastAsiaTheme="minorEastAsia" w:hAnsiTheme="minorHAnsi" w:cstheme="minorBidi"/>
          <w:sz w:val="22"/>
          <w:szCs w:val="22"/>
          <w:lang w:val="en-US"/>
        </w:rPr>
        <w:tab/>
      </w:r>
      <w:r>
        <w:rPr>
          <w:lang w:eastAsia="en-GB"/>
        </w:rPr>
        <w:t>EFNASCONFIG – Override Extended access barring</w:t>
      </w:r>
      <w:r>
        <w:tab/>
      </w:r>
      <w:r>
        <w:fldChar w:fldCharType="begin"/>
      </w:r>
      <w:r>
        <w:instrText xml:space="preserve"> PAGEREF _Toc103688572 \h </w:instrText>
      </w:r>
      <w:r>
        <w:fldChar w:fldCharType="separate"/>
      </w:r>
      <w:r>
        <w:t>64</w:t>
      </w:r>
      <w:r>
        <w:fldChar w:fldCharType="end"/>
      </w:r>
    </w:p>
    <w:p w14:paraId="16278A56" w14:textId="3740FD3D" w:rsidR="00653B67" w:rsidRDefault="00653B67">
      <w:pPr>
        <w:pStyle w:val="TOC2"/>
        <w:rPr>
          <w:rFonts w:asciiTheme="minorHAnsi" w:eastAsiaTheme="minorEastAsia" w:hAnsiTheme="minorHAnsi" w:cstheme="minorBidi"/>
          <w:sz w:val="22"/>
          <w:szCs w:val="22"/>
          <w:lang w:val="en-US"/>
        </w:rPr>
      </w:pPr>
      <w:r>
        <w:rPr>
          <w:lang w:eastAsia="en-GB"/>
        </w:rPr>
        <w:t>12.9</w:t>
      </w:r>
      <w:r>
        <w:rPr>
          <w:rFonts w:asciiTheme="minorHAnsi" w:eastAsiaTheme="minorEastAsia" w:hAnsiTheme="minorHAnsi" w:cstheme="minorBidi"/>
          <w:sz w:val="22"/>
          <w:szCs w:val="22"/>
          <w:lang w:val="en-US"/>
        </w:rPr>
        <w:tab/>
      </w:r>
      <w:r>
        <w:rPr>
          <w:lang w:eastAsia="en-GB"/>
        </w:rPr>
        <w:t>EFNASCONFIG – Fast First Higher Priority PLMN Search</w:t>
      </w:r>
      <w:r>
        <w:tab/>
      </w:r>
      <w:r>
        <w:fldChar w:fldCharType="begin"/>
      </w:r>
      <w:r>
        <w:instrText xml:space="preserve"> PAGEREF _Toc103688573 \h </w:instrText>
      </w:r>
      <w:r>
        <w:fldChar w:fldCharType="separate"/>
      </w:r>
      <w:r>
        <w:t>64</w:t>
      </w:r>
      <w:r>
        <w:fldChar w:fldCharType="end"/>
      </w:r>
    </w:p>
    <w:p w14:paraId="05F2C16A" w14:textId="120CBD51" w:rsidR="00653B67" w:rsidRDefault="00653B67">
      <w:pPr>
        <w:pStyle w:val="TOC2"/>
        <w:rPr>
          <w:rFonts w:asciiTheme="minorHAnsi" w:eastAsiaTheme="minorEastAsia" w:hAnsiTheme="minorHAnsi" w:cstheme="minorBidi"/>
          <w:sz w:val="22"/>
          <w:szCs w:val="22"/>
          <w:lang w:val="en-US"/>
        </w:rPr>
      </w:pPr>
      <w:r>
        <w:rPr>
          <w:lang w:eastAsia="en-GB"/>
        </w:rPr>
        <w:t>12.10</w:t>
      </w:r>
      <w:r>
        <w:rPr>
          <w:rFonts w:asciiTheme="minorHAnsi" w:eastAsiaTheme="minorEastAsia" w:hAnsiTheme="minorHAnsi" w:cstheme="minorBidi"/>
          <w:sz w:val="22"/>
          <w:szCs w:val="22"/>
          <w:lang w:val="en-US"/>
        </w:rPr>
        <w:tab/>
      </w:r>
      <w:r>
        <w:rPr>
          <w:lang w:eastAsia="en-GB"/>
        </w:rPr>
        <w:t>EFNASCONFIG – E-UTRA Disabling Allowed for EMM cause #15</w:t>
      </w:r>
      <w:r>
        <w:tab/>
      </w:r>
      <w:r>
        <w:fldChar w:fldCharType="begin"/>
      </w:r>
      <w:r>
        <w:instrText xml:space="preserve"> PAGEREF _Toc103688574 \h </w:instrText>
      </w:r>
      <w:r>
        <w:fldChar w:fldCharType="separate"/>
      </w:r>
      <w:r>
        <w:t>64</w:t>
      </w:r>
      <w:r>
        <w:fldChar w:fldCharType="end"/>
      </w:r>
    </w:p>
    <w:p w14:paraId="4CF2AD83" w14:textId="57207E64" w:rsidR="00653B67" w:rsidRDefault="00653B67">
      <w:pPr>
        <w:pStyle w:val="TOC2"/>
        <w:rPr>
          <w:rFonts w:asciiTheme="minorHAnsi" w:eastAsiaTheme="minorEastAsia" w:hAnsiTheme="minorHAnsi" w:cstheme="minorBidi"/>
          <w:sz w:val="22"/>
          <w:szCs w:val="22"/>
          <w:lang w:val="en-US"/>
        </w:rPr>
      </w:pPr>
      <w:r>
        <w:rPr>
          <w:lang w:eastAsia="en-GB"/>
        </w:rPr>
        <w:t>12.11</w:t>
      </w:r>
      <w:r>
        <w:rPr>
          <w:rFonts w:asciiTheme="minorHAnsi" w:eastAsiaTheme="minorEastAsia" w:hAnsiTheme="minorHAnsi" w:cstheme="minorBidi"/>
          <w:sz w:val="22"/>
          <w:szCs w:val="22"/>
          <w:lang w:val="en-US"/>
        </w:rPr>
        <w:tab/>
      </w:r>
      <w:r>
        <w:rPr>
          <w:lang w:eastAsia="en-GB"/>
        </w:rPr>
        <w:t>EFNASCONFIG – SM_RetryWaitTime</w:t>
      </w:r>
      <w:r>
        <w:tab/>
      </w:r>
      <w:r>
        <w:fldChar w:fldCharType="begin"/>
      </w:r>
      <w:r>
        <w:instrText xml:space="preserve"> PAGEREF _Toc103688575 \h </w:instrText>
      </w:r>
      <w:r>
        <w:fldChar w:fldCharType="separate"/>
      </w:r>
      <w:r>
        <w:t>64</w:t>
      </w:r>
      <w:r>
        <w:fldChar w:fldCharType="end"/>
      </w:r>
    </w:p>
    <w:p w14:paraId="14F768AA" w14:textId="38E8E74B" w:rsidR="00653B67" w:rsidRDefault="00653B67">
      <w:pPr>
        <w:pStyle w:val="TOC2"/>
        <w:rPr>
          <w:rFonts w:asciiTheme="minorHAnsi" w:eastAsiaTheme="minorEastAsia" w:hAnsiTheme="minorHAnsi" w:cstheme="minorBidi"/>
          <w:sz w:val="22"/>
          <w:szCs w:val="22"/>
          <w:lang w:val="en-US"/>
        </w:rPr>
      </w:pPr>
      <w:r>
        <w:rPr>
          <w:lang w:eastAsia="en-GB"/>
        </w:rPr>
        <w:t>12.12</w:t>
      </w:r>
      <w:r>
        <w:rPr>
          <w:rFonts w:asciiTheme="minorHAnsi" w:eastAsiaTheme="minorEastAsia" w:hAnsiTheme="minorHAnsi" w:cstheme="minorBidi"/>
          <w:sz w:val="22"/>
          <w:szCs w:val="22"/>
          <w:lang w:val="en-US"/>
        </w:rPr>
        <w:tab/>
      </w:r>
      <w:r>
        <w:rPr>
          <w:lang w:eastAsia="en-GB"/>
        </w:rPr>
        <w:t>EFNASCONFIG – SM_RetryAtRATChange</w:t>
      </w:r>
      <w:r>
        <w:tab/>
      </w:r>
      <w:r>
        <w:fldChar w:fldCharType="begin"/>
      </w:r>
      <w:r>
        <w:instrText xml:space="preserve"> PAGEREF _Toc103688576 \h </w:instrText>
      </w:r>
      <w:r>
        <w:fldChar w:fldCharType="separate"/>
      </w:r>
      <w:r>
        <w:t>64</w:t>
      </w:r>
      <w:r>
        <w:fldChar w:fldCharType="end"/>
      </w:r>
    </w:p>
    <w:p w14:paraId="7276EEB6" w14:textId="17A0AF48" w:rsidR="00653B67" w:rsidRDefault="00653B67">
      <w:pPr>
        <w:pStyle w:val="TOC1"/>
        <w:rPr>
          <w:rFonts w:asciiTheme="minorHAnsi" w:eastAsiaTheme="minorEastAsia" w:hAnsiTheme="minorHAnsi" w:cstheme="minorBidi"/>
          <w:szCs w:val="22"/>
          <w:lang w:val="en-US"/>
        </w:rPr>
      </w:pPr>
      <w:r w:rsidRPr="00905411">
        <w:rPr>
          <w:rFonts w:eastAsia="TimesNewRoman"/>
          <w:lang w:eastAsia="en-GB"/>
        </w:rPr>
        <w:t>13</w:t>
      </w:r>
      <w:r>
        <w:rPr>
          <w:rFonts w:asciiTheme="minorHAnsi" w:eastAsiaTheme="minorEastAsia" w:hAnsiTheme="minorHAnsi" w:cstheme="minorBidi"/>
          <w:szCs w:val="22"/>
          <w:lang w:val="en-US"/>
        </w:rPr>
        <w:tab/>
      </w:r>
      <w:r w:rsidRPr="00905411">
        <w:rPr>
          <w:rFonts w:eastAsia="TimesNewRoman"/>
          <w:lang w:eastAsia="en-GB"/>
        </w:rPr>
        <w:t>UICC interface during PSM</w:t>
      </w:r>
      <w:r>
        <w:tab/>
      </w:r>
      <w:r>
        <w:fldChar w:fldCharType="begin"/>
      </w:r>
      <w:r>
        <w:instrText xml:space="preserve"> PAGEREF _Toc103688577 \h </w:instrText>
      </w:r>
      <w:r>
        <w:fldChar w:fldCharType="separate"/>
      </w:r>
      <w:r>
        <w:t>64</w:t>
      </w:r>
      <w:r>
        <w:fldChar w:fldCharType="end"/>
      </w:r>
    </w:p>
    <w:p w14:paraId="57B0BBB8" w14:textId="31C60EF2"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13.1</w:t>
      </w:r>
      <w:r>
        <w:rPr>
          <w:rFonts w:asciiTheme="minorHAnsi" w:eastAsiaTheme="minorEastAsia" w:hAnsiTheme="minorHAnsi" w:cstheme="minorBidi"/>
          <w:sz w:val="22"/>
          <w:szCs w:val="22"/>
          <w:lang w:val="en-US"/>
        </w:rPr>
        <w:tab/>
      </w:r>
      <w:r w:rsidRPr="00905411">
        <w:rPr>
          <w:rFonts w:eastAsia="TimesNewRoman"/>
          <w:lang w:eastAsia="en-GB"/>
        </w:rPr>
        <w:t>UICC interface in PSM handling for E-UTRAN – No UICC deactivation in PSM</w:t>
      </w:r>
      <w:r>
        <w:tab/>
      </w:r>
      <w:r>
        <w:fldChar w:fldCharType="begin"/>
      </w:r>
      <w:r>
        <w:instrText xml:space="preserve"> PAGEREF _Toc103688578 \h </w:instrText>
      </w:r>
      <w:r>
        <w:fldChar w:fldCharType="separate"/>
      </w:r>
      <w:r>
        <w:t>64</w:t>
      </w:r>
      <w:r>
        <w:fldChar w:fldCharType="end"/>
      </w:r>
    </w:p>
    <w:p w14:paraId="321E6892" w14:textId="206EFF0D"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13.2</w:t>
      </w:r>
      <w:r>
        <w:rPr>
          <w:rFonts w:asciiTheme="minorHAnsi" w:eastAsiaTheme="minorEastAsia" w:hAnsiTheme="minorHAnsi" w:cstheme="minorBidi"/>
          <w:sz w:val="22"/>
          <w:szCs w:val="22"/>
          <w:lang w:val="en-US"/>
        </w:rPr>
        <w:tab/>
      </w:r>
      <w:r w:rsidRPr="00905411">
        <w:rPr>
          <w:rFonts w:eastAsia="TimesNewRoman"/>
          <w:lang w:eastAsia="en-GB"/>
        </w:rPr>
        <w:t>UICC interface in PSM handling for E-UTRAN – PSM not accepted by E-USS/NB-SS</w:t>
      </w:r>
      <w:r>
        <w:tab/>
      </w:r>
      <w:r>
        <w:fldChar w:fldCharType="begin"/>
      </w:r>
      <w:r>
        <w:instrText xml:space="preserve"> PAGEREF _Toc103688579 \h </w:instrText>
      </w:r>
      <w:r>
        <w:fldChar w:fldCharType="separate"/>
      </w:r>
      <w:r>
        <w:t>64</w:t>
      </w:r>
      <w:r>
        <w:fldChar w:fldCharType="end"/>
      </w:r>
    </w:p>
    <w:p w14:paraId="539E8400" w14:textId="0C04F513"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13.3</w:t>
      </w:r>
      <w:r>
        <w:rPr>
          <w:rFonts w:asciiTheme="minorHAnsi" w:eastAsiaTheme="minorEastAsia" w:hAnsiTheme="minorHAnsi" w:cstheme="minorBidi"/>
          <w:sz w:val="22"/>
          <w:szCs w:val="22"/>
          <w:lang w:val="en-US"/>
        </w:rPr>
        <w:tab/>
      </w:r>
      <w:r w:rsidRPr="00905411">
        <w:rPr>
          <w:rFonts w:eastAsia="TimesNewRoman"/>
          <w:lang w:eastAsia="en-GB"/>
        </w:rPr>
        <w:t>UICC interface in PSM handling for E-UTRAN – UICC deactivation in PSM</w:t>
      </w:r>
      <w:r>
        <w:tab/>
      </w:r>
      <w:r>
        <w:fldChar w:fldCharType="begin"/>
      </w:r>
      <w:r>
        <w:instrText xml:space="preserve"> PAGEREF _Toc103688580 \h </w:instrText>
      </w:r>
      <w:r>
        <w:fldChar w:fldCharType="separate"/>
      </w:r>
      <w:r>
        <w:t>65</w:t>
      </w:r>
      <w:r>
        <w:fldChar w:fldCharType="end"/>
      </w:r>
    </w:p>
    <w:p w14:paraId="033AE179" w14:textId="2B7C3EC7"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13.4</w:t>
      </w:r>
      <w:r>
        <w:rPr>
          <w:rFonts w:asciiTheme="minorHAnsi" w:eastAsiaTheme="minorEastAsia" w:hAnsiTheme="minorHAnsi" w:cstheme="minorBidi"/>
          <w:sz w:val="22"/>
          <w:szCs w:val="22"/>
          <w:lang w:val="en-US"/>
        </w:rPr>
        <w:tab/>
      </w:r>
      <w:r w:rsidRPr="00905411">
        <w:rPr>
          <w:rFonts w:eastAsia="TimesNewRoman"/>
          <w:lang w:eastAsia="en-GB"/>
        </w:rPr>
        <w:t>UICC interface in PSM for E-UTRAN – SUSPEND UICC</w:t>
      </w:r>
      <w:r>
        <w:tab/>
      </w:r>
      <w:r>
        <w:fldChar w:fldCharType="begin"/>
      </w:r>
      <w:r>
        <w:instrText xml:space="preserve"> PAGEREF _Toc103688581 \h </w:instrText>
      </w:r>
      <w:r>
        <w:fldChar w:fldCharType="separate"/>
      </w:r>
      <w:r>
        <w:t>65</w:t>
      </w:r>
      <w:r>
        <w:fldChar w:fldCharType="end"/>
      </w:r>
    </w:p>
    <w:p w14:paraId="04E8A0E6" w14:textId="1807B92F" w:rsidR="00653B67" w:rsidRDefault="00653B67">
      <w:pPr>
        <w:pStyle w:val="TOC1"/>
        <w:rPr>
          <w:rFonts w:asciiTheme="minorHAnsi" w:eastAsiaTheme="minorEastAsia" w:hAnsiTheme="minorHAnsi" w:cstheme="minorBidi"/>
          <w:szCs w:val="22"/>
          <w:lang w:val="en-US"/>
        </w:rPr>
      </w:pPr>
      <w:r w:rsidRPr="00905411">
        <w:rPr>
          <w:rFonts w:eastAsia="TimesNewRoman"/>
          <w:lang w:eastAsia="en-GB"/>
        </w:rPr>
        <w:t>14</w:t>
      </w:r>
      <w:r>
        <w:rPr>
          <w:rFonts w:asciiTheme="minorHAnsi" w:eastAsiaTheme="minorEastAsia" w:hAnsiTheme="minorHAnsi" w:cstheme="minorBidi"/>
          <w:szCs w:val="22"/>
          <w:lang w:val="en-US"/>
        </w:rPr>
        <w:tab/>
      </w:r>
      <w:r w:rsidRPr="00905411">
        <w:rPr>
          <w:rFonts w:eastAsia="TimesNewRoman"/>
          <w:lang w:eastAsia="en-GB"/>
        </w:rPr>
        <w:t>UICC interface during eDRX</w:t>
      </w:r>
      <w:r>
        <w:tab/>
      </w:r>
      <w:r>
        <w:fldChar w:fldCharType="begin"/>
      </w:r>
      <w:r>
        <w:instrText xml:space="preserve"> PAGEREF _Toc103688582 \h </w:instrText>
      </w:r>
      <w:r>
        <w:fldChar w:fldCharType="separate"/>
      </w:r>
      <w:r>
        <w:t>65</w:t>
      </w:r>
      <w:r>
        <w:fldChar w:fldCharType="end"/>
      </w:r>
    </w:p>
    <w:p w14:paraId="6B714509" w14:textId="07C0D88F"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14.1</w:t>
      </w:r>
      <w:r>
        <w:rPr>
          <w:rFonts w:asciiTheme="minorHAnsi" w:eastAsiaTheme="minorEastAsia" w:hAnsiTheme="minorHAnsi" w:cstheme="minorBidi"/>
          <w:sz w:val="22"/>
          <w:szCs w:val="22"/>
          <w:lang w:val="en-US"/>
        </w:rPr>
        <w:tab/>
      </w:r>
      <w:r w:rsidRPr="00905411">
        <w:rPr>
          <w:rFonts w:eastAsia="TimesNewRoman"/>
          <w:lang w:eastAsia="en-GB"/>
        </w:rPr>
        <w:t>UICC interface during eDRX for E-UTRAN – eDRX is not supported by the UICC</w:t>
      </w:r>
      <w:r>
        <w:tab/>
      </w:r>
      <w:r>
        <w:fldChar w:fldCharType="begin"/>
      </w:r>
      <w:r>
        <w:instrText xml:space="preserve"> PAGEREF _Toc103688583 \h </w:instrText>
      </w:r>
      <w:r>
        <w:fldChar w:fldCharType="separate"/>
      </w:r>
      <w:r>
        <w:t>65</w:t>
      </w:r>
      <w:r>
        <w:fldChar w:fldCharType="end"/>
      </w:r>
    </w:p>
    <w:p w14:paraId="737264EA" w14:textId="1F41DE27"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14.2</w:t>
      </w:r>
      <w:r>
        <w:rPr>
          <w:rFonts w:asciiTheme="minorHAnsi" w:eastAsiaTheme="minorEastAsia" w:hAnsiTheme="minorHAnsi" w:cstheme="minorBidi"/>
          <w:sz w:val="22"/>
          <w:szCs w:val="22"/>
          <w:lang w:val="en-US"/>
        </w:rPr>
        <w:tab/>
      </w:r>
      <w:r w:rsidRPr="00905411">
        <w:rPr>
          <w:rFonts w:eastAsia="TimesNewRoman"/>
          <w:lang w:eastAsia="en-GB"/>
        </w:rPr>
        <w:t>UICC interface during eDRX for E-UTRAN – eDRX is not accepted by E-USS/NB-SS</w:t>
      </w:r>
      <w:r>
        <w:tab/>
      </w:r>
      <w:r>
        <w:fldChar w:fldCharType="begin"/>
      </w:r>
      <w:r>
        <w:instrText xml:space="preserve"> PAGEREF _Toc103688584 \h </w:instrText>
      </w:r>
      <w:r>
        <w:fldChar w:fldCharType="separate"/>
      </w:r>
      <w:r>
        <w:t>65</w:t>
      </w:r>
      <w:r>
        <w:fldChar w:fldCharType="end"/>
      </w:r>
    </w:p>
    <w:p w14:paraId="06966344" w14:textId="4C695BD4"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14.3</w:t>
      </w:r>
      <w:r>
        <w:rPr>
          <w:rFonts w:asciiTheme="minorHAnsi" w:eastAsiaTheme="minorEastAsia" w:hAnsiTheme="minorHAnsi" w:cstheme="minorBidi"/>
          <w:sz w:val="22"/>
          <w:szCs w:val="22"/>
          <w:lang w:val="en-US"/>
        </w:rPr>
        <w:tab/>
      </w:r>
      <w:r w:rsidRPr="00905411">
        <w:rPr>
          <w:rFonts w:eastAsia="TimesNewRoman"/>
          <w:lang w:eastAsia="en-GB"/>
        </w:rPr>
        <w:t>UICC interface during eDRX for E-UTRAN – UICC deactivation during eDRX</w:t>
      </w:r>
      <w:r>
        <w:tab/>
      </w:r>
      <w:r>
        <w:fldChar w:fldCharType="begin"/>
      </w:r>
      <w:r>
        <w:instrText xml:space="preserve"> PAGEREF _Toc103688585 \h </w:instrText>
      </w:r>
      <w:r>
        <w:fldChar w:fldCharType="separate"/>
      </w:r>
      <w:r>
        <w:t>65</w:t>
      </w:r>
      <w:r>
        <w:fldChar w:fldCharType="end"/>
      </w:r>
    </w:p>
    <w:p w14:paraId="526ADDBA" w14:textId="1B7DD108"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14.4</w:t>
      </w:r>
      <w:r>
        <w:rPr>
          <w:rFonts w:asciiTheme="minorHAnsi" w:eastAsiaTheme="minorEastAsia" w:hAnsiTheme="minorHAnsi" w:cstheme="minorBidi"/>
          <w:sz w:val="22"/>
          <w:szCs w:val="22"/>
          <w:lang w:val="en-US"/>
        </w:rPr>
        <w:tab/>
      </w:r>
      <w:r w:rsidRPr="00905411">
        <w:rPr>
          <w:rFonts w:eastAsia="TimesNewRoman"/>
          <w:lang w:eastAsia="en-GB"/>
        </w:rPr>
        <w:t>UICC interface during eDRX for E-UTRAN– SUSPEND UICC</w:t>
      </w:r>
      <w:r>
        <w:tab/>
      </w:r>
      <w:r>
        <w:fldChar w:fldCharType="begin"/>
      </w:r>
      <w:r>
        <w:instrText xml:space="preserve"> PAGEREF _Toc103688586 \h </w:instrText>
      </w:r>
      <w:r>
        <w:fldChar w:fldCharType="separate"/>
      </w:r>
      <w:r>
        <w:t>65</w:t>
      </w:r>
      <w:r>
        <w:fldChar w:fldCharType="end"/>
      </w:r>
    </w:p>
    <w:p w14:paraId="68C900FC" w14:textId="7DEEA361" w:rsidR="00653B67" w:rsidRDefault="00653B67">
      <w:pPr>
        <w:pStyle w:val="TOC1"/>
        <w:rPr>
          <w:rFonts w:asciiTheme="minorHAnsi" w:eastAsiaTheme="minorEastAsia" w:hAnsiTheme="minorHAnsi" w:cstheme="minorBidi"/>
          <w:szCs w:val="22"/>
          <w:lang w:val="en-US"/>
        </w:rPr>
      </w:pPr>
      <w:r w:rsidRPr="00905411">
        <w:rPr>
          <w:rFonts w:eastAsia="TimesNewRoman"/>
          <w:lang w:eastAsia="en-GB"/>
        </w:rPr>
        <w:t>15</w:t>
      </w:r>
      <w:r>
        <w:rPr>
          <w:rFonts w:asciiTheme="minorHAnsi" w:eastAsiaTheme="minorEastAsia" w:hAnsiTheme="minorHAnsi" w:cstheme="minorBidi"/>
          <w:szCs w:val="22"/>
          <w:lang w:val="en-US"/>
        </w:rPr>
        <w:tab/>
      </w:r>
      <w:r w:rsidRPr="00905411">
        <w:rPr>
          <w:rFonts w:eastAsia="TimesNewRoman"/>
          <w:lang w:eastAsia="en-GB"/>
        </w:rPr>
        <w:t>Authentication procedure and NAS security context handling for 5G</w:t>
      </w:r>
      <w:r>
        <w:tab/>
      </w:r>
      <w:r>
        <w:fldChar w:fldCharType="begin"/>
      </w:r>
      <w:r>
        <w:instrText xml:space="preserve"> PAGEREF _Toc103688587 \h </w:instrText>
      </w:r>
      <w:r>
        <w:fldChar w:fldCharType="separate"/>
      </w:r>
      <w:r>
        <w:t>65</w:t>
      </w:r>
      <w:r>
        <w:fldChar w:fldCharType="end"/>
      </w:r>
    </w:p>
    <w:p w14:paraId="0237AA47" w14:textId="44878C25"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15.1</w:t>
      </w:r>
      <w:r>
        <w:rPr>
          <w:rFonts w:asciiTheme="minorHAnsi" w:eastAsiaTheme="minorEastAsia" w:hAnsiTheme="minorHAnsi" w:cstheme="minorBidi"/>
          <w:sz w:val="22"/>
          <w:szCs w:val="22"/>
          <w:lang w:val="en-US"/>
        </w:rPr>
        <w:tab/>
      </w:r>
      <w:r w:rsidRPr="00905411">
        <w:rPr>
          <w:rFonts w:eastAsia="TimesNewRoman"/>
          <w:lang w:eastAsia="en-GB"/>
        </w:rPr>
        <w:t>Authentication procedure for EAP-AKA'</w:t>
      </w:r>
      <w:r>
        <w:tab/>
      </w:r>
      <w:r>
        <w:fldChar w:fldCharType="begin"/>
      </w:r>
      <w:r>
        <w:instrText xml:space="preserve"> PAGEREF _Toc103688588 \h </w:instrText>
      </w:r>
      <w:r>
        <w:fldChar w:fldCharType="separate"/>
      </w:r>
      <w:r>
        <w:t>65</w:t>
      </w:r>
      <w:r>
        <w:fldChar w:fldCharType="end"/>
      </w:r>
    </w:p>
    <w:p w14:paraId="2C8C1A65" w14:textId="15ED71CE"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15.1.1</w:t>
      </w:r>
      <w:r>
        <w:rPr>
          <w:rFonts w:asciiTheme="minorHAnsi" w:eastAsiaTheme="minorEastAsia" w:hAnsiTheme="minorHAnsi" w:cstheme="minorBidi"/>
          <w:sz w:val="22"/>
          <w:szCs w:val="22"/>
          <w:lang w:val="en-US"/>
        </w:rPr>
        <w:tab/>
      </w:r>
      <w:r w:rsidRPr="00905411">
        <w:rPr>
          <w:rFonts w:eastAsia="TimesNewRoman"/>
          <w:lang w:eastAsia="en-GB"/>
        </w:rPr>
        <w:t>Authentication procedure for EAP-AKA' - Authentication is successful</w:t>
      </w:r>
      <w:r>
        <w:tab/>
      </w:r>
      <w:r>
        <w:fldChar w:fldCharType="begin"/>
      </w:r>
      <w:r>
        <w:instrText xml:space="preserve"> PAGEREF _Toc103688589 \h </w:instrText>
      </w:r>
      <w:r>
        <w:fldChar w:fldCharType="separate"/>
      </w:r>
      <w:r>
        <w:t>65</w:t>
      </w:r>
      <w:r>
        <w:fldChar w:fldCharType="end"/>
      </w:r>
    </w:p>
    <w:p w14:paraId="15DD5BCE" w14:textId="067BC094" w:rsidR="00653B67" w:rsidRDefault="00653B67">
      <w:pPr>
        <w:pStyle w:val="TOC4"/>
        <w:rPr>
          <w:rFonts w:asciiTheme="minorHAnsi" w:eastAsiaTheme="minorEastAsia" w:hAnsiTheme="minorHAnsi" w:cstheme="minorBidi"/>
          <w:sz w:val="22"/>
          <w:szCs w:val="22"/>
          <w:lang w:val="en-US"/>
        </w:rPr>
      </w:pPr>
      <w:r>
        <w:t>15.1.1.1</w:t>
      </w:r>
      <w:r>
        <w:rPr>
          <w:rFonts w:asciiTheme="minorHAnsi" w:eastAsiaTheme="minorEastAsia" w:hAnsiTheme="minorHAnsi" w:cstheme="minorBidi"/>
          <w:sz w:val="22"/>
          <w:szCs w:val="22"/>
          <w:lang w:val="en-US"/>
        </w:rPr>
        <w:tab/>
      </w:r>
      <w:r>
        <w:t>Test purpose</w:t>
      </w:r>
      <w:r>
        <w:tab/>
      </w:r>
      <w:r>
        <w:fldChar w:fldCharType="begin"/>
      </w:r>
      <w:r>
        <w:instrText xml:space="preserve"> PAGEREF _Toc103688590 \h </w:instrText>
      </w:r>
      <w:r>
        <w:fldChar w:fldCharType="separate"/>
      </w:r>
      <w:r>
        <w:t>66</w:t>
      </w:r>
      <w:r>
        <w:fldChar w:fldCharType="end"/>
      </w:r>
    </w:p>
    <w:p w14:paraId="6817A069" w14:textId="4826BCE0" w:rsidR="00653B67" w:rsidRDefault="00653B67">
      <w:pPr>
        <w:pStyle w:val="TOC4"/>
        <w:rPr>
          <w:rFonts w:asciiTheme="minorHAnsi" w:eastAsiaTheme="minorEastAsia" w:hAnsiTheme="minorHAnsi" w:cstheme="minorBidi"/>
          <w:sz w:val="22"/>
          <w:szCs w:val="22"/>
          <w:lang w:val="en-US"/>
        </w:rPr>
      </w:pPr>
      <w:r>
        <w:t>15.1.1.2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_Toc103688591 \h </w:instrText>
      </w:r>
      <w:r>
        <w:fldChar w:fldCharType="separate"/>
      </w:r>
      <w:r>
        <w:t>66</w:t>
      </w:r>
      <w:r>
        <w:fldChar w:fldCharType="end"/>
      </w:r>
    </w:p>
    <w:p w14:paraId="6D71CD49" w14:textId="51F586A9" w:rsidR="00653B67" w:rsidRDefault="00653B67">
      <w:pPr>
        <w:pStyle w:val="TOC4"/>
        <w:rPr>
          <w:rFonts w:asciiTheme="minorHAnsi" w:eastAsiaTheme="minorEastAsia" w:hAnsiTheme="minorHAnsi" w:cstheme="minorBidi"/>
          <w:sz w:val="22"/>
          <w:szCs w:val="22"/>
          <w:lang w:val="en-US"/>
        </w:rPr>
      </w:pPr>
      <w:r>
        <w:rPr>
          <w:lang w:eastAsia="en-GB"/>
        </w:rPr>
        <w:t>15.1.1.3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_Toc103688592 \h </w:instrText>
      </w:r>
      <w:r>
        <w:fldChar w:fldCharType="separate"/>
      </w:r>
      <w:r>
        <w:t>67</w:t>
      </w:r>
      <w:r>
        <w:fldChar w:fldCharType="end"/>
      </w:r>
    </w:p>
    <w:p w14:paraId="41DD4E00" w14:textId="2A77E4E7" w:rsidR="00653B67" w:rsidRDefault="00653B67">
      <w:pPr>
        <w:pStyle w:val="TOC5"/>
        <w:rPr>
          <w:rFonts w:asciiTheme="minorHAnsi" w:eastAsiaTheme="minorEastAsia" w:hAnsiTheme="minorHAnsi" w:cstheme="minorBidi"/>
          <w:sz w:val="22"/>
          <w:szCs w:val="22"/>
          <w:lang w:val="en-US"/>
        </w:rPr>
      </w:pPr>
      <w:r>
        <w:rPr>
          <w:lang w:eastAsia="en-GB"/>
        </w:rPr>
        <w:t>15.1.1.3.1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_Toc103688593 \h </w:instrText>
      </w:r>
      <w:r>
        <w:fldChar w:fldCharType="separate"/>
      </w:r>
      <w:r>
        <w:t>67</w:t>
      </w:r>
      <w:r>
        <w:fldChar w:fldCharType="end"/>
      </w:r>
    </w:p>
    <w:p w14:paraId="62061FCD" w14:textId="4C037EC0" w:rsidR="00653B67" w:rsidRDefault="00653B67">
      <w:pPr>
        <w:pStyle w:val="TOC5"/>
        <w:rPr>
          <w:rFonts w:asciiTheme="minorHAnsi" w:eastAsiaTheme="minorEastAsia" w:hAnsiTheme="minorHAnsi" w:cstheme="minorBidi"/>
          <w:sz w:val="22"/>
          <w:szCs w:val="22"/>
          <w:lang w:val="en-US"/>
        </w:rPr>
      </w:pPr>
      <w:r w:rsidRPr="00905411">
        <w:rPr>
          <w:rFonts w:eastAsiaTheme="majorEastAsia"/>
        </w:rPr>
        <w:t>15.1.1.3.2</w:t>
      </w:r>
      <w:r>
        <w:rPr>
          <w:rFonts w:asciiTheme="minorHAnsi" w:eastAsiaTheme="minorEastAsia" w:hAnsiTheme="minorHAnsi" w:cstheme="minorBidi"/>
          <w:sz w:val="22"/>
          <w:szCs w:val="22"/>
          <w:lang w:val="en-US"/>
        </w:rPr>
        <w:tab/>
      </w:r>
      <w:r w:rsidRPr="00905411">
        <w:rPr>
          <w:rFonts w:eastAsiaTheme="majorEastAsia"/>
        </w:rPr>
        <w:t>Procedure</w:t>
      </w:r>
      <w:r>
        <w:tab/>
      </w:r>
      <w:r>
        <w:fldChar w:fldCharType="begin"/>
      </w:r>
      <w:r>
        <w:instrText xml:space="preserve"> PAGEREF _Toc103688594 \h </w:instrText>
      </w:r>
      <w:r>
        <w:fldChar w:fldCharType="separate"/>
      </w:r>
      <w:r>
        <w:t>68</w:t>
      </w:r>
      <w:r>
        <w:fldChar w:fldCharType="end"/>
      </w:r>
    </w:p>
    <w:p w14:paraId="1FFEF875" w14:textId="523ED716" w:rsidR="00653B67" w:rsidRDefault="00653B67">
      <w:pPr>
        <w:pStyle w:val="TOC4"/>
        <w:rPr>
          <w:rFonts w:asciiTheme="minorHAnsi" w:eastAsiaTheme="minorEastAsia" w:hAnsiTheme="minorHAnsi" w:cstheme="minorBidi"/>
          <w:sz w:val="22"/>
          <w:szCs w:val="22"/>
          <w:lang w:val="en-US"/>
        </w:rPr>
      </w:pPr>
      <w:r>
        <w:rPr>
          <w:lang w:eastAsia="en-GB"/>
        </w:rPr>
        <w:t>15.1.1.5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_Toc103688595 \h </w:instrText>
      </w:r>
      <w:r>
        <w:fldChar w:fldCharType="separate"/>
      </w:r>
      <w:r>
        <w:t>69</w:t>
      </w:r>
      <w:r>
        <w:fldChar w:fldCharType="end"/>
      </w:r>
    </w:p>
    <w:p w14:paraId="138E5315" w14:textId="3EC1043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15.1.2</w:t>
      </w:r>
      <w:r>
        <w:rPr>
          <w:rFonts w:asciiTheme="minorHAnsi" w:eastAsiaTheme="minorEastAsia" w:hAnsiTheme="minorHAnsi" w:cstheme="minorBidi"/>
          <w:sz w:val="22"/>
          <w:szCs w:val="22"/>
          <w:lang w:val="en-US"/>
        </w:rPr>
        <w:tab/>
      </w:r>
      <w:r w:rsidRPr="00905411">
        <w:rPr>
          <w:rFonts w:eastAsia="TimesNewRoman"/>
          <w:lang w:eastAsia="en-GB"/>
        </w:rPr>
        <w:t>Authentication procedure for EAP-AKA' – Authentication is successful - GSM UICC</w:t>
      </w:r>
      <w:r>
        <w:tab/>
      </w:r>
      <w:r>
        <w:fldChar w:fldCharType="begin"/>
      </w:r>
      <w:r>
        <w:instrText xml:space="preserve"> PAGEREF _Toc103688596 \h </w:instrText>
      </w:r>
      <w:r>
        <w:fldChar w:fldCharType="separate"/>
      </w:r>
      <w:r>
        <w:t>69</w:t>
      </w:r>
      <w:r>
        <w:fldChar w:fldCharType="end"/>
      </w:r>
    </w:p>
    <w:p w14:paraId="56161768" w14:textId="1FE27D73"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15.1.3</w:t>
      </w:r>
      <w:r>
        <w:rPr>
          <w:rFonts w:asciiTheme="minorHAnsi" w:eastAsiaTheme="minorEastAsia" w:hAnsiTheme="minorHAnsi" w:cstheme="minorBidi"/>
          <w:sz w:val="22"/>
          <w:szCs w:val="22"/>
          <w:lang w:val="en-US"/>
        </w:rPr>
        <w:tab/>
      </w:r>
      <w:r w:rsidRPr="00905411">
        <w:rPr>
          <w:rFonts w:eastAsia="TimesNewRoman"/>
          <w:lang w:eastAsia="en-GB"/>
        </w:rPr>
        <w:t>Authentication procedure for EAP-AKA' – AUTN fails on the USIM</w:t>
      </w:r>
      <w:r>
        <w:tab/>
      </w:r>
      <w:r>
        <w:fldChar w:fldCharType="begin"/>
      </w:r>
      <w:r>
        <w:instrText xml:space="preserve"> PAGEREF _Toc103688597 \h </w:instrText>
      </w:r>
      <w:r>
        <w:fldChar w:fldCharType="separate"/>
      </w:r>
      <w:r>
        <w:t>69</w:t>
      </w:r>
      <w:r>
        <w:fldChar w:fldCharType="end"/>
      </w:r>
    </w:p>
    <w:p w14:paraId="288CD543" w14:textId="19F6448C"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15.1.4</w:t>
      </w:r>
      <w:r>
        <w:rPr>
          <w:rFonts w:asciiTheme="minorHAnsi" w:eastAsiaTheme="minorEastAsia" w:hAnsiTheme="minorHAnsi" w:cstheme="minorBidi"/>
          <w:sz w:val="22"/>
          <w:szCs w:val="22"/>
          <w:lang w:val="en-US"/>
        </w:rPr>
        <w:tab/>
      </w:r>
      <w:r w:rsidRPr="00905411">
        <w:rPr>
          <w:rFonts w:eastAsia="TimesNewRoman"/>
          <w:lang w:eastAsia="en-GB"/>
        </w:rPr>
        <w:t>Authentication procedure for EAP-AKA' - after SUPI is changed</w:t>
      </w:r>
      <w:r>
        <w:tab/>
      </w:r>
      <w:r>
        <w:fldChar w:fldCharType="begin"/>
      </w:r>
      <w:r>
        <w:instrText xml:space="preserve"> PAGEREF _Toc103688598 \h </w:instrText>
      </w:r>
      <w:r>
        <w:fldChar w:fldCharType="separate"/>
      </w:r>
      <w:r>
        <w:t>69</w:t>
      </w:r>
      <w:r>
        <w:fldChar w:fldCharType="end"/>
      </w:r>
    </w:p>
    <w:p w14:paraId="3DDE3512" w14:textId="4B262B61" w:rsidR="00653B67" w:rsidRDefault="00653B67">
      <w:pPr>
        <w:pStyle w:val="TOC2"/>
        <w:rPr>
          <w:rFonts w:asciiTheme="minorHAnsi" w:eastAsiaTheme="minorEastAsia" w:hAnsiTheme="minorHAnsi" w:cstheme="minorBidi"/>
          <w:sz w:val="22"/>
          <w:szCs w:val="22"/>
          <w:lang w:val="en-US"/>
        </w:rPr>
      </w:pPr>
      <w:r w:rsidRPr="00905411">
        <w:rPr>
          <w:rFonts w:eastAsia="TimesNewRoman"/>
        </w:rPr>
        <w:t>15.2</w:t>
      </w:r>
      <w:r>
        <w:rPr>
          <w:rFonts w:asciiTheme="minorHAnsi" w:eastAsiaTheme="minorEastAsia" w:hAnsiTheme="minorHAnsi" w:cstheme="minorBidi"/>
          <w:sz w:val="22"/>
          <w:szCs w:val="22"/>
          <w:lang w:val="en-US"/>
        </w:rPr>
        <w:tab/>
      </w:r>
      <w:r w:rsidRPr="00905411">
        <w:rPr>
          <w:rFonts w:eastAsia="TimesNewRoman"/>
        </w:rPr>
        <w:t>Authentication procedure for 5G AKA</w:t>
      </w:r>
      <w:r>
        <w:tab/>
      </w:r>
      <w:r>
        <w:fldChar w:fldCharType="begin"/>
      </w:r>
      <w:r>
        <w:instrText xml:space="preserve"> PAGEREF _Toc103688599 \h </w:instrText>
      </w:r>
      <w:r>
        <w:fldChar w:fldCharType="separate"/>
      </w:r>
      <w:r>
        <w:t>69</w:t>
      </w:r>
      <w:r>
        <w:fldChar w:fldCharType="end"/>
      </w:r>
    </w:p>
    <w:p w14:paraId="10A6C331" w14:textId="68F5145D" w:rsidR="00653B67" w:rsidRDefault="00653B67">
      <w:pPr>
        <w:pStyle w:val="TOC3"/>
        <w:rPr>
          <w:rFonts w:asciiTheme="minorHAnsi" w:eastAsiaTheme="minorEastAsia" w:hAnsiTheme="minorHAnsi" w:cstheme="minorBidi"/>
          <w:sz w:val="22"/>
          <w:szCs w:val="22"/>
          <w:lang w:val="en-US"/>
        </w:rPr>
      </w:pPr>
      <w:r>
        <w:t>15.2.1</w:t>
      </w:r>
      <w:r>
        <w:rPr>
          <w:rFonts w:asciiTheme="minorHAnsi" w:eastAsiaTheme="minorEastAsia" w:hAnsiTheme="minorHAnsi" w:cstheme="minorBidi"/>
          <w:sz w:val="22"/>
          <w:szCs w:val="22"/>
          <w:lang w:val="en-US"/>
        </w:rPr>
        <w:tab/>
      </w:r>
      <w:r>
        <w:t>Authentication procedure for 5G AKA - Authentication is successful</w:t>
      </w:r>
      <w:r>
        <w:tab/>
      </w:r>
      <w:r>
        <w:fldChar w:fldCharType="begin"/>
      </w:r>
      <w:r>
        <w:instrText xml:space="preserve"> PAGEREF _Toc103688600 \h </w:instrText>
      </w:r>
      <w:r>
        <w:fldChar w:fldCharType="separate"/>
      </w:r>
      <w:r>
        <w:t>69</w:t>
      </w:r>
      <w:r>
        <w:fldChar w:fldCharType="end"/>
      </w:r>
    </w:p>
    <w:p w14:paraId="689AE57F" w14:textId="7E6E4373" w:rsidR="00653B67" w:rsidRDefault="00653B67">
      <w:pPr>
        <w:pStyle w:val="TOC3"/>
        <w:rPr>
          <w:rFonts w:asciiTheme="minorHAnsi" w:eastAsiaTheme="minorEastAsia" w:hAnsiTheme="minorHAnsi" w:cstheme="minorBidi"/>
          <w:sz w:val="22"/>
          <w:szCs w:val="22"/>
          <w:lang w:val="en-US"/>
        </w:rPr>
      </w:pPr>
      <w:r w:rsidRPr="00905411">
        <w:rPr>
          <w:rFonts w:eastAsia="TimesNewRoman"/>
        </w:rPr>
        <w:t>15.2.2</w:t>
      </w:r>
      <w:r>
        <w:rPr>
          <w:rFonts w:asciiTheme="minorHAnsi" w:eastAsiaTheme="minorEastAsia" w:hAnsiTheme="minorHAnsi" w:cstheme="minorBidi"/>
          <w:sz w:val="22"/>
          <w:szCs w:val="22"/>
          <w:lang w:val="en-US"/>
        </w:rPr>
        <w:tab/>
      </w:r>
      <w:r w:rsidRPr="00905411">
        <w:rPr>
          <w:rFonts w:eastAsia="TimesNewRoman"/>
        </w:rPr>
        <w:t>Authentication procedure for 5G AKA – Authentication is successful - GSM UICC</w:t>
      </w:r>
      <w:r>
        <w:tab/>
      </w:r>
      <w:r>
        <w:fldChar w:fldCharType="begin"/>
      </w:r>
      <w:r>
        <w:instrText xml:space="preserve"> PAGEREF _Toc103688601 \h </w:instrText>
      </w:r>
      <w:r>
        <w:fldChar w:fldCharType="separate"/>
      </w:r>
      <w:r>
        <w:t>69</w:t>
      </w:r>
      <w:r>
        <w:fldChar w:fldCharType="end"/>
      </w:r>
    </w:p>
    <w:p w14:paraId="196329E8" w14:textId="2E4D7999" w:rsidR="00653B67" w:rsidRDefault="00653B67">
      <w:pPr>
        <w:pStyle w:val="TOC3"/>
        <w:rPr>
          <w:rFonts w:asciiTheme="minorHAnsi" w:eastAsiaTheme="minorEastAsia" w:hAnsiTheme="minorHAnsi" w:cstheme="minorBidi"/>
          <w:sz w:val="22"/>
          <w:szCs w:val="22"/>
          <w:lang w:val="en-US"/>
        </w:rPr>
      </w:pPr>
      <w:r w:rsidRPr="00905411">
        <w:rPr>
          <w:rFonts w:eastAsia="TimesNewRoman"/>
        </w:rPr>
        <w:t>15.2.3</w:t>
      </w:r>
      <w:r>
        <w:rPr>
          <w:rFonts w:asciiTheme="minorHAnsi" w:eastAsiaTheme="minorEastAsia" w:hAnsiTheme="minorHAnsi" w:cstheme="minorBidi"/>
          <w:sz w:val="22"/>
          <w:szCs w:val="22"/>
          <w:lang w:val="en-US"/>
        </w:rPr>
        <w:tab/>
      </w:r>
      <w:r w:rsidRPr="00905411">
        <w:rPr>
          <w:rFonts w:eastAsia="TimesNewRoman"/>
        </w:rPr>
        <w:t>Authentication procedure 5G AKA – AUTN fails on the USIM</w:t>
      </w:r>
      <w:r>
        <w:tab/>
      </w:r>
      <w:r>
        <w:fldChar w:fldCharType="begin"/>
      </w:r>
      <w:r>
        <w:instrText xml:space="preserve"> PAGEREF _Toc103688602 \h </w:instrText>
      </w:r>
      <w:r>
        <w:fldChar w:fldCharType="separate"/>
      </w:r>
      <w:r>
        <w:t>69</w:t>
      </w:r>
      <w:r>
        <w:fldChar w:fldCharType="end"/>
      </w:r>
    </w:p>
    <w:p w14:paraId="0C4B6AEC" w14:textId="78E89DD0" w:rsidR="00653B67" w:rsidRDefault="00653B67">
      <w:pPr>
        <w:pStyle w:val="TOC3"/>
        <w:rPr>
          <w:rFonts w:asciiTheme="minorHAnsi" w:eastAsiaTheme="minorEastAsia" w:hAnsiTheme="minorHAnsi" w:cstheme="minorBidi"/>
          <w:sz w:val="22"/>
          <w:szCs w:val="22"/>
          <w:lang w:val="en-US"/>
        </w:rPr>
      </w:pPr>
      <w:r w:rsidRPr="00905411">
        <w:rPr>
          <w:rFonts w:eastAsia="TimesNewRoman"/>
        </w:rPr>
        <w:t>15.2.4</w:t>
      </w:r>
      <w:r>
        <w:rPr>
          <w:rFonts w:asciiTheme="minorHAnsi" w:eastAsiaTheme="minorEastAsia" w:hAnsiTheme="minorHAnsi" w:cstheme="minorBidi"/>
          <w:sz w:val="22"/>
          <w:szCs w:val="22"/>
          <w:lang w:val="en-US"/>
        </w:rPr>
        <w:tab/>
      </w:r>
      <w:r w:rsidRPr="00905411">
        <w:rPr>
          <w:rFonts w:eastAsia="TimesNewRoman"/>
        </w:rPr>
        <w:t>Authentication procedure for 5G AKA - after SUPI is changed</w:t>
      </w:r>
      <w:r>
        <w:tab/>
      </w:r>
      <w:r>
        <w:fldChar w:fldCharType="begin"/>
      </w:r>
      <w:r>
        <w:instrText xml:space="preserve"> PAGEREF _Toc103688603 \h </w:instrText>
      </w:r>
      <w:r>
        <w:fldChar w:fldCharType="separate"/>
      </w:r>
      <w:r>
        <w:t>69</w:t>
      </w:r>
      <w:r>
        <w:fldChar w:fldCharType="end"/>
      </w:r>
    </w:p>
    <w:p w14:paraId="445197B5" w14:textId="6ACC9E3C" w:rsidR="00653B67" w:rsidRDefault="00653B67">
      <w:pPr>
        <w:pStyle w:val="TOC1"/>
        <w:rPr>
          <w:rFonts w:asciiTheme="minorHAnsi" w:eastAsiaTheme="minorEastAsia" w:hAnsiTheme="minorHAnsi" w:cstheme="minorBidi"/>
          <w:szCs w:val="22"/>
          <w:lang w:val="en-US"/>
        </w:rPr>
      </w:pPr>
      <w:r w:rsidRPr="00905411">
        <w:rPr>
          <w:lang w:val="en-US" w:eastAsia="en-GB"/>
        </w:rPr>
        <w:t>16</w:t>
      </w:r>
      <w:r>
        <w:rPr>
          <w:rFonts w:asciiTheme="minorHAnsi" w:eastAsiaTheme="minorEastAsia" w:hAnsiTheme="minorHAnsi" w:cstheme="minorBidi"/>
          <w:szCs w:val="22"/>
          <w:lang w:val="en-US"/>
        </w:rPr>
        <w:tab/>
      </w:r>
      <w:r w:rsidRPr="00905411">
        <w:rPr>
          <w:lang w:val="en-US" w:eastAsia="en-GB"/>
        </w:rPr>
        <w:t>UE Route Selection Policy (URSP) procedure</w:t>
      </w:r>
      <w:r>
        <w:tab/>
      </w:r>
      <w:r>
        <w:fldChar w:fldCharType="begin"/>
      </w:r>
      <w:r>
        <w:instrText xml:space="preserve"> PAGEREF _Toc103688604 \h </w:instrText>
      </w:r>
      <w:r>
        <w:fldChar w:fldCharType="separate"/>
      </w:r>
      <w:r>
        <w:t>70</w:t>
      </w:r>
      <w:r>
        <w:fldChar w:fldCharType="end"/>
      </w:r>
    </w:p>
    <w:p w14:paraId="0935C888" w14:textId="399B0A65" w:rsidR="00653B67" w:rsidRDefault="00653B67">
      <w:pPr>
        <w:pStyle w:val="TOC2"/>
        <w:rPr>
          <w:rFonts w:asciiTheme="minorHAnsi" w:eastAsiaTheme="minorEastAsia" w:hAnsiTheme="minorHAnsi" w:cstheme="minorBidi"/>
          <w:sz w:val="22"/>
          <w:szCs w:val="22"/>
          <w:lang w:val="en-US"/>
        </w:rPr>
      </w:pPr>
      <w:r w:rsidRPr="00905411">
        <w:rPr>
          <w:lang w:val="en-US" w:eastAsia="en-GB"/>
        </w:rPr>
        <w:t>16.1</w:t>
      </w:r>
      <w:r>
        <w:rPr>
          <w:rFonts w:asciiTheme="minorHAnsi" w:eastAsiaTheme="minorEastAsia" w:hAnsiTheme="minorHAnsi" w:cstheme="minorBidi"/>
          <w:sz w:val="22"/>
          <w:szCs w:val="22"/>
          <w:lang w:val="en-US"/>
        </w:rPr>
        <w:tab/>
      </w:r>
      <w:r w:rsidRPr="00905411">
        <w:rPr>
          <w:lang w:val="en-US" w:eastAsia="en-GB"/>
        </w:rPr>
        <w:t>Pre-configured URSP rules</w:t>
      </w:r>
      <w:r>
        <w:tab/>
      </w:r>
      <w:r>
        <w:fldChar w:fldCharType="begin"/>
      </w:r>
      <w:r>
        <w:instrText xml:space="preserve"> PAGEREF _Toc103688605 \h </w:instrText>
      </w:r>
      <w:r>
        <w:fldChar w:fldCharType="separate"/>
      </w:r>
      <w:r>
        <w:t>70</w:t>
      </w:r>
      <w:r>
        <w:fldChar w:fldCharType="end"/>
      </w:r>
    </w:p>
    <w:p w14:paraId="6F5AD1B6" w14:textId="08DC6D1D" w:rsidR="00653B67" w:rsidRDefault="00653B67">
      <w:pPr>
        <w:pStyle w:val="TOC3"/>
        <w:rPr>
          <w:rFonts w:asciiTheme="minorHAnsi" w:eastAsiaTheme="minorEastAsia" w:hAnsiTheme="minorHAnsi" w:cstheme="minorBidi"/>
          <w:sz w:val="22"/>
          <w:szCs w:val="22"/>
          <w:lang w:val="en-US"/>
        </w:rPr>
      </w:pPr>
      <w:r w:rsidRPr="00905411">
        <w:rPr>
          <w:lang w:val="en-US" w:eastAsia="en-GB"/>
        </w:rPr>
        <w:t>16.1.1</w:t>
      </w:r>
      <w:r>
        <w:rPr>
          <w:rFonts w:asciiTheme="minorHAnsi" w:eastAsiaTheme="minorEastAsia" w:hAnsiTheme="minorHAnsi" w:cstheme="minorBidi"/>
          <w:sz w:val="22"/>
          <w:szCs w:val="22"/>
          <w:lang w:val="en-US"/>
        </w:rPr>
        <w:tab/>
      </w:r>
      <w:r w:rsidRPr="00905411">
        <w:rPr>
          <w:lang w:val="en-US" w:eastAsia="en-GB"/>
        </w:rPr>
        <w:t>Support for URSP by USIM</w:t>
      </w:r>
      <w:r>
        <w:tab/>
      </w:r>
      <w:r>
        <w:fldChar w:fldCharType="begin"/>
      </w:r>
      <w:r>
        <w:instrText xml:space="preserve"> PAGEREF _Toc103688606 \h </w:instrText>
      </w:r>
      <w:r>
        <w:fldChar w:fldCharType="separate"/>
      </w:r>
      <w:r>
        <w:t>70</w:t>
      </w:r>
      <w:r>
        <w:fldChar w:fldCharType="end"/>
      </w:r>
    </w:p>
    <w:p w14:paraId="0A2C17D3" w14:textId="2A3F50D6" w:rsidR="00653B67" w:rsidRDefault="00653B67">
      <w:pPr>
        <w:pStyle w:val="TOC1"/>
        <w:rPr>
          <w:rFonts w:asciiTheme="minorHAnsi" w:eastAsiaTheme="minorEastAsia" w:hAnsiTheme="minorHAnsi" w:cstheme="minorBidi"/>
          <w:szCs w:val="22"/>
          <w:lang w:val="en-US"/>
        </w:rPr>
      </w:pPr>
      <w:r>
        <w:t>Proforma copyright release text block</w:t>
      </w:r>
      <w:r>
        <w:tab/>
      </w:r>
      <w:r>
        <w:fldChar w:fldCharType="begin"/>
      </w:r>
      <w:r>
        <w:instrText xml:space="preserve"> PAGEREF _Toc103688607 \h </w:instrText>
      </w:r>
      <w:r>
        <w:fldChar w:fldCharType="separate"/>
      </w:r>
      <w:r>
        <w:t>71</w:t>
      </w:r>
      <w:r>
        <w:fldChar w:fldCharType="end"/>
      </w:r>
    </w:p>
    <w:p w14:paraId="589AB1EC" w14:textId="0269FEAB" w:rsidR="00653B67" w:rsidRDefault="00653B67">
      <w:pPr>
        <w:pStyle w:val="TOC2"/>
        <w:rPr>
          <w:rFonts w:asciiTheme="minorHAnsi" w:eastAsiaTheme="minorEastAsia" w:hAnsiTheme="minorHAnsi" w:cstheme="minorBidi"/>
          <w:sz w:val="22"/>
          <w:szCs w:val="22"/>
          <w:lang w:val="en-US"/>
        </w:rPr>
      </w:pPr>
      <w:r>
        <w:t>X.1</w:t>
      </w:r>
      <w:r>
        <w:rPr>
          <w:rFonts w:asciiTheme="minorHAnsi" w:eastAsiaTheme="minorEastAsia" w:hAnsiTheme="minorHAnsi" w:cstheme="minorBidi"/>
          <w:sz w:val="22"/>
          <w:szCs w:val="22"/>
          <w:lang w:val="en-US"/>
        </w:rPr>
        <w:tab/>
      </w:r>
      <w:r>
        <w:t>The right to copy</w:t>
      </w:r>
      <w:r>
        <w:tab/>
      </w:r>
      <w:r>
        <w:fldChar w:fldCharType="begin"/>
      </w:r>
      <w:r>
        <w:instrText xml:space="preserve"> PAGEREF _Toc103688608 \h </w:instrText>
      </w:r>
      <w:r>
        <w:fldChar w:fldCharType="separate"/>
      </w:r>
      <w:r>
        <w:t>71</w:t>
      </w:r>
      <w:r>
        <w:fldChar w:fldCharType="end"/>
      </w:r>
    </w:p>
    <w:p w14:paraId="41A89462" w14:textId="4091F904" w:rsidR="00653B67" w:rsidRDefault="00653B67">
      <w:pPr>
        <w:pStyle w:val="TOC8"/>
        <w:rPr>
          <w:rFonts w:asciiTheme="minorHAnsi" w:eastAsiaTheme="minorEastAsia" w:hAnsiTheme="minorHAnsi" w:cstheme="minorBidi"/>
          <w:b w:val="0"/>
          <w:szCs w:val="22"/>
          <w:lang w:val="en-US"/>
        </w:rPr>
      </w:pPr>
      <w:r>
        <w:t>Annex A (normative): Requirement verification methods</w:t>
      </w:r>
      <w:r>
        <w:tab/>
      </w:r>
      <w:r>
        <w:fldChar w:fldCharType="begin"/>
      </w:r>
      <w:r>
        <w:instrText xml:space="preserve"> PAGEREF _Toc103688609 \h </w:instrText>
      </w:r>
      <w:r>
        <w:fldChar w:fldCharType="separate"/>
      </w:r>
      <w:r>
        <w:t>72</w:t>
      </w:r>
      <w:r>
        <w:fldChar w:fldCharType="end"/>
      </w:r>
    </w:p>
    <w:p w14:paraId="7B5151C8" w14:textId="6DEE9808" w:rsidR="00653B67" w:rsidRDefault="00653B67">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 xml:space="preserve"> Verification using AT commands</w:t>
      </w:r>
      <w:r>
        <w:tab/>
      </w:r>
      <w:r>
        <w:fldChar w:fldCharType="begin"/>
      </w:r>
      <w:r>
        <w:instrText xml:space="preserve"> PAGEREF _Toc103688610 \h </w:instrText>
      </w:r>
      <w:r>
        <w:fldChar w:fldCharType="separate"/>
      </w:r>
      <w:r>
        <w:t>72</w:t>
      </w:r>
      <w:r>
        <w:fldChar w:fldCharType="end"/>
      </w:r>
    </w:p>
    <w:p w14:paraId="79BB7238" w14:textId="3C26F312" w:rsidR="00653B67" w:rsidRDefault="00653B67">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 xml:space="preserve"> Verification using the Java Card API</w:t>
      </w:r>
      <w:r>
        <w:tab/>
      </w:r>
      <w:r>
        <w:fldChar w:fldCharType="begin"/>
      </w:r>
      <w:r>
        <w:instrText xml:space="preserve"> PAGEREF _Toc103688611 \h </w:instrText>
      </w:r>
      <w:r>
        <w:fldChar w:fldCharType="separate"/>
      </w:r>
      <w:r>
        <w:t>72</w:t>
      </w:r>
      <w:r>
        <w:fldChar w:fldCharType="end"/>
      </w:r>
    </w:p>
    <w:p w14:paraId="2719C542" w14:textId="346BA23C" w:rsidR="00653B67" w:rsidRDefault="00653B67">
      <w:pPr>
        <w:pStyle w:val="TOC2"/>
        <w:rPr>
          <w:rFonts w:asciiTheme="minorHAnsi" w:eastAsiaTheme="minorEastAsia" w:hAnsiTheme="minorHAnsi" w:cstheme="minorBidi"/>
          <w:sz w:val="22"/>
          <w:szCs w:val="22"/>
          <w:lang w:val="en-US"/>
        </w:rPr>
      </w:pPr>
      <w:r>
        <w:t>A.3</w:t>
      </w:r>
      <w:r>
        <w:rPr>
          <w:rFonts w:asciiTheme="minorHAnsi" w:eastAsiaTheme="minorEastAsia" w:hAnsiTheme="minorHAnsi" w:cstheme="minorBidi"/>
          <w:sz w:val="22"/>
          <w:szCs w:val="22"/>
          <w:lang w:val="en-US"/>
        </w:rPr>
        <w:tab/>
      </w:r>
      <w:r>
        <w:t xml:space="preserve"> Verification using the Card Application Toolkit</w:t>
      </w:r>
      <w:r>
        <w:tab/>
      </w:r>
      <w:r>
        <w:fldChar w:fldCharType="begin"/>
      </w:r>
      <w:r>
        <w:instrText xml:space="preserve"> PAGEREF _Toc103688612 \h </w:instrText>
      </w:r>
      <w:r>
        <w:fldChar w:fldCharType="separate"/>
      </w:r>
      <w:r>
        <w:t>72</w:t>
      </w:r>
      <w:r>
        <w:fldChar w:fldCharType="end"/>
      </w:r>
    </w:p>
    <w:p w14:paraId="22B132A5" w14:textId="557D8DCF" w:rsidR="00653B67" w:rsidRDefault="00653B67">
      <w:pPr>
        <w:pStyle w:val="TOC2"/>
        <w:rPr>
          <w:rFonts w:asciiTheme="minorHAnsi" w:eastAsiaTheme="minorEastAsia" w:hAnsiTheme="minorHAnsi" w:cstheme="minorBidi"/>
          <w:sz w:val="22"/>
          <w:szCs w:val="22"/>
          <w:lang w:val="en-US"/>
        </w:rPr>
      </w:pPr>
      <w:r>
        <w:t>A.4</w:t>
      </w:r>
      <w:r>
        <w:rPr>
          <w:rFonts w:asciiTheme="minorHAnsi" w:eastAsiaTheme="minorEastAsia" w:hAnsiTheme="minorHAnsi" w:cstheme="minorBidi"/>
          <w:sz w:val="22"/>
          <w:szCs w:val="22"/>
          <w:lang w:val="en-US"/>
        </w:rPr>
        <w:tab/>
      </w:r>
      <w:r>
        <w:t>Verification using random values</w:t>
      </w:r>
      <w:r>
        <w:tab/>
      </w:r>
      <w:r>
        <w:fldChar w:fldCharType="begin"/>
      </w:r>
      <w:r>
        <w:instrText xml:space="preserve"> PAGEREF _Toc103688613 \h </w:instrText>
      </w:r>
      <w:r>
        <w:fldChar w:fldCharType="separate"/>
      </w:r>
      <w:r>
        <w:t>72</w:t>
      </w:r>
      <w:r>
        <w:fldChar w:fldCharType="end"/>
      </w:r>
    </w:p>
    <w:p w14:paraId="02F0AA3A" w14:textId="13D8C688" w:rsidR="00653B67" w:rsidRDefault="00653B67">
      <w:pPr>
        <w:pStyle w:val="TOC3"/>
        <w:rPr>
          <w:rFonts w:asciiTheme="minorHAnsi" w:eastAsiaTheme="minorEastAsia" w:hAnsiTheme="minorHAnsi" w:cstheme="minorBidi"/>
          <w:sz w:val="22"/>
          <w:szCs w:val="22"/>
          <w:lang w:val="en-US"/>
        </w:rPr>
      </w:pPr>
      <w:r>
        <w:t>A.4.0</w:t>
      </w:r>
      <w:r>
        <w:rPr>
          <w:rFonts w:asciiTheme="minorHAnsi" w:eastAsiaTheme="minorEastAsia" w:hAnsiTheme="minorHAnsi" w:cstheme="minorBidi"/>
          <w:sz w:val="22"/>
          <w:szCs w:val="22"/>
          <w:lang w:val="en-US"/>
        </w:rPr>
        <w:tab/>
      </w:r>
      <w:r>
        <w:t>Scope</w:t>
      </w:r>
      <w:r>
        <w:tab/>
      </w:r>
      <w:r>
        <w:fldChar w:fldCharType="begin"/>
      </w:r>
      <w:r>
        <w:instrText xml:space="preserve"> PAGEREF _Toc103688614 \h </w:instrText>
      </w:r>
      <w:r>
        <w:fldChar w:fldCharType="separate"/>
      </w:r>
      <w:r>
        <w:t>72</w:t>
      </w:r>
      <w:r>
        <w:fldChar w:fldCharType="end"/>
      </w:r>
    </w:p>
    <w:p w14:paraId="65BF3515" w14:textId="68ED14A4" w:rsidR="00653B67" w:rsidRDefault="00653B67">
      <w:pPr>
        <w:pStyle w:val="TOC3"/>
        <w:rPr>
          <w:rFonts w:asciiTheme="minorHAnsi" w:eastAsiaTheme="minorEastAsia" w:hAnsiTheme="minorHAnsi" w:cstheme="minorBidi"/>
          <w:sz w:val="22"/>
          <w:szCs w:val="22"/>
          <w:lang w:val="en-US"/>
        </w:rPr>
      </w:pPr>
      <w:r>
        <w:t>A.4.1</w:t>
      </w:r>
      <w:r>
        <w:rPr>
          <w:rFonts w:asciiTheme="minorHAnsi" w:eastAsiaTheme="minorEastAsia" w:hAnsiTheme="minorHAnsi" w:cstheme="minorBidi"/>
          <w:sz w:val="22"/>
          <w:szCs w:val="22"/>
          <w:lang w:val="en-US"/>
        </w:rPr>
        <w:tab/>
      </w:r>
      <w:r>
        <w:t>Definition of random values for verification purposes</w:t>
      </w:r>
      <w:r>
        <w:tab/>
      </w:r>
      <w:r>
        <w:fldChar w:fldCharType="begin"/>
      </w:r>
      <w:r>
        <w:instrText xml:space="preserve"> PAGEREF _Toc103688615 \h </w:instrText>
      </w:r>
      <w:r>
        <w:fldChar w:fldCharType="separate"/>
      </w:r>
      <w:r>
        <w:t>72</w:t>
      </w:r>
      <w:r>
        <w:fldChar w:fldCharType="end"/>
      </w:r>
    </w:p>
    <w:p w14:paraId="73644171" w14:textId="2A2B2229" w:rsidR="00653B67" w:rsidRDefault="00653B67">
      <w:pPr>
        <w:pStyle w:val="TOC8"/>
        <w:rPr>
          <w:rFonts w:asciiTheme="minorHAnsi" w:eastAsiaTheme="minorEastAsia" w:hAnsiTheme="minorHAnsi" w:cstheme="minorBidi"/>
          <w:b w:val="0"/>
          <w:szCs w:val="22"/>
          <w:lang w:val="en-US"/>
        </w:rPr>
      </w:pPr>
      <w:r>
        <w:lastRenderedPageBreak/>
        <w:t>Annex &lt;B&gt; (informative): &lt;Informative annex for a Technical Specification&gt;</w:t>
      </w:r>
      <w:r>
        <w:tab/>
      </w:r>
      <w:r>
        <w:fldChar w:fldCharType="begin"/>
      </w:r>
      <w:r>
        <w:instrText xml:space="preserve"> PAGEREF _Toc103688616 \h </w:instrText>
      </w:r>
      <w:r>
        <w:fldChar w:fldCharType="separate"/>
      </w:r>
      <w:r>
        <w:t>74</w:t>
      </w:r>
      <w:r>
        <w:fldChar w:fldCharType="end"/>
      </w:r>
    </w:p>
    <w:p w14:paraId="682F8296" w14:textId="0D9BC5C1" w:rsidR="00653B67" w:rsidRDefault="00653B67">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_Toc103688617 \h </w:instrText>
      </w:r>
      <w:r>
        <w:fldChar w:fldCharType="separate"/>
      </w:r>
      <w:r>
        <w:t>74</w:t>
      </w:r>
      <w:r>
        <w:fldChar w:fldCharType="end"/>
      </w:r>
    </w:p>
    <w:p w14:paraId="01B19C1F" w14:textId="7F41F7C8" w:rsidR="00653B67" w:rsidRDefault="00653B67">
      <w:pPr>
        <w:pStyle w:val="TOC9"/>
        <w:rPr>
          <w:rFonts w:asciiTheme="minorHAnsi" w:eastAsiaTheme="minorEastAsia" w:hAnsiTheme="minorHAnsi" w:cstheme="minorBidi"/>
          <w:b w:val="0"/>
          <w:szCs w:val="22"/>
          <w:lang w:val="en-US"/>
        </w:rPr>
      </w:pPr>
      <w:r>
        <w:t>Annex &lt;B&gt;: &lt;Informative annex title for a Technical Report&gt;</w:t>
      </w:r>
      <w:r>
        <w:tab/>
      </w:r>
      <w:r>
        <w:fldChar w:fldCharType="begin"/>
      </w:r>
      <w:r>
        <w:instrText xml:space="preserve"> PAGEREF _Toc103688618 \h </w:instrText>
      </w:r>
      <w:r>
        <w:fldChar w:fldCharType="separate"/>
      </w:r>
      <w:r>
        <w:t>75</w:t>
      </w:r>
      <w:r>
        <w:fldChar w:fldCharType="end"/>
      </w:r>
    </w:p>
    <w:p w14:paraId="15BF0CC2" w14:textId="124E723B" w:rsidR="00653B67" w:rsidRDefault="00653B67">
      <w:pPr>
        <w:pStyle w:val="TOC8"/>
        <w:rPr>
          <w:rFonts w:asciiTheme="minorHAnsi" w:eastAsiaTheme="minorEastAsia" w:hAnsiTheme="minorHAnsi" w:cstheme="minorBidi"/>
          <w:b w:val="0"/>
          <w:szCs w:val="22"/>
          <w:lang w:val="en-US"/>
        </w:rPr>
      </w:pPr>
      <w:r>
        <w:t>Annex &lt;C&gt; (informative): Bibliography</w:t>
      </w:r>
      <w:r>
        <w:tab/>
      </w:r>
      <w:r>
        <w:fldChar w:fldCharType="begin"/>
      </w:r>
      <w:r>
        <w:instrText xml:space="preserve"> PAGEREF _Toc103688619 \h </w:instrText>
      </w:r>
      <w:r>
        <w:fldChar w:fldCharType="separate"/>
      </w:r>
      <w:r>
        <w:t>76</w:t>
      </w:r>
      <w:r>
        <w:fldChar w:fldCharType="end"/>
      </w:r>
    </w:p>
    <w:p w14:paraId="5D592A7F" w14:textId="6DCBB08A" w:rsidR="00653B67" w:rsidRDefault="00653B67">
      <w:pPr>
        <w:pStyle w:val="TOC8"/>
        <w:rPr>
          <w:rFonts w:asciiTheme="minorHAnsi" w:eastAsiaTheme="minorEastAsia" w:hAnsiTheme="minorHAnsi" w:cstheme="minorBidi"/>
          <w:b w:val="0"/>
          <w:szCs w:val="22"/>
          <w:lang w:val="en-US"/>
        </w:rPr>
      </w:pPr>
      <w:r>
        <w:t>Annex &lt;D&gt; (informative): Index</w:t>
      </w:r>
      <w:r>
        <w:tab/>
      </w:r>
      <w:r>
        <w:fldChar w:fldCharType="begin"/>
      </w:r>
      <w:r>
        <w:instrText xml:space="preserve"> PAGEREF _Toc103688620 \h </w:instrText>
      </w:r>
      <w:r>
        <w:fldChar w:fldCharType="separate"/>
      </w:r>
      <w:r>
        <w:t>77</w:t>
      </w:r>
      <w:r>
        <w:fldChar w:fldCharType="end"/>
      </w:r>
    </w:p>
    <w:p w14:paraId="40C02793" w14:textId="4CEF1BB4" w:rsidR="00653B67" w:rsidRDefault="00653B67">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_Toc103688621 \h </w:instrText>
      </w:r>
      <w:r>
        <w:fldChar w:fldCharType="separate"/>
      </w:r>
      <w:r>
        <w:t>78</w:t>
      </w:r>
      <w:r>
        <w:fldChar w:fldCharType="end"/>
      </w:r>
    </w:p>
    <w:p w14:paraId="2D817222" w14:textId="1C984677" w:rsidR="00080512" w:rsidRPr="008C26FA" w:rsidRDefault="004D3578">
      <w:r w:rsidRPr="008C26FA">
        <w:rPr>
          <w:sz w:val="22"/>
        </w:rPr>
        <w:fldChar w:fldCharType="end"/>
      </w:r>
    </w:p>
    <w:p w14:paraId="5A043EF8" w14:textId="77777777" w:rsidR="0074026F" w:rsidRPr="003068BA" w:rsidRDefault="00080512" w:rsidP="00BE55E9">
      <w:pPr>
        <w:pStyle w:val="Guidance"/>
        <w:rPr>
          <w:i w:val="0"/>
          <w:color w:val="auto"/>
        </w:rPr>
      </w:pPr>
      <w:r w:rsidRPr="008C26FA">
        <w:br w:type="page"/>
      </w:r>
    </w:p>
    <w:p w14:paraId="6FF087E8" w14:textId="0819AA23" w:rsidR="00080512" w:rsidRPr="003068BA" w:rsidRDefault="00080512">
      <w:pPr>
        <w:pStyle w:val="Heading1"/>
      </w:pPr>
      <w:bookmarkStart w:id="17" w:name="foreword"/>
      <w:bookmarkStart w:id="18" w:name="_Toc103688286"/>
      <w:bookmarkEnd w:id="17"/>
      <w:r w:rsidRPr="003068BA">
        <w:lastRenderedPageBreak/>
        <w:t>Foreword</w:t>
      </w:r>
      <w:bookmarkEnd w:id="18"/>
    </w:p>
    <w:p w14:paraId="799ACAFC" w14:textId="77777777" w:rsidR="00080512" w:rsidRPr="003068BA" w:rsidRDefault="00080512">
      <w:r w:rsidRPr="003068BA">
        <w:t xml:space="preserve">This Technical </w:t>
      </w:r>
      <w:bookmarkStart w:id="19" w:name="spectype3"/>
      <w:r w:rsidRPr="003068BA">
        <w:t>Specification</w:t>
      </w:r>
      <w:bookmarkEnd w:id="19"/>
      <w:r w:rsidRPr="003068BA">
        <w:t xml:space="preserve"> has been produced by the 3</w:t>
      </w:r>
      <w:r w:rsidR="00F04712" w:rsidRPr="003068BA">
        <w:t>rd</w:t>
      </w:r>
      <w:r w:rsidRPr="003068BA">
        <w:t xml:space="preserve"> Generation Partnership Project (3GPP).</w:t>
      </w:r>
    </w:p>
    <w:p w14:paraId="426A218E" w14:textId="77777777" w:rsidR="00080512" w:rsidRPr="003068BA" w:rsidRDefault="00080512">
      <w:r w:rsidRPr="003068B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60FBC" w14:textId="77777777" w:rsidR="00080512" w:rsidRPr="003068BA" w:rsidRDefault="00080512" w:rsidP="00D25BBE">
      <w:pPr>
        <w:pStyle w:val="B10"/>
      </w:pPr>
      <w:r w:rsidRPr="003068BA">
        <w:t>Version x.y.z</w:t>
      </w:r>
    </w:p>
    <w:p w14:paraId="23E6A69F" w14:textId="77777777" w:rsidR="00080512" w:rsidRPr="003068BA" w:rsidRDefault="00080512" w:rsidP="00D25BBE">
      <w:pPr>
        <w:pStyle w:val="B10"/>
      </w:pPr>
      <w:r w:rsidRPr="003068BA">
        <w:t>where:</w:t>
      </w:r>
    </w:p>
    <w:p w14:paraId="6292D709" w14:textId="77777777" w:rsidR="00080512" w:rsidRPr="003068BA" w:rsidRDefault="00080512">
      <w:pPr>
        <w:pStyle w:val="B20"/>
      </w:pPr>
      <w:r w:rsidRPr="003068BA">
        <w:t>x</w:t>
      </w:r>
      <w:r w:rsidRPr="003068BA">
        <w:tab/>
        <w:t>the first digit:</w:t>
      </w:r>
    </w:p>
    <w:p w14:paraId="365053BB" w14:textId="77777777" w:rsidR="00080512" w:rsidRPr="003068BA" w:rsidRDefault="00080512">
      <w:pPr>
        <w:pStyle w:val="B30"/>
      </w:pPr>
      <w:r w:rsidRPr="003068BA">
        <w:t>1</w:t>
      </w:r>
      <w:r w:rsidRPr="003068BA">
        <w:tab/>
        <w:t>presented to TSG for information;</w:t>
      </w:r>
    </w:p>
    <w:p w14:paraId="42A8F025" w14:textId="77777777" w:rsidR="00080512" w:rsidRPr="003068BA" w:rsidRDefault="00080512">
      <w:pPr>
        <w:pStyle w:val="B30"/>
      </w:pPr>
      <w:r w:rsidRPr="003068BA">
        <w:t>2</w:t>
      </w:r>
      <w:r w:rsidRPr="003068BA">
        <w:tab/>
        <w:t>presented to TSG for approval;</w:t>
      </w:r>
    </w:p>
    <w:p w14:paraId="661192A8" w14:textId="77777777" w:rsidR="00080512" w:rsidRPr="003068BA" w:rsidRDefault="00080512">
      <w:pPr>
        <w:pStyle w:val="B30"/>
      </w:pPr>
      <w:r w:rsidRPr="003068BA">
        <w:t>3</w:t>
      </w:r>
      <w:r w:rsidRPr="003068BA">
        <w:tab/>
        <w:t>or greater indicates TSG approved document under change control.</w:t>
      </w:r>
    </w:p>
    <w:p w14:paraId="4B34215B" w14:textId="77777777" w:rsidR="00080512" w:rsidRPr="003068BA" w:rsidRDefault="00080512">
      <w:pPr>
        <w:pStyle w:val="B20"/>
      </w:pPr>
      <w:r w:rsidRPr="003068BA">
        <w:t>y</w:t>
      </w:r>
      <w:r w:rsidRPr="003068BA">
        <w:tab/>
        <w:t>the second digit is incremented for all changes of substance, i.e. technical enhancements, corrections, updates, etc.</w:t>
      </w:r>
    </w:p>
    <w:p w14:paraId="29F0703C" w14:textId="77777777" w:rsidR="00080512" w:rsidRPr="003068BA" w:rsidRDefault="00080512">
      <w:pPr>
        <w:pStyle w:val="B20"/>
      </w:pPr>
      <w:r w:rsidRPr="003068BA">
        <w:t>z</w:t>
      </w:r>
      <w:r w:rsidRPr="003068BA">
        <w:tab/>
        <w:t>the third digit is incremented when editorial only changes have been incorporated in the document.</w:t>
      </w:r>
    </w:p>
    <w:p w14:paraId="080E6EEA" w14:textId="77777777" w:rsidR="008C384C" w:rsidRPr="003068BA" w:rsidRDefault="008C384C" w:rsidP="008C384C">
      <w:r w:rsidRPr="003068BA">
        <w:t xml:space="preserve">In </w:t>
      </w:r>
      <w:r w:rsidR="0074026F" w:rsidRPr="003068BA">
        <w:t>the present</w:t>
      </w:r>
      <w:r w:rsidRPr="003068BA">
        <w:t xml:space="preserve"> document, modal verbs have the following meanings:</w:t>
      </w:r>
    </w:p>
    <w:p w14:paraId="2CC1B491" w14:textId="77777777" w:rsidR="008C384C" w:rsidRPr="003068BA" w:rsidRDefault="008C384C" w:rsidP="00774DA4">
      <w:pPr>
        <w:pStyle w:val="EX"/>
      </w:pPr>
      <w:r w:rsidRPr="003068BA">
        <w:rPr>
          <w:b/>
        </w:rPr>
        <w:t>shall</w:t>
      </w:r>
      <w:r w:rsidRPr="003068BA">
        <w:tab/>
      </w:r>
      <w:r w:rsidRPr="003068BA">
        <w:tab/>
        <w:t>indicates a mandatory requirement to do something</w:t>
      </w:r>
    </w:p>
    <w:p w14:paraId="1E38E2F0" w14:textId="77777777" w:rsidR="008C384C" w:rsidRPr="003068BA" w:rsidRDefault="008C384C" w:rsidP="00774DA4">
      <w:pPr>
        <w:pStyle w:val="EX"/>
      </w:pPr>
      <w:r w:rsidRPr="003068BA">
        <w:rPr>
          <w:b/>
        </w:rPr>
        <w:t>shall not</w:t>
      </w:r>
      <w:r w:rsidRPr="003068BA">
        <w:tab/>
        <w:t>indicates an interdiction (</w:t>
      </w:r>
      <w:r w:rsidR="001F1132" w:rsidRPr="003068BA">
        <w:t>prohibition</w:t>
      </w:r>
      <w:r w:rsidRPr="003068BA">
        <w:t>) to do something</w:t>
      </w:r>
    </w:p>
    <w:p w14:paraId="0766D6E0" w14:textId="77777777" w:rsidR="00BA19ED" w:rsidRPr="003068BA" w:rsidRDefault="00BA19ED" w:rsidP="00A27486">
      <w:r w:rsidRPr="003068BA">
        <w:t>The constructions "shall" and "shall not" are confined to the context of normative provisions, and do not appear in Technical Reports.</w:t>
      </w:r>
    </w:p>
    <w:p w14:paraId="0F4E0002" w14:textId="77777777" w:rsidR="00C1496A" w:rsidRPr="003068BA" w:rsidRDefault="00C1496A" w:rsidP="00A27486">
      <w:r w:rsidRPr="003068BA">
        <w:t xml:space="preserve">The constructions "must" and "must not" are not used as substitutes for "shall" and "shall not". Their use is avoided insofar as possible, and </w:t>
      </w:r>
      <w:r w:rsidR="001F1132" w:rsidRPr="003068BA">
        <w:t xml:space="preserve">they </w:t>
      </w:r>
      <w:r w:rsidRPr="003068BA">
        <w:t xml:space="preserve">are </w:t>
      </w:r>
      <w:r w:rsidR="001F1132" w:rsidRPr="003068BA">
        <w:t>not</w:t>
      </w:r>
      <w:r w:rsidRPr="003068BA">
        <w:t xml:space="preserve"> used in a normative context except in a direct citation from an external, referenced, non-3GPP document, or so as to maintain continuity of style when extending or modifying the provisions of such a referenced document.</w:t>
      </w:r>
    </w:p>
    <w:p w14:paraId="3E62FBC8" w14:textId="77777777" w:rsidR="008C384C" w:rsidRPr="003068BA" w:rsidRDefault="008C384C" w:rsidP="00774DA4">
      <w:pPr>
        <w:pStyle w:val="EX"/>
      </w:pPr>
      <w:r w:rsidRPr="003068BA">
        <w:rPr>
          <w:b/>
        </w:rPr>
        <w:t>should</w:t>
      </w:r>
      <w:r w:rsidRPr="003068BA">
        <w:tab/>
      </w:r>
      <w:r w:rsidRPr="003068BA">
        <w:tab/>
        <w:t>indicates a recommendation to do something</w:t>
      </w:r>
    </w:p>
    <w:p w14:paraId="76620431" w14:textId="77777777" w:rsidR="008C384C" w:rsidRPr="003068BA" w:rsidRDefault="008C384C" w:rsidP="00774DA4">
      <w:pPr>
        <w:pStyle w:val="EX"/>
      </w:pPr>
      <w:r w:rsidRPr="003068BA">
        <w:rPr>
          <w:b/>
        </w:rPr>
        <w:t>should not</w:t>
      </w:r>
      <w:r w:rsidRPr="003068BA">
        <w:tab/>
        <w:t>indicates a recommendation not to do something</w:t>
      </w:r>
    </w:p>
    <w:p w14:paraId="2947B228" w14:textId="77777777" w:rsidR="008C384C" w:rsidRPr="003068BA" w:rsidRDefault="008C384C" w:rsidP="00774DA4">
      <w:pPr>
        <w:pStyle w:val="EX"/>
      </w:pPr>
      <w:r w:rsidRPr="003068BA">
        <w:rPr>
          <w:b/>
        </w:rPr>
        <w:t>may</w:t>
      </w:r>
      <w:r w:rsidRPr="003068BA">
        <w:tab/>
      </w:r>
      <w:r w:rsidRPr="003068BA">
        <w:tab/>
        <w:t>indicates permission to do something</w:t>
      </w:r>
    </w:p>
    <w:p w14:paraId="3E8A60CE" w14:textId="77777777" w:rsidR="008C384C" w:rsidRPr="003068BA" w:rsidRDefault="008C384C" w:rsidP="00774DA4">
      <w:pPr>
        <w:pStyle w:val="EX"/>
      </w:pPr>
      <w:r w:rsidRPr="003068BA">
        <w:rPr>
          <w:b/>
        </w:rPr>
        <w:t>need not</w:t>
      </w:r>
      <w:r w:rsidRPr="003068BA">
        <w:tab/>
        <w:t>indicates permission not to do something</w:t>
      </w:r>
    </w:p>
    <w:p w14:paraId="5DB0821F" w14:textId="77777777" w:rsidR="008C384C" w:rsidRPr="003068BA" w:rsidRDefault="008C384C" w:rsidP="00A27486">
      <w:r w:rsidRPr="003068BA">
        <w:t>The construction "may not" is ambiguous</w:t>
      </w:r>
      <w:r w:rsidR="001F1132" w:rsidRPr="003068BA">
        <w:t xml:space="preserve"> </w:t>
      </w:r>
      <w:r w:rsidRPr="003068BA">
        <w:t xml:space="preserve">and </w:t>
      </w:r>
      <w:r w:rsidR="00774DA4" w:rsidRPr="003068BA">
        <w:t>is not</w:t>
      </w:r>
      <w:r w:rsidR="00F9008D" w:rsidRPr="003068BA">
        <w:t xml:space="preserve"> </w:t>
      </w:r>
      <w:r w:rsidRPr="003068BA">
        <w:t>used in normative elements.</w:t>
      </w:r>
      <w:r w:rsidR="001F1132" w:rsidRPr="003068BA">
        <w:t xml:space="preserve"> The </w:t>
      </w:r>
      <w:r w:rsidR="003765B8" w:rsidRPr="003068BA">
        <w:t xml:space="preserve">unambiguous </w:t>
      </w:r>
      <w:r w:rsidR="001F1132" w:rsidRPr="003068BA">
        <w:t>construction</w:t>
      </w:r>
      <w:r w:rsidR="003765B8" w:rsidRPr="003068BA">
        <w:t>s</w:t>
      </w:r>
      <w:r w:rsidR="001F1132" w:rsidRPr="003068BA">
        <w:t xml:space="preserve"> "might not" </w:t>
      </w:r>
      <w:r w:rsidR="003765B8" w:rsidRPr="003068BA">
        <w:t>or "shall not" are</w:t>
      </w:r>
      <w:r w:rsidR="001F1132" w:rsidRPr="003068BA">
        <w:t xml:space="preserve"> used </w:t>
      </w:r>
      <w:r w:rsidR="003765B8" w:rsidRPr="003068BA">
        <w:t xml:space="preserve">instead, depending upon the </w:t>
      </w:r>
      <w:r w:rsidR="001F1132" w:rsidRPr="003068BA">
        <w:t>meaning intended.</w:t>
      </w:r>
    </w:p>
    <w:p w14:paraId="577CBD72" w14:textId="77777777" w:rsidR="008C384C" w:rsidRPr="003068BA" w:rsidRDefault="008C384C" w:rsidP="00774DA4">
      <w:pPr>
        <w:pStyle w:val="EX"/>
      </w:pPr>
      <w:r w:rsidRPr="003068BA">
        <w:rPr>
          <w:b/>
        </w:rPr>
        <w:t>can</w:t>
      </w:r>
      <w:r w:rsidRPr="003068BA">
        <w:tab/>
      </w:r>
      <w:r w:rsidRPr="003068BA">
        <w:tab/>
        <w:t>indicates</w:t>
      </w:r>
      <w:r w:rsidR="00774DA4" w:rsidRPr="003068BA">
        <w:t xml:space="preserve"> that something is possible</w:t>
      </w:r>
    </w:p>
    <w:p w14:paraId="677CA49D" w14:textId="77777777" w:rsidR="00774DA4" w:rsidRPr="003068BA" w:rsidRDefault="00774DA4" w:rsidP="00774DA4">
      <w:pPr>
        <w:pStyle w:val="EX"/>
      </w:pPr>
      <w:r w:rsidRPr="003068BA">
        <w:rPr>
          <w:b/>
        </w:rPr>
        <w:t>cannot</w:t>
      </w:r>
      <w:r w:rsidRPr="003068BA">
        <w:tab/>
      </w:r>
      <w:r w:rsidRPr="003068BA">
        <w:tab/>
        <w:t>indicates that something is impossible</w:t>
      </w:r>
    </w:p>
    <w:p w14:paraId="33C411F3" w14:textId="77777777" w:rsidR="00774DA4" w:rsidRPr="003068BA" w:rsidRDefault="00774DA4" w:rsidP="00A27486">
      <w:r w:rsidRPr="003068BA">
        <w:t xml:space="preserve">The constructions "can" and "cannot" </w:t>
      </w:r>
      <w:r w:rsidR="00F9008D" w:rsidRPr="003068BA">
        <w:t xml:space="preserve">are not </w:t>
      </w:r>
      <w:r w:rsidRPr="003068BA">
        <w:t>substitute</w:t>
      </w:r>
      <w:r w:rsidR="003765B8" w:rsidRPr="003068BA">
        <w:t>s</w:t>
      </w:r>
      <w:r w:rsidRPr="003068BA">
        <w:t xml:space="preserve"> for "may" and "need not".</w:t>
      </w:r>
    </w:p>
    <w:p w14:paraId="03F154DF" w14:textId="77777777" w:rsidR="00774DA4" w:rsidRPr="003068BA" w:rsidRDefault="00774DA4" w:rsidP="00774DA4">
      <w:pPr>
        <w:pStyle w:val="EX"/>
      </w:pPr>
      <w:r w:rsidRPr="003068BA">
        <w:rPr>
          <w:b/>
        </w:rPr>
        <w:t>will</w:t>
      </w:r>
      <w:r w:rsidRPr="003068BA">
        <w:tab/>
      </w:r>
      <w:r w:rsidRPr="003068BA">
        <w:tab/>
        <w:t xml:space="preserve">indicates that something is certain </w:t>
      </w:r>
      <w:r w:rsidR="003765B8" w:rsidRPr="003068BA">
        <w:t xml:space="preserve">or </w:t>
      </w:r>
      <w:r w:rsidRPr="003068BA">
        <w:t xml:space="preserve">expected to happen </w:t>
      </w:r>
      <w:r w:rsidR="003765B8" w:rsidRPr="003068BA">
        <w:t xml:space="preserve">as a result of action taken by an </w:t>
      </w:r>
      <w:r w:rsidRPr="003068BA">
        <w:t>agency the behaviour of which is outside the scope of the present document</w:t>
      </w:r>
    </w:p>
    <w:p w14:paraId="5C51AE53" w14:textId="77777777" w:rsidR="00774DA4" w:rsidRPr="003068BA" w:rsidRDefault="00774DA4" w:rsidP="00774DA4">
      <w:pPr>
        <w:pStyle w:val="EX"/>
      </w:pPr>
      <w:r w:rsidRPr="003068BA">
        <w:rPr>
          <w:b/>
        </w:rPr>
        <w:t>will not</w:t>
      </w:r>
      <w:r w:rsidRPr="003068BA">
        <w:tab/>
      </w:r>
      <w:r w:rsidRPr="003068BA">
        <w:tab/>
        <w:t xml:space="preserve">indicates that something is certain </w:t>
      </w:r>
      <w:r w:rsidR="003765B8" w:rsidRPr="003068BA">
        <w:t xml:space="preserve">or expected not </w:t>
      </w:r>
      <w:r w:rsidRPr="003068BA">
        <w:t xml:space="preserve">to happen </w:t>
      </w:r>
      <w:r w:rsidR="003765B8" w:rsidRPr="003068BA">
        <w:t xml:space="preserve">as a result of action taken </w:t>
      </w:r>
      <w:r w:rsidRPr="003068BA">
        <w:t xml:space="preserve">by </w:t>
      </w:r>
      <w:r w:rsidR="003765B8" w:rsidRPr="003068BA">
        <w:t xml:space="preserve">an </w:t>
      </w:r>
      <w:r w:rsidRPr="003068BA">
        <w:t>agency the behaviour of which is outside the scope of the present document</w:t>
      </w:r>
    </w:p>
    <w:p w14:paraId="449992A6" w14:textId="77777777" w:rsidR="001F1132" w:rsidRPr="003068BA" w:rsidRDefault="001F1132" w:rsidP="00774DA4">
      <w:pPr>
        <w:pStyle w:val="EX"/>
      </w:pPr>
      <w:r w:rsidRPr="003068BA">
        <w:rPr>
          <w:b/>
        </w:rPr>
        <w:t>might</w:t>
      </w:r>
      <w:r w:rsidRPr="003068BA">
        <w:tab/>
        <w:t xml:space="preserve">indicates a likelihood that something will happen as a result of </w:t>
      </w:r>
      <w:r w:rsidR="003765B8" w:rsidRPr="003068BA">
        <w:t xml:space="preserve">action taken by </w:t>
      </w:r>
      <w:r w:rsidRPr="003068BA">
        <w:t>some agency the behaviour of which is outside the scope of the present document</w:t>
      </w:r>
    </w:p>
    <w:p w14:paraId="529BC4BE" w14:textId="77777777" w:rsidR="003765B8" w:rsidRPr="003068BA" w:rsidRDefault="003765B8" w:rsidP="003765B8">
      <w:pPr>
        <w:pStyle w:val="EX"/>
      </w:pPr>
      <w:r w:rsidRPr="003068BA">
        <w:rPr>
          <w:b/>
        </w:rPr>
        <w:lastRenderedPageBreak/>
        <w:t>might not</w:t>
      </w:r>
      <w:r w:rsidRPr="003068BA">
        <w:tab/>
        <w:t>indicates a likelihood that something will not happen as a result of action taken by some agency the behaviour of which is outside the scope of the present document</w:t>
      </w:r>
    </w:p>
    <w:p w14:paraId="3CD79014" w14:textId="77777777" w:rsidR="001F1132" w:rsidRPr="003068BA" w:rsidRDefault="001F1132" w:rsidP="001F1132">
      <w:r w:rsidRPr="003068BA">
        <w:t>In addition:</w:t>
      </w:r>
    </w:p>
    <w:p w14:paraId="34BF2E0D" w14:textId="77777777" w:rsidR="00774DA4" w:rsidRPr="003068BA" w:rsidRDefault="00774DA4" w:rsidP="00774DA4">
      <w:pPr>
        <w:pStyle w:val="EX"/>
      </w:pPr>
      <w:r w:rsidRPr="003068BA">
        <w:rPr>
          <w:b/>
        </w:rPr>
        <w:t>is</w:t>
      </w:r>
      <w:r w:rsidRPr="003068BA">
        <w:tab/>
        <w:t>(or any other verb in the indicative</w:t>
      </w:r>
      <w:r w:rsidR="001F1132" w:rsidRPr="003068BA">
        <w:t xml:space="preserve"> mood</w:t>
      </w:r>
      <w:r w:rsidRPr="003068BA">
        <w:t>) indicates a statement of fact</w:t>
      </w:r>
    </w:p>
    <w:p w14:paraId="255679F2" w14:textId="77777777" w:rsidR="00647114" w:rsidRPr="003068BA" w:rsidRDefault="00647114" w:rsidP="00774DA4">
      <w:pPr>
        <w:pStyle w:val="EX"/>
      </w:pPr>
      <w:r w:rsidRPr="003068BA">
        <w:rPr>
          <w:b/>
        </w:rPr>
        <w:t>is not</w:t>
      </w:r>
      <w:r w:rsidRPr="003068BA">
        <w:tab/>
        <w:t>(or any other negative verb in the indicative</w:t>
      </w:r>
      <w:r w:rsidR="001F1132" w:rsidRPr="003068BA">
        <w:t xml:space="preserve"> mood</w:t>
      </w:r>
      <w:r w:rsidRPr="003068BA">
        <w:t>) indicates a statement of fact</w:t>
      </w:r>
    </w:p>
    <w:p w14:paraId="01910EDC" w14:textId="77777777" w:rsidR="00774DA4" w:rsidRPr="003068BA" w:rsidRDefault="00647114" w:rsidP="00A27486">
      <w:r w:rsidRPr="003068BA">
        <w:t>The constructions "is" and "is not" do not indicate requirements.</w:t>
      </w:r>
    </w:p>
    <w:p w14:paraId="34F3CE83" w14:textId="4438A48F" w:rsidR="00080512" w:rsidRPr="003068BA" w:rsidRDefault="00080512">
      <w:pPr>
        <w:pStyle w:val="Heading1"/>
      </w:pPr>
      <w:bookmarkStart w:id="20" w:name="introduction"/>
      <w:bookmarkStart w:id="21" w:name="_Toc103688287"/>
      <w:bookmarkEnd w:id="20"/>
      <w:r w:rsidRPr="003068BA">
        <w:t>Introduction</w:t>
      </w:r>
      <w:bookmarkEnd w:id="21"/>
    </w:p>
    <w:p w14:paraId="08464119" w14:textId="77777777" w:rsidR="00C76EB2" w:rsidRPr="003068BA" w:rsidRDefault="00BE55E9" w:rsidP="00C76EB2">
      <w:r w:rsidRPr="003068BA">
        <w:rPr>
          <w:rFonts w:eastAsia="TimesNewRoman"/>
          <w:lang w:eastAsia="en-GB"/>
        </w:rPr>
        <w:t>The present document defines</w:t>
      </w:r>
      <w:r w:rsidR="00C76EB2" w:rsidRPr="003068BA">
        <w:rPr>
          <w:rFonts w:eastAsia="TimesNewRoman"/>
          <w:lang w:eastAsia="en-GB"/>
        </w:rPr>
        <w:t xml:space="preserve"> </w:t>
      </w:r>
      <w:r w:rsidR="00F201B3" w:rsidRPr="003068BA">
        <w:rPr>
          <w:rFonts w:eastAsia="TimesNewRoman"/>
          <w:lang w:eastAsia="en-GB"/>
        </w:rPr>
        <w:t>application behavio</w:t>
      </w:r>
      <w:r w:rsidR="00915C6A" w:rsidRPr="003068BA">
        <w:rPr>
          <w:rFonts w:eastAsia="TimesNewRoman"/>
          <w:lang w:eastAsia="en-GB"/>
        </w:rPr>
        <w:t>u</w:t>
      </w:r>
      <w:r w:rsidR="00F201B3" w:rsidRPr="003068BA">
        <w:rPr>
          <w:rFonts w:eastAsia="TimesNewRoman"/>
          <w:lang w:eastAsia="en-GB"/>
        </w:rPr>
        <w:t xml:space="preserve">ral </w:t>
      </w:r>
      <w:r w:rsidR="00C76EB2" w:rsidRPr="003068BA">
        <w:rPr>
          <w:rFonts w:eastAsia="TimesNewRoman"/>
          <w:lang w:eastAsia="en-GB"/>
        </w:rPr>
        <w:t>tests for</w:t>
      </w:r>
      <w:r w:rsidRPr="003068BA">
        <w:rPr>
          <w:rFonts w:eastAsia="TimesNewRoman"/>
          <w:lang w:eastAsia="en-GB"/>
        </w:rPr>
        <w:t xml:space="preserve"> </w:t>
      </w:r>
      <w:r w:rsidR="00E7736C" w:rsidRPr="003068BA">
        <w:rPr>
          <w:rFonts w:eastAsia="TimesNewRoman"/>
          <w:lang w:eastAsia="en-GB"/>
        </w:rPr>
        <w:t xml:space="preserve">a </w:t>
      </w:r>
      <w:r w:rsidR="009F2ECC" w:rsidRPr="003068BA">
        <w:rPr>
          <w:rFonts w:eastAsia="TimesNewRoman"/>
          <w:lang w:eastAsia="en-GB"/>
        </w:rPr>
        <w:t>terminal</w:t>
      </w:r>
      <w:r w:rsidR="00E7736C" w:rsidRPr="003068BA">
        <w:rPr>
          <w:rFonts w:eastAsia="TimesNewRoman"/>
          <w:lang w:eastAsia="en-GB"/>
        </w:rPr>
        <w:t xml:space="preserve"> with a non-removable UI</w:t>
      </w:r>
      <w:r w:rsidR="003512F1" w:rsidRPr="003068BA">
        <w:rPr>
          <w:rFonts w:eastAsia="TimesNewRoman"/>
          <w:lang w:eastAsia="en-GB"/>
        </w:rPr>
        <w:t>CC/USIM</w:t>
      </w:r>
      <w:r w:rsidR="00E7736C" w:rsidRPr="003068BA">
        <w:rPr>
          <w:rFonts w:eastAsia="TimesNewRoman"/>
          <w:lang w:eastAsia="en-GB"/>
        </w:rPr>
        <w:t xml:space="preserve"> </w:t>
      </w:r>
      <w:r w:rsidR="00C1784B" w:rsidRPr="003068BA">
        <w:rPr>
          <w:rFonts w:eastAsia="TimesNewRoman"/>
          <w:lang w:eastAsia="en-GB"/>
        </w:rPr>
        <w:t xml:space="preserve">where no access to the physical UICC-Terminal interface can be granted </w:t>
      </w:r>
      <w:r w:rsidR="00E7736C" w:rsidRPr="003068BA">
        <w:rPr>
          <w:rFonts w:eastAsia="TimesNewRoman"/>
          <w:lang w:eastAsia="en-GB"/>
        </w:rPr>
        <w:t xml:space="preserve">when interacting </w:t>
      </w:r>
      <w:r w:rsidR="00E7736C" w:rsidRPr="003068BA">
        <w:t>with a 3GPP network</w:t>
      </w:r>
      <w:r w:rsidR="00C76EB2" w:rsidRPr="003068BA">
        <w:rPr>
          <w:rFonts w:eastAsia="TimesNewRoman"/>
          <w:lang w:eastAsia="en-GB"/>
        </w:rPr>
        <w:t>.</w:t>
      </w:r>
    </w:p>
    <w:p w14:paraId="0A3C2255" w14:textId="3373CD18" w:rsidR="00915C6A" w:rsidRPr="003068BA" w:rsidRDefault="00BE55E9" w:rsidP="00915C6A">
      <w:pPr>
        <w:rPr>
          <w:rFonts w:eastAsia="TimesNewRoman"/>
          <w:lang w:eastAsia="en-GB"/>
        </w:rPr>
      </w:pPr>
      <w:r w:rsidRPr="003068BA">
        <w:rPr>
          <w:rFonts w:eastAsia="TimesNewRoman"/>
          <w:lang w:eastAsia="en-GB"/>
        </w:rPr>
        <w:t xml:space="preserve">The aim of the present document is to ensure </w:t>
      </w:r>
      <w:r w:rsidR="00AD066C" w:rsidRPr="003068BA">
        <w:rPr>
          <w:rFonts w:eastAsia="TimesNewRoman"/>
          <w:lang w:eastAsia="en-GB"/>
        </w:rPr>
        <w:t>the correct behavio</w:t>
      </w:r>
      <w:r w:rsidR="00915C6A" w:rsidRPr="003068BA">
        <w:rPr>
          <w:rFonts w:eastAsia="TimesNewRoman"/>
          <w:lang w:eastAsia="en-GB"/>
        </w:rPr>
        <w:t>u</w:t>
      </w:r>
      <w:r w:rsidR="00AD066C" w:rsidRPr="003068BA">
        <w:rPr>
          <w:rFonts w:eastAsia="TimesNewRoman"/>
          <w:lang w:eastAsia="en-GB"/>
        </w:rPr>
        <w:t xml:space="preserve">r of </w:t>
      </w:r>
      <w:r w:rsidR="00B150CA" w:rsidRPr="003068BA">
        <w:rPr>
          <w:rFonts w:eastAsia="TimesNewRoman"/>
          <w:lang w:eastAsia="en-GB"/>
        </w:rPr>
        <w:t>a</w:t>
      </w:r>
      <w:r w:rsidR="00AD066C" w:rsidRPr="003068BA">
        <w:rPr>
          <w:rFonts w:eastAsia="TimesNewRoman"/>
          <w:lang w:eastAsia="en-GB"/>
        </w:rPr>
        <w:t xml:space="preserve"> UE </w:t>
      </w:r>
      <w:r w:rsidR="00B150CA" w:rsidRPr="003068BA">
        <w:rPr>
          <w:rFonts w:eastAsia="TimesNewRoman"/>
          <w:lang w:eastAsia="en-GB"/>
        </w:rPr>
        <w:t xml:space="preserve">interfacing </w:t>
      </w:r>
      <w:r w:rsidR="00B150CA" w:rsidRPr="003068BA">
        <w:t xml:space="preserve">with a 3GPP network </w:t>
      </w:r>
      <w:r w:rsidR="00B150CA" w:rsidRPr="003068BA">
        <w:rPr>
          <w:rFonts w:eastAsia="TimesNewRoman"/>
          <w:lang w:eastAsia="en-GB"/>
        </w:rPr>
        <w:t xml:space="preserve">whilst </w:t>
      </w:r>
      <w:r w:rsidR="00D4723D" w:rsidRPr="003068BA">
        <w:rPr>
          <w:rFonts w:eastAsia="TimesNewRoman"/>
          <w:lang w:eastAsia="en-GB"/>
        </w:rPr>
        <w:t xml:space="preserve">it is proved that card </w:t>
      </w:r>
      <w:r w:rsidR="00B150CA" w:rsidRPr="003068BA">
        <w:rPr>
          <w:rFonts w:eastAsia="TimesNewRoman"/>
          <w:lang w:eastAsia="en-GB"/>
        </w:rPr>
        <w:t xml:space="preserve">specific </w:t>
      </w:r>
      <w:r w:rsidR="00D4723D" w:rsidRPr="003068BA">
        <w:rPr>
          <w:rFonts w:eastAsia="TimesNewRoman"/>
          <w:lang w:eastAsia="en-GB"/>
        </w:rPr>
        <w:t xml:space="preserve">data and functionality is used wherever indicated, </w:t>
      </w:r>
      <w:r w:rsidR="00915C6A" w:rsidRPr="003068BA">
        <w:rPr>
          <w:rFonts w:eastAsia="TimesNewRoman"/>
          <w:lang w:eastAsia="en-GB"/>
        </w:rPr>
        <w:t>similar to application tests defined in TS</w:t>
      </w:r>
      <w:r w:rsidR="00511D4A" w:rsidRPr="003068BA">
        <w:rPr>
          <w:rFonts w:eastAsia="TimesNewRoman"/>
          <w:lang w:eastAsia="en-GB"/>
        </w:rPr>
        <w:t> </w:t>
      </w:r>
      <w:r w:rsidR="00915C6A" w:rsidRPr="003068BA">
        <w:rPr>
          <w:rFonts w:eastAsia="TimesNewRoman"/>
          <w:lang w:eastAsia="en-GB"/>
        </w:rPr>
        <w:t>31.121</w:t>
      </w:r>
      <w:r w:rsidR="00511D4A" w:rsidRPr="003068BA">
        <w:rPr>
          <w:rFonts w:eastAsia="TimesNewRoman"/>
          <w:lang w:eastAsia="en-GB"/>
        </w:rPr>
        <w:t> [2]</w:t>
      </w:r>
      <w:r w:rsidR="00915C6A" w:rsidRPr="003068BA">
        <w:rPr>
          <w:rFonts w:eastAsia="TimesNewRoman"/>
          <w:lang w:eastAsia="en-GB"/>
        </w:rPr>
        <w:t xml:space="preserve"> but without direct access to the UICC-terminal interface.</w:t>
      </w:r>
    </w:p>
    <w:p w14:paraId="3FFDC23A" w14:textId="77777777" w:rsidR="00915C6A" w:rsidRPr="003068BA" w:rsidRDefault="00BE55E9" w:rsidP="00915C6A">
      <w:pPr>
        <w:rPr>
          <w:rFonts w:eastAsia="TimesNewRoman"/>
          <w:lang w:eastAsia="en-GB"/>
        </w:rPr>
      </w:pPr>
      <w:r w:rsidRPr="003068BA">
        <w:rPr>
          <w:rFonts w:eastAsia="TimesNewRoman"/>
          <w:lang w:eastAsia="en-GB"/>
        </w:rPr>
        <w:t>The present document does not define any aspects related to the</w:t>
      </w:r>
      <w:r w:rsidR="009F2ECC" w:rsidRPr="003068BA">
        <w:rPr>
          <w:rFonts w:eastAsia="TimesNewRoman"/>
          <w:lang w:eastAsia="en-GB"/>
        </w:rPr>
        <w:t xml:space="preserve"> </w:t>
      </w:r>
      <w:r w:rsidRPr="003068BA">
        <w:rPr>
          <w:rFonts w:eastAsia="TimesNewRoman"/>
          <w:lang w:eastAsia="en-GB"/>
        </w:rPr>
        <w:t xml:space="preserve">administrative management phase of the UICC. Any internal technical realisation of either the UICC or the </w:t>
      </w:r>
      <w:r w:rsidR="00915C6A" w:rsidRPr="003068BA">
        <w:rPr>
          <w:rFonts w:eastAsia="TimesNewRoman"/>
          <w:lang w:eastAsia="en-GB"/>
        </w:rPr>
        <w:t>t</w:t>
      </w:r>
      <w:r w:rsidRPr="003068BA">
        <w:rPr>
          <w:rFonts w:eastAsia="TimesNewRoman"/>
          <w:lang w:eastAsia="en-GB"/>
        </w:rPr>
        <w:t>erminal is</w:t>
      </w:r>
      <w:r w:rsidR="00915C6A" w:rsidRPr="003068BA">
        <w:rPr>
          <w:rFonts w:eastAsia="TimesNewRoman"/>
          <w:lang w:eastAsia="en-GB"/>
        </w:rPr>
        <w:t xml:space="preserve"> </w:t>
      </w:r>
      <w:r w:rsidRPr="003068BA">
        <w:rPr>
          <w:rFonts w:eastAsia="TimesNewRoman"/>
          <w:lang w:eastAsia="en-GB"/>
        </w:rPr>
        <w:t xml:space="preserve">only specified where these are </w:t>
      </w:r>
      <w:r w:rsidR="00915C6A" w:rsidRPr="003068BA">
        <w:rPr>
          <w:rFonts w:eastAsia="TimesNewRoman"/>
          <w:lang w:eastAsia="en-GB"/>
        </w:rPr>
        <w:t>important for the verification of specific behavio</w:t>
      </w:r>
      <w:r w:rsidR="00E7736C" w:rsidRPr="003068BA">
        <w:rPr>
          <w:rFonts w:eastAsia="TimesNewRoman"/>
          <w:lang w:eastAsia="en-GB"/>
        </w:rPr>
        <w:t>u</w:t>
      </w:r>
      <w:r w:rsidR="00915C6A" w:rsidRPr="003068BA">
        <w:rPr>
          <w:rFonts w:eastAsia="TimesNewRoman"/>
          <w:lang w:eastAsia="en-GB"/>
        </w:rPr>
        <w:t>r</w:t>
      </w:r>
      <w:r w:rsidRPr="003068BA">
        <w:rPr>
          <w:rFonts w:eastAsia="TimesNewRoman"/>
          <w:lang w:eastAsia="en-GB"/>
        </w:rPr>
        <w:t>.</w:t>
      </w:r>
      <w:r w:rsidR="00915C6A" w:rsidRPr="003068BA">
        <w:rPr>
          <w:rFonts w:eastAsia="TimesNewRoman"/>
          <w:lang w:eastAsia="en-GB"/>
        </w:rPr>
        <w:t xml:space="preserve"> Application specific details for applications residing on an UICC are specified in the respective application specific documents.</w:t>
      </w:r>
    </w:p>
    <w:p w14:paraId="0510F4C4" w14:textId="77777777" w:rsidR="00080512" w:rsidRPr="003068BA" w:rsidRDefault="00080512" w:rsidP="00330F0F">
      <w:pPr>
        <w:pStyle w:val="Heading1"/>
      </w:pPr>
      <w:r w:rsidRPr="003068BA">
        <w:br w:type="page"/>
      </w:r>
      <w:bookmarkStart w:id="22" w:name="scope"/>
      <w:bookmarkStart w:id="23" w:name="_Toc103688288"/>
      <w:bookmarkEnd w:id="22"/>
      <w:r w:rsidRPr="003068BA">
        <w:lastRenderedPageBreak/>
        <w:t>1</w:t>
      </w:r>
      <w:r w:rsidRPr="003068BA">
        <w:tab/>
        <w:t>Scope</w:t>
      </w:r>
      <w:bookmarkEnd w:id="23"/>
    </w:p>
    <w:p w14:paraId="768ABC25" w14:textId="77777777" w:rsidR="00E7736C" w:rsidRPr="003068BA" w:rsidRDefault="00080512" w:rsidP="00E7736C">
      <w:r w:rsidRPr="003068BA">
        <w:t>The present document</w:t>
      </w:r>
      <w:r w:rsidR="00330F0F" w:rsidRPr="003068BA">
        <w:t xml:space="preserve"> </w:t>
      </w:r>
      <w:r w:rsidR="00E7736C" w:rsidRPr="003068BA">
        <w:t xml:space="preserve">provides </w:t>
      </w:r>
      <w:r w:rsidR="00D4723D" w:rsidRPr="003068BA">
        <w:rPr>
          <w:rFonts w:eastAsia="TimesNewRoman"/>
          <w:lang w:eastAsia="en-GB"/>
        </w:rPr>
        <w:t xml:space="preserve">application behavioural tests </w:t>
      </w:r>
      <w:r w:rsidR="005455FA" w:rsidRPr="003068BA">
        <w:rPr>
          <w:rFonts w:eastAsia="TimesNewRoman"/>
          <w:lang w:eastAsia="en-GB"/>
        </w:rPr>
        <w:t>for a UE to</w:t>
      </w:r>
      <w:r w:rsidR="00D4723D" w:rsidRPr="003068BA">
        <w:rPr>
          <w:rFonts w:eastAsia="TimesNewRoman"/>
          <w:lang w:eastAsia="en-GB"/>
        </w:rPr>
        <w:t xml:space="preserve"> </w:t>
      </w:r>
      <w:r w:rsidR="005455FA" w:rsidRPr="003068BA">
        <w:t>interoperability with</w:t>
      </w:r>
      <w:r w:rsidR="00E7736C" w:rsidRPr="003068BA">
        <w:t xml:space="preserve"> </w:t>
      </w:r>
      <w:r w:rsidR="005455FA" w:rsidRPr="003068BA">
        <w:t xml:space="preserve">dedicated </w:t>
      </w:r>
      <w:r w:rsidR="00E7736C" w:rsidRPr="003068BA">
        <w:t>3GPP network</w:t>
      </w:r>
      <w:r w:rsidR="005455FA" w:rsidRPr="003068BA">
        <w:t xml:space="preserve"> </w:t>
      </w:r>
      <w:r w:rsidR="00E7736C" w:rsidRPr="003068BA">
        <w:t>operation</w:t>
      </w:r>
      <w:r w:rsidR="005455FA" w:rsidRPr="003068BA">
        <w:t>s. Where there shall be a description for each compliant implementation including the</w:t>
      </w:r>
      <w:r w:rsidR="00E7736C" w:rsidRPr="003068BA">
        <w:t>:</w:t>
      </w:r>
    </w:p>
    <w:p w14:paraId="4360D971" w14:textId="77777777" w:rsidR="00E7736C" w:rsidRPr="003068BA" w:rsidRDefault="00E7736C" w:rsidP="00E7736C">
      <w:r w:rsidRPr="003068BA">
        <w:t xml:space="preserve">- the </w:t>
      </w:r>
      <w:r w:rsidR="005455FA" w:rsidRPr="003068BA">
        <w:t>test case specific</w:t>
      </w:r>
      <w:r w:rsidRPr="003068BA">
        <w:t xml:space="preserve"> setting of the USIM;</w:t>
      </w:r>
    </w:p>
    <w:p w14:paraId="7582A395" w14:textId="77777777" w:rsidR="00E7736C" w:rsidRPr="003068BA" w:rsidRDefault="00E7736C" w:rsidP="00E7736C">
      <w:r w:rsidRPr="003068BA">
        <w:t>- the applicability of each test case;</w:t>
      </w:r>
    </w:p>
    <w:p w14:paraId="2FCA7BAC" w14:textId="77777777" w:rsidR="00E7736C" w:rsidRPr="003068BA" w:rsidRDefault="00E7736C" w:rsidP="00E7736C">
      <w:r w:rsidRPr="003068BA">
        <w:t>- the test configurations;</w:t>
      </w:r>
    </w:p>
    <w:p w14:paraId="05F748BC" w14:textId="77777777" w:rsidR="00E7736C" w:rsidRPr="003068BA" w:rsidRDefault="00E7736C" w:rsidP="00E7736C">
      <w:r w:rsidRPr="003068BA">
        <w:t>- the conformance requirement</w:t>
      </w:r>
      <w:r w:rsidR="005455FA" w:rsidRPr="003068BA">
        <w:t>(s)</w:t>
      </w:r>
      <w:r w:rsidRPr="003068BA">
        <w:t xml:space="preserve"> and reference</w:t>
      </w:r>
      <w:r w:rsidR="005455FA" w:rsidRPr="003068BA">
        <w:t>(s)</w:t>
      </w:r>
      <w:r w:rsidRPr="003068BA">
        <w:t xml:space="preserve"> to the </w:t>
      </w:r>
      <w:r w:rsidR="005455FA" w:rsidRPr="003068BA">
        <w:t xml:space="preserve">related </w:t>
      </w:r>
      <w:r w:rsidRPr="003068BA">
        <w:t>core specifications;</w:t>
      </w:r>
    </w:p>
    <w:p w14:paraId="7AAE0034" w14:textId="77777777" w:rsidR="00E7736C" w:rsidRPr="003068BA" w:rsidRDefault="00E7736C" w:rsidP="00E7736C">
      <w:r w:rsidRPr="003068BA">
        <w:t>- the test purposes; and</w:t>
      </w:r>
    </w:p>
    <w:p w14:paraId="004AB5AB" w14:textId="77777777" w:rsidR="00E7736C" w:rsidRPr="003068BA" w:rsidRDefault="00E7736C" w:rsidP="00E7736C">
      <w:r w:rsidRPr="003068BA">
        <w:t>- a brief description of the test procedure and the specific acceptance criteria.</w:t>
      </w:r>
    </w:p>
    <w:p w14:paraId="3CA9F732" w14:textId="2D4A3516" w:rsidR="006C1F26" w:rsidRPr="008C26FA" w:rsidRDefault="00FD1D51" w:rsidP="00E7736C">
      <w:r w:rsidRPr="003068BA">
        <w:t>The present document is applicable for ME</w:t>
      </w:r>
      <w:r w:rsidR="006C1F26" w:rsidRPr="003068BA">
        <w:t>s supporting a non-removable UICC only. MEs that allow access to the physical card interface as defined in ETSI</w:t>
      </w:r>
      <w:r w:rsidR="00B519E0" w:rsidRPr="003068BA">
        <w:t> </w:t>
      </w:r>
      <w:r w:rsidR="006C1F26" w:rsidRPr="003068BA">
        <w:t>TS</w:t>
      </w:r>
      <w:r w:rsidR="00B519E0" w:rsidRPr="003068BA">
        <w:t> </w:t>
      </w:r>
      <w:r w:rsidR="006C1F26" w:rsidRPr="003068BA">
        <w:t>102</w:t>
      </w:r>
      <w:r w:rsidR="00B519E0" w:rsidRPr="003068BA">
        <w:t> </w:t>
      </w:r>
      <w:r w:rsidR="006C1F26" w:rsidRPr="003068BA">
        <w:t>221</w:t>
      </w:r>
      <w:r w:rsidR="00B519E0" w:rsidRPr="003068BA">
        <w:t> </w:t>
      </w:r>
      <w:r w:rsidR="00B519E0" w:rsidRPr="008C26FA">
        <w:fldChar w:fldCharType="begin"/>
      </w:r>
      <w:r w:rsidR="00B519E0" w:rsidRPr="003068BA">
        <w:instrText xml:space="preserve"> REF _Ref72137167 \n \h </w:instrText>
      </w:r>
      <w:r w:rsidR="00B519E0" w:rsidRPr="008C26FA">
        <w:fldChar w:fldCharType="separate"/>
      </w:r>
      <w:r w:rsidR="00E70F48">
        <w:t>[8]</w:t>
      </w:r>
      <w:r w:rsidR="00B519E0" w:rsidRPr="008C26FA">
        <w:fldChar w:fldCharType="end"/>
      </w:r>
      <w:r w:rsidR="006C1F26" w:rsidRPr="008C26FA">
        <w:t xml:space="preserve"> </w:t>
      </w:r>
      <w:r w:rsidR="003014FC" w:rsidRPr="008C26FA">
        <w:t>or ETSI TS 102 671 </w:t>
      </w:r>
      <w:r w:rsidR="003014FC" w:rsidRPr="008C26FA">
        <w:fldChar w:fldCharType="begin"/>
      </w:r>
      <w:r w:rsidR="003014FC" w:rsidRPr="003068BA">
        <w:instrText xml:space="preserve"> REF _Ref72225768 \r \h </w:instrText>
      </w:r>
      <w:r w:rsidR="003014FC" w:rsidRPr="008C26FA">
        <w:fldChar w:fldCharType="separate"/>
      </w:r>
      <w:r w:rsidR="00E70F48">
        <w:t>[29]</w:t>
      </w:r>
      <w:r w:rsidR="003014FC" w:rsidRPr="008C26FA">
        <w:fldChar w:fldCharType="end"/>
      </w:r>
      <w:r w:rsidR="003014FC" w:rsidRPr="008C26FA">
        <w:t xml:space="preserve"> </w:t>
      </w:r>
      <w:r w:rsidR="006C1F26" w:rsidRPr="008C26FA">
        <w:t>shall be tested in accordance to TS</w:t>
      </w:r>
      <w:r w:rsidR="00B519E0" w:rsidRPr="003068BA">
        <w:t> </w:t>
      </w:r>
      <w:r w:rsidR="006C1F26" w:rsidRPr="003068BA">
        <w:t>31.121</w:t>
      </w:r>
      <w:r w:rsidR="00B519E0" w:rsidRPr="003068BA">
        <w:t> </w:t>
      </w:r>
      <w:r w:rsidR="00B519E0" w:rsidRPr="008C26FA">
        <w:fldChar w:fldCharType="begin"/>
      </w:r>
      <w:r w:rsidR="00B519E0" w:rsidRPr="003068BA">
        <w:instrText xml:space="preserve"> REF _Ref62645896 \n \h </w:instrText>
      </w:r>
      <w:r w:rsidR="00B519E0" w:rsidRPr="008C26FA">
        <w:fldChar w:fldCharType="separate"/>
      </w:r>
      <w:r w:rsidR="00E70F48">
        <w:t>[2]</w:t>
      </w:r>
      <w:r w:rsidR="00B519E0" w:rsidRPr="008C26FA">
        <w:fldChar w:fldCharType="end"/>
      </w:r>
      <w:r w:rsidR="006C1F26" w:rsidRPr="008C26FA">
        <w:t>.</w:t>
      </w:r>
    </w:p>
    <w:p w14:paraId="4E2EF318" w14:textId="392EE814" w:rsidR="00364636" w:rsidRPr="003068BA" w:rsidRDefault="00364636" w:rsidP="00E7736C">
      <w:r w:rsidRPr="008C26FA">
        <w:t>This document shall provide alternative verification and testing approaches fo</w:t>
      </w:r>
      <w:r w:rsidRPr="003068BA">
        <w:t>r test cases initially defined in TS 31.121 </w:t>
      </w:r>
      <w:r w:rsidRPr="008C26FA">
        <w:fldChar w:fldCharType="begin"/>
      </w:r>
      <w:r w:rsidRPr="003068BA">
        <w:instrText xml:space="preserve"> REF _Ref62645896 \r \h </w:instrText>
      </w:r>
      <w:r w:rsidRPr="008C26FA">
        <w:fldChar w:fldCharType="separate"/>
      </w:r>
      <w:r w:rsidR="00E70F48">
        <w:t>[2]</w:t>
      </w:r>
      <w:r w:rsidRPr="008C26FA">
        <w:fldChar w:fldCharType="end"/>
      </w:r>
      <w:r w:rsidRPr="008C26FA">
        <w:t xml:space="preserve">. </w:t>
      </w:r>
      <w:r w:rsidR="00833735" w:rsidRPr="008C26FA">
        <w:t xml:space="preserve">If no ETSI or 3GPP defined alternative method to verify an existing requirement is available or if the result generated by the proposed verification method is less reliable, this </w:t>
      </w:r>
      <w:r w:rsidR="00833735" w:rsidRPr="003068BA">
        <w:t>has to be clearly stated in the test description.</w:t>
      </w:r>
    </w:p>
    <w:p w14:paraId="405EF1B2" w14:textId="74A7387C" w:rsidR="00FD1D51" w:rsidRPr="003068BA" w:rsidRDefault="006C1F26" w:rsidP="00E7736C">
      <w:r w:rsidRPr="003068BA">
        <w:t>Due to possible limitations in profile handling and updating it is not intended to use the test case defined within this document with</w:t>
      </w:r>
      <w:r w:rsidR="00FD1D51" w:rsidRPr="003068BA">
        <w:t xml:space="preserve"> 2G only MEs</w:t>
      </w:r>
      <w:r w:rsidRPr="003068BA">
        <w:t>.</w:t>
      </w:r>
    </w:p>
    <w:p w14:paraId="4D280E74" w14:textId="2A7AB42D" w:rsidR="00D4723D" w:rsidRPr="003068BA" w:rsidRDefault="00E7736C" w:rsidP="00E7736C">
      <w:r w:rsidRPr="003068BA">
        <w:t>A 3GPP ME may support</w:t>
      </w:r>
      <w:r w:rsidR="00D4723D" w:rsidRPr="003068BA">
        <w:t xml:space="preserve"> </w:t>
      </w:r>
      <w:r w:rsidRPr="003068BA">
        <w:t>functionality that is not required by 3GPP, but the requirements to do so are outside of the scope of 3GPP. The</w:t>
      </w:r>
      <w:r w:rsidR="00D4723D" w:rsidRPr="003068BA">
        <w:t xml:space="preserve"> </w:t>
      </w:r>
      <w:r w:rsidRPr="003068BA">
        <w:t xml:space="preserve">present document does not contain tests for features </w:t>
      </w:r>
      <w:r w:rsidR="000D0355" w:rsidRPr="003068BA">
        <w:t>that</w:t>
      </w:r>
      <w:r w:rsidRPr="003068BA">
        <w:t xml:space="preserve"> are out of scope of 3GPP.</w:t>
      </w:r>
    </w:p>
    <w:p w14:paraId="14BF4DDD" w14:textId="77777777" w:rsidR="00E7736C" w:rsidRPr="003068BA" w:rsidRDefault="00E7736C" w:rsidP="00E7736C">
      <w:r w:rsidRPr="003068BA">
        <w:t>In the present document, unless explicitly stated otherwise, for Rel-13 onwards the term E-UTRAN implicitly refers to</w:t>
      </w:r>
      <w:r w:rsidR="00D4723D" w:rsidRPr="003068BA">
        <w:t xml:space="preserve"> </w:t>
      </w:r>
      <w:r w:rsidRPr="003068BA">
        <w:t>E-UTRAN in WB-S1 mode. E-UTRAN in NB-S1 mode is always explicitly referred to as NB-IoT.</w:t>
      </w:r>
    </w:p>
    <w:p w14:paraId="0A1AD15C" w14:textId="77777777" w:rsidR="00080512" w:rsidRPr="003068BA" w:rsidRDefault="00080512">
      <w:pPr>
        <w:pStyle w:val="Heading1"/>
      </w:pPr>
      <w:bookmarkStart w:id="24" w:name="references"/>
      <w:bookmarkStart w:id="25" w:name="_Hlk62489853"/>
      <w:bookmarkStart w:id="26" w:name="_Toc103688289"/>
      <w:bookmarkEnd w:id="24"/>
      <w:r w:rsidRPr="003068BA">
        <w:t>2</w:t>
      </w:r>
      <w:r w:rsidRPr="003068BA">
        <w:tab/>
        <w:t>References</w:t>
      </w:r>
      <w:bookmarkEnd w:id="26"/>
    </w:p>
    <w:p w14:paraId="41DE6122" w14:textId="77777777" w:rsidR="00080512" w:rsidRPr="003068BA" w:rsidRDefault="00080512">
      <w:r w:rsidRPr="003068BA">
        <w:t>The following documents contain provisions which, through reference in this text, constitute provisions of the present document.</w:t>
      </w:r>
    </w:p>
    <w:p w14:paraId="0B411D5C" w14:textId="77777777" w:rsidR="00080512" w:rsidRPr="003068BA" w:rsidRDefault="00051834" w:rsidP="00D25BBE">
      <w:pPr>
        <w:pStyle w:val="B10"/>
      </w:pPr>
      <w:r w:rsidRPr="003068BA">
        <w:t>-</w:t>
      </w:r>
      <w:r w:rsidRPr="003068BA">
        <w:tab/>
      </w:r>
      <w:r w:rsidR="00080512" w:rsidRPr="003068BA">
        <w:t>References are either specific (identified by date of publication, edition numbe</w:t>
      </w:r>
      <w:r w:rsidR="00DC4DA2" w:rsidRPr="003068BA">
        <w:t>r, version number, etc.) or non</w:t>
      </w:r>
      <w:r w:rsidR="00DC4DA2" w:rsidRPr="003068BA">
        <w:noBreakHyphen/>
      </w:r>
      <w:r w:rsidR="00080512" w:rsidRPr="003068BA">
        <w:t>specific.</w:t>
      </w:r>
    </w:p>
    <w:p w14:paraId="5C101B40" w14:textId="77777777" w:rsidR="00080512" w:rsidRPr="003068BA" w:rsidRDefault="00051834" w:rsidP="00D25BBE">
      <w:pPr>
        <w:pStyle w:val="B10"/>
      </w:pPr>
      <w:r w:rsidRPr="003068BA">
        <w:t>-</w:t>
      </w:r>
      <w:r w:rsidRPr="003068BA">
        <w:tab/>
      </w:r>
      <w:r w:rsidR="00080512" w:rsidRPr="003068BA">
        <w:t>For a specific reference, subsequent revisions do not apply.</w:t>
      </w:r>
    </w:p>
    <w:p w14:paraId="70F2555E" w14:textId="77777777" w:rsidR="00080512" w:rsidRPr="003068BA" w:rsidRDefault="00051834" w:rsidP="00D25BBE">
      <w:pPr>
        <w:pStyle w:val="B10"/>
      </w:pPr>
      <w:r w:rsidRPr="003068BA">
        <w:t>-</w:t>
      </w:r>
      <w:r w:rsidRPr="003068BA">
        <w:tab/>
      </w:r>
      <w:r w:rsidR="00080512" w:rsidRPr="003068BA">
        <w:t>For a non-specific reference, the latest version applies. In the case of a reference to a 3GPP document (including a GSM document), a non-specific reference implicitly refers to the latest version of that document</w:t>
      </w:r>
      <w:r w:rsidR="00080512" w:rsidRPr="003068BA">
        <w:rPr>
          <w:i/>
        </w:rPr>
        <w:t xml:space="preserve"> in the same Release as the present document</w:t>
      </w:r>
      <w:r w:rsidR="00080512" w:rsidRPr="003068BA">
        <w:t>.</w:t>
      </w:r>
    </w:p>
    <w:p w14:paraId="1BC1DF4D" w14:textId="3097F0EA" w:rsidR="00EC4A25" w:rsidRPr="003068BA" w:rsidRDefault="00EC4A25" w:rsidP="00EC316B">
      <w:pPr>
        <w:pStyle w:val="EX"/>
        <w:numPr>
          <w:ilvl w:val="0"/>
          <w:numId w:val="9"/>
        </w:numPr>
        <w:ind w:left="1701" w:hanging="1417"/>
      </w:pPr>
      <w:bookmarkStart w:id="27" w:name="_Ref62645866"/>
      <w:bookmarkEnd w:id="25"/>
      <w:r w:rsidRPr="003068BA">
        <w:t>3GPP TR 21.905: "Vocabulary for 3GPP Specifications".</w:t>
      </w:r>
      <w:bookmarkEnd w:id="27"/>
    </w:p>
    <w:p w14:paraId="77A05307" w14:textId="703E893D" w:rsidR="00330F0F" w:rsidRPr="003068BA" w:rsidRDefault="00330F0F" w:rsidP="00EC316B">
      <w:pPr>
        <w:pStyle w:val="EX"/>
        <w:numPr>
          <w:ilvl w:val="0"/>
          <w:numId w:val="9"/>
        </w:numPr>
        <w:ind w:left="1701" w:hanging="1417"/>
      </w:pPr>
      <w:bookmarkStart w:id="28" w:name="_Ref62645896"/>
      <w:r w:rsidRPr="003068BA">
        <w:t>3GPP TS 31.121: "UICC-terminal interface; Universal Subscriber Identity Module (USIM) application test specification".</w:t>
      </w:r>
      <w:bookmarkEnd w:id="28"/>
    </w:p>
    <w:p w14:paraId="5C9E2D60" w14:textId="4394D195" w:rsidR="0078663B" w:rsidRPr="003068BA" w:rsidRDefault="00AB3FA2" w:rsidP="00EC316B">
      <w:pPr>
        <w:pStyle w:val="EX"/>
        <w:numPr>
          <w:ilvl w:val="0"/>
          <w:numId w:val="9"/>
        </w:numPr>
        <w:ind w:left="1701" w:hanging="1417"/>
      </w:pPr>
      <w:bookmarkStart w:id="29" w:name="_Ref62645985"/>
      <w:r w:rsidRPr="003068BA">
        <w:t>3GPP TS 38.508-1: "5GS; User Equipment (UE) conformance specification; Part 1: Common test environment".</w:t>
      </w:r>
      <w:bookmarkEnd w:id="29"/>
    </w:p>
    <w:p w14:paraId="3B3FA334" w14:textId="1013E614" w:rsidR="00AB3FA2" w:rsidRPr="003068BA" w:rsidRDefault="00AB3FA2" w:rsidP="00EC316B">
      <w:pPr>
        <w:pStyle w:val="EX"/>
        <w:numPr>
          <w:ilvl w:val="0"/>
          <w:numId w:val="9"/>
        </w:numPr>
        <w:ind w:left="1701" w:hanging="1417"/>
      </w:pPr>
      <w:bookmarkStart w:id="30" w:name="_Ref62646021"/>
      <w:r w:rsidRPr="003068BA">
        <w:t>3GPP TS 36.508: "Evolved Universal Terrestrial Radio Access (E-UTRA) and Evolved Packet Core (EPC); Common test environments for User Equipment (UE) conformance testing"</w:t>
      </w:r>
      <w:r w:rsidR="00643A46" w:rsidRPr="003068BA">
        <w:t>.</w:t>
      </w:r>
      <w:bookmarkEnd w:id="30"/>
    </w:p>
    <w:p w14:paraId="1364C7E0" w14:textId="09496F85" w:rsidR="00AB3FA2" w:rsidRPr="003068BA" w:rsidRDefault="00AB3FA2" w:rsidP="00EC316B">
      <w:pPr>
        <w:pStyle w:val="EX"/>
        <w:numPr>
          <w:ilvl w:val="0"/>
          <w:numId w:val="9"/>
        </w:numPr>
        <w:ind w:left="1701" w:hanging="1417"/>
      </w:pPr>
      <w:bookmarkStart w:id="31" w:name="_Ref62646075"/>
      <w:r w:rsidRPr="003068BA">
        <w:t>3GPP TS 34.108: "Common test environments for User Equipment (UE) conformance testing".</w:t>
      </w:r>
      <w:bookmarkEnd w:id="31"/>
    </w:p>
    <w:p w14:paraId="1C54A8E1" w14:textId="35B84FE4" w:rsidR="00AB3FA2" w:rsidRPr="003068BA" w:rsidRDefault="00AB3FA2" w:rsidP="00EC316B">
      <w:pPr>
        <w:pStyle w:val="EX"/>
        <w:numPr>
          <w:ilvl w:val="0"/>
          <w:numId w:val="9"/>
        </w:numPr>
        <w:ind w:left="1701" w:hanging="1417"/>
      </w:pPr>
      <w:bookmarkStart w:id="32" w:name="_Ref62646789"/>
      <w:r w:rsidRPr="003068BA">
        <w:lastRenderedPageBreak/>
        <w:t>3GPP TS 34.229-1: "Internet Protocol (IP) multimedia call control protocol based on Session Initiation Protocol (SIP) and Session Description Protocol (SDP); User Equipment (UE) conformance specification; Part 1: Protocol conformance specification".</w:t>
      </w:r>
      <w:bookmarkEnd w:id="32"/>
    </w:p>
    <w:p w14:paraId="76DF84AB" w14:textId="28DA4F12" w:rsidR="00AB3FA2" w:rsidRPr="003068BA" w:rsidRDefault="00AB3FA2" w:rsidP="00EC316B">
      <w:pPr>
        <w:pStyle w:val="EX"/>
        <w:numPr>
          <w:ilvl w:val="0"/>
          <w:numId w:val="9"/>
        </w:numPr>
        <w:ind w:left="1701" w:hanging="1417"/>
      </w:pPr>
      <w:bookmarkStart w:id="33" w:name="_Ref62646858"/>
      <w:r w:rsidRPr="003068BA">
        <w:t>ISO/IEC 9646</w:t>
      </w:r>
      <w:r w:rsidRPr="003068BA">
        <w:noBreakHyphen/>
        <w:t>7</w:t>
      </w:r>
      <w:r w:rsidR="00643A46" w:rsidRPr="003068BA">
        <w:t>: "Information technology - Open Systems Interconnection - Conformance testing methodology and framework - Part 7: Implementation Conformance Statements".</w:t>
      </w:r>
      <w:bookmarkEnd w:id="33"/>
    </w:p>
    <w:p w14:paraId="77F19884" w14:textId="51C460AB" w:rsidR="007D080C" w:rsidRPr="003068BA" w:rsidRDefault="007D080C" w:rsidP="00EC316B">
      <w:pPr>
        <w:pStyle w:val="EX"/>
        <w:numPr>
          <w:ilvl w:val="0"/>
          <w:numId w:val="9"/>
        </w:numPr>
        <w:ind w:left="1701" w:hanging="1417"/>
      </w:pPr>
      <w:bookmarkStart w:id="34" w:name="_Ref62645937"/>
      <w:bookmarkStart w:id="35" w:name="_Ref72137167"/>
      <w:r w:rsidRPr="003068BA">
        <w:t>ETSI TS 102 221: "UICC-Terminal interface; Physical and logical characteristics"</w:t>
      </w:r>
      <w:bookmarkEnd w:id="34"/>
      <w:r w:rsidR="002736C0" w:rsidRPr="003068BA">
        <w:t>.</w:t>
      </w:r>
      <w:bookmarkEnd w:id="35"/>
    </w:p>
    <w:p w14:paraId="0A74FEA9" w14:textId="11BD319D" w:rsidR="00D76BEF" w:rsidRPr="003068BA" w:rsidRDefault="00D76BEF" w:rsidP="00EC316B">
      <w:pPr>
        <w:pStyle w:val="EX"/>
        <w:numPr>
          <w:ilvl w:val="0"/>
          <w:numId w:val="9"/>
        </w:numPr>
        <w:ind w:left="1701" w:hanging="1417"/>
      </w:pPr>
      <w:bookmarkStart w:id="36" w:name="_Ref62648839"/>
      <w:r w:rsidRPr="003068BA">
        <w:t>GSMA TS.48: "Generic eUICC Test Profile for Device Testing"</w:t>
      </w:r>
      <w:r w:rsidR="002736C0" w:rsidRPr="003068BA">
        <w:t>.</w:t>
      </w:r>
      <w:bookmarkEnd w:id="36"/>
    </w:p>
    <w:p w14:paraId="455A52DD" w14:textId="77777777" w:rsidR="002E689A" w:rsidRPr="003068BA" w:rsidRDefault="002E689A" w:rsidP="00EC316B">
      <w:pPr>
        <w:pStyle w:val="EX"/>
        <w:numPr>
          <w:ilvl w:val="0"/>
          <w:numId w:val="9"/>
        </w:numPr>
        <w:ind w:left="1701" w:hanging="1417"/>
      </w:pPr>
      <w:bookmarkStart w:id="37" w:name="_Ref62646929"/>
      <w:r w:rsidRPr="003068BA">
        <w:t>ETSI TS 103 666-1: "Smart Secure Platform (SSP); Part 1: General characteristics"</w:t>
      </w:r>
      <w:bookmarkEnd w:id="37"/>
      <w:r w:rsidR="002736C0" w:rsidRPr="003068BA">
        <w:t>.</w:t>
      </w:r>
    </w:p>
    <w:p w14:paraId="3529CE57" w14:textId="77777777" w:rsidR="002E689A" w:rsidRPr="003068BA" w:rsidRDefault="002E689A" w:rsidP="00EC316B">
      <w:pPr>
        <w:pStyle w:val="EX"/>
        <w:numPr>
          <w:ilvl w:val="0"/>
          <w:numId w:val="9"/>
        </w:numPr>
        <w:ind w:left="1701" w:hanging="1417"/>
      </w:pPr>
      <w:bookmarkStart w:id="38" w:name="_Ref62646974"/>
      <w:r w:rsidRPr="003068BA">
        <w:t>ETSI TS 103 666-2: "Smart Secure Platform (SSP); Part 2: Integrated SSP (iSSP) characteristics"</w:t>
      </w:r>
      <w:bookmarkEnd w:id="38"/>
      <w:r w:rsidR="002736C0" w:rsidRPr="003068BA">
        <w:t>.</w:t>
      </w:r>
    </w:p>
    <w:p w14:paraId="1FDDA238" w14:textId="77777777" w:rsidR="002E689A" w:rsidRPr="003068BA" w:rsidRDefault="004F601D" w:rsidP="00EC316B">
      <w:pPr>
        <w:pStyle w:val="EX"/>
        <w:numPr>
          <w:ilvl w:val="0"/>
          <w:numId w:val="9"/>
        </w:numPr>
        <w:ind w:left="1701" w:hanging="1417"/>
      </w:pPr>
      <w:bookmarkStart w:id="39" w:name="_Ref62646991"/>
      <w:r w:rsidRPr="003068BA">
        <w:t>ETSI TS 103 666-3: "Smart Secure Platform (SSP); Part 3: Embedded SSP (eSSP) Type 1 characteristics"</w:t>
      </w:r>
      <w:bookmarkEnd w:id="39"/>
      <w:r w:rsidR="002736C0" w:rsidRPr="003068BA">
        <w:t>.</w:t>
      </w:r>
    </w:p>
    <w:p w14:paraId="14A5042E" w14:textId="77777777" w:rsidR="004F601D" w:rsidRPr="003068BA" w:rsidRDefault="004F601D" w:rsidP="00EC316B">
      <w:pPr>
        <w:pStyle w:val="EX"/>
        <w:numPr>
          <w:ilvl w:val="0"/>
          <w:numId w:val="9"/>
        </w:numPr>
        <w:ind w:left="1701" w:hanging="1417"/>
      </w:pPr>
      <w:bookmarkStart w:id="40" w:name="_Ref62647498"/>
      <w:r w:rsidRPr="003068BA">
        <w:t>802.11-2016: "IEEE Standard for Information technology—Telecommunications and information exchange between systems Local and metropolitan area networks—Specific requirements - Part 11: Wireless LAN Medium Access Control (MAC) and Physical Layer (PHY) Specifications"</w:t>
      </w:r>
      <w:bookmarkEnd w:id="40"/>
      <w:r w:rsidR="002736C0" w:rsidRPr="003068BA">
        <w:t>.</w:t>
      </w:r>
    </w:p>
    <w:p w14:paraId="199E1747" w14:textId="5282757D" w:rsidR="002736C0" w:rsidRPr="003068BA" w:rsidRDefault="002736C0" w:rsidP="00EC316B">
      <w:pPr>
        <w:pStyle w:val="EX"/>
        <w:numPr>
          <w:ilvl w:val="0"/>
          <w:numId w:val="9"/>
        </w:numPr>
        <w:ind w:left="1701" w:hanging="1417"/>
      </w:pPr>
      <w:bookmarkStart w:id="41" w:name="_Ref62648066"/>
      <w:r w:rsidRPr="003068BA">
        <w:t>ETSI TS 102 225</w:t>
      </w:r>
      <w:r w:rsidR="00BD3312" w:rsidRPr="003068BA">
        <w:t>:</w:t>
      </w:r>
      <w:r w:rsidRPr="003068BA">
        <w:t xml:space="preserve"> "Secured packet structure for UICC based applications".</w:t>
      </w:r>
      <w:bookmarkEnd w:id="41"/>
    </w:p>
    <w:p w14:paraId="60EFCBF8" w14:textId="139C7774" w:rsidR="002736C0" w:rsidRPr="003068BA" w:rsidRDefault="002736C0" w:rsidP="00EC316B">
      <w:pPr>
        <w:pStyle w:val="EX"/>
        <w:numPr>
          <w:ilvl w:val="0"/>
          <w:numId w:val="9"/>
        </w:numPr>
        <w:ind w:left="1701" w:hanging="1417"/>
      </w:pPr>
      <w:bookmarkStart w:id="42" w:name="_Ref62648089"/>
      <w:r w:rsidRPr="003068BA">
        <w:t>ETSI TS 102 226</w:t>
      </w:r>
      <w:r w:rsidR="00BD3312" w:rsidRPr="003068BA">
        <w:t>:</w:t>
      </w:r>
      <w:r w:rsidRPr="003068BA">
        <w:t xml:space="preserve"> "Remote APDU structure for UICC based applications".</w:t>
      </w:r>
      <w:bookmarkEnd w:id="42"/>
    </w:p>
    <w:p w14:paraId="6A70C661" w14:textId="116FDC01" w:rsidR="00BD3312" w:rsidRPr="003068BA" w:rsidRDefault="002736C0" w:rsidP="00EC316B">
      <w:pPr>
        <w:pStyle w:val="EX"/>
        <w:numPr>
          <w:ilvl w:val="0"/>
          <w:numId w:val="9"/>
        </w:numPr>
        <w:ind w:left="1701" w:hanging="1417"/>
      </w:pPr>
      <w:bookmarkStart w:id="43" w:name="_Ref62648568"/>
      <w:r w:rsidRPr="003068BA">
        <w:t>3GPP TS </w:t>
      </w:r>
      <w:r w:rsidR="00BD3312" w:rsidRPr="003068BA">
        <w:t>27.007: "AT command set for User Equipment (UE) ".</w:t>
      </w:r>
      <w:bookmarkEnd w:id="43"/>
    </w:p>
    <w:p w14:paraId="0377568D" w14:textId="063A513A" w:rsidR="002736C0" w:rsidRPr="003068BA" w:rsidRDefault="00BD3312" w:rsidP="00EC316B">
      <w:pPr>
        <w:pStyle w:val="EX"/>
        <w:numPr>
          <w:ilvl w:val="0"/>
          <w:numId w:val="9"/>
        </w:numPr>
        <w:ind w:left="1701" w:hanging="1417"/>
      </w:pPr>
      <w:bookmarkStart w:id="44" w:name="_Ref62648815"/>
      <w:r w:rsidRPr="003068BA">
        <w:t>3GPP TS 31.130: "(U)SIM Application Programming Interface (API); (U)SIM API for Java™Card".</w:t>
      </w:r>
      <w:bookmarkEnd w:id="44"/>
    </w:p>
    <w:p w14:paraId="14401480" w14:textId="0B9EEB5E" w:rsidR="00BD3312" w:rsidRPr="003068BA" w:rsidRDefault="00BD3312" w:rsidP="00EC316B">
      <w:pPr>
        <w:pStyle w:val="EX"/>
        <w:numPr>
          <w:ilvl w:val="0"/>
          <w:numId w:val="9"/>
        </w:numPr>
        <w:ind w:left="1701" w:hanging="1417"/>
      </w:pPr>
      <w:bookmarkStart w:id="45" w:name="_Ref62649275"/>
      <w:r w:rsidRPr="003068BA">
        <w:t>3GPP TS 22.011: "Service accessibility".</w:t>
      </w:r>
      <w:bookmarkEnd w:id="45"/>
    </w:p>
    <w:p w14:paraId="795F2B98" w14:textId="603A124E" w:rsidR="00BD3312" w:rsidRPr="003068BA" w:rsidRDefault="00BD3312" w:rsidP="00EC316B">
      <w:pPr>
        <w:pStyle w:val="EX"/>
        <w:numPr>
          <w:ilvl w:val="0"/>
          <w:numId w:val="9"/>
        </w:numPr>
        <w:ind w:left="1701" w:hanging="1417"/>
      </w:pPr>
      <w:bookmarkStart w:id="46" w:name="_Ref62649304"/>
      <w:r w:rsidRPr="003068BA">
        <w:t>3GPP TS 31.102: "Characteristics of the Universal Subscriber Identity Module (USIM) application".</w:t>
      </w:r>
      <w:bookmarkEnd w:id="46"/>
    </w:p>
    <w:p w14:paraId="53184FCB" w14:textId="13D081F6" w:rsidR="00BD3312" w:rsidRPr="003068BA" w:rsidRDefault="00BD3312" w:rsidP="00EC316B">
      <w:pPr>
        <w:pStyle w:val="EX"/>
        <w:numPr>
          <w:ilvl w:val="0"/>
          <w:numId w:val="9"/>
        </w:numPr>
        <w:ind w:left="1701" w:hanging="1417"/>
      </w:pPr>
      <w:bookmarkStart w:id="47" w:name="_Ref62649563"/>
      <w:r w:rsidRPr="003068BA">
        <w:t>3GPP TS 21.111: "USIM and IC card requirements".</w:t>
      </w:r>
      <w:bookmarkEnd w:id="47"/>
    </w:p>
    <w:p w14:paraId="66B9F609" w14:textId="3EF92996" w:rsidR="008F37C2" w:rsidRPr="003068BA" w:rsidRDefault="00BD3312" w:rsidP="00EC316B">
      <w:pPr>
        <w:pStyle w:val="EX"/>
        <w:numPr>
          <w:ilvl w:val="0"/>
          <w:numId w:val="9"/>
        </w:numPr>
        <w:ind w:left="1701" w:hanging="1417"/>
      </w:pPr>
      <w:bookmarkStart w:id="48" w:name="_Ref62649731"/>
      <w:r w:rsidRPr="003068BA">
        <w:t>3GPP TS 24.301: "Non-Access-Stratum (NAS) protocol for Evolved Packet System (EPS); Stage 3".</w:t>
      </w:r>
      <w:bookmarkEnd w:id="48"/>
    </w:p>
    <w:p w14:paraId="0720A891" w14:textId="67CA6821" w:rsidR="008F37C2" w:rsidRPr="003068BA" w:rsidRDefault="008F37C2" w:rsidP="00EC316B">
      <w:pPr>
        <w:pStyle w:val="EX"/>
        <w:numPr>
          <w:ilvl w:val="0"/>
          <w:numId w:val="9"/>
        </w:numPr>
        <w:ind w:left="1701" w:hanging="1417"/>
      </w:pPr>
      <w:bookmarkStart w:id="49" w:name="_Ref62665141"/>
      <w:r w:rsidRPr="003068BA">
        <w:t>Trusted Connectivity Alliance: "eUICC Profile Package: Interoperable Format Technical Specification".</w:t>
      </w:r>
      <w:bookmarkEnd w:id="49"/>
    </w:p>
    <w:p w14:paraId="0AEF685E" w14:textId="0D42A104" w:rsidR="00BD3312" w:rsidRPr="003068BA" w:rsidRDefault="008F37C2" w:rsidP="00EC316B">
      <w:pPr>
        <w:pStyle w:val="EX"/>
        <w:numPr>
          <w:ilvl w:val="0"/>
          <w:numId w:val="9"/>
        </w:numPr>
        <w:ind w:left="1701" w:hanging="1417"/>
      </w:pPr>
      <w:bookmarkStart w:id="50" w:name="_Ref65064651"/>
      <w:r w:rsidRPr="003068BA">
        <w:t>ETSI TS 102 241: "UICC Application Programming Interface (UICC API) for Java Card™".</w:t>
      </w:r>
      <w:bookmarkEnd w:id="50"/>
    </w:p>
    <w:p w14:paraId="7C40BD77" w14:textId="1A02E504" w:rsidR="008A47B0" w:rsidRPr="003068BA" w:rsidRDefault="008A47B0" w:rsidP="00EC316B">
      <w:pPr>
        <w:pStyle w:val="EX"/>
        <w:numPr>
          <w:ilvl w:val="0"/>
          <w:numId w:val="9"/>
        </w:numPr>
        <w:ind w:left="1701" w:hanging="1417"/>
      </w:pPr>
      <w:bookmarkStart w:id="51" w:name="_Ref63061803"/>
      <w:r w:rsidRPr="003068BA">
        <w:t>3GPP TS 33.501: "Security architecture and procedures for 5G system".</w:t>
      </w:r>
      <w:bookmarkEnd w:id="51"/>
    </w:p>
    <w:p w14:paraId="6AA0CDE3" w14:textId="5C5278B9" w:rsidR="00E77185" w:rsidRPr="003068BA" w:rsidRDefault="00E77185" w:rsidP="00EC316B">
      <w:pPr>
        <w:pStyle w:val="EX"/>
        <w:numPr>
          <w:ilvl w:val="0"/>
          <w:numId w:val="9"/>
        </w:numPr>
        <w:ind w:left="1701" w:hanging="1417"/>
      </w:pPr>
      <w:bookmarkStart w:id="52" w:name="_Ref73530664"/>
      <w:bookmarkStart w:id="53" w:name="_Ref63064073"/>
      <w:r w:rsidRPr="003068BA">
        <w:t>3GPP TS 24.501: "Non-Access-Stratum (NAS) protocol for 5G System (5GS); Stage 3".</w:t>
      </w:r>
      <w:bookmarkEnd w:id="52"/>
    </w:p>
    <w:p w14:paraId="478C833E" w14:textId="77777777" w:rsidR="00746902" w:rsidRPr="003068BA" w:rsidRDefault="00746902" w:rsidP="00EC316B">
      <w:pPr>
        <w:pStyle w:val="EX"/>
        <w:numPr>
          <w:ilvl w:val="0"/>
          <w:numId w:val="9"/>
        </w:numPr>
        <w:ind w:left="1701" w:hanging="1417"/>
      </w:pPr>
      <w:bookmarkStart w:id="54" w:name="_Ref65069167"/>
      <w:r w:rsidRPr="003068BA">
        <w:t>3GPP TS 31.111: "Universal Subscriber Identity Module (USIM) Application Toolkit (USAT)"</w:t>
      </w:r>
      <w:bookmarkEnd w:id="54"/>
    </w:p>
    <w:p w14:paraId="2AF21778" w14:textId="7896F069" w:rsidR="00CC3B1C" w:rsidRPr="003068BA" w:rsidRDefault="00746902" w:rsidP="00EC316B">
      <w:pPr>
        <w:pStyle w:val="EX"/>
        <w:numPr>
          <w:ilvl w:val="0"/>
          <w:numId w:val="9"/>
        </w:numPr>
        <w:ind w:left="1701" w:hanging="1417"/>
      </w:pPr>
      <w:bookmarkStart w:id="55" w:name="_Ref65069003"/>
      <w:r w:rsidRPr="003068BA">
        <w:t>ETSI TS 102 223: "Card Application Toolkit (CAT)"</w:t>
      </w:r>
      <w:bookmarkEnd w:id="55"/>
    </w:p>
    <w:p w14:paraId="46DADF94" w14:textId="77777777" w:rsidR="003E0403" w:rsidRPr="003068BA" w:rsidRDefault="003E0403" w:rsidP="00EC316B">
      <w:pPr>
        <w:pStyle w:val="EX"/>
        <w:numPr>
          <w:ilvl w:val="0"/>
          <w:numId w:val="9"/>
        </w:numPr>
        <w:ind w:left="1701" w:hanging="1417"/>
      </w:pPr>
      <w:bookmarkStart w:id="56" w:name="_Ref72225733"/>
      <w:r w:rsidRPr="003068BA">
        <w:t>ETSI TS 102 221: "UICC-Terminal interface; Physical and logical characteristics"</w:t>
      </w:r>
      <w:bookmarkEnd w:id="56"/>
    </w:p>
    <w:p w14:paraId="350EA4F4" w14:textId="0914FC9A" w:rsidR="003E0403" w:rsidRPr="003068BA" w:rsidRDefault="00296080" w:rsidP="00EC316B">
      <w:pPr>
        <w:pStyle w:val="EX"/>
        <w:numPr>
          <w:ilvl w:val="0"/>
          <w:numId w:val="9"/>
        </w:numPr>
        <w:ind w:left="1701" w:hanging="1417"/>
      </w:pPr>
      <w:bookmarkStart w:id="57" w:name="_Ref72225768"/>
      <w:r w:rsidRPr="003068BA">
        <w:t>ETSI TS 102 671: "Machine to Machine UICC; Physical and logical characteristics"</w:t>
      </w:r>
      <w:bookmarkEnd w:id="57"/>
    </w:p>
    <w:p w14:paraId="0E14F4A0" w14:textId="2B313C8E" w:rsidR="00296080" w:rsidRPr="003068BA" w:rsidRDefault="00296080" w:rsidP="00EC316B">
      <w:pPr>
        <w:pStyle w:val="EX"/>
        <w:numPr>
          <w:ilvl w:val="0"/>
          <w:numId w:val="9"/>
        </w:numPr>
        <w:ind w:left="1701" w:hanging="1417"/>
      </w:pPr>
      <w:bookmarkStart w:id="58" w:name="_Ref72232734"/>
      <w:r w:rsidRPr="003068BA">
        <w:t>GSMA SGP.22: "RSP Technical specification"</w:t>
      </w:r>
      <w:bookmarkEnd w:id="58"/>
    </w:p>
    <w:p w14:paraId="1AECEA5B" w14:textId="00040B88" w:rsidR="00B92E1F" w:rsidRPr="003068BA" w:rsidRDefault="00B92E1F" w:rsidP="00EC316B">
      <w:pPr>
        <w:pStyle w:val="EX"/>
        <w:numPr>
          <w:ilvl w:val="0"/>
          <w:numId w:val="9"/>
        </w:numPr>
        <w:ind w:left="1701" w:hanging="1417"/>
      </w:pPr>
      <w:bookmarkStart w:id="59" w:name="_Ref72251210"/>
      <w:r w:rsidRPr="003068BA">
        <w:t>3GPP TS 24.008: "Mobile radio interface Layer 3 specification; Core network protocols; Stage 3"</w:t>
      </w:r>
      <w:bookmarkEnd w:id="59"/>
    </w:p>
    <w:p w14:paraId="39642BC3" w14:textId="45577A62" w:rsidR="007B540E" w:rsidRPr="003068BA" w:rsidRDefault="007B540E" w:rsidP="00EC316B">
      <w:pPr>
        <w:pStyle w:val="EX"/>
        <w:numPr>
          <w:ilvl w:val="0"/>
          <w:numId w:val="9"/>
        </w:numPr>
        <w:ind w:left="1701" w:hanging="1417"/>
      </w:pPr>
      <w:bookmarkStart w:id="60" w:name="_Ref72251712"/>
      <w:r w:rsidRPr="003068BA">
        <w:t>3GPP TS 25.331: "</w:t>
      </w:r>
      <w:r w:rsidR="00B92E1F" w:rsidRPr="003068BA">
        <w:t>Radio Resource Control (RRC); Protocol specification</w:t>
      </w:r>
      <w:r w:rsidRPr="003068BA">
        <w:t>"</w:t>
      </w:r>
      <w:bookmarkEnd w:id="60"/>
    </w:p>
    <w:p w14:paraId="47FED48C" w14:textId="4175F209" w:rsidR="004962B7" w:rsidRPr="003068BA" w:rsidRDefault="004962B7" w:rsidP="00EC316B">
      <w:pPr>
        <w:pStyle w:val="EX"/>
        <w:numPr>
          <w:ilvl w:val="0"/>
          <w:numId w:val="9"/>
        </w:numPr>
        <w:ind w:left="1701" w:hanging="1417"/>
      </w:pPr>
      <w:bookmarkStart w:id="61" w:name="_Ref72312476"/>
      <w:r w:rsidRPr="003068BA">
        <w:t>3GPP TS 31.101: "UICC-terminal interface; Physical and logical characteristics"</w:t>
      </w:r>
      <w:bookmarkEnd w:id="61"/>
    </w:p>
    <w:p w14:paraId="64D30A00" w14:textId="3F8D4E1D" w:rsidR="000A3E2C" w:rsidRPr="003068BA" w:rsidRDefault="000A3E2C" w:rsidP="00EC316B">
      <w:pPr>
        <w:pStyle w:val="EX"/>
        <w:numPr>
          <w:ilvl w:val="0"/>
          <w:numId w:val="9"/>
        </w:numPr>
        <w:ind w:left="1701" w:hanging="1417"/>
      </w:pPr>
      <w:bookmarkStart w:id="62" w:name="_Ref74808732"/>
      <w:r w:rsidRPr="003068BA">
        <w:t>3GPP TS 23.003:</w:t>
      </w:r>
      <w:r w:rsidR="00DB12A7" w:rsidRPr="003068BA">
        <w:t xml:space="preserve"> "Numbering, addressing and identification"</w:t>
      </w:r>
      <w:bookmarkEnd w:id="62"/>
    </w:p>
    <w:p w14:paraId="1D839FA3" w14:textId="1C6F49A6" w:rsidR="00080512" w:rsidRPr="003068BA" w:rsidRDefault="00080512">
      <w:pPr>
        <w:pStyle w:val="Heading1"/>
      </w:pPr>
      <w:bookmarkStart w:id="63" w:name="definitions"/>
      <w:bookmarkStart w:id="64" w:name="_Toc103688290"/>
      <w:bookmarkEnd w:id="53"/>
      <w:bookmarkEnd w:id="63"/>
      <w:r w:rsidRPr="003068BA">
        <w:lastRenderedPageBreak/>
        <w:t>3</w:t>
      </w:r>
      <w:r w:rsidRPr="003068BA">
        <w:tab/>
        <w:t>Definitions</w:t>
      </w:r>
      <w:r w:rsidR="00602AEA" w:rsidRPr="003068BA">
        <w:t xml:space="preserve"> of terms, symbols and abbreviations</w:t>
      </w:r>
      <w:bookmarkEnd w:id="64"/>
    </w:p>
    <w:p w14:paraId="5D90009D" w14:textId="10D1FDD5" w:rsidR="00080512" w:rsidRPr="003068BA" w:rsidRDefault="00080512">
      <w:pPr>
        <w:pStyle w:val="Heading2"/>
      </w:pPr>
      <w:bookmarkStart w:id="65" w:name="_Toc103688291"/>
      <w:r w:rsidRPr="003068BA">
        <w:t>3.1</w:t>
      </w:r>
      <w:r w:rsidRPr="003068BA">
        <w:tab/>
      </w:r>
      <w:r w:rsidR="002B6339" w:rsidRPr="003068BA">
        <w:t>Terms</w:t>
      </w:r>
      <w:bookmarkEnd w:id="65"/>
    </w:p>
    <w:p w14:paraId="78745D0D" w14:textId="578A0E99" w:rsidR="00080512" w:rsidRPr="003068BA" w:rsidRDefault="00080512">
      <w:r w:rsidRPr="003068BA">
        <w:t>For the purposes of the present document, the terms given in TR 21.905 </w:t>
      </w:r>
      <w:r w:rsidR="002E689A" w:rsidRPr="008C26FA">
        <w:fldChar w:fldCharType="begin"/>
      </w:r>
      <w:r w:rsidR="002E689A" w:rsidRPr="003068BA">
        <w:instrText xml:space="preserve"> REF _Ref62645896 \r \h </w:instrText>
      </w:r>
      <w:r w:rsidR="002E689A" w:rsidRPr="008C26FA">
        <w:fldChar w:fldCharType="separate"/>
      </w:r>
      <w:ins w:id="66" w:author="Marquordt" w:date="2022-04-27T17:26:00Z">
        <w:r w:rsidR="00E70F48">
          <w:t>[2]</w:t>
        </w:r>
      </w:ins>
      <w:del w:id="67" w:author="Marquordt" w:date="2022-04-27T17:26:00Z">
        <w:r w:rsidR="002E689A" w:rsidRPr="008C26FA" w:rsidDel="00E70F48">
          <w:delText>[1]</w:delText>
        </w:r>
      </w:del>
      <w:r w:rsidR="002E689A" w:rsidRPr="008C26FA">
        <w:fldChar w:fldCharType="end"/>
      </w:r>
      <w:r w:rsidR="00B519E0" w:rsidRPr="008C26FA">
        <w:t xml:space="preserve"> </w:t>
      </w:r>
      <w:r w:rsidRPr="008C26FA">
        <w:t xml:space="preserve">and the following </w:t>
      </w:r>
      <w:r w:rsidRPr="003068BA">
        <w:t>apply. A term defined in the present document takes precedence over the definition of the same term, if any, in TR 21.905 [</w:t>
      </w:r>
      <w:r w:rsidR="004D3578" w:rsidRPr="003068BA">
        <w:t>1</w:t>
      </w:r>
      <w:r w:rsidRPr="003068BA">
        <w:t>].</w:t>
      </w:r>
    </w:p>
    <w:p w14:paraId="2322A9A5" w14:textId="25622E4C" w:rsidR="00080512" w:rsidRPr="003068BA" w:rsidRDefault="00330F0F" w:rsidP="009C5617">
      <w:pPr>
        <w:ind w:left="993" w:hanging="993"/>
      </w:pPr>
      <w:r w:rsidRPr="003068BA">
        <w:rPr>
          <w:rStyle w:val="Strong"/>
        </w:rPr>
        <w:t>nrUSIM</w:t>
      </w:r>
      <w:r w:rsidR="00080512" w:rsidRPr="003068BA">
        <w:rPr>
          <w:rStyle w:val="Strong"/>
        </w:rPr>
        <w:t>:</w:t>
      </w:r>
      <w:r w:rsidR="009C5617">
        <w:tab/>
      </w:r>
      <w:r w:rsidR="003014FC" w:rsidRPr="003068BA">
        <w:t xml:space="preserve">non-removable Universal Subscriber Identity Module, i.e. </w:t>
      </w:r>
      <w:r w:rsidRPr="003068BA">
        <w:t>a USIM</w:t>
      </w:r>
      <w:r w:rsidR="007D080C" w:rsidRPr="003068BA">
        <w:t xml:space="preserve"> </w:t>
      </w:r>
      <w:r w:rsidR="00E744A6" w:rsidRPr="003068BA">
        <w:t xml:space="preserve">application </w:t>
      </w:r>
      <w:r w:rsidR="007D080C" w:rsidRPr="003068BA">
        <w:t>or equivalent functionality</w:t>
      </w:r>
      <w:r w:rsidRPr="003068BA">
        <w:t xml:space="preserve"> embedded or integrated into a </w:t>
      </w:r>
      <w:r w:rsidR="003014FC" w:rsidRPr="003068BA">
        <w:t>ME</w:t>
      </w:r>
      <w:r w:rsidR="00080512" w:rsidRPr="003068BA">
        <w:t>.</w:t>
      </w:r>
    </w:p>
    <w:p w14:paraId="03D2E467" w14:textId="61A03CD0" w:rsidR="00080512" w:rsidRPr="003068BA" w:rsidRDefault="00080512">
      <w:pPr>
        <w:pStyle w:val="Heading2"/>
      </w:pPr>
      <w:bookmarkStart w:id="68" w:name="_Toc103688292"/>
      <w:r w:rsidRPr="003068BA">
        <w:t>3.2</w:t>
      </w:r>
      <w:r w:rsidRPr="003068BA">
        <w:tab/>
        <w:t>Symbols</w:t>
      </w:r>
      <w:bookmarkEnd w:id="68"/>
    </w:p>
    <w:p w14:paraId="4C910581" w14:textId="77777777" w:rsidR="00080512" w:rsidRPr="003068BA" w:rsidRDefault="00080512" w:rsidP="0066759C">
      <w:r w:rsidRPr="003068BA">
        <w:t>For the purposes of the present document, the following symbols apply:</w:t>
      </w:r>
    </w:p>
    <w:p w14:paraId="7BC7A54A" w14:textId="22D5E652" w:rsidR="0066759C" w:rsidRPr="003068BA" w:rsidRDefault="00E744A6" w:rsidP="00B519E0">
      <w:pPr>
        <w:pStyle w:val="EW"/>
      </w:pPr>
      <w:r w:rsidRPr="003068BA">
        <w:t>b</w:t>
      </w:r>
      <w:r w:rsidR="0066759C" w:rsidRPr="003068BA">
        <w:t>x</w:t>
      </w:r>
      <w:r w:rsidR="0066759C" w:rsidRPr="003068BA">
        <w:tab/>
      </w:r>
      <w:r w:rsidR="0066759C" w:rsidRPr="003068BA">
        <w:tab/>
        <w:t>Bit x of byte (leftmost bit is MSB)</w:t>
      </w:r>
    </w:p>
    <w:p w14:paraId="3334ED81" w14:textId="6DC3F23E" w:rsidR="0066759C" w:rsidRPr="003068BA" w:rsidRDefault="0066759C" w:rsidP="00B519E0">
      <w:pPr>
        <w:pStyle w:val="EW"/>
      </w:pPr>
      <w:r w:rsidRPr="003068BA">
        <w:t>Bn</w:t>
      </w:r>
      <w:r w:rsidRPr="003068BA">
        <w:tab/>
      </w:r>
      <w:r w:rsidRPr="003068BA">
        <w:tab/>
        <w:t>Byte No. n</w:t>
      </w:r>
    </w:p>
    <w:p w14:paraId="276B205B" w14:textId="1BC5CAF5" w:rsidR="00080512" w:rsidRPr="003068BA" w:rsidRDefault="00080512" w:rsidP="0066759C">
      <w:pPr>
        <w:pStyle w:val="Heading2"/>
      </w:pPr>
      <w:bookmarkStart w:id="69" w:name="_Toc103688293"/>
      <w:r w:rsidRPr="003068BA">
        <w:t>3.3</w:t>
      </w:r>
      <w:r w:rsidRPr="003068BA">
        <w:tab/>
        <w:t>Abbreviations</w:t>
      </w:r>
      <w:bookmarkEnd w:id="69"/>
    </w:p>
    <w:p w14:paraId="53C50D9D" w14:textId="665EDA6C" w:rsidR="00080512" w:rsidRPr="003068BA" w:rsidRDefault="00080512">
      <w:pPr>
        <w:keepNext/>
      </w:pPr>
      <w:r w:rsidRPr="003068BA">
        <w:t>For the purposes of the present document, the abb</w:t>
      </w:r>
      <w:r w:rsidR="004D3578" w:rsidRPr="003068BA">
        <w:t>reviations given in</w:t>
      </w:r>
      <w:r w:rsidR="00DF62CD" w:rsidRPr="003068BA">
        <w:t xml:space="preserve"> </w:t>
      </w:r>
      <w:r w:rsidR="004D3578" w:rsidRPr="003068BA">
        <w:t>TR 21.905</w:t>
      </w:r>
      <w:r w:rsidR="002E689A" w:rsidRPr="003068BA">
        <w:t> </w:t>
      </w:r>
      <w:r w:rsidR="002E689A" w:rsidRPr="008C26FA">
        <w:fldChar w:fldCharType="begin"/>
      </w:r>
      <w:r w:rsidR="002E689A" w:rsidRPr="003068BA">
        <w:instrText xml:space="preserve"> REF _Ref62645896 \r \h </w:instrText>
      </w:r>
      <w:r w:rsidR="002E689A" w:rsidRPr="008C26FA">
        <w:fldChar w:fldCharType="separate"/>
      </w:r>
      <w:ins w:id="70" w:author="Marquordt" w:date="2022-04-27T17:26:00Z">
        <w:r w:rsidR="00E70F48">
          <w:t>[2]</w:t>
        </w:r>
      </w:ins>
      <w:del w:id="71" w:author="Marquordt" w:date="2022-04-27T17:26:00Z">
        <w:r w:rsidR="002E689A" w:rsidRPr="008C26FA" w:rsidDel="00E70F48">
          <w:delText>[1]</w:delText>
        </w:r>
      </w:del>
      <w:r w:rsidR="002E689A" w:rsidRPr="008C26FA">
        <w:fldChar w:fldCharType="end"/>
      </w:r>
      <w:r w:rsidRPr="008C26FA">
        <w:t xml:space="preserve"> and the following apply. An abbreviation defined in the present document takes precedence over the definition of the same abbre</w:t>
      </w:r>
      <w:r w:rsidR="004D3578" w:rsidRPr="008C26FA">
        <w:t>viation, if any, in TR 21.905 [1</w:t>
      </w:r>
      <w:r w:rsidRPr="003068BA">
        <w:t>].</w:t>
      </w:r>
    </w:p>
    <w:p w14:paraId="49A80F9C" w14:textId="0994E6C1" w:rsidR="00080512" w:rsidRPr="003068BA" w:rsidRDefault="0066759C" w:rsidP="00B519E0">
      <w:pPr>
        <w:pStyle w:val="EW"/>
      </w:pPr>
      <w:r w:rsidRPr="003068BA">
        <w:t>TT</w:t>
      </w:r>
      <w:r w:rsidRPr="003068BA">
        <w:tab/>
      </w:r>
      <w:r w:rsidRPr="003068BA">
        <w:tab/>
        <w:t>Test Tool</w:t>
      </w:r>
    </w:p>
    <w:p w14:paraId="3065395B" w14:textId="70F96ADA" w:rsidR="00ED66F9" w:rsidRPr="003068BA" w:rsidRDefault="00ED66F9" w:rsidP="00B519E0">
      <w:pPr>
        <w:pStyle w:val="EW"/>
      </w:pPr>
      <w:r w:rsidRPr="003068BA">
        <w:t>EUT</w:t>
      </w:r>
      <w:r w:rsidRPr="003068BA">
        <w:tab/>
        <w:t>Equipment Under Test</w:t>
      </w:r>
    </w:p>
    <w:p w14:paraId="4F6BA9C4" w14:textId="2E6CBC5D" w:rsidR="0078663B" w:rsidRPr="003068BA" w:rsidRDefault="0078663B" w:rsidP="0078663B">
      <w:pPr>
        <w:pStyle w:val="Heading2"/>
      </w:pPr>
      <w:bookmarkStart w:id="72" w:name="_Toc103688294"/>
      <w:r w:rsidRPr="003068BA">
        <w:t>3.4</w:t>
      </w:r>
      <w:r w:rsidRPr="003068BA">
        <w:tab/>
        <w:t>Coding Conventions</w:t>
      </w:r>
      <w:bookmarkEnd w:id="72"/>
    </w:p>
    <w:p w14:paraId="705C92BA" w14:textId="77777777" w:rsidR="0078663B" w:rsidRPr="003068BA" w:rsidRDefault="0078663B" w:rsidP="0078663B">
      <w:r w:rsidRPr="003068BA">
        <w:t>For the purposes of the present document, the following coding conventions apply:</w:t>
      </w:r>
    </w:p>
    <w:p w14:paraId="2A75D133" w14:textId="77777777" w:rsidR="0078663B" w:rsidRPr="003068BA" w:rsidRDefault="0078663B" w:rsidP="0078663B">
      <w:r w:rsidRPr="003068BA">
        <w:t>All lengths are presented in bytes, unless otherwise stated. Each byte B is represented by eight bits b8 to b1, where b8 is the most significant bit (MSB) and b1 is the least significant bit (LSB). In each representation, the leftmost bit is the MSB.</w:t>
      </w:r>
    </w:p>
    <w:p w14:paraId="04E74D19" w14:textId="77777777" w:rsidR="0078663B" w:rsidRPr="003068BA" w:rsidRDefault="0078663B" w:rsidP="0078663B">
      <w:r w:rsidRPr="003068BA">
        <w:t>In the UICC, all bytes specified as RFU shall be set to '00' and all bits specifies as RFU shall be set to '0'. If the GSM and/or USIM application exists on a UICC or is built on a generic telecommunications card, then other values may apply for the non- GSM or non-USIM applications. The values will be defined in the appropriate specifications for such cards and applications. These bytes and bits shall not be interpreted by a Terminal in 3G</w:t>
      </w:r>
      <w:r w:rsidR="007D080C" w:rsidRPr="003068BA">
        <w:t>PP</w:t>
      </w:r>
      <w:r w:rsidRPr="003068BA">
        <w:t xml:space="preserve"> session.</w:t>
      </w:r>
    </w:p>
    <w:p w14:paraId="38857B12" w14:textId="545C970B" w:rsidR="0078663B" w:rsidRPr="008C26FA" w:rsidRDefault="0078663B" w:rsidP="0078663B">
      <w:r w:rsidRPr="003068BA">
        <w:t>The coding of all data objects in the present document is according to ETSI TS 102 221 </w:t>
      </w:r>
      <w:r w:rsidR="004F601D" w:rsidRPr="008C26FA">
        <w:fldChar w:fldCharType="begin"/>
      </w:r>
      <w:r w:rsidR="004F601D" w:rsidRPr="003068BA">
        <w:instrText xml:space="preserve"> REF _Ref62645937 \r \h </w:instrText>
      </w:r>
      <w:r w:rsidR="004F601D" w:rsidRPr="008C26FA">
        <w:fldChar w:fldCharType="separate"/>
      </w:r>
      <w:r w:rsidR="00E70F48">
        <w:t>[8]</w:t>
      </w:r>
      <w:r w:rsidR="004F601D" w:rsidRPr="008C26FA">
        <w:fldChar w:fldCharType="end"/>
      </w:r>
      <w:r w:rsidRPr="008C26FA">
        <w:t>. All data objects are BER-TLV except if otherwise defined.</w:t>
      </w:r>
    </w:p>
    <w:p w14:paraId="73CF23D9" w14:textId="77777777" w:rsidR="0078663B" w:rsidRPr="003068BA" w:rsidRDefault="0078663B" w:rsidP="0078663B">
      <w:pPr>
        <w:pStyle w:val="Heading2"/>
      </w:pPr>
      <w:bookmarkStart w:id="73" w:name="_Toc10738245"/>
      <w:bookmarkStart w:id="74" w:name="_Toc20396079"/>
      <w:bookmarkStart w:id="75" w:name="_Toc29397661"/>
      <w:bookmarkStart w:id="76" w:name="_Toc29398783"/>
      <w:bookmarkStart w:id="77" w:name="_Toc36648793"/>
      <w:bookmarkStart w:id="78" w:name="_Toc36654581"/>
      <w:bookmarkStart w:id="79" w:name="_Toc44960852"/>
      <w:bookmarkStart w:id="80" w:name="_Toc50982493"/>
      <w:bookmarkStart w:id="81" w:name="_Toc50984664"/>
      <w:bookmarkStart w:id="82" w:name="_Toc57111932"/>
      <w:bookmarkStart w:id="83" w:name="_Toc57208079"/>
      <w:bookmarkStart w:id="84" w:name="_Toc103688295"/>
      <w:r w:rsidRPr="008C26FA">
        <w:t>3.5</w:t>
      </w:r>
      <w:r w:rsidRPr="008C26FA">
        <w:tab/>
        <w:t>Generic procedures for 5G</w:t>
      </w:r>
      <w:r w:rsidRPr="008C26FA">
        <w:noBreakHyphen/>
        <w:t>NR, E</w:t>
      </w:r>
      <w:r w:rsidRPr="008C26FA">
        <w:noBreakHyphen/>
        <w:t>UTRAN, NB</w:t>
      </w:r>
      <w:r w:rsidRPr="008C26FA">
        <w:noBreakHyphen/>
        <w:t xml:space="preserve">IoT, UTRAN and </w:t>
      </w:r>
      <w:r w:rsidRPr="003068BA">
        <w:t>IMS</w:t>
      </w:r>
      <w:bookmarkEnd w:id="73"/>
      <w:bookmarkEnd w:id="74"/>
      <w:bookmarkEnd w:id="75"/>
      <w:bookmarkEnd w:id="76"/>
      <w:bookmarkEnd w:id="77"/>
      <w:bookmarkEnd w:id="78"/>
      <w:bookmarkEnd w:id="79"/>
      <w:bookmarkEnd w:id="80"/>
      <w:bookmarkEnd w:id="81"/>
      <w:bookmarkEnd w:id="82"/>
      <w:bookmarkEnd w:id="83"/>
      <w:bookmarkEnd w:id="84"/>
    </w:p>
    <w:p w14:paraId="6C9F3284" w14:textId="1CDF417D" w:rsidR="0078663B" w:rsidRPr="008C26FA" w:rsidRDefault="0078663B" w:rsidP="0078663B">
      <w:r w:rsidRPr="003068BA">
        <w:t>If a test case contains the statement "This test applies to Terminals accessing 5G-NR", the procedures defined in TS 38.508</w:t>
      </w:r>
      <w:r w:rsidR="00B519E0" w:rsidRPr="003068BA">
        <w:noBreakHyphen/>
      </w:r>
      <w:r w:rsidRPr="003068BA">
        <w:t>1 </w:t>
      </w:r>
      <w:r w:rsidR="004F601D" w:rsidRPr="008C26FA">
        <w:fldChar w:fldCharType="begin"/>
      </w:r>
      <w:r w:rsidR="004F601D" w:rsidRPr="003068BA">
        <w:instrText xml:space="preserve"> REF _Ref62645985 \r \h </w:instrText>
      </w:r>
      <w:r w:rsidR="004F601D" w:rsidRPr="008C26FA">
        <w:fldChar w:fldCharType="separate"/>
      </w:r>
      <w:r w:rsidR="00E70F48">
        <w:t>[3]</w:t>
      </w:r>
      <w:r w:rsidR="004F601D" w:rsidRPr="008C26FA">
        <w:fldChar w:fldCharType="end"/>
      </w:r>
      <w:r w:rsidR="002E689A" w:rsidRPr="008C26FA">
        <w:t xml:space="preserve"> </w:t>
      </w:r>
      <w:r w:rsidRPr="008C26FA">
        <w:t xml:space="preserve">shall be the basis for all performed procedures during the test. The procedures in </w:t>
      </w:r>
      <w:r w:rsidR="00AB3FA2" w:rsidRPr="003068BA">
        <w:t>TS 38.508</w:t>
      </w:r>
      <w:r w:rsidR="00B519E0" w:rsidRPr="003068BA">
        <w:noBreakHyphen/>
      </w:r>
      <w:r w:rsidR="00AB3FA2" w:rsidRPr="003068BA">
        <w:t>1 </w:t>
      </w:r>
      <w:r w:rsidR="004F601D" w:rsidRPr="008C26FA">
        <w:fldChar w:fldCharType="begin"/>
      </w:r>
      <w:r w:rsidR="004F601D" w:rsidRPr="003068BA">
        <w:instrText xml:space="preserve"> REF _Ref62645985 \r \h </w:instrText>
      </w:r>
      <w:r w:rsidR="004F601D" w:rsidRPr="008C26FA">
        <w:fldChar w:fldCharType="separate"/>
      </w:r>
      <w:r w:rsidR="00E70F48">
        <w:t>[3]</w:t>
      </w:r>
      <w:r w:rsidR="004F601D" w:rsidRPr="008C26FA">
        <w:fldChar w:fldCharType="end"/>
      </w:r>
      <w:r w:rsidR="00AB3FA2" w:rsidRPr="008C26FA">
        <w:t xml:space="preserve"> </w:t>
      </w:r>
      <w:r w:rsidRPr="008C26FA">
        <w:t>clause 4.5 describe the default behaviour of a conformant UE regarding the specified protocols to be used for 5G-NR and the required procedures from the NAS.</w:t>
      </w:r>
    </w:p>
    <w:p w14:paraId="3261E75E" w14:textId="3A39FACB" w:rsidR="0078663B" w:rsidRPr="003068BA" w:rsidRDefault="0078663B" w:rsidP="0078663B">
      <w:r w:rsidRPr="003068BA">
        <w:t>If a test case contains the statement "This test applies to Terminals accessing NB", the procedures defined in</w:t>
      </w:r>
      <w:r w:rsidR="00DF0023" w:rsidRPr="003068BA">
        <w:t xml:space="preserve"> </w:t>
      </w:r>
      <w:r w:rsidRPr="003068BA">
        <w:t>TS 36.508 </w:t>
      </w:r>
      <w:r w:rsidR="004F601D" w:rsidRPr="008C26FA">
        <w:fldChar w:fldCharType="begin"/>
      </w:r>
      <w:r w:rsidR="004F601D" w:rsidRPr="003068BA">
        <w:instrText xml:space="preserve"> REF _Ref62646021 \r \h </w:instrText>
      </w:r>
      <w:r w:rsidR="004F601D" w:rsidRPr="008C26FA">
        <w:fldChar w:fldCharType="separate"/>
      </w:r>
      <w:r w:rsidR="00E70F48">
        <w:t>[4]</w:t>
      </w:r>
      <w:r w:rsidR="004F601D" w:rsidRPr="008C26FA">
        <w:fldChar w:fldCharType="end"/>
      </w:r>
      <w:r w:rsidR="002E689A" w:rsidRPr="008C26FA">
        <w:t xml:space="preserve"> </w:t>
      </w:r>
      <w:r w:rsidRPr="008C26FA">
        <w:t xml:space="preserve">shall be the basis for all performed procedures during the test. The procedures in </w:t>
      </w:r>
      <w:r w:rsidR="00AB3FA2" w:rsidRPr="003068BA">
        <w:t>TS 36.508 </w:t>
      </w:r>
      <w:r w:rsidR="004F601D" w:rsidRPr="008C26FA">
        <w:fldChar w:fldCharType="begin"/>
      </w:r>
      <w:r w:rsidR="004F601D" w:rsidRPr="003068BA">
        <w:instrText xml:space="preserve"> REF _Ref62646021 \r \h </w:instrText>
      </w:r>
      <w:r w:rsidR="004F601D" w:rsidRPr="008C26FA">
        <w:fldChar w:fldCharType="separate"/>
      </w:r>
      <w:r w:rsidR="00E70F48">
        <w:t>[4]</w:t>
      </w:r>
      <w:r w:rsidR="004F601D" w:rsidRPr="008C26FA">
        <w:fldChar w:fldCharType="end"/>
      </w:r>
      <w:r w:rsidR="002E689A" w:rsidRPr="008C26FA">
        <w:t xml:space="preserve"> </w:t>
      </w:r>
      <w:r w:rsidRPr="008C26FA">
        <w:t>clause 8.1.5</w:t>
      </w:r>
      <w:r w:rsidR="00AB3FA2" w:rsidRPr="003068BA">
        <w:t xml:space="preserve"> </w:t>
      </w:r>
      <w:r w:rsidRPr="003068BA">
        <w:t>describe the default behaviour of a conformant UE regarding the specified protocols to be used for NB-IoT and the required procedures from the NAS.</w:t>
      </w:r>
    </w:p>
    <w:p w14:paraId="6E3EFB38" w14:textId="350961A5" w:rsidR="0078663B" w:rsidRPr="003068BA" w:rsidRDefault="0078663B" w:rsidP="000352D0">
      <w:r w:rsidRPr="003068BA">
        <w:t>If a test case contains the statement "This test applies to Terminals accessing E-UTRAN", the procedures defined in TS 36.508 </w:t>
      </w:r>
      <w:r w:rsidR="004F601D" w:rsidRPr="008C26FA">
        <w:fldChar w:fldCharType="begin"/>
      </w:r>
      <w:r w:rsidR="004F601D" w:rsidRPr="003068BA">
        <w:instrText xml:space="preserve"> REF _Ref62646021 \r \h </w:instrText>
      </w:r>
      <w:r w:rsidR="004F601D" w:rsidRPr="008C26FA">
        <w:fldChar w:fldCharType="separate"/>
      </w:r>
      <w:r w:rsidR="00E70F48">
        <w:t>[4]</w:t>
      </w:r>
      <w:r w:rsidR="004F601D" w:rsidRPr="008C26FA">
        <w:fldChar w:fldCharType="end"/>
      </w:r>
      <w:r w:rsidRPr="008C26FA">
        <w:t xml:space="preserve"> shall be the basis for all performed procedures during the test. The procedures in </w:t>
      </w:r>
      <w:r w:rsidR="00AB3FA2" w:rsidRPr="008C26FA">
        <w:t>TS 36.508 </w:t>
      </w:r>
      <w:r w:rsidR="004F601D" w:rsidRPr="008C26FA">
        <w:fldChar w:fldCharType="begin"/>
      </w:r>
      <w:r w:rsidR="004F601D" w:rsidRPr="003068BA">
        <w:instrText xml:space="preserve"> REF _Ref62646021 \r \h </w:instrText>
      </w:r>
      <w:r w:rsidR="004F601D" w:rsidRPr="008C26FA">
        <w:fldChar w:fldCharType="separate"/>
      </w:r>
      <w:r w:rsidR="00E70F48">
        <w:t>[4]</w:t>
      </w:r>
      <w:r w:rsidR="004F601D" w:rsidRPr="008C26FA">
        <w:fldChar w:fldCharType="end"/>
      </w:r>
      <w:r w:rsidRPr="008C26FA">
        <w:t>clause 4.5</w:t>
      </w:r>
      <w:r w:rsidR="00AB3FA2" w:rsidRPr="008C26FA">
        <w:t xml:space="preserve"> </w:t>
      </w:r>
      <w:r w:rsidRPr="008C26FA">
        <w:lastRenderedPageBreak/>
        <w:t>describe the default behaviour of a conformant UE regarding the specified protocols to be used for E-</w:t>
      </w:r>
      <w:r w:rsidRPr="003068BA">
        <w:t xml:space="preserve">UTRAN and the </w:t>
      </w:r>
      <w:r w:rsidR="000352D0">
        <w:t>GH</w:t>
      </w:r>
    </w:p>
    <w:p w14:paraId="1F9E300E" w14:textId="4D5FBD6C" w:rsidR="0078663B" w:rsidRPr="003068BA" w:rsidRDefault="0078663B" w:rsidP="0078663B">
      <w:pPr>
        <w:pStyle w:val="Heading2"/>
        <w:tabs>
          <w:tab w:val="left" w:pos="1140"/>
        </w:tabs>
        <w:ind w:left="0" w:firstLine="0"/>
      </w:pPr>
      <w:bookmarkStart w:id="85" w:name="_Toc10738250"/>
      <w:bookmarkStart w:id="86" w:name="_Toc20396084"/>
      <w:bookmarkStart w:id="87" w:name="_Toc29397666"/>
      <w:bookmarkStart w:id="88" w:name="_Toc29398788"/>
      <w:bookmarkStart w:id="89" w:name="_Toc36648798"/>
      <w:bookmarkStart w:id="90" w:name="_Toc36654586"/>
      <w:bookmarkStart w:id="91" w:name="_Toc44960857"/>
      <w:bookmarkStart w:id="92" w:name="_Toc50982498"/>
      <w:bookmarkStart w:id="93" w:name="_Toc50984669"/>
      <w:bookmarkStart w:id="94" w:name="_Toc57111937"/>
      <w:bookmarkStart w:id="95" w:name="_Toc57208084"/>
      <w:bookmarkStart w:id="96" w:name="_Toc103688296"/>
      <w:r w:rsidRPr="003068BA">
        <w:t>3.</w:t>
      </w:r>
      <w:r w:rsidR="00BF1BE4">
        <w:t>6</w:t>
      </w:r>
      <w:r w:rsidRPr="003068BA">
        <w:tab/>
        <w:t>Table of optional features</w:t>
      </w:r>
      <w:bookmarkEnd w:id="85"/>
      <w:bookmarkEnd w:id="86"/>
      <w:bookmarkEnd w:id="87"/>
      <w:bookmarkEnd w:id="88"/>
      <w:bookmarkEnd w:id="89"/>
      <w:bookmarkEnd w:id="90"/>
      <w:bookmarkEnd w:id="91"/>
      <w:bookmarkEnd w:id="92"/>
      <w:bookmarkEnd w:id="93"/>
      <w:bookmarkEnd w:id="94"/>
      <w:bookmarkEnd w:id="95"/>
      <w:bookmarkEnd w:id="96"/>
    </w:p>
    <w:p w14:paraId="12A64FF9" w14:textId="4F004861" w:rsidR="0078663B" w:rsidRPr="003068BA" w:rsidRDefault="0078663B" w:rsidP="0078663B">
      <w:r w:rsidRPr="003068BA">
        <w:t xml:space="preserve">Support of several features is optional or release dependent for the </w:t>
      </w:r>
      <w:r w:rsidR="009555D5" w:rsidRPr="003068BA">
        <w:t>user</w:t>
      </w:r>
      <w:r w:rsidRPr="003068BA">
        <w:t xml:space="preserve"> equipment. However, if a </w:t>
      </w:r>
      <w:r w:rsidR="009555D5" w:rsidRPr="003068BA">
        <w:t>U</w:t>
      </w:r>
      <w:r w:rsidRPr="003068BA">
        <w:t xml:space="preserve">E states conformance with a specific 3GPP release, it is mandatory for the </w:t>
      </w:r>
      <w:r w:rsidR="009555D5" w:rsidRPr="003068BA">
        <w:t>U</w:t>
      </w:r>
      <w:r w:rsidRPr="003068BA">
        <w:t>E to support all mandatory functions of that release, as stated in table A.1</w:t>
      </w:r>
      <w:r w:rsidR="00B13C35" w:rsidRPr="003068BA">
        <w:t>.</w:t>
      </w:r>
    </w:p>
    <w:p w14:paraId="1156B07E" w14:textId="77777777" w:rsidR="0078663B" w:rsidRPr="003068BA" w:rsidRDefault="0078663B" w:rsidP="0078663B">
      <w:r w:rsidRPr="003068BA">
        <w:t>The supplier of the implementation shall state the support of possible options in table A.1.</w:t>
      </w:r>
    </w:p>
    <w:p w14:paraId="45BD8B9E" w14:textId="77777777" w:rsidR="0078663B" w:rsidRPr="003068BA" w:rsidRDefault="0078663B" w:rsidP="0078663B">
      <w:pPr>
        <w:pStyle w:val="TH"/>
      </w:pPr>
      <w:r w:rsidRPr="003068BA">
        <w:t>Table A.1: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4"/>
        <w:gridCol w:w="2881"/>
        <w:gridCol w:w="758"/>
        <w:gridCol w:w="851"/>
        <w:gridCol w:w="3710"/>
      </w:tblGrid>
      <w:tr w:rsidR="0078663B" w:rsidRPr="003068BA" w14:paraId="0FBCD8A1" w14:textId="77777777" w:rsidTr="00E369C2">
        <w:trPr>
          <w:cantSplit/>
          <w:tblHeader/>
          <w:jc w:val="center"/>
        </w:trPr>
        <w:tc>
          <w:tcPr>
            <w:tcW w:w="794" w:type="dxa"/>
            <w:shd w:val="clear" w:color="auto" w:fill="D9D9D9" w:themeFill="background1" w:themeFillShade="D9"/>
          </w:tcPr>
          <w:p w14:paraId="13A20EEF" w14:textId="77777777" w:rsidR="0078663B" w:rsidRPr="003068BA" w:rsidRDefault="0078663B" w:rsidP="00BE3B42">
            <w:pPr>
              <w:pStyle w:val="TAH"/>
            </w:pPr>
            <w:r w:rsidRPr="003068BA">
              <w:t>Item</w:t>
            </w:r>
          </w:p>
        </w:tc>
        <w:tc>
          <w:tcPr>
            <w:tcW w:w="2881" w:type="dxa"/>
            <w:shd w:val="clear" w:color="auto" w:fill="D9D9D9" w:themeFill="background1" w:themeFillShade="D9"/>
          </w:tcPr>
          <w:p w14:paraId="4B2394D4" w14:textId="77777777" w:rsidR="0078663B" w:rsidRPr="003068BA" w:rsidRDefault="0078663B" w:rsidP="00BE3B42">
            <w:pPr>
              <w:pStyle w:val="TAH"/>
            </w:pPr>
            <w:r w:rsidRPr="003068BA">
              <w:t>Option</w:t>
            </w:r>
          </w:p>
        </w:tc>
        <w:tc>
          <w:tcPr>
            <w:tcW w:w="758" w:type="dxa"/>
            <w:shd w:val="clear" w:color="auto" w:fill="D9D9D9" w:themeFill="background1" w:themeFillShade="D9"/>
          </w:tcPr>
          <w:p w14:paraId="2F117716" w14:textId="77777777" w:rsidR="0078663B" w:rsidRPr="003068BA" w:rsidRDefault="0078663B" w:rsidP="00BE3B42">
            <w:pPr>
              <w:pStyle w:val="TAH"/>
            </w:pPr>
            <w:r w:rsidRPr="003068BA">
              <w:t>Status</w:t>
            </w:r>
          </w:p>
        </w:tc>
        <w:tc>
          <w:tcPr>
            <w:tcW w:w="851" w:type="dxa"/>
            <w:shd w:val="clear" w:color="auto" w:fill="D9D9D9" w:themeFill="background1" w:themeFillShade="D9"/>
          </w:tcPr>
          <w:p w14:paraId="4C125A50" w14:textId="77777777" w:rsidR="0078663B" w:rsidRPr="003068BA" w:rsidRDefault="0078663B" w:rsidP="00BE3B42">
            <w:pPr>
              <w:pStyle w:val="TAH"/>
            </w:pPr>
            <w:r w:rsidRPr="003068BA">
              <w:t>Support</w:t>
            </w:r>
          </w:p>
        </w:tc>
        <w:tc>
          <w:tcPr>
            <w:tcW w:w="3710" w:type="dxa"/>
            <w:shd w:val="clear" w:color="auto" w:fill="D9D9D9" w:themeFill="background1" w:themeFillShade="D9"/>
          </w:tcPr>
          <w:p w14:paraId="771F884D" w14:textId="77777777" w:rsidR="0078663B" w:rsidRPr="003068BA" w:rsidRDefault="0078663B" w:rsidP="00BE3B42">
            <w:pPr>
              <w:pStyle w:val="TAH"/>
            </w:pPr>
            <w:r w:rsidRPr="003068BA">
              <w:t>Mnemonic</w:t>
            </w:r>
          </w:p>
        </w:tc>
      </w:tr>
      <w:tr w:rsidR="0078663B" w:rsidRPr="003068BA" w14:paraId="0594CFC9" w14:textId="77777777" w:rsidTr="00B12416">
        <w:trPr>
          <w:cantSplit/>
          <w:jc w:val="center"/>
        </w:trPr>
        <w:tc>
          <w:tcPr>
            <w:tcW w:w="794" w:type="dxa"/>
          </w:tcPr>
          <w:p w14:paraId="5ACF4645" w14:textId="77777777" w:rsidR="0078663B" w:rsidRPr="003068BA" w:rsidRDefault="0078663B" w:rsidP="00505EE2">
            <w:pPr>
              <w:pStyle w:val="TAC"/>
            </w:pPr>
            <w:r w:rsidRPr="003068BA">
              <w:t>1</w:t>
            </w:r>
          </w:p>
        </w:tc>
        <w:tc>
          <w:tcPr>
            <w:tcW w:w="2881" w:type="dxa"/>
          </w:tcPr>
          <w:p w14:paraId="5CC79E3B" w14:textId="77777777" w:rsidR="0078663B" w:rsidRPr="003068BA" w:rsidRDefault="0078663B" w:rsidP="00505EE2">
            <w:pPr>
              <w:pStyle w:val="TAC"/>
              <w:jc w:val="left"/>
            </w:pPr>
            <w:r w:rsidRPr="003068BA">
              <w:t xml:space="preserve">Support of </w:t>
            </w:r>
            <w:r w:rsidR="00B13C35" w:rsidRPr="003068BA">
              <w:t>UTRAN access</w:t>
            </w:r>
          </w:p>
        </w:tc>
        <w:tc>
          <w:tcPr>
            <w:tcW w:w="758" w:type="dxa"/>
          </w:tcPr>
          <w:p w14:paraId="710E1D1D" w14:textId="77777777" w:rsidR="0078663B" w:rsidRPr="003068BA" w:rsidRDefault="0078663B" w:rsidP="00505EE2">
            <w:pPr>
              <w:pStyle w:val="TAC"/>
            </w:pPr>
            <w:r w:rsidRPr="003068BA">
              <w:t>O</w:t>
            </w:r>
          </w:p>
        </w:tc>
        <w:tc>
          <w:tcPr>
            <w:tcW w:w="851" w:type="dxa"/>
          </w:tcPr>
          <w:p w14:paraId="457FE004" w14:textId="77777777" w:rsidR="0078663B" w:rsidRPr="003068BA" w:rsidRDefault="0078663B" w:rsidP="00505EE2">
            <w:pPr>
              <w:pStyle w:val="TAC"/>
            </w:pPr>
          </w:p>
        </w:tc>
        <w:tc>
          <w:tcPr>
            <w:tcW w:w="3710" w:type="dxa"/>
          </w:tcPr>
          <w:p w14:paraId="55C1C44E" w14:textId="77777777" w:rsidR="0078663B" w:rsidRPr="003068BA" w:rsidRDefault="0078663B" w:rsidP="00505EE2">
            <w:pPr>
              <w:pStyle w:val="TAC"/>
              <w:jc w:val="left"/>
            </w:pPr>
            <w:r w:rsidRPr="003068BA">
              <w:t>O_</w:t>
            </w:r>
            <w:r w:rsidR="00B13C35" w:rsidRPr="003068BA">
              <w:t>UTRAN</w:t>
            </w:r>
          </w:p>
        </w:tc>
      </w:tr>
      <w:tr w:rsidR="0078663B" w:rsidRPr="003068BA" w14:paraId="374B8EF0" w14:textId="77777777" w:rsidTr="00B12416">
        <w:trPr>
          <w:cantSplit/>
          <w:jc w:val="center"/>
        </w:trPr>
        <w:tc>
          <w:tcPr>
            <w:tcW w:w="794" w:type="dxa"/>
          </w:tcPr>
          <w:p w14:paraId="38F417A1" w14:textId="77777777" w:rsidR="0078663B" w:rsidRPr="003068BA" w:rsidRDefault="0078663B" w:rsidP="00505EE2">
            <w:pPr>
              <w:pStyle w:val="TAC"/>
            </w:pPr>
            <w:r w:rsidRPr="003068BA">
              <w:t>2</w:t>
            </w:r>
          </w:p>
        </w:tc>
        <w:tc>
          <w:tcPr>
            <w:tcW w:w="2881" w:type="dxa"/>
          </w:tcPr>
          <w:p w14:paraId="073B4B84" w14:textId="77777777" w:rsidR="0078663B" w:rsidRPr="003068BA" w:rsidRDefault="0078663B" w:rsidP="00505EE2">
            <w:pPr>
              <w:pStyle w:val="TAC"/>
              <w:jc w:val="left"/>
            </w:pPr>
            <w:r w:rsidRPr="003068BA">
              <w:t xml:space="preserve">Support of </w:t>
            </w:r>
            <w:r w:rsidR="00B13C35" w:rsidRPr="003068BA">
              <w:t>E-UTRAN access</w:t>
            </w:r>
          </w:p>
        </w:tc>
        <w:tc>
          <w:tcPr>
            <w:tcW w:w="758" w:type="dxa"/>
          </w:tcPr>
          <w:p w14:paraId="08CCBA22" w14:textId="77777777" w:rsidR="0078663B" w:rsidRPr="003068BA" w:rsidRDefault="0078663B" w:rsidP="00505EE2">
            <w:pPr>
              <w:pStyle w:val="TAC"/>
            </w:pPr>
            <w:r w:rsidRPr="003068BA">
              <w:t>O</w:t>
            </w:r>
          </w:p>
        </w:tc>
        <w:tc>
          <w:tcPr>
            <w:tcW w:w="851" w:type="dxa"/>
          </w:tcPr>
          <w:p w14:paraId="310D6027" w14:textId="77777777" w:rsidR="0078663B" w:rsidRPr="003068BA" w:rsidRDefault="0078663B" w:rsidP="00505EE2">
            <w:pPr>
              <w:pStyle w:val="TAC"/>
            </w:pPr>
          </w:p>
        </w:tc>
        <w:tc>
          <w:tcPr>
            <w:tcW w:w="3710" w:type="dxa"/>
          </w:tcPr>
          <w:p w14:paraId="692E7BAD" w14:textId="77777777" w:rsidR="0078663B" w:rsidRPr="003068BA" w:rsidRDefault="0078663B" w:rsidP="00505EE2">
            <w:pPr>
              <w:pStyle w:val="TAC"/>
              <w:jc w:val="left"/>
            </w:pPr>
            <w:r w:rsidRPr="003068BA">
              <w:t>O_</w:t>
            </w:r>
            <w:r w:rsidR="00B13C35" w:rsidRPr="003068BA">
              <w:t>E-UTRAN</w:t>
            </w:r>
          </w:p>
        </w:tc>
      </w:tr>
      <w:tr w:rsidR="0078663B" w:rsidRPr="003068BA" w14:paraId="4C917A7C" w14:textId="77777777" w:rsidTr="00B12416">
        <w:trPr>
          <w:cantSplit/>
          <w:jc w:val="center"/>
        </w:trPr>
        <w:tc>
          <w:tcPr>
            <w:tcW w:w="794" w:type="dxa"/>
          </w:tcPr>
          <w:p w14:paraId="68B76706" w14:textId="77777777" w:rsidR="0078663B" w:rsidRPr="003068BA" w:rsidRDefault="0078663B" w:rsidP="00E369C2">
            <w:pPr>
              <w:pStyle w:val="TAC"/>
              <w:keepNext w:val="0"/>
              <w:keepLines w:val="0"/>
              <w:widowControl w:val="0"/>
            </w:pPr>
            <w:r w:rsidRPr="003068BA">
              <w:t>3</w:t>
            </w:r>
          </w:p>
        </w:tc>
        <w:tc>
          <w:tcPr>
            <w:tcW w:w="2881" w:type="dxa"/>
          </w:tcPr>
          <w:p w14:paraId="5EF84937" w14:textId="6A53393A" w:rsidR="0078663B" w:rsidRPr="003068BA" w:rsidRDefault="0078663B" w:rsidP="00E369C2">
            <w:pPr>
              <w:pStyle w:val="TAC"/>
              <w:keepNext w:val="0"/>
              <w:keepLines w:val="0"/>
              <w:widowControl w:val="0"/>
              <w:jc w:val="left"/>
            </w:pPr>
            <w:r w:rsidRPr="003068BA">
              <w:t xml:space="preserve">Support of </w:t>
            </w:r>
            <w:r w:rsidR="00B13C35" w:rsidRPr="003068BA">
              <w:t>NB-IoT access</w:t>
            </w:r>
            <w:r w:rsidR="00B34DAD" w:rsidRPr="003068BA">
              <w:t xml:space="preserve"> only</w:t>
            </w:r>
          </w:p>
        </w:tc>
        <w:tc>
          <w:tcPr>
            <w:tcW w:w="758" w:type="dxa"/>
          </w:tcPr>
          <w:p w14:paraId="761D9C5E" w14:textId="77777777" w:rsidR="0078663B" w:rsidRPr="003068BA" w:rsidRDefault="00B13C35" w:rsidP="00E369C2">
            <w:pPr>
              <w:pStyle w:val="TAC"/>
              <w:keepNext w:val="0"/>
              <w:keepLines w:val="0"/>
              <w:widowControl w:val="0"/>
            </w:pPr>
            <w:r w:rsidRPr="003068BA">
              <w:t>O</w:t>
            </w:r>
          </w:p>
        </w:tc>
        <w:tc>
          <w:tcPr>
            <w:tcW w:w="851" w:type="dxa"/>
          </w:tcPr>
          <w:p w14:paraId="6904B6BC" w14:textId="77777777" w:rsidR="0078663B" w:rsidRPr="003068BA" w:rsidRDefault="0078663B" w:rsidP="00E369C2">
            <w:pPr>
              <w:pStyle w:val="TAC"/>
              <w:keepNext w:val="0"/>
              <w:keepLines w:val="0"/>
              <w:widowControl w:val="0"/>
            </w:pPr>
          </w:p>
        </w:tc>
        <w:tc>
          <w:tcPr>
            <w:tcW w:w="3710" w:type="dxa"/>
          </w:tcPr>
          <w:p w14:paraId="74E33C69" w14:textId="77777777" w:rsidR="0078663B" w:rsidRPr="003068BA" w:rsidRDefault="0078663B" w:rsidP="00E369C2">
            <w:pPr>
              <w:pStyle w:val="TAC"/>
              <w:keepNext w:val="0"/>
              <w:keepLines w:val="0"/>
              <w:widowControl w:val="0"/>
              <w:jc w:val="left"/>
            </w:pPr>
            <w:r w:rsidRPr="003068BA">
              <w:t>O_</w:t>
            </w:r>
            <w:r w:rsidR="00B13C35" w:rsidRPr="003068BA">
              <w:t>NB-IoT</w:t>
            </w:r>
          </w:p>
        </w:tc>
      </w:tr>
      <w:tr w:rsidR="0078663B" w:rsidRPr="003068BA" w14:paraId="45DC5240" w14:textId="77777777" w:rsidTr="00B12416">
        <w:trPr>
          <w:cantSplit/>
          <w:jc w:val="center"/>
        </w:trPr>
        <w:tc>
          <w:tcPr>
            <w:tcW w:w="794" w:type="dxa"/>
          </w:tcPr>
          <w:p w14:paraId="0414C815" w14:textId="77777777" w:rsidR="0078663B" w:rsidRPr="003068BA" w:rsidRDefault="0078663B" w:rsidP="00E369C2">
            <w:pPr>
              <w:pStyle w:val="TAC"/>
              <w:keepNext w:val="0"/>
              <w:keepLines w:val="0"/>
              <w:widowControl w:val="0"/>
            </w:pPr>
            <w:r w:rsidRPr="003068BA">
              <w:t>4</w:t>
            </w:r>
          </w:p>
        </w:tc>
        <w:tc>
          <w:tcPr>
            <w:tcW w:w="2881" w:type="dxa"/>
          </w:tcPr>
          <w:p w14:paraId="2C4C89B9" w14:textId="77777777" w:rsidR="0078663B" w:rsidRPr="003068BA" w:rsidRDefault="0078663B" w:rsidP="00E369C2">
            <w:pPr>
              <w:pStyle w:val="TAC"/>
              <w:keepNext w:val="0"/>
              <w:keepLines w:val="0"/>
              <w:widowControl w:val="0"/>
              <w:jc w:val="left"/>
            </w:pPr>
            <w:r w:rsidRPr="003068BA">
              <w:t xml:space="preserve">Support of </w:t>
            </w:r>
            <w:r w:rsidR="00B13C35" w:rsidRPr="003068BA">
              <w:t xml:space="preserve">5G Core Network </w:t>
            </w:r>
          </w:p>
        </w:tc>
        <w:tc>
          <w:tcPr>
            <w:tcW w:w="758" w:type="dxa"/>
          </w:tcPr>
          <w:p w14:paraId="0F4C4B9C" w14:textId="77777777" w:rsidR="0078663B" w:rsidRPr="003068BA" w:rsidRDefault="00B13C35" w:rsidP="00E369C2">
            <w:pPr>
              <w:pStyle w:val="TAC"/>
              <w:keepNext w:val="0"/>
              <w:keepLines w:val="0"/>
              <w:widowControl w:val="0"/>
            </w:pPr>
            <w:r w:rsidRPr="003068BA">
              <w:t>O</w:t>
            </w:r>
          </w:p>
        </w:tc>
        <w:tc>
          <w:tcPr>
            <w:tcW w:w="851" w:type="dxa"/>
          </w:tcPr>
          <w:p w14:paraId="7CFD6B7F" w14:textId="77777777" w:rsidR="0078663B" w:rsidRPr="003068BA" w:rsidRDefault="0078663B" w:rsidP="00E369C2">
            <w:pPr>
              <w:pStyle w:val="TAC"/>
              <w:keepNext w:val="0"/>
              <w:keepLines w:val="0"/>
              <w:widowControl w:val="0"/>
            </w:pPr>
          </w:p>
        </w:tc>
        <w:tc>
          <w:tcPr>
            <w:tcW w:w="3710" w:type="dxa"/>
          </w:tcPr>
          <w:p w14:paraId="2111E073" w14:textId="77777777" w:rsidR="0078663B" w:rsidRPr="003068BA" w:rsidRDefault="0078663B" w:rsidP="00E369C2">
            <w:pPr>
              <w:pStyle w:val="TAC"/>
              <w:keepNext w:val="0"/>
              <w:keepLines w:val="0"/>
              <w:widowControl w:val="0"/>
              <w:jc w:val="left"/>
            </w:pPr>
            <w:r w:rsidRPr="003068BA">
              <w:t>O_</w:t>
            </w:r>
            <w:r w:rsidR="00B13C35" w:rsidRPr="003068BA">
              <w:t>5GC</w:t>
            </w:r>
          </w:p>
        </w:tc>
      </w:tr>
      <w:tr w:rsidR="0078663B" w:rsidRPr="003068BA" w14:paraId="32BE9BEC" w14:textId="77777777" w:rsidTr="00B12416">
        <w:trPr>
          <w:cantSplit/>
          <w:jc w:val="center"/>
        </w:trPr>
        <w:tc>
          <w:tcPr>
            <w:tcW w:w="794" w:type="dxa"/>
          </w:tcPr>
          <w:p w14:paraId="304C3D1D" w14:textId="77777777" w:rsidR="0078663B" w:rsidRPr="003068BA" w:rsidRDefault="0078663B" w:rsidP="00E369C2">
            <w:pPr>
              <w:pStyle w:val="TAC"/>
              <w:keepNext w:val="0"/>
              <w:keepLines w:val="0"/>
              <w:widowControl w:val="0"/>
            </w:pPr>
            <w:r w:rsidRPr="003068BA">
              <w:t>5</w:t>
            </w:r>
          </w:p>
        </w:tc>
        <w:tc>
          <w:tcPr>
            <w:tcW w:w="2881" w:type="dxa"/>
          </w:tcPr>
          <w:p w14:paraId="77D14F88" w14:textId="77777777" w:rsidR="0078663B" w:rsidRPr="003068BA" w:rsidRDefault="0078663B" w:rsidP="00E369C2">
            <w:pPr>
              <w:pStyle w:val="TAC"/>
              <w:keepNext w:val="0"/>
              <w:keepLines w:val="0"/>
              <w:widowControl w:val="0"/>
              <w:jc w:val="left"/>
            </w:pPr>
            <w:r w:rsidRPr="003068BA">
              <w:t xml:space="preserve">Support of </w:t>
            </w:r>
            <w:r w:rsidR="00B13C35" w:rsidRPr="003068BA">
              <w:t>New Radio access</w:t>
            </w:r>
          </w:p>
        </w:tc>
        <w:tc>
          <w:tcPr>
            <w:tcW w:w="758" w:type="dxa"/>
          </w:tcPr>
          <w:p w14:paraId="33E517FB" w14:textId="77777777" w:rsidR="0078663B" w:rsidRPr="003068BA" w:rsidRDefault="0078663B" w:rsidP="00E369C2">
            <w:pPr>
              <w:pStyle w:val="TAC"/>
              <w:keepNext w:val="0"/>
              <w:keepLines w:val="0"/>
              <w:widowControl w:val="0"/>
            </w:pPr>
            <w:r w:rsidRPr="003068BA">
              <w:t>O</w:t>
            </w:r>
          </w:p>
        </w:tc>
        <w:tc>
          <w:tcPr>
            <w:tcW w:w="851" w:type="dxa"/>
          </w:tcPr>
          <w:p w14:paraId="76D5D085" w14:textId="77777777" w:rsidR="0078663B" w:rsidRPr="003068BA" w:rsidRDefault="0078663B" w:rsidP="00E369C2">
            <w:pPr>
              <w:pStyle w:val="TAC"/>
              <w:keepNext w:val="0"/>
              <w:keepLines w:val="0"/>
              <w:widowControl w:val="0"/>
            </w:pPr>
          </w:p>
        </w:tc>
        <w:tc>
          <w:tcPr>
            <w:tcW w:w="3710" w:type="dxa"/>
          </w:tcPr>
          <w:p w14:paraId="03AD8471" w14:textId="198C6038" w:rsidR="0078663B" w:rsidRPr="003068BA" w:rsidRDefault="0078663B" w:rsidP="00E369C2">
            <w:pPr>
              <w:pStyle w:val="TAC"/>
              <w:keepNext w:val="0"/>
              <w:keepLines w:val="0"/>
              <w:widowControl w:val="0"/>
              <w:jc w:val="left"/>
            </w:pPr>
            <w:r w:rsidRPr="003068BA">
              <w:t>O_</w:t>
            </w:r>
            <w:r w:rsidR="00B13C35" w:rsidRPr="003068BA">
              <w:t>5G</w:t>
            </w:r>
            <w:r w:rsidR="00B12416" w:rsidRPr="003068BA">
              <w:t>_</w:t>
            </w:r>
            <w:r w:rsidR="00B13C35" w:rsidRPr="003068BA">
              <w:t>NR</w:t>
            </w:r>
          </w:p>
        </w:tc>
      </w:tr>
      <w:tr w:rsidR="0078663B" w:rsidRPr="003068BA" w14:paraId="60B6768C" w14:textId="77777777" w:rsidTr="00B12416">
        <w:trPr>
          <w:cantSplit/>
          <w:jc w:val="center"/>
        </w:trPr>
        <w:tc>
          <w:tcPr>
            <w:tcW w:w="794" w:type="dxa"/>
          </w:tcPr>
          <w:p w14:paraId="55708167" w14:textId="77777777" w:rsidR="0078663B" w:rsidRPr="003068BA" w:rsidRDefault="00B13C35" w:rsidP="00E369C2">
            <w:pPr>
              <w:pStyle w:val="TAC"/>
              <w:keepNext w:val="0"/>
              <w:keepLines w:val="0"/>
              <w:widowControl w:val="0"/>
            </w:pPr>
            <w:r w:rsidRPr="003068BA">
              <w:t>6</w:t>
            </w:r>
          </w:p>
        </w:tc>
        <w:tc>
          <w:tcPr>
            <w:tcW w:w="2881" w:type="dxa"/>
          </w:tcPr>
          <w:p w14:paraId="58212FFF" w14:textId="77777777" w:rsidR="0078663B" w:rsidRPr="003068BA" w:rsidRDefault="0078663B" w:rsidP="00E369C2">
            <w:pPr>
              <w:pStyle w:val="TAC"/>
              <w:keepNext w:val="0"/>
              <w:keepLines w:val="0"/>
              <w:widowControl w:val="0"/>
              <w:jc w:val="left"/>
            </w:pPr>
            <w:r w:rsidRPr="003068BA">
              <w:t>Terminal supports SM-over-IP-receiver</w:t>
            </w:r>
          </w:p>
        </w:tc>
        <w:tc>
          <w:tcPr>
            <w:tcW w:w="758" w:type="dxa"/>
          </w:tcPr>
          <w:p w14:paraId="0C3B32D7" w14:textId="77777777" w:rsidR="0078663B" w:rsidRPr="003068BA" w:rsidRDefault="0078663B" w:rsidP="00E369C2">
            <w:pPr>
              <w:pStyle w:val="TAC"/>
              <w:keepNext w:val="0"/>
              <w:keepLines w:val="0"/>
              <w:widowControl w:val="0"/>
            </w:pPr>
            <w:r w:rsidRPr="003068BA">
              <w:t>O</w:t>
            </w:r>
          </w:p>
        </w:tc>
        <w:tc>
          <w:tcPr>
            <w:tcW w:w="851" w:type="dxa"/>
          </w:tcPr>
          <w:p w14:paraId="561A167B" w14:textId="77777777" w:rsidR="0078663B" w:rsidRPr="003068BA" w:rsidRDefault="0078663B" w:rsidP="00E369C2">
            <w:pPr>
              <w:pStyle w:val="TAC"/>
              <w:keepNext w:val="0"/>
              <w:keepLines w:val="0"/>
              <w:widowControl w:val="0"/>
            </w:pPr>
          </w:p>
        </w:tc>
        <w:tc>
          <w:tcPr>
            <w:tcW w:w="3710" w:type="dxa"/>
          </w:tcPr>
          <w:p w14:paraId="41DD4540" w14:textId="69469F6C" w:rsidR="0078663B" w:rsidRPr="003068BA" w:rsidRDefault="00B13C35" w:rsidP="00E369C2">
            <w:pPr>
              <w:pStyle w:val="TAC"/>
              <w:keepNext w:val="0"/>
              <w:keepLines w:val="0"/>
              <w:widowControl w:val="0"/>
              <w:jc w:val="left"/>
            </w:pPr>
            <w:r w:rsidRPr="003068BA">
              <w:t>O</w:t>
            </w:r>
            <w:r w:rsidR="0078663B" w:rsidRPr="003068BA">
              <w:t>_SM-</w:t>
            </w:r>
            <w:r w:rsidR="00505EE2" w:rsidRPr="003068BA">
              <w:t>OVER</w:t>
            </w:r>
            <w:r w:rsidR="0078663B" w:rsidRPr="003068BA">
              <w:t>-IP</w:t>
            </w:r>
            <w:r w:rsidR="00505EE2" w:rsidRPr="003068BA">
              <w:t>_RECEIVER</w:t>
            </w:r>
          </w:p>
        </w:tc>
      </w:tr>
      <w:tr w:rsidR="0078663B" w:rsidRPr="003068BA" w14:paraId="2E1FEC23" w14:textId="77777777" w:rsidTr="00B12416">
        <w:trPr>
          <w:cantSplit/>
          <w:jc w:val="center"/>
        </w:trPr>
        <w:tc>
          <w:tcPr>
            <w:tcW w:w="794" w:type="dxa"/>
          </w:tcPr>
          <w:p w14:paraId="52EED1F1" w14:textId="77777777" w:rsidR="0078663B" w:rsidRPr="003068BA" w:rsidRDefault="0078663B" w:rsidP="00E369C2">
            <w:pPr>
              <w:pStyle w:val="TAC"/>
              <w:keepNext w:val="0"/>
              <w:keepLines w:val="0"/>
              <w:widowControl w:val="0"/>
            </w:pPr>
            <w:r w:rsidRPr="003068BA">
              <w:t>7</w:t>
            </w:r>
          </w:p>
        </w:tc>
        <w:tc>
          <w:tcPr>
            <w:tcW w:w="2881" w:type="dxa"/>
          </w:tcPr>
          <w:p w14:paraId="2EF8F8C6" w14:textId="77777777" w:rsidR="0078663B" w:rsidRPr="003068BA" w:rsidRDefault="0078663B" w:rsidP="00E369C2">
            <w:pPr>
              <w:pStyle w:val="TAC"/>
              <w:keepNext w:val="0"/>
              <w:keepLines w:val="0"/>
              <w:widowControl w:val="0"/>
              <w:jc w:val="left"/>
            </w:pPr>
            <w:r w:rsidRPr="003068BA">
              <w:t>Support for multiple PDN</w:t>
            </w:r>
          </w:p>
          <w:p w14:paraId="206C7ED3" w14:textId="77777777" w:rsidR="0078663B" w:rsidRPr="003068BA" w:rsidRDefault="0078663B" w:rsidP="00E369C2">
            <w:pPr>
              <w:pStyle w:val="TAC"/>
              <w:keepNext w:val="0"/>
              <w:keepLines w:val="0"/>
              <w:widowControl w:val="0"/>
              <w:jc w:val="left"/>
            </w:pPr>
            <w:r w:rsidRPr="003068BA">
              <w:t>connections</w:t>
            </w:r>
          </w:p>
        </w:tc>
        <w:tc>
          <w:tcPr>
            <w:tcW w:w="758" w:type="dxa"/>
          </w:tcPr>
          <w:p w14:paraId="7D4A35A5" w14:textId="77777777" w:rsidR="0078663B" w:rsidRPr="003068BA" w:rsidRDefault="0078663B" w:rsidP="00E369C2">
            <w:pPr>
              <w:pStyle w:val="TAC"/>
              <w:keepNext w:val="0"/>
              <w:keepLines w:val="0"/>
              <w:widowControl w:val="0"/>
            </w:pPr>
            <w:r w:rsidRPr="003068BA">
              <w:t>O</w:t>
            </w:r>
          </w:p>
        </w:tc>
        <w:tc>
          <w:tcPr>
            <w:tcW w:w="851" w:type="dxa"/>
          </w:tcPr>
          <w:p w14:paraId="22F908B5" w14:textId="77777777" w:rsidR="0078663B" w:rsidRPr="003068BA" w:rsidRDefault="0078663B" w:rsidP="00E369C2">
            <w:pPr>
              <w:pStyle w:val="TAC"/>
              <w:keepNext w:val="0"/>
              <w:keepLines w:val="0"/>
              <w:widowControl w:val="0"/>
            </w:pPr>
          </w:p>
        </w:tc>
        <w:tc>
          <w:tcPr>
            <w:tcW w:w="3710" w:type="dxa"/>
          </w:tcPr>
          <w:p w14:paraId="46CFD4B5" w14:textId="5D928F4B" w:rsidR="0078663B" w:rsidRPr="003068BA" w:rsidRDefault="00B13C35" w:rsidP="00E369C2">
            <w:pPr>
              <w:pStyle w:val="TAC"/>
              <w:keepNext w:val="0"/>
              <w:keepLines w:val="0"/>
              <w:widowControl w:val="0"/>
              <w:jc w:val="left"/>
            </w:pPr>
            <w:r w:rsidRPr="003068BA">
              <w:rPr>
                <w:rFonts w:cs="Arial"/>
                <w:szCs w:val="18"/>
                <w:lang w:eastAsia="en-GB"/>
              </w:rPr>
              <w:t>O</w:t>
            </w:r>
            <w:r w:rsidR="0078663B" w:rsidRPr="003068BA">
              <w:rPr>
                <w:rFonts w:cs="Arial"/>
                <w:szCs w:val="18"/>
                <w:lang w:eastAsia="en-GB"/>
              </w:rPr>
              <w:t>_M</w:t>
            </w:r>
            <w:r w:rsidR="00505EE2" w:rsidRPr="003068BA">
              <w:rPr>
                <w:rFonts w:cs="Arial"/>
                <w:szCs w:val="18"/>
                <w:lang w:eastAsia="en-GB"/>
              </w:rPr>
              <w:t>ULTIPLE</w:t>
            </w:r>
            <w:r w:rsidR="0078663B" w:rsidRPr="003068BA">
              <w:rPr>
                <w:rFonts w:cs="Arial"/>
                <w:szCs w:val="18"/>
                <w:lang w:eastAsia="en-GB"/>
              </w:rPr>
              <w:t>_PDN</w:t>
            </w:r>
          </w:p>
        </w:tc>
      </w:tr>
      <w:tr w:rsidR="0078663B" w:rsidRPr="003068BA" w14:paraId="7359D1FD" w14:textId="77777777" w:rsidTr="00B12416">
        <w:trPr>
          <w:cantSplit/>
          <w:jc w:val="center"/>
        </w:trPr>
        <w:tc>
          <w:tcPr>
            <w:tcW w:w="794" w:type="dxa"/>
          </w:tcPr>
          <w:p w14:paraId="19B2C007" w14:textId="77777777" w:rsidR="0078663B" w:rsidRPr="003068BA" w:rsidRDefault="0078663B" w:rsidP="00E369C2">
            <w:pPr>
              <w:pStyle w:val="TAC"/>
              <w:keepNext w:val="0"/>
              <w:keepLines w:val="0"/>
              <w:widowControl w:val="0"/>
            </w:pPr>
            <w:r w:rsidRPr="003068BA">
              <w:t>8</w:t>
            </w:r>
          </w:p>
        </w:tc>
        <w:tc>
          <w:tcPr>
            <w:tcW w:w="2881" w:type="dxa"/>
          </w:tcPr>
          <w:p w14:paraId="797D80B1" w14:textId="77777777" w:rsidR="0078663B" w:rsidRPr="003068BA" w:rsidRDefault="0078663B" w:rsidP="00E369C2">
            <w:pPr>
              <w:pStyle w:val="TAC"/>
              <w:keepNext w:val="0"/>
              <w:keepLines w:val="0"/>
              <w:widowControl w:val="0"/>
              <w:jc w:val="left"/>
            </w:pPr>
            <w:r w:rsidRPr="003068BA">
              <w:t xml:space="preserve">Terminal does support </w:t>
            </w:r>
            <w:r w:rsidRPr="003068BA">
              <w:rPr>
                <w:rFonts w:cs="Arial"/>
                <w:szCs w:val="18"/>
                <w:lang w:eastAsia="en-GB"/>
              </w:rPr>
              <w:t>CSG (for UTRA)</w:t>
            </w:r>
          </w:p>
        </w:tc>
        <w:tc>
          <w:tcPr>
            <w:tcW w:w="758" w:type="dxa"/>
          </w:tcPr>
          <w:p w14:paraId="5EBEF053" w14:textId="77777777" w:rsidR="0078663B" w:rsidRPr="003068BA" w:rsidRDefault="0078663B" w:rsidP="00E369C2">
            <w:pPr>
              <w:pStyle w:val="TAC"/>
              <w:keepNext w:val="0"/>
              <w:keepLines w:val="0"/>
              <w:widowControl w:val="0"/>
            </w:pPr>
            <w:r w:rsidRPr="003068BA">
              <w:t>O</w:t>
            </w:r>
          </w:p>
        </w:tc>
        <w:tc>
          <w:tcPr>
            <w:tcW w:w="851" w:type="dxa"/>
          </w:tcPr>
          <w:p w14:paraId="5E167AE4" w14:textId="77777777" w:rsidR="0078663B" w:rsidRPr="003068BA" w:rsidRDefault="0078663B" w:rsidP="00E369C2">
            <w:pPr>
              <w:pStyle w:val="TAC"/>
              <w:keepNext w:val="0"/>
              <w:keepLines w:val="0"/>
              <w:widowControl w:val="0"/>
            </w:pPr>
          </w:p>
        </w:tc>
        <w:tc>
          <w:tcPr>
            <w:tcW w:w="3710" w:type="dxa"/>
          </w:tcPr>
          <w:p w14:paraId="1F755565" w14:textId="77777777" w:rsidR="0078663B" w:rsidRPr="003068BA" w:rsidRDefault="00B13C35" w:rsidP="00E369C2">
            <w:pPr>
              <w:pStyle w:val="TAC"/>
              <w:keepNext w:val="0"/>
              <w:keepLines w:val="0"/>
              <w:widowControl w:val="0"/>
              <w:jc w:val="left"/>
              <w:rPr>
                <w:rFonts w:cs="Arial"/>
                <w:szCs w:val="18"/>
                <w:lang w:eastAsia="en-GB"/>
              </w:rPr>
            </w:pPr>
            <w:r w:rsidRPr="003068BA">
              <w:rPr>
                <w:rFonts w:cs="Arial"/>
                <w:szCs w:val="18"/>
                <w:lang w:eastAsia="en-GB"/>
              </w:rPr>
              <w:t>O</w:t>
            </w:r>
            <w:r w:rsidR="0078663B" w:rsidRPr="003068BA">
              <w:rPr>
                <w:rFonts w:cs="Arial"/>
                <w:szCs w:val="18"/>
                <w:lang w:eastAsia="en-GB"/>
              </w:rPr>
              <w:t>_CSG</w:t>
            </w:r>
          </w:p>
        </w:tc>
      </w:tr>
      <w:tr w:rsidR="0078663B" w:rsidRPr="003068BA" w14:paraId="60C492BD" w14:textId="77777777" w:rsidTr="00B12416">
        <w:trPr>
          <w:cantSplit/>
          <w:jc w:val="center"/>
        </w:trPr>
        <w:tc>
          <w:tcPr>
            <w:tcW w:w="794" w:type="dxa"/>
          </w:tcPr>
          <w:p w14:paraId="57D9CFFE" w14:textId="77777777" w:rsidR="0078663B" w:rsidRPr="003068BA" w:rsidRDefault="0078663B" w:rsidP="00E369C2">
            <w:pPr>
              <w:pStyle w:val="TAC"/>
              <w:keepNext w:val="0"/>
              <w:keepLines w:val="0"/>
              <w:widowControl w:val="0"/>
            </w:pPr>
            <w:r w:rsidRPr="003068BA">
              <w:t>9</w:t>
            </w:r>
          </w:p>
        </w:tc>
        <w:tc>
          <w:tcPr>
            <w:tcW w:w="2881" w:type="dxa"/>
          </w:tcPr>
          <w:p w14:paraId="5A0D317E" w14:textId="77777777" w:rsidR="0078663B" w:rsidRPr="003068BA" w:rsidRDefault="0078663B" w:rsidP="00E369C2">
            <w:pPr>
              <w:pStyle w:val="TAC"/>
              <w:keepNext w:val="0"/>
              <w:keepLines w:val="0"/>
              <w:widowControl w:val="0"/>
              <w:jc w:val="left"/>
            </w:pPr>
            <w:r w:rsidRPr="003068BA">
              <w:t>Support of manual CSG selection</w:t>
            </w:r>
          </w:p>
        </w:tc>
        <w:tc>
          <w:tcPr>
            <w:tcW w:w="758" w:type="dxa"/>
          </w:tcPr>
          <w:p w14:paraId="47309008" w14:textId="77777777" w:rsidR="0078663B" w:rsidRPr="003068BA" w:rsidRDefault="0078663B" w:rsidP="00E369C2">
            <w:pPr>
              <w:pStyle w:val="TAC"/>
              <w:keepNext w:val="0"/>
              <w:keepLines w:val="0"/>
              <w:widowControl w:val="0"/>
            </w:pPr>
            <w:r w:rsidRPr="003068BA">
              <w:t>O</w:t>
            </w:r>
          </w:p>
        </w:tc>
        <w:tc>
          <w:tcPr>
            <w:tcW w:w="851" w:type="dxa"/>
          </w:tcPr>
          <w:p w14:paraId="2D1253E8" w14:textId="77777777" w:rsidR="0078663B" w:rsidRPr="003068BA" w:rsidRDefault="0078663B" w:rsidP="00E369C2">
            <w:pPr>
              <w:pStyle w:val="TAC"/>
              <w:keepNext w:val="0"/>
              <w:keepLines w:val="0"/>
              <w:widowControl w:val="0"/>
            </w:pPr>
          </w:p>
        </w:tc>
        <w:tc>
          <w:tcPr>
            <w:tcW w:w="3710" w:type="dxa"/>
          </w:tcPr>
          <w:p w14:paraId="3329AC52" w14:textId="4E29CBE5" w:rsidR="0078663B" w:rsidRPr="003068BA" w:rsidRDefault="00B13C35" w:rsidP="00E369C2">
            <w:pPr>
              <w:pStyle w:val="TAC"/>
              <w:keepNext w:val="0"/>
              <w:keepLines w:val="0"/>
              <w:widowControl w:val="0"/>
              <w:jc w:val="left"/>
              <w:rPr>
                <w:rFonts w:cs="Arial"/>
                <w:szCs w:val="18"/>
                <w:lang w:eastAsia="en-GB"/>
              </w:rPr>
            </w:pPr>
            <w:r w:rsidRPr="003068BA">
              <w:rPr>
                <w:rFonts w:cs="Arial"/>
                <w:szCs w:val="18"/>
                <w:lang w:eastAsia="en-GB"/>
              </w:rPr>
              <w:t>O</w:t>
            </w:r>
            <w:r w:rsidR="0078663B" w:rsidRPr="003068BA">
              <w:rPr>
                <w:rFonts w:cs="Arial"/>
                <w:szCs w:val="18"/>
                <w:lang w:eastAsia="en-GB"/>
              </w:rPr>
              <w:t>_</w:t>
            </w:r>
            <w:r w:rsidR="00505EE2" w:rsidRPr="003068BA">
              <w:rPr>
                <w:rFonts w:cs="Arial"/>
                <w:szCs w:val="18"/>
                <w:lang w:eastAsia="en-GB"/>
              </w:rPr>
              <w:t>MANUAL</w:t>
            </w:r>
            <w:r w:rsidR="0078663B" w:rsidRPr="003068BA">
              <w:rPr>
                <w:rFonts w:cs="Arial"/>
                <w:szCs w:val="18"/>
                <w:lang w:eastAsia="en-GB"/>
              </w:rPr>
              <w:t>_CSG_</w:t>
            </w:r>
            <w:r w:rsidR="00505EE2" w:rsidRPr="003068BA">
              <w:rPr>
                <w:rFonts w:cs="Arial"/>
                <w:szCs w:val="18"/>
                <w:lang w:eastAsia="en-GB"/>
              </w:rPr>
              <w:t>SELECTION</w:t>
            </w:r>
          </w:p>
        </w:tc>
      </w:tr>
      <w:tr w:rsidR="0078663B" w:rsidRPr="003068BA" w14:paraId="6CB9A49A" w14:textId="77777777" w:rsidTr="00B12416">
        <w:trPr>
          <w:cantSplit/>
          <w:jc w:val="center"/>
        </w:trPr>
        <w:tc>
          <w:tcPr>
            <w:tcW w:w="794" w:type="dxa"/>
          </w:tcPr>
          <w:p w14:paraId="703E4B67" w14:textId="77777777" w:rsidR="0078663B" w:rsidRPr="003068BA" w:rsidRDefault="00B13C35" w:rsidP="00E369C2">
            <w:pPr>
              <w:pStyle w:val="TAC"/>
              <w:keepNext w:val="0"/>
              <w:keepLines w:val="0"/>
              <w:widowControl w:val="0"/>
            </w:pPr>
            <w:r w:rsidRPr="003068BA">
              <w:t>1</w:t>
            </w:r>
            <w:r w:rsidR="0078663B" w:rsidRPr="003068BA">
              <w:t>0</w:t>
            </w:r>
          </w:p>
        </w:tc>
        <w:tc>
          <w:tcPr>
            <w:tcW w:w="2881" w:type="dxa"/>
          </w:tcPr>
          <w:p w14:paraId="20DF9A18" w14:textId="77777777" w:rsidR="0078663B" w:rsidRPr="003068BA" w:rsidRDefault="0078663B" w:rsidP="00E369C2">
            <w:pPr>
              <w:pStyle w:val="TAC"/>
              <w:keepNext w:val="0"/>
              <w:keepLines w:val="0"/>
              <w:widowControl w:val="0"/>
              <w:jc w:val="left"/>
            </w:pPr>
            <w:r w:rsidRPr="003068BA">
              <w:t>Support of PS</w:t>
            </w:r>
          </w:p>
        </w:tc>
        <w:tc>
          <w:tcPr>
            <w:tcW w:w="758" w:type="dxa"/>
          </w:tcPr>
          <w:p w14:paraId="3D273EF2" w14:textId="77777777" w:rsidR="0078663B" w:rsidRPr="003068BA" w:rsidRDefault="0078663B" w:rsidP="00E369C2">
            <w:pPr>
              <w:pStyle w:val="TAC"/>
              <w:keepNext w:val="0"/>
              <w:keepLines w:val="0"/>
              <w:widowControl w:val="0"/>
            </w:pPr>
            <w:r w:rsidRPr="003068BA">
              <w:t>O</w:t>
            </w:r>
          </w:p>
        </w:tc>
        <w:tc>
          <w:tcPr>
            <w:tcW w:w="851" w:type="dxa"/>
          </w:tcPr>
          <w:p w14:paraId="25A6948B" w14:textId="77777777" w:rsidR="0078663B" w:rsidRPr="003068BA" w:rsidRDefault="0078663B" w:rsidP="00E369C2">
            <w:pPr>
              <w:pStyle w:val="TAC"/>
              <w:keepNext w:val="0"/>
              <w:keepLines w:val="0"/>
              <w:widowControl w:val="0"/>
            </w:pPr>
          </w:p>
        </w:tc>
        <w:tc>
          <w:tcPr>
            <w:tcW w:w="3710" w:type="dxa"/>
          </w:tcPr>
          <w:p w14:paraId="029D6F0B" w14:textId="77777777" w:rsidR="0078663B" w:rsidRPr="003068BA" w:rsidRDefault="0078663B" w:rsidP="00E369C2">
            <w:pPr>
              <w:pStyle w:val="TAC"/>
              <w:keepNext w:val="0"/>
              <w:keepLines w:val="0"/>
              <w:widowControl w:val="0"/>
              <w:jc w:val="left"/>
              <w:rPr>
                <w:rFonts w:cs="Arial"/>
                <w:szCs w:val="18"/>
                <w:lang w:eastAsia="en-GB"/>
              </w:rPr>
            </w:pPr>
            <w:r w:rsidRPr="003068BA">
              <w:rPr>
                <w:rFonts w:cs="Arial"/>
                <w:szCs w:val="18"/>
                <w:lang w:eastAsia="en-GB"/>
              </w:rPr>
              <w:t>O_PS</w:t>
            </w:r>
          </w:p>
        </w:tc>
      </w:tr>
      <w:tr w:rsidR="0078663B" w:rsidRPr="003068BA" w14:paraId="01E60FA8" w14:textId="77777777" w:rsidTr="00B12416">
        <w:trPr>
          <w:cantSplit/>
          <w:jc w:val="center"/>
        </w:trPr>
        <w:tc>
          <w:tcPr>
            <w:tcW w:w="794" w:type="dxa"/>
          </w:tcPr>
          <w:p w14:paraId="0BB20403" w14:textId="4B9DCB21" w:rsidR="0078663B" w:rsidRPr="003068BA" w:rsidRDefault="00B13C35" w:rsidP="00E369C2">
            <w:pPr>
              <w:pStyle w:val="TAC"/>
              <w:keepNext w:val="0"/>
              <w:keepLines w:val="0"/>
              <w:widowControl w:val="0"/>
            </w:pPr>
            <w:r w:rsidRPr="003068BA">
              <w:t>1</w:t>
            </w:r>
            <w:r w:rsidR="00B12416" w:rsidRPr="003068BA">
              <w:t>1</w:t>
            </w:r>
          </w:p>
        </w:tc>
        <w:tc>
          <w:tcPr>
            <w:tcW w:w="2881" w:type="dxa"/>
          </w:tcPr>
          <w:p w14:paraId="4750A7AE" w14:textId="77777777" w:rsidR="0078663B" w:rsidRPr="003068BA" w:rsidRDefault="0078663B" w:rsidP="00E369C2">
            <w:pPr>
              <w:pStyle w:val="TAC"/>
              <w:keepNext w:val="0"/>
              <w:keepLines w:val="0"/>
              <w:widowControl w:val="0"/>
              <w:jc w:val="left"/>
            </w:pPr>
            <w:r w:rsidRPr="003068BA">
              <w:t>Support of URSP by USIM</w:t>
            </w:r>
          </w:p>
        </w:tc>
        <w:tc>
          <w:tcPr>
            <w:tcW w:w="758" w:type="dxa"/>
          </w:tcPr>
          <w:p w14:paraId="7C3D87B6" w14:textId="77777777" w:rsidR="0078663B" w:rsidRPr="003068BA" w:rsidRDefault="0078663B" w:rsidP="00E369C2">
            <w:pPr>
              <w:pStyle w:val="TAC"/>
              <w:keepNext w:val="0"/>
              <w:keepLines w:val="0"/>
              <w:widowControl w:val="0"/>
            </w:pPr>
            <w:r w:rsidRPr="003068BA">
              <w:t>O</w:t>
            </w:r>
          </w:p>
        </w:tc>
        <w:tc>
          <w:tcPr>
            <w:tcW w:w="851" w:type="dxa"/>
          </w:tcPr>
          <w:p w14:paraId="5F8C5896" w14:textId="77777777" w:rsidR="0078663B" w:rsidRPr="003068BA" w:rsidRDefault="0078663B" w:rsidP="00E369C2">
            <w:pPr>
              <w:pStyle w:val="TAC"/>
              <w:keepNext w:val="0"/>
              <w:keepLines w:val="0"/>
              <w:widowControl w:val="0"/>
            </w:pPr>
          </w:p>
        </w:tc>
        <w:tc>
          <w:tcPr>
            <w:tcW w:w="3710" w:type="dxa"/>
          </w:tcPr>
          <w:p w14:paraId="262F5BEB" w14:textId="0BA8B7A2" w:rsidR="0078663B" w:rsidRPr="003068BA" w:rsidRDefault="0078663B" w:rsidP="00E369C2">
            <w:pPr>
              <w:pStyle w:val="TAC"/>
              <w:keepNext w:val="0"/>
              <w:keepLines w:val="0"/>
              <w:widowControl w:val="0"/>
              <w:jc w:val="left"/>
            </w:pPr>
            <w:r w:rsidRPr="003068BA">
              <w:t>O_URSP_</w:t>
            </w:r>
            <w:r w:rsidR="001523FA">
              <w:t>BY</w:t>
            </w:r>
            <w:r w:rsidRPr="003068BA">
              <w:t>_USIM</w:t>
            </w:r>
          </w:p>
        </w:tc>
      </w:tr>
      <w:tr w:rsidR="00ED6888" w:rsidRPr="003068BA" w14:paraId="0C77FA7E" w14:textId="77777777" w:rsidTr="00B12416">
        <w:trPr>
          <w:cantSplit/>
          <w:jc w:val="center"/>
        </w:trPr>
        <w:tc>
          <w:tcPr>
            <w:tcW w:w="794" w:type="dxa"/>
          </w:tcPr>
          <w:p w14:paraId="42E07B2B" w14:textId="4CC53D45" w:rsidR="00ED6888" w:rsidRPr="003068BA" w:rsidRDefault="00ED6888" w:rsidP="00E369C2">
            <w:pPr>
              <w:pStyle w:val="TAC"/>
              <w:keepNext w:val="0"/>
              <w:keepLines w:val="0"/>
              <w:widowControl w:val="0"/>
            </w:pPr>
            <w:bookmarkStart w:id="97" w:name="clause4"/>
            <w:bookmarkStart w:id="98" w:name="_Toc10738251"/>
            <w:bookmarkStart w:id="99" w:name="_Toc20396085"/>
            <w:bookmarkStart w:id="100" w:name="_Toc29397667"/>
            <w:bookmarkStart w:id="101" w:name="_Toc29398789"/>
            <w:bookmarkStart w:id="102" w:name="_Toc36648799"/>
            <w:bookmarkStart w:id="103" w:name="_Toc36654587"/>
            <w:bookmarkStart w:id="104" w:name="_Toc44960858"/>
            <w:bookmarkStart w:id="105" w:name="_Toc50982499"/>
            <w:bookmarkStart w:id="106" w:name="_Toc50984670"/>
            <w:bookmarkStart w:id="107" w:name="_Toc57111938"/>
            <w:bookmarkStart w:id="108" w:name="_Toc57208085"/>
            <w:bookmarkStart w:id="109" w:name="_Toc58494982"/>
            <w:bookmarkEnd w:id="97"/>
            <w:r w:rsidRPr="003068BA">
              <w:t>1</w:t>
            </w:r>
            <w:r w:rsidR="00B12416" w:rsidRPr="003068BA">
              <w:t>2</w:t>
            </w:r>
          </w:p>
        </w:tc>
        <w:tc>
          <w:tcPr>
            <w:tcW w:w="2881" w:type="dxa"/>
          </w:tcPr>
          <w:p w14:paraId="38E205ED" w14:textId="77777777" w:rsidR="00ED6888" w:rsidRPr="003068BA" w:rsidRDefault="00ED6888" w:rsidP="00E369C2">
            <w:pPr>
              <w:pStyle w:val="TAC"/>
              <w:keepNext w:val="0"/>
              <w:keepLines w:val="0"/>
              <w:widowControl w:val="0"/>
              <w:jc w:val="left"/>
            </w:pPr>
            <w:r w:rsidRPr="003068BA">
              <w:t>Support of R</w:t>
            </w:r>
            <w:r w:rsidR="00AA6E0F" w:rsidRPr="003068BA">
              <w:t>SP</w:t>
            </w:r>
            <w:r w:rsidRPr="003068BA">
              <w:t>(SGP.22)</w:t>
            </w:r>
          </w:p>
        </w:tc>
        <w:tc>
          <w:tcPr>
            <w:tcW w:w="758" w:type="dxa"/>
          </w:tcPr>
          <w:p w14:paraId="520A1EC0" w14:textId="77777777" w:rsidR="00ED6888" w:rsidRPr="003068BA" w:rsidRDefault="00ED6888" w:rsidP="00E369C2">
            <w:pPr>
              <w:pStyle w:val="TAC"/>
              <w:keepNext w:val="0"/>
              <w:keepLines w:val="0"/>
              <w:widowControl w:val="0"/>
            </w:pPr>
            <w:r w:rsidRPr="003068BA">
              <w:t>C003</w:t>
            </w:r>
          </w:p>
        </w:tc>
        <w:tc>
          <w:tcPr>
            <w:tcW w:w="851" w:type="dxa"/>
          </w:tcPr>
          <w:p w14:paraId="694A9ACB" w14:textId="77777777" w:rsidR="00ED6888" w:rsidRPr="003068BA" w:rsidRDefault="00ED6888" w:rsidP="00E369C2">
            <w:pPr>
              <w:pStyle w:val="TAC"/>
              <w:keepNext w:val="0"/>
              <w:keepLines w:val="0"/>
              <w:widowControl w:val="0"/>
            </w:pPr>
          </w:p>
        </w:tc>
        <w:tc>
          <w:tcPr>
            <w:tcW w:w="3710" w:type="dxa"/>
          </w:tcPr>
          <w:p w14:paraId="6E213EED" w14:textId="77777777" w:rsidR="00ED6888" w:rsidRPr="003068BA" w:rsidRDefault="00ED6888" w:rsidP="00E369C2">
            <w:pPr>
              <w:pStyle w:val="TAC"/>
              <w:keepNext w:val="0"/>
              <w:keepLines w:val="0"/>
              <w:widowControl w:val="0"/>
              <w:jc w:val="left"/>
            </w:pPr>
            <w:r w:rsidRPr="003068BA">
              <w:t>O_R</w:t>
            </w:r>
            <w:r w:rsidR="00AA6E0F" w:rsidRPr="003068BA">
              <w:t>SP</w:t>
            </w:r>
            <w:r w:rsidRPr="003068BA">
              <w:t>22</w:t>
            </w:r>
          </w:p>
        </w:tc>
      </w:tr>
      <w:tr w:rsidR="00ED6888" w:rsidRPr="003068BA" w14:paraId="3669D995" w14:textId="77777777" w:rsidTr="00B12416">
        <w:trPr>
          <w:cantSplit/>
          <w:jc w:val="center"/>
        </w:trPr>
        <w:tc>
          <w:tcPr>
            <w:tcW w:w="794" w:type="dxa"/>
          </w:tcPr>
          <w:p w14:paraId="71D178EE" w14:textId="666434E2" w:rsidR="00ED6888" w:rsidRPr="003068BA" w:rsidRDefault="00ED6888" w:rsidP="00E369C2">
            <w:pPr>
              <w:pStyle w:val="TAC"/>
              <w:keepNext w:val="0"/>
              <w:keepLines w:val="0"/>
              <w:widowControl w:val="0"/>
            </w:pPr>
            <w:r w:rsidRPr="003068BA">
              <w:t>1</w:t>
            </w:r>
            <w:r w:rsidR="00B12416" w:rsidRPr="003068BA">
              <w:t>3</w:t>
            </w:r>
          </w:p>
        </w:tc>
        <w:tc>
          <w:tcPr>
            <w:tcW w:w="2881" w:type="dxa"/>
          </w:tcPr>
          <w:p w14:paraId="0C193568" w14:textId="77777777" w:rsidR="00ED6888" w:rsidRPr="003068BA" w:rsidRDefault="00ED6888" w:rsidP="00E369C2">
            <w:pPr>
              <w:pStyle w:val="TAC"/>
              <w:keepNext w:val="0"/>
              <w:keepLines w:val="0"/>
              <w:widowControl w:val="0"/>
              <w:jc w:val="left"/>
            </w:pPr>
            <w:r w:rsidRPr="003068BA">
              <w:t>Support of AT+CSIM</w:t>
            </w:r>
          </w:p>
        </w:tc>
        <w:tc>
          <w:tcPr>
            <w:tcW w:w="758" w:type="dxa"/>
          </w:tcPr>
          <w:p w14:paraId="3E227C78" w14:textId="77C1B8F9" w:rsidR="00ED6888" w:rsidRPr="003068BA" w:rsidRDefault="00B12416" w:rsidP="00E369C2">
            <w:pPr>
              <w:pStyle w:val="TAC"/>
              <w:keepNext w:val="0"/>
              <w:keepLines w:val="0"/>
              <w:widowControl w:val="0"/>
            </w:pPr>
            <w:r w:rsidRPr="003068BA">
              <w:t>O</w:t>
            </w:r>
          </w:p>
        </w:tc>
        <w:tc>
          <w:tcPr>
            <w:tcW w:w="851" w:type="dxa"/>
          </w:tcPr>
          <w:p w14:paraId="4C0DEF72" w14:textId="77777777" w:rsidR="00ED6888" w:rsidRPr="003068BA" w:rsidRDefault="00ED6888" w:rsidP="00E369C2">
            <w:pPr>
              <w:pStyle w:val="TAC"/>
              <w:keepNext w:val="0"/>
              <w:keepLines w:val="0"/>
              <w:widowControl w:val="0"/>
            </w:pPr>
          </w:p>
        </w:tc>
        <w:tc>
          <w:tcPr>
            <w:tcW w:w="3710" w:type="dxa"/>
          </w:tcPr>
          <w:p w14:paraId="4DA7B8D0" w14:textId="77777777" w:rsidR="00ED6888" w:rsidRPr="003068BA" w:rsidRDefault="00ED6888" w:rsidP="00E369C2">
            <w:pPr>
              <w:pStyle w:val="TAC"/>
              <w:keepNext w:val="0"/>
              <w:keepLines w:val="0"/>
              <w:widowControl w:val="0"/>
              <w:jc w:val="left"/>
            </w:pPr>
            <w:r w:rsidRPr="003068BA">
              <w:t>O_AT+CSIM</w:t>
            </w:r>
          </w:p>
        </w:tc>
      </w:tr>
      <w:tr w:rsidR="00FD1837" w:rsidRPr="003068BA" w14:paraId="03B47952" w14:textId="77777777" w:rsidTr="00B12416">
        <w:trPr>
          <w:cantSplit/>
          <w:jc w:val="center"/>
        </w:trPr>
        <w:tc>
          <w:tcPr>
            <w:tcW w:w="794" w:type="dxa"/>
            <w:tcBorders>
              <w:bottom w:val="single" w:sz="4" w:space="0" w:color="auto"/>
            </w:tcBorders>
          </w:tcPr>
          <w:p w14:paraId="15CCF0B0" w14:textId="4DC079B1" w:rsidR="00FD1837" w:rsidRPr="003068BA" w:rsidRDefault="00B12416" w:rsidP="00E369C2">
            <w:pPr>
              <w:pStyle w:val="TAC"/>
              <w:keepNext w:val="0"/>
              <w:keepLines w:val="0"/>
              <w:widowControl w:val="0"/>
            </w:pPr>
            <w:r w:rsidRPr="003068BA">
              <w:t>14</w:t>
            </w:r>
          </w:p>
        </w:tc>
        <w:tc>
          <w:tcPr>
            <w:tcW w:w="2881" w:type="dxa"/>
            <w:tcBorders>
              <w:bottom w:val="single" w:sz="4" w:space="0" w:color="auto"/>
            </w:tcBorders>
          </w:tcPr>
          <w:p w14:paraId="723A5552" w14:textId="740E1E14" w:rsidR="00FD1837" w:rsidRPr="003068BA" w:rsidRDefault="00FD1837" w:rsidP="00E369C2">
            <w:pPr>
              <w:pStyle w:val="TAC"/>
              <w:keepNext w:val="0"/>
              <w:keepLines w:val="0"/>
              <w:widowControl w:val="0"/>
              <w:jc w:val="left"/>
            </w:pPr>
            <w:r w:rsidRPr="003068BA">
              <w:t>ME supp</w:t>
            </w:r>
            <w:r w:rsidR="000352CC" w:rsidRPr="003068BA">
              <w:t xml:space="preserve">orts </w:t>
            </w:r>
            <w:r w:rsidR="00265E44" w:rsidRPr="003068BA">
              <w:t>non-</w:t>
            </w:r>
            <w:r w:rsidRPr="003068BA">
              <w:t>removable UICC</w:t>
            </w:r>
            <w:r w:rsidR="00265E44" w:rsidRPr="003068BA">
              <w:t xml:space="preserve"> only</w:t>
            </w:r>
            <w:r w:rsidR="00B12416" w:rsidRPr="003068BA">
              <w:t xml:space="preserve"> (see NOTE 1)</w:t>
            </w:r>
          </w:p>
        </w:tc>
        <w:tc>
          <w:tcPr>
            <w:tcW w:w="758" w:type="dxa"/>
            <w:tcBorders>
              <w:bottom w:val="single" w:sz="4" w:space="0" w:color="auto"/>
            </w:tcBorders>
          </w:tcPr>
          <w:p w14:paraId="42E80C45" w14:textId="77777777" w:rsidR="00FD1837" w:rsidRPr="003068BA" w:rsidRDefault="00FD1837" w:rsidP="00E369C2">
            <w:pPr>
              <w:pStyle w:val="TAC"/>
              <w:keepNext w:val="0"/>
              <w:keepLines w:val="0"/>
              <w:widowControl w:val="0"/>
            </w:pPr>
            <w:r w:rsidRPr="003068BA">
              <w:t>O</w:t>
            </w:r>
          </w:p>
        </w:tc>
        <w:tc>
          <w:tcPr>
            <w:tcW w:w="851" w:type="dxa"/>
            <w:tcBorders>
              <w:bottom w:val="single" w:sz="4" w:space="0" w:color="auto"/>
            </w:tcBorders>
          </w:tcPr>
          <w:p w14:paraId="5B2B990B" w14:textId="77777777" w:rsidR="00FD1837" w:rsidRPr="003068BA" w:rsidRDefault="00FD1837" w:rsidP="00E369C2">
            <w:pPr>
              <w:pStyle w:val="TAC"/>
              <w:keepNext w:val="0"/>
              <w:keepLines w:val="0"/>
              <w:widowControl w:val="0"/>
            </w:pPr>
          </w:p>
        </w:tc>
        <w:tc>
          <w:tcPr>
            <w:tcW w:w="3710" w:type="dxa"/>
            <w:tcBorders>
              <w:bottom w:val="single" w:sz="4" w:space="0" w:color="auto"/>
            </w:tcBorders>
          </w:tcPr>
          <w:p w14:paraId="329B1D01" w14:textId="77777777" w:rsidR="00FD1837" w:rsidRPr="003068BA" w:rsidRDefault="00FD1837" w:rsidP="00E369C2">
            <w:pPr>
              <w:pStyle w:val="TAC"/>
              <w:keepNext w:val="0"/>
              <w:keepLines w:val="0"/>
              <w:widowControl w:val="0"/>
              <w:jc w:val="left"/>
            </w:pPr>
            <w:r w:rsidRPr="003068BA">
              <w:t>O_</w:t>
            </w:r>
            <w:r w:rsidR="000352CC" w:rsidRPr="003068BA">
              <w:t>NON-</w:t>
            </w:r>
            <w:r w:rsidRPr="003068BA">
              <w:t>REMOVABLE_UICC</w:t>
            </w:r>
            <w:r w:rsidR="000352CC" w:rsidRPr="003068BA">
              <w:t>_ONLY</w:t>
            </w:r>
          </w:p>
        </w:tc>
      </w:tr>
      <w:tr w:rsidR="00B12416" w:rsidRPr="003068BA" w14:paraId="08D61CF4" w14:textId="77777777" w:rsidTr="00B12416">
        <w:trPr>
          <w:cantSplit/>
          <w:jc w:val="center"/>
        </w:trPr>
        <w:tc>
          <w:tcPr>
            <w:tcW w:w="794" w:type="dxa"/>
            <w:tcBorders>
              <w:bottom w:val="single" w:sz="4" w:space="0" w:color="auto"/>
            </w:tcBorders>
          </w:tcPr>
          <w:p w14:paraId="53ACE84C" w14:textId="29D79BBC" w:rsidR="00B12416" w:rsidRPr="003068BA" w:rsidRDefault="00B12416" w:rsidP="00E369C2">
            <w:pPr>
              <w:pStyle w:val="TAC"/>
              <w:keepNext w:val="0"/>
              <w:keepLines w:val="0"/>
              <w:widowControl w:val="0"/>
            </w:pPr>
            <w:r w:rsidRPr="003068BA">
              <w:t>15</w:t>
            </w:r>
          </w:p>
        </w:tc>
        <w:tc>
          <w:tcPr>
            <w:tcW w:w="2881" w:type="dxa"/>
            <w:tcBorders>
              <w:bottom w:val="single" w:sz="4" w:space="0" w:color="auto"/>
            </w:tcBorders>
          </w:tcPr>
          <w:p w14:paraId="2B58A020" w14:textId="6B0D43DB" w:rsidR="00B12416" w:rsidRPr="003068BA" w:rsidRDefault="00B12416" w:rsidP="00E369C2">
            <w:pPr>
              <w:pStyle w:val="TAC"/>
              <w:keepNext w:val="0"/>
              <w:keepLines w:val="0"/>
              <w:widowControl w:val="0"/>
              <w:jc w:val="left"/>
            </w:pPr>
            <w:r w:rsidRPr="003068BA">
              <w:t xml:space="preserve">Support of UICC and USIM API for Java Card (see NOTE 2) </w:t>
            </w:r>
          </w:p>
        </w:tc>
        <w:tc>
          <w:tcPr>
            <w:tcW w:w="758" w:type="dxa"/>
            <w:tcBorders>
              <w:bottom w:val="single" w:sz="4" w:space="0" w:color="auto"/>
            </w:tcBorders>
          </w:tcPr>
          <w:p w14:paraId="0203B06A" w14:textId="5EBCF239" w:rsidR="00B12416" w:rsidRPr="003068BA" w:rsidRDefault="00B12416" w:rsidP="00E369C2">
            <w:pPr>
              <w:pStyle w:val="TAC"/>
              <w:keepNext w:val="0"/>
              <w:keepLines w:val="0"/>
              <w:widowControl w:val="0"/>
            </w:pPr>
            <w:r w:rsidRPr="003068BA">
              <w:t>O</w:t>
            </w:r>
          </w:p>
        </w:tc>
        <w:tc>
          <w:tcPr>
            <w:tcW w:w="851" w:type="dxa"/>
            <w:tcBorders>
              <w:bottom w:val="single" w:sz="4" w:space="0" w:color="auto"/>
            </w:tcBorders>
          </w:tcPr>
          <w:p w14:paraId="62937C3E" w14:textId="77777777" w:rsidR="00B12416" w:rsidRPr="003068BA" w:rsidRDefault="00B12416" w:rsidP="00E369C2">
            <w:pPr>
              <w:pStyle w:val="TAC"/>
              <w:keepNext w:val="0"/>
              <w:keepLines w:val="0"/>
              <w:widowControl w:val="0"/>
            </w:pPr>
          </w:p>
        </w:tc>
        <w:tc>
          <w:tcPr>
            <w:tcW w:w="3710" w:type="dxa"/>
            <w:tcBorders>
              <w:bottom w:val="single" w:sz="4" w:space="0" w:color="auto"/>
            </w:tcBorders>
          </w:tcPr>
          <w:p w14:paraId="4F123708" w14:textId="647C1740" w:rsidR="00B12416" w:rsidRPr="003068BA" w:rsidRDefault="00B12416" w:rsidP="00E369C2">
            <w:pPr>
              <w:pStyle w:val="TAC"/>
              <w:keepNext w:val="0"/>
              <w:keepLines w:val="0"/>
              <w:widowControl w:val="0"/>
              <w:jc w:val="left"/>
            </w:pPr>
            <w:r w:rsidRPr="003068BA">
              <w:t>O_JAVA_CARD_API</w:t>
            </w:r>
          </w:p>
        </w:tc>
      </w:tr>
      <w:tr w:rsidR="00B12416" w:rsidRPr="003068BA" w14:paraId="06CE5342" w14:textId="77777777" w:rsidTr="00B34DAD">
        <w:trPr>
          <w:cantSplit/>
          <w:jc w:val="center"/>
        </w:trPr>
        <w:tc>
          <w:tcPr>
            <w:tcW w:w="794" w:type="dxa"/>
            <w:tcBorders>
              <w:bottom w:val="single" w:sz="4" w:space="0" w:color="auto"/>
            </w:tcBorders>
          </w:tcPr>
          <w:p w14:paraId="5CB0D074" w14:textId="03826146" w:rsidR="00B12416" w:rsidRPr="003068BA" w:rsidRDefault="00B12416" w:rsidP="00505EE2">
            <w:pPr>
              <w:pStyle w:val="TAC"/>
            </w:pPr>
            <w:r w:rsidRPr="003068BA">
              <w:t>16</w:t>
            </w:r>
          </w:p>
        </w:tc>
        <w:tc>
          <w:tcPr>
            <w:tcW w:w="2881" w:type="dxa"/>
            <w:tcBorders>
              <w:bottom w:val="single" w:sz="4" w:space="0" w:color="auto"/>
            </w:tcBorders>
          </w:tcPr>
          <w:p w14:paraId="0639E4B6" w14:textId="7DF70D4D" w:rsidR="00B12416" w:rsidRPr="003068BA" w:rsidRDefault="00B12416" w:rsidP="00505EE2">
            <w:pPr>
              <w:pStyle w:val="TAC"/>
              <w:jc w:val="left"/>
            </w:pPr>
            <w:r w:rsidRPr="003068BA">
              <w:t xml:space="preserve">Support of </w:t>
            </w:r>
            <w:r w:rsidR="00B34DAD" w:rsidRPr="003068BA">
              <w:t>USAT functionality (see NOTE 3)</w:t>
            </w:r>
          </w:p>
        </w:tc>
        <w:tc>
          <w:tcPr>
            <w:tcW w:w="758" w:type="dxa"/>
            <w:tcBorders>
              <w:bottom w:val="single" w:sz="4" w:space="0" w:color="auto"/>
            </w:tcBorders>
          </w:tcPr>
          <w:p w14:paraId="7607C32D" w14:textId="457F94C9" w:rsidR="00B12416" w:rsidRPr="003068BA" w:rsidRDefault="00B34DAD" w:rsidP="00505EE2">
            <w:pPr>
              <w:pStyle w:val="TAC"/>
            </w:pPr>
            <w:r w:rsidRPr="003068BA">
              <w:t>O</w:t>
            </w:r>
          </w:p>
        </w:tc>
        <w:tc>
          <w:tcPr>
            <w:tcW w:w="851" w:type="dxa"/>
            <w:tcBorders>
              <w:bottom w:val="single" w:sz="4" w:space="0" w:color="auto"/>
            </w:tcBorders>
          </w:tcPr>
          <w:p w14:paraId="22D783DE" w14:textId="77777777" w:rsidR="00B12416" w:rsidRPr="003068BA" w:rsidRDefault="00B12416" w:rsidP="00505EE2">
            <w:pPr>
              <w:pStyle w:val="TAC"/>
            </w:pPr>
          </w:p>
        </w:tc>
        <w:tc>
          <w:tcPr>
            <w:tcW w:w="3710" w:type="dxa"/>
            <w:tcBorders>
              <w:bottom w:val="single" w:sz="4" w:space="0" w:color="auto"/>
            </w:tcBorders>
          </w:tcPr>
          <w:p w14:paraId="40EAB27E" w14:textId="39058C24" w:rsidR="00B12416" w:rsidRPr="003068BA" w:rsidRDefault="00B34DAD" w:rsidP="00505EE2">
            <w:pPr>
              <w:pStyle w:val="TAC"/>
              <w:jc w:val="left"/>
            </w:pPr>
            <w:r w:rsidRPr="003068BA">
              <w:t>O_USAT</w:t>
            </w:r>
          </w:p>
        </w:tc>
      </w:tr>
      <w:tr w:rsidR="00FD1D51" w:rsidRPr="003068BA" w14:paraId="3A49D36D" w14:textId="77777777" w:rsidTr="00B34DAD">
        <w:trPr>
          <w:cantSplit/>
          <w:jc w:val="center"/>
        </w:trPr>
        <w:tc>
          <w:tcPr>
            <w:tcW w:w="794" w:type="dxa"/>
            <w:tcBorders>
              <w:top w:val="single" w:sz="4" w:space="0" w:color="auto"/>
              <w:left w:val="single" w:sz="4" w:space="0" w:color="auto"/>
              <w:bottom w:val="nil"/>
              <w:right w:val="nil"/>
            </w:tcBorders>
          </w:tcPr>
          <w:p w14:paraId="69B5FF8F" w14:textId="0E4EF99D" w:rsidR="00FD1D51" w:rsidRPr="003068BA" w:rsidRDefault="00FD1D51" w:rsidP="00FD1D51">
            <w:pPr>
              <w:keepNext/>
              <w:keepLines/>
              <w:spacing w:after="0"/>
              <w:jc w:val="center"/>
              <w:rPr>
                <w:rFonts w:ascii="Arial" w:hAnsi="Arial"/>
                <w:sz w:val="18"/>
              </w:rPr>
            </w:pPr>
            <w:r w:rsidRPr="003068BA">
              <w:rPr>
                <w:rFonts w:ascii="Arial" w:hAnsi="Arial"/>
                <w:sz w:val="18"/>
              </w:rPr>
              <w:t>NOTE</w:t>
            </w:r>
            <w:r w:rsidR="00B12416" w:rsidRPr="003068BA">
              <w:rPr>
                <w:rFonts w:ascii="Arial" w:hAnsi="Arial"/>
                <w:sz w:val="18"/>
              </w:rPr>
              <w:t>1</w:t>
            </w:r>
            <w:r w:rsidRPr="003068BA">
              <w:rPr>
                <w:rFonts w:ascii="Arial" w:hAnsi="Arial"/>
                <w:sz w:val="18"/>
              </w:rPr>
              <w:t>:</w:t>
            </w:r>
          </w:p>
        </w:tc>
        <w:tc>
          <w:tcPr>
            <w:tcW w:w="8200" w:type="dxa"/>
            <w:gridSpan w:val="4"/>
            <w:tcBorders>
              <w:top w:val="single" w:sz="4" w:space="0" w:color="auto"/>
              <w:left w:val="nil"/>
              <w:bottom w:val="nil"/>
              <w:right w:val="single" w:sz="4" w:space="0" w:color="auto"/>
            </w:tcBorders>
          </w:tcPr>
          <w:p w14:paraId="6BA1D3DE" w14:textId="2FA37115" w:rsidR="00FD1D51" w:rsidRPr="001C10C7" w:rsidRDefault="00FD1D51" w:rsidP="001C10C7">
            <w:pPr>
              <w:pStyle w:val="TAL"/>
              <w:rPr>
                <w:b/>
              </w:rPr>
            </w:pPr>
            <w:r w:rsidRPr="001C10C7">
              <w:t>‘ME supports non-removable UICC only’ means that access to the physical card interface as defined in ETSI</w:t>
            </w:r>
            <w:r w:rsidR="00BF63D6" w:rsidRPr="001C10C7">
              <w:t> </w:t>
            </w:r>
            <w:r w:rsidRPr="001C10C7">
              <w:t>TS</w:t>
            </w:r>
            <w:r w:rsidR="00BF63D6" w:rsidRPr="001C10C7">
              <w:t> </w:t>
            </w:r>
            <w:r w:rsidRPr="001C10C7">
              <w:t>102</w:t>
            </w:r>
            <w:r w:rsidR="00BF63D6" w:rsidRPr="001C10C7">
              <w:t> </w:t>
            </w:r>
            <w:r w:rsidRPr="001C10C7">
              <w:t>221 is not available</w:t>
            </w:r>
          </w:p>
        </w:tc>
      </w:tr>
      <w:tr w:rsidR="00B34DAD" w:rsidRPr="003068BA" w14:paraId="60F51137" w14:textId="77777777" w:rsidTr="00B34DAD">
        <w:trPr>
          <w:cantSplit/>
          <w:jc w:val="center"/>
        </w:trPr>
        <w:tc>
          <w:tcPr>
            <w:tcW w:w="794" w:type="dxa"/>
            <w:tcBorders>
              <w:top w:val="nil"/>
              <w:left w:val="single" w:sz="4" w:space="0" w:color="auto"/>
              <w:bottom w:val="nil"/>
              <w:right w:val="nil"/>
            </w:tcBorders>
          </w:tcPr>
          <w:p w14:paraId="59411EC8" w14:textId="2CFD913C" w:rsidR="00B34DAD" w:rsidRPr="003068BA" w:rsidRDefault="00B34DAD" w:rsidP="00B34DAD">
            <w:pPr>
              <w:keepNext/>
              <w:keepLines/>
              <w:spacing w:after="0"/>
              <w:jc w:val="center"/>
              <w:rPr>
                <w:rFonts w:ascii="Arial" w:hAnsi="Arial"/>
                <w:sz w:val="18"/>
              </w:rPr>
            </w:pPr>
            <w:r w:rsidRPr="003068BA">
              <w:rPr>
                <w:rFonts w:ascii="Arial" w:hAnsi="Arial"/>
                <w:sz w:val="18"/>
              </w:rPr>
              <w:t>NOTE 2:</w:t>
            </w:r>
          </w:p>
        </w:tc>
        <w:tc>
          <w:tcPr>
            <w:tcW w:w="8200" w:type="dxa"/>
            <w:gridSpan w:val="4"/>
            <w:tcBorders>
              <w:top w:val="nil"/>
              <w:left w:val="nil"/>
              <w:bottom w:val="nil"/>
              <w:right w:val="single" w:sz="4" w:space="0" w:color="auto"/>
            </w:tcBorders>
          </w:tcPr>
          <w:p w14:paraId="3246CB61" w14:textId="78821A07" w:rsidR="00B34DAD" w:rsidRPr="001C10C7" w:rsidRDefault="00B34DAD" w:rsidP="001C10C7">
            <w:pPr>
              <w:pStyle w:val="TAL"/>
              <w:rPr>
                <w:b/>
              </w:rPr>
            </w:pPr>
            <w:r w:rsidRPr="001C10C7">
              <w:t>The UE shall claim to support the Java Card API if test relevant functions as defined in Annex A, clause A.2 are supported.</w:t>
            </w:r>
          </w:p>
        </w:tc>
      </w:tr>
      <w:tr w:rsidR="00B34DAD" w:rsidRPr="003068BA" w14:paraId="54B56F76" w14:textId="77777777" w:rsidTr="00B12416">
        <w:trPr>
          <w:cantSplit/>
          <w:jc w:val="center"/>
        </w:trPr>
        <w:tc>
          <w:tcPr>
            <w:tcW w:w="794" w:type="dxa"/>
            <w:tcBorders>
              <w:top w:val="nil"/>
              <w:left w:val="single" w:sz="4" w:space="0" w:color="auto"/>
              <w:bottom w:val="single" w:sz="4" w:space="0" w:color="auto"/>
              <w:right w:val="nil"/>
            </w:tcBorders>
          </w:tcPr>
          <w:p w14:paraId="1A46B6D9" w14:textId="51A69156" w:rsidR="00B34DAD" w:rsidRPr="003068BA" w:rsidRDefault="00B34DAD" w:rsidP="00B34DAD">
            <w:pPr>
              <w:keepNext/>
              <w:keepLines/>
              <w:spacing w:after="0"/>
              <w:jc w:val="center"/>
              <w:rPr>
                <w:rFonts w:ascii="Arial" w:hAnsi="Arial"/>
                <w:sz w:val="18"/>
              </w:rPr>
            </w:pPr>
            <w:r w:rsidRPr="003068BA">
              <w:rPr>
                <w:rFonts w:ascii="Arial" w:hAnsi="Arial"/>
                <w:sz w:val="18"/>
              </w:rPr>
              <w:t>NOTE 3:</w:t>
            </w:r>
          </w:p>
        </w:tc>
        <w:tc>
          <w:tcPr>
            <w:tcW w:w="8200" w:type="dxa"/>
            <w:gridSpan w:val="4"/>
            <w:tcBorders>
              <w:top w:val="nil"/>
              <w:left w:val="nil"/>
              <w:bottom w:val="single" w:sz="4" w:space="0" w:color="auto"/>
              <w:right w:val="single" w:sz="4" w:space="0" w:color="auto"/>
            </w:tcBorders>
          </w:tcPr>
          <w:p w14:paraId="25E170E9" w14:textId="41204ED8" w:rsidR="00B34DAD" w:rsidRPr="001C10C7" w:rsidRDefault="00B34DAD" w:rsidP="001C10C7">
            <w:pPr>
              <w:pStyle w:val="TAL"/>
              <w:rPr>
                <w:b/>
              </w:rPr>
            </w:pPr>
            <w:r w:rsidRPr="001C10C7">
              <w:t>The support of the USAT as defined here requires the support of the UICC API defined in ETSI TS 102 241 </w:t>
            </w:r>
            <w:r w:rsidRPr="001C10C7">
              <w:rPr>
                <w:b/>
              </w:rPr>
              <w:fldChar w:fldCharType="begin"/>
            </w:r>
            <w:r w:rsidRPr="001C10C7">
              <w:instrText xml:space="preserve"> REF _Ref65064651 \r \h </w:instrText>
            </w:r>
            <w:r w:rsidR="001C10C7">
              <w:rPr>
                <w:b/>
              </w:rPr>
              <w:instrText xml:space="preserve"> \* MERGEFORMAT </w:instrText>
            </w:r>
            <w:r w:rsidRPr="001C10C7">
              <w:rPr>
                <w:b/>
              </w:rPr>
            </w:r>
            <w:r w:rsidRPr="001C10C7">
              <w:rPr>
                <w:b/>
              </w:rPr>
              <w:fldChar w:fldCharType="separate"/>
            </w:r>
            <w:r w:rsidR="00E70F48">
              <w:t>[23]</w:t>
            </w:r>
            <w:r w:rsidRPr="001C10C7">
              <w:rPr>
                <w:b/>
              </w:rPr>
              <w:fldChar w:fldCharType="end"/>
            </w:r>
            <w:r w:rsidRPr="001C10C7">
              <w:t xml:space="preserve"> and the USIM API defined in TS 31.130 </w:t>
            </w:r>
            <w:r w:rsidRPr="001C10C7">
              <w:rPr>
                <w:b/>
              </w:rPr>
              <w:fldChar w:fldCharType="begin"/>
            </w:r>
            <w:r w:rsidRPr="001C10C7">
              <w:instrText xml:space="preserve"> REF _Ref62648815 \r \h </w:instrText>
            </w:r>
            <w:r w:rsidR="001C10C7">
              <w:rPr>
                <w:b/>
              </w:rPr>
              <w:instrText xml:space="preserve"> \* MERGEFORMAT </w:instrText>
            </w:r>
            <w:r w:rsidRPr="001C10C7">
              <w:rPr>
                <w:b/>
              </w:rPr>
            </w:r>
            <w:r w:rsidRPr="001C10C7">
              <w:rPr>
                <w:b/>
              </w:rPr>
              <w:fldChar w:fldCharType="separate"/>
            </w:r>
            <w:r w:rsidR="00E70F48">
              <w:t>[17]</w:t>
            </w:r>
            <w:r w:rsidRPr="001C10C7">
              <w:rPr>
                <w:b/>
              </w:rPr>
              <w:fldChar w:fldCharType="end"/>
            </w:r>
          </w:p>
        </w:tc>
      </w:tr>
    </w:tbl>
    <w:p w14:paraId="3E8E1EA1" w14:textId="3D8C50DB" w:rsidR="000352CC" w:rsidRDefault="000352CC">
      <w:pPr>
        <w:spacing w:after="0"/>
      </w:pPr>
    </w:p>
    <w:p w14:paraId="313130BE" w14:textId="3137E049" w:rsidR="00BF1BE4" w:rsidRDefault="00BF1BE4" w:rsidP="00BF1BE4">
      <w:pPr>
        <w:pStyle w:val="Heading2"/>
      </w:pPr>
      <w:bookmarkStart w:id="110" w:name="_Toc103688297"/>
      <w:r>
        <w:t>3.7</w:t>
      </w:r>
      <w:r>
        <w:tab/>
        <w:t>Applicability</w:t>
      </w:r>
      <w:bookmarkEnd w:id="110"/>
    </w:p>
    <w:p w14:paraId="4727C7BC" w14:textId="0AC8C639" w:rsidR="00BF1BE4" w:rsidRPr="003068BA" w:rsidRDefault="00BF1BE4" w:rsidP="00BF1BE4">
      <w:pPr>
        <w:pStyle w:val="Heading3"/>
      </w:pPr>
      <w:bookmarkStart w:id="111" w:name="_Toc103688298"/>
      <w:r w:rsidRPr="003068BA">
        <w:t>3.</w:t>
      </w:r>
      <w:r>
        <w:t>7</w:t>
      </w:r>
      <w:r w:rsidRPr="003068BA">
        <w:t>.</w:t>
      </w:r>
      <w:r>
        <w:t>1</w:t>
      </w:r>
      <w:r w:rsidRPr="003068BA">
        <w:tab/>
        <w:t>Applicability to user equipment</w:t>
      </w:r>
      <w:bookmarkEnd w:id="111"/>
    </w:p>
    <w:p w14:paraId="5C26418D" w14:textId="77777777" w:rsidR="00BF1BE4" w:rsidRPr="003068BA" w:rsidRDefault="00BF1BE4" w:rsidP="00BF1BE4">
      <w:r w:rsidRPr="003068BA">
        <w:t>The applicability to user equipment supporting the non-removable USIM is specified in table B.1.</w:t>
      </w:r>
    </w:p>
    <w:p w14:paraId="42AD9849" w14:textId="642B95DF" w:rsidR="00BF1BE4" w:rsidRDefault="00BF1BE4" w:rsidP="00BF1BE4">
      <w:r w:rsidRPr="003068BA">
        <w:t>Test cases where no verification of APDUs</w:t>
      </w:r>
      <w:r>
        <w:t xml:space="preserve"> or transferred data</w:t>
      </w:r>
      <w:r w:rsidRPr="003068BA">
        <w:t>, timing</w:t>
      </w:r>
      <w:r>
        <w:t>,</w:t>
      </w:r>
      <w:r w:rsidRPr="003068BA">
        <w:t xml:space="preserve"> or checks on file (DF/EF) content is required</w:t>
      </w:r>
      <w:r>
        <w:t>,</w:t>
      </w:r>
      <w:r w:rsidRPr="003068BA">
        <w:t xml:space="preserve"> may refer to tests defined in TS 31.121 </w:t>
      </w:r>
      <w:r w:rsidRPr="008C26FA">
        <w:fldChar w:fldCharType="begin"/>
      </w:r>
      <w:r w:rsidRPr="003068BA">
        <w:instrText xml:space="preserve"> REF _Ref62645896 \r \h </w:instrText>
      </w:r>
      <w:r w:rsidRPr="008C26FA">
        <w:fldChar w:fldCharType="separate"/>
      </w:r>
      <w:r w:rsidR="00E70F48">
        <w:t>[2]</w:t>
      </w:r>
      <w:r w:rsidRPr="008C26FA">
        <w:fldChar w:fldCharType="end"/>
      </w:r>
      <w:r>
        <w:t xml:space="preserve">. Regardless of references to complete tests, test purposes, conformance requirements or test methods from </w:t>
      </w:r>
      <w:r w:rsidRPr="003068BA">
        <w:t>TS 31.121 </w:t>
      </w:r>
      <w:r w:rsidRPr="008C26FA">
        <w:fldChar w:fldCharType="begin"/>
      </w:r>
      <w:r w:rsidRPr="003068BA">
        <w:instrText xml:space="preserve"> REF _Ref62645896 \r \h </w:instrText>
      </w:r>
      <w:r w:rsidRPr="008C26FA">
        <w:fldChar w:fldCharType="separate"/>
      </w:r>
      <w:r w:rsidR="00E70F48">
        <w:t>[2]</w:t>
      </w:r>
      <w:r w:rsidRPr="008C26FA">
        <w:fldChar w:fldCharType="end"/>
      </w:r>
      <w:r>
        <w:t xml:space="preserve"> the applicability of the individual test cases is defined within the present document.</w:t>
      </w:r>
    </w:p>
    <w:p w14:paraId="18B80F19" w14:textId="5F52FA3D" w:rsidR="00BF1BE4" w:rsidRDefault="00BF1BE4" w:rsidP="00BF1BE4">
      <w:r w:rsidRPr="008C26FA">
        <w:t xml:space="preserve">Tests </w:t>
      </w:r>
      <w:r>
        <w:t xml:space="preserve">where </w:t>
      </w:r>
      <w:r w:rsidRPr="008C26FA">
        <w:t xml:space="preserve">a verification of conformance requirements is </w:t>
      </w:r>
      <w:r>
        <w:t xml:space="preserve">not </w:t>
      </w:r>
      <w:r w:rsidRPr="008C26FA">
        <w:t>possible</w:t>
      </w:r>
      <w:r>
        <w:t xml:space="preserve"> by using the implicit verification require the proof of applicability. Such a proof shall include a general description of the verification method used and test sequence specific information about used interfaces, applications and processes involved in the verification process for a conformance requirement. The test sequence specific declaration shall allow the determination of the applicability and the degree of confidence in the test result.</w:t>
      </w:r>
    </w:p>
    <w:p w14:paraId="6827FF1B" w14:textId="4BA57EA9" w:rsidR="00BF1BE4" w:rsidRPr="003068BA" w:rsidRDefault="00BF1BE4" w:rsidP="00BF1BE4">
      <w:pPr>
        <w:pStyle w:val="Heading3"/>
        <w:tabs>
          <w:tab w:val="left" w:pos="1140"/>
        </w:tabs>
        <w:ind w:left="0" w:firstLine="0"/>
      </w:pPr>
      <w:bookmarkStart w:id="112" w:name="_Toc103688299"/>
      <w:r w:rsidRPr="003068BA">
        <w:lastRenderedPageBreak/>
        <w:t>3.</w:t>
      </w:r>
      <w:r>
        <w:t>7</w:t>
      </w:r>
      <w:r w:rsidRPr="003068BA">
        <w:t>.</w:t>
      </w:r>
      <w:r>
        <w:t>2</w:t>
      </w:r>
      <w:r w:rsidRPr="003068BA">
        <w:tab/>
        <w:t>Applicability of the individual tests</w:t>
      </w:r>
      <w:bookmarkEnd w:id="112"/>
    </w:p>
    <w:p w14:paraId="6172A485" w14:textId="77777777" w:rsidR="00BF1BE4" w:rsidRPr="003068BA" w:rsidRDefault="00BF1BE4" w:rsidP="00BF1BE4">
      <w:r w:rsidRPr="003068BA">
        <w:t>Table B.1 lists the optional, conditional or mandatory features for which the supplier of the implementation states the support. As pre-condition the supplier of the implementation shall state the support of possible options in table A.1.</w:t>
      </w:r>
    </w:p>
    <w:p w14:paraId="061E69DF" w14:textId="77777777" w:rsidR="00BF1BE4" w:rsidRPr="003068BA" w:rsidRDefault="00BF1BE4" w:rsidP="00BF1BE4">
      <w:r w:rsidRPr="003068BA">
        <w:t>The "Release XY ME" columns shows the status of the entries as follows:</w:t>
      </w:r>
    </w:p>
    <w:p w14:paraId="57D04489" w14:textId="5769EC93" w:rsidR="00BF1BE4" w:rsidRPr="008C26FA" w:rsidRDefault="00BF1BE4" w:rsidP="00BF1BE4">
      <w:r w:rsidRPr="003068BA">
        <w:t>The following notations, defined in ISO/IEC 9646</w:t>
      </w:r>
      <w:r w:rsidRPr="003068BA">
        <w:noBreakHyphen/>
        <w:t>7 </w:t>
      </w:r>
      <w:r w:rsidRPr="008C26FA">
        <w:fldChar w:fldCharType="begin"/>
      </w:r>
      <w:r w:rsidRPr="003068BA">
        <w:instrText xml:space="preserve"> REF _Ref62646858 \r \h </w:instrText>
      </w:r>
      <w:r w:rsidRPr="008C26FA">
        <w:fldChar w:fldCharType="separate"/>
      </w:r>
      <w:r w:rsidR="00E70F48">
        <w:t>[7]</w:t>
      </w:r>
      <w:r w:rsidRPr="008C26FA">
        <w:fldChar w:fldCharType="end"/>
      </w:r>
      <w:r w:rsidRPr="008C26FA">
        <w:t>, are used for the status column:</w:t>
      </w:r>
    </w:p>
    <w:p w14:paraId="6BE22245" w14:textId="77777777" w:rsidR="00BF1BE4" w:rsidRPr="008C26FA" w:rsidRDefault="00BF1BE4" w:rsidP="00BF1BE4">
      <w:pPr>
        <w:pStyle w:val="EX"/>
      </w:pPr>
      <w:r w:rsidRPr="008C26FA">
        <w:t>M</w:t>
      </w:r>
      <w:r w:rsidRPr="008C26FA">
        <w:tab/>
        <w:t>mandatory – the capability is required to be supported.</w:t>
      </w:r>
    </w:p>
    <w:p w14:paraId="5D499D7C" w14:textId="77777777" w:rsidR="00BF1BE4" w:rsidRPr="003068BA" w:rsidRDefault="00BF1BE4" w:rsidP="00BF1BE4">
      <w:pPr>
        <w:pStyle w:val="EX"/>
      </w:pPr>
      <w:r w:rsidRPr="003068BA">
        <w:t>O</w:t>
      </w:r>
      <w:r w:rsidRPr="003068BA">
        <w:tab/>
        <w:t>optional – the capability may be supported or not.</w:t>
      </w:r>
    </w:p>
    <w:p w14:paraId="6C2B97F4" w14:textId="77777777" w:rsidR="00BF1BE4" w:rsidRPr="003068BA" w:rsidRDefault="00BF1BE4" w:rsidP="00BF1BE4">
      <w:pPr>
        <w:pStyle w:val="EX"/>
      </w:pPr>
      <w:r w:rsidRPr="003068BA">
        <w:t>N/A</w:t>
      </w:r>
      <w:r w:rsidRPr="003068BA">
        <w:tab/>
        <w:t>not applicable – in the given context, it is impossible to use the capability.</w:t>
      </w:r>
    </w:p>
    <w:p w14:paraId="5F7159C9" w14:textId="77777777" w:rsidR="00BF1BE4" w:rsidRPr="003068BA" w:rsidRDefault="00BF1BE4" w:rsidP="00BF1BE4">
      <w:pPr>
        <w:pStyle w:val="EX"/>
      </w:pPr>
      <w:r w:rsidRPr="003068BA">
        <w:t>X</w:t>
      </w:r>
      <w:r w:rsidRPr="003068BA">
        <w:tab/>
        <w:t>prohibited (excluded) – there is a requirement not to use this capability in the given context.</w:t>
      </w:r>
    </w:p>
    <w:p w14:paraId="1A8E4E76" w14:textId="77777777" w:rsidR="00BF1BE4" w:rsidRPr="003068BA" w:rsidRDefault="00BF1BE4" w:rsidP="00BF1BE4">
      <w:pPr>
        <w:pStyle w:val="EX"/>
      </w:pPr>
      <w:r w:rsidRPr="003068BA">
        <w:t>O.i</w:t>
      </w:r>
      <w:r w:rsidRPr="003068BA">
        <w:tab/>
        <w:t>qualified optional – for mutually exclusive or selectable options from a set. "i" is an integer which identifies a unique group of related optional items and the logic of their selection which is defined immediately following the table.</w:t>
      </w:r>
    </w:p>
    <w:p w14:paraId="6064C18F" w14:textId="77777777" w:rsidR="00BF1BE4" w:rsidRPr="003068BA" w:rsidRDefault="00BF1BE4" w:rsidP="00BF1BE4">
      <w:pPr>
        <w:pStyle w:val="EX"/>
      </w:pPr>
      <w:r w:rsidRPr="003068BA">
        <w:t>Ci</w:t>
      </w:r>
      <w:r w:rsidRPr="003068BA">
        <w:tab/>
        <w:t xml:space="preserve">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 </w:t>
      </w:r>
    </w:p>
    <w:p w14:paraId="146269BD" w14:textId="77777777" w:rsidR="00BF1BE4" w:rsidRPr="003068BA" w:rsidRDefault="00BF1BE4" w:rsidP="00BF1BE4">
      <w:r w:rsidRPr="003068BA">
        <w:t>The "Additional test case execution recommendation" column shows the status of the entries as follows:</w:t>
      </w:r>
    </w:p>
    <w:p w14:paraId="1E7F2286" w14:textId="77777777" w:rsidR="00BF1BE4" w:rsidRPr="003068BA" w:rsidRDefault="00BF1BE4" w:rsidP="00BF1BE4">
      <w:pPr>
        <w:pStyle w:val="EX"/>
      </w:pPr>
      <w:r w:rsidRPr="003068BA">
        <w:t>A</w:t>
      </w:r>
      <w:r w:rsidRPr="003068BA">
        <w:tab/>
        <w:t>applicable - the test is applicable according to the corresponding entry in the "Rxx ME" column</w:t>
      </w:r>
    </w:p>
    <w:p w14:paraId="0E5C1E43" w14:textId="77777777" w:rsidR="00BF1BE4" w:rsidRPr="003068BA" w:rsidRDefault="00BF1BE4" w:rsidP="00BF1BE4">
      <w:pPr>
        <w:pStyle w:val="EX"/>
      </w:pPr>
      <w:r w:rsidRPr="003068BA">
        <w:t>R</w:t>
      </w:r>
      <w:r w:rsidRPr="003068BA">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7F01B0ED" w14:textId="77777777" w:rsidR="00BF1BE4" w:rsidRPr="003068BA" w:rsidRDefault="00BF1BE4" w:rsidP="00BF1BE4">
      <w:pPr>
        <w:pStyle w:val="EX"/>
      </w:pPr>
      <w:r w:rsidRPr="003068BA">
        <w:t>AERi</w:t>
      </w:r>
      <w:r w:rsidRPr="003068BA">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7EED63F6" w14:textId="77777777" w:rsidR="00BF1BE4" w:rsidRPr="003068BA" w:rsidRDefault="00BF1BE4" w:rsidP="00BF1BE4">
      <w:pPr>
        <w:pStyle w:val="Caption"/>
      </w:pPr>
      <w:r w:rsidRPr="003068BA">
        <w:t>References to items</w:t>
      </w:r>
    </w:p>
    <w:p w14:paraId="7420DBE9" w14:textId="77777777" w:rsidR="00BF1BE4" w:rsidRPr="003068BA" w:rsidRDefault="00BF1BE4" w:rsidP="00BF1BE4">
      <w:pPr>
        <w:keepNext/>
      </w:pPr>
      <w:r w:rsidRPr="003068BA">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2BA16A1D" w14:textId="77777777" w:rsidR="00BF1BE4" w:rsidRPr="00BF28D9" w:rsidRDefault="00BF1BE4" w:rsidP="00BF1BE4">
      <w:pPr>
        <w:pStyle w:val="EX"/>
        <w:keepLines w:val="0"/>
      </w:pPr>
      <w:r w:rsidRPr="003068BA">
        <w:t>EXAMPLE:</w:t>
      </w:r>
      <w:r w:rsidRPr="003068BA">
        <w:tab/>
        <w:t>A.1/4 is the reference to the answer of item 4 in table A.1.</w:t>
      </w:r>
    </w:p>
    <w:p w14:paraId="6D39E3EC" w14:textId="77777777" w:rsidR="000352CC" w:rsidRPr="003068BA" w:rsidRDefault="000352CC">
      <w:pPr>
        <w:spacing w:after="0"/>
      </w:pPr>
    </w:p>
    <w:p w14:paraId="60E9C1FA" w14:textId="77777777" w:rsidR="000352CC" w:rsidRPr="003068BA" w:rsidRDefault="000352CC">
      <w:pPr>
        <w:spacing w:after="0"/>
        <w:sectPr w:rsidR="000352CC" w:rsidRPr="003068BA">
          <w:headerReference w:type="default" r:id="rId11"/>
          <w:footerReference w:type="default" r:id="rId12"/>
          <w:footnotePr>
            <w:numRestart w:val="eachSect"/>
          </w:footnotePr>
          <w:pgSz w:w="16702" w:h="16840" w:code="9"/>
          <w:pgMar w:top="1416" w:right="5928" w:bottom="1133" w:left="1133" w:header="850" w:footer="340" w:gutter="0"/>
          <w:cols w:space="720"/>
          <w:formProt w:val="0"/>
        </w:sectPr>
      </w:pPr>
    </w:p>
    <w:p w14:paraId="02C38DBC" w14:textId="77777777" w:rsidR="00F26629" w:rsidRPr="003068BA" w:rsidRDefault="00F26629" w:rsidP="006553A7">
      <w:pPr>
        <w:pStyle w:val="Heading2"/>
        <w:tabs>
          <w:tab w:val="left" w:pos="0"/>
        </w:tabs>
        <w:ind w:left="2127" w:hanging="993"/>
      </w:pPr>
      <w:bookmarkStart w:id="113" w:name="_Toc103688300"/>
      <w:r w:rsidRPr="003068BA">
        <w:lastRenderedPageBreak/>
        <w:t>3.8</w:t>
      </w:r>
      <w:r w:rsidRPr="003068BA">
        <w:tab/>
        <w:t>Applicability table</w:t>
      </w:r>
      <w:bookmarkEnd w:id="98"/>
      <w:bookmarkEnd w:id="99"/>
      <w:bookmarkEnd w:id="100"/>
      <w:bookmarkEnd w:id="101"/>
      <w:bookmarkEnd w:id="102"/>
      <w:bookmarkEnd w:id="103"/>
      <w:bookmarkEnd w:id="104"/>
      <w:bookmarkEnd w:id="105"/>
      <w:bookmarkEnd w:id="106"/>
      <w:bookmarkEnd w:id="107"/>
      <w:bookmarkEnd w:id="108"/>
      <w:bookmarkEnd w:id="113"/>
    </w:p>
    <w:p w14:paraId="232106B8" w14:textId="77777777" w:rsidR="00F26629" w:rsidRPr="003068BA" w:rsidRDefault="00F26629" w:rsidP="00BD6AF2">
      <w:pPr>
        <w:pStyle w:val="TH"/>
      </w:pPr>
      <w:r w:rsidRPr="003068BA">
        <w:t>Table B.1: Applicability of tests</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2268"/>
        <w:gridCol w:w="907"/>
        <w:gridCol w:w="850"/>
        <w:gridCol w:w="624"/>
        <w:gridCol w:w="624"/>
        <w:gridCol w:w="624"/>
        <w:gridCol w:w="624"/>
        <w:gridCol w:w="624"/>
        <w:gridCol w:w="1077"/>
        <w:gridCol w:w="794"/>
        <w:gridCol w:w="907"/>
      </w:tblGrid>
      <w:tr w:rsidR="00833735" w:rsidRPr="003068BA" w14:paraId="33EC198D" w14:textId="77777777" w:rsidTr="007F1C8E">
        <w:trPr>
          <w:cantSplit/>
          <w:tblHeader/>
          <w:jc w:val="center"/>
        </w:trPr>
        <w:tc>
          <w:tcPr>
            <w:tcW w:w="454" w:type="dxa"/>
            <w:tcBorders>
              <w:bottom w:val="single" w:sz="4" w:space="0" w:color="auto"/>
            </w:tcBorders>
            <w:shd w:val="clear" w:color="auto" w:fill="D9D9D9" w:themeFill="background1" w:themeFillShade="D9"/>
          </w:tcPr>
          <w:p w14:paraId="450B74C5" w14:textId="77777777" w:rsidR="00833735" w:rsidRPr="003068BA" w:rsidRDefault="00833735" w:rsidP="00BE3B42">
            <w:pPr>
              <w:pStyle w:val="TAH"/>
              <w:rPr>
                <w:snapToGrid w:val="0"/>
              </w:rPr>
            </w:pPr>
            <w:r w:rsidRPr="003068BA">
              <w:rPr>
                <w:snapToGrid w:val="0"/>
              </w:rPr>
              <w:t>Item</w:t>
            </w:r>
          </w:p>
        </w:tc>
        <w:tc>
          <w:tcPr>
            <w:tcW w:w="2268" w:type="dxa"/>
            <w:tcBorders>
              <w:bottom w:val="single" w:sz="4" w:space="0" w:color="auto"/>
            </w:tcBorders>
            <w:shd w:val="clear" w:color="auto" w:fill="D9D9D9" w:themeFill="background1" w:themeFillShade="D9"/>
          </w:tcPr>
          <w:p w14:paraId="638B95B0" w14:textId="77777777" w:rsidR="00833735" w:rsidRPr="003068BA" w:rsidRDefault="00833735" w:rsidP="00BE3B42">
            <w:pPr>
              <w:pStyle w:val="TAH"/>
              <w:rPr>
                <w:snapToGrid w:val="0"/>
              </w:rPr>
            </w:pPr>
            <w:r w:rsidRPr="003068BA">
              <w:rPr>
                <w:snapToGrid w:val="0"/>
              </w:rPr>
              <w:t>Description</w:t>
            </w:r>
          </w:p>
        </w:tc>
        <w:tc>
          <w:tcPr>
            <w:tcW w:w="907" w:type="dxa"/>
            <w:tcBorders>
              <w:bottom w:val="single" w:sz="4" w:space="0" w:color="auto"/>
            </w:tcBorders>
            <w:shd w:val="clear" w:color="auto" w:fill="D9D9D9" w:themeFill="background1" w:themeFillShade="D9"/>
          </w:tcPr>
          <w:p w14:paraId="7CFA5EE5" w14:textId="77777777" w:rsidR="00833735" w:rsidRPr="003068BA" w:rsidRDefault="00833735" w:rsidP="00BE3B42">
            <w:pPr>
              <w:pStyle w:val="TAH"/>
              <w:rPr>
                <w:snapToGrid w:val="0"/>
              </w:rPr>
            </w:pPr>
            <w:r w:rsidRPr="003068BA">
              <w:rPr>
                <w:snapToGrid w:val="0"/>
              </w:rPr>
              <w:t>defined in Rel</w:t>
            </w:r>
          </w:p>
        </w:tc>
        <w:tc>
          <w:tcPr>
            <w:tcW w:w="850" w:type="dxa"/>
            <w:tcBorders>
              <w:bottom w:val="single" w:sz="4" w:space="0" w:color="auto"/>
            </w:tcBorders>
            <w:shd w:val="clear" w:color="auto" w:fill="D9D9D9" w:themeFill="background1" w:themeFillShade="D9"/>
          </w:tcPr>
          <w:p w14:paraId="2C176EDA" w14:textId="77777777" w:rsidR="00833735" w:rsidRPr="003068BA" w:rsidRDefault="00833735" w:rsidP="00BE3B42">
            <w:pPr>
              <w:pStyle w:val="TAH"/>
              <w:rPr>
                <w:snapToGrid w:val="0"/>
              </w:rPr>
            </w:pPr>
            <w:r w:rsidRPr="003068BA">
              <w:rPr>
                <w:snapToGrid w:val="0"/>
              </w:rPr>
              <w:t>Test Seq.(s)</w:t>
            </w:r>
          </w:p>
        </w:tc>
        <w:tc>
          <w:tcPr>
            <w:tcW w:w="624" w:type="dxa"/>
            <w:tcBorders>
              <w:bottom w:val="single" w:sz="4" w:space="0" w:color="auto"/>
            </w:tcBorders>
            <w:shd w:val="clear" w:color="auto" w:fill="D9D9D9" w:themeFill="background1" w:themeFillShade="D9"/>
          </w:tcPr>
          <w:p w14:paraId="3407E6C9" w14:textId="77777777" w:rsidR="00833735" w:rsidRPr="003068BA" w:rsidRDefault="00833735" w:rsidP="00BE3B42">
            <w:pPr>
              <w:pStyle w:val="TAH"/>
              <w:rPr>
                <w:snapToGrid w:val="0"/>
              </w:rPr>
            </w:pPr>
            <w:r w:rsidRPr="003068BA">
              <w:rPr>
                <w:snapToGrid w:val="0"/>
              </w:rPr>
              <w:t>Rel-13 ME</w:t>
            </w:r>
          </w:p>
        </w:tc>
        <w:tc>
          <w:tcPr>
            <w:tcW w:w="624" w:type="dxa"/>
            <w:tcBorders>
              <w:bottom w:val="single" w:sz="4" w:space="0" w:color="auto"/>
            </w:tcBorders>
            <w:shd w:val="clear" w:color="auto" w:fill="D9D9D9" w:themeFill="background1" w:themeFillShade="D9"/>
          </w:tcPr>
          <w:p w14:paraId="2E2D8E0E" w14:textId="77777777" w:rsidR="00833735" w:rsidRPr="003068BA" w:rsidRDefault="00833735" w:rsidP="00BE3B42">
            <w:pPr>
              <w:pStyle w:val="TAH"/>
              <w:rPr>
                <w:snapToGrid w:val="0"/>
              </w:rPr>
            </w:pPr>
            <w:r w:rsidRPr="003068BA">
              <w:rPr>
                <w:snapToGrid w:val="0"/>
              </w:rPr>
              <w:t>Rel-14 ME</w:t>
            </w:r>
          </w:p>
        </w:tc>
        <w:tc>
          <w:tcPr>
            <w:tcW w:w="624" w:type="dxa"/>
            <w:tcBorders>
              <w:bottom w:val="single" w:sz="4" w:space="0" w:color="auto"/>
            </w:tcBorders>
            <w:shd w:val="clear" w:color="auto" w:fill="D9D9D9" w:themeFill="background1" w:themeFillShade="D9"/>
          </w:tcPr>
          <w:p w14:paraId="24AF6B2E" w14:textId="77777777" w:rsidR="00833735" w:rsidRPr="003068BA" w:rsidRDefault="00833735" w:rsidP="00BE3B42">
            <w:pPr>
              <w:pStyle w:val="TAH"/>
              <w:rPr>
                <w:snapToGrid w:val="0"/>
              </w:rPr>
            </w:pPr>
            <w:r w:rsidRPr="003068BA">
              <w:rPr>
                <w:snapToGrid w:val="0"/>
              </w:rPr>
              <w:t>Rel-15 ME</w:t>
            </w:r>
          </w:p>
        </w:tc>
        <w:tc>
          <w:tcPr>
            <w:tcW w:w="624" w:type="dxa"/>
            <w:tcBorders>
              <w:bottom w:val="single" w:sz="4" w:space="0" w:color="auto"/>
            </w:tcBorders>
            <w:shd w:val="clear" w:color="auto" w:fill="D9D9D9" w:themeFill="background1" w:themeFillShade="D9"/>
          </w:tcPr>
          <w:p w14:paraId="78AF911C" w14:textId="77777777" w:rsidR="00833735" w:rsidRPr="003068BA" w:rsidRDefault="00833735" w:rsidP="00BE3B42">
            <w:pPr>
              <w:pStyle w:val="TAH"/>
              <w:rPr>
                <w:snapToGrid w:val="0"/>
              </w:rPr>
            </w:pPr>
            <w:r w:rsidRPr="003068BA">
              <w:rPr>
                <w:snapToGrid w:val="0"/>
              </w:rPr>
              <w:t>Rel-16 ME</w:t>
            </w:r>
          </w:p>
        </w:tc>
        <w:tc>
          <w:tcPr>
            <w:tcW w:w="624" w:type="dxa"/>
            <w:tcBorders>
              <w:bottom w:val="single" w:sz="4" w:space="0" w:color="auto"/>
            </w:tcBorders>
            <w:shd w:val="clear" w:color="auto" w:fill="D9D9D9" w:themeFill="background1" w:themeFillShade="D9"/>
          </w:tcPr>
          <w:p w14:paraId="6E1F880D" w14:textId="2539B8C7" w:rsidR="00833735" w:rsidRPr="003068BA" w:rsidRDefault="00833735" w:rsidP="00BE3B42">
            <w:pPr>
              <w:pStyle w:val="TAH"/>
              <w:rPr>
                <w:snapToGrid w:val="0"/>
              </w:rPr>
            </w:pPr>
            <w:r w:rsidRPr="003068BA">
              <w:rPr>
                <w:snapToGrid w:val="0"/>
              </w:rPr>
              <w:t>Rel-17 ME</w:t>
            </w:r>
          </w:p>
        </w:tc>
        <w:tc>
          <w:tcPr>
            <w:tcW w:w="1077" w:type="dxa"/>
            <w:tcBorders>
              <w:bottom w:val="single" w:sz="4" w:space="0" w:color="auto"/>
            </w:tcBorders>
            <w:shd w:val="clear" w:color="auto" w:fill="D9D9D9" w:themeFill="background1" w:themeFillShade="D9"/>
          </w:tcPr>
          <w:p w14:paraId="025ED15E" w14:textId="52A063BF" w:rsidR="00833735" w:rsidRPr="003068BA" w:rsidRDefault="00833735" w:rsidP="00BE3B42">
            <w:pPr>
              <w:pStyle w:val="TAH"/>
              <w:rPr>
                <w:snapToGrid w:val="0"/>
              </w:rPr>
            </w:pPr>
            <w:r w:rsidRPr="003068BA">
              <w:rPr>
                <w:snapToGrid w:val="0"/>
              </w:rPr>
              <w:t>Network Simulation</w:t>
            </w:r>
          </w:p>
        </w:tc>
        <w:tc>
          <w:tcPr>
            <w:tcW w:w="794" w:type="dxa"/>
            <w:tcBorders>
              <w:bottom w:val="single" w:sz="4" w:space="0" w:color="auto"/>
            </w:tcBorders>
            <w:shd w:val="clear" w:color="auto" w:fill="D9D9D9" w:themeFill="background1" w:themeFillShade="D9"/>
          </w:tcPr>
          <w:p w14:paraId="0A92AFBC" w14:textId="77777777" w:rsidR="00833735" w:rsidRPr="003068BA" w:rsidRDefault="00833735" w:rsidP="00BE3B42">
            <w:pPr>
              <w:pStyle w:val="TAH"/>
              <w:rPr>
                <w:snapToGrid w:val="0"/>
              </w:rPr>
            </w:pPr>
            <w:r w:rsidRPr="003068BA">
              <w:rPr>
                <w:snapToGrid w:val="0"/>
              </w:rPr>
              <w:t>Support</w:t>
            </w:r>
          </w:p>
        </w:tc>
        <w:tc>
          <w:tcPr>
            <w:tcW w:w="907" w:type="dxa"/>
            <w:tcBorders>
              <w:bottom w:val="single" w:sz="4" w:space="0" w:color="auto"/>
            </w:tcBorders>
            <w:shd w:val="clear" w:color="auto" w:fill="D9D9D9" w:themeFill="background1" w:themeFillShade="D9"/>
          </w:tcPr>
          <w:p w14:paraId="386C75B3" w14:textId="77777777" w:rsidR="00833735" w:rsidRPr="003068BA" w:rsidRDefault="00833735" w:rsidP="00BE3B42">
            <w:pPr>
              <w:pStyle w:val="TAH"/>
              <w:rPr>
                <w:snapToGrid w:val="0"/>
              </w:rPr>
            </w:pPr>
            <w:r w:rsidRPr="003068BA">
              <w:rPr>
                <w:snapToGrid w:val="0"/>
              </w:rPr>
              <w:t>AER</w:t>
            </w:r>
          </w:p>
        </w:tc>
      </w:tr>
      <w:tr w:rsidR="00833735" w:rsidRPr="003068BA" w14:paraId="6BB4D5D8" w14:textId="77777777" w:rsidTr="00833735">
        <w:trPr>
          <w:cantSplit/>
          <w:tblHeader/>
          <w:jc w:val="center"/>
        </w:trPr>
        <w:tc>
          <w:tcPr>
            <w:tcW w:w="454" w:type="dxa"/>
            <w:tcBorders>
              <w:bottom w:val="single" w:sz="4" w:space="0" w:color="auto"/>
            </w:tcBorders>
          </w:tcPr>
          <w:p w14:paraId="3C7D4989" w14:textId="47852137" w:rsidR="00833735" w:rsidRPr="003068BA" w:rsidRDefault="00833735" w:rsidP="006553A7">
            <w:pPr>
              <w:spacing w:after="0"/>
              <w:jc w:val="center"/>
              <w:rPr>
                <w:b/>
                <w:snapToGrid w:val="0"/>
              </w:rPr>
            </w:pPr>
            <w:r w:rsidRPr="003068BA">
              <w:rPr>
                <w:b/>
                <w:snapToGrid w:val="0"/>
              </w:rPr>
              <w:t>…</w:t>
            </w:r>
          </w:p>
        </w:tc>
        <w:tc>
          <w:tcPr>
            <w:tcW w:w="2268" w:type="dxa"/>
            <w:tcBorders>
              <w:bottom w:val="single" w:sz="4" w:space="0" w:color="auto"/>
            </w:tcBorders>
          </w:tcPr>
          <w:p w14:paraId="2D7AEA0F" w14:textId="259EADF7" w:rsidR="00833735" w:rsidRPr="003068BA" w:rsidRDefault="00833735" w:rsidP="006553A7">
            <w:pPr>
              <w:spacing w:after="0"/>
              <w:jc w:val="center"/>
              <w:rPr>
                <w:b/>
                <w:snapToGrid w:val="0"/>
              </w:rPr>
            </w:pPr>
          </w:p>
        </w:tc>
        <w:tc>
          <w:tcPr>
            <w:tcW w:w="907" w:type="dxa"/>
            <w:tcBorders>
              <w:bottom w:val="single" w:sz="4" w:space="0" w:color="auto"/>
            </w:tcBorders>
          </w:tcPr>
          <w:p w14:paraId="5F71FA65" w14:textId="77777777" w:rsidR="00833735" w:rsidRPr="003068BA" w:rsidRDefault="00833735" w:rsidP="006553A7">
            <w:pPr>
              <w:spacing w:after="0"/>
              <w:jc w:val="center"/>
              <w:rPr>
                <w:b/>
                <w:snapToGrid w:val="0"/>
              </w:rPr>
            </w:pPr>
          </w:p>
        </w:tc>
        <w:tc>
          <w:tcPr>
            <w:tcW w:w="850" w:type="dxa"/>
            <w:tcBorders>
              <w:bottom w:val="single" w:sz="4" w:space="0" w:color="auto"/>
            </w:tcBorders>
          </w:tcPr>
          <w:p w14:paraId="329FD054" w14:textId="77777777" w:rsidR="00833735" w:rsidRPr="003068BA" w:rsidRDefault="00833735" w:rsidP="006553A7">
            <w:pPr>
              <w:spacing w:after="0"/>
              <w:jc w:val="center"/>
              <w:rPr>
                <w:b/>
                <w:snapToGrid w:val="0"/>
              </w:rPr>
            </w:pPr>
          </w:p>
        </w:tc>
        <w:tc>
          <w:tcPr>
            <w:tcW w:w="624" w:type="dxa"/>
            <w:tcBorders>
              <w:bottom w:val="single" w:sz="4" w:space="0" w:color="auto"/>
            </w:tcBorders>
          </w:tcPr>
          <w:p w14:paraId="2F54E49F" w14:textId="77777777" w:rsidR="00833735" w:rsidRPr="003068BA" w:rsidRDefault="00833735" w:rsidP="006553A7">
            <w:pPr>
              <w:spacing w:after="0"/>
              <w:jc w:val="center"/>
              <w:rPr>
                <w:b/>
                <w:snapToGrid w:val="0"/>
              </w:rPr>
            </w:pPr>
          </w:p>
        </w:tc>
        <w:tc>
          <w:tcPr>
            <w:tcW w:w="624" w:type="dxa"/>
            <w:tcBorders>
              <w:bottom w:val="single" w:sz="4" w:space="0" w:color="auto"/>
            </w:tcBorders>
          </w:tcPr>
          <w:p w14:paraId="66D3844C" w14:textId="77777777" w:rsidR="00833735" w:rsidRPr="003068BA" w:rsidRDefault="00833735" w:rsidP="006553A7">
            <w:pPr>
              <w:spacing w:after="0"/>
              <w:jc w:val="center"/>
              <w:rPr>
                <w:b/>
                <w:snapToGrid w:val="0"/>
              </w:rPr>
            </w:pPr>
          </w:p>
        </w:tc>
        <w:tc>
          <w:tcPr>
            <w:tcW w:w="624" w:type="dxa"/>
            <w:tcBorders>
              <w:bottom w:val="single" w:sz="4" w:space="0" w:color="auto"/>
            </w:tcBorders>
          </w:tcPr>
          <w:p w14:paraId="5B873DF6" w14:textId="77777777" w:rsidR="00833735" w:rsidRPr="003068BA" w:rsidRDefault="00833735" w:rsidP="006553A7">
            <w:pPr>
              <w:spacing w:after="0"/>
              <w:jc w:val="center"/>
              <w:rPr>
                <w:b/>
                <w:snapToGrid w:val="0"/>
              </w:rPr>
            </w:pPr>
          </w:p>
        </w:tc>
        <w:tc>
          <w:tcPr>
            <w:tcW w:w="624" w:type="dxa"/>
            <w:tcBorders>
              <w:bottom w:val="single" w:sz="4" w:space="0" w:color="auto"/>
            </w:tcBorders>
          </w:tcPr>
          <w:p w14:paraId="6E60E4D9" w14:textId="77777777" w:rsidR="00833735" w:rsidRPr="003068BA" w:rsidRDefault="00833735" w:rsidP="006553A7">
            <w:pPr>
              <w:spacing w:after="0"/>
              <w:jc w:val="center"/>
              <w:rPr>
                <w:b/>
                <w:snapToGrid w:val="0"/>
              </w:rPr>
            </w:pPr>
          </w:p>
        </w:tc>
        <w:tc>
          <w:tcPr>
            <w:tcW w:w="624" w:type="dxa"/>
            <w:tcBorders>
              <w:bottom w:val="single" w:sz="4" w:space="0" w:color="auto"/>
            </w:tcBorders>
          </w:tcPr>
          <w:p w14:paraId="5B1C05A4" w14:textId="77777777" w:rsidR="00833735" w:rsidRPr="003068BA" w:rsidRDefault="00833735" w:rsidP="006553A7">
            <w:pPr>
              <w:spacing w:after="0"/>
              <w:jc w:val="center"/>
              <w:rPr>
                <w:b/>
                <w:snapToGrid w:val="0"/>
              </w:rPr>
            </w:pPr>
          </w:p>
        </w:tc>
        <w:tc>
          <w:tcPr>
            <w:tcW w:w="1077" w:type="dxa"/>
            <w:tcBorders>
              <w:bottom w:val="single" w:sz="4" w:space="0" w:color="auto"/>
            </w:tcBorders>
          </w:tcPr>
          <w:p w14:paraId="16385AE9" w14:textId="4AB3499E" w:rsidR="00833735" w:rsidRPr="003068BA" w:rsidRDefault="00833735" w:rsidP="006553A7">
            <w:pPr>
              <w:spacing w:after="0"/>
              <w:jc w:val="center"/>
              <w:rPr>
                <w:b/>
                <w:snapToGrid w:val="0"/>
              </w:rPr>
            </w:pPr>
          </w:p>
        </w:tc>
        <w:tc>
          <w:tcPr>
            <w:tcW w:w="794" w:type="dxa"/>
            <w:tcBorders>
              <w:bottom w:val="single" w:sz="4" w:space="0" w:color="auto"/>
            </w:tcBorders>
          </w:tcPr>
          <w:p w14:paraId="0B045CB6" w14:textId="77777777" w:rsidR="00833735" w:rsidRPr="003068BA" w:rsidRDefault="00833735" w:rsidP="006553A7">
            <w:pPr>
              <w:spacing w:after="0"/>
              <w:jc w:val="center"/>
              <w:rPr>
                <w:b/>
                <w:snapToGrid w:val="0"/>
              </w:rPr>
            </w:pPr>
          </w:p>
        </w:tc>
        <w:tc>
          <w:tcPr>
            <w:tcW w:w="907" w:type="dxa"/>
            <w:tcBorders>
              <w:bottom w:val="single" w:sz="4" w:space="0" w:color="auto"/>
            </w:tcBorders>
          </w:tcPr>
          <w:p w14:paraId="41657135" w14:textId="77777777" w:rsidR="00833735" w:rsidRPr="003068BA" w:rsidRDefault="00833735" w:rsidP="006553A7">
            <w:pPr>
              <w:spacing w:after="0"/>
              <w:jc w:val="center"/>
              <w:rPr>
                <w:b/>
                <w:snapToGrid w:val="0"/>
              </w:rPr>
            </w:pPr>
          </w:p>
        </w:tc>
      </w:tr>
      <w:tr w:rsidR="00833735" w:rsidRPr="003068BA" w14:paraId="4776B06A" w14:textId="77777777" w:rsidTr="00833735">
        <w:trPr>
          <w:cantSplit/>
          <w:jc w:val="center"/>
        </w:trPr>
        <w:tc>
          <w:tcPr>
            <w:tcW w:w="454" w:type="dxa"/>
          </w:tcPr>
          <w:p w14:paraId="039D165C" w14:textId="3194DE5B" w:rsidR="00833735" w:rsidRPr="003068BA" w:rsidRDefault="00833735" w:rsidP="00BD6AF2">
            <w:pPr>
              <w:spacing w:after="0"/>
              <w:jc w:val="center"/>
              <w:rPr>
                <w:rFonts w:ascii="Arial" w:hAnsi="Arial" w:cs="Arial"/>
                <w:sz w:val="18"/>
                <w:szCs w:val="18"/>
              </w:rPr>
            </w:pPr>
            <w:r w:rsidRPr="003068BA">
              <w:rPr>
                <w:rFonts w:ascii="Arial" w:hAnsi="Arial" w:cs="Arial"/>
                <w:sz w:val="18"/>
                <w:szCs w:val="18"/>
              </w:rPr>
              <w:t>X</w:t>
            </w:r>
          </w:p>
        </w:tc>
        <w:tc>
          <w:tcPr>
            <w:tcW w:w="2268" w:type="dxa"/>
          </w:tcPr>
          <w:p w14:paraId="3C6F7C9F" w14:textId="7D749773" w:rsidR="00833735" w:rsidRPr="003068BA" w:rsidRDefault="00833735" w:rsidP="00BD6AF2">
            <w:pPr>
              <w:tabs>
                <w:tab w:val="left" w:pos="3402"/>
              </w:tabs>
              <w:spacing w:after="0"/>
              <w:rPr>
                <w:rFonts w:ascii="Arial" w:hAnsi="Arial" w:cs="Arial"/>
                <w:snapToGrid w:val="0"/>
                <w:color w:val="000000"/>
                <w:sz w:val="18"/>
                <w:szCs w:val="18"/>
              </w:rPr>
            </w:pPr>
            <w:r w:rsidRPr="003068BA">
              <w:rPr>
                <w:rFonts w:ascii="Arial" w:hAnsi="Arial" w:cs="Arial"/>
                <w:snapToGrid w:val="0"/>
                <w:color w:val="000000"/>
                <w:sz w:val="18"/>
                <w:szCs w:val="18"/>
              </w:rPr>
              <w:t>UE identification by short IMSI using a 2 digit MNC</w:t>
            </w:r>
          </w:p>
        </w:tc>
        <w:tc>
          <w:tcPr>
            <w:tcW w:w="907" w:type="dxa"/>
          </w:tcPr>
          <w:p w14:paraId="1C0CB841" w14:textId="77777777" w:rsidR="00833735" w:rsidRPr="003068BA" w:rsidRDefault="00833735" w:rsidP="00BD6AF2">
            <w:pPr>
              <w:spacing w:after="0"/>
              <w:jc w:val="center"/>
              <w:rPr>
                <w:rFonts w:ascii="Arial" w:hAnsi="Arial" w:cs="Arial"/>
                <w:snapToGrid w:val="0"/>
                <w:color w:val="000000"/>
                <w:sz w:val="18"/>
                <w:szCs w:val="18"/>
              </w:rPr>
            </w:pPr>
            <w:r w:rsidRPr="003068BA">
              <w:rPr>
                <w:rFonts w:ascii="Arial" w:hAnsi="Arial" w:cs="Arial"/>
                <w:snapToGrid w:val="0"/>
                <w:color w:val="000000"/>
                <w:sz w:val="18"/>
                <w:szCs w:val="18"/>
              </w:rPr>
              <w:t>R99</w:t>
            </w:r>
          </w:p>
        </w:tc>
        <w:tc>
          <w:tcPr>
            <w:tcW w:w="850" w:type="dxa"/>
          </w:tcPr>
          <w:p w14:paraId="2F055CF2" w14:textId="35E3074F"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5.1.2</w:t>
            </w:r>
          </w:p>
        </w:tc>
        <w:tc>
          <w:tcPr>
            <w:tcW w:w="624" w:type="dxa"/>
          </w:tcPr>
          <w:p w14:paraId="292FC14B" w14:textId="5B8DD1F5"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28172D45" w14:textId="0D5FC0EB"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1C306D6F" w14:textId="3B982F65"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08E30C1A" w14:textId="6702DFC7"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7E31CB63" w14:textId="77777777" w:rsidR="00833735" w:rsidRPr="003068BA" w:rsidRDefault="00833735" w:rsidP="00BD6AF2">
            <w:pPr>
              <w:spacing w:after="0"/>
              <w:jc w:val="center"/>
              <w:rPr>
                <w:rFonts w:ascii="Arial" w:hAnsi="Arial" w:cs="Arial"/>
                <w:bCs/>
                <w:snapToGrid w:val="0"/>
                <w:color w:val="000000"/>
                <w:sz w:val="18"/>
                <w:szCs w:val="18"/>
              </w:rPr>
            </w:pPr>
          </w:p>
        </w:tc>
        <w:tc>
          <w:tcPr>
            <w:tcW w:w="1077" w:type="dxa"/>
          </w:tcPr>
          <w:p w14:paraId="0953ED95" w14:textId="5D115D36"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USS</w:t>
            </w:r>
          </w:p>
        </w:tc>
        <w:tc>
          <w:tcPr>
            <w:tcW w:w="794" w:type="dxa"/>
          </w:tcPr>
          <w:p w14:paraId="73CE2014" w14:textId="77777777" w:rsidR="00833735" w:rsidRPr="003068BA" w:rsidRDefault="00833735" w:rsidP="00BD6AF2">
            <w:pPr>
              <w:spacing w:after="0"/>
              <w:jc w:val="center"/>
              <w:rPr>
                <w:rFonts w:ascii="Arial" w:hAnsi="Arial" w:cs="Arial"/>
                <w:bCs/>
                <w:snapToGrid w:val="0"/>
                <w:color w:val="000000"/>
                <w:sz w:val="18"/>
                <w:szCs w:val="18"/>
              </w:rPr>
            </w:pPr>
          </w:p>
        </w:tc>
        <w:tc>
          <w:tcPr>
            <w:tcW w:w="907" w:type="dxa"/>
          </w:tcPr>
          <w:p w14:paraId="45B18CE3" w14:textId="0025F0C9"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AER001</w:t>
            </w:r>
          </w:p>
        </w:tc>
      </w:tr>
      <w:tr w:rsidR="00833735" w:rsidRPr="003068BA" w14:paraId="7F2AFE55" w14:textId="77777777" w:rsidTr="00833735">
        <w:trPr>
          <w:cantSplit/>
          <w:jc w:val="center"/>
        </w:trPr>
        <w:tc>
          <w:tcPr>
            <w:tcW w:w="454" w:type="dxa"/>
          </w:tcPr>
          <w:p w14:paraId="67CF7AF6" w14:textId="51BBFA0A" w:rsidR="00833735" w:rsidRPr="003068BA" w:rsidRDefault="00833735" w:rsidP="00EB5B77">
            <w:pPr>
              <w:spacing w:after="0"/>
              <w:jc w:val="center"/>
              <w:rPr>
                <w:rFonts w:ascii="Arial" w:hAnsi="Arial" w:cs="Arial"/>
                <w:sz w:val="18"/>
                <w:szCs w:val="18"/>
              </w:rPr>
            </w:pPr>
            <w:r w:rsidRPr="003068BA">
              <w:rPr>
                <w:b/>
                <w:snapToGrid w:val="0"/>
              </w:rPr>
              <w:t>…</w:t>
            </w:r>
          </w:p>
        </w:tc>
        <w:tc>
          <w:tcPr>
            <w:tcW w:w="2268" w:type="dxa"/>
          </w:tcPr>
          <w:p w14:paraId="1DAD2A2D" w14:textId="77777777" w:rsidR="00833735" w:rsidRPr="003068BA" w:rsidRDefault="00833735" w:rsidP="00EB5B77">
            <w:pPr>
              <w:tabs>
                <w:tab w:val="left" w:pos="3402"/>
              </w:tabs>
              <w:spacing w:after="0"/>
              <w:rPr>
                <w:rFonts w:ascii="Arial" w:hAnsi="Arial" w:cs="Arial"/>
                <w:snapToGrid w:val="0"/>
                <w:color w:val="000000"/>
                <w:sz w:val="18"/>
                <w:szCs w:val="18"/>
              </w:rPr>
            </w:pPr>
          </w:p>
        </w:tc>
        <w:tc>
          <w:tcPr>
            <w:tcW w:w="907" w:type="dxa"/>
          </w:tcPr>
          <w:p w14:paraId="1737CF06" w14:textId="77777777" w:rsidR="00833735" w:rsidRPr="003068BA" w:rsidRDefault="00833735" w:rsidP="00EB5B77">
            <w:pPr>
              <w:spacing w:after="0"/>
              <w:jc w:val="center"/>
              <w:rPr>
                <w:rFonts w:ascii="Arial" w:hAnsi="Arial" w:cs="Arial"/>
                <w:snapToGrid w:val="0"/>
                <w:color w:val="000000"/>
                <w:sz w:val="18"/>
                <w:szCs w:val="18"/>
              </w:rPr>
            </w:pPr>
          </w:p>
        </w:tc>
        <w:tc>
          <w:tcPr>
            <w:tcW w:w="850" w:type="dxa"/>
          </w:tcPr>
          <w:p w14:paraId="530DE861" w14:textId="77777777" w:rsidR="00833735" w:rsidRPr="003068BA" w:rsidRDefault="00833735" w:rsidP="00EB5B77">
            <w:pPr>
              <w:spacing w:after="0"/>
              <w:jc w:val="center"/>
              <w:rPr>
                <w:rFonts w:ascii="Arial" w:hAnsi="Arial" w:cs="Arial"/>
                <w:bCs/>
                <w:snapToGrid w:val="0"/>
                <w:color w:val="000000"/>
                <w:sz w:val="18"/>
                <w:szCs w:val="18"/>
              </w:rPr>
            </w:pPr>
          </w:p>
        </w:tc>
        <w:tc>
          <w:tcPr>
            <w:tcW w:w="624" w:type="dxa"/>
          </w:tcPr>
          <w:p w14:paraId="1EEB7E07" w14:textId="77777777" w:rsidR="00833735" w:rsidRPr="003068BA" w:rsidRDefault="00833735" w:rsidP="00EB5B77">
            <w:pPr>
              <w:spacing w:after="0"/>
              <w:jc w:val="center"/>
              <w:rPr>
                <w:rFonts w:ascii="Arial" w:hAnsi="Arial" w:cs="Arial"/>
                <w:bCs/>
                <w:snapToGrid w:val="0"/>
                <w:color w:val="000000"/>
                <w:sz w:val="18"/>
                <w:szCs w:val="18"/>
              </w:rPr>
            </w:pPr>
          </w:p>
        </w:tc>
        <w:tc>
          <w:tcPr>
            <w:tcW w:w="624" w:type="dxa"/>
          </w:tcPr>
          <w:p w14:paraId="4B4E8D96" w14:textId="77777777" w:rsidR="00833735" w:rsidRPr="003068BA" w:rsidRDefault="00833735" w:rsidP="00EB5B77">
            <w:pPr>
              <w:spacing w:after="0"/>
              <w:jc w:val="center"/>
              <w:rPr>
                <w:rFonts w:ascii="Arial" w:hAnsi="Arial" w:cs="Arial"/>
                <w:bCs/>
                <w:snapToGrid w:val="0"/>
                <w:color w:val="000000"/>
                <w:sz w:val="18"/>
                <w:szCs w:val="18"/>
              </w:rPr>
            </w:pPr>
          </w:p>
        </w:tc>
        <w:tc>
          <w:tcPr>
            <w:tcW w:w="624" w:type="dxa"/>
          </w:tcPr>
          <w:p w14:paraId="1F9A926E" w14:textId="77777777" w:rsidR="00833735" w:rsidRPr="003068BA" w:rsidRDefault="00833735" w:rsidP="00EB5B77">
            <w:pPr>
              <w:spacing w:after="0"/>
              <w:jc w:val="center"/>
              <w:rPr>
                <w:rFonts w:ascii="Arial" w:hAnsi="Arial" w:cs="Arial"/>
                <w:bCs/>
                <w:snapToGrid w:val="0"/>
                <w:color w:val="000000"/>
                <w:sz w:val="18"/>
                <w:szCs w:val="18"/>
              </w:rPr>
            </w:pPr>
          </w:p>
        </w:tc>
        <w:tc>
          <w:tcPr>
            <w:tcW w:w="624" w:type="dxa"/>
          </w:tcPr>
          <w:p w14:paraId="07F03EC3" w14:textId="77777777" w:rsidR="00833735" w:rsidRPr="003068BA" w:rsidRDefault="00833735" w:rsidP="00EB5B77">
            <w:pPr>
              <w:spacing w:after="0"/>
              <w:jc w:val="center"/>
              <w:rPr>
                <w:rFonts w:ascii="Arial" w:hAnsi="Arial" w:cs="Arial"/>
                <w:bCs/>
                <w:snapToGrid w:val="0"/>
                <w:color w:val="000000"/>
                <w:sz w:val="18"/>
                <w:szCs w:val="18"/>
              </w:rPr>
            </w:pPr>
          </w:p>
        </w:tc>
        <w:tc>
          <w:tcPr>
            <w:tcW w:w="624" w:type="dxa"/>
          </w:tcPr>
          <w:p w14:paraId="61FCCF06" w14:textId="77777777" w:rsidR="00833735" w:rsidRPr="003068BA" w:rsidRDefault="00833735" w:rsidP="00EB5B77">
            <w:pPr>
              <w:spacing w:after="0"/>
              <w:jc w:val="center"/>
              <w:rPr>
                <w:rFonts w:ascii="Arial" w:hAnsi="Arial" w:cs="Arial"/>
                <w:bCs/>
                <w:snapToGrid w:val="0"/>
                <w:color w:val="000000"/>
                <w:sz w:val="18"/>
                <w:szCs w:val="18"/>
              </w:rPr>
            </w:pPr>
          </w:p>
        </w:tc>
        <w:tc>
          <w:tcPr>
            <w:tcW w:w="1077" w:type="dxa"/>
          </w:tcPr>
          <w:p w14:paraId="26A4662E" w14:textId="57548EF2" w:rsidR="00833735" w:rsidRPr="003068BA" w:rsidRDefault="00833735" w:rsidP="00EB5B77">
            <w:pPr>
              <w:spacing w:after="0"/>
              <w:jc w:val="center"/>
              <w:rPr>
                <w:rFonts w:ascii="Arial" w:hAnsi="Arial" w:cs="Arial"/>
                <w:bCs/>
                <w:snapToGrid w:val="0"/>
                <w:color w:val="000000"/>
                <w:sz w:val="18"/>
                <w:szCs w:val="18"/>
              </w:rPr>
            </w:pPr>
          </w:p>
        </w:tc>
        <w:tc>
          <w:tcPr>
            <w:tcW w:w="794" w:type="dxa"/>
          </w:tcPr>
          <w:p w14:paraId="0BF0B40D" w14:textId="77777777" w:rsidR="00833735" w:rsidRPr="003068BA" w:rsidRDefault="00833735" w:rsidP="00EB5B77">
            <w:pPr>
              <w:spacing w:after="0"/>
              <w:jc w:val="center"/>
              <w:rPr>
                <w:rFonts w:ascii="Arial" w:hAnsi="Arial" w:cs="Arial"/>
                <w:bCs/>
                <w:snapToGrid w:val="0"/>
                <w:color w:val="000000"/>
                <w:sz w:val="18"/>
                <w:szCs w:val="18"/>
              </w:rPr>
            </w:pPr>
          </w:p>
        </w:tc>
        <w:tc>
          <w:tcPr>
            <w:tcW w:w="907" w:type="dxa"/>
          </w:tcPr>
          <w:p w14:paraId="2C381930" w14:textId="77777777" w:rsidR="00833735" w:rsidRPr="003068BA" w:rsidRDefault="00833735" w:rsidP="00EB5B77">
            <w:pPr>
              <w:spacing w:after="0"/>
              <w:jc w:val="center"/>
              <w:rPr>
                <w:rFonts w:ascii="Arial" w:hAnsi="Arial" w:cs="Arial"/>
                <w:bCs/>
                <w:snapToGrid w:val="0"/>
                <w:color w:val="000000"/>
                <w:sz w:val="18"/>
                <w:szCs w:val="18"/>
              </w:rPr>
            </w:pPr>
          </w:p>
        </w:tc>
      </w:tr>
      <w:tr w:rsidR="00833735" w:rsidRPr="003068BA" w14:paraId="7921F461" w14:textId="77777777" w:rsidTr="00833735">
        <w:trPr>
          <w:cantSplit/>
          <w:jc w:val="center"/>
        </w:trPr>
        <w:tc>
          <w:tcPr>
            <w:tcW w:w="454" w:type="dxa"/>
          </w:tcPr>
          <w:p w14:paraId="2E1121B7" w14:textId="2F5A6546" w:rsidR="00833735" w:rsidRPr="003068BA" w:rsidRDefault="00833735" w:rsidP="00E46AB5">
            <w:pPr>
              <w:spacing w:after="0"/>
              <w:jc w:val="center"/>
              <w:rPr>
                <w:b/>
                <w:snapToGrid w:val="0"/>
              </w:rPr>
            </w:pPr>
            <w:r w:rsidRPr="003068BA">
              <w:rPr>
                <w:rFonts w:ascii="Arial" w:hAnsi="Arial" w:cs="Arial"/>
                <w:sz w:val="18"/>
                <w:szCs w:val="18"/>
              </w:rPr>
              <w:t>Y</w:t>
            </w:r>
          </w:p>
        </w:tc>
        <w:tc>
          <w:tcPr>
            <w:tcW w:w="2268" w:type="dxa"/>
          </w:tcPr>
          <w:p w14:paraId="62473F6C" w14:textId="55A7B5A8" w:rsidR="00833735" w:rsidRPr="003068BA" w:rsidRDefault="00833735" w:rsidP="00E46AB5">
            <w:pPr>
              <w:tabs>
                <w:tab w:val="left" w:pos="3402"/>
              </w:tabs>
              <w:spacing w:after="0"/>
              <w:rPr>
                <w:rFonts w:ascii="Arial" w:hAnsi="Arial" w:cs="Arial"/>
                <w:snapToGrid w:val="0"/>
                <w:color w:val="000000"/>
                <w:sz w:val="18"/>
                <w:szCs w:val="18"/>
              </w:rPr>
            </w:pPr>
            <w:r w:rsidRPr="003068BA">
              <w:rPr>
                <w:rFonts w:ascii="Arial" w:hAnsi="Arial" w:cs="Arial"/>
                <w:snapToGrid w:val="0"/>
                <w:color w:val="000000"/>
                <w:sz w:val="18"/>
                <w:szCs w:val="18"/>
              </w:rPr>
              <w:t>SUCI calculation by ME using Profile B</w:t>
            </w:r>
          </w:p>
        </w:tc>
        <w:tc>
          <w:tcPr>
            <w:tcW w:w="907" w:type="dxa"/>
          </w:tcPr>
          <w:p w14:paraId="6258F92F" w14:textId="4AF24636" w:rsidR="00833735" w:rsidRPr="003068BA" w:rsidRDefault="00833735" w:rsidP="00E46AB5">
            <w:pPr>
              <w:spacing w:after="0"/>
              <w:jc w:val="center"/>
              <w:rPr>
                <w:rFonts w:ascii="Arial" w:hAnsi="Arial" w:cs="Arial"/>
                <w:snapToGrid w:val="0"/>
                <w:color w:val="000000"/>
                <w:sz w:val="18"/>
                <w:szCs w:val="18"/>
              </w:rPr>
            </w:pPr>
            <w:r w:rsidRPr="003068BA">
              <w:rPr>
                <w:rFonts w:ascii="Arial" w:hAnsi="Arial" w:cs="Arial"/>
                <w:snapToGrid w:val="0"/>
                <w:color w:val="000000"/>
                <w:sz w:val="18"/>
                <w:szCs w:val="18"/>
              </w:rPr>
              <w:t>Rel-15</w:t>
            </w:r>
          </w:p>
        </w:tc>
        <w:tc>
          <w:tcPr>
            <w:tcW w:w="850" w:type="dxa"/>
          </w:tcPr>
          <w:p w14:paraId="0A5C6FF2" w14:textId="6D8865A2"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5.3.2</w:t>
            </w:r>
          </w:p>
        </w:tc>
        <w:tc>
          <w:tcPr>
            <w:tcW w:w="624" w:type="dxa"/>
          </w:tcPr>
          <w:p w14:paraId="28972A7A" w14:textId="325A6C2A"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4A455E77" w14:textId="51F449DE"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6245D465" w14:textId="23C2B5D9"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2BF20660" w14:textId="7FC70465"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0410BC9D" w14:textId="77777777" w:rsidR="00833735" w:rsidRPr="003068BA" w:rsidRDefault="00833735" w:rsidP="00E46AB5">
            <w:pPr>
              <w:spacing w:after="0"/>
              <w:jc w:val="center"/>
              <w:rPr>
                <w:rFonts w:ascii="Arial" w:hAnsi="Arial" w:cs="Arial"/>
                <w:bCs/>
                <w:snapToGrid w:val="0"/>
                <w:color w:val="000000"/>
                <w:sz w:val="18"/>
                <w:szCs w:val="18"/>
              </w:rPr>
            </w:pPr>
          </w:p>
        </w:tc>
        <w:tc>
          <w:tcPr>
            <w:tcW w:w="1077" w:type="dxa"/>
          </w:tcPr>
          <w:p w14:paraId="7EEB68FD" w14:textId="3A9F15B6"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NG-SS</w:t>
            </w:r>
          </w:p>
        </w:tc>
        <w:tc>
          <w:tcPr>
            <w:tcW w:w="794" w:type="dxa"/>
          </w:tcPr>
          <w:p w14:paraId="2827A321" w14:textId="77777777" w:rsidR="00833735" w:rsidRPr="003068BA" w:rsidRDefault="00833735" w:rsidP="00E46AB5">
            <w:pPr>
              <w:spacing w:after="0"/>
              <w:jc w:val="center"/>
              <w:rPr>
                <w:rFonts w:ascii="Arial" w:hAnsi="Arial" w:cs="Arial"/>
                <w:bCs/>
                <w:snapToGrid w:val="0"/>
                <w:color w:val="000000"/>
                <w:sz w:val="18"/>
                <w:szCs w:val="18"/>
              </w:rPr>
            </w:pPr>
          </w:p>
        </w:tc>
        <w:tc>
          <w:tcPr>
            <w:tcW w:w="907" w:type="dxa"/>
          </w:tcPr>
          <w:p w14:paraId="13A9EE26" w14:textId="1E709920"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AER002</w:t>
            </w:r>
          </w:p>
        </w:tc>
      </w:tr>
      <w:tr w:rsidR="00833735" w:rsidRPr="003068BA" w14:paraId="34FD8DCE" w14:textId="77777777" w:rsidTr="00833735">
        <w:trPr>
          <w:cantSplit/>
          <w:jc w:val="center"/>
        </w:trPr>
        <w:tc>
          <w:tcPr>
            <w:tcW w:w="454" w:type="dxa"/>
          </w:tcPr>
          <w:p w14:paraId="689261B0" w14:textId="6A6F3543" w:rsidR="00833735" w:rsidRPr="003068BA" w:rsidRDefault="00833735" w:rsidP="00E46AB5">
            <w:pPr>
              <w:spacing w:after="0"/>
              <w:jc w:val="center"/>
              <w:rPr>
                <w:b/>
                <w:snapToGrid w:val="0"/>
              </w:rPr>
            </w:pPr>
            <w:r w:rsidRPr="003068BA">
              <w:rPr>
                <w:b/>
                <w:snapToGrid w:val="0"/>
              </w:rPr>
              <w:t>…</w:t>
            </w:r>
          </w:p>
        </w:tc>
        <w:tc>
          <w:tcPr>
            <w:tcW w:w="2268" w:type="dxa"/>
          </w:tcPr>
          <w:p w14:paraId="52BA8B75" w14:textId="77777777" w:rsidR="00833735" w:rsidRPr="003068BA" w:rsidRDefault="00833735" w:rsidP="00E46AB5">
            <w:pPr>
              <w:tabs>
                <w:tab w:val="left" w:pos="3402"/>
              </w:tabs>
              <w:spacing w:after="0"/>
              <w:rPr>
                <w:rFonts w:ascii="Arial" w:hAnsi="Arial" w:cs="Arial"/>
                <w:snapToGrid w:val="0"/>
                <w:color w:val="000000"/>
                <w:sz w:val="18"/>
                <w:szCs w:val="18"/>
              </w:rPr>
            </w:pPr>
          </w:p>
        </w:tc>
        <w:tc>
          <w:tcPr>
            <w:tcW w:w="907" w:type="dxa"/>
          </w:tcPr>
          <w:p w14:paraId="5984DE45" w14:textId="77777777" w:rsidR="00833735" w:rsidRPr="003068BA" w:rsidRDefault="00833735" w:rsidP="00E46AB5">
            <w:pPr>
              <w:spacing w:after="0"/>
              <w:jc w:val="center"/>
              <w:rPr>
                <w:rFonts w:ascii="Arial" w:hAnsi="Arial" w:cs="Arial"/>
                <w:snapToGrid w:val="0"/>
                <w:color w:val="000000"/>
                <w:sz w:val="18"/>
                <w:szCs w:val="18"/>
              </w:rPr>
            </w:pPr>
          </w:p>
        </w:tc>
        <w:tc>
          <w:tcPr>
            <w:tcW w:w="850" w:type="dxa"/>
          </w:tcPr>
          <w:p w14:paraId="594FE3F1"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48516A62"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766B0B83"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03A59F99"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03E85F91"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2947F095" w14:textId="77777777" w:rsidR="00833735" w:rsidRPr="003068BA" w:rsidRDefault="00833735" w:rsidP="00E46AB5">
            <w:pPr>
              <w:spacing w:after="0"/>
              <w:jc w:val="center"/>
              <w:rPr>
                <w:rFonts w:ascii="Arial" w:hAnsi="Arial" w:cs="Arial"/>
                <w:bCs/>
                <w:snapToGrid w:val="0"/>
                <w:color w:val="000000"/>
                <w:sz w:val="18"/>
                <w:szCs w:val="18"/>
              </w:rPr>
            </w:pPr>
          </w:p>
        </w:tc>
        <w:tc>
          <w:tcPr>
            <w:tcW w:w="1077" w:type="dxa"/>
          </w:tcPr>
          <w:p w14:paraId="04A6ECE2" w14:textId="1120902E" w:rsidR="00833735" w:rsidRPr="003068BA" w:rsidRDefault="00833735" w:rsidP="00E46AB5">
            <w:pPr>
              <w:spacing w:after="0"/>
              <w:jc w:val="center"/>
              <w:rPr>
                <w:rFonts w:ascii="Arial" w:hAnsi="Arial" w:cs="Arial"/>
                <w:bCs/>
                <w:snapToGrid w:val="0"/>
                <w:color w:val="000000"/>
                <w:sz w:val="18"/>
                <w:szCs w:val="18"/>
              </w:rPr>
            </w:pPr>
          </w:p>
        </w:tc>
        <w:tc>
          <w:tcPr>
            <w:tcW w:w="794" w:type="dxa"/>
          </w:tcPr>
          <w:p w14:paraId="12DA5E37" w14:textId="77777777" w:rsidR="00833735" w:rsidRPr="003068BA" w:rsidRDefault="00833735" w:rsidP="00E46AB5">
            <w:pPr>
              <w:spacing w:after="0"/>
              <w:jc w:val="center"/>
              <w:rPr>
                <w:rFonts w:ascii="Arial" w:hAnsi="Arial" w:cs="Arial"/>
                <w:bCs/>
                <w:snapToGrid w:val="0"/>
                <w:color w:val="000000"/>
                <w:sz w:val="18"/>
                <w:szCs w:val="18"/>
              </w:rPr>
            </w:pPr>
          </w:p>
        </w:tc>
        <w:tc>
          <w:tcPr>
            <w:tcW w:w="907" w:type="dxa"/>
          </w:tcPr>
          <w:p w14:paraId="5E5D1BBA" w14:textId="77777777" w:rsidR="00833735" w:rsidRPr="003068BA" w:rsidRDefault="00833735" w:rsidP="00E46AB5">
            <w:pPr>
              <w:spacing w:after="0"/>
              <w:jc w:val="center"/>
              <w:rPr>
                <w:rFonts w:ascii="Arial" w:hAnsi="Arial" w:cs="Arial"/>
                <w:bCs/>
                <w:snapToGrid w:val="0"/>
                <w:color w:val="000000"/>
                <w:sz w:val="18"/>
                <w:szCs w:val="18"/>
              </w:rPr>
            </w:pPr>
          </w:p>
        </w:tc>
      </w:tr>
      <w:tr w:rsidR="00833735" w:rsidRPr="003068BA" w14:paraId="3B42BF2B" w14:textId="77777777" w:rsidTr="00833735">
        <w:trPr>
          <w:cantSplit/>
          <w:jc w:val="center"/>
        </w:trPr>
        <w:tc>
          <w:tcPr>
            <w:tcW w:w="454" w:type="dxa"/>
          </w:tcPr>
          <w:p w14:paraId="0D3023D2" w14:textId="13E6418D" w:rsidR="00833735" w:rsidRPr="003068BA" w:rsidRDefault="00833735" w:rsidP="00E46AB5">
            <w:pPr>
              <w:spacing w:after="0"/>
              <w:jc w:val="center"/>
              <w:rPr>
                <w:b/>
                <w:snapToGrid w:val="0"/>
              </w:rPr>
            </w:pPr>
            <w:r w:rsidRPr="003068BA">
              <w:rPr>
                <w:rFonts w:ascii="Arial" w:hAnsi="Arial" w:cs="Arial"/>
                <w:sz w:val="18"/>
                <w:szCs w:val="18"/>
              </w:rPr>
              <w:t>Z</w:t>
            </w:r>
          </w:p>
        </w:tc>
        <w:tc>
          <w:tcPr>
            <w:tcW w:w="2268" w:type="dxa"/>
          </w:tcPr>
          <w:p w14:paraId="0ADAF32D" w14:textId="753D8224" w:rsidR="00833735" w:rsidRPr="003068BA" w:rsidRDefault="00833735" w:rsidP="00E46AB5">
            <w:pPr>
              <w:tabs>
                <w:tab w:val="left" w:pos="3402"/>
              </w:tabs>
              <w:spacing w:after="0"/>
              <w:rPr>
                <w:rFonts w:ascii="Arial" w:hAnsi="Arial" w:cs="Arial"/>
                <w:snapToGrid w:val="0"/>
                <w:color w:val="000000"/>
                <w:sz w:val="18"/>
                <w:szCs w:val="18"/>
              </w:rPr>
            </w:pPr>
            <w:r w:rsidRPr="003068BA">
              <w:rPr>
                <w:rFonts w:ascii="Arial" w:hAnsi="Arial" w:cs="Arial"/>
                <w:snapToGrid w:val="0"/>
                <w:color w:val="000000"/>
                <w:sz w:val="18"/>
                <w:szCs w:val="18"/>
              </w:rPr>
              <w:t>Adding FPLMN to the forbidden PLMN list when accessing E UTRAN</w:t>
            </w:r>
          </w:p>
        </w:tc>
        <w:tc>
          <w:tcPr>
            <w:tcW w:w="907" w:type="dxa"/>
          </w:tcPr>
          <w:p w14:paraId="0CAFCE8E" w14:textId="3B32614C" w:rsidR="00833735" w:rsidRPr="003068BA" w:rsidRDefault="00833735" w:rsidP="00E46AB5">
            <w:pPr>
              <w:spacing w:after="0"/>
              <w:jc w:val="center"/>
              <w:rPr>
                <w:rFonts w:ascii="Arial" w:hAnsi="Arial" w:cs="Arial"/>
                <w:snapToGrid w:val="0"/>
                <w:color w:val="000000"/>
                <w:sz w:val="18"/>
                <w:szCs w:val="18"/>
              </w:rPr>
            </w:pPr>
            <w:r w:rsidRPr="003068BA">
              <w:rPr>
                <w:rFonts w:ascii="Arial" w:hAnsi="Arial" w:cs="Arial"/>
                <w:snapToGrid w:val="0"/>
                <w:color w:val="000000"/>
                <w:sz w:val="18"/>
                <w:szCs w:val="18"/>
              </w:rPr>
              <w:t>Rel-8</w:t>
            </w:r>
          </w:p>
        </w:tc>
        <w:tc>
          <w:tcPr>
            <w:tcW w:w="850" w:type="dxa"/>
          </w:tcPr>
          <w:p w14:paraId="4F93E2D2" w14:textId="2797A48A"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7.1.4</w:t>
            </w:r>
          </w:p>
        </w:tc>
        <w:tc>
          <w:tcPr>
            <w:tcW w:w="624" w:type="dxa"/>
          </w:tcPr>
          <w:p w14:paraId="1870EEA2" w14:textId="13622D2E"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3F7F8528" w14:textId="386BFD1A"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1A24343D" w14:textId="21D99B8C"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79F4C06E" w14:textId="3431202E"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40539E51" w14:textId="77777777" w:rsidR="00833735" w:rsidRPr="003068BA" w:rsidRDefault="00833735" w:rsidP="00E46AB5">
            <w:pPr>
              <w:spacing w:after="0"/>
              <w:jc w:val="center"/>
              <w:rPr>
                <w:rFonts w:ascii="Arial" w:hAnsi="Arial" w:cs="Arial"/>
                <w:bCs/>
                <w:snapToGrid w:val="0"/>
                <w:color w:val="000000"/>
                <w:sz w:val="18"/>
                <w:szCs w:val="18"/>
              </w:rPr>
            </w:pPr>
          </w:p>
        </w:tc>
        <w:tc>
          <w:tcPr>
            <w:tcW w:w="1077" w:type="dxa"/>
          </w:tcPr>
          <w:p w14:paraId="3D87259C" w14:textId="47E53CA0"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E-USS or NB-SS</w:t>
            </w:r>
          </w:p>
        </w:tc>
        <w:tc>
          <w:tcPr>
            <w:tcW w:w="794" w:type="dxa"/>
          </w:tcPr>
          <w:p w14:paraId="04BAB003" w14:textId="77777777" w:rsidR="00833735" w:rsidRPr="003068BA" w:rsidRDefault="00833735" w:rsidP="00E46AB5">
            <w:pPr>
              <w:spacing w:after="0"/>
              <w:jc w:val="center"/>
              <w:rPr>
                <w:rFonts w:ascii="Arial" w:hAnsi="Arial" w:cs="Arial"/>
                <w:bCs/>
                <w:snapToGrid w:val="0"/>
                <w:color w:val="000000"/>
                <w:sz w:val="18"/>
                <w:szCs w:val="18"/>
              </w:rPr>
            </w:pPr>
          </w:p>
        </w:tc>
        <w:tc>
          <w:tcPr>
            <w:tcW w:w="907" w:type="dxa"/>
          </w:tcPr>
          <w:p w14:paraId="08FF0A81" w14:textId="21763908"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AER003</w:t>
            </w:r>
          </w:p>
        </w:tc>
      </w:tr>
      <w:tr w:rsidR="00833735" w:rsidRPr="003068BA" w14:paraId="22034628" w14:textId="77777777" w:rsidTr="00833735">
        <w:trPr>
          <w:cantSplit/>
          <w:jc w:val="center"/>
        </w:trPr>
        <w:tc>
          <w:tcPr>
            <w:tcW w:w="454" w:type="dxa"/>
          </w:tcPr>
          <w:p w14:paraId="7F92595F" w14:textId="710D3E04" w:rsidR="00833735" w:rsidRPr="003068BA" w:rsidRDefault="00833735" w:rsidP="00E46AB5">
            <w:pPr>
              <w:spacing w:after="0"/>
              <w:rPr>
                <w:rFonts w:ascii="Arial" w:hAnsi="Arial" w:cs="Arial"/>
                <w:sz w:val="18"/>
                <w:szCs w:val="18"/>
              </w:rPr>
            </w:pPr>
            <w:r w:rsidRPr="003068BA">
              <w:rPr>
                <w:b/>
                <w:snapToGrid w:val="0"/>
              </w:rPr>
              <w:t>…</w:t>
            </w:r>
          </w:p>
        </w:tc>
        <w:tc>
          <w:tcPr>
            <w:tcW w:w="2268" w:type="dxa"/>
          </w:tcPr>
          <w:p w14:paraId="2C7B9B02" w14:textId="77777777" w:rsidR="00833735" w:rsidRPr="003068BA" w:rsidRDefault="00833735" w:rsidP="00E46AB5">
            <w:pPr>
              <w:tabs>
                <w:tab w:val="left" w:pos="3402"/>
              </w:tabs>
              <w:spacing w:after="0"/>
              <w:rPr>
                <w:rFonts w:ascii="Arial" w:hAnsi="Arial" w:cs="Arial"/>
                <w:snapToGrid w:val="0"/>
                <w:color w:val="000000"/>
                <w:sz w:val="18"/>
                <w:szCs w:val="18"/>
              </w:rPr>
            </w:pPr>
            <w:commentRangeStart w:id="114"/>
          </w:p>
        </w:tc>
        <w:tc>
          <w:tcPr>
            <w:tcW w:w="907" w:type="dxa"/>
          </w:tcPr>
          <w:p w14:paraId="1CF65B31" w14:textId="77777777" w:rsidR="00833735" w:rsidRPr="003068BA" w:rsidRDefault="00833735" w:rsidP="00E46AB5">
            <w:pPr>
              <w:spacing w:after="0"/>
              <w:jc w:val="center"/>
              <w:rPr>
                <w:rFonts w:ascii="Arial" w:hAnsi="Arial" w:cs="Arial"/>
                <w:snapToGrid w:val="0"/>
                <w:color w:val="000000"/>
                <w:sz w:val="18"/>
                <w:szCs w:val="18"/>
              </w:rPr>
            </w:pPr>
          </w:p>
        </w:tc>
        <w:tc>
          <w:tcPr>
            <w:tcW w:w="850" w:type="dxa"/>
          </w:tcPr>
          <w:p w14:paraId="32153ADF"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57B2619F"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7158087F"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594AD404"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26B47C3D"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46D26736" w14:textId="77777777" w:rsidR="00833735" w:rsidRPr="003068BA" w:rsidRDefault="00833735" w:rsidP="00E46AB5">
            <w:pPr>
              <w:spacing w:after="0"/>
              <w:jc w:val="center"/>
              <w:rPr>
                <w:rFonts w:ascii="Arial" w:hAnsi="Arial" w:cs="Arial"/>
                <w:bCs/>
                <w:snapToGrid w:val="0"/>
                <w:color w:val="000000"/>
                <w:sz w:val="18"/>
                <w:szCs w:val="18"/>
              </w:rPr>
            </w:pPr>
          </w:p>
        </w:tc>
        <w:tc>
          <w:tcPr>
            <w:tcW w:w="1077" w:type="dxa"/>
          </w:tcPr>
          <w:p w14:paraId="750F0161" w14:textId="62ED5B3F" w:rsidR="00833735" w:rsidRPr="003068BA" w:rsidRDefault="00833735" w:rsidP="00E46AB5">
            <w:pPr>
              <w:spacing w:after="0"/>
              <w:jc w:val="center"/>
              <w:rPr>
                <w:rFonts w:ascii="Arial" w:hAnsi="Arial" w:cs="Arial"/>
                <w:bCs/>
                <w:snapToGrid w:val="0"/>
                <w:color w:val="000000"/>
                <w:sz w:val="18"/>
                <w:szCs w:val="18"/>
              </w:rPr>
            </w:pPr>
          </w:p>
        </w:tc>
        <w:commentRangeEnd w:id="114"/>
        <w:tc>
          <w:tcPr>
            <w:tcW w:w="794" w:type="dxa"/>
          </w:tcPr>
          <w:p w14:paraId="5BB4E28B" w14:textId="77777777" w:rsidR="00833735" w:rsidRPr="008C26FA" w:rsidRDefault="00833735" w:rsidP="00E46AB5">
            <w:pPr>
              <w:spacing w:after="0"/>
              <w:jc w:val="center"/>
              <w:rPr>
                <w:rFonts w:ascii="Arial" w:hAnsi="Arial" w:cs="Arial"/>
                <w:bCs/>
                <w:snapToGrid w:val="0"/>
                <w:color w:val="000000"/>
                <w:sz w:val="18"/>
                <w:szCs w:val="18"/>
              </w:rPr>
            </w:pPr>
            <w:r w:rsidRPr="008C26FA">
              <w:rPr>
                <w:rStyle w:val="CommentReference"/>
                <w:rFonts w:ascii="CG Times (WN)" w:hAnsi="CG Times (WN)"/>
              </w:rPr>
              <w:commentReference w:id="114"/>
            </w:r>
          </w:p>
        </w:tc>
        <w:tc>
          <w:tcPr>
            <w:tcW w:w="907" w:type="dxa"/>
          </w:tcPr>
          <w:p w14:paraId="4563D586" w14:textId="77777777" w:rsidR="00833735" w:rsidRPr="008C26FA" w:rsidRDefault="00833735" w:rsidP="00E46AB5">
            <w:pPr>
              <w:spacing w:after="0"/>
              <w:jc w:val="center"/>
              <w:rPr>
                <w:rFonts w:ascii="Arial" w:hAnsi="Arial" w:cs="Arial"/>
                <w:bCs/>
                <w:snapToGrid w:val="0"/>
                <w:color w:val="000000"/>
                <w:sz w:val="18"/>
                <w:szCs w:val="18"/>
              </w:rPr>
            </w:pPr>
          </w:p>
        </w:tc>
      </w:tr>
    </w:tbl>
    <w:p w14:paraId="2F5AA515" w14:textId="77777777" w:rsidR="00F26629" w:rsidRPr="003068BA" w:rsidRDefault="00F26629" w:rsidP="00BD6AF2">
      <w:pPr>
        <w:keepNext/>
        <w:keepLines/>
        <w:spacing w:before="240"/>
        <w:jc w:val="center"/>
        <w:rPr>
          <w:rFonts w:ascii="Arial" w:hAnsi="Arial"/>
          <w:b/>
        </w:rPr>
      </w:pPr>
    </w:p>
    <w:tbl>
      <w:tblPr>
        <w:tblStyle w:val="TableGrid"/>
        <w:tblW w:w="0" w:type="auto"/>
        <w:tblInd w:w="1526" w:type="dxa"/>
        <w:tblLook w:val="04A0" w:firstRow="1" w:lastRow="0" w:firstColumn="1" w:lastColumn="0" w:noHBand="0" w:noVBand="1"/>
      </w:tblPr>
      <w:tblGrid>
        <w:gridCol w:w="897"/>
        <w:gridCol w:w="3686"/>
        <w:gridCol w:w="6520"/>
      </w:tblGrid>
      <w:tr w:rsidR="00F26629" w:rsidRPr="003068BA" w14:paraId="516137A4" w14:textId="77777777" w:rsidTr="00F26629">
        <w:tc>
          <w:tcPr>
            <w:tcW w:w="897" w:type="dxa"/>
            <w:tcBorders>
              <w:top w:val="single" w:sz="4" w:space="0" w:color="auto"/>
              <w:left w:val="single" w:sz="4" w:space="0" w:color="auto"/>
              <w:bottom w:val="nil"/>
              <w:right w:val="nil"/>
            </w:tcBorders>
          </w:tcPr>
          <w:p w14:paraId="437BD08C" w14:textId="77777777" w:rsidR="00F26629" w:rsidRPr="003068BA" w:rsidRDefault="00F26629" w:rsidP="00BD6AF2">
            <w:pPr>
              <w:spacing w:before="20" w:after="20"/>
              <w:jc w:val="center"/>
              <w:rPr>
                <w:rFonts w:ascii="Arial" w:hAnsi="Arial"/>
                <w:bCs/>
              </w:rPr>
            </w:pPr>
            <w:r w:rsidRPr="003068BA">
              <w:rPr>
                <w:rFonts w:ascii="Arial" w:hAnsi="Arial" w:cs="Arial"/>
                <w:bCs/>
                <w:snapToGrid w:val="0"/>
                <w:color w:val="000000"/>
                <w:sz w:val="18"/>
                <w:szCs w:val="18"/>
              </w:rPr>
              <w:t>C001</w:t>
            </w:r>
          </w:p>
        </w:tc>
        <w:tc>
          <w:tcPr>
            <w:tcW w:w="3686" w:type="dxa"/>
            <w:tcBorders>
              <w:top w:val="single" w:sz="4" w:space="0" w:color="auto"/>
              <w:left w:val="nil"/>
              <w:bottom w:val="nil"/>
              <w:right w:val="nil"/>
            </w:tcBorders>
          </w:tcPr>
          <w:p w14:paraId="7FFC745B" w14:textId="3F6532DA" w:rsidR="00F26629" w:rsidRPr="003068BA" w:rsidRDefault="000352CC" w:rsidP="00BD6AF2">
            <w:pPr>
              <w:spacing w:before="20" w:after="20"/>
              <w:rPr>
                <w:rFonts w:ascii="Arial" w:hAnsi="Arial"/>
                <w:bCs/>
              </w:rPr>
            </w:pPr>
            <w:r w:rsidRPr="003068BA">
              <w:rPr>
                <w:rFonts w:ascii="Arial" w:hAnsi="Arial"/>
                <w:bCs/>
              </w:rPr>
              <w:t xml:space="preserve">IF </w:t>
            </w:r>
            <w:r w:rsidR="00FD1837" w:rsidRPr="003068BA">
              <w:rPr>
                <w:rFonts w:ascii="Arial" w:hAnsi="Arial"/>
                <w:bCs/>
              </w:rPr>
              <w:t>A.1/</w:t>
            </w:r>
            <w:r w:rsidR="00746902" w:rsidRPr="003068BA">
              <w:rPr>
                <w:rFonts w:ascii="Arial" w:hAnsi="Arial"/>
                <w:bCs/>
              </w:rPr>
              <w:t>14</w:t>
            </w:r>
            <w:r w:rsidR="00FD1837" w:rsidRPr="003068BA">
              <w:rPr>
                <w:rFonts w:ascii="Arial" w:hAnsi="Arial"/>
                <w:bCs/>
              </w:rPr>
              <w:t xml:space="preserve"> </w:t>
            </w:r>
            <w:r w:rsidRPr="003068BA">
              <w:rPr>
                <w:rFonts w:ascii="Arial" w:hAnsi="Arial"/>
                <w:bCs/>
              </w:rPr>
              <w:t>THEN M ELSE N/A</w:t>
            </w:r>
          </w:p>
        </w:tc>
        <w:tc>
          <w:tcPr>
            <w:tcW w:w="6520" w:type="dxa"/>
            <w:tcBorders>
              <w:top w:val="single" w:sz="4" w:space="0" w:color="auto"/>
              <w:left w:val="nil"/>
              <w:bottom w:val="nil"/>
              <w:right w:val="single" w:sz="4" w:space="0" w:color="auto"/>
            </w:tcBorders>
          </w:tcPr>
          <w:p w14:paraId="1308BDAC" w14:textId="77777777" w:rsidR="00F26629" w:rsidRPr="003068BA" w:rsidRDefault="000352CC" w:rsidP="00BD6AF2">
            <w:pPr>
              <w:spacing w:before="20" w:after="20"/>
              <w:rPr>
                <w:rFonts w:ascii="Arial" w:hAnsi="Arial"/>
                <w:bCs/>
              </w:rPr>
            </w:pPr>
            <w:r w:rsidRPr="003068BA">
              <w:rPr>
                <w:rFonts w:ascii="Arial" w:hAnsi="Arial" w:cs="Arial"/>
                <w:bCs/>
                <w:sz w:val="18"/>
                <w:szCs w:val="18"/>
              </w:rPr>
              <w:t>O_NON-REMOVABLE_UICC_ONLY</w:t>
            </w:r>
          </w:p>
        </w:tc>
      </w:tr>
      <w:tr w:rsidR="00F26629" w:rsidRPr="003068BA" w14:paraId="34DB0561" w14:textId="77777777" w:rsidTr="00F26629">
        <w:tc>
          <w:tcPr>
            <w:tcW w:w="897" w:type="dxa"/>
            <w:tcBorders>
              <w:top w:val="nil"/>
              <w:left w:val="single" w:sz="4" w:space="0" w:color="auto"/>
              <w:bottom w:val="nil"/>
              <w:right w:val="nil"/>
            </w:tcBorders>
          </w:tcPr>
          <w:p w14:paraId="19A06559" w14:textId="77777777" w:rsidR="00F26629" w:rsidRPr="003068BA" w:rsidRDefault="00F26629" w:rsidP="00BD6AF2">
            <w:pPr>
              <w:spacing w:before="20" w:after="20"/>
              <w:jc w:val="center"/>
              <w:rPr>
                <w:rFonts w:ascii="Arial" w:hAnsi="Arial" w:cs="Arial"/>
                <w:bCs/>
                <w:snapToGrid w:val="0"/>
                <w:color w:val="000000"/>
                <w:sz w:val="18"/>
                <w:szCs w:val="18"/>
              </w:rPr>
            </w:pPr>
            <w:r w:rsidRPr="003068BA">
              <w:rPr>
                <w:rFonts w:ascii="Arial" w:hAnsi="Arial" w:cs="Arial"/>
                <w:bCs/>
                <w:snapToGrid w:val="0"/>
                <w:color w:val="000000"/>
                <w:sz w:val="18"/>
                <w:szCs w:val="18"/>
              </w:rPr>
              <w:t>O.1</w:t>
            </w:r>
          </w:p>
        </w:tc>
        <w:tc>
          <w:tcPr>
            <w:tcW w:w="3686" w:type="dxa"/>
            <w:tcBorders>
              <w:top w:val="nil"/>
              <w:left w:val="nil"/>
              <w:bottom w:val="nil"/>
              <w:right w:val="nil"/>
            </w:tcBorders>
          </w:tcPr>
          <w:p w14:paraId="395CC7D9" w14:textId="77777777" w:rsidR="00F26629" w:rsidRPr="003068BA" w:rsidRDefault="00BD6AF2" w:rsidP="00BD6AF2">
            <w:pPr>
              <w:spacing w:before="20" w:after="20"/>
              <w:rPr>
                <w:rFonts w:ascii="Arial" w:hAnsi="Arial" w:cs="Arial"/>
                <w:bCs/>
                <w:sz w:val="18"/>
                <w:szCs w:val="18"/>
              </w:rPr>
            </w:pPr>
            <w:r w:rsidRPr="003068BA">
              <w:rPr>
                <w:rFonts w:ascii="Arial" w:hAnsi="Arial" w:cs="Arial"/>
                <w:bCs/>
                <w:sz w:val="18"/>
                <w:szCs w:val="18"/>
              </w:rPr>
              <w:t>TBD</w:t>
            </w:r>
          </w:p>
        </w:tc>
        <w:tc>
          <w:tcPr>
            <w:tcW w:w="6520" w:type="dxa"/>
            <w:tcBorders>
              <w:top w:val="nil"/>
              <w:left w:val="nil"/>
              <w:bottom w:val="nil"/>
              <w:right w:val="single" w:sz="4" w:space="0" w:color="auto"/>
            </w:tcBorders>
          </w:tcPr>
          <w:p w14:paraId="376B925F" w14:textId="77777777" w:rsidR="00F26629" w:rsidRPr="003068BA" w:rsidRDefault="00F26629" w:rsidP="00BD6AF2">
            <w:pPr>
              <w:spacing w:before="20" w:after="20"/>
              <w:rPr>
                <w:rFonts w:ascii="Arial" w:hAnsi="Arial" w:cs="Arial"/>
                <w:bCs/>
                <w:sz w:val="18"/>
                <w:szCs w:val="18"/>
              </w:rPr>
            </w:pPr>
          </w:p>
        </w:tc>
      </w:tr>
      <w:tr w:rsidR="00F26629" w:rsidRPr="003068BA" w14:paraId="474F1156" w14:textId="77777777" w:rsidTr="00F26629">
        <w:tc>
          <w:tcPr>
            <w:tcW w:w="897" w:type="dxa"/>
            <w:tcBorders>
              <w:top w:val="nil"/>
              <w:left w:val="single" w:sz="4" w:space="0" w:color="auto"/>
              <w:bottom w:val="nil"/>
              <w:right w:val="nil"/>
            </w:tcBorders>
          </w:tcPr>
          <w:p w14:paraId="516A1CEC" w14:textId="77777777" w:rsidR="00F26629" w:rsidRPr="003068BA" w:rsidRDefault="00F26629" w:rsidP="00BD6AF2">
            <w:pPr>
              <w:spacing w:before="20" w:after="2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AER001</w:t>
            </w:r>
          </w:p>
        </w:tc>
        <w:tc>
          <w:tcPr>
            <w:tcW w:w="3686" w:type="dxa"/>
            <w:tcBorders>
              <w:top w:val="nil"/>
              <w:left w:val="nil"/>
              <w:bottom w:val="nil"/>
              <w:right w:val="nil"/>
            </w:tcBorders>
          </w:tcPr>
          <w:p w14:paraId="6EE47CE6" w14:textId="5B278DEB" w:rsidR="00F26629" w:rsidRPr="003068BA" w:rsidRDefault="00E46AB5" w:rsidP="00BD6AF2">
            <w:pPr>
              <w:spacing w:before="20" w:after="20"/>
              <w:rPr>
                <w:rFonts w:ascii="Arial" w:hAnsi="Arial" w:cs="Arial"/>
                <w:bCs/>
                <w:sz w:val="18"/>
                <w:szCs w:val="18"/>
              </w:rPr>
            </w:pPr>
            <w:r w:rsidRPr="003068BA">
              <w:rPr>
                <w:rFonts w:ascii="Arial" w:hAnsi="Arial" w:cs="Arial"/>
                <w:bCs/>
                <w:szCs w:val="18"/>
              </w:rPr>
              <w:t>IF A.1/1 AND A.1/</w:t>
            </w:r>
            <w:r w:rsidR="00746902" w:rsidRPr="003068BA">
              <w:rPr>
                <w:rFonts w:ascii="Arial" w:hAnsi="Arial" w:cs="Arial"/>
                <w:bCs/>
                <w:szCs w:val="18"/>
              </w:rPr>
              <w:t>14</w:t>
            </w:r>
            <w:r w:rsidRPr="003068BA">
              <w:rPr>
                <w:rFonts w:ascii="Arial" w:hAnsi="Arial" w:cs="Arial"/>
                <w:bCs/>
                <w:szCs w:val="18"/>
              </w:rPr>
              <w:t xml:space="preserve"> THEN A ELSE R</w:t>
            </w:r>
          </w:p>
        </w:tc>
        <w:tc>
          <w:tcPr>
            <w:tcW w:w="6520" w:type="dxa"/>
            <w:tcBorders>
              <w:top w:val="nil"/>
              <w:left w:val="nil"/>
              <w:bottom w:val="nil"/>
              <w:right w:val="single" w:sz="4" w:space="0" w:color="auto"/>
            </w:tcBorders>
          </w:tcPr>
          <w:p w14:paraId="4E98645D" w14:textId="54B77DA2" w:rsidR="00F26629" w:rsidRPr="003068BA" w:rsidRDefault="00E46AB5" w:rsidP="00BD6AF2">
            <w:pPr>
              <w:spacing w:before="20" w:after="20"/>
              <w:rPr>
                <w:rFonts w:ascii="Arial" w:hAnsi="Arial" w:cs="Arial"/>
                <w:bCs/>
                <w:sz w:val="18"/>
                <w:szCs w:val="18"/>
              </w:rPr>
            </w:pPr>
            <w:r w:rsidRPr="003068BA">
              <w:rPr>
                <w:rFonts w:ascii="Arial" w:hAnsi="Arial" w:cs="Arial"/>
                <w:bCs/>
                <w:snapToGrid w:val="0"/>
                <w:color w:val="000000"/>
                <w:szCs w:val="18"/>
              </w:rPr>
              <w:t>O_UTRAN AND O_NON-REMOVABLE_UICC_ONLY</w:t>
            </w:r>
          </w:p>
        </w:tc>
      </w:tr>
      <w:tr w:rsidR="00E46AB5" w:rsidRPr="003068BA" w14:paraId="71ADD172" w14:textId="77777777" w:rsidTr="00F26629">
        <w:tc>
          <w:tcPr>
            <w:tcW w:w="897" w:type="dxa"/>
            <w:tcBorders>
              <w:top w:val="nil"/>
              <w:left w:val="single" w:sz="4" w:space="0" w:color="auto"/>
              <w:bottom w:val="nil"/>
              <w:right w:val="nil"/>
            </w:tcBorders>
          </w:tcPr>
          <w:p w14:paraId="3435E37E" w14:textId="5ED9E628" w:rsidR="00E46AB5" w:rsidRPr="003068BA" w:rsidRDefault="00E46AB5" w:rsidP="00E46AB5">
            <w:pPr>
              <w:spacing w:before="20" w:after="2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AER002</w:t>
            </w:r>
          </w:p>
        </w:tc>
        <w:tc>
          <w:tcPr>
            <w:tcW w:w="3686" w:type="dxa"/>
            <w:tcBorders>
              <w:top w:val="nil"/>
              <w:left w:val="nil"/>
              <w:bottom w:val="nil"/>
              <w:right w:val="nil"/>
            </w:tcBorders>
          </w:tcPr>
          <w:p w14:paraId="12652355" w14:textId="239440E3" w:rsidR="00E46AB5" w:rsidRPr="003068BA" w:rsidRDefault="00E46AB5" w:rsidP="00E46AB5">
            <w:pPr>
              <w:spacing w:before="20" w:after="20"/>
              <w:rPr>
                <w:rFonts w:ascii="Arial" w:hAnsi="Arial" w:cs="Arial"/>
                <w:bCs/>
                <w:szCs w:val="18"/>
              </w:rPr>
            </w:pPr>
            <w:r w:rsidRPr="003068BA">
              <w:rPr>
                <w:rFonts w:ascii="Arial" w:hAnsi="Arial" w:cs="Arial"/>
                <w:bCs/>
                <w:szCs w:val="18"/>
              </w:rPr>
              <w:t>IF A.1/4 AND A.1/5 AND A.1/</w:t>
            </w:r>
            <w:r w:rsidR="00746902" w:rsidRPr="003068BA">
              <w:rPr>
                <w:rFonts w:ascii="Arial" w:hAnsi="Arial" w:cs="Arial"/>
                <w:bCs/>
                <w:szCs w:val="18"/>
              </w:rPr>
              <w:t>14</w:t>
            </w:r>
            <w:r w:rsidRPr="003068BA">
              <w:rPr>
                <w:rFonts w:ascii="Arial" w:hAnsi="Arial" w:cs="Arial"/>
                <w:bCs/>
                <w:szCs w:val="18"/>
              </w:rPr>
              <w:t xml:space="preserve"> THEN A ELSE R</w:t>
            </w:r>
          </w:p>
        </w:tc>
        <w:tc>
          <w:tcPr>
            <w:tcW w:w="6520" w:type="dxa"/>
            <w:tcBorders>
              <w:top w:val="nil"/>
              <w:left w:val="nil"/>
              <w:bottom w:val="nil"/>
              <w:right w:val="single" w:sz="4" w:space="0" w:color="auto"/>
            </w:tcBorders>
          </w:tcPr>
          <w:p w14:paraId="4D091D17" w14:textId="01C3CA8E" w:rsidR="00E46AB5" w:rsidRPr="003068BA" w:rsidRDefault="00E46AB5" w:rsidP="00E46AB5">
            <w:pPr>
              <w:spacing w:before="20" w:after="20"/>
              <w:rPr>
                <w:rFonts w:ascii="Arial" w:hAnsi="Arial" w:cs="Arial"/>
                <w:bCs/>
                <w:snapToGrid w:val="0"/>
                <w:color w:val="000000"/>
                <w:szCs w:val="18"/>
              </w:rPr>
            </w:pPr>
            <w:r w:rsidRPr="003068BA">
              <w:rPr>
                <w:rFonts w:ascii="Arial" w:hAnsi="Arial" w:cs="Arial"/>
                <w:bCs/>
                <w:snapToGrid w:val="0"/>
                <w:color w:val="000000"/>
                <w:szCs w:val="18"/>
              </w:rPr>
              <w:t>O_5GC AND O_5G</w:t>
            </w:r>
            <w:r w:rsidR="00746902" w:rsidRPr="003068BA">
              <w:rPr>
                <w:rFonts w:ascii="Arial" w:hAnsi="Arial" w:cs="Arial"/>
                <w:bCs/>
                <w:snapToGrid w:val="0"/>
                <w:color w:val="000000"/>
                <w:szCs w:val="18"/>
              </w:rPr>
              <w:t>_</w:t>
            </w:r>
            <w:r w:rsidRPr="003068BA">
              <w:rPr>
                <w:rFonts w:ascii="Arial" w:hAnsi="Arial" w:cs="Arial"/>
                <w:bCs/>
                <w:snapToGrid w:val="0"/>
                <w:color w:val="000000"/>
                <w:szCs w:val="18"/>
              </w:rPr>
              <w:t>NR AND O_NON-REMOVABLE_UICC_ONLY</w:t>
            </w:r>
          </w:p>
        </w:tc>
      </w:tr>
      <w:tr w:rsidR="00E46AB5" w:rsidRPr="003068BA" w14:paraId="1AFECB20" w14:textId="77777777" w:rsidTr="00F26629">
        <w:tc>
          <w:tcPr>
            <w:tcW w:w="897" w:type="dxa"/>
            <w:tcBorders>
              <w:top w:val="nil"/>
              <w:left w:val="single" w:sz="4" w:space="0" w:color="auto"/>
              <w:bottom w:val="nil"/>
              <w:right w:val="nil"/>
            </w:tcBorders>
          </w:tcPr>
          <w:p w14:paraId="7D77D6C7" w14:textId="53E1F3D3" w:rsidR="00E46AB5" w:rsidRPr="003068BA" w:rsidRDefault="00E46AB5" w:rsidP="00E46AB5">
            <w:pPr>
              <w:spacing w:before="20" w:after="2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AER003</w:t>
            </w:r>
          </w:p>
        </w:tc>
        <w:tc>
          <w:tcPr>
            <w:tcW w:w="3686" w:type="dxa"/>
            <w:tcBorders>
              <w:top w:val="nil"/>
              <w:left w:val="nil"/>
              <w:bottom w:val="nil"/>
              <w:right w:val="nil"/>
            </w:tcBorders>
          </w:tcPr>
          <w:p w14:paraId="7977888D" w14:textId="16DAAA46" w:rsidR="00E46AB5" w:rsidRPr="003068BA" w:rsidRDefault="00E46AB5" w:rsidP="00E46AB5">
            <w:pPr>
              <w:spacing w:before="20" w:after="20"/>
              <w:rPr>
                <w:rFonts w:ascii="Arial" w:hAnsi="Arial" w:cs="Arial"/>
                <w:bCs/>
                <w:szCs w:val="18"/>
              </w:rPr>
            </w:pPr>
            <w:r w:rsidRPr="003068BA">
              <w:rPr>
                <w:rFonts w:ascii="Arial" w:hAnsi="Arial" w:cs="Arial"/>
                <w:bCs/>
                <w:szCs w:val="18"/>
              </w:rPr>
              <w:t>IF (A.1/2 OR A.1/3) AND A.1/</w:t>
            </w:r>
            <w:r w:rsidR="00746902" w:rsidRPr="003068BA">
              <w:rPr>
                <w:rFonts w:ascii="Arial" w:hAnsi="Arial" w:cs="Arial"/>
                <w:bCs/>
                <w:szCs w:val="18"/>
              </w:rPr>
              <w:t>14</w:t>
            </w:r>
            <w:r w:rsidRPr="003068BA">
              <w:rPr>
                <w:rFonts w:ascii="Arial" w:hAnsi="Arial" w:cs="Arial"/>
                <w:bCs/>
                <w:szCs w:val="18"/>
              </w:rPr>
              <w:t xml:space="preserve"> THEN A ELSE R</w:t>
            </w:r>
          </w:p>
        </w:tc>
        <w:tc>
          <w:tcPr>
            <w:tcW w:w="6520" w:type="dxa"/>
            <w:tcBorders>
              <w:top w:val="nil"/>
              <w:left w:val="nil"/>
              <w:bottom w:val="nil"/>
              <w:right w:val="single" w:sz="4" w:space="0" w:color="auto"/>
            </w:tcBorders>
          </w:tcPr>
          <w:p w14:paraId="79BE7797" w14:textId="6344A532" w:rsidR="00E46AB5" w:rsidRPr="003068BA" w:rsidRDefault="00E46AB5" w:rsidP="00E46AB5">
            <w:pPr>
              <w:spacing w:before="20" w:after="20"/>
              <w:rPr>
                <w:rFonts w:ascii="Arial" w:hAnsi="Arial" w:cs="Arial"/>
                <w:bCs/>
                <w:snapToGrid w:val="0"/>
                <w:color w:val="000000"/>
                <w:szCs w:val="18"/>
              </w:rPr>
            </w:pPr>
            <w:r w:rsidRPr="003068BA">
              <w:rPr>
                <w:rFonts w:ascii="Arial" w:hAnsi="Arial" w:cs="Arial"/>
                <w:bCs/>
                <w:snapToGrid w:val="0"/>
                <w:color w:val="000000"/>
                <w:szCs w:val="18"/>
              </w:rPr>
              <w:t>(O_E-UTRAN OR O_NB-IoT) AND O_NON-REMOVABLE_UICC_ONLY</w:t>
            </w:r>
          </w:p>
        </w:tc>
      </w:tr>
      <w:tr w:rsidR="00E46AB5" w:rsidRPr="003068BA" w14:paraId="5116196E" w14:textId="77777777" w:rsidTr="00F26629">
        <w:tc>
          <w:tcPr>
            <w:tcW w:w="11103" w:type="dxa"/>
            <w:gridSpan w:val="3"/>
            <w:tcBorders>
              <w:top w:val="single" w:sz="4" w:space="0" w:color="auto"/>
            </w:tcBorders>
          </w:tcPr>
          <w:p w14:paraId="3F58EA02" w14:textId="77777777" w:rsidR="00E46AB5" w:rsidRPr="003068BA" w:rsidRDefault="00E46AB5" w:rsidP="00E46AB5">
            <w:pPr>
              <w:spacing w:before="20" w:after="20"/>
              <w:ind w:left="851" w:hanging="851"/>
              <w:rPr>
                <w:rFonts w:ascii="Arial" w:hAnsi="Arial"/>
                <w:snapToGrid w:val="0"/>
                <w:sz w:val="18"/>
              </w:rPr>
            </w:pPr>
            <w:r w:rsidRPr="003068BA">
              <w:rPr>
                <w:rFonts w:ascii="Arial" w:hAnsi="Arial"/>
                <w:snapToGrid w:val="0"/>
                <w:sz w:val="18"/>
              </w:rPr>
              <w:t>NOTE 1:</w:t>
            </w:r>
            <w:r w:rsidRPr="003068BA">
              <w:rPr>
                <w:rFonts w:ascii="Arial" w:hAnsi="Arial"/>
                <w:sz w:val="18"/>
              </w:rPr>
              <w:tab/>
              <w:t xml:space="preserve">IF C001 </w:t>
            </w:r>
            <w:r w:rsidRPr="003068BA">
              <w:rPr>
                <w:rFonts w:ascii="Arial" w:hAnsi="Arial"/>
                <w:snapToGrid w:val="0"/>
                <w:sz w:val="18"/>
              </w:rPr>
              <w:t>FFS.</w:t>
            </w:r>
          </w:p>
        </w:tc>
      </w:tr>
    </w:tbl>
    <w:p w14:paraId="6B2A538E" w14:textId="77777777" w:rsidR="00464C55" w:rsidRPr="003068BA" w:rsidRDefault="00464C55" w:rsidP="00464C55">
      <w:pPr>
        <w:pStyle w:val="TH"/>
        <w:jc w:val="left"/>
      </w:pPr>
    </w:p>
    <w:p w14:paraId="5C990579" w14:textId="77777777" w:rsidR="00BD6AF2" w:rsidRPr="003068BA" w:rsidRDefault="00BD6AF2" w:rsidP="00464C55">
      <w:pPr>
        <w:keepNext/>
        <w:keepLines/>
        <w:pageBreakBefore/>
        <w:pBdr>
          <w:top w:val="single" w:sz="12" w:space="3" w:color="auto"/>
        </w:pBdr>
        <w:spacing w:before="240"/>
        <w:ind w:left="851" w:hanging="851"/>
        <w:outlineLvl w:val="0"/>
        <w:rPr>
          <w:rFonts w:ascii="Arial" w:hAnsi="Arial"/>
          <w:sz w:val="36"/>
        </w:rPr>
        <w:sectPr w:rsidR="00BD6AF2" w:rsidRPr="003068BA" w:rsidSect="00BD6AF2">
          <w:footnotePr>
            <w:numRestart w:val="eachSect"/>
          </w:footnotePr>
          <w:pgSz w:w="21635" w:h="11907" w:orient="landscape" w:code="9"/>
          <w:pgMar w:top="1133" w:right="6211" w:bottom="1133" w:left="1133" w:header="850" w:footer="340" w:gutter="0"/>
          <w:cols w:space="720"/>
          <w:formProt w:val="0"/>
          <w:docGrid w:linePitch="272"/>
        </w:sectPr>
      </w:pPr>
    </w:p>
    <w:p w14:paraId="7573D3B0" w14:textId="41878714" w:rsidR="00B13C35" w:rsidRPr="003068BA" w:rsidRDefault="00B13C35" w:rsidP="00F930CE">
      <w:pPr>
        <w:pStyle w:val="Heading1"/>
      </w:pPr>
      <w:bookmarkStart w:id="115" w:name="_Toc103688301"/>
      <w:r w:rsidRPr="003068BA">
        <w:lastRenderedPageBreak/>
        <w:t>4</w:t>
      </w:r>
      <w:r w:rsidRPr="003068BA">
        <w:tab/>
        <w:t>Test environment</w:t>
      </w:r>
      <w:bookmarkEnd w:id="109"/>
      <w:bookmarkEnd w:id="115"/>
    </w:p>
    <w:p w14:paraId="778CF3E1" w14:textId="4632E06A" w:rsidR="00B13C35" w:rsidRDefault="00B13C35" w:rsidP="00F930CE">
      <w:pPr>
        <w:pStyle w:val="Heading2"/>
      </w:pPr>
      <w:bookmarkStart w:id="116" w:name="_Toc58494983"/>
      <w:bookmarkStart w:id="117" w:name="_Toc103688302"/>
      <w:r w:rsidRPr="003068BA">
        <w:t>4.</w:t>
      </w:r>
      <w:r w:rsidR="00AD2B20">
        <w:t>1</w:t>
      </w:r>
      <w:r w:rsidRPr="003068BA">
        <w:tab/>
      </w:r>
      <w:r w:rsidR="00417AD2">
        <w:t>T</w:t>
      </w:r>
      <w:r w:rsidR="00417AD2" w:rsidRPr="003068BA">
        <w:t xml:space="preserve">est </w:t>
      </w:r>
      <w:r w:rsidRPr="003068BA">
        <w:t>environment</w:t>
      </w:r>
      <w:bookmarkEnd w:id="116"/>
      <w:r w:rsidR="00417AD2">
        <w:t xml:space="preserve"> d</w:t>
      </w:r>
      <w:r w:rsidR="00417AD2" w:rsidRPr="003068BA">
        <w:t>escription</w:t>
      </w:r>
      <w:bookmarkEnd w:id="117"/>
    </w:p>
    <w:p w14:paraId="773D9E6E" w14:textId="10AA3A62" w:rsidR="00B27F08" w:rsidRDefault="00B27F08" w:rsidP="00F930CE">
      <w:pPr>
        <w:pStyle w:val="Heading3"/>
      </w:pPr>
      <w:bookmarkStart w:id="118" w:name="_Toc103688303"/>
      <w:r>
        <w:t>4.1.1</w:t>
      </w:r>
      <w:r>
        <w:tab/>
        <w:t>General test environmen</w:t>
      </w:r>
      <w:r w:rsidR="00F930CE">
        <w:t>t</w:t>
      </w:r>
      <w:bookmarkEnd w:id="118"/>
    </w:p>
    <w:p w14:paraId="75750322" w14:textId="7BFD08E0" w:rsidR="00B13C35" w:rsidRDefault="002675A6" w:rsidP="00B13C35">
      <w:r w:rsidRPr="003068BA">
        <w:t>Without having</w:t>
      </w:r>
      <w:r w:rsidR="000A62CA" w:rsidRPr="003068BA">
        <w:t xml:space="preserve"> the UICC-terminal interface accessible</w:t>
      </w:r>
      <w:r w:rsidR="00575F2A" w:rsidRPr="003068BA">
        <w:t xml:space="preserve"> </w:t>
      </w:r>
      <w:r w:rsidR="000A62CA" w:rsidRPr="003068BA">
        <w:t>a</w:t>
      </w:r>
      <w:r w:rsidR="00575F2A" w:rsidRPr="003068BA">
        <w:t xml:space="preserve"> direct verification of </w:t>
      </w:r>
      <w:r w:rsidR="000A62CA" w:rsidRPr="003068BA">
        <w:t>APDU</w:t>
      </w:r>
      <w:r w:rsidR="003C77FD">
        <w:t>/data</w:t>
      </w:r>
      <w:r w:rsidR="00575F2A" w:rsidRPr="003068BA">
        <w:t xml:space="preserve"> </w:t>
      </w:r>
      <w:r w:rsidR="003C77FD">
        <w:t xml:space="preserve">timing and </w:t>
      </w:r>
      <w:r w:rsidR="00575F2A" w:rsidRPr="003068BA">
        <w:t>content</w:t>
      </w:r>
      <w:r w:rsidR="000A62CA" w:rsidRPr="003068BA">
        <w:t xml:space="preserve">s </w:t>
      </w:r>
      <w:r w:rsidR="00575F2A" w:rsidRPr="003068BA">
        <w:t>is not possible.</w:t>
      </w:r>
      <w:r w:rsidR="003C77FD">
        <w:t xml:space="preserve"> Thus, alternative implementations and methods will be used to provide sufficient confidence in the result obtained.</w:t>
      </w:r>
      <w:r w:rsidR="00575F2A" w:rsidRPr="003068BA">
        <w:t xml:space="preserve"> The present document </w:t>
      </w:r>
      <w:r w:rsidR="00A3346A">
        <w:t>will not specify</w:t>
      </w:r>
      <w:r w:rsidRPr="003068BA">
        <w:t xml:space="preserve"> a</w:t>
      </w:r>
      <w:r w:rsidR="003C77FD">
        <w:t>n authoritative</w:t>
      </w:r>
      <w:r w:rsidRPr="003068BA">
        <w:t xml:space="preserve"> test environment</w:t>
      </w:r>
      <w:r w:rsidR="003C77FD">
        <w:t>. The following figure shows a test environment</w:t>
      </w:r>
      <w:r w:rsidRPr="003068BA">
        <w:t xml:space="preserve"> that allow</w:t>
      </w:r>
      <w:r w:rsidR="003C77FD">
        <w:t>s</w:t>
      </w:r>
      <w:r w:rsidRPr="003068BA">
        <w:t xml:space="preserve"> the verification of test results </w:t>
      </w:r>
      <w:r w:rsidR="00364636" w:rsidRPr="003068BA">
        <w:t>for UEs with an integrated and not removable UICC/USIM (nrUSIM)</w:t>
      </w:r>
      <w:r w:rsidR="000A62CA" w:rsidRPr="003068BA">
        <w:t>.</w:t>
      </w:r>
    </w:p>
    <w:p w14:paraId="394B4667" w14:textId="77777777" w:rsidR="003C77FD" w:rsidRPr="003068BA" w:rsidRDefault="003C77FD" w:rsidP="003C77FD">
      <w:r w:rsidRPr="003068BA">
        <w:t>Without having the UICC-terminal interface accessible</w:t>
      </w:r>
      <w:r>
        <w:t>,</w:t>
      </w:r>
      <w:r w:rsidRPr="003068BA">
        <w:t xml:space="preserve"> a direct verification of APDU</w:t>
      </w:r>
      <w:r>
        <w:t xml:space="preserve"> or data</w:t>
      </w:r>
      <w:r w:rsidRPr="003068BA">
        <w:t xml:space="preserve"> contents is not possible. The present document shall provide a test environment and test methods that allow the verification of test results for UEs with an integrated and not removable UICC/USIM (nrUSIM).</w:t>
      </w:r>
    </w:p>
    <w:p w14:paraId="73C06D27" w14:textId="0D744D2D" w:rsidR="003C77FD" w:rsidRPr="003068BA" w:rsidRDefault="003C77FD" w:rsidP="00432774">
      <w:pPr>
        <w:pStyle w:val="FigureTitle"/>
      </w:pPr>
      <w:r w:rsidRPr="001F5A70">
        <w:t>Fig</w:t>
      </w:r>
      <w:r w:rsidRPr="00D24D6D">
        <w:t>u</w:t>
      </w:r>
      <w:r w:rsidRPr="00057384">
        <w:t>re 4.1: G</w:t>
      </w:r>
      <w:r w:rsidRPr="00A3346A">
        <w:t>eneral test environment</w:t>
      </w:r>
      <w:r>
        <w:rPr>
          <w:noProof/>
        </w:rPr>
        <w:drawing>
          <wp:inline distT="0" distB="0" distL="0" distR="0" wp14:anchorId="2A949A44" wp14:editId="21EEE7DD">
            <wp:extent cx="6122035" cy="3560053"/>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plicitFlow.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2035" cy="3560053"/>
                    </a:xfrm>
                    <a:prstGeom prst="rect">
                      <a:avLst/>
                    </a:prstGeom>
                  </pic:spPr>
                </pic:pic>
              </a:graphicData>
            </a:graphic>
          </wp:inline>
        </w:drawing>
      </w:r>
    </w:p>
    <w:p w14:paraId="6AE181D1" w14:textId="76B8B4A4" w:rsidR="003C77FD" w:rsidRDefault="00B13C35" w:rsidP="00F930CE">
      <w:r w:rsidRPr="003068BA">
        <w:t xml:space="preserve">Figure 4.1 </w:t>
      </w:r>
      <w:r w:rsidR="008D0C97" w:rsidRPr="003068BA">
        <w:t xml:space="preserve">gives an overview </w:t>
      </w:r>
      <w:r w:rsidR="003C77FD">
        <w:t>on how a test case shall be executed.</w:t>
      </w:r>
    </w:p>
    <w:p w14:paraId="683E31F9" w14:textId="77777777" w:rsidR="003C77FD" w:rsidRDefault="003C77FD" w:rsidP="00F930CE">
      <w:r>
        <w:t>Based on the identified test purpose and the related conformance requirements an appropriate test sequence is defined. The test itself can be split into three phases:</w:t>
      </w:r>
    </w:p>
    <w:p w14:paraId="1D9F5D4E" w14:textId="74B655AD" w:rsidR="003C77FD" w:rsidRDefault="003C77FD" w:rsidP="00F930CE">
      <w:pPr>
        <w:pStyle w:val="B1"/>
      </w:pPr>
      <w:r>
        <w:t>In the preparation phase the initial set-up for the test case is performed. Test specific data is transferred to the nrUSIM. E.g. by provisioning a test specific profile.</w:t>
      </w:r>
    </w:p>
    <w:p w14:paraId="6A214C89" w14:textId="51D7546A" w:rsidR="003C77FD" w:rsidRDefault="003C77FD" w:rsidP="00F930CE">
      <w:pPr>
        <w:pStyle w:val="B1"/>
      </w:pPr>
      <w:r>
        <w:t xml:space="preserve">In the execution phase the test procedure is performed. It has to be ensured that all steps defined in the test procedure are executed and that they are executed in order. The data generated during this execution is stored in the </w:t>
      </w:r>
      <w:r w:rsidR="00C74F84">
        <w:t>TT</w:t>
      </w:r>
      <w:r>
        <w:t>.</w:t>
      </w:r>
    </w:p>
    <w:p w14:paraId="3F700783" w14:textId="287F0E94" w:rsidR="003C77FD" w:rsidRPr="003068BA" w:rsidRDefault="003C77FD" w:rsidP="00F930CE">
      <w:pPr>
        <w:pStyle w:val="B1"/>
      </w:pPr>
      <w:r>
        <w:t xml:space="preserve">In the </w:t>
      </w:r>
      <w:r w:rsidR="00432774">
        <w:t>v</w:t>
      </w:r>
      <w:r>
        <w:t xml:space="preserve">erification phase </w:t>
      </w:r>
      <w:r w:rsidR="00432774">
        <w:t>the data, procedures and processes identified and stored during execution are checked against given c</w:t>
      </w:r>
      <w:r>
        <w:t>onformance requirements</w:t>
      </w:r>
      <w:r w:rsidR="00432774">
        <w:t xml:space="preserve">. A final verification of specific EF/DF contents might be required. </w:t>
      </w:r>
      <w:r w:rsidR="00432774">
        <w:lastRenderedPageBreak/>
        <w:t>The exchange of required data has to be ensured, even though the required data transfer is not necessarily listed in the test procedure.</w:t>
      </w:r>
    </w:p>
    <w:p w14:paraId="46B11ADF" w14:textId="279CFA5A" w:rsidR="00B27F08" w:rsidRDefault="00B27F08" w:rsidP="00F930CE">
      <w:pPr>
        <w:pStyle w:val="Heading3"/>
      </w:pPr>
      <w:bookmarkStart w:id="119" w:name="_Toc103688304"/>
      <w:r>
        <w:t>4.1.2</w:t>
      </w:r>
      <w:r>
        <w:tab/>
        <w:t>Example - test environment for implicit testing</w:t>
      </w:r>
      <w:bookmarkEnd w:id="119"/>
    </w:p>
    <w:p w14:paraId="14F7222A" w14:textId="4B431CA1" w:rsidR="00543018" w:rsidRDefault="00F930CE" w:rsidP="00F930CE">
      <w:r>
        <w:t>Implicit testing within the scope of the present document describes a</w:t>
      </w:r>
      <w:r w:rsidR="00543018">
        <w:t>n end-to-end</w:t>
      </w:r>
      <w:r>
        <w:t xml:space="preserve"> test method where the UICC/USIM file system of the DUT is prepared to contain specific data. During test execution the data transferred from the DUT to the TT is checked and </w:t>
      </w:r>
      <w:r w:rsidR="00543018">
        <w:t>compared to the expected result or value respectively.</w:t>
      </w:r>
    </w:p>
    <w:p w14:paraId="19F1D074" w14:textId="77777777" w:rsidR="00543018" w:rsidRDefault="00543018" w:rsidP="00F930CE">
      <w:r>
        <w:t>Example:</w:t>
      </w:r>
    </w:p>
    <w:p w14:paraId="766008B0" w14:textId="77777777" w:rsidR="00543018" w:rsidRDefault="00543018" w:rsidP="00F930CE">
      <w:r>
        <w:tab/>
        <w:t>-</w:t>
      </w:r>
      <w:r>
        <w:tab/>
        <w:t>During preparation phase specific content for the EF</w:t>
      </w:r>
      <w:r w:rsidRPr="00AE2020">
        <w:rPr>
          <w:vertAlign w:val="subscript"/>
        </w:rPr>
        <w:t>IMSI</w:t>
      </w:r>
      <w:r>
        <w:t xml:space="preserve"> is transferred to the nrUSIM;</w:t>
      </w:r>
    </w:p>
    <w:p w14:paraId="2A391A03" w14:textId="77777777" w:rsidR="00543018" w:rsidRDefault="00543018" w:rsidP="00F930CE">
      <w:r>
        <w:tab/>
        <w:t>-</w:t>
      </w:r>
      <w:r>
        <w:tab/>
        <w:t>A registration to the network the shall be executed using this value;</w:t>
      </w:r>
    </w:p>
    <w:p w14:paraId="3776544D" w14:textId="716A6370" w:rsidR="00543018" w:rsidRDefault="00543018" w:rsidP="00F930CE">
      <w:r>
        <w:tab/>
        <w:t>-</w:t>
      </w:r>
      <w:r>
        <w:tab/>
        <w:t>The TT compare</w:t>
      </w:r>
      <w:r w:rsidR="00707DFA">
        <w:t>s</w:t>
      </w:r>
      <w:r>
        <w:t xml:space="preserve"> the initial value sent with the value returned during registration</w:t>
      </w:r>
      <w:r w:rsidR="00707DFA">
        <w:t>.</w:t>
      </w:r>
    </w:p>
    <w:p w14:paraId="4C3D1A4C" w14:textId="028A479F" w:rsidR="00F930CE" w:rsidRPr="00F930CE" w:rsidRDefault="00543018" w:rsidP="00F930CE">
      <w:r>
        <w:t>To ensure that no pre-configured value is used, the values to be verified in such a</w:t>
      </w:r>
      <w:r w:rsidR="00707DFA">
        <w:t xml:space="preserve"> test procedure shall be generated as described in clause 4.3 of the present document.</w:t>
      </w:r>
    </w:p>
    <w:p w14:paraId="2E24E9AA" w14:textId="676A1103" w:rsidR="00F930CE" w:rsidRPr="00F930CE" w:rsidRDefault="00F930CE" w:rsidP="00F930CE">
      <w:pPr>
        <w:pStyle w:val="FigureTitle"/>
      </w:pPr>
      <w:r w:rsidRPr="00F930CE">
        <w:t xml:space="preserve">Figure 4.2: </w:t>
      </w:r>
      <w:r>
        <w:t>T</w:t>
      </w:r>
      <w:r w:rsidRPr="00F930CE">
        <w:t>est environment</w:t>
      </w:r>
      <w:r>
        <w:t xml:space="preserve"> for implicit testing</w:t>
      </w:r>
    </w:p>
    <w:p w14:paraId="4791C58F" w14:textId="606C0A72" w:rsidR="00B27F08" w:rsidRPr="00B27F08" w:rsidRDefault="00B27F08" w:rsidP="00F930CE">
      <w:pPr>
        <w:jc w:val="center"/>
      </w:pPr>
      <w:r>
        <w:rPr>
          <w:noProof/>
        </w:rPr>
        <w:drawing>
          <wp:inline distT="0" distB="0" distL="0" distR="0" wp14:anchorId="2BD9AA35" wp14:editId="5004307E">
            <wp:extent cx="4287600" cy="204432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EnvImplicit.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287600" cy="2044327"/>
                    </a:xfrm>
                    <a:prstGeom prst="rect">
                      <a:avLst/>
                    </a:prstGeom>
                  </pic:spPr>
                </pic:pic>
              </a:graphicData>
            </a:graphic>
          </wp:inline>
        </w:drawing>
      </w:r>
    </w:p>
    <w:p w14:paraId="260316DB" w14:textId="1F994353" w:rsidR="00707DFA" w:rsidRDefault="00707DFA" w:rsidP="00707DFA">
      <w:pPr>
        <w:pStyle w:val="Heading3"/>
      </w:pPr>
      <w:bookmarkStart w:id="120" w:name="_Toc103688305"/>
      <w:r>
        <w:t>4.1.3</w:t>
      </w:r>
      <w:r>
        <w:tab/>
        <w:t>Example - test environment for contents verification</w:t>
      </w:r>
      <w:bookmarkEnd w:id="120"/>
    </w:p>
    <w:p w14:paraId="5F90905F" w14:textId="16817C08" w:rsidR="00707DFA" w:rsidRDefault="00707DFA" w:rsidP="00707DFA">
      <w:r>
        <w:t>Contents verification within the scope of the present document describes a procedure that allows the TT to compare contents of EFs/DFs available on the DUT with expected values defined in the present document.</w:t>
      </w:r>
    </w:p>
    <w:p w14:paraId="47FF6AEC" w14:textId="77777777" w:rsidR="00707DFA" w:rsidRDefault="00707DFA" w:rsidP="00707DFA">
      <w:r>
        <w:t>Example:</w:t>
      </w:r>
    </w:p>
    <w:p w14:paraId="2CB5B47B" w14:textId="158495DB" w:rsidR="00707DFA" w:rsidRDefault="00707DFA" w:rsidP="00707DFA">
      <w:r>
        <w:tab/>
        <w:t>-</w:t>
      </w:r>
      <w:r>
        <w:tab/>
        <w:t>During preparation phase specific content for the EF</w:t>
      </w:r>
      <w:r>
        <w:rPr>
          <w:vertAlign w:val="subscript"/>
        </w:rPr>
        <w:t>FPLM</w:t>
      </w:r>
      <w:r>
        <w:t xml:space="preserve"> is transferred to the nrUSIM;</w:t>
      </w:r>
    </w:p>
    <w:p w14:paraId="18782272" w14:textId="4C1F2DDD" w:rsidR="00707DFA" w:rsidRDefault="00707DFA" w:rsidP="00707DFA">
      <w:r>
        <w:tab/>
        <w:t>-</w:t>
      </w:r>
      <w:r>
        <w:tab/>
        <w:t>During execution of the test the FPLM value is modified;</w:t>
      </w:r>
    </w:p>
    <w:p w14:paraId="7E20F032" w14:textId="23458E7B" w:rsidR="00707DFA" w:rsidRDefault="00707DFA" w:rsidP="00707DFA">
      <w:r>
        <w:tab/>
        <w:t>-</w:t>
      </w:r>
      <w:r>
        <w:tab/>
        <w:t>As the FPLM value stored in EF</w:t>
      </w:r>
      <w:r w:rsidRPr="00707DFA">
        <w:rPr>
          <w:vertAlign w:val="subscript"/>
        </w:rPr>
        <w:t>FPLMN</w:t>
      </w:r>
      <w:r>
        <w:t xml:space="preserve"> is not transferred to the TT during test execution;</w:t>
      </w:r>
    </w:p>
    <w:p w14:paraId="76D1331C" w14:textId="216F6685" w:rsidR="00707DFA" w:rsidRDefault="00707DFA" w:rsidP="00707DFA">
      <w:r>
        <w:tab/>
        <w:t>-</w:t>
      </w:r>
      <w:r>
        <w:tab/>
        <w:t>The TT performs a read procedure on EF</w:t>
      </w:r>
      <w:r w:rsidRPr="00707DFA">
        <w:rPr>
          <w:vertAlign w:val="subscript"/>
        </w:rPr>
        <w:t>FPLMN</w:t>
      </w:r>
      <w:r w:rsidRPr="00AE2020">
        <w:t xml:space="preserve"> at </w:t>
      </w:r>
      <w:r w:rsidRPr="00707DFA">
        <w:t xml:space="preserve">test </w:t>
      </w:r>
      <w:r>
        <w:t>case end (not necessarily part of the test procedure);</w:t>
      </w:r>
    </w:p>
    <w:p w14:paraId="51D996DE" w14:textId="2BEE1047" w:rsidR="00707DFA" w:rsidRDefault="00707DFA" w:rsidP="00707DFA">
      <w:r>
        <w:tab/>
        <w:t>-</w:t>
      </w:r>
      <w:r>
        <w:tab/>
        <w:t>The TT compares the value read with the expected value stored in the TT.</w:t>
      </w:r>
    </w:p>
    <w:p w14:paraId="60752AB0" w14:textId="228E022A" w:rsidR="00707DFA" w:rsidRDefault="00707DFA" w:rsidP="00707DFA">
      <w:r>
        <w:t xml:space="preserve">The contents verification method described here is not applicable </w:t>
      </w:r>
      <w:r w:rsidR="00417AD2">
        <w:t xml:space="preserve">when a </w:t>
      </w:r>
      <w:r>
        <w:t>verification</w:t>
      </w:r>
      <w:r w:rsidR="00417AD2">
        <w:t xml:space="preserve"> of EF/DF</w:t>
      </w:r>
      <w:r>
        <w:t xml:space="preserve"> contents </w:t>
      </w:r>
      <w:r w:rsidR="00417AD2">
        <w:t xml:space="preserve">needs to be performed at a time other than </w:t>
      </w:r>
      <w:r w:rsidR="00417AD2" w:rsidRPr="00417AD2">
        <w:t>the preparation or the follow-up phase.</w:t>
      </w:r>
    </w:p>
    <w:p w14:paraId="269865AF" w14:textId="72E1A841" w:rsidR="00707DFA" w:rsidRDefault="00707DFA" w:rsidP="00707DFA">
      <w:pPr>
        <w:pStyle w:val="NO"/>
      </w:pPr>
      <w:r>
        <w:t>NOTE:</w:t>
      </w:r>
      <w:r>
        <w:tab/>
        <w:t>It is not expected that a reading procedure on EF contents can be performed whilst the test procedure is executed.</w:t>
      </w:r>
    </w:p>
    <w:p w14:paraId="1D052BD8" w14:textId="77777777" w:rsidR="00707DFA" w:rsidRDefault="00707DFA" w:rsidP="00707DFA">
      <w:r>
        <w:t xml:space="preserve">The test environment needed to operate contents verification is identical to the test environment shown for implicit testing. </w:t>
      </w:r>
    </w:p>
    <w:p w14:paraId="69ECBFF2" w14:textId="4096242A" w:rsidR="00B27F08" w:rsidRDefault="00B27F08" w:rsidP="00B27F08">
      <w:pPr>
        <w:pStyle w:val="Heading3"/>
      </w:pPr>
      <w:bookmarkStart w:id="121" w:name="_Toc103688306"/>
      <w:r>
        <w:lastRenderedPageBreak/>
        <w:t>4.1.</w:t>
      </w:r>
      <w:r w:rsidR="00707DFA">
        <w:t>4</w:t>
      </w:r>
      <w:r>
        <w:tab/>
        <w:t>Example - test environment for seamless testing</w:t>
      </w:r>
      <w:bookmarkEnd w:id="121"/>
    </w:p>
    <w:p w14:paraId="236B8C90" w14:textId="77777777" w:rsidR="00042AB5" w:rsidRDefault="00707DFA" w:rsidP="00707DFA">
      <w:r>
        <w:t xml:space="preserve">Seamless testing within the scope of the present document relies on </w:t>
      </w:r>
      <w:r w:rsidR="00042AB5">
        <w:t>monitoring of data transfer between ME and nrUSIM traced by a software interface between nrUSIM and baseband implemented by the ME vendor.</w:t>
      </w:r>
    </w:p>
    <w:p w14:paraId="788E7F0C" w14:textId="5404D0AE" w:rsidR="00042AB5" w:rsidRDefault="00042AB5" w:rsidP="00707DFA">
      <w:r>
        <w:t>The logged communication can be transferred to the TT and will be used to determine if conformance requirements are met.</w:t>
      </w:r>
    </w:p>
    <w:p w14:paraId="57C67542" w14:textId="04691543" w:rsidR="00417AD2" w:rsidRDefault="00417AD2" w:rsidP="00707DFA">
      <w:r>
        <w:t xml:space="preserve">Seamless testing </w:t>
      </w:r>
    </w:p>
    <w:p w14:paraId="3EB95A34" w14:textId="40699253" w:rsidR="00707DFA" w:rsidRPr="00F930CE" w:rsidRDefault="00707DFA" w:rsidP="00707DFA">
      <w:pPr>
        <w:pStyle w:val="FigureTitle"/>
      </w:pPr>
      <w:r w:rsidRPr="00F930CE">
        <w:t>Figure 4.</w:t>
      </w:r>
      <w:r w:rsidR="00042AB5">
        <w:t>3</w:t>
      </w:r>
      <w:r w:rsidRPr="00F930CE">
        <w:t xml:space="preserve">: </w:t>
      </w:r>
      <w:r>
        <w:t>T</w:t>
      </w:r>
      <w:r w:rsidRPr="00F930CE">
        <w:t>est environment</w:t>
      </w:r>
      <w:r>
        <w:t xml:space="preserve"> for </w:t>
      </w:r>
      <w:r w:rsidR="00042AB5">
        <w:t>seamless</w:t>
      </w:r>
      <w:r>
        <w:t xml:space="preserve"> testing</w:t>
      </w:r>
    </w:p>
    <w:p w14:paraId="44A84C16" w14:textId="10A1FD94" w:rsidR="00B27F08" w:rsidRPr="00B27F08" w:rsidRDefault="00B27F08" w:rsidP="00F930CE">
      <w:pPr>
        <w:jc w:val="center"/>
      </w:pPr>
      <w:r>
        <w:rPr>
          <w:noProof/>
        </w:rPr>
        <w:drawing>
          <wp:inline distT="0" distB="0" distL="0" distR="0" wp14:anchorId="3189D4E2" wp14:editId="0D7354EB">
            <wp:extent cx="4287600" cy="204432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EnvTKEvent.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287600" cy="2044327"/>
                    </a:xfrm>
                    <a:prstGeom prst="rect">
                      <a:avLst/>
                    </a:prstGeom>
                  </pic:spPr>
                </pic:pic>
              </a:graphicData>
            </a:graphic>
          </wp:inline>
        </w:drawing>
      </w:r>
    </w:p>
    <w:p w14:paraId="14863C7E" w14:textId="59955D81" w:rsidR="00B27F08" w:rsidRDefault="00B27F08" w:rsidP="00B27F08">
      <w:pPr>
        <w:pStyle w:val="Heading3"/>
      </w:pPr>
      <w:bookmarkStart w:id="122" w:name="_Toc103688307"/>
      <w:r>
        <w:t>4.1.</w:t>
      </w:r>
      <w:r w:rsidR="00707DFA">
        <w:t>5</w:t>
      </w:r>
      <w:r>
        <w:tab/>
        <w:t>Example – test environment for toolkit event based testing</w:t>
      </w:r>
      <w:bookmarkEnd w:id="122"/>
    </w:p>
    <w:p w14:paraId="5313E204" w14:textId="58436608" w:rsidR="00417AD2" w:rsidRDefault="00417AD2" w:rsidP="00417AD2">
      <w:r>
        <w:t xml:space="preserve">Toolkit event based testing within the scope of the present document </w:t>
      </w:r>
      <w:r w:rsidR="00730A78">
        <w:t>is applicable for UEs supporting the required USIM application toolkit functionality. A toolkit applet is installed onto the nrUSIM, capable to test events.</w:t>
      </w:r>
    </w:p>
    <w:p w14:paraId="3CD2996E" w14:textId="53957E59" w:rsidR="00417AD2" w:rsidRDefault="00417AD2" w:rsidP="00417AD2">
      <w:r>
        <w:t xml:space="preserve">The logged </w:t>
      </w:r>
      <w:r w:rsidR="00D25EEC">
        <w:t>events</w:t>
      </w:r>
      <w:r>
        <w:t xml:space="preserve"> can be transferred to the TT and will be used to determine if conformance requirements are met.</w:t>
      </w:r>
    </w:p>
    <w:p w14:paraId="1C0F79DE" w14:textId="56782DC9" w:rsidR="00911DB4" w:rsidRPr="00F930CE" w:rsidRDefault="00911DB4" w:rsidP="00911DB4">
      <w:pPr>
        <w:pStyle w:val="FigureTitle"/>
      </w:pPr>
      <w:r w:rsidRPr="00F930CE">
        <w:t>Figure 4.</w:t>
      </w:r>
      <w:r>
        <w:t>4</w:t>
      </w:r>
      <w:r w:rsidRPr="00F930CE">
        <w:t xml:space="preserve">: </w:t>
      </w:r>
      <w:r>
        <w:t>T</w:t>
      </w:r>
      <w:r w:rsidRPr="00F930CE">
        <w:t>est environment</w:t>
      </w:r>
      <w:r>
        <w:t xml:space="preserve"> for toolkit event based testing</w:t>
      </w:r>
    </w:p>
    <w:p w14:paraId="286A97A6" w14:textId="3136BEED" w:rsidR="00B27F08" w:rsidRDefault="00B27F08" w:rsidP="00B27F08">
      <w:pPr>
        <w:jc w:val="center"/>
      </w:pPr>
      <w:r>
        <w:rPr>
          <w:noProof/>
        </w:rPr>
        <w:drawing>
          <wp:inline distT="0" distB="0" distL="0" distR="0" wp14:anchorId="176D6BEC" wp14:editId="250EFEBF">
            <wp:extent cx="4287600" cy="204432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TEnvTKEvent.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287600" cy="2044327"/>
                    </a:xfrm>
                    <a:prstGeom prst="rect">
                      <a:avLst/>
                    </a:prstGeom>
                  </pic:spPr>
                </pic:pic>
              </a:graphicData>
            </a:graphic>
          </wp:inline>
        </w:drawing>
      </w:r>
    </w:p>
    <w:p w14:paraId="129AFD19" w14:textId="0C5F3ABD" w:rsidR="00B27F08" w:rsidRDefault="00B27F08" w:rsidP="00B27F08">
      <w:pPr>
        <w:pStyle w:val="Heading3"/>
      </w:pPr>
      <w:bookmarkStart w:id="123" w:name="_Toc103688308"/>
      <w:r>
        <w:t>4.1.</w:t>
      </w:r>
      <w:r w:rsidR="00707DFA">
        <w:t>6</w:t>
      </w:r>
      <w:r>
        <w:tab/>
        <w:t>Example – test environment for UE</w:t>
      </w:r>
      <w:r w:rsidR="00911DB4">
        <w:t>s</w:t>
      </w:r>
      <w:r>
        <w:t xml:space="preserve"> with ETSI eSSP/iSSP</w:t>
      </w:r>
      <w:bookmarkEnd w:id="123"/>
    </w:p>
    <w:p w14:paraId="62A72849" w14:textId="602EBE20" w:rsidR="00321FD1" w:rsidRDefault="00D25EEC" w:rsidP="00D25EEC">
      <w:r>
        <w:t>For testing UE</w:t>
      </w:r>
      <w:r w:rsidR="003F7A4E">
        <w:t>s</w:t>
      </w:r>
      <w:r>
        <w:t xml:space="preserve"> with an </w:t>
      </w:r>
      <w:r w:rsidR="00187E84">
        <w:t xml:space="preserve">USIM functionality provided by an </w:t>
      </w:r>
      <w:r>
        <w:t xml:space="preserve">eSSP/iSSP as defined in </w:t>
      </w:r>
      <w:r w:rsidR="00187E84">
        <w:t>ETSI TS 103 666</w:t>
      </w:r>
      <w:r w:rsidR="00187E84">
        <w:noBreakHyphen/>
        <w:t>x specification</w:t>
      </w:r>
      <w:r w:rsidR="00E029FA">
        <w:t>s a test tool interface as defined in ETSI TS 103 834 has to be supported. Adaption</w:t>
      </w:r>
      <w:r w:rsidR="00865876">
        <w:t xml:space="preserve"> needed to</w:t>
      </w:r>
      <w:r w:rsidR="00321FD1">
        <w:t xml:space="preserve"> operate tests on UEs with an eSSP/iSSP</w:t>
      </w:r>
      <w:r w:rsidR="00E029FA">
        <w:t xml:space="preserve">, like e.g., an APDU gate </w:t>
      </w:r>
      <w:r w:rsidR="00321FD1">
        <w:t>are out of scope of the present document.</w:t>
      </w:r>
    </w:p>
    <w:p w14:paraId="02A7C85C" w14:textId="4067EEB8" w:rsidR="00911DB4" w:rsidRPr="00F930CE" w:rsidRDefault="00911DB4" w:rsidP="00911DB4">
      <w:pPr>
        <w:pStyle w:val="FigureTitle"/>
      </w:pPr>
      <w:r w:rsidRPr="00F930CE">
        <w:lastRenderedPageBreak/>
        <w:t>Figure 4.</w:t>
      </w:r>
      <w:r>
        <w:t>5</w:t>
      </w:r>
      <w:r w:rsidRPr="00F930CE">
        <w:t xml:space="preserve">: </w:t>
      </w:r>
      <w:r>
        <w:t>T</w:t>
      </w:r>
      <w:r w:rsidRPr="00F930CE">
        <w:t>est environment</w:t>
      </w:r>
      <w:r>
        <w:t xml:space="preserve"> for UEs with ETSI eSSP/iSSP</w:t>
      </w:r>
    </w:p>
    <w:p w14:paraId="5EEC6F0A" w14:textId="77777777" w:rsidR="00B27F08" w:rsidRPr="00B27F08" w:rsidRDefault="00B27F08" w:rsidP="00B27F08">
      <w:pPr>
        <w:jc w:val="center"/>
      </w:pPr>
      <w:r>
        <w:rPr>
          <w:noProof/>
        </w:rPr>
        <w:drawing>
          <wp:inline distT="0" distB="0" distL="0" distR="0" wp14:anchorId="2F6CACFF" wp14:editId="0ACE210A">
            <wp:extent cx="4287600" cy="2044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TEnvTKEvent.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287600" cy="2044800"/>
                    </a:xfrm>
                    <a:prstGeom prst="rect">
                      <a:avLst/>
                    </a:prstGeom>
                  </pic:spPr>
                </pic:pic>
              </a:graphicData>
            </a:graphic>
          </wp:inline>
        </w:drawing>
      </w:r>
    </w:p>
    <w:p w14:paraId="1C4746B8" w14:textId="77777777" w:rsidR="00B27F08" w:rsidRPr="00B27F08" w:rsidRDefault="00B27F08" w:rsidP="00F930CE">
      <w:pPr>
        <w:jc w:val="center"/>
      </w:pPr>
    </w:p>
    <w:p w14:paraId="4196BB7F" w14:textId="6AC6E3F3" w:rsidR="00D76BEF" w:rsidRPr="003068BA" w:rsidRDefault="00D76BEF" w:rsidP="00C74F84">
      <w:pPr>
        <w:pStyle w:val="Heading2"/>
      </w:pPr>
      <w:bookmarkStart w:id="124" w:name="_Toc103688309"/>
      <w:r w:rsidRPr="003068BA">
        <w:t>4.</w:t>
      </w:r>
      <w:r w:rsidR="00AD2B20">
        <w:t>2</w:t>
      </w:r>
      <w:r w:rsidRPr="003068BA">
        <w:tab/>
      </w:r>
      <w:r w:rsidRPr="00C74F84">
        <w:t>Requirements</w:t>
      </w:r>
      <w:r w:rsidRPr="003068BA">
        <w:t xml:space="preserve"> to the </w:t>
      </w:r>
      <w:r w:rsidR="009F6140">
        <w:t xml:space="preserve">EUT and the </w:t>
      </w:r>
      <w:r w:rsidRPr="003068BA">
        <w:t>test environment</w:t>
      </w:r>
      <w:bookmarkEnd w:id="124"/>
    </w:p>
    <w:p w14:paraId="4EA3E07C" w14:textId="3A8C2B5D" w:rsidR="003871EF" w:rsidRPr="003068BA" w:rsidRDefault="003871EF" w:rsidP="003871EF">
      <w:pPr>
        <w:pStyle w:val="Heading3"/>
      </w:pPr>
      <w:bookmarkStart w:id="125" w:name="_Toc103688310"/>
      <w:r w:rsidRPr="003068BA">
        <w:t>4.</w:t>
      </w:r>
      <w:r w:rsidR="00AD2B20">
        <w:t>2</w:t>
      </w:r>
      <w:r w:rsidRPr="003068BA">
        <w:t>.1</w:t>
      </w:r>
      <w:r w:rsidRPr="003068BA">
        <w:tab/>
        <w:t>General Requirements</w:t>
      </w:r>
      <w:bookmarkEnd w:id="125"/>
    </w:p>
    <w:p w14:paraId="78C4D217" w14:textId="6AFDA2EF" w:rsidR="00BF1BE4" w:rsidRDefault="00D76BEF" w:rsidP="00D76BEF">
      <w:r w:rsidRPr="003068BA">
        <w:t xml:space="preserve">All tests defined in the subsequent clauses apply to </w:t>
      </w:r>
      <w:r w:rsidR="00931DA9" w:rsidRPr="003068BA">
        <w:t>UE</w:t>
      </w:r>
      <w:r w:rsidRPr="003068BA">
        <w:t xml:space="preserve">s </w:t>
      </w:r>
      <w:r w:rsidR="00931DA9" w:rsidRPr="003068BA">
        <w:t xml:space="preserve">operating </w:t>
      </w:r>
      <w:r w:rsidR="003E0403" w:rsidRPr="003068BA">
        <w:t>an nrUSIM, what implies that</w:t>
      </w:r>
      <w:r w:rsidR="00931DA9" w:rsidRPr="003068BA">
        <w:t xml:space="preserve"> the UICC</w:t>
      </w:r>
      <w:r w:rsidR="00931DA9" w:rsidRPr="003068BA">
        <w:noBreakHyphen/>
        <w:t xml:space="preserve">terminal interface cannot be exposed </w:t>
      </w:r>
      <w:r w:rsidR="003E0403" w:rsidRPr="003068BA">
        <w:t xml:space="preserve">to a TT. </w:t>
      </w:r>
      <w:r w:rsidR="009B0F9F">
        <w:t xml:space="preserve">Depending on the </w:t>
      </w:r>
      <w:r w:rsidR="00BF1BE4">
        <w:t>test method used</w:t>
      </w:r>
      <w:r w:rsidR="00432774">
        <w:t>,</w:t>
      </w:r>
      <w:r w:rsidR="00BF1BE4">
        <w:t xml:space="preserve"> an</w:t>
      </w:r>
      <w:r w:rsidR="00432774">
        <w:t xml:space="preserve"> </w:t>
      </w:r>
      <w:r w:rsidR="00BF1BE4">
        <w:t>e</w:t>
      </w:r>
      <w:r w:rsidR="009B0F9F">
        <w:t xml:space="preserve">xplicit </w:t>
      </w:r>
      <w:r w:rsidR="003E0403" w:rsidRPr="003068BA">
        <w:t xml:space="preserve">verification of </w:t>
      </w:r>
      <w:commentRangeStart w:id="126"/>
      <w:r w:rsidR="003E0403" w:rsidRPr="003068BA">
        <w:t>APDU</w:t>
      </w:r>
      <w:r w:rsidR="00875712">
        <w:t>s or</w:t>
      </w:r>
      <w:r w:rsidR="003E0403" w:rsidRPr="003068BA">
        <w:t xml:space="preserve"> data </w:t>
      </w:r>
      <w:commentRangeEnd w:id="126"/>
      <w:r w:rsidR="00875712">
        <w:rPr>
          <w:rStyle w:val="CommentReference"/>
          <w:rFonts w:ascii="CG Times (WN)" w:hAnsi="CG Times (WN)"/>
        </w:rPr>
        <w:commentReference w:id="126"/>
      </w:r>
      <w:r w:rsidR="003E0403" w:rsidRPr="003068BA">
        <w:t>sent via the UICC</w:t>
      </w:r>
      <w:r w:rsidR="003E0403" w:rsidRPr="003068BA">
        <w:noBreakHyphen/>
        <w:t xml:space="preserve">terminal interface </w:t>
      </w:r>
      <w:r w:rsidR="00BF1BE4">
        <w:t>might</w:t>
      </w:r>
      <w:r w:rsidR="00BF1BE4" w:rsidRPr="003068BA">
        <w:t xml:space="preserve"> </w:t>
      </w:r>
      <w:r w:rsidR="003E0403" w:rsidRPr="003068BA">
        <w:t xml:space="preserve">not </w:t>
      </w:r>
      <w:r w:rsidR="00BF1BE4">
        <w:t xml:space="preserve">be </w:t>
      </w:r>
      <w:r w:rsidR="003E0403" w:rsidRPr="003068BA">
        <w:t xml:space="preserve">possible. </w:t>
      </w:r>
      <w:r w:rsidR="00BF1BE4">
        <w:t>If explicit verification of APDUs, data or file contents is needed to verify a conformance requirement the implementation and applicability has to be declared (see also clause 3.7.1).</w:t>
      </w:r>
    </w:p>
    <w:p w14:paraId="7FE7DDB8" w14:textId="69BBC707" w:rsidR="00D76BEF" w:rsidRPr="008C26FA" w:rsidRDefault="003E0403" w:rsidP="00D76BEF">
      <w:r w:rsidRPr="003068BA">
        <w:t>The tests are not applicable for UEs providing a UICC</w:t>
      </w:r>
      <w:r w:rsidRPr="003068BA">
        <w:noBreakHyphen/>
        <w:t>terminal interface in accordance to interface form factors defined in ETSI TS 102 221 </w:t>
      </w:r>
      <w:r w:rsidRPr="008C26FA">
        <w:fldChar w:fldCharType="begin"/>
      </w:r>
      <w:r w:rsidRPr="003068BA">
        <w:instrText xml:space="preserve"> REF _Ref72225733 \r \h </w:instrText>
      </w:r>
      <w:r w:rsidRPr="008C26FA">
        <w:fldChar w:fldCharType="separate"/>
      </w:r>
      <w:r w:rsidR="00E70F48">
        <w:t>[28]</w:t>
      </w:r>
      <w:r w:rsidRPr="008C26FA">
        <w:fldChar w:fldCharType="end"/>
      </w:r>
      <w:r w:rsidRPr="008C26FA">
        <w:t xml:space="preserve"> or ETSI TS 102 671 </w:t>
      </w:r>
      <w:r w:rsidRPr="008C26FA">
        <w:fldChar w:fldCharType="begin"/>
      </w:r>
      <w:r w:rsidRPr="003068BA">
        <w:instrText xml:space="preserve"> REF _Ref72225768 \r \h </w:instrText>
      </w:r>
      <w:r w:rsidRPr="008C26FA">
        <w:fldChar w:fldCharType="separate"/>
      </w:r>
      <w:r w:rsidR="00E70F48">
        <w:t>[29]</w:t>
      </w:r>
      <w:r w:rsidRPr="008C26FA">
        <w:fldChar w:fldCharType="end"/>
      </w:r>
      <w:r w:rsidRPr="008C26FA">
        <w:t>.</w:t>
      </w:r>
    </w:p>
    <w:p w14:paraId="7D31D287" w14:textId="77777777" w:rsidR="00D76BEF" w:rsidRPr="003068BA" w:rsidRDefault="00D76BEF" w:rsidP="00D76BEF">
      <w:r w:rsidRPr="003068BA">
        <w:t>The following sequence of tests confirms:</w:t>
      </w:r>
    </w:p>
    <w:p w14:paraId="7B667A74" w14:textId="465C369C" w:rsidR="00D76BEF" w:rsidRPr="003068BA" w:rsidRDefault="00BF63D6" w:rsidP="00D25BBE">
      <w:pPr>
        <w:pStyle w:val="B10"/>
      </w:pPr>
      <w:r w:rsidRPr="003068BA">
        <w:t>a)</w:t>
      </w:r>
      <w:r w:rsidRPr="003068BA">
        <w:tab/>
      </w:r>
      <w:r w:rsidR="00D76BEF" w:rsidRPr="003068BA">
        <w:t xml:space="preserve">the </w:t>
      </w:r>
      <w:r w:rsidR="00E8350C" w:rsidRPr="003068BA">
        <w:t>usage of the test specific</w:t>
      </w:r>
      <w:r w:rsidR="00D76BEF" w:rsidRPr="003068BA">
        <w:t xml:space="preserve"> </w:t>
      </w:r>
      <w:r w:rsidR="00931DA9" w:rsidRPr="003068BA">
        <w:t>UICC/</w:t>
      </w:r>
      <w:r w:rsidR="006F2236" w:rsidRPr="003068BA">
        <w:t>USIM data;</w:t>
      </w:r>
    </w:p>
    <w:p w14:paraId="2574A642" w14:textId="0CC1D2C8" w:rsidR="00D76BEF" w:rsidRPr="003068BA" w:rsidRDefault="00BF63D6" w:rsidP="00D25BBE">
      <w:pPr>
        <w:pStyle w:val="B10"/>
      </w:pPr>
      <w:r w:rsidRPr="003068BA">
        <w:t>b)</w:t>
      </w:r>
      <w:r w:rsidRPr="003068BA">
        <w:tab/>
      </w:r>
      <w:r w:rsidR="00D76BEF" w:rsidRPr="003068BA">
        <w:t xml:space="preserve">the correct interpretation of data read from the USIM (Universal Subscriber Identification Module) by the </w:t>
      </w:r>
      <w:r w:rsidR="00931DA9" w:rsidRPr="003068BA">
        <w:t>ME</w:t>
      </w:r>
      <w:r w:rsidR="00D76BEF" w:rsidRPr="003068BA">
        <w:t>;</w:t>
      </w:r>
    </w:p>
    <w:p w14:paraId="071AFE08" w14:textId="74BAC52F" w:rsidR="00D76BEF" w:rsidRPr="003068BA" w:rsidRDefault="00D76BEF" w:rsidP="00D25BBE">
      <w:pPr>
        <w:pStyle w:val="B10"/>
      </w:pPr>
      <w:r w:rsidRPr="003068BA">
        <w:t>c)</w:t>
      </w:r>
      <w:r w:rsidRPr="003068BA">
        <w:tab/>
        <w:t xml:space="preserve">the correct writing of data to the USIM by the </w:t>
      </w:r>
      <w:r w:rsidR="00931DA9" w:rsidRPr="003068BA">
        <w:t>ME</w:t>
      </w:r>
      <w:r w:rsidRPr="003068BA">
        <w:t>;</w:t>
      </w:r>
    </w:p>
    <w:p w14:paraId="31903A65" w14:textId="3BB528D4" w:rsidR="00D76BEF" w:rsidRPr="003068BA" w:rsidRDefault="00D76BEF" w:rsidP="00D25BBE">
      <w:pPr>
        <w:pStyle w:val="B10"/>
      </w:pPr>
      <w:r w:rsidRPr="003068BA">
        <w:t>d)</w:t>
      </w:r>
      <w:r w:rsidRPr="003068BA">
        <w:tab/>
        <w:t xml:space="preserve">the initiation of appropriate procedures by the </w:t>
      </w:r>
      <w:r w:rsidR="00931DA9" w:rsidRPr="003068BA">
        <w:t>ME</w:t>
      </w:r>
      <w:r w:rsidRPr="003068BA">
        <w:t>;</w:t>
      </w:r>
    </w:p>
    <w:p w14:paraId="051D0518" w14:textId="2A432A67" w:rsidR="00D76BEF" w:rsidRPr="003068BA" w:rsidRDefault="00D76BEF" w:rsidP="00D25BBE">
      <w:pPr>
        <w:pStyle w:val="B10"/>
      </w:pPr>
      <w:r w:rsidRPr="003068BA">
        <w:t>e)</w:t>
      </w:r>
      <w:r w:rsidRPr="003068BA">
        <w:tab/>
      </w:r>
      <w:r w:rsidR="003E0403" w:rsidRPr="003068BA">
        <w:t>the correct execution of functions</w:t>
      </w:r>
    </w:p>
    <w:p w14:paraId="45591960" w14:textId="5793D7D7" w:rsidR="00D76BEF" w:rsidRPr="008C26FA" w:rsidRDefault="00D76BEF" w:rsidP="00D76BEF">
      <w:r w:rsidRPr="003068BA">
        <w:t>All tests apply to the USIM application on the UICC or an equivalent application implemented in accordance to the ETSI SSP specifications ETSI TS 103 666-1</w:t>
      </w:r>
      <w:r w:rsidR="004F601D" w:rsidRPr="003068BA">
        <w:t> </w:t>
      </w:r>
      <w:r w:rsidR="004F601D" w:rsidRPr="008C26FA">
        <w:fldChar w:fldCharType="begin"/>
      </w:r>
      <w:r w:rsidR="004F601D" w:rsidRPr="003068BA">
        <w:instrText xml:space="preserve"> REF _Ref62646929 \r \h </w:instrText>
      </w:r>
      <w:r w:rsidR="004F601D" w:rsidRPr="008C26FA">
        <w:fldChar w:fldCharType="separate"/>
      </w:r>
      <w:r w:rsidR="00E70F48">
        <w:t>[10]</w:t>
      </w:r>
      <w:r w:rsidR="004F601D" w:rsidRPr="008C26FA">
        <w:fldChar w:fldCharType="end"/>
      </w:r>
      <w:r w:rsidR="004F601D" w:rsidRPr="008C26FA">
        <w:t>, ETSI TS 103 666-2 </w:t>
      </w:r>
      <w:r w:rsidR="004F601D" w:rsidRPr="008C26FA">
        <w:fldChar w:fldCharType="begin"/>
      </w:r>
      <w:r w:rsidR="004F601D" w:rsidRPr="003068BA">
        <w:instrText xml:space="preserve"> REF _Ref62646974 \r \h </w:instrText>
      </w:r>
      <w:r w:rsidR="004F601D" w:rsidRPr="008C26FA">
        <w:fldChar w:fldCharType="separate"/>
      </w:r>
      <w:r w:rsidR="00E70F48">
        <w:t>[11]</w:t>
      </w:r>
      <w:r w:rsidR="004F601D" w:rsidRPr="008C26FA">
        <w:fldChar w:fldCharType="end"/>
      </w:r>
      <w:r w:rsidRPr="008C26FA">
        <w:t xml:space="preserve"> </w:t>
      </w:r>
      <w:r w:rsidR="004F601D" w:rsidRPr="008C26FA">
        <w:t>and</w:t>
      </w:r>
      <w:r w:rsidRPr="003068BA">
        <w:t xml:space="preserve"> ETSI TS 103 666-3 </w:t>
      </w:r>
      <w:r w:rsidR="004F601D" w:rsidRPr="008C26FA">
        <w:fldChar w:fldCharType="begin"/>
      </w:r>
      <w:r w:rsidR="004F601D" w:rsidRPr="003068BA">
        <w:instrText xml:space="preserve"> REF _Ref62646991 \r \h </w:instrText>
      </w:r>
      <w:r w:rsidR="004F601D" w:rsidRPr="008C26FA">
        <w:fldChar w:fldCharType="separate"/>
      </w:r>
      <w:r w:rsidR="00E70F48">
        <w:t>[12]</w:t>
      </w:r>
      <w:r w:rsidR="004F601D" w:rsidRPr="008C26FA">
        <w:fldChar w:fldCharType="end"/>
      </w:r>
    </w:p>
    <w:p w14:paraId="062F3F6F" w14:textId="6B638407" w:rsidR="003871EF" w:rsidRPr="003068BA" w:rsidRDefault="003871EF" w:rsidP="003871EF">
      <w:pPr>
        <w:pStyle w:val="Heading3"/>
      </w:pPr>
      <w:bookmarkStart w:id="127" w:name="_Toc103688311"/>
      <w:r w:rsidRPr="008C26FA">
        <w:t>4.</w:t>
      </w:r>
      <w:r w:rsidR="00AD2B20">
        <w:t>2</w:t>
      </w:r>
      <w:r w:rsidRPr="008C26FA">
        <w:t>.2</w:t>
      </w:r>
      <w:r w:rsidRPr="008C26FA">
        <w:tab/>
        <w:t>Requirements to the UE</w:t>
      </w:r>
      <w:r w:rsidR="00ED6888" w:rsidRPr="003068BA">
        <w:t xml:space="preserve"> </w:t>
      </w:r>
      <w:r w:rsidR="00A132A6">
        <w:t xml:space="preserve">(EUT) </w:t>
      </w:r>
      <w:r w:rsidR="00ED6888" w:rsidRPr="003068BA">
        <w:t>– supported</w:t>
      </w:r>
      <w:r w:rsidRPr="003068BA">
        <w:t xml:space="preserve"> interfaces</w:t>
      </w:r>
      <w:bookmarkEnd w:id="127"/>
    </w:p>
    <w:p w14:paraId="0D10DAD9" w14:textId="1F63DE34" w:rsidR="00296080" w:rsidRPr="003068BA" w:rsidRDefault="00ED6888" w:rsidP="00D76BEF">
      <w:r w:rsidRPr="003068BA">
        <w:t>T</w:t>
      </w:r>
      <w:r w:rsidR="003871EF" w:rsidRPr="003068BA">
        <w:t xml:space="preserve">he </w:t>
      </w:r>
      <w:r w:rsidR="00875712">
        <w:t>E</w:t>
      </w:r>
      <w:r w:rsidR="00875712" w:rsidRPr="003068BA">
        <w:t xml:space="preserve">UT </w:t>
      </w:r>
      <w:r w:rsidR="003871EF" w:rsidRPr="003068BA">
        <w:t xml:space="preserve">has to </w:t>
      </w:r>
      <w:r w:rsidRPr="003068BA">
        <w:t xml:space="preserve">support </w:t>
      </w:r>
      <w:r w:rsidR="003871EF" w:rsidRPr="003068BA">
        <w:t>interfaces</w:t>
      </w:r>
      <w:r w:rsidRPr="003068BA">
        <w:t xml:space="preserve"> </w:t>
      </w:r>
      <w:r w:rsidR="00A20D0E" w:rsidRPr="003068BA">
        <w:t xml:space="preserve">and administration methods to allow the TT or the tester </w:t>
      </w:r>
      <w:r w:rsidRPr="003068BA">
        <w:t xml:space="preserve">to </w:t>
      </w:r>
      <w:r w:rsidR="00A20D0E" w:rsidRPr="003068BA">
        <w:t>set the initial conditions defined for the test cases.</w:t>
      </w:r>
      <w:r w:rsidR="00296080" w:rsidRPr="003068BA">
        <w:t xml:space="preserve"> Where the </w:t>
      </w:r>
      <w:r w:rsidR="00875712">
        <w:t>E</w:t>
      </w:r>
      <w:r w:rsidR="00875712" w:rsidRPr="003068BA">
        <w:t xml:space="preserve">UT </w:t>
      </w:r>
      <w:r w:rsidR="00296080" w:rsidRPr="003068BA">
        <w:t>may be solely the UE or the UE connected to an interface device.</w:t>
      </w:r>
    </w:p>
    <w:p w14:paraId="7BC7A0A4" w14:textId="7C2FF9BB" w:rsidR="00A20D0E" w:rsidRPr="003068BA" w:rsidRDefault="00296080" w:rsidP="00296080">
      <w:pPr>
        <w:pStyle w:val="NO"/>
      </w:pPr>
      <w:r w:rsidRPr="003068BA">
        <w:t>NOTE:</w:t>
      </w:r>
      <w:r w:rsidRPr="003068BA">
        <w:tab/>
      </w:r>
      <w:r w:rsidR="00A34ED0" w:rsidRPr="003068BA">
        <w:t>T</w:t>
      </w:r>
      <w:r w:rsidRPr="003068BA">
        <w:t>he connection of the UE and an interface device is set up similar to what is described in the Companion Device scenario in GSMA SGP.22 </w:t>
      </w:r>
      <w:r w:rsidRPr="008C26FA">
        <w:fldChar w:fldCharType="begin"/>
      </w:r>
      <w:r w:rsidRPr="003068BA">
        <w:instrText xml:space="preserve"> REF _Ref72232734 \r \h </w:instrText>
      </w:r>
      <w:r w:rsidRPr="008C26FA">
        <w:fldChar w:fldCharType="separate"/>
      </w:r>
      <w:r w:rsidR="00E70F48">
        <w:t>[30]</w:t>
      </w:r>
      <w:r w:rsidRPr="008C26FA">
        <w:fldChar w:fldCharType="end"/>
      </w:r>
      <w:r w:rsidR="008823CC" w:rsidRPr="008C26FA">
        <w:t>,</w:t>
      </w:r>
      <w:r w:rsidRPr="008C26FA">
        <w:t xml:space="preserve"> but not limit</w:t>
      </w:r>
      <w:r w:rsidRPr="003068BA">
        <w:t>ed to remote SIM provisioning functionality.</w:t>
      </w:r>
    </w:p>
    <w:p w14:paraId="77DD07FE" w14:textId="5F830BE7" w:rsidR="00296080" w:rsidRPr="003068BA" w:rsidRDefault="00296080" w:rsidP="00DF2BC4">
      <w:pPr>
        <w:pStyle w:val="Bold"/>
        <w:keepNext/>
        <w:spacing w:after="120"/>
      </w:pPr>
      <w:r w:rsidRPr="003068BA">
        <w:t>Suggested interfaces:</w:t>
      </w:r>
    </w:p>
    <w:p w14:paraId="789B5B12" w14:textId="41F56FB4" w:rsidR="00ED66F9" w:rsidRPr="008C26FA" w:rsidRDefault="00BF63D6" w:rsidP="00DF2BC4">
      <w:pPr>
        <w:pStyle w:val="B10"/>
        <w:spacing w:after="120"/>
      </w:pPr>
      <w:r w:rsidRPr="003068BA">
        <w:t>•</w:t>
      </w:r>
      <w:r w:rsidRPr="003068BA">
        <w:tab/>
      </w:r>
      <w:r w:rsidR="00ED66F9" w:rsidRPr="003068BA">
        <w:t>Wi-Fi (IEEE 802.11-2016 </w:t>
      </w:r>
      <w:r w:rsidR="00ED66F9" w:rsidRPr="008C26FA">
        <w:fldChar w:fldCharType="begin"/>
      </w:r>
      <w:r w:rsidR="00ED66F9" w:rsidRPr="003068BA">
        <w:instrText xml:space="preserve"> REF _Ref62647498 \r \h </w:instrText>
      </w:r>
      <w:r w:rsidRPr="003068BA">
        <w:instrText xml:space="preserve"> \* MERGEFORMAT </w:instrText>
      </w:r>
      <w:r w:rsidR="00ED66F9" w:rsidRPr="008C26FA">
        <w:fldChar w:fldCharType="separate"/>
      </w:r>
      <w:r w:rsidR="00E70F48">
        <w:t>[13]</w:t>
      </w:r>
      <w:r w:rsidR="00ED66F9" w:rsidRPr="008C26FA">
        <w:fldChar w:fldCharType="end"/>
      </w:r>
      <w:r w:rsidR="00ED66F9" w:rsidRPr="008C26FA">
        <w:t>)</w:t>
      </w:r>
    </w:p>
    <w:p w14:paraId="7B01B560" w14:textId="1963A5F4" w:rsidR="00ED66F9" w:rsidRPr="003068BA" w:rsidRDefault="00BF63D6" w:rsidP="00D25BBE">
      <w:pPr>
        <w:pStyle w:val="B10"/>
      </w:pPr>
      <w:r w:rsidRPr="008C26FA">
        <w:t>•</w:t>
      </w:r>
      <w:r w:rsidRPr="008C26FA">
        <w:tab/>
      </w:r>
      <w:r w:rsidR="00ED66F9" w:rsidRPr="003068BA">
        <w:t>USB (USB-IF, USB 2.0 or higher)</w:t>
      </w:r>
    </w:p>
    <w:p w14:paraId="550C7DCB" w14:textId="0198B648" w:rsidR="007A0865" w:rsidRPr="003068BA" w:rsidRDefault="007A0865" w:rsidP="00DF2BC4">
      <w:pPr>
        <w:spacing w:after="120"/>
      </w:pPr>
      <w:r w:rsidRPr="003068BA">
        <w:t>The UE has to support at least one o</w:t>
      </w:r>
      <w:r w:rsidR="003014FC" w:rsidRPr="003068BA">
        <w:t>f</w:t>
      </w:r>
      <w:r w:rsidRPr="003068BA">
        <w:t xml:space="preserve"> the following data transfer methods:</w:t>
      </w:r>
    </w:p>
    <w:p w14:paraId="5B42C4B0" w14:textId="5CF78BB6" w:rsidR="007A0865" w:rsidRPr="008C26FA" w:rsidRDefault="00BF63D6" w:rsidP="00DF2BC4">
      <w:pPr>
        <w:pStyle w:val="B10"/>
        <w:spacing w:after="120"/>
      </w:pPr>
      <w:r w:rsidRPr="003068BA">
        <w:lastRenderedPageBreak/>
        <w:t>•</w:t>
      </w:r>
      <w:r w:rsidRPr="003068BA">
        <w:tab/>
      </w:r>
      <w:r w:rsidR="007A0865" w:rsidRPr="003068BA">
        <w:t>RFM and OTA via ETSI TS 102 225 </w:t>
      </w:r>
      <w:r w:rsidR="007A0865" w:rsidRPr="008C26FA">
        <w:fldChar w:fldCharType="begin"/>
      </w:r>
      <w:r w:rsidR="007A0865" w:rsidRPr="003068BA">
        <w:instrText xml:space="preserve"> REF _Ref62648066 \r \h </w:instrText>
      </w:r>
      <w:r w:rsidR="00EF4B7F" w:rsidRPr="003068BA">
        <w:instrText xml:space="preserve"> \* MERGEFORMAT </w:instrText>
      </w:r>
      <w:r w:rsidR="007A0865" w:rsidRPr="008C26FA">
        <w:fldChar w:fldCharType="separate"/>
      </w:r>
      <w:r w:rsidR="00E70F48">
        <w:t>[14]</w:t>
      </w:r>
      <w:r w:rsidR="007A0865" w:rsidRPr="008C26FA">
        <w:fldChar w:fldCharType="end"/>
      </w:r>
      <w:r w:rsidR="00EF4B7F" w:rsidRPr="008C26FA">
        <w:t xml:space="preserve"> </w:t>
      </w:r>
      <w:r w:rsidR="007A0865" w:rsidRPr="008C26FA">
        <w:t>and ETSI TS 102 226 </w:t>
      </w:r>
      <w:r w:rsidR="007A0865" w:rsidRPr="008C26FA">
        <w:fldChar w:fldCharType="begin"/>
      </w:r>
      <w:r w:rsidR="007A0865" w:rsidRPr="003068BA">
        <w:instrText xml:space="preserve"> REF _Ref62648089 \r \h </w:instrText>
      </w:r>
      <w:r w:rsidRPr="003068BA">
        <w:instrText xml:space="preserve"> \* MERGEFORMAT </w:instrText>
      </w:r>
      <w:r w:rsidR="007A0865" w:rsidRPr="008C26FA">
        <w:fldChar w:fldCharType="separate"/>
      </w:r>
      <w:r w:rsidR="00E70F48">
        <w:t>[15]</w:t>
      </w:r>
      <w:r w:rsidR="007A0865" w:rsidRPr="008C26FA">
        <w:fldChar w:fldCharType="end"/>
      </w:r>
    </w:p>
    <w:p w14:paraId="2B807C04" w14:textId="61C47566" w:rsidR="007A0865" w:rsidRPr="008C26FA" w:rsidRDefault="00BF63D6" w:rsidP="00DF2BC4">
      <w:pPr>
        <w:pStyle w:val="B10"/>
        <w:spacing w:after="120"/>
      </w:pPr>
      <w:r w:rsidRPr="008C26FA">
        <w:t>•</w:t>
      </w:r>
      <w:r w:rsidRPr="008C26FA">
        <w:tab/>
      </w:r>
      <w:r w:rsidR="007A0865" w:rsidRPr="003068BA">
        <w:t>AT commands as defined in TS 27.007 </w:t>
      </w:r>
      <w:r w:rsidR="007A0865" w:rsidRPr="008C26FA">
        <w:fldChar w:fldCharType="begin"/>
      </w:r>
      <w:r w:rsidR="007A0865" w:rsidRPr="003068BA">
        <w:instrText xml:space="preserve"> REF _Ref62648568 \r \h </w:instrText>
      </w:r>
      <w:r w:rsidRPr="003068BA">
        <w:instrText xml:space="preserve"> \* MERGEFORMAT </w:instrText>
      </w:r>
      <w:r w:rsidR="007A0865" w:rsidRPr="008C26FA">
        <w:fldChar w:fldCharType="separate"/>
      </w:r>
      <w:r w:rsidR="00E70F48">
        <w:t>[16]</w:t>
      </w:r>
      <w:r w:rsidR="007A0865" w:rsidRPr="008C26FA">
        <w:fldChar w:fldCharType="end"/>
      </w:r>
    </w:p>
    <w:p w14:paraId="1EBA7CDA" w14:textId="3D6173D8" w:rsidR="007A0865" w:rsidRPr="008C26FA" w:rsidRDefault="00BF63D6" w:rsidP="00D25BBE">
      <w:pPr>
        <w:pStyle w:val="B10"/>
      </w:pPr>
      <w:r w:rsidRPr="008C26FA">
        <w:t>•</w:t>
      </w:r>
      <w:r w:rsidRPr="008C26FA">
        <w:tab/>
      </w:r>
      <w:r w:rsidR="007A0865" w:rsidRPr="003068BA">
        <w:t>Java</w:t>
      </w:r>
      <w:r w:rsidR="007A0865" w:rsidRPr="008339CF">
        <w:rPr>
          <w:vertAlign w:val="superscript"/>
        </w:rPr>
        <w:t>TM</w:t>
      </w:r>
      <w:r w:rsidR="007A0865" w:rsidRPr="003068BA">
        <w:t>Card as defined in TS 31.130 </w:t>
      </w:r>
      <w:r w:rsidR="007A0865" w:rsidRPr="008C26FA">
        <w:fldChar w:fldCharType="begin"/>
      </w:r>
      <w:r w:rsidR="007A0865" w:rsidRPr="003068BA">
        <w:instrText xml:space="preserve"> REF _Ref62648815 \r \h </w:instrText>
      </w:r>
      <w:r w:rsidR="007A0865" w:rsidRPr="008C26FA">
        <w:fldChar w:fldCharType="separate"/>
      </w:r>
      <w:r w:rsidR="00E70F48">
        <w:t>[17]</w:t>
      </w:r>
      <w:r w:rsidR="007A0865" w:rsidRPr="008C26FA">
        <w:fldChar w:fldCharType="end"/>
      </w:r>
    </w:p>
    <w:p w14:paraId="5DA14AB5" w14:textId="5965AF4D" w:rsidR="003871EF" w:rsidRPr="003068BA" w:rsidRDefault="008823CC" w:rsidP="00D76BEF">
      <w:r w:rsidRPr="008C26FA">
        <w:t xml:space="preserve">Even though the availability of at least one of the suggested interfaces </w:t>
      </w:r>
      <w:r w:rsidR="007A0865" w:rsidRPr="003068BA">
        <w:t xml:space="preserve">and one of the suggested data transfer method </w:t>
      </w:r>
      <w:r w:rsidRPr="003068BA">
        <w:t>is recommended,</w:t>
      </w:r>
      <w:r w:rsidR="00A20D0E" w:rsidRPr="003068BA">
        <w:t xml:space="preserve"> </w:t>
      </w:r>
      <w:r w:rsidR="00ED66F9" w:rsidRPr="003068BA">
        <w:t xml:space="preserve">interfaces and methods for UICC/USIM preparation </w:t>
      </w:r>
      <w:r w:rsidR="00C74F84">
        <w:t xml:space="preserve">for testing purposes </w:t>
      </w:r>
      <w:r w:rsidR="008F52E8">
        <w:t>are</w:t>
      </w:r>
      <w:r w:rsidR="00C74F84">
        <w:t xml:space="preserve"> to be provided by the UE vendor and </w:t>
      </w:r>
      <w:r w:rsidR="00ED66F9" w:rsidRPr="003068BA">
        <w:t>are out of scope of the present</w:t>
      </w:r>
      <w:r w:rsidR="00A20D0E" w:rsidRPr="003068BA">
        <w:t xml:space="preserve"> document</w:t>
      </w:r>
      <w:r w:rsidR="00ED66F9" w:rsidRPr="003068BA">
        <w:t>.</w:t>
      </w:r>
    </w:p>
    <w:p w14:paraId="5CC43D7A" w14:textId="1D605961" w:rsidR="008F1962" w:rsidRPr="008F52E8" w:rsidRDefault="008F52E8" w:rsidP="008F52E8">
      <w:pPr>
        <w:pStyle w:val="Heading3"/>
        <w:rPr>
          <w:rStyle w:val="Strong"/>
          <w:b w:val="0"/>
          <w:bCs w:val="0"/>
          <w:sz w:val="28"/>
        </w:rPr>
      </w:pPr>
      <w:bookmarkStart w:id="128" w:name="_Toc103688312"/>
      <w:r>
        <w:rPr>
          <w:rStyle w:val="Strong"/>
          <w:b w:val="0"/>
          <w:bCs w:val="0"/>
          <w:sz w:val="28"/>
        </w:rPr>
        <w:t>4.2.3</w:t>
      </w:r>
      <w:r>
        <w:rPr>
          <w:rStyle w:val="Strong"/>
          <w:b w:val="0"/>
          <w:bCs w:val="0"/>
          <w:sz w:val="28"/>
        </w:rPr>
        <w:tab/>
      </w:r>
      <w:r w:rsidR="008F1962" w:rsidRPr="008F52E8">
        <w:rPr>
          <w:rStyle w:val="Strong"/>
          <w:b w:val="0"/>
          <w:bCs w:val="0"/>
          <w:sz w:val="28"/>
        </w:rPr>
        <w:t>Supported RA</w:t>
      </w:r>
      <w:r w:rsidR="007A0865" w:rsidRPr="008F52E8">
        <w:rPr>
          <w:rStyle w:val="Strong"/>
          <w:b w:val="0"/>
          <w:bCs w:val="0"/>
          <w:sz w:val="28"/>
        </w:rPr>
        <w:t>T</w:t>
      </w:r>
      <w:r w:rsidR="008F1962" w:rsidRPr="008F52E8">
        <w:rPr>
          <w:rStyle w:val="Strong"/>
          <w:b w:val="0"/>
          <w:bCs w:val="0"/>
          <w:sz w:val="28"/>
        </w:rPr>
        <w:t>s:</w:t>
      </w:r>
      <w:bookmarkEnd w:id="128"/>
    </w:p>
    <w:p w14:paraId="659EB542" w14:textId="6667DC40" w:rsidR="007A0865" w:rsidRPr="003068BA" w:rsidRDefault="007A0865" w:rsidP="007A0865">
      <w:r w:rsidRPr="003068BA">
        <w:t xml:space="preserve">UEs tested in accordance to the present document shall support any 3GPP defined RATs. Test cases defined in the present document may contain RAT or RAN specific conformance requirements and methods of test. The applicability of the individual test cases can be determined by using </w:t>
      </w:r>
      <w:r w:rsidR="00DE79CE" w:rsidRPr="003068BA">
        <w:t>T</w:t>
      </w:r>
      <w:r w:rsidRPr="003068BA">
        <w:t xml:space="preserve">able </w:t>
      </w:r>
      <w:r w:rsidR="00DE79CE" w:rsidRPr="003068BA">
        <w:t>B</w:t>
      </w:r>
      <w:r w:rsidRPr="003068BA">
        <w:t>.1.</w:t>
      </w:r>
    </w:p>
    <w:p w14:paraId="7C81168C" w14:textId="21D1866B" w:rsidR="00C74F84" w:rsidRPr="003068BA" w:rsidRDefault="007A0865" w:rsidP="007A0865">
      <w:r w:rsidRPr="003068BA">
        <w:t>Tests that would require 2G network access are out of scope of the present document.</w:t>
      </w:r>
    </w:p>
    <w:p w14:paraId="1F439688" w14:textId="47BCAFCF" w:rsidR="001F3223" w:rsidRPr="003068BA" w:rsidRDefault="001F3223" w:rsidP="001F3223">
      <w:pPr>
        <w:pStyle w:val="Heading3"/>
      </w:pPr>
      <w:bookmarkStart w:id="129" w:name="_Toc103688313"/>
      <w:r w:rsidRPr="003068BA">
        <w:t>4.</w:t>
      </w:r>
      <w:r w:rsidR="00AD2B20">
        <w:t>2</w:t>
      </w:r>
      <w:r w:rsidRPr="003068BA">
        <w:t>.</w:t>
      </w:r>
      <w:r w:rsidR="008F52E8">
        <w:t>4</w:t>
      </w:r>
      <w:r w:rsidRPr="003068BA">
        <w:tab/>
      </w:r>
      <w:r w:rsidR="006737C1" w:rsidRPr="003068BA">
        <w:t>Initial and f</w:t>
      </w:r>
      <w:r w:rsidRPr="003068BA">
        <w:t xml:space="preserve">inal </w:t>
      </w:r>
      <w:r w:rsidR="006737C1" w:rsidRPr="003068BA">
        <w:t xml:space="preserve">procedure </w:t>
      </w:r>
      <w:r w:rsidRPr="003068BA">
        <w:t>steps</w:t>
      </w:r>
      <w:bookmarkEnd w:id="129"/>
    </w:p>
    <w:p w14:paraId="2984859F" w14:textId="7F256801" w:rsidR="006737C1" w:rsidRPr="003068BA" w:rsidRDefault="000056D0" w:rsidP="001F3223">
      <w:pPr>
        <w:rPr>
          <w:rFonts w:eastAsiaTheme="majorEastAsia"/>
        </w:rPr>
      </w:pPr>
      <w:r w:rsidRPr="003068BA">
        <w:rPr>
          <w:rFonts w:eastAsiaTheme="majorEastAsia"/>
        </w:rPr>
        <w:t>Initial and final procedure steps are out of scope of the current specification t</w:t>
      </w:r>
      <w:r w:rsidR="006737C1" w:rsidRPr="003068BA">
        <w:rPr>
          <w:rFonts w:eastAsiaTheme="majorEastAsia"/>
        </w:rPr>
        <w:t xml:space="preserve">o not explicitly exclude methods that might be used to get a UE set up </w:t>
      </w:r>
      <w:r w:rsidRPr="003068BA">
        <w:rPr>
          <w:rFonts w:eastAsiaTheme="majorEastAsia"/>
        </w:rPr>
        <w:t xml:space="preserve">at test case start or </w:t>
      </w:r>
      <w:r w:rsidR="006737C1" w:rsidRPr="003068BA">
        <w:rPr>
          <w:rFonts w:eastAsiaTheme="majorEastAsia"/>
        </w:rPr>
        <w:t xml:space="preserve">to have it ‘cleaned up’ at the end of a test </w:t>
      </w:r>
      <w:r w:rsidRPr="003068BA">
        <w:rPr>
          <w:rFonts w:eastAsiaTheme="majorEastAsia"/>
        </w:rPr>
        <w:t>(if required)</w:t>
      </w:r>
      <w:r w:rsidR="006737C1" w:rsidRPr="003068BA">
        <w:rPr>
          <w:rFonts w:eastAsiaTheme="majorEastAsia"/>
        </w:rPr>
        <w:t>.</w:t>
      </w:r>
    </w:p>
    <w:p w14:paraId="15341784" w14:textId="75DCBBC0" w:rsidR="000056D0" w:rsidRPr="003068BA" w:rsidRDefault="006737C1" w:rsidP="001F3223">
      <w:pPr>
        <w:rPr>
          <w:rFonts w:eastAsiaTheme="majorEastAsia"/>
        </w:rPr>
      </w:pPr>
      <w:r w:rsidRPr="003068BA">
        <w:rPr>
          <w:rFonts w:eastAsiaTheme="majorEastAsia"/>
        </w:rPr>
        <w:t>T</w:t>
      </w:r>
      <w:r w:rsidR="000056D0" w:rsidRPr="003068BA">
        <w:rPr>
          <w:rFonts w:eastAsiaTheme="majorEastAsia"/>
        </w:rPr>
        <w:t xml:space="preserve">he testing person has to ensure that the UE has installed </w:t>
      </w:r>
      <w:r w:rsidR="00E8350C" w:rsidRPr="003068BA">
        <w:rPr>
          <w:rFonts w:eastAsiaTheme="majorEastAsia"/>
        </w:rPr>
        <w:t>test specific</w:t>
      </w:r>
      <w:r w:rsidR="000056D0" w:rsidRPr="003068BA">
        <w:rPr>
          <w:rFonts w:eastAsiaTheme="majorEastAsia"/>
        </w:rPr>
        <w:t xml:space="preserve"> the</w:t>
      </w:r>
      <w:r w:rsidR="00E8350C" w:rsidRPr="003068BA">
        <w:rPr>
          <w:rFonts w:eastAsiaTheme="majorEastAsia"/>
        </w:rPr>
        <w:t xml:space="preserve"> </w:t>
      </w:r>
      <w:r w:rsidR="000056D0" w:rsidRPr="003068BA">
        <w:rPr>
          <w:rFonts w:eastAsiaTheme="majorEastAsia"/>
        </w:rPr>
        <w:t xml:space="preserve">UICC and USIM </w:t>
      </w:r>
      <w:r w:rsidR="00E8350C" w:rsidRPr="003068BA">
        <w:rPr>
          <w:rFonts w:eastAsiaTheme="majorEastAsia"/>
        </w:rPr>
        <w:t xml:space="preserve">data </w:t>
      </w:r>
      <w:r w:rsidR="000056D0" w:rsidRPr="003068BA">
        <w:rPr>
          <w:rFonts w:eastAsiaTheme="majorEastAsia"/>
        </w:rPr>
        <w:t>in accordance to the definitions of the particular test</w:t>
      </w:r>
      <w:r w:rsidR="00BF0B8F" w:rsidRPr="003068BA">
        <w:rPr>
          <w:rFonts w:eastAsiaTheme="majorEastAsia"/>
          <w:vertAlign w:val="superscript"/>
        </w:rPr>
        <w:t xml:space="preserve"> </w:t>
      </w:r>
      <w:r w:rsidR="00BF0B8F" w:rsidRPr="003068BA">
        <w:rPr>
          <w:rFonts w:eastAsiaTheme="majorEastAsia"/>
        </w:rPr>
        <w:t>(see note)</w:t>
      </w:r>
      <w:r w:rsidR="000056D0" w:rsidRPr="003068BA">
        <w:rPr>
          <w:rFonts w:eastAsiaTheme="majorEastAsia"/>
        </w:rPr>
        <w:t xml:space="preserve">. The UE has to be accessible and is switched into a specific reception mode if required by the test case. It has to be ensured that interfaces that are used to verify file data or a specific functionality do not interfere or block the operation of the test procedure as defined within this specification. </w:t>
      </w:r>
    </w:p>
    <w:p w14:paraId="56D6EC2D" w14:textId="6D5AC8BB" w:rsidR="00BE1E11" w:rsidRPr="003068BA" w:rsidRDefault="000056D0" w:rsidP="00573D6D">
      <w:pPr>
        <w:rPr>
          <w:rFonts w:eastAsiaTheme="majorEastAsia"/>
        </w:rPr>
      </w:pPr>
      <w:r w:rsidRPr="003068BA">
        <w:rPr>
          <w:rFonts w:eastAsiaTheme="majorEastAsia"/>
        </w:rPr>
        <w:t xml:space="preserve">For verification purposes an interaction with the UE is allowed even after ending the defined test procedure. If such interaction takes place it has to be reported to the </w:t>
      </w:r>
      <w:r w:rsidR="003068BA">
        <w:rPr>
          <w:rFonts w:eastAsiaTheme="majorEastAsia"/>
        </w:rPr>
        <w:t>TT</w:t>
      </w:r>
      <w:r w:rsidRPr="003068BA">
        <w:rPr>
          <w:rFonts w:eastAsiaTheme="majorEastAsia"/>
        </w:rPr>
        <w:t xml:space="preserve">. </w:t>
      </w:r>
      <w:r w:rsidR="00573D6D" w:rsidRPr="003068BA">
        <w:rPr>
          <w:rFonts w:eastAsiaTheme="majorEastAsia"/>
        </w:rPr>
        <w:t>A v</w:t>
      </w:r>
      <w:r w:rsidRPr="003068BA">
        <w:rPr>
          <w:rFonts w:eastAsiaTheme="majorEastAsia"/>
        </w:rPr>
        <w:t xml:space="preserve">erification of conformance requirements that is based on data or information that is generated during this post-procedure interaction </w:t>
      </w:r>
      <w:r w:rsidR="00B40FE4" w:rsidRPr="003068BA">
        <w:rPr>
          <w:rFonts w:eastAsiaTheme="majorEastAsia"/>
        </w:rPr>
        <w:t xml:space="preserve">has to be </w:t>
      </w:r>
      <w:r w:rsidR="00573D6D" w:rsidRPr="003068BA">
        <w:rPr>
          <w:rFonts w:eastAsiaTheme="majorEastAsia"/>
        </w:rPr>
        <w:t>identifiable as a post process, but can be used for the result generation.</w:t>
      </w:r>
    </w:p>
    <w:p w14:paraId="4442EE73" w14:textId="1DD672B0" w:rsidR="00E8350C" w:rsidRPr="008C26FA" w:rsidRDefault="00E8350C" w:rsidP="00BF0B8F">
      <w:pPr>
        <w:pStyle w:val="NO"/>
      </w:pPr>
      <w:r w:rsidRPr="003068BA">
        <w:t>NOTE:</w:t>
      </w:r>
      <w:r w:rsidR="00CC3B1C" w:rsidRPr="003068BA">
        <w:tab/>
      </w:r>
      <w:r w:rsidRPr="003068BA">
        <w:t xml:space="preserve">For all EFs, DFs and ADFs building the UICC and USIM </w:t>
      </w:r>
      <w:r w:rsidR="00C74F84">
        <w:t xml:space="preserve">where no </w:t>
      </w:r>
      <w:r w:rsidRPr="003068BA">
        <w:t xml:space="preserve">data </w:t>
      </w:r>
      <w:r w:rsidR="00C74F84">
        <w:t>is</w:t>
      </w:r>
      <w:r w:rsidR="00CC3B1C" w:rsidRPr="003068BA">
        <w:t xml:space="preserve"> explicitly defined in the test or by reference</w:t>
      </w:r>
      <w:r w:rsidR="003356F5" w:rsidRPr="003068BA">
        <w:t>,</w:t>
      </w:r>
      <w:r w:rsidR="00CC3B1C" w:rsidRPr="003068BA">
        <w:t xml:space="preserve"> an appropriate test value can be used (e.g.: values from GSMA TS.48 </w:t>
      </w:r>
      <w:r w:rsidR="00CC3B1C" w:rsidRPr="008C26FA">
        <w:fldChar w:fldCharType="begin"/>
      </w:r>
      <w:r w:rsidR="00CC3B1C" w:rsidRPr="003068BA">
        <w:instrText xml:space="preserve"> REF _Ref62648839 \r \h </w:instrText>
      </w:r>
      <w:r w:rsidR="00BF0B8F" w:rsidRPr="003068BA">
        <w:instrText xml:space="preserve"> \* MERGEFORMAT </w:instrText>
      </w:r>
      <w:r w:rsidR="00CC3B1C" w:rsidRPr="008C26FA">
        <w:fldChar w:fldCharType="separate"/>
      </w:r>
      <w:r w:rsidR="00E70F48">
        <w:t>[9]</w:t>
      </w:r>
      <w:r w:rsidR="00CC3B1C" w:rsidRPr="008C26FA">
        <w:fldChar w:fldCharType="end"/>
      </w:r>
      <w:r w:rsidR="00CC3B1C" w:rsidRPr="008C26FA">
        <w:t>).</w:t>
      </w:r>
    </w:p>
    <w:p w14:paraId="38A4E601" w14:textId="18D44284" w:rsidR="00E30447" w:rsidRPr="003068BA" w:rsidRDefault="00E30447">
      <w:pPr>
        <w:pStyle w:val="Heading2"/>
        <w:rPr>
          <w:ins w:id="130" w:author="Marquordt" w:date="2022-05-13T12:14:00Z"/>
        </w:rPr>
        <w:pPrChange w:id="131" w:author="Marquordt" w:date="2022-05-13T12:14:00Z">
          <w:pPr>
            <w:pStyle w:val="Heading3"/>
          </w:pPr>
        </w:pPrChange>
      </w:pPr>
      <w:bookmarkStart w:id="132" w:name="_Toc10738253"/>
      <w:bookmarkStart w:id="133" w:name="_Toc20396087"/>
      <w:bookmarkStart w:id="134" w:name="_Toc29397669"/>
      <w:bookmarkStart w:id="135" w:name="_Toc29398791"/>
      <w:bookmarkStart w:id="136" w:name="_Toc36648801"/>
      <w:bookmarkStart w:id="137" w:name="_Toc36654589"/>
      <w:bookmarkStart w:id="138" w:name="_Toc44960860"/>
      <w:bookmarkStart w:id="139" w:name="_Toc50982501"/>
      <w:bookmarkStart w:id="140" w:name="_Toc50984672"/>
      <w:bookmarkStart w:id="141" w:name="_Toc57111940"/>
      <w:bookmarkStart w:id="142" w:name="_Toc57208087"/>
      <w:bookmarkStart w:id="143" w:name="_Toc103688314"/>
      <w:ins w:id="144" w:author="Marquordt" w:date="2022-05-13T12:14:00Z">
        <w:r w:rsidRPr="008C26FA">
          <w:t>4.</w:t>
        </w:r>
        <w:r>
          <w:t>3</w:t>
        </w:r>
        <w:r w:rsidRPr="003068BA">
          <w:tab/>
          <w:t>Random value generation</w:t>
        </w:r>
        <w:bookmarkEnd w:id="143"/>
      </w:ins>
    </w:p>
    <w:p w14:paraId="291881C4" w14:textId="77777777" w:rsidR="00E30447" w:rsidRPr="003068BA" w:rsidRDefault="00E30447" w:rsidP="00E30447">
      <w:pPr>
        <w:rPr>
          <w:ins w:id="145" w:author="Marquordt" w:date="2022-05-13T12:14:00Z"/>
        </w:rPr>
      </w:pPr>
      <w:ins w:id="146" w:author="Marquordt" w:date="2022-05-13T12:14:00Z">
        <w:r w:rsidRPr="003068BA">
          <w:t xml:space="preserve">To </w:t>
        </w:r>
        <w:r>
          <w:t>ensure</w:t>
        </w:r>
        <w:r w:rsidRPr="003068BA">
          <w:t xml:space="preserve"> that the </w:t>
        </w:r>
        <w:r>
          <w:t>EUT</w:t>
        </w:r>
        <w:r w:rsidRPr="003068BA">
          <w:t xml:space="preserve"> </w:t>
        </w:r>
        <w:r>
          <w:t>provides</w:t>
        </w:r>
        <w:r w:rsidRPr="003068BA">
          <w:t xml:space="preserve"> EF values read from the UICC/USIM, identified EFs are to be used with random EF content.</w:t>
        </w:r>
      </w:ins>
    </w:p>
    <w:p w14:paraId="2C370808" w14:textId="77777777" w:rsidR="00E30447" w:rsidRPr="003068BA" w:rsidRDefault="00E30447" w:rsidP="00E30447">
      <w:pPr>
        <w:rPr>
          <w:ins w:id="147" w:author="Marquordt" w:date="2022-05-13T12:14:00Z"/>
        </w:rPr>
      </w:pPr>
      <w:ins w:id="148" w:author="Marquordt" w:date="2022-05-13T12:14:00Z">
        <w:r w:rsidRPr="003068BA">
          <w:t xml:space="preserve">If </w:t>
        </w:r>
        <w:r>
          <w:t xml:space="preserve">the test definition requires </w:t>
        </w:r>
        <w:r w:rsidRPr="003068BA">
          <w:t xml:space="preserve">random test values </w:t>
        </w:r>
        <w:r>
          <w:t>to</w:t>
        </w:r>
        <w:r w:rsidRPr="003068BA">
          <w:t xml:space="preserve"> be used, the EF content is generated on test case initialization. An EF containing random values always is specified in the initial condition clause of the test case. At least the EF coding is showing one or more placeholders (characters x to z, highlighted in red) where a generated random value has to be inserted. To avoid ambiguities a codomain (</w:t>
        </w:r>
        <w:r w:rsidRPr="003068BA">
          <w:rPr>
            <w:i/>
          </w:rPr>
          <w:t>D</w:t>
        </w:r>
        <w:r w:rsidRPr="003068BA">
          <w:t xml:space="preserve">) of possible values is defined for each random character. </w:t>
        </w:r>
      </w:ins>
    </w:p>
    <w:p w14:paraId="563BEDDA" w14:textId="77777777" w:rsidR="00E30447" w:rsidRPr="003068BA" w:rsidRDefault="00E30447" w:rsidP="00E30447">
      <w:pPr>
        <w:keepNext/>
        <w:rPr>
          <w:ins w:id="149" w:author="Marquordt" w:date="2022-05-13T12:14:00Z"/>
          <w:rStyle w:val="Strong"/>
        </w:rPr>
      </w:pPr>
      <w:ins w:id="150" w:author="Marquordt" w:date="2022-05-13T12:14:00Z">
        <w:r w:rsidRPr="003068BA">
          <w:rPr>
            <w:rStyle w:val="Strong"/>
          </w:rPr>
          <w:t>Example:</w:t>
        </w:r>
      </w:ins>
    </w:p>
    <w:p w14:paraId="5420A0F5" w14:textId="77777777" w:rsidR="00E30447" w:rsidRPr="003068BA" w:rsidRDefault="00E30447" w:rsidP="00E30447">
      <w:pPr>
        <w:keepNext/>
        <w:keepLines/>
        <w:spacing w:after="120"/>
        <w:rPr>
          <w:ins w:id="151" w:author="Marquordt" w:date="2022-05-13T12:14:00Z"/>
          <w:rFonts w:eastAsia="TimesNewRoman"/>
          <w:b/>
          <w:lang w:eastAsia="en-GB"/>
        </w:rPr>
      </w:pPr>
      <w:ins w:id="152" w:author="Marquordt" w:date="2022-05-13T12:14:00Z">
        <w:r w:rsidRPr="003068BA">
          <w:rPr>
            <w:rFonts w:eastAsia="TimesNewRoman"/>
            <w:b/>
            <w:lang w:eastAsia="en-GB"/>
          </w:rPr>
          <w:t>EF</w:t>
        </w:r>
        <w:r w:rsidRPr="003068BA">
          <w:rPr>
            <w:rFonts w:eastAsia="TimesNewRoman"/>
            <w:b/>
            <w:vertAlign w:val="subscript"/>
            <w:lang w:eastAsia="en-GB"/>
          </w:rPr>
          <w:t>IMSI</w:t>
        </w:r>
      </w:ins>
    </w:p>
    <w:p w14:paraId="02CBABE7" w14:textId="77777777" w:rsidR="00E30447" w:rsidRPr="003068BA" w:rsidRDefault="00E30447" w:rsidP="00E30447">
      <w:pPr>
        <w:pStyle w:val="NoSpaceNormal"/>
        <w:rPr>
          <w:ins w:id="153" w:author="Marquordt" w:date="2022-05-13T12:14:00Z"/>
        </w:rPr>
      </w:pPr>
      <w:ins w:id="154" w:author="Marquordt" w:date="2022-05-13T12:14:00Z">
        <w:r w:rsidRPr="003068BA">
          <w:tab/>
          <w:t>Logically:</w:t>
        </w:r>
      </w:ins>
    </w:p>
    <w:p w14:paraId="5A8E68AD" w14:textId="77777777" w:rsidR="00E30447" w:rsidRPr="003068BA" w:rsidRDefault="00E30447" w:rsidP="00E30447">
      <w:pPr>
        <w:rPr>
          <w:ins w:id="155" w:author="Marquordt" w:date="2022-05-13T12:14:00Z"/>
          <w:rFonts w:eastAsia="TimesNewRoman"/>
          <w:lang w:eastAsia="en-GB"/>
        </w:rPr>
      </w:pPr>
      <w:ins w:id="156" w:author="Marquordt" w:date="2022-05-13T12:14:00Z">
        <w:r w:rsidRPr="003068BA">
          <w:rPr>
            <w:rFonts w:eastAsia="TimesNewRoman"/>
            <w:lang w:eastAsia="en-GB"/>
          </w:rPr>
          <w:tab/>
        </w:r>
        <w:r w:rsidRPr="003068BA">
          <w:rPr>
            <w:rFonts w:eastAsia="TimesNewRoman"/>
            <w:lang w:eastAsia="en-GB"/>
          </w:rPr>
          <w:tab/>
          <w:t>24681357</w:t>
        </w:r>
        <w:r w:rsidRPr="003068BA">
          <w:rPr>
            <w:rFonts w:eastAsia="TimesNewRoman"/>
            <w:color w:val="FF0000"/>
            <w:lang w:eastAsia="en-GB"/>
          </w:rPr>
          <w:t>x</w:t>
        </w:r>
      </w:ins>
    </w:p>
    <w:p w14:paraId="245291B0" w14:textId="77777777" w:rsidR="00E30447" w:rsidRPr="003068BA" w:rsidRDefault="00E30447" w:rsidP="00E30447">
      <w:pPr>
        <w:pStyle w:val="Normal6pt"/>
        <w:rPr>
          <w:ins w:id="157" w:author="Marquordt" w:date="2022-05-13T12:14:00Z"/>
        </w:rPr>
      </w:pPr>
      <w:ins w:id="158" w:author="Marquordt" w:date="2022-05-13T12:14:00Z">
        <w:r w:rsidRPr="003068BA">
          <w:tab/>
          <w:t>Coding</w:t>
        </w:r>
        <w:r>
          <w:t>:</w:t>
        </w:r>
      </w:ins>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E30447" w14:paraId="5DB7A149" w14:textId="77777777" w:rsidTr="00F91B50">
        <w:trPr>
          <w:cnfStyle w:val="100000000000" w:firstRow="1" w:lastRow="0" w:firstColumn="0" w:lastColumn="0" w:oddVBand="0" w:evenVBand="0" w:oddHBand="0" w:evenHBand="0" w:firstRowFirstColumn="0" w:firstRowLastColumn="0" w:lastRowFirstColumn="0" w:lastRowLastColumn="0"/>
          <w:trHeight w:val="57"/>
          <w:ins w:id="159" w:author="Marquordt" w:date="2022-05-13T12:14: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EABD971" w14:textId="77777777" w:rsidR="00E30447" w:rsidRPr="008945AE" w:rsidRDefault="00E30447" w:rsidP="00F91B50">
            <w:pPr>
              <w:pStyle w:val="NoSpaceNormal"/>
              <w:jc w:val="left"/>
              <w:rPr>
                <w:ins w:id="160" w:author="Marquordt" w:date="2022-05-13T12:14:00Z"/>
                <w:rFonts w:ascii="Arial" w:eastAsia="TimesNewRoman" w:hAnsi="Arial" w:cs="Arial"/>
              </w:rPr>
            </w:pPr>
            <w:ins w:id="161" w:author="Marquordt" w:date="2022-05-13T12:14:00Z">
              <w:r w:rsidRPr="008945AE">
                <w:rPr>
                  <w:rFonts w:ascii="Arial" w:hAnsi="Arial" w:cs="Arial"/>
                </w:rPr>
                <w:t>Byte</w:t>
              </w:r>
            </w:ins>
          </w:p>
        </w:tc>
        <w:tc>
          <w:tcPr>
            <w:tcW w:w="680" w:type="dxa"/>
            <w:tcBorders>
              <w:top w:val="none" w:sz="0" w:space="0" w:color="auto"/>
              <w:left w:val="none" w:sz="0" w:space="0" w:color="auto"/>
              <w:bottom w:val="none" w:sz="0" w:space="0" w:color="auto"/>
              <w:right w:val="none" w:sz="0" w:space="0" w:color="auto"/>
            </w:tcBorders>
          </w:tcPr>
          <w:p w14:paraId="71C188FB" w14:textId="77777777" w:rsidR="00E30447" w:rsidRPr="008945AE" w:rsidRDefault="00E30447" w:rsidP="00F91B50">
            <w:pPr>
              <w:pStyle w:val="NoSpaceNormal"/>
              <w:cnfStyle w:val="100000000000" w:firstRow="1" w:lastRow="0" w:firstColumn="0" w:lastColumn="0" w:oddVBand="0" w:evenVBand="0" w:oddHBand="0" w:evenHBand="0" w:firstRowFirstColumn="0" w:firstRowLastColumn="0" w:lastRowFirstColumn="0" w:lastRowLastColumn="0"/>
              <w:rPr>
                <w:ins w:id="162" w:author="Marquordt" w:date="2022-05-13T12:14:00Z"/>
                <w:rFonts w:ascii="Arial" w:eastAsia="TimesNewRoman" w:hAnsi="Arial" w:cs="Arial"/>
              </w:rPr>
            </w:pPr>
            <w:ins w:id="163" w:author="Marquordt" w:date="2022-05-13T12:14:00Z">
              <w:r w:rsidRPr="008945AE">
                <w:rPr>
                  <w:rFonts w:ascii="Arial" w:hAnsi="Arial" w:cs="Arial"/>
                </w:rPr>
                <w:t>B1</w:t>
              </w:r>
            </w:ins>
          </w:p>
        </w:tc>
        <w:tc>
          <w:tcPr>
            <w:tcW w:w="680" w:type="dxa"/>
            <w:tcBorders>
              <w:top w:val="none" w:sz="0" w:space="0" w:color="auto"/>
              <w:left w:val="none" w:sz="0" w:space="0" w:color="auto"/>
              <w:bottom w:val="none" w:sz="0" w:space="0" w:color="auto"/>
              <w:right w:val="none" w:sz="0" w:space="0" w:color="auto"/>
            </w:tcBorders>
          </w:tcPr>
          <w:p w14:paraId="28B10995" w14:textId="77777777" w:rsidR="00E30447" w:rsidRPr="008945AE" w:rsidRDefault="00E30447" w:rsidP="00F91B50">
            <w:pPr>
              <w:pStyle w:val="NoSpaceNormal"/>
              <w:cnfStyle w:val="100000000000" w:firstRow="1" w:lastRow="0" w:firstColumn="0" w:lastColumn="0" w:oddVBand="0" w:evenVBand="0" w:oddHBand="0" w:evenHBand="0" w:firstRowFirstColumn="0" w:firstRowLastColumn="0" w:lastRowFirstColumn="0" w:lastRowLastColumn="0"/>
              <w:rPr>
                <w:ins w:id="164" w:author="Marquordt" w:date="2022-05-13T12:14:00Z"/>
                <w:rFonts w:ascii="Arial" w:eastAsia="TimesNewRoman" w:hAnsi="Arial" w:cs="Arial"/>
              </w:rPr>
            </w:pPr>
            <w:ins w:id="165" w:author="Marquordt" w:date="2022-05-13T12:14:00Z">
              <w:r w:rsidRPr="008945AE">
                <w:rPr>
                  <w:rFonts w:ascii="Arial" w:hAnsi="Arial" w:cs="Arial"/>
                </w:rPr>
                <w:t>B2</w:t>
              </w:r>
            </w:ins>
          </w:p>
        </w:tc>
        <w:tc>
          <w:tcPr>
            <w:tcW w:w="680" w:type="dxa"/>
            <w:tcBorders>
              <w:top w:val="none" w:sz="0" w:space="0" w:color="auto"/>
              <w:left w:val="none" w:sz="0" w:space="0" w:color="auto"/>
              <w:bottom w:val="none" w:sz="0" w:space="0" w:color="auto"/>
              <w:right w:val="none" w:sz="0" w:space="0" w:color="auto"/>
            </w:tcBorders>
          </w:tcPr>
          <w:p w14:paraId="2AC97179" w14:textId="77777777" w:rsidR="00E30447" w:rsidRPr="008945AE" w:rsidRDefault="00E30447" w:rsidP="00F91B50">
            <w:pPr>
              <w:pStyle w:val="NoSpaceNormal"/>
              <w:cnfStyle w:val="100000000000" w:firstRow="1" w:lastRow="0" w:firstColumn="0" w:lastColumn="0" w:oddVBand="0" w:evenVBand="0" w:oddHBand="0" w:evenHBand="0" w:firstRowFirstColumn="0" w:firstRowLastColumn="0" w:lastRowFirstColumn="0" w:lastRowLastColumn="0"/>
              <w:rPr>
                <w:ins w:id="166" w:author="Marquordt" w:date="2022-05-13T12:14:00Z"/>
                <w:rFonts w:ascii="Arial" w:eastAsia="TimesNewRoman" w:hAnsi="Arial" w:cs="Arial"/>
              </w:rPr>
            </w:pPr>
            <w:ins w:id="167" w:author="Marquordt" w:date="2022-05-13T12:14:00Z">
              <w:r w:rsidRPr="008945AE">
                <w:rPr>
                  <w:rFonts w:ascii="Arial" w:hAnsi="Arial" w:cs="Arial"/>
                </w:rPr>
                <w:t>B3</w:t>
              </w:r>
            </w:ins>
          </w:p>
        </w:tc>
        <w:tc>
          <w:tcPr>
            <w:tcW w:w="680" w:type="dxa"/>
            <w:tcBorders>
              <w:top w:val="none" w:sz="0" w:space="0" w:color="auto"/>
              <w:left w:val="none" w:sz="0" w:space="0" w:color="auto"/>
              <w:bottom w:val="none" w:sz="0" w:space="0" w:color="auto"/>
              <w:right w:val="none" w:sz="0" w:space="0" w:color="auto"/>
            </w:tcBorders>
          </w:tcPr>
          <w:p w14:paraId="0D12E85B" w14:textId="77777777" w:rsidR="00E30447" w:rsidRPr="008945AE" w:rsidRDefault="00E30447" w:rsidP="00F91B50">
            <w:pPr>
              <w:pStyle w:val="NoSpaceNormal"/>
              <w:cnfStyle w:val="100000000000" w:firstRow="1" w:lastRow="0" w:firstColumn="0" w:lastColumn="0" w:oddVBand="0" w:evenVBand="0" w:oddHBand="0" w:evenHBand="0" w:firstRowFirstColumn="0" w:firstRowLastColumn="0" w:lastRowFirstColumn="0" w:lastRowLastColumn="0"/>
              <w:rPr>
                <w:ins w:id="168" w:author="Marquordt" w:date="2022-05-13T12:14:00Z"/>
                <w:rFonts w:ascii="Arial" w:eastAsia="TimesNewRoman" w:hAnsi="Arial" w:cs="Arial"/>
              </w:rPr>
            </w:pPr>
            <w:ins w:id="169" w:author="Marquordt" w:date="2022-05-13T12:14:00Z">
              <w:r w:rsidRPr="008945AE">
                <w:rPr>
                  <w:rFonts w:ascii="Arial" w:hAnsi="Arial" w:cs="Arial"/>
                </w:rPr>
                <w:t>B4</w:t>
              </w:r>
            </w:ins>
          </w:p>
        </w:tc>
        <w:tc>
          <w:tcPr>
            <w:tcW w:w="680" w:type="dxa"/>
            <w:tcBorders>
              <w:top w:val="none" w:sz="0" w:space="0" w:color="auto"/>
              <w:left w:val="none" w:sz="0" w:space="0" w:color="auto"/>
              <w:bottom w:val="none" w:sz="0" w:space="0" w:color="auto"/>
              <w:right w:val="none" w:sz="0" w:space="0" w:color="auto"/>
            </w:tcBorders>
          </w:tcPr>
          <w:p w14:paraId="2968A3C8" w14:textId="77777777" w:rsidR="00E30447" w:rsidRPr="008945AE" w:rsidRDefault="00E30447" w:rsidP="00F91B50">
            <w:pPr>
              <w:pStyle w:val="NoSpaceNormal"/>
              <w:cnfStyle w:val="100000000000" w:firstRow="1" w:lastRow="0" w:firstColumn="0" w:lastColumn="0" w:oddVBand="0" w:evenVBand="0" w:oddHBand="0" w:evenHBand="0" w:firstRowFirstColumn="0" w:firstRowLastColumn="0" w:lastRowFirstColumn="0" w:lastRowLastColumn="0"/>
              <w:rPr>
                <w:ins w:id="170" w:author="Marquordt" w:date="2022-05-13T12:14:00Z"/>
                <w:rFonts w:ascii="Arial" w:eastAsia="TimesNewRoman" w:hAnsi="Arial" w:cs="Arial"/>
              </w:rPr>
            </w:pPr>
            <w:ins w:id="171" w:author="Marquordt" w:date="2022-05-13T12:14:00Z">
              <w:r w:rsidRPr="008945AE">
                <w:rPr>
                  <w:rFonts w:ascii="Arial" w:hAnsi="Arial" w:cs="Arial"/>
                </w:rPr>
                <w:t>B5</w:t>
              </w:r>
            </w:ins>
          </w:p>
        </w:tc>
        <w:tc>
          <w:tcPr>
            <w:tcW w:w="680" w:type="dxa"/>
            <w:tcBorders>
              <w:top w:val="none" w:sz="0" w:space="0" w:color="auto"/>
              <w:left w:val="none" w:sz="0" w:space="0" w:color="auto"/>
              <w:bottom w:val="none" w:sz="0" w:space="0" w:color="auto"/>
              <w:right w:val="none" w:sz="0" w:space="0" w:color="auto"/>
            </w:tcBorders>
          </w:tcPr>
          <w:p w14:paraId="2E5FF664" w14:textId="77777777" w:rsidR="00E30447" w:rsidRPr="008945AE" w:rsidRDefault="00E30447" w:rsidP="00F91B50">
            <w:pPr>
              <w:pStyle w:val="NoSpaceNormal"/>
              <w:cnfStyle w:val="100000000000" w:firstRow="1" w:lastRow="0" w:firstColumn="0" w:lastColumn="0" w:oddVBand="0" w:evenVBand="0" w:oddHBand="0" w:evenHBand="0" w:firstRowFirstColumn="0" w:firstRowLastColumn="0" w:lastRowFirstColumn="0" w:lastRowLastColumn="0"/>
              <w:rPr>
                <w:ins w:id="172" w:author="Marquordt" w:date="2022-05-13T12:14:00Z"/>
                <w:rFonts w:ascii="Arial" w:eastAsia="TimesNewRoman" w:hAnsi="Arial" w:cs="Arial"/>
              </w:rPr>
            </w:pPr>
            <w:ins w:id="173" w:author="Marquordt" w:date="2022-05-13T12:14:00Z">
              <w:r w:rsidRPr="008945AE">
                <w:rPr>
                  <w:rFonts w:ascii="Arial" w:hAnsi="Arial" w:cs="Arial"/>
                </w:rPr>
                <w:t>B6</w:t>
              </w:r>
            </w:ins>
          </w:p>
        </w:tc>
        <w:tc>
          <w:tcPr>
            <w:tcW w:w="680" w:type="dxa"/>
            <w:tcBorders>
              <w:top w:val="none" w:sz="0" w:space="0" w:color="auto"/>
              <w:left w:val="none" w:sz="0" w:space="0" w:color="auto"/>
              <w:bottom w:val="none" w:sz="0" w:space="0" w:color="auto"/>
              <w:right w:val="none" w:sz="0" w:space="0" w:color="auto"/>
            </w:tcBorders>
          </w:tcPr>
          <w:p w14:paraId="327C1FCA" w14:textId="77777777" w:rsidR="00E30447" w:rsidRPr="008945AE" w:rsidRDefault="00E30447" w:rsidP="00F91B50">
            <w:pPr>
              <w:pStyle w:val="NoSpaceNormal"/>
              <w:cnfStyle w:val="100000000000" w:firstRow="1" w:lastRow="0" w:firstColumn="0" w:lastColumn="0" w:oddVBand="0" w:evenVBand="0" w:oddHBand="0" w:evenHBand="0" w:firstRowFirstColumn="0" w:firstRowLastColumn="0" w:lastRowFirstColumn="0" w:lastRowLastColumn="0"/>
              <w:rPr>
                <w:ins w:id="174" w:author="Marquordt" w:date="2022-05-13T12:14:00Z"/>
                <w:rFonts w:ascii="Arial" w:eastAsia="TimesNewRoman" w:hAnsi="Arial" w:cs="Arial"/>
              </w:rPr>
            </w:pPr>
            <w:ins w:id="175" w:author="Marquordt" w:date="2022-05-13T12:14:00Z">
              <w:r w:rsidRPr="008945AE">
                <w:rPr>
                  <w:rFonts w:ascii="Arial" w:hAnsi="Arial" w:cs="Arial"/>
                </w:rPr>
                <w:t>B7</w:t>
              </w:r>
            </w:ins>
          </w:p>
        </w:tc>
        <w:tc>
          <w:tcPr>
            <w:tcW w:w="680" w:type="dxa"/>
            <w:tcBorders>
              <w:top w:val="none" w:sz="0" w:space="0" w:color="auto"/>
              <w:left w:val="none" w:sz="0" w:space="0" w:color="auto"/>
              <w:bottom w:val="none" w:sz="0" w:space="0" w:color="auto"/>
              <w:right w:val="none" w:sz="0" w:space="0" w:color="auto"/>
            </w:tcBorders>
          </w:tcPr>
          <w:p w14:paraId="5EDC4A78" w14:textId="77777777" w:rsidR="00E30447" w:rsidRPr="008945AE" w:rsidRDefault="00E30447" w:rsidP="00F91B50">
            <w:pPr>
              <w:pStyle w:val="NoSpaceNormal"/>
              <w:cnfStyle w:val="100000000000" w:firstRow="1" w:lastRow="0" w:firstColumn="0" w:lastColumn="0" w:oddVBand="0" w:evenVBand="0" w:oddHBand="0" w:evenHBand="0" w:firstRowFirstColumn="0" w:firstRowLastColumn="0" w:lastRowFirstColumn="0" w:lastRowLastColumn="0"/>
              <w:rPr>
                <w:ins w:id="176" w:author="Marquordt" w:date="2022-05-13T12:14:00Z"/>
                <w:rFonts w:ascii="Arial" w:eastAsia="TimesNewRoman" w:hAnsi="Arial" w:cs="Arial"/>
              </w:rPr>
            </w:pPr>
            <w:ins w:id="177" w:author="Marquordt" w:date="2022-05-13T12:14:00Z">
              <w:r w:rsidRPr="008945AE">
                <w:rPr>
                  <w:rFonts w:ascii="Arial" w:hAnsi="Arial" w:cs="Arial"/>
                </w:rPr>
                <w:t>B8</w:t>
              </w:r>
            </w:ins>
          </w:p>
        </w:tc>
        <w:tc>
          <w:tcPr>
            <w:tcW w:w="680" w:type="dxa"/>
            <w:tcBorders>
              <w:top w:val="none" w:sz="0" w:space="0" w:color="auto"/>
              <w:left w:val="none" w:sz="0" w:space="0" w:color="auto"/>
              <w:bottom w:val="none" w:sz="0" w:space="0" w:color="auto"/>
              <w:right w:val="none" w:sz="0" w:space="0" w:color="auto"/>
            </w:tcBorders>
          </w:tcPr>
          <w:p w14:paraId="4421BF60" w14:textId="77777777" w:rsidR="00E30447" w:rsidRPr="008945AE" w:rsidRDefault="00E30447" w:rsidP="00F91B50">
            <w:pPr>
              <w:pStyle w:val="NoSpaceNormal"/>
              <w:cnfStyle w:val="100000000000" w:firstRow="1" w:lastRow="0" w:firstColumn="0" w:lastColumn="0" w:oddVBand="0" w:evenVBand="0" w:oddHBand="0" w:evenHBand="0" w:firstRowFirstColumn="0" w:firstRowLastColumn="0" w:lastRowFirstColumn="0" w:lastRowLastColumn="0"/>
              <w:rPr>
                <w:ins w:id="178" w:author="Marquordt" w:date="2022-05-13T12:14:00Z"/>
                <w:rFonts w:ascii="Arial" w:eastAsia="TimesNewRoman" w:hAnsi="Arial" w:cs="Arial"/>
              </w:rPr>
            </w:pPr>
            <w:ins w:id="179" w:author="Marquordt" w:date="2022-05-13T12:14:00Z">
              <w:r w:rsidRPr="008945AE">
                <w:rPr>
                  <w:rFonts w:ascii="Arial" w:hAnsi="Arial" w:cs="Arial"/>
                </w:rPr>
                <w:t>B9</w:t>
              </w:r>
            </w:ins>
          </w:p>
        </w:tc>
      </w:tr>
      <w:tr w:rsidR="00E30447" w14:paraId="57E2B825" w14:textId="77777777" w:rsidTr="00F91B50">
        <w:trPr>
          <w:cnfStyle w:val="000000100000" w:firstRow="0" w:lastRow="0" w:firstColumn="0" w:lastColumn="0" w:oddVBand="0" w:evenVBand="0" w:oddHBand="1" w:evenHBand="0" w:firstRowFirstColumn="0" w:firstRowLastColumn="0" w:lastRowFirstColumn="0" w:lastRowLastColumn="0"/>
          <w:trHeight w:val="57"/>
          <w:ins w:id="180" w:author="Marquordt" w:date="2022-05-13T12:14: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68B35E6F" w14:textId="77777777" w:rsidR="00E30447" w:rsidRDefault="00E30447" w:rsidP="00F91B50">
            <w:pPr>
              <w:pStyle w:val="NoSpaceNormal"/>
              <w:rPr>
                <w:ins w:id="181" w:author="Marquordt" w:date="2022-05-13T12:14:00Z"/>
                <w:rFonts w:eastAsia="TimesNewRoman"/>
              </w:rPr>
            </w:pPr>
            <w:ins w:id="182" w:author="Marquordt" w:date="2022-05-13T12:14:00Z">
              <w:r w:rsidRPr="003068BA">
                <w:t>Hex</w:t>
              </w:r>
            </w:ins>
          </w:p>
        </w:tc>
        <w:tc>
          <w:tcPr>
            <w:tcW w:w="680" w:type="dxa"/>
            <w:tcBorders>
              <w:top w:val="none" w:sz="0" w:space="0" w:color="auto"/>
              <w:left w:val="none" w:sz="0" w:space="0" w:color="auto"/>
              <w:bottom w:val="none" w:sz="0" w:space="0" w:color="auto"/>
              <w:right w:val="none" w:sz="0" w:space="0" w:color="auto"/>
            </w:tcBorders>
          </w:tcPr>
          <w:p w14:paraId="443ABE43" w14:textId="77777777" w:rsidR="00E30447" w:rsidRDefault="00E30447" w:rsidP="00F91B50">
            <w:pPr>
              <w:pStyle w:val="NoSpaceNormal"/>
              <w:cnfStyle w:val="000000100000" w:firstRow="0" w:lastRow="0" w:firstColumn="0" w:lastColumn="0" w:oddVBand="0" w:evenVBand="0" w:oddHBand="1" w:evenHBand="0" w:firstRowFirstColumn="0" w:firstRowLastColumn="0" w:lastRowFirstColumn="0" w:lastRowLastColumn="0"/>
              <w:rPr>
                <w:ins w:id="183" w:author="Marquordt" w:date="2022-05-13T12:14:00Z"/>
                <w:rFonts w:eastAsia="TimesNewRoman"/>
              </w:rPr>
            </w:pPr>
            <w:ins w:id="184" w:author="Marquordt" w:date="2022-05-13T12:14:00Z">
              <w:r w:rsidRPr="003068BA">
                <w:t>05</w:t>
              </w:r>
            </w:ins>
          </w:p>
        </w:tc>
        <w:tc>
          <w:tcPr>
            <w:tcW w:w="680" w:type="dxa"/>
            <w:tcBorders>
              <w:top w:val="none" w:sz="0" w:space="0" w:color="auto"/>
              <w:left w:val="none" w:sz="0" w:space="0" w:color="auto"/>
              <w:bottom w:val="none" w:sz="0" w:space="0" w:color="auto"/>
              <w:right w:val="none" w:sz="0" w:space="0" w:color="auto"/>
            </w:tcBorders>
          </w:tcPr>
          <w:p w14:paraId="1CA1E66F" w14:textId="77777777" w:rsidR="00E30447" w:rsidRDefault="00E30447" w:rsidP="00F91B50">
            <w:pPr>
              <w:pStyle w:val="NoSpaceNormal"/>
              <w:cnfStyle w:val="000000100000" w:firstRow="0" w:lastRow="0" w:firstColumn="0" w:lastColumn="0" w:oddVBand="0" w:evenVBand="0" w:oddHBand="1" w:evenHBand="0" w:firstRowFirstColumn="0" w:firstRowLastColumn="0" w:lastRowFirstColumn="0" w:lastRowLastColumn="0"/>
              <w:rPr>
                <w:ins w:id="185" w:author="Marquordt" w:date="2022-05-13T12:14:00Z"/>
                <w:rFonts w:eastAsia="TimesNewRoman"/>
              </w:rPr>
            </w:pPr>
            <w:ins w:id="186" w:author="Marquordt" w:date="2022-05-13T12:14:00Z">
              <w:r w:rsidRPr="003068BA">
                <w:t>29</w:t>
              </w:r>
            </w:ins>
          </w:p>
        </w:tc>
        <w:tc>
          <w:tcPr>
            <w:tcW w:w="680" w:type="dxa"/>
            <w:tcBorders>
              <w:top w:val="none" w:sz="0" w:space="0" w:color="auto"/>
              <w:left w:val="none" w:sz="0" w:space="0" w:color="auto"/>
              <w:bottom w:val="none" w:sz="0" w:space="0" w:color="auto"/>
              <w:right w:val="none" w:sz="0" w:space="0" w:color="auto"/>
            </w:tcBorders>
          </w:tcPr>
          <w:p w14:paraId="0A11FEDA" w14:textId="77777777" w:rsidR="00E30447" w:rsidRDefault="00E30447" w:rsidP="00F91B50">
            <w:pPr>
              <w:pStyle w:val="NoSpaceNormal"/>
              <w:cnfStyle w:val="000000100000" w:firstRow="0" w:lastRow="0" w:firstColumn="0" w:lastColumn="0" w:oddVBand="0" w:evenVBand="0" w:oddHBand="1" w:evenHBand="0" w:firstRowFirstColumn="0" w:firstRowLastColumn="0" w:lastRowFirstColumn="0" w:lastRowLastColumn="0"/>
              <w:rPr>
                <w:ins w:id="187" w:author="Marquordt" w:date="2022-05-13T12:14:00Z"/>
                <w:rFonts w:eastAsia="TimesNewRoman"/>
              </w:rPr>
            </w:pPr>
            <w:ins w:id="188" w:author="Marquordt" w:date="2022-05-13T12:14:00Z">
              <w:r w:rsidRPr="003068BA">
                <w:t>64</w:t>
              </w:r>
            </w:ins>
          </w:p>
        </w:tc>
        <w:tc>
          <w:tcPr>
            <w:tcW w:w="680" w:type="dxa"/>
            <w:tcBorders>
              <w:top w:val="none" w:sz="0" w:space="0" w:color="auto"/>
              <w:left w:val="none" w:sz="0" w:space="0" w:color="auto"/>
              <w:bottom w:val="none" w:sz="0" w:space="0" w:color="auto"/>
              <w:right w:val="none" w:sz="0" w:space="0" w:color="auto"/>
            </w:tcBorders>
          </w:tcPr>
          <w:p w14:paraId="6F6AB275" w14:textId="77777777" w:rsidR="00E30447" w:rsidRDefault="00E30447" w:rsidP="00F91B50">
            <w:pPr>
              <w:pStyle w:val="NoSpaceNormal"/>
              <w:cnfStyle w:val="000000100000" w:firstRow="0" w:lastRow="0" w:firstColumn="0" w:lastColumn="0" w:oddVBand="0" w:evenVBand="0" w:oddHBand="1" w:evenHBand="0" w:firstRowFirstColumn="0" w:firstRowLastColumn="0" w:lastRowFirstColumn="0" w:lastRowLastColumn="0"/>
              <w:rPr>
                <w:ins w:id="189" w:author="Marquordt" w:date="2022-05-13T12:14:00Z"/>
                <w:rFonts w:eastAsia="TimesNewRoman"/>
              </w:rPr>
            </w:pPr>
            <w:ins w:id="190" w:author="Marquordt" w:date="2022-05-13T12:14:00Z">
              <w:r w:rsidRPr="003068BA">
                <w:t>18</w:t>
              </w:r>
            </w:ins>
          </w:p>
        </w:tc>
        <w:tc>
          <w:tcPr>
            <w:tcW w:w="680" w:type="dxa"/>
            <w:tcBorders>
              <w:top w:val="none" w:sz="0" w:space="0" w:color="auto"/>
              <w:left w:val="none" w:sz="0" w:space="0" w:color="auto"/>
              <w:bottom w:val="none" w:sz="0" w:space="0" w:color="auto"/>
              <w:right w:val="none" w:sz="0" w:space="0" w:color="auto"/>
            </w:tcBorders>
          </w:tcPr>
          <w:p w14:paraId="6B4D145C" w14:textId="77777777" w:rsidR="00E30447" w:rsidRDefault="00E30447" w:rsidP="00F91B50">
            <w:pPr>
              <w:pStyle w:val="NoSpaceNormal"/>
              <w:cnfStyle w:val="000000100000" w:firstRow="0" w:lastRow="0" w:firstColumn="0" w:lastColumn="0" w:oddVBand="0" w:evenVBand="0" w:oddHBand="1" w:evenHBand="0" w:firstRowFirstColumn="0" w:firstRowLastColumn="0" w:lastRowFirstColumn="0" w:lastRowLastColumn="0"/>
              <w:rPr>
                <w:ins w:id="191" w:author="Marquordt" w:date="2022-05-13T12:14:00Z"/>
                <w:rFonts w:eastAsia="TimesNewRoman"/>
              </w:rPr>
            </w:pPr>
            <w:ins w:id="192" w:author="Marquordt" w:date="2022-05-13T12:14:00Z">
              <w:r w:rsidRPr="003068BA">
                <w:t>53</w:t>
              </w:r>
            </w:ins>
          </w:p>
        </w:tc>
        <w:tc>
          <w:tcPr>
            <w:tcW w:w="680" w:type="dxa"/>
            <w:tcBorders>
              <w:top w:val="none" w:sz="0" w:space="0" w:color="auto"/>
              <w:left w:val="none" w:sz="0" w:space="0" w:color="auto"/>
              <w:bottom w:val="none" w:sz="0" w:space="0" w:color="auto"/>
              <w:right w:val="none" w:sz="0" w:space="0" w:color="auto"/>
            </w:tcBorders>
          </w:tcPr>
          <w:p w14:paraId="0712EFF5" w14:textId="77777777" w:rsidR="00E30447" w:rsidRDefault="00E30447" w:rsidP="00F91B50">
            <w:pPr>
              <w:pStyle w:val="NoSpaceNormal"/>
              <w:cnfStyle w:val="000000100000" w:firstRow="0" w:lastRow="0" w:firstColumn="0" w:lastColumn="0" w:oddVBand="0" w:evenVBand="0" w:oddHBand="1" w:evenHBand="0" w:firstRowFirstColumn="0" w:firstRowLastColumn="0" w:lastRowFirstColumn="0" w:lastRowLastColumn="0"/>
              <w:rPr>
                <w:ins w:id="193" w:author="Marquordt" w:date="2022-05-13T12:14:00Z"/>
                <w:rFonts w:eastAsia="TimesNewRoman"/>
              </w:rPr>
            </w:pPr>
            <w:ins w:id="194" w:author="Marquordt" w:date="2022-05-13T12:14:00Z">
              <w:r w:rsidRPr="003068BA">
                <w:rPr>
                  <w:color w:val="FF0000"/>
                </w:rPr>
                <w:t>x</w:t>
              </w:r>
              <w:r w:rsidRPr="003068BA">
                <w:t>7</w:t>
              </w:r>
            </w:ins>
          </w:p>
        </w:tc>
        <w:tc>
          <w:tcPr>
            <w:tcW w:w="680" w:type="dxa"/>
            <w:tcBorders>
              <w:top w:val="none" w:sz="0" w:space="0" w:color="auto"/>
              <w:left w:val="none" w:sz="0" w:space="0" w:color="auto"/>
              <w:bottom w:val="none" w:sz="0" w:space="0" w:color="auto"/>
              <w:right w:val="none" w:sz="0" w:space="0" w:color="auto"/>
            </w:tcBorders>
          </w:tcPr>
          <w:p w14:paraId="7C8C3815" w14:textId="77777777" w:rsidR="00E30447" w:rsidRDefault="00E30447" w:rsidP="00F91B50">
            <w:pPr>
              <w:pStyle w:val="NoSpaceNormal"/>
              <w:cnfStyle w:val="000000100000" w:firstRow="0" w:lastRow="0" w:firstColumn="0" w:lastColumn="0" w:oddVBand="0" w:evenVBand="0" w:oddHBand="1" w:evenHBand="0" w:firstRowFirstColumn="0" w:firstRowLastColumn="0" w:lastRowFirstColumn="0" w:lastRowLastColumn="0"/>
              <w:rPr>
                <w:ins w:id="195" w:author="Marquordt" w:date="2022-05-13T12:14:00Z"/>
                <w:rFonts w:eastAsia="TimesNewRoman"/>
              </w:rPr>
            </w:pPr>
            <w:ins w:id="196" w:author="Marquordt" w:date="2022-05-13T12:14:00Z">
              <w:r w:rsidRPr="003068BA">
                <w:t>FF</w:t>
              </w:r>
            </w:ins>
          </w:p>
        </w:tc>
        <w:tc>
          <w:tcPr>
            <w:tcW w:w="680" w:type="dxa"/>
            <w:tcBorders>
              <w:top w:val="none" w:sz="0" w:space="0" w:color="auto"/>
              <w:left w:val="none" w:sz="0" w:space="0" w:color="auto"/>
              <w:bottom w:val="none" w:sz="0" w:space="0" w:color="auto"/>
              <w:right w:val="none" w:sz="0" w:space="0" w:color="auto"/>
            </w:tcBorders>
          </w:tcPr>
          <w:p w14:paraId="2A5072AB" w14:textId="77777777" w:rsidR="00E30447" w:rsidRDefault="00E30447" w:rsidP="00F91B50">
            <w:pPr>
              <w:pStyle w:val="NoSpaceNormal"/>
              <w:cnfStyle w:val="000000100000" w:firstRow="0" w:lastRow="0" w:firstColumn="0" w:lastColumn="0" w:oddVBand="0" w:evenVBand="0" w:oddHBand="1" w:evenHBand="0" w:firstRowFirstColumn="0" w:firstRowLastColumn="0" w:lastRowFirstColumn="0" w:lastRowLastColumn="0"/>
              <w:rPr>
                <w:ins w:id="197" w:author="Marquordt" w:date="2022-05-13T12:14:00Z"/>
                <w:rFonts w:eastAsia="TimesNewRoman"/>
              </w:rPr>
            </w:pPr>
            <w:ins w:id="198" w:author="Marquordt" w:date="2022-05-13T12:14:00Z">
              <w:r w:rsidRPr="003068BA">
                <w:t>FF</w:t>
              </w:r>
            </w:ins>
          </w:p>
        </w:tc>
        <w:tc>
          <w:tcPr>
            <w:tcW w:w="680" w:type="dxa"/>
            <w:tcBorders>
              <w:top w:val="none" w:sz="0" w:space="0" w:color="auto"/>
              <w:left w:val="none" w:sz="0" w:space="0" w:color="auto"/>
              <w:bottom w:val="none" w:sz="0" w:space="0" w:color="auto"/>
              <w:right w:val="none" w:sz="0" w:space="0" w:color="auto"/>
            </w:tcBorders>
          </w:tcPr>
          <w:p w14:paraId="6B4BD978" w14:textId="77777777" w:rsidR="00E30447" w:rsidRDefault="00E30447" w:rsidP="00F91B50">
            <w:pPr>
              <w:pStyle w:val="NoSpaceNormal"/>
              <w:cnfStyle w:val="000000100000" w:firstRow="0" w:lastRow="0" w:firstColumn="0" w:lastColumn="0" w:oddVBand="0" w:evenVBand="0" w:oddHBand="1" w:evenHBand="0" w:firstRowFirstColumn="0" w:firstRowLastColumn="0" w:lastRowFirstColumn="0" w:lastRowLastColumn="0"/>
              <w:rPr>
                <w:ins w:id="199" w:author="Marquordt" w:date="2022-05-13T12:14:00Z"/>
                <w:rFonts w:eastAsia="TimesNewRoman"/>
              </w:rPr>
            </w:pPr>
            <w:ins w:id="200" w:author="Marquordt" w:date="2022-05-13T12:14:00Z">
              <w:r w:rsidRPr="003068BA">
                <w:t>FF</w:t>
              </w:r>
            </w:ins>
          </w:p>
        </w:tc>
      </w:tr>
    </w:tbl>
    <w:p w14:paraId="2FBF3E7B" w14:textId="77777777" w:rsidR="00E30447" w:rsidRPr="003068BA" w:rsidRDefault="00E30447" w:rsidP="00E30447">
      <w:pPr>
        <w:pStyle w:val="ExplainTableContents"/>
        <w:rPr>
          <w:ins w:id="201" w:author="Marquordt" w:date="2022-05-13T12:14:00Z"/>
        </w:rPr>
      </w:pPr>
      <w:ins w:id="202" w:author="Marquordt" w:date="2022-05-13T12:14:00Z">
        <w:r w:rsidRPr="003068BA">
          <w:tab/>
        </w:r>
        <w:r>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ins>
    </w:p>
    <w:p w14:paraId="56CCC2C2" w14:textId="77777777" w:rsidR="00E30447" w:rsidRPr="003068BA" w:rsidRDefault="00E30447" w:rsidP="00E30447">
      <w:pPr>
        <w:rPr>
          <w:ins w:id="203" w:author="Marquordt" w:date="2022-05-13T12:14:00Z"/>
        </w:rPr>
      </w:pPr>
    </w:p>
    <w:p w14:paraId="085870A9" w14:textId="77777777" w:rsidR="00E30447" w:rsidRPr="003068BA" w:rsidRDefault="00E30447" w:rsidP="00E30447">
      <w:pPr>
        <w:rPr>
          <w:ins w:id="204" w:author="Marquordt" w:date="2022-05-13T12:14:00Z"/>
          <w:rStyle w:val="Strong"/>
        </w:rPr>
      </w:pPr>
      <w:ins w:id="205" w:author="Marquordt" w:date="2022-05-13T12:14:00Z">
        <w:r w:rsidRPr="003068BA">
          <w:rPr>
            <w:rStyle w:val="Strong"/>
          </w:rPr>
          <w:t>Explanation:</w:t>
        </w:r>
      </w:ins>
    </w:p>
    <w:p w14:paraId="43E6B140" w14:textId="77777777" w:rsidR="00E30447" w:rsidRPr="003068BA" w:rsidRDefault="00E30447" w:rsidP="00E30447">
      <w:pPr>
        <w:rPr>
          <w:ins w:id="206" w:author="Marquordt" w:date="2022-05-13T12:14:00Z"/>
        </w:rPr>
      </w:pPr>
      <w:ins w:id="207" w:author="Marquordt" w:date="2022-05-13T12:14:00Z">
        <w:r w:rsidRPr="003068BA">
          <w:lastRenderedPageBreak/>
          <w:t>The random IMSI can become any logical value from 246813570 to 246813579 or 24681357 in case of x = 0xF.</w:t>
        </w:r>
      </w:ins>
    </w:p>
    <w:p w14:paraId="042AC463" w14:textId="77777777" w:rsidR="00E30447" w:rsidRDefault="00E30447" w:rsidP="00E30447">
      <w:pPr>
        <w:pStyle w:val="NO"/>
        <w:rPr>
          <w:ins w:id="208" w:author="Marquordt" w:date="2022-05-13T12:14:00Z"/>
        </w:rPr>
      </w:pPr>
      <w:ins w:id="209" w:author="Marquordt" w:date="2022-05-13T12:14:00Z">
        <w:r w:rsidRPr="003068BA">
          <w:t>NOTE: the verification method using the generated random value is described in Annex A.4</w:t>
        </w:r>
      </w:ins>
    </w:p>
    <w:p w14:paraId="4953AE65" w14:textId="7AA06C17" w:rsidR="00D76BEF" w:rsidRPr="003068BA" w:rsidRDefault="00D76BEF" w:rsidP="00D76BEF">
      <w:pPr>
        <w:pStyle w:val="Heading2"/>
      </w:pPr>
      <w:bookmarkStart w:id="210" w:name="_Toc103688315"/>
      <w:r w:rsidRPr="003068BA">
        <w:t>4.</w:t>
      </w:r>
      <w:del w:id="211" w:author="Marquordt" w:date="2022-05-13T12:14:00Z">
        <w:r w:rsidR="008F52E8" w:rsidDel="00E30447">
          <w:delText>3</w:delText>
        </w:r>
      </w:del>
      <w:ins w:id="212" w:author="Marquordt" w:date="2022-05-13T12:14:00Z">
        <w:r w:rsidR="00E30447">
          <w:t>4</w:t>
        </w:r>
      </w:ins>
      <w:r w:rsidRPr="003068BA">
        <w:tab/>
        <w:t>Definition of default values</w:t>
      </w:r>
      <w:bookmarkEnd w:id="132"/>
      <w:bookmarkEnd w:id="133"/>
      <w:bookmarkEnd w:id="134"/>
      <w:bookmarkEnd w:id="135"/>
      <w:bookmarkEnd w:id="136"/>
      <w:bookmarkEnd w:id="137"/>
      <w:bookmarkEnd w:id="138"/>
      <w:bookmarkEnd w:id="139"/>
      <w:bookmarkEnd w:id="140"/>
      <w:bookmarkEnd w:id="141"/>
      <w:bookmarkEnd w:id="142"/>
      <w:bookmarkEnd w:id="210"/>
    </w:p>
    <w:p w14:paraId="0A7FA972" w14:textId="3130B946" w:rsidR="00E30447" w:rsidRDefault="00E30447" w:rsidP="00E30447">
      <w:pPr>
        <w:pStyle w:val="Heading3"/>
        <w:rPr>
          <w:ins w:id="213" w:author="Marquordt" w:date="2022-05-13T12:07:00Z"/>
        </w:rPr>
      </w:pPr>
      <w:bookmarkStart w:id="214" w:name="_Toc103688316"/>
      <w:ins w:id="215" w:author="Marquordt" w:date="2022-05-13T12:07:00Z">
        <w:r>
          <w:t>4.</w:t>
        </w:r>
      </w:ins>
      <w:ins w:id="216" w:author="Marquordt" w:date="2022-05-13T12:14:00Z">
        <w:r>
          <w:t>4</w:t>
        </w:r>
      </w:ins>
      <w:ins w:id="217" w:author="Marquordt" w:date="2022-05-13T12:07:00Z">
        <w:r>
          <w:t>.1</w:t>
        </w:r>
        <w:r>
          <w:tab/>
          <w:t>Definition of the Default UICC</w:t>
        </w:r>
        <w:bookmarkEnd w:id="214"/>
      </w:ins>
    </w:p>
    <w:p w14:paraId="5C8080EB" w14:textId="43FC7988" w:rsidR="00BC0D32" w:rsidRPr="003068BA" w:rsidRDefault="00E30447" w:rsidP="00E30447">
      <w:ins w:id="218" w:author="Marquordt" w:date="2022-05-13T12:07:00Z">
        <w:r>
          <w:rPr>
            <w:lang w:eastAsia="en-GB"/>
          </w:rPr>
          <w:t>As Default UICC for the present document t</w:t>
        </w:r>
        <w:r w:rsidRPr="003068BA">
          <w:rPr>
            <w:lang w:eastAsia="en-GB"/>
          </w:rPr>
          <w:t>he values of the Default UICC as defined in</w:t>
        </w:r>
        <w:r>
          <w:rPr>
            <w:lang w:eastAsia="en-GB"/>
          </w:rPr>
          <w:t xml:space="preserve"> </w:t>
        </w:r>
        <w:r>
          <w:t>TS 31.121 </w:t>
        </w:r>
        <w:r w:rsidRPr="008C26FA">
          <w:rPr>
            <w:lang w:eastAsia="en-GB"/>
          </w:rPr>
          <w:fldChar w:fldCharType="begin"/>
        </w:r>
        <w:r w:rsidRPr="003068BA">
          <w:rPr>
            <w:lang w:eastAsia="en-GB"/>
          </w:rPr>
          <w:instrText xml:space="preserve"> REF _Ref62645896 \r \h </w:instrText>
        </w:r>
      </w:ins>
      <w:r w:rsidRPr="008C26FA">
        <w:rPr>
          <w:lang w:eastAsia="en-GB"/>
        </w:rPr>
      </w:r>
      <w:ins w:id="219" w:author="Marquordt" w:date="2022-05-13T12:07:00Z">
        <w:r w:rsidRPr="008C26FA">
          <w:rPr>
            <w:lang w:eastAsia="en-GB"/>
          </w:rPr>
          <w:fldChar w:fldCharType="separate"/>
        </w:r>
        <w:r>
          <w:rPr>
            <w:lang w:eastAsia="en-GB"/>
          </w:rPr>
          <w:t>[2]</w:t>
        </w:r>
        <w:r w:rsidRPr="008C26FA">
          <w:rPr>
            <w:lang w:eastAsia="en-GB"/>
          </w:rPr>
          <w:fldChar w:fldCharType="end"/>
        </w:r>
        <w:r w:rsidRPr="008C26FA">
          <w:rPr>
            <w:lang w:eastAsia="en-GB"/>
          </w:rPr>
          <w:t xml:space="preserve"> clause 4.1.1 are used</w:t>
        </w:r>
        <w:r>
          <w:rPr>
            <w:lang w:eastAsia="en-GB"/>
          </w:rPr>
          <w:t xml:space="preserve">. </w:t>
        </w:r>
      </w:ins>
      <w:ins w:id="220" w:author="Marquordt" w:date="2022-05-13T12:11:00Z">
        <w:r>
          <w:rPr>
            <w:lang w:eastAsia="en-GB"/>
          </w:rPr>
          <w:t xml:space="preserve">For </w:t>
        </w:r>
        <w:r>
          <w:rPr>
            <w:lang w:val="en-US" w:eastAsia="en-GB"/>
          </w:rPr>
          <w:t>r</w:t>
        </w:r>
      </w:ins>
      <w:ins w:id="221" w:author="Marquordt" w:date="2022-05-13T12:07:00Z">
        <w:r>
          <w:rPr>
            <w:lang w:val="en-US" w:eastAsia="en-GB"/>
          </w:rPr>
          <w:t xml:space="preserve">equired EFs/DFs not explicitly defined in </w:t>
        </w:r>
        <w:r>
          <w:t>TS 31.121 </w:t>
        </w:r>
        <w:r>
          <w:fldChar w:fldCharType="begin"/>
        </w:r>
        <w:r>
          <w:instrText xml:space="preserve"> REF _Ref62645896 \r \h </w:instrText>
        </w:r>
      </w:ins>
      <w:ins w:id="222" w:author="Marquordt" w:date="2022-05-13T12:07:00Z">
        <w:r>
          <w:fldChar w:fldCharType="separate"/>
        </w:r>
        <w:r>
          <w:t>[2]</w:t>
        </w:r>
        <w:r>
          <w:fldChar w:fldCharType="end"/>
        </w:r>
        <w:r>
          <w:t xml:space="preserve">, </w:t>
        </w:r>
        <w:r>
          <w:rPr>
            <w:lang w:val="en-US" w:eastAsia="en-GB"/>
          </w:rPr>
          <w:t>clause 4.1.1</w:t>
        </w:r>
      </w:ins>
      <w:ins w:id="223" w:author="Marquordt" w:date="2022-05-13T12:10:00Z">
        <w:r>
          <w:rPr>
            <w:lang w:val="en-US" w:eastAsia="en-GB"/>
          </w:rPr>
          <w:t xml:space="preserve"> or in the </w:t>
        </w:r>
      </w:ins>
      <w:ins w:id="224" w:author="Marquordt" w:date="2022-05-13T12:11:00Z">
        <w:r>
          <w:rPr>
            <w:lang w:val="en-US" w:eastAsia="en-GB"/>
          </w:rPr>
          <w:t>initial conditions of the particular test case</w:t>
        </w:r>
      </w:ins>
      <w:del w:id="225" w:author="Marquordt" w:date="2022-05-13T12:12:00Z">
        <w:r w:rsidR="00BC0D32" w:rsidRPr="003068BA" w:rsidDel="00E30447">
          <w:delText xml:space="preserve">To </w:delText>
        </w:r>
        <w:r w:rsidR="0097161B" w:rsidRPr="003068BA" w:rsidDel="00E30447">
          <w:delText xml:space="preserve">correctly </w:delText>
        </w:r>
        <w:r w:rsidR="00BC0D32" w:rsidRPr="003068BA" w:rsidDel="00E30447">
          <w:delText>run test cases defined in th</w:delText>
        </w:r>
        <w:r w:rsidR="0097161B" w:rsidRPr="003068BA" w:rsidDel="00E30447">
          <w:delText>e present document appropriate UICC and USIM data shall to be used. Therefore, test cases may expli</w:delText>
        </w:r>
        <w:r w:rsidR="00BC0D32" w:rsidRPr="003068BA" w:rsidDel="00E30447">
          <w:delText>c</w:delText>
        </w:r>
        <w:r w:rsidR="0097161B" w:rsidRPr="003068BA" w:rsidDel="00E30447">
          <w:delText>itly define c</w:delText>
        </w:r>
        <w:r w:rsidR="00BC0D32" w:rsidRPr="003068BA" w:rsidDel="00E30447">
          <w:delText xml:space="preserve">ontent </w:delText>
        </w:r>
        <w:r w:rsidR="0097161B" w:rsidRPr="003068BA" w:rsidDel="00E30447">
          <w:delText xml:space="preserve">of EFs and/or DFs and/or reference </w:delText>
        </w:r>
        <w:r w:rsidR="00BF0B8F" w:rsidRPr="003068BA" w:rsidDel="00E30447">
          <w:delText xml:space="preserve">test UICC </w:delText>
        </w:r>
        <w:r w:rsidR="0097161B" w:rsidRPr="003068BA" w:rsidDel="00E30447">
          <w:delText>values from TS 31.121 </w:delText>
        </w:r>
        <w:r w:rsidR="0097161B" w:rsidRPr="008C26FA" w:rsidDel="00E30447">
          <w:fldChar w:fldCharType="begin"/>
        </w:r>
        <w:r w:rsidR="0097161B" w:rsidRPr="003068BA" w:rsidDel="00E30447">
          <w:delInstrText xml:space="preserve"> REF _Ref62645896 \n \h </w:delInstrText>
        </w:r>
        <w:r w:rsidR="0097161B" w:rsidRPr="008C26FA" w:rsidDel="00E30447">
          <w:fldChar w:fldCharType="separate"/>
        </w:r>
        <w:r w:rsidR="00E70F48" w:rsidDel="00E30447">
          <w:delText>[2]</w:delText>
        </w:r>
        <w:r w:rsidR="0097161B" w:rsidRPr="008C26FA" w:rsidDel="00E30447">
          <w:fldChar w:fldCharType="end"/>
        </w:r>
        <w:r w:rsidR="0097161B" w:rsidRPr="008C26FA" w:rsidDel="00E30447">
          <w:delText>.</w:delText>
        </w:r>
        <w:r w:rsidR="00BC0D32" w:rsidRPr="008C26FA" w:rsidDel="00E30447">
          <w:delText xml:space="preserve"> </w:delText>
        </w:r>
        <w:r w:rsidR="00BF0B8F" w:rsidRPr="003068BA" w:rsidDel="00E30447">
          <w:delText>For files the test UICC is not defining</w:delText>
        </w:r>
        <w:r w:rsidR="00BC0D32" w:rsidRPr="003068BA" w:rsidDel="00E30447">
          <w:delText xml:space="preserve"> </w:delText>
        </w:r>
        <w:r w:rsidR="0097161B" w:rsidRPr="003068BA" w:rsidDel="00E30447">
          <w:delText xml:space="preserve">specific </w:delText>
        </w:r>
        <w:r w:rsidR="00BC0D32" w:rsidRPr="003068BA" w:rsidDel="00E30447">
          <w:delText>values</w:delText>
        </w:r>
      </w:del>
      <w:r w:rsidR="00BF0B8F" w:rsidRPr="003068BA">
        <w:t>,</w:t>
      </w:r>
      <w:r w:rsidR="00BC0D32" w:rsidRPr="003068BA">
        <w:t xml:space="preserve"> it is recommended to use the</w:t>
      </w:r>
      <w:r w:rsidR="00D76BEF" w:rsidRPr="003068BA">
        <w:t xml:space="preserve"> </w:t>
      </w:r>
      <w:r w:rsidR="0097161B" w:rsidRPr="003068BA">
        <w:t xml:space="preserve">values from </w:t>
      </w:r>
      <w:r w:rsidR="00D76BEF" w:rsidRPr="003068BA">
        <w:t>GSMA TS.48 </w:t>
      </w:r>
      <w:r w:rsidR="00BD3312" w:rsidRPr="008C26FA">
        <w:fldChar w:fldCharType="begin"/>
      </w:r>
      <w:r w:rsidR="00BD3312" w:rsidRPr="003068BA">
        <w:instrText xml:space="preserve"> REF _Ref62648839 \r \h </w:instrText>
      </w:r>
      <w:r w:rsidR="00BD3312" w:rsidRPr="008C26FA">
        <w:fldChar w:fldCharType="separate"/>
      </w:r>
      <w:r w:rsidR="00E70F48">
        <w:t>[9]</w:t>
      </w:r>
      <w:r w:rsidR="00BD3312" w:rsidRPr="008C26FA">
        <w:fldChar w:fldCharType="end"/>
      </w:r>
      <w:r w:rsidR="0097161B" w:rsidRPr="008C26FA">
        <w:t xml:space="preserve"> UICC Test Profile</w:t>
      </w:r>
      <w:r w:rsidR="00BF0B8F" w:rsidRPr="008C26FA">
        <w:t xml:space="preserve"> (see </w:t>
      </w:r>
      <w:del w:id="226" w:author="Marquordt" w:date="2022-05-13T12:03:00Z">
        <w:r w:rsidR="00BF0B8F" w:rsidRPr="008C26FA" w:rsidDel="00E30447">
          <w:delText xml:space="preserve">note </w:delText>
        </w:r>
      </w:del>
      <w:ins w:id="227" w:author="Marquordt" w:date="2022-05-13T12:03:00Z">
        <w:r>
          <w:t>N</w:t>
        </w:r>
        <w:r w:rsidRPr="008C26FA">
          <w:t xml:space="preserve">ote </w:t>
        </w:r>
      </w:ins>
      <w:r w:rsidR="00BF0B8F" w:rsidRPr="008C26FA">
        <w:t>2)</w:t>
      </w:r>
      <w:r w:rsidR="00BC0D32" w:rsidRPr="003068BA">
        <w:t>.</w:t>
      </w:r>
    </w:p>
    <w:p w14:paraId="2E8FDF1E" w14:textId="2BEED7E8" w:rsidR="00D76BEF" w:rsidRPr="003068BA" w:rsidRDefault="00BF0B8F" w:rsidP="00BF0B8F">
      <w:pPr>
        <w:pStyle w:val="NO"/>
      </w:pPr>
      <w:r w:rsidRPr="003068BA">
        <w:t>NOTE 1:</w:t>
      </w:r>
      <w:r w:rsidRPr="003068BA">
        <w:tab/>
      </w:r>
      <w:r w:rsidR="003356F5" w:rsidRPr="003068BA">
        <w:t>Installation, provisioning or modification methods for</w:t>
      </w:r>
      <w:r w:rsidR="00D76BEF" w:rsidRPr="003068BA">
        <w:t xml:space="preserve"> EF</w:t>
      </w:r>
      <w:r w:rsidR="003356F5" w:rsidRPr="003068BA">
        <w:t>s</w:t>
      </w:r>
      <w:r w:rsidR="00D76BEF" w:rsidRPr="003068BA">
        <w:t xml:space="preserve"> and DF</w:t>
      </w:r>
      <w:r w:rsidR="003356F5" w:rsidRPr="003068BA">
        <w:t xml:space="preserve">s defined in the </w:t>
      </w:r>
      <w:r w:rsidRPr="003068BA">
        <w:t>t</w:t>
      </w:r>
      <w:r w:rsidR="003356F5" w:rsidRPr="003068BA">
        <w:t>est U</w:t>
      </w:r>
      <w:r w:rsidRPr="003068BA">
        <w:t>SIM</w:t>
      </w:r>
      <w:r w:rsidR="003356F5" w:rsidRPr="003068BA">
        <w:t>s or in the test cases are out of scope of the present document. Respective methods have to be provided by the UE vendor.</w:t>
      </w:r>
    </w:p>
    <w:p w14:paraId="48950EDD" w14:textId="033A2745" w:rsidR="00BF0B8F" w:rsidRPr="008C26FA" w:rsidRDefault="00BF0B8F" w:rsidP="00BF0B8F">
      <w:pPr>
        <w:pStyle w:val="NO"/>
      </w:pPr>
      <w:r w:rsidRPr="003068BA">
        <w:t>NOTE 2:</w:t>
      </w:r>
      <w:r w:rsidRPr="003068BA">
        <w:tab/>
        <w:t>The usage of file values defined in GSMA TS.48 </w:t>
      </w:r>
      <w:r w:rsidRPr="008C26FA">
        <w:fldChar w:fldCharType="begin"/>
      </w:r>
      <w:r w:rsidRPr="003068BA">
        <w:instrText xml:space="preserve"> REF _Ref62648839 \r \h </w:instrText>
      </w:r>
      <w:r w:rsidRPr="008C26FA">
        <w:fldChar w:fldCharType="separate"/>
      </w:r>
      <w:r w:rsidR="00E70F48">
        <w:t>[9]</w:t>
      </w:r>
      <w:r w:rsidRPr="008C26FA">
        <w:fldChar w:fldCharType="end"/>
      </w:r>
      <w:r w:rsidRPr="008C26FA">
        <w:t xml:space="preserve"> does not imply that remote SIM provisioning as defined in GSMA or profiles as defined by the TCA have to be supported by the nrUSIM.</w:t>
      </w:r>
    </w:p>
    <w:p w14:paraId="606F6075" w14:textId="659EF751" w:rsidR="00D76BEF" w:rsidRPr="003068BA" w:rsidDel="00E30447" w:rsidRDefault="00D76BEF" w:rsidP="00D76BEF">
      <w:pPr>
        <w:pStyle w:val="Heading3"/>
        <w:rPr>
          <w:del w:id="228" w:author="Marquordt" w:date="2022-05-13T12:13:00Z"/>
        </w:rPr>
      </w:pPr>
      <w:bookmarkStart w:id="229" w:name="_Toc10738254"/>
      <w:bookmarkStart w:id="230" w:name="_Toc20396088"/>
      <w:bookmarkStart w:id="231" w:name="_Toc29397670"/>
      <w:bookmarkStart w:id="232" w:name="_Toc29398792"/>
      <w:bookmarkStart w:id="233" w:name="_Toc36648802"/>
      <w:bookmarkStart w:id="234" w:name="_Toc36654590"/>
      <w:bookmarkStart w:id="235" w:name="_Toc44960861"/>
      <w:bookmarkStart w:id="236" w:name="_Toc50982502"/>
      <w:bookmarkStart w:id="237" w:name="_Toc50984673"/>
      <w:bookmarkStart w:id="238" w:name="_Toc57111941"/>
      <w:bookmarkStart w:id="239" w:name="_Toc57208088"/>
      <w:del w:id="240" w:author="Marquordt" w:date="2022-05-13T12:13:00Z">
        <w:r w:rsidRPr="008C26FA" w:rsidDel="00E30447">
          <w:delText>4.</w:delText>
        </w:r>
        <w:r w:rsidR="008F52E8" w:rsidDel="00E30447">
          <w:delText>3</w:delText>
        </w:r>
        <w:r w:rsidRPr="003068BA" w:rsidDel="00E30447">
          <w:delText>.1</w:delText>
        </w:r>
        <w:r w:rsidRPr="003068BA" w:rsidDel="00E30447">
          <w:tab/>
          <w:delText>Values of the EF</w:delText>
        </w:r>
        <w:bookmarkEnd w:id="229"/>
        <w:bookmarkEnd w:id="230"/>
        <w:bookmarkEnd w:id="231"/>
        <w:bookmarkEnd w:id="232"/>
        <w:bookmarkEnd w:id="233"/>
        <w:bookmarkEnd w:id="234"/>
        <w:bookmarkEnd w:id="235"/>
        <w:bookmarkEnd w:id="236"/>
        <w:bookmarkEnd w:id="237"/>
        <w:bookmarkEnd w:id="238"/>
        <w:bookmarkEnd w:id="239"/>
      </w:del>
    </w:p>
    <w:p w14:paraId="2BD44B30" w14:textId="74D289BF" w:rsidR="0085238A" w:rsidRPr="008C26FA" w:rsidDel="00E30447" w:rsidRDefault="0097161B" w:rsidP="00F26629">
      <w:pPr>
        <w:rPr>
          <w:del w:id="241" w:author="Marquordt" w:date="2022-05-13T12:13:00Z"/>
        </w:rPr>
      </w:pPr>
      <w:del w:id="242" w:author="Marquordt" w:date="2022-05-13T12:13:00Z">
        <w:r w:rsidRPr="003068BA" w:rsidDel="00E30447">
          <w:delText xml:space="preserve">If not explicitly given in the test case the default values for USIM-Terminal interface testing as defined </w:delText>
        </w:r>
        <w:r w:rsidR="00BD4C28" w:rsidRPr="003068BA" w:rsidDel="00E30447">
          <w:delText>i</w:delText>
        </w:r>
        <w:r w:rsidRPr="003068BA" w:rsidDel="00E30447">
          <w:delText>n TS </w:delText>
        </w:r>
        <w:r w:rsidR="00D76BEF" w:rsidRPr="003068BA" w:rsidDel="00E30447">
          <w:delText>31.121</w:delText>
        </w:r>
        <w:r w:rsidRPr="003068BA" w:rsidDel="00E30447">
          <w:delText> </w:delText>
        </w:r>
        <w:r w:rsidRPr="008C26FA" w:rsidDel="00E30447">
          <w:fldChar w:fldCharType="begin"/>
        </w:r>
        <w:r w:rsidRPr="003068BA" w:rsidDel="00E30447">
          <w:delInstrText xml:space="preserve"> REF _Ref62645896 \n \h  \* MERGEFORMAT </w:delInstrText>
        </w:r>
        <w:r w:rsidRPr="008C26FA" w:rsidDel="00E30447">
          <w:fldChar w:fldCharType="separate"/>
        </w:r>
        <w:r w:rsidR="00E70F48" w:rsidDel="00E30447">
          <w:delText>[2]</w:delText>
        </w:r>
        <w:r w:rsidRPr="008C26FA" w:rsidDel="00E30447">
          <w:fldChar w:fldCharType="end"/>
        </w:r>
        <w:r w:rsidRPr="008C26FA" w:rsidDel="00E30447">
          <w:delText xml:space="preserve"> are referenced by the appropriate clause number.</w:delText>
        </w:r>
      </w:del>
    </w:p>
    <w:p w14:paraId="754F76A0" w14:textId="6FFB544C" w:rsidR="0097161B" w:rsidRPr="008C26FA" w:rsidDel="00E30447" w:rsidRDefault="0097161B" w:rsidP="00F26629">
      <w:pPr>
        <w:rPr>
          <w:del w:id="243" w:author="Marquordt" w:date="2022-05-13T12:13:00Z"/>
        </w:rPr>
      </w:pPr>
      <w:del w:id="244" w:author="Marquordt" w:date="2022-05-13T12:13:00Z">
        <w:r w:rsidRPr="003068BA" w:rsidDel="00E30447">
          <w:delText xml:space="preserve">EF and DF values provided in the test case of the present document take precedence over values referenced from </w:delText>
        </w:r>
        <w:r w:rsidRPr="008C26FA" w:rsidDel="00E30447">
          <w:fldChar w:fldCharType="begin"/>
        </w:r>
        <w:r w:rsidRPr="003068BA" w:rsidDel="00E30447">
          <w:delInstrText xml:space="preserve"> REF _Ref62645896 \n \h  \* MERGEFORMAT </w:delInstrText>
        </w:r>
        <w:r w:rsidRPr="008C26FA" w:rsidDel="00E30447">
          <w:fldChar w:fldCharType="separate"/>
        </w:r>
        <w:r w:rsidR="00E70F48" w:rsidDel="00E30447">
          <w:delText>[2]</w:delText>
        </w:r>
        <w:r w:rsidRPr="008C26FA" w:rsidDel="00E30447">
          <w:fldChar w:fldCharType="end"/>
        </w:r>
        <w:r w:rsidRPr="008C26FA" w:rsidDel="00E30447">
          <w:delText>.</w:delText>
        </w:r>
      </w:del>
    </w:p>
    <w:p w14:paraId="6DC0E7F9" w14:textId="716CEA39" w:rsidR="00E30447" w:rsidRDefault="00E30447" w:rsidP="00E30447">
      <w:pPr>
        <w:pStyle w:val="Heading3"/>
        <w:rPr>
          <w:ins w:id="245" w:author="Marquordt" w:date="2022-05-13T12:06:00Z"/>
          <w:lang w:val="en-US" w:eastAsia="en-GB"/>
        </w:rPr>
      </w:pPr>
      <w:bookmarkStart w:id="246" w:name="_Toc103688317"/>
      <w:ins w:id="247" w:author="Marquordt" w:date="2022-05-13T12:06:00Z">
        <w:r>
          <w:rPr>
            <w:lang w:val="en-US" w:eastAsia="en-GB"/>
          </w:rPr>
          <w:t>4.</w:t>
        </w:r>
      </w:ins>
      <w:ins w:id="248" w:author="Marquordt" w:date="2022-05-13T12:15:00Z">
        <w:r>
          <w:rPr>
            <w:lang w:val="en-US" w:eastAsia="en-GB"/>
          </w:rPr>
          <w:t>4</w:t>
        </w:r>
      </w:ins>
      <w:ins w:id="249" w:author="Marquordt" w:date="2022-05-13T12:06:00Z">
        <w:r>
          <w:rPr>
            <w:lang w:val="en-US" w:eastAsia="en-GB"/>
          </w:rPr>
          <w:t>.2</w:t>
        </w:r>
        <w:r>
          <w:rPr>
            <w:lang w:val="en-US" w:eastAsia="en-GB"/>
          </w:rPr>
          <w:tab/>
          <w:t>Definition of E-UTRAN/EPC UICC</w:t>
        </w:r>
        <w:bookmarkEnd w:id="246"/>
      </w:ins>
    </w:p>
    <w:p w14:paraId="1C9030CC" w14:textId="057E5FA0" w:rsidR="00E30447" w:rsidRDefault="00E30447" w:rsidP="00E30447">
      <w:pPr>
        <w:rPr>
          <w:ins w:id="250" w:author="Marquordt" w:date="2022-05-13T12:06:00Z"/>
          <w:lang w:val="en-US" w:eastAsia="en-GB"/>
        </w:rPr>
      </w:pPr>
      <w:ins w:id="251" w:author="Marquordt" w:date="2022-05-13T12:06:00Z">
        <w:r>
          <w:rPr>
            <w:lang w:val="en-US" w:eastAsia="en-GB"/>
          </w:rPr>
          <w:t xml:space="preserve">In </w:t>
        </w:r>
      </w:ins>
      <w:ins w:id="252" w:author="Marquordt" w:date="2022-05-13T12:15:00Z">
        <w:r>
          <w:rPr>
            <w:lang w:val="en-US" w:eastAsia="en-GB"/>
          </w:rPr>
          <w:t>general,</w:t>
        </w:r>
      </w:ins>
      <w:ins w:id="253" w:author="Marquordt" w:date="2022-05-13T12:06:00Z">
        <w:r>
          <w:rPr>
            <w:lang w:val="en-US" w:eastAsia="en-GB"/>
          </w:rPr>
          <w:t xml:space="preserve"> the values of the E-UTRAN/EPC UICC are identical to the values of the Default UICC, If specific test cases require a configuration, different than the one described in clause 4.6.1, the exceptions defined in</w:t>
        </w:r>
        <w:r w:rsidRPr="003068BA">
          <w:rPr>
            <w:lang w:eastAsia="en-GB"/>
          </w:rPr>
          <w:t xml:space="preserve"> </w:t>
        </w:r>
        <w:r>
          <w:rPr>
            <w:lang w:eastAsia="en-GB"/>
          </w:rPr>
          <w:t>TS 31.121 </w:t>
        </w:r>
        <w:r w:rsidRPr="008C26FA">
          <w:rPr>
            <w:lang w:eastAsia="en-GB"/>
          </w:rPr>
          <w:fldChar w:fldCharType="begin"/>
        </w:r>
        <w:r w:rsidRPr="003068BA">
          <w:rPr>
            <w:lang w:eastAsia="en-GB"/>
          </w:rPr>
          <w:instrText xml:space="preserve"> REF _Ref62645896 \r \h </w:instrText>
        </w:r>
        <w:r>
          <w:rPr>
            <w:lang w:eastAsia="en-GB"/>
          </w:rPr>
          <w:instrText xml:space="preserve"> \* MERGEFORMAT </w:instrText>
        </w:r>
      </w:ins>
      <w:r w:rsidRPr="008C26FA">
        <w:rPr>
          <w:lang w:eastAsia="en-GB"/>
        </w:rPr>
      </w:r>
      <w:ins w:id="254" w:author="Marquordt" w:date="2022-05-13T12:06:00Z">
        <w:r w:rsidRPr="008C26FA">
          <w:rPr>
            <w:lang w:eastAsia="en-GB"/>
          </w:rPr>
          <w:fldChar w:fldCharType="separate"/>
        </w:r>
        <w:r>
          <w:rPr>
            <w:lang w:eastAsia="en-GB"/>
          </w:rPr>
          <w:t>[2]</w:t>
        </w:r>
        <w:r w:rsidRPr="008C26FA">
          <w:rPr>
            <w:lang w:eastAsia="en-GB"/>
          </w:rPr>
          <w:fldChar w:fldCharType="end"/>
        </w:r>
        <w:r>
          <w:rPr>
            <w:lang w:eastAsia="en-GB"/>
          </w:rPr>
          <w:t xml:space="preserve">, </w:t>
        </w:r>
        <w:r>
          <w:rPr>
            <w:lang w:val="en-US" w:eastAsia="en-GB"/>
          </w:rPr>
          <w:t>clause 4.4 apply.</w:t>
        </w:r>
      </w:ins>
    </w:p>
    <w:p w14:paraId="62ACC6F7" w14:textId="77777777" w:rsidR="00E30447" w:rsidRDefault="00E30447" w:rsidP="00E30447">
      <w:pPr>
        <w:rPr>
          <w:ins w:id="255" w:author="Marquordt" w:date="2022-05-13T12:06:00Z"/>
          <w:lang w:val="en-US" w:eastAsia="en-GB"/>
        </w:rPr>
      </w:pPr>
      <w:ins w:id="256" w:author="Marquordt" w:date="2022-05-13T12:06:00Z">
        <w:r>
          <w:rPr>
            <w:lang w:val="en-US" w:eastAsia="en-GB"/>
          </w:rPr>
          <w:t>EF/DF definitions provided in the Initial condition clause of a test case/test sequence take precedence over values defined as default.</w:t>
        </w:r>
      </w:ins>
    </w:p>
    <w:p w14:paraId="1959EF2A" w14:textId="375D2E4D" w:rsidR="00E30447" w:rsidRDefault="00E30447" w:rsidP="00E30447">
      <w:pPr>
        <w:pStyle w:val="Heading3"/>
        <w:rPr>
          <w:ins w:id="257" w:author="Marquordt" w:date="2022-05-13T12:06:00Z"/>
          <w:lang w:val="en-US" w:eastAsia="en-GB"/>
        </w:rPr>
      </w:pPr>
      <w:bookmarkStart w:id="258" w:name="_Toc103688318"/>
      <w:ins w:id="259" w:author="Marquordt" w:date="2022-05-13T12:06:00Z">
        <w:r>
          <w:rPr>
            <w:lang w:val="en-US" w:eastAsia="en-GB"/>
          </w:rPr>
          <w:t>4.</w:t>
        </w:r>
      </w:ins>
      <w:ins w:id="260" w:author="Marquordt" w:date="2022-05-13T12:15:00Z">
        <w:r>
          <w:rPr>
            <w:lang w:val="en-US" w:eastAsia="en-GB"/>
          </w:rPr>
          <w:t>4</w:t>
        </w:r>
      </w:ins>
      <w:ins w:id="261" w:author="Marquordt" w:date="2022-05-13T12:06:00Z">
        <w:r>
          <w:rPr>
            <w:lang w:val="en-US" w:eastAsia="en-GB"/>
          </w:rPr>
          <w:t>.3</w:t>
        </w:r>
        <w:r>
          <w:rPr>
            <w:lang w:val="en-US" w:eastAsia="en-GB"/>
          </w:rPr>
          <w:tab/>
          <w:t>Definition of E-UTRAN/EPC ISIM-UICC</w:t>
        </w:r>
        <w:bookmarkEnd w:id="258"/>
      </w:ins>
    </w:p>
    <w:p w14:paraId="2A38D448" w14:textId="77777777" w:rsidR="00E30447" w:rsidRDefault="00E30447" w:rsidP="00E30447">
      <w:pPr>
        <w:overflowPunct/>
        <w:spacing w:after="0"/>
        <w:textAlignment w:val="auto"/>
        <w:rPr>
          <w:ins w:id="262" w:author="Marquordt" w:date="2022-05-13T12:06:00Z"/>
          <w:lang w:val="en-US" w:eastAsia="en-GB"/>
        </w:rPr>
      </w:pPr>
      <w:ins w:id="263" w:author="Marquordt" w:date="2022-05-13T12:06:00Z">
        <w:r>
          <w:rPr>
            <w:lang w:val="en-US" w:eastAsia="en-GB"/>
          </w:rPr>
          <w:t>The E-UTRAN/EPC ISIM-UICC shall contain a USIM as defined in clause 4.6.2 of the present document and an ISIM for IMS access as defined in</w:t>
        </w:r>
        <w:r w:rsidRPr="003068BA">
          <w:rPr>
            <w:lang w:eastAsia="en-GB"/>
          </w:rPr>
          <w:t xml:space="preserve"> </w:t>
        </w:r>
        <w:r>
          <w:rPr>
            <w:lang w:eastAsia="en-GB"/>
          </w:rPr>
          <w:t>TS 31.121 </w:t>
        </w:r>
        <w:r w:rsidRPr="008C26FA">
          <w:rPr>
            <w:lang w:eastAsia="en-GB"/>
          </w:rPr>
          <w:fldChar w:fldCharType="begin"/>
        </w:r>
        <w:r w:rsidRPr="003068BA">
          <w:rPr>
            <w:lang w:eastAsia="en-GB"/>
          </w:rPr>
          <w:instrText xml:space="preserve"> REF _Ref62645896 \r \h </w:instrText>
        </w:r>
        <w:r>
          <w:rPr>
            <w:lang w:eastAsia="en-GB"/>
          </w:rPr>
          <w:instrText xml:space="preserve"> \* MERGEFORMAT </w:instrText>
        </w:r>
      </w:ins>
      <w:r w:rsidRPr="008C26FA">
        <w:rPr>
          <w:lang w:eastAsia="en-GB"/>
        </w:rPr>
      </w:r>
      <w:ins w:id="264" w:author="Marquordt" w:date="2022-05-13T12:06:00Z">
        <w:r w:rsidRPr="008C26FA">
          <w:rPr>
            <w:lang w:eastAsia="en-GB"/>
          </w:rPr>
          <w:fldChar w:fldCharType="separate"/>
        </w:r>
        <w:r>
          <w:rPr>
            <w:lang w:eastAsia="en-GB"/>
          </w:rPr>
          <w:t>[2]</w:t>
        </w:r>
        <w:r w:rsidRPr="008C26FA">
          <w:rPr>
            <w:lang w:eastAsia="en-GB"/>
          </w:rPr>
          <w:fldChar w:fldCharType="end"/>
        </w:r>
        <w:r>
          <w:rPr>
            <w:lang w:eastAsia="en-GB"/>
          </w:rPr>
          <w:t xml:space="preserve">, </w:t>
        </w:r>
        <w:r>
          <w:rPr>
            <w:lang w:val="en-US" w:eastAsia="en-GB"/>
          </w:rPr>
          <w:t>clause 4.5.3.</w:t>
        </w:r>
      </w:ins>
    </w:p>
    <w:p w14:paraId="6134A692" w14:textId="30EEA5C6" w:rsidR="00E30447" w:rsidRDefault="00E30447" w:rsidP="00E30447">
      <w:pPr>
        <w:pStyle w:val="Heading3"/>
        <w:rPr>
          <w:ins w:id="265" w:author="Marquordt" w:date="2022-05-13T12:06:00Z"/>
          <w:lang w:val="en-US" w:eastAsia="en-GB"/>
        </w:rPr>
      </w:pPr>
      <w:bookmarkStart w:id="266" w:name="_Toc103688319"/>
      <w:ins w:id="267" w:author="Marquordt" w:date="2022-05-13T12:06:00Z">
        <w:r>
          <w:rPr>
            <w:lang w:val="en-US" w:eastAsia="en-GB"/>
          </w:rPr>
          <w:t>4.</w:t>
        </w:r>
      </w:ins>
      <w:ins w:id="268" w:author="Marquordt" w:date="2022-05-13T12:15:00Z">
        <w:r>
          <w:rPr>
            <w:lang w:val="en-US" w:eastAsia="en-GB"/>
          </w:rPr>
          <w:t>4</w:t>
        </w:r>
      </w:ins>
      <w:ins w:id="269" w:author="Marquordt" w:date="2022-05-13T12:06:00Z">
        <w:r>
          <w:rPr>
            <w:lang w:val="en-US" w:eastAsia="en-GB"/>
          </w:rPr>
          <w:t>.4</w:t>
        </w:r>
        <w:r>
          <w:rPr>
            <w:lang w:val="en-US" w:eastAsia="en-GB"/>
          </w:rPr>
          <w:tab/>
          <w:t>Definition of ACSGL/OCSGL E-UTRAN/EPC UICC</w:t>
        </w:r>
        <w:bookmarkEnd w:id="266"/>
      </w:ins>
    </w:p>
    <w:p w14:paraId="3BE715C4" w14:textId="576D5090" w:rsidR="00E30447" w:rsidRDefault="00E30447" w:rsidP="00E30447">
      <w:pPr>
        <w:rPr>
          <w:ins w:id="270" w:author="Marquordt" w:date="2022-05-13T12:06:00Z"/>
          <w:lang w:val="en-US" w:eastAsia="en-GB"/>
        </w:rPr>
      </w:pPr>
      <w:ins w:id="271" w:author="Marquordt" w:date="2022-05-13T12:06:00Z">
        <w:r>
          <w:rPr>
            <w:lang w:val="en-US" w:eastAsia="en-GB"/>
          </w:rPr>
          <w:t xml:space="preserve">In </w:t>
        </w:r>
      </w:ins>
      <w:ins w:id="272" w:author="Marquordt" w:date="2022-05-13T12:15:00Z">
        <w:r>
          <w:rPr>
            <w:lang w:val="en-US" w:eastAsia="en-GB"/>
          </w:rPr>
          <w:t>general,</w:t>
        </w:r>
      </w:ins>
      <w:ins w:id="273" w:author="Marquordt" w:date="2022-05-13T12:06:00Z">
        <w:r>
          <w:rPr>
            <w:lang w:val="en-US" w:eastAsia="en-GB"/>
          </w:rPr>
          <w:t xml:space="preserve"> the values of the ACSGL/OCSGL E-UTRAN/EPC UICC are identical to the values of the Default UICC, If specific test cases require a configuration, different than the one described in clause 4.6.1, the exceptions defined in</w:t>
        </w:r>
        <w:r w:rsidRPr="003068BA">
          <w:rPr>
            <w:lang w:eastAsia="en-GB"/>
          </w:rPr>
          <w:t xml:space="preserve"> </w:t>
        </w:r>
        <w:r>
          <w:rPr>
            <w:lang w:eastAsia="en-GB"/>
          </w:rPr>
          <w:t>TS 31.121 </w:t>
        </w:r>
        <w:r w:rsidRPr="008C26FA">
          <w:rPr>
            <w:lang w:eastAsia="en-GB"/>
          </w:rPr>
          <w:fldChar w:fldCharType="begin"/>
        </w:r>
        <w:r w:rsidRPr="003068BA">
          <w:rPr>
            <w:lang w:eastAsia="en-GB"/>
          </w:rPr>
          <w:instrText xml:space="preserve"> REF _Ref62645896 \r \h </w:instrText>
        </w:r>
        <w:r>
          <w:rPr>
            <w:lang w:eastAsia="en-GB"/>
          </w:rPr>
          <w:instrText xml:space="preserve"> \* MERGEFORMAT </w:instrText>
        </w:r>
      </w:ins>
      <w:r w:rsidRPr="008C26FA">
        <w:rPr>
          <w:lang w:eastAsia="en-GB"/>
        </w:rPr>
      </w:r>
      <w:ins w:id="274" w:author="Marquordt" w:date="2022-05-13T12:06:00Z">
        <w:r w:rsidRPr="008C26FA">
          <w:rPr>
            <w:lang w:eastAsia="en-GB"/>
          </w:rPr>
          <w:fldChar w:fldCharType="separate"/>
        </w:r>
        <w:r>
          <w:rPr>
            <w:lang w:eastAsia="en-GB"/>
          </w:rPr>
          <w:t>[2]</w:t>
        </w:r>
        <w:r w:rsidRPr="008C26FA">
          <w:rPr>
            <w:lang w:eastAsia="en-GB"/>
          </w:rPr>
          <w:fldChar w:fldCharType="end"/>
        </w:r>
        <w:r>
          <w:rPr>
            <w:lang w:eastAsia="en-GB"/>
          </w:rPr>
          <w:t xml:space="preserve">, </w:t>
        </w:r>
        <w:r>
          <w:rPr>
            <w:lang w:val="en-US" w:eastAsia="en-GB"/>
          </w:rPr>
          <w:t>clause 4.6 apply.</w:t>
        </w:r>
      </w:ins>
    </w:p>
    <w:p w14:paraId="2B3ADB2B" w14:textId="77777777" w:rsidR="00E30447" w:rsidRPr="00057384" w:rsidRDefault="00E30447" w:rsidP="00E30447">
      <w:pPr>
        <w:rPr>
          <w:ins w:id="275" w:author="Marquordt" w:date="2022-05-13T12:06:00Z"/>
          <w:lang w:val="en-US" w:eastAsia="en-GB"/>
        </w:rPr>
      </w:pPr>
      <w:ins w:id="276" w:author="Marquordt" w:date="2022-05-13T12:06:00Z">
        <w:r>
          <w:rPr>
            <w:lang w:val="en-US" w:eastAsia="en-GB"/>
          </w:rPr>
          <w:t>EF/DF definitions provided in the Initial condition clause of a test case/test sequence take precedence over values defined as default.</w:t>
        </w:r>
      </w:ins>
    </w:p>
    <w:p w14:paraId="0BF6C7BB" w14:textId="794325B0" w:rsidR="00E30447" w:rsidRDefault="00E30447" w:rsidP="00E30447">
      <w:pPr>
        <w:pStyle w:val="Heading3"/>
        <w:rPr>
          <w:ins w:id="277" w:author="Marquordt" w:date="2022-05-13T12:06:00Z"/>
          <w:lang w:val="en-US" w:eastAsia="en-GB"/>
        </w:rPr>
      </w:pPr>
      <w:bookmarkStart w:id="278" w:name="_Toc103688320"/>
      <w:ins w:id="279" w:author="Marquordt" w:date="2022-05-13T12:06:00Z">
        <w:r>
          <w:rPr>
            <w:lang w:val="en-US" w:eastAsia="en-GB"/>
          </w:rPr>
          <w:t>4.</w:t>
        </w:r>
      </w:ins>
      <w:ins w:id="280" w:author="Marquordt" w:date="2022-05-13T12:16:00Z">
        <w:r>
          <w:rPr>
            <w:lang w:val="en-US" w:eastAsia="en-GB"/>
          </w:rPr>
          <w:t>4</w:t>
        </w:r>
      </w:ins>
      <w:ins w:id="281" w:author="Marquordt" w:date="2022-05-13T12:06:00Z">
        <w:r>
          <w:rPr>
            <w:lang w:val="en-US" w:eastAsia="en-GB"/>
          </w:rPr>
          <w:t>.5</w:t>
        </w:r>
        <w:r>
          <w:rPr>
            <w:lang w:val="en-US" w:eastAsia="en-GB"/>
          </w:rPr>
          <w:tab/>
          <w:t xml:space="preserve">Definition of </w:t>
        </w:r>
      </w:ins>
      <w:ins w:id="282" w:author="Marquordt" w:date="2022-05-13T12:16:00Z">
        <w:r>
          <w:rPr>
            <w:lang w:val="en-US" w:eastAsia="en-GB"/>
          </w:rPr>
          <w:t>Non-Access</w:t>
        </w:r>
      </w:ins>
      <w:ins w:id="283" w:author="Marquordt" w:date="2022-05-13T12:06:00Z">
        <w:r>
          <w:rPr>
            <w:lang w:val="en-US" w:eastAsia="en-GB"/>
          </w:rPr>
          <w:t xml:space="preserve"> Stratum Configuration UICC</w:t>
        </w:r>
        <w:bookmarkEnd w:id="278"/>
      </w:ins>
    </w:p>
    <w:p w14:paraId="155912E0" w14:textId="1C307FB0" w:rsidR="00E30447" w:rsidRDefault="00E30447" w:rsidP="00E30447">
      <w:pPr>
        <w:rPr>
          <w:ins w:id="284" w:author="Marquordt" w:date="2022-05-13T12:06:00Z"/>
          <w:lang w:val="en-US" w:eastAsia="en-GB"/>
        </w:rPr>
      </w:pPr>
      <w:ins w:id="285" w:author="Marquordt" w:date="2022-05-13T12:06:00Z">
        <w:r>
          <w:rPr>
            <w:lang w:val="en-US" w:eastAsia="en-GB"/>
          </w:rPr>
          <w:t xml:space="preserve">In </w:t>
        </w:r>
      </w:ins>
      <w:ins w:id="286" w:author="Marquordt" w:date="2022-05-13T12:15:00Z">
        <w:r>
          <w:rPr>
            <w:lang w:val="en-US" w:eastAsia="en-GB"/>
          </w:rPr>
          <w:t>general,</w:t>
        </w:r>
      </w:ins>
      <w:ins w:id="287" w:author="Marquordt" w:date="2022-05-13T12:06:00Z">
        <w:r>
          <w:rPr>
            <w:lang w:val="en-US" w:eastAsia="en-GB"/>
          </w:rPr>
          <w:t xml:space="preserve"> the values of the </w:t>
        </w:r>
      </w:ins>
      <w:ins w:id="288" w:author="Marquordt" w:date="2022-05-13T12:16:00Z">
        <w:r w:rsidRPr="00057384">
          <w:rPr>
            <w:lang w:val="en-US" w:eastAsia="en-GB"/>
          </w:rPr>
          <w:t>Non-Access</w:t>
        </w:r>
      </w:ins>
      <w:ins w:id="289" w:author="Marquordt" w:date="2022-05-13T12:06:00Z">
        <w:r w:rsidRPr="00057384">
          <w:rPr>
            <w:lang w:val="en-US" w:eastAsia="en-GB"/>
          </w:rPr>
          <w:t xml:space="preserve"> Stratum Configuration UICC</w:t>
        </w:r>
        <w:r>
          <w:rPr>
            <w:lang w:val="en-US" w:eastAsia="en-GB"/>
          </w:rPr>
          <w:t xml:space="preserve"> are identical to the values of the Default UICC, If specific test cases require a configuration, different than the one described in clause 4.6.1, the exceptions defined in</w:t>
        </w:r>
        <w:r w:rsidRPr="003068BA">
          <w:rPr>
            <w:lang w:eastAsia="en-GB"/>
          </w:rPr>
          <w:t xml:space="preserve"> </w:t>
        </w:r>
        <w:r>
          <w:rPr>
            <w:lang w:eastAsia="en-GB"/>
          </w:rPr>
          <w:t>TS 31.121 </w:t>
        </w:r>
        <w:r w:rsidRPr="008C26FA">
          <w:rPr>
            <w:lang w:eastAsia="en-GB"/>
          </w:rPr>
          <w:fldChar w:fldCharType="begin"/>
        </w:r>
        <w:r w:rsidRPr="003068BA">
          <w:rPr>
            <w:lang w:eastAsia="en-GB"/>
          </w:rPr>
          <w:instrText xml:space="preserve"> REF _Ref62645896 \r \h </w:instrText>
        </w:r>
        <w:r>
          <w:rPr>
            <w:lang w:eastAsia="en-GB"/>
          </w:rPr>
          <w:instrText xml:space="preserve"> \* MERGEFORMAT </w:instrText>
        </w:r>
      </w:ins>
      <w:r w:rsidRPr="008C26FA">
        <w:rPr>
          <w:lang w:eastAsia="en-GB"/>
        </w:rPr>
      </w:r>
      <w:ins w:id="290" w:author="Marquordt" w:date="2022-05-13T12:06:00Z">
        <w:r w:rsidRPr="008C26FA">
          <w:rPr>
            <w:lang w:eastAsia="en-GB"/>
          </w:rPr>
          <w:fldChar w:fldCharType="separate"/>
        </w:r>
        <w:r>
          <w:rPr>
            <w:lang w:eastAsia="en-GB"/>
          </w:rPr>
          <w:t>[2]</w:t>
        </w:r>
        <w:r w:rsidRPr="008C26FA">
          <w:rPr>
            <w:lang w:eastAsia="en-GB"/>
          </w:rPr>
          <w:fldChar w:fldCharType="end"/>
        </w:r>
        <w:r>
          <w:rPr>
            <w:lang w:eastAsia="en-GB"/>
          </w:rPr>
          <w:t xml:space="preserve">, </w:t>
        </w:r>
        <w:r>
          <w:rPr>
            <w:lang w:val="en-US" w:eastAsia="en-GB"/>
          </w:rPr>
          <w:t xml:space="preserve">clause 4.7 apply. </w:t>
        </w:r>
      </w:ins>
    </w:p>
    <w:p w14:paraId="1535C8DC" w14:textId="77777777" w:rsidR="00E30447" w:rsidRPr="00057384" w:rsidRDefault="00E30447" w:rsidP="00E30447">
      <w:pPr>
        <w:rPr>
          <w:ins w:id="291" w:author="Marquordt" w:date="2022-05-13T12:06:00Z"/>
          <w:lang w:val="en-US" w:eastAsia="en-GB"/>
        </w:rPr>
      </w:pPr>
      <w:ins w:id="292" w:author="Marquordt" w:date="2022-05-13T12:06:00Z">
        <w:r>
          <w:rPr>
            <w:lang w:val="en-US" w:eastAsia="en-GB"/>
          </w:rPr>
          <w:t>EF/DF definitions provided in the Initial condition clause of a test case/test sequence take precedence over values defined as default.</w:t>
        </w:r>
      </w:ins>
    </w:p>
    <w:p w14:paraId="4B675D36" w14:textId="46205C08" w:rsidR="00E30447" w:rsidRDefault="00E30447" w:rsidP="00E30447">
      <w:pPr>
        <w:pStyle w:val="Heading3"/>
        <w:rPr>
          <w:ins w:id="293" w:author="Marquordt" w:date="2022-05-13T12:06:00Z"/>
          <w:lang w:val="en-US" w:eastAsia="en-GB"/>
        </w:rPr>
      </w:pPr>
      <w:bookmarkStart w:id="294" w:name="_Toc103688321"/>
      <w:ins w:id="295" w:author="Marquordt" w:date="2022-05-13T12:06:00Z">
        <w:r>
          <w:rPr>
            <w:lang w:val="en-US" w:eastAsia="en-GB"/>
          </w:rPr>
          <w:t>4.</w:t>
        </w:r>
      </w:ins>
      <w:ins w:id="296" w:author="Marquordt" w:date="2022-05-13T12:16:00Z">
        <w:r>
          <w:rPr>
            <w:lang w:val="en-US" w:eastAsia="en-GB"/>
          </w:rPr>
          <w:t>4</w:t>
        </w:r>
      </w:ins>
      <w:ins w:id="297" w:author="Marquordt" w:date="2022-05-13T12:06:00Z">
        <w:r>
          <w:rPr>
            <w:lang w:val="en-US" w:eastAsia="en-GB"/>
          </w:rPr>
          <w:t>.6</w:t>
        </w:r>
        <w:r>
          <w:rPr>
            <w:lang w:val="en-US" w:eastAsia="en-GB"/>
          </w:rPr>
          <w:tab/>
          <w:t xml:space="preserve">Definition of </w:t>
        </w:r>
      </w:ins>
      <w:ins w:id="298" w:author="Marquordt" w:date="2022-05-13T12:16:00Z">
        <w:r>
          <w:rPr>
            <w:lang w:val="en-US" w:eastAsia="en-GB"/>
          </w:rPr>
          <w:t>Non-Access</w:t>
        </w:r>
      </w:ins>
      <w:ins w:id="299" w:author="Marquordt" w:date="2022-05-13T12:06:00Z">
        <w:r>
          <w:rPr>
            <w:lang w:val="en-US" w:eastAsia="en-GB"/>
          </w:rPr>
          <w:t xml:space="preserve"> Stratum Configuration of EUTRAN/EPC UICC</w:t>
        </w:r>
        <w:bookmarkEnd w:id="294"/>
      </w:ins>
    </w:p>
    <w:p w14:paraId="576FD0C9" w14:textId="1D69597C" w:rsidR="00E30447" w:rsidRDefault="00E30447" w:rsidP="00E30447">
      <w:pPr>
        <w:rPr>
          <w:ins w:id="300" w:author="Marquordt" w:date="2022-05-13T12:06:00Z"/>
          <w:lang w:val="en-US" w:eastAsia="en-GB"/>
        </w:rPr>
      </w:pPr>
      <w:ins w:id="301" w:author="Marquordt" w:date="2022-05-13T12:06:00Z">
        <w:r>
          <w:rPr>
            <w:lang w:val="en-US" w:eastAsia="en-GB"/>
          </w:rPr>
          <w:t xml:space="preserve">In </w:t>
        </w:r>
      </w:ins>
      <w:ins w:id="302" w:author="Marquordt" w:date="2022-05-13T12:16:00Z">
        <w:r>
          <w:rPr>
            <w:lang w:val="en-US" w:eastAsia="en-GB"/>
          </w:rPr>
          <w:t>general,</w:t>
        </w:r>
      </w:ins>
      <w:ins w:id="303" w:author="Marquordt" w:date="2022-05-13T12:06:00Z">
        <w:r>
          <w:rPr>
            <w:lang w:val="en-US" w:eastAsia="en-GB"/>
          </w:rPr>
          <w:t xml:space="preserve"> the values of the </w:t>
        </w:r>
      </w:ins>
      <w:ins w:id="304" w:author="Marquordt" w:date="2022-05-13T12:16:00Z">
        <w:r>
          <w:rPr>
            <w:lang w:val="en-US" w:eastAsia="en-GB"/>
          </w:rPr>
          <w:t>Non-Access</w:t>
        </w:r>
      </w:ins>
      <w:ins w:id="305" w:author="Marquordt" w:date="2022-05-13T12:06:00Z">
        <w:r>
          <w:rPr>
            <w:lang w:val="en-US" w:eastAsia="en-GB"/>
          </w:rPr>
          <w:t xml:space="preserve"> Stratum Configuration of EUTRAN/EPC UICC are identical to the values of the Default UICC, If specific test cases require a configuration, different than the one described in clause 4.6.1, the exceptions defined in</w:t>
        </w:r>
        <w:r w:rsidRPr="003068BA">
          <w:rPr>
            <w:lang w:eastAsia="en-GB"/>
          </w:rPr>
          <w:t xml:space="preserve"> </w:t>
        </w:r>
        <w:r>
          <w:rPr>
            <w:lang w:eastAsia="en-GB"/>
          </w:rPr>
          <w:t>TS 31.121 </w:t>
        </w:r>
        <w:r w:rsidRPr="008C26FA">
          <w:rPr>
            <w:lang w:eastAsia="en-GB"/>
          </w:rPr>
          <w:fldChar w:fldCharType="begin"/>
        </w:r>
        <w:r w:rsidRPr="003068BA">
          <w:rPr>
            <w:lang w:eastAsia="en-GB"/>
          </w:rPr>
          <w:instrText xml:space="preserve"> REF _Ref62645896 \r \h </w:instrText>
        </w:r>
        <w:r>
          <w:rPr>
            <w:lang w:eastAsia="en-GB"/>
          </w:rPr>
          <w:instrText xml:space="preserve"> \* MERGEFORMAT </w:instrText>
        </w:r>
      </w:ins>
      <w:r w:rsidRPr="008C26FA">
        <w:rPr>
          <w:lang w:eastAsia="en-GB"/>
        </w:rPr>
      </w:r>
      <w:ins w:id="306" w:author="Marquordt" w:date="2022-05-13T12:06:00Z">
        <w:r w:rsidRPr="008C26FA">
          <w:rPr>
            <w:lang w:eastAsia="en-GB"/>
          </w:rPr>
          <w:fldChar w:fldCharType="separate"/>
        </w:r>
        <w:r>
          <w:rPr>
            <w:lang w:eastAsia="en-GB"/>
          </w:rPr>
          <w:t>[2]</w:t>
        </w:r>
        <w:r w:rsidRPr="008C26FA">
          <w:rPr>
            <w:lang w:eastAsia="en-GB"/>
          </w:rPr>
          <w:fldChar w:fldCharType="end"/>
        </w:r>
        <w:r>
          <w:rPr>
            <w:lang w:eastAsia="en-GB"/>
          </w:rPr>
          <w:t xml:space="preserve">, </w:t>
        </w:r>
        <w:r>
          <w:rPr>
            <w:lang w:val="en-US" w:eastAsia="en-GB"/>
          </w:rPr>
          <w:t xml:space="preserve">clause 4.8 apply. </w:t>
        </w:r>
      </w:ins>
    </w:p>
    <w:p w14:paraId="77A985A2" w14:textId="77777777" w:rsidR="00E30447" w:rsidRPr="00057384" w:rsidRDefault="00E30447" w:rsidP="00E30447">
      <w:pPr>
        <w:rPr>
          <w:ins w:id="307" w:author="Marquordt" w:date="2022-05-13T12:06:00Z"/>
          <w:lang w:val="en-US" w:eastAsia="en-GB"/>
        </w:rPr>
      </w:pPr>
      <w:ins w:id="308" w:author="Marquordt" w:date="2022-05-13T12:06:00Z">
        <w:r>
          <w:rPr>
            <w:lang w:val="en-US" w:eastAsia="en-GB"/>
          </w:rPr>
          <w:lastRenderedPageBreak/>
          <w:t>EF/DF definitions provided in the Initial condition clause of a test case/test sequence take precedence over values defined as default.</w:t>
        </w:r>
      </w:ins>
    </w:p>
    <w:p w14:paraId="3D789728" w14:textId="635EABC0" w:rsidR="00E30447" w:rsidRDefault="00E30447" w:rsidP="00E30447">
      <w:pPr>
        <w:pStyle w:val="Heading3"/>
        <w:rPr>
          <w:ins w:id="309" w:author="Marquordt" w:date="2022-05-13T12:06:00Z"/>
          <w:lang w:val="en-US" w:eastAsia="en-GB"/>
        </w:rPr>
      </w:pPr>
      <w:bookmarkStart w:id="310" w:name="_Toc103688322"/>
      <w:ins w:id="311" w:author="Marquordt" w:date="2022-05-13T12:06:00Z">
        <w:r>
          <w:rPr>
            <w:lang w:val="en-US" w:eastAsia="en-GB"/>
          </w:rPr>
          <w:t>4.</w:t>
        </w:r>
      </w:ins>
      <w:ins w:id="312" w:author="Marquordt" w:date="2022-05-13T12:16:00Z">
        <w:r>
          <w:rPr>
            <w:lang w:val="en-US" w:eastAsia="en-GB"/>
          </w:rPr>
          <w:t>4</w:t>
        </w:r>
      </w:ins>
      <w:ins w:id="313" w:author="Marquordt" w:date="2022-05-13T12:06:00Z">
        <w:r>
          <w:rPr>
            <w:lang w:val="en-US" w:eastAsia="en-GB"/>
          </w:rPr>
          <w:t>.7</w:t>
        </w:r>
        <w:r>
          <w:rPr>
            <w:lang w:val="en-US" w:eastAsia="en-GB"/>
          </w:rPr>
          <w:tab/>
          <w:t>Definition of 5G-NR UICC</w:t>
        </w:r>
        <w:bookmarkEnd w:id="310"/>
      </w:ins>
    </w:p>
    <w:p w14:paraId="564BA462" w14:textId="5D3941C1" w:rsidR="00E30447" w:rsidRDefault="00E30447" w:rsidP="00E30447">
      <w:pPr>
        <w:rPr>
          <w:ins w:id="314" w:author="Marquordt" w:date="2022-05-13T12:06:00Z"/>
          <w:lang w:val="en-US" w:eastAsia="en-GB"/>
        </w:rPr>
      </w:pPr>
      <w:ins w:id="315" w:author="Marquordt" w:date="2022-05-13T12:06:00Z">
        <w:r>
          <w:rPr>
            <w:lang w:val="en-US" w:eastAsia="en-GB"/>
          </w:rPr>
          <w:t xml:space="preserve">In </w:t>
        </w:r>
      </w:ins>
      <w:ins w:id="316" w:author="Marquordt" w:date="2022-05-13T12:16:00Z">
        <w:r>
          <w:rPr>
            <w:lang w:val="en-US" w:eastAsia="en-GB"/>
          </w:rPr>
          <w:t>general,</w:t>
        </w:r>
      </w:ins>
      <w:ins w:id="317" w:author="Marquordt" w:date="2022-05-13T12:06:00Z">
        <w:r>
          <w:rPr>
            <w:lang w:val="en-US" w:eastAsia="en-GB"/>
          </w:rPr>
          <w:t xml:space="preserve"> the values of the 5G-NR UICC are identical to the values of the Default UICC, If specific test cases require a configuration, different than the one described in clause 4.6.1, the exceptions defined in</w:t>
        </w:r>
        <w:r w:rsidRPr="003068BA">
          <w:rPr>
            <w:lang w:eastAsia="en-GB"/>
          </w:rPr>
          <w:t xml:space="preserve"> </w:t>
        </w:r>
        <w:r>
          <w:rPr>
            <w:lang w:eastAsia="en-GB"/>
          </w:rPr>
          <w:t>TS 31.121 </w:t>
        </w:r>
        <w:r w:rsidRPr="008C26FA">
          <w:rPr>
            <w:lang w:eastAsia="en-GB"/>
          </w:rPr>
          <w:fldChar w:fldCharType="begin"/>
        </w:r>
        <w:r w:rsidRPr="003068BA">
          <w:rPr>
            <w:lang w:eastAsia="en-GB"/>
          </w:rPr>
          <w:instrText xml:space="preserve"> REF _Ref62645896 \r \h </w:instrText>
        </w:r>
        <w:r>
          <w:rPr>
            <w:lang w:eastAsia="en-GB"/>
          </w:rPr>
          <w:instrText xml:space="preserve"> \* MERGEFORMAT </w:instrText>
        </w:r>
      </w:ins>
      <w:r w:rsidRPr="008C26FA">
        <w:rPr>
          <w:lang w:eastAsia="en-GB"/>
        </w:rPr>
      </w:r>
      <w:ins w:id="318" w:author="Marquordt" w:date="2022-05-13T12:06:00Z">
        <w:r w:rsidRPr="008C26FA">
          <w:rPr>
            <w:lang w:eastAsia="en-GB"/>
          </w:rPr>
          <w:fldChar w:fldCharType="separate"/>
        </w:r>
        <w:r>
          <w:rPr>
            <w:lang w:eastAsia="en-GB"/>
          </w:rPr>
          <w:t>[2]</w:t>
        </w:r>
        <w:r w:rsidRPr="008C26FA">
          <w:rPr>
            <w:lang w:eastAsia="en-GB"/>
          </w:rPr>
          <w:fldChar w:fldCharType="end"/>
        </w:r>
        <w:r>
          <w:rPr>
            <w:lang w:eastAsia="en-GB"/>
          </w:rPr>
          <w:t xml:space="preserve">, </w:t>
        </w:r>
        <w:r>
          <w:rPr>
            <w:lang w:val="en-US" w:eastAsia="en-GB"/>
          </w:rPr>
          <w:t xml:space="preserve">clause 4.9 apply. </w:t>
        </w:r>
      </w:ins>
    </w:p>
    <w:p w14:paraId="2EEE2F0D" w14:textId="5DCBA35D" w:rsidR="00E30447" w:rsidRDefault="00E30447" w:rsidP="00E30447">
      <w:pPr>
        <w:rPr>
          <w:ins w:id="319" w:author="Marquordt" w:date="2022-05-13T12:06:00Z"/>
          <w:lang w:val="en-US" w:eastAsia="en-GB"/>
        </w:rPr>
      </w:pPr>
      <w:ins w:id="320" w:author="Marquordt" w:date="2022-05-13T12:06:00Z">
        <w:r>
          <w:rPr>
            <w:lang w:val="en-US" w:eastAsia="en-GB"/>
          </w:rPr>
          <w:t>EF/DF definitions provided in the Initial condition clause of a test case/test sequence</w:t>
        </w:r>
      </w:ins>
      <w:ins w:id="321" w:author="Marquordt" w:date="2022-05-13T12:16:00Z">
        <w:r>
          <w:rPr>
            <w:lang w:val="en-US" w:eastAsia="en-GB"/>
          </w:rPr>
          <w:t xml:space="preserve"> </w:t>
        </w:r>
      </w:ins>
      <w:ins w:id="322" w:author="Marquordt" w:date="2022-05-13T12:06:00Z">
        <w:r>
          <w:rPr>
            <w:lang w:val="en-US" w:eastAsia="en-GB"/>
          </w:rPr>
          <w:t>take precedence over values defined as default.</w:t>
        </w:r>
      </w:ins>
    </w:p>
    <w:p w14:paraId="028FCB56" w14:textId="3F4EA3CD" w:rsidR="00E30447" w:rsidRDefault="00E30447" w:rsidP="00E30447">
      <w:pPr>
        <w:pStyle w:val="Heading3"/>
        <w:rPr>
          <w:ins w:id="323" w:author="Marquordt" w:date="2022-05-13T12:06:00Z"/>
        </w:rPr>
      </w:pPr>
      <w:bookmarkStart w:id="324" w:name="_Toc103688323"/>
      <w:ins w:id="325" w:author="Marquordt" w:date="2022-05-13T12:06:00Z">
        <w:r>
          <w:t>4.</w:t>
        </w:r>
      </w:ins>
      <w:ins w:id="326" w:author="Marquordt" w:date="2022-05-13T12:17:00Z">
        <w:r>
          <w:t>4.8</w:t>
        </w:r>
      </w:ins>
      <w:ins w:id="327" w:author="Marquordt" w:date="2022-05-13T12:06:00Z">
        <w:r>
          <w:tab/>
          <w:t>Definition of default random values for commonly used EFs</w:t>
        </w:r>
        <w:bookmarkEnd w:id="324"/>
      </w:ins>
    </w:p>
    <w:p w14:paraId="61784BE7" w14:textId="07DC9029" w:rsidR="00E30447" w:rsidRPr="002B799F" w:rsidRDefault="00E30447">
      <w:pPr>
        <w:pStyle w:val="Heading4"/>
        <w:rPr>
          <w:ins w:id="328" w:author="Marquordt" w:date="2022-05-13T12:06:00Z"/>
          <w:rFonts w:eastAsia="TimesNewRoman"/>
        </w:rPr>
        <w:pPrChange w:id="329" w:author="Marquordt" w:date="2022-05-13T12:17:00Z">
          <w:pPr>
            <w:pStyle w:val="Heading3"/>
          </w:pPr>
        </w:pPrChange>
      </w:pPr>
      <w:bookmarkStart w:id="330" w:name="_Toc103688324"/>
      <w:ins w:id="331" w:author="Marquordt" w:date="2022-05-13T12:06:00Z">
        <w:r w:rsidRPr="002B799F">
          <w:rPr>
            <w:rFonts w:eastAsia="TimesNewRoman"/>
          </w:rPr>
          <w:t>4.</w:t>
        </w:r>
      </w:ins>
      <w:ins w:id="332" w:author="Marquordt" w:date="2022-05-13T12:17:00Z">
        <w:r>
          <w:rPr>
            <w:rFonts w:eastAsia="TimesNewRoman"/>
          </w:rPr>
          <w:t>4</w:t>
        </w:r>
      </w:ins>
      <w:ins w:id="333" w:author="Marquordt" w:date="2022-05-13T12:06:00Z">
        <w:r w:rsidRPr="002B799F">
          <w:rPr>
            <w:rFonts w:eastAsia="TimesNewRoman"/>
          </w:rPr>
          <w:t>.</w:t>
        </w:r>
      </w:ins>
      <w:ins w:id="334" w:author="Marquordt" w:date="2022-05-13T12:17:00Z">
        <w:r>
          <w:rPr>
            <w:rFonts w:eastAsia="TimesNewRoman"/>
          </w:rPr>
          <w:t>8.</w:t>
        </w:r>
      </w:ins>
      <w:ins w:id="335" w:author="Marquordt" w:date="2022-05-13T12:06:00Z">
        <w:r w:rsidRPr="002B799F">
          <w:rPr>
            <w:rFonts w:eastAsia="TimesNewRoman"/>
          </w:rPr>
          <w:t>1</w:t>
        </w:r>
        <w:r w:rsidRPr="002B799F">
          <w:rPr>
            <w:rFonts w:eastAsia="TimesNewRoman"/>
          </w:rPr>
          <w:tab/>
          <w:t>Short IMSI with random value</w:t>
        </w:r>
        <w:bookmarkEnd w:id="330"/>
      </w:ins>
    </w:p>
    <w:p w14:paraId="5F04B675" w14:textId="77777777" w:rsidR="00E30447" w:rsidRPr="003068BA" w:rsidRDefault="00E30447" w:rsidP="00E30447">
      <w:pPr>
        <w:keepNext/>
        <w:keepLines/>
        <w:spacing w:after="120"/>
        <w:rPr>
          <w:ins w:id="336" w:author="Marquordt" w:date="2022-05-13T12:06:00Z"/>
          <w:rFonts w:eastAsia="TimesNewRoman"/>
          <w:b/>
          <w:lang w:eastAsia="en-GB"/>
        </w:rPr>
      </w:pPr>
      <w:ins w:id="337" w:author="Marquordt" w:date="2022-05-13T12:06:00Z">
        <w:r w:rsidRPr="003068BA">
          <w:rPr>
            <w:rFonts w:eastAsia="TimesNewRoman"/>
            <w:b/>
            <w:lang w:eastAsia="en-GB"/>
          </w:rPr>
          <w:t>EF</w:t>
        </w:r>
        <w:r w:rsidRPr="003068BA">
          <w:rPr>
            <w:rFonts w:eastAsia="TimesNewRoman"/>
            <w:b/>
            <w:vertAlign w:val="subscript"/>
            <w:lang w:eastAsia="en-GB"/>
          </w:rPr>
          <w:t>IMSI</w:t>
        </w:r>
      </w:ins>
    </w:p>
    <w:p w14:paraId="52D899AB" w14:textId="77777777" w:rsidR="00E30447" w:rsidRPr="003068BA" w:rsidRDefault="00E30447" w:rsidP="00E30447">
      <w:pPr>
        <w:pStyle w:val="NoSpaceNormal"/>
        <w:rPr>
          <w:ins w:id="338" w:author="Marquordt" w:date="2022-05-13T12:06:00Z"/>
        </w:rPr>
      </w:pPr>
      <w:ins w:id="339" w:author="Marquordt" w:date="2022-05-13T12:06:00Z">
        <w:r w:rsidRPr="003068BA">
          <w:tab/>
          <w:t>Logically:</w:t>
        </w:r>
      </w:ins>
    </w:p>
    <w:p w14:paraId="5A8C15ED" w14:textId="77777777" w:rsidR="00E30447" w:rsidRPr="003068BA" w:rsidRDefault="00E30447" w:rsidP="00E30447">
      <w:pPr>
        <w:rPr>
          <w:ins w:id="340" w:author="Marquordt" w:date="2022-05-13T12:06:00Z"/>
          <w:rFonts w:eastAsia="TimesNewRoman"/>
          <w:lang w:eastAsia="en-GB"/>
        </w:rPr>
      </w:pPr>
      <w:ins w:id="341" w:author="Marquordt" w:date="2022-05-13T12:06:00Z">
        <w:r w:rsidRPr="003068BA">
          <w:rPr>
            <w:rFonts w:eastAsia="TimesNewRoman"/>
            <w:lang w:eastAsia="en-GB"/>
          </w:rPr>
          <w:tab/>
        </w:r>
        <w:r w:rsidRPr="003068BA">
          <w:rPr>
            <w:rFonts w:eastAsia="TimesNewRoman"/>
            <w:lang w:eastAsia="en-GB"/>
          </w:rPr>
          <w:tab/>
          <w:t>246</w:t>
        </w:r>
        <w:r>
          <w:rPr>
            <w:rFonts w:eastAsia="TimesNewRoman"/>
            <w:lang w:eastAsia="en-GB"/>
          </w:rPr>
          <w:t>0</w:t>
        </w:r>
        <w:r w:rsidRPr="003068BA">
          <w:rPr>
            <w:rFonts w:eastAsia="TimesNewRoman"/>
            <w:lang w:eastAsia="en-GB"/>
          </w:rPr>
          <w:t>8135</w:t>
        </w:r>
        <w:r w:rsidRPr="003068BA">
          <w:rPr>
            <w:rFonts w:eastAsia="TimesNewRoman"/>
            <w:color w:val="FF0000"/>
            <w:lang w:eastAsia="en-GB"/>
          </w:rPr>
          <w:t>x</w:t>
        </w:r>
      </w:ins>
    </w:p>
    <w:p w14:paraId="4B321903" w14:textId="77777777" w:rsidR="00E30447" w:rsidRPr="003068BA" w:rsidRDefault="00E30447" w:rsidP="00E30447">
      <w:pPr>
        <w:pStyle w:val="Normal6pt"/>
        <w:rPr>
          <w:ins w:id="342" w:author="Marquordt" w:date="2022-05-13T12:06:00Z"/>
        </w:rPr>
      </w:pPr>
      <w:ins w:id="343" w:author="Marquordt" w:date="2022-05-13T12:06:00Z">
        <w:r w:rsidRPr="003068BA">
          <w:tab/>
          <w:t>Coding</w:t>
        </w:r>
        <w:r>
          <w:t>:</w:t>
        </w:r>
      </w:ins>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E30447" w14:paraId="248F8C56" w14:textId="77777777" w:rsidTr="00F91B50">
        <w:trPr>
          <w:cnfStyle w:val="100000000000" w:firstRow="1" w:lastRow="0" w:firstColumn="0" w:lastColumn="0" w:oddVBand="0" w:evenVBand="0" w:oddHBand="0" w:evenHBand="0" w:firstRowFirstColumn="0" w:firstRowLastColumn="0" w:lastRowFirstColumn="0" w:lastRowLastColumn="0"/>
          <w:trHeight w:val="57"/>
          <w:ins w:id="344" w:author="Marquordt" w:date="2022-05-13T12:06: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5BF661DA" w14:textId="77777777" w:rsidR="00E30447" w:rsidRPr="00194304" w:rsidRDefault="00E30447" w:rsidP="00F91B50">
            <w:pPr>
              <w:pStyle w:val="TAH"/>
              <w:jc w:val="left"/>
              <w:rPr>
                <w:ins w:id="345" w:author="Marquordt" w:date="2022-05-13T12:06:00Z"/>
                <w:b/>
              </w:rPr>
            </w:pPr>
            <w:ins w:id="346" w:author="Marquordt" w:date="2022-05-13T12:06:00Z">
              <w:r w:rsidRPr="00194304">
                <w:rPr>
                  <w:b/>
                </w:rPr>
                <w:t>Byte</w:t>
              </w:r>
            </w:ins>
          </w:p>
        </w:tc>
        <w:tc>
          <w:tcPr>
            <w:tcW w:w="680" w:type="dxa"/>
            <w:tcBorders>
              <w:top w:val="none" w:sz="0" w:space="0" w:color="auto"/>
              <w:left w:val="none" w:sz="0" w:space="0" w:color="auto"/>
              <w:bottom w:val="none" w:sz="0" w:space="0" w:color="auto"/>
              <w:right w:val="none" w:sz="0" w:space="0" w:color="auto"/>
            </w:tcBorders>
          </w:tcPr>
          <w:p w14:paraId="1614D944" w14:textId="77777777" w:rsidR="00E30447" w:rsidRPr="00194304" w:rsidRDefault="00E30447" w:rsidP="00F91B50">
            <w:pPr>
              <w:pStyle w:val="TAH"/>
              <w:cnfStyle w:val="100000000000" w:firstRow="1" w:lastRow="0" w:firstColumn="0" w:lastColumn="0" w:oddVBand="0" w:evenVBand="0" w:oddHBand="0" w:evenHBand="0" w:firstRowFirstColumn="0" w:firstRowLastColumn="0" w:lastRowFirstColumn="0" w:lastRowLastColumn="0"/>
              <w:rPr>
                <w:ins w:id="347" w:author="Marquordt" w:date="2022-05-13T12:06:00Z"/>
                <w:b/>
              </w:rPr>
            </w:pPr>
            <w:ins w:id="348" w:author="Marquordt" w:date="2022-05-13T12:06:00Z">
              <w:r w:rsidRPr="00194304">
                <w:rPr>
                  <w:b/>
                </w:rPr>
                <w:t>B1</w:t>
              </w:r>
            </w:ins>
          </w:p>
        </w:tc>
        <w:tc>
          <w:tcPr>
            <w:tcW w:w="680" w:type="dxa"/>
            <w:tcBorders>
              <w:top w:val="none" w:sz="0" w:space="0" w:color="auto"/>
              <w:left w:val="none" w:sz="0" w:space="0" w:color="auto"/>
              <w:bottom w:val="none" w:sz="0" w:space="0" w:color="auto"/>
              <w:right w:val="none" w:sz="0" w:space="0" w:color="auto"/>
            </w:tcBorders>
          </w:tcPr>
          <w:p w14:paraId="38DFBCDA" w14:textId="77777777" w:rsidR="00E30447" w:rsidRPr="00194304" w:rsidRDefault="00E30447" w:rsidP="00F91B50">
            <w:pPr>
              <w:pStyle w:val="TAH"/>
              <w:cnfStyle w:val="100000000000" w:firstRow="1" w:lastRow="0" w:firstColumn="0" w:lastColumn="0" w:oddVBand="0" w:evenVBand="0" w:oddHBand="0" w:evenHBand="0" w:firstRowFirstColumn="0" w:firstRowLastColumn="0" w:lastRowFirstColumn="0" w:lastRowLastColumn="0"/>
              <w:rPr>
                <w:ins w:id="349" w:author="Marquordt" w:date="2022-05-13T12:06:00Z"/>
                <w:b/>
              </w:rPr>
            </w:pPr>
            <w:ins w:id="350" w:author="Marquordt" w:date="2022-05-13T12:06:00Z">
              <w:r w:rsidRPr="00194304">
                <w:rPr>
                  <w:b/>
                </w:rPr>
                <w:t>B2</w:t>
              </w:r>
            </w:ins>
          </w:p>
        </w:tc>
        <w:tc>
          <w:tcPr>
            <w:tcW w:w="680" w:type="dxa"/>
            <w:tcBorders>
              <w:top w:val="none" w:sz="0" w:space="0" w:color="auto"/>
              <w:left w:val="none" w:sz="0" w:space="0" w:color="auto"/>
              <w:bottom w:val="none" w:sz="0" w:space="0" w:color="auto"/>
              <w:right w:val="none" w:sz="0" w:space="0" w:color="auto"/>
            </w:tcBorders>
          </w:tcPr>
          <w:p w14:paraId="7A5CC50B" w14:textId="77777777" w:rsidR="00E30447" w:rsidRPr="00194304" w:rsidRDefault="00E30447" w:rsidP="00F91B50">
            <w:pPr>
              <w:pStyle w:val="TAH"/>
              <w:cnfStyle w:val="100000000000" w:firstRow="1" w:lastRow="0" w:firstColumn="0" w:lastColumn="0" w:oddVBand="0" w:evenVBand="0" w:oddHBand="0" w:evenHBand="0" w:firstRowFirstColumn="0" w:firstRowLastColumn="0" w:lastRowFirstColumn="0" w:lastRowLastColumn="0"/>
              <w:rPr>
                <w:ins w:id="351" w:author="Marquordt" w:date="2022-05-13T12:06:00Z"/>
                <w:b/>
              </w:rPr>
            </w:pPr>
            <w:ins w:id="352" w:author="Marquordt" w:date="2022-05-13T12:06:00Z">
              <w:r w:rsidRPr="00194304">
                <w:rPr>
                  <w:b/>
                </w:rPr>
                <w:t>B3</w:t>
              </w:r>
            </w:ins>
          </w:p>
        </w:tc>
        <w:tc>
          <w:tcPr>
            <w:tcW w:w="680" w:type="dxa"/>
            <w:tcBorders>
              <w:top w:val="none" w:sz="0" w:space="0" w:color="auto"/>
              <w:left w:val="none" w:sz="0" w:space="0" w:color="auto"/>
              <w:bottom w:val="none" w:sz="0" w:space="0" w:color="auto"/>
              <w:right w:val="none" w:sz="0" w:space="0" w:color="auto"/>
            </w:tcBorders>
          </w:tcPr>
          <w:p w14:paraId="54002CA2" w14:textId="77777777" w:rsidR="00E30447" w:rsidRPr="00194304" w:rsidRDefault="00E30447" w:rsidP="00F91B50">
            <w:pPr>
              <w:pStyle w:val="TAH"/>
              <w:cnfStyle w:val="100000000000" w:firstRow="1" w:lastRow="0" w:firstColumn="0" w:lastColumn="0" w:oddVBand="0" w:evenVBand="0" w:oddHBand="0" w:evenHBand="0" w:firstRowFirstColumn="0" w:firstRowLastColumn="0" w:lastRowFirstColumn="0" w:lastRowLastColumn="0"/>
              <w:rPr>
                <w:ins w:id="353" w:author="Marquordt" w:date="2022-05-13T12:06:00Z"/>
                <w:b/>
              </w:rPr>
            </w:pPr>
            <w:ins w:id="354" w:author="Marquordt" w:date="2022-05-13T12:06:00Z">
              <w:r w:rsidRPr="00194304">
                <w:rPr>
                  <w:b/>
                </w:rPr>
                <w:t>B4</w:t>
              </w:r>
            </w:ins>
          </w:p>
        </w:tc>
        <w:tc>
          <w:tcPr>
            <w:tcW w:w="680" w:type="dxa"/>
            <w:tcBorders>
              <w:top w:val="none" w:sz="0" w:space="0" w:color="auto"/>
              <w:left w:val="none" w:sz="0" w:space="0" w:color="auto"/>
              <w:bottom w:val="none" w:sz="0" w:space="0" w:color="auto"/>
              <w:right w:val="none" w:sz="0" w:space="0" w:color="auto"/>
            </w:tcBorders>
          </w:tcPr>
          <w:p w14:paraId="25BD2396" w14:textId="77777777" w:rsidR="00E30447" w:rsidRPr="00194304" w:rsidRDefault="00E30447" w:rsidP="00F91B50">
            <w:pPr>
              <w:pStyle w:val="TAH"/>
              <w:cnfStyle w:val="100000000000" w:firstRow="1" w:lastRow="0" w:firstColumn="0" w:lastColumn="0" w:oddVBand="0" w:evenVBand="0" w:oddHBand="0" w:evenHBand="0" w:firstRowFirstColumn="0" w:firstRowLastColumn="0" w:lastRowFirstColumn="0" w:lastRowLastColumn="0"/>
              <w:rPr>
                <w:ins w:id="355" w:author="Marquordt" w:date="2022-05-13T12:06:00Z"/>
                <w:b/>
              </w:rPr>
            </w:pPr>
            <w:ins w:id="356" w:author="Marquordt" w:date="2022-05-13T12:06:00Z">
              <w:r w:rsidRPr="00194304">
                <w:rPr>
                  <w:b/>
                </w:rPr>
                <w:t>B5</w:t>
              </w:r>
            </w:ins>
          </w:p>
        </w:tc>
        <w:tc>
          <w:tcPr>
            <w:tcW w:w="680" w:type="dxa"/>
            <w:tcBorders>
              <w:top w:val="none" w:sz="0" w:space="0" w:color="auto"/>
              <w:left w:val="none" w:sz="0" w:space="0" w:color="auto"/>
              <w:bottom w:val="none" w:sz="0" w:space="0" w:color="auto"/>
              <w:right w:val="none" w:sz="0" w:space="0" w:color="auto"/>
            </w:tcBorders>
          </w:tcPr>
          <w:p w14:paraId="640AF813" w14:textId="77777777" w:rsidR="00E30447" w:rsidRPr="00194304" w:rsidRDefault="00E30447" w:rsidP="00F91B50">
            <w:pPr>
              <w:pStyle w:val="TAH"/>
              <w:cnfStyle w:val="100000000000" w:firstRow="1" w:lastRow="0" w:firstColumn="0" w:lastColumn="0" w:oddVBand="0" w:evenVBand="0" w:oddHBand="0" w:evenHBand="0" w:firstRowFirstColumn="0" w:firstRowLastColumn="0" w:lastRowFirstColumn="0" w:lastRowLastColumn="0"/>
              <w:rPr>
                <w:ins w:id="357" w:author="Marquordt" w:date="2022-05-13T12:06:00Z"/>
                <w:b/>
              </w:rPr>
            </w:pPr>
            <w:ins w:id="358" w:author="Marquordt" w:date="2022-05-13T12:06:00Z">
              <w:r w:rsidRPr="00194304">
                <w:rPr>
                  <w:b/>
                </w:rPr>
                <w:t>B6</w:t>
              </w:r>
            </w:ins>
          </w:p>
        </w:tc>
        <w:tc>
          <w:tcPr>
            <w:tcW w:w="680" w:type="dxa"/>
            <w:tcBorders>
              <w:top w:val="none" w:sz="0" w:space="0" w:color="auto"/>
              <w:left w:val="none" w:sz="0" w:space="0" w:color="auto"/>
              <w:bottom w:val="none" w:sz="0" w:space="0" w:color="auto"/>
              <w:right w:val="none" w:sz="0" w:space="0" w:color="auto"/>
            </w:tcBorders>
          </w:tcPr>
          <w:p w14:paraId="13DBCECA" w14:textId="77777777" w:rsidR="00E30447" w:rsidRPr="00194304" w:rsidRDefault="00E30447" w:rsidP="00F91B50">
            <w:pPr>
              <w:pStyle w:val="TAH"/>
              <w:cnfStyle w:val="100000000000" w:firstRow="1" w:lastRow="0" w:firstColumn="0" w:lastColumn="0" w:oddVBand="0" w:evenVBand="0" w:oddHBand="0" w:evenHBand="0" w:firstRowFirstColumn="0" w:firstRowLastColumn="0" w:lastRowFirstColumn="0" w:lastRowLastColumn="0"/>
              <w:rPr>
                <w:ins w:id="359" w:author="Marquordt" w:date="2022-05-13T12:06:00Z"/>
                <w:b/>
              </w:rPr>
            </w:pPr>
            <w:ins w:id="360" w:author="Marquordt" w:date="2022-05-13T12:06:00Z">
              <w:r w:rsidRPr="00194304">
                <w:rPr>
                  <w:b/>
                </w:rPr>
                <w:t>B7</w:t>
              </w:r>
            </w:ins>
          </w:p>
        </w:tc>
        <w:tc>
          <w:tcPr>
            <w:tcW w:w="680" w:type="dxa"/>
            <w:tcBorders>
              <w:top w:val="none" w:sz="0" w:space="0" w:color="auto"/>
              <w:left w:val="none" w:sz="0" w:space="0" w:color="auto"/>
              <w:bottom w:val="none" w:sz="0" w:space="0" w:color="auto"/>
              <w:right w:val="none" w:sz="0" w:space="0" w:color="auto"/>
            </w:tcBorders>
          </w:tcPr>
          <w:p w14:paraId="7298E5B5" w14:textId="77777777" w:rsidR="00E30447" w:rsidRPr="00194304" w:rsidRDefault="00E30447" w:rsidP="00F91B50">
            <w:pPr>
              <w:pStyle w:val="TAH"/>
              <w:cnfStyle w:val="100000000000" w:firstRow="1" w:lastRow="0" w:firstColumn="0" w:lastColumn="0" w:oddVBand="0" w:evenVBand="0" w:oddHBand="0" w:evenHBand="0" w:firstRowFirstColumn="0" w:firstRowLastColumn="0" w:lastRowFirstColumn="0" w:lastRowLastColumn="0"/>
              <w:rPr>
                <w:ins w:id="361" w:author="Marquordt" w:date="2022-05-13T12:06:00Z"/>
                <w:b/>
              </w:rPr>
            </w:pPr>
            <w:ins w:id="362" w:author="Marquordt" w:date="2022-05-13T12:06:00Z">
              <w:r w:rsidRPr="00194304">
                <w:rPr>
                  <w:b/>
                </w:rPr>
                <w:t>B8</w:t>
              </w:r>
            </w:ins>
          </w:p>
        </w:tc>
        <w:tc>
          <w:tcPr>
            <w:tcW w:w="680" w:type="dxa"/>
            <w:tcBorders>
              <w:top w:val="none" w:sz="0" w:space="0" w:color="auto"/>
              <w:left w:val="none" w:sz="0" w:space="0" w:color="auto"/>
              <w:bottom w:val="none" w:sz="0" w:space="0" w:color="auto"/>
              <w:right w:val="none" w:sz="0" w:space="0" w:color="auto"/>
            </w:tcBorders>
          </w:tcPr>
          <w:p w14:paraId="6EB15826" w14:textId="77777777" w:rsidR="00E30447" w:rsidRPr="00194304" w:rsidRDefault="00E30447" w:rsidP="00F91B50">
            <w:pPr>
              <w:pStyle w:val="TAH"/>
              <w:cnfStyle w:val="100000000000" w:firstRow="1" w:lastRow="0" w:firstColumn="0" w:lastColumn="0" w:oddVBand="0" w:evenVBand="0" w:oddHBand="0" w:evenHBand="0" w:firstRowFirstColumn="0" w:firstRowLastColumn="0" w:lastRowFirstColumn="0" w:lastRowLastColumn="0"/>
              <w:rPr>
                <w:ins w:id="363" w:author="Marquordt" w:date="2022-05-13T12:06:00Z"/>
                <w:b/>
              </w:rPr>
            </w:pPr>
            <w:ins w:id="364" w:author="Marquordt" w:date="2022-05-13T12:06:00Z">
              <w:r w:rsidRPr="00194304">
                <w:rPr>
                  <w:b/>
                </w:rPr>
                <w:t>B9</w:t>
              </w:r>
            </w:ins>
          </w:p>
        </w:tc>
      </w:tr>
      <w:tr w:rsidR="00E30447" w14:paraId="417D3DEA" w14:textId="77777777" w:rsidTr="00F91B50">
        <w:trPr>
          <w:cnfStyle w:val="000000100000" w:firstRow="0" w:lastRow="0" w:firstColumn="0" w:lastColumn="0" w:oddVBand="0" w:evenVBand="0" w:oddHBand="1" w:evenHBand="0" w:firstRowFirstColumn="0" w:firstRowLastColumn="0" w:lastRowFirstColumn="0" w:lastRowLastColumn="0"/>
          <w:trHeight w:val="57"/>
          <w:ins w:id="365" w:author="Marquordt" w:date="2022-05-13T12:06: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20793B0" w14:textId="77777777" w:rsidR="00E30447" w:rsidRDefault="00E30447" w:rsidP="00F91B50">
            <w:pPr>
              <w:pStyle w:val="TAC"/>
              <w:jc w:val="left"/>
              <w:rPr>
                <w:ins w:id="366" w:author="Marquordt" w:date="2022-05-13T12:06:00Z"/>
                <w:rFonts w:eastAsia="TimesNewRoman"/>
              </w:rPr>
            </w:pPr>
            <w:ins w:id="367" w:author="Marquordt" w:date="2022-05-13T12:06:00Z">
              <w:r w:rsidRPr="003068BA">
                <w:t>Hex</w:t>
              </w:r>
            </w:ins>
          </w:p>
        </w:tc>
        <w:tc>
          <w:tcPr>
            <w:tcW w:w="680" w:type="dxa"/>
            <w:tcBorders>
              <w:top w:val="none" w:sz="0" w:space="0" w:color="auto"/>
              <w:left w:val="none" w:sz="0" w:space="0" w:color="auto"/>
              <w:bottom w:val="none" w:sz="0" w:space="0" w:color="auto"/>
              <w:right w:val="none" w:sz="0" w:space="0" w:color="auto"/>
            </w:tcBorders>
          </w:tcPr>
          <w:p w14:paraId="67B9959C"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ins w:id="368" w:author="Marquordt" w:date="2022-05-13T12:06:00Z"/>
                <w:rFonts w:eastAsia="TimesNewRoman"/>
              </w:rPr>
            </w:pPr>
            <w:ins w:id="369" w:author="Marquordt" w:date="2022-05-13T12:06:00Z">
              <w:r w:rsidRPr="003068BA">
                <w:t>05</w:t>
              </w:r>
            </w:ins>
          </w:p>
        </w:tc>
        <w:tc>
          <w:tcPr>
            <w:tcW w:w="680" w:type="dxa"/>
            <w:tcBorders>
              <w:top w:val="none" w:sz="0" w:space="0" w:color="auto"/>
              <w:left w:val="none" w:sz="0" w:space="0" w:color="auto"/>
              <w:bottom w:val="none" w:sz="0" w:space="0" w:color="auto"/>
              <w:right w:val="none" w:sz="0" w:space="0" w:color="auto"/>
            </w:tcBorders>
          </w:tcPr>
          <w:p w14:paraId="55AD773C"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ins w:id="370" w:author="Marquordt" w:date="2022-05-13T12:06:00Z"/>
                <w:rFonts w:eastAsia="TimesNewRoman"/>
              </w:rPr>
            </w:pPr>
            <w:ins w:id="371" w:author="Marquordt" w:date="2022-05-13T12:06:00Z">
              <w:r w:rsidRPr="003068BA">
                <w:t>2</w:t>
              </w:r>
              <w:r>
                <w:t>1</w:t>
              </w:r>
            </w:ins>
          </w:p>
        </w:tc>
        <w:tc>
          <w:tcPr>
            <w:tcW w:w="680" w:type="dxa"/>
            <w:tcBorders>
              <w:top w:val="none" w:sz="0" w:space="0" w:color="auto"/>
              <w:left w:val="none" w:sz="0" w:space="0" w:color="auto"/>
              <w:bottom w:val="none" w:sz="0" w:space="0" w:color="auto"/>
              <w:right w:val="none" w:sz="0" w:space="0" w:color="auto"/>
            </w:tcBorders>
          </w:tcPr>
          <w:p w14:paraId="7AC41268"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ins w:id="372" w:author="Marquordt" w:date="2022-05-13T12:06:00Z"/>
                <w:rFonts w:eastAsia="TimesNewRoman"/>
              </w:rPr>
            </w:pPr>
            <w:ins w:id="373" w:author="Marquordt" w:date="2022-05-13T12:06:00Z">
              <w:r w:rsidRPr="003068BA">
                <w:t>64</w:t>
              </w:r>
            </w:ins>
          </w:p>
        </w:tc>
        <w:tc>
          <w:tcPr>
            <w:tcW w:w="680" w:type="dxa"/>
            <w:tcBorders>
              <w:top w:val="none" w:sz="0" w:space="0" w:color="auto"/>
              <w:left w:val="none" w:sz="0" w:space="0" w:color="auto"/>
              <w:bottom w:val="none" w:sz="0" w:space="0" w:color="auto"/>
              <w:right w:val="none" w:sz="0" w:space="0" w:color="auto"/>
            </w:tcBorders>
          </w:tcPr>
          <w:p w14:paraId="4F032946"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ins w:id="374" w:author="Marquordt" w:date="2022-05-13T12:06:00Z"/>
                <w:rFonts w:eastAsia="TimesNewRoman"/>
              </w:rPr>
            </w:pPr>
            <w:ins w:id="375" w:author="Marquordt" w:date="2022-05-13T12:06:00Z">
              <w:r w:rsidRPr="003068BA">
                <w:t>8</w:t>
              </w:r>
              <w:r>
                <w:t>0</w:t>
              </w:r>
            </w:ins>
          </w:p>
        </w:tc>
        <w:tc>
          <w:tcPr>
            <w:tcW w:w="680" w:type="dxa"/>
            <w:tcBorders>
              <w:top w:val="none" w:sz="0" w:space="0" w:color="auto"/>
              <w:left w:val="none" w:sz="0" w:space="0" w:color="auto"/>
              <w:bottom w:val="none" w:sz="0" w:space="0" w:color="auto"/>
              <w:right w:val="none" w:sz="0" w:space="0" w:color="auto"/>
            </w:tcBorders>
          </w:tcPr>
          <w:p w14:paraId="47534842"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ins w:id="376" w:author="Marquordt" w:date="2022-05-13T12:06:00Z"/>
                <w:rFonts w:eastAsia="TimesNewRoman"/>
              </w:rPr>
            </w:pPr>
            <w:ins w:id="377" w:author="Marquordt" w:date="2022-05-13T12:06:00Z">
              <w:r>
                <w:t>31</w:t>
              </w:r>
            </w:ins>
          </w:p>
        </w:tc>
        <w:tc>
          <w:tcPr>
            <w:tcW w:w="680" w:type="dxa"/>
            <w:tcBorders>
              <w:top w:val="none" w:sz="0" w:space="0" w:color="auto"/>
              <w:left w:val="none" w:sz="0" w:space="0" w:color="auto"/>
              <w:bottom w:val="none" w:sz="0" w:space="0" w:color="auto"/>
              <w:right w:val="none" w:sz="0" w:space="0" w:color="auto"/>
            </w:tcBorders>
          </w:tcPr>
          <w:p w14:paraId="6107E00B"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ins w:id="378" w:author="Marquordt" w:date="2022-05-13T12:06:00Z"/>
                <w:rFonts w:eastAsia="TimesNewRoman"/>
              </w:rPr>
            </w:pPr>
            <w:ins w:id="379" w:author="Marquordt" w:date="2022-05-13T12:06:00Z">
              <w:r w:rsidRPr="001F132C">
                <w:rPr>
                  <w:color w:val="FF0000"/>
                </w:rPr>
                <w:t>x</w:t>
              </w:r>
              <w:r>
                <w:t>5</w:t>
              </w:r>
            </w:ins>
          </w:p>
        </w:tc>
        <w:tc>
          <w:tcPr>
            <w:tcW w:w="680" w:type="dxa"/>
            <w:tcBorders>
              <w:top w:val="none" w:sz="0" w:space="0" w:color="auto"/>
              <w:left w:val="none" w:sz="0" w:space="0" w:color="auto"/>
              <w:bottom w:val="none" w:sz="0" w:space="0" w:color="auto"/>
              <w:right w:val="none" w:sz="0" w:space="0" w:color="auto"/>
            </w:tcBorders>
          </w:tcPr>
          <w:p w14:paraId="062AFE8F"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ins w:id="380" w:author="Marquordt" w:date="2022-05-13T12:06:00Z"/>
                <w:rFonts w:eastAsia="TimesNewRoman"/>
              </w:rPr>
            </w:pPr>
            <w:ins w:id="381" w:author="Marquordt" w:date="2022-05-13T12:06:00Z">
              <w:r w:rsidRPr="003068BA">
                <w:t>FF</w:t>
              </w:r>
            </w:ins>
          </w:p>
        </w:tc>
        <w:tc>
          <w:tcPr>
            <w:tcW w:w="680" w:type="dxa"/>
            <w:tcBorders>
              <w:top w:val="none" w:sz="0" w:space="0" w:color="auto"/>
              <w:left w:val="none" w:sz="0" w:space="0" w:color="auto"/>
              <w:bottom w:val="none" w:sz="0" w:space="0" w:color="auto"/>
              <w:right w:val="none" w:sz="0" w:space="0" w:color="auto"/>
            </w:tcBorders>
          </w:tcPr>
          <w:p w14:paraId="3A747164"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ins w:id="382" w:author="Marquordt" w:date="2022-05-13T12:06:00Z"/>
                <w:rFonts w:eastAsia="TimesNewRoman"/>
              </w:rPr>
            </w:pPr>
            <w:ins w:id="383" w:author="Marquordt" w:date="2022-05-13T12:06:00Z">
              <w:r w:rsidRPr="003068BA">
                <w:t>FF</w:t>
              </w:r>
            </w:ins>
          </w:p>
        </w:tc>
        <w:tc>
          <w:tcPr>
            <w:tcW w:w="680" w:type="dxa"/>
            <w:tcBorders>
              <w:top w:val="none" w:sz="0" w:space="0" w:color="auto"/>
              <w:left w:val="none" w:sz="0" w:space="0" w:color="auto"/>
              <w:bottom w:val="none" w:sz="0" w:space="0" w:color="auto"/>
              <w:right w:val="none" w:sz="0" w:space="0" w:color="auto"/>
            </w:tcBorders>
          </w:tcPr>
          <w:p w14:paraId="202EE112"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ins w:id="384" w:author="Marquordt" w:date="2022-05-13T12:06:00Z"/>
                <w:rFonts w:eastAsia="TimesNewRoman"/>
              </w:rPr>
            </w:pPr>
            <w:ins w:id="385" w:author="Marquordt" w:date="2022-05-13T12:06:00Z">
              <w:r w:rsidRPr="003068BA">
                <w:t>FF</w:t>
              </w:r>
            </w:ins>
          </w:p>
        </w:tc>
      </w:tr>
    </w:tbl>
    <w:p w14:paraId="7CBD13B2" w14:textId="77777777" w:rsidR="00E30447" w:rsidRPr="003068BA" w:rsidRDefault="00E30447" w:rsidP="00E30447">
      <w:pPr>
        <w:pStyle w:val="ExplainTableContents"/>
        <w:rPr>
          <w:ins w:id="386" w:author="Marquordt" w:date="2022-05-13T12:06:00Z"/>
        </w:rPr>
      </w:pPr>
      <w:ins w:id="387" w:author="Marquordt" w:date="2022-05-13T12:06:00Z">
        <w:r w:rsidRPr="003068BA">
          <w:tab/>
        </w:r>
        <w:r>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ins>
    </w:p>
    <w:p w14:paraId="7CA97DC2" w14:textId="4A40ACD4" w:rsidR="00E30447" w:rsidRPr="002B799F" w:rsidRDefault="00E30447" w:rsidP="00E30447">
      <w:pPr>
        <w:pStyle w:val="Heading4"/>
        <w:rPr>
          <w:ins w:id="388" w:author="Marquordt" w:date="2022-05-13T12:06:00Z"/>
          <w:rFonts w:eastAsia="TimesNewRoman"/>
        </w:rPr>
      </w:pPr>
      <w:bookmarkStart w:id="389" w:name="_Toc103688325"/>
      <w:ins w:id="390" w:author="Marquordt" w:date="2022-05-13T12:06:00Z">
        <w:r w:rsidRPr="002B799F">
          <w:rPr>
            <w:rFonts w:eastAsia="TimesNewRoman"/>
          </w:rPr>
          <w:t>4.</w:t>
        </w:r>
      </w:ins>
      <w:ins w:id="391" w:author="Marquordt" w:date="2022-05-13T12:18:00Z">
        <w:r>
          <w:rPr>
            <w:rFonts w:eastAsia="TimesNewRoman"/>
          </w:rPr>
          <w:t>4</w:t>
        </w:r>
      </w:ins>
      <w:ins w:id="392" w:author="Marquordt" w:date="2022-05-13T12:06:00Z">
        <w:r w:rsidRPr="002B799F">
          <w:rPr>
            <w:rFonts w:eastAsia="TimesNewRoman"/>
          </w:rPr>
          <w:t>.</w:t>
        </w:r>
      </w:ins>
      <w:ins w:id="393" w:author="Marquordt" w:date="2022-05-13T12:18:00Z">
        <w:r>
          <w:rPr>
            <w:rFonts w:eastAsia="TimesNewRoman"/>
          </w:rPr>
          <w:t>8</w:t>
        </w:r>
      </w:ins>
      <w:ins w:id="394" w:author="Marquordt" w:date="2022-05-13T12:06:00Z">
        <w:r w:rsidRPr="002B799F">
          <w:rPr>
            <w:rFonts w:eastAsia="TimesNewRoman"/>
          </w:rPr>
          <w:t>.</w:t>
        </w:r>
        <w:r>
          <w:rPr>
            <w:rFonts w:eastAsia="TimesNewRoman"/>
          </w:rPr>
          <w:t>2</w:t>
        </w:r>
        <w:r w:rsidRPr="002B799F">
          <w:rPr>
            <w:rFonts w:eastAsia="TimesNewRoman"/>
          </w:rPr>
          <w:tab/>
          <w:t xml:space="preserve"> Short IMSI with </w:t>
        </w:r>
        <w:r>
          <w:rPr>
            <w:rFonts w:eastAsia="TimesNewRoman"/>
          </w:rPr>
          <w:t>2</w:t>
        </w:r>
      </w:ins>
      <w:ins w:id="395" w:author="Marquordt" w:date="2022-05-13T12:22:00Z">
        <w:r w:rsidR="00923529">
          <w:rPr>
            <w:rFonts w:eastAsia="TimesNewRoman"/>
          </w:rPr>
          <w:t>-</w:t>
        </w:r>
      </w:ins>
      <w:ins w:id="396" w:author="Marquordt" w:date="2022-05-13T12:06:00Z">
        <w:r>
          <w:rPr>
            <w:rFonts w:eastAsia="TimesNewRoman"/>
          </w:rPr>
          <w:t xml:space="preserve">digit MNC and </w:t>
        </w:r>
        <w:r w:rsidRPr="002B799F">
          <w:rPr>
            <w:rFonts w:eastAsia="TimesNewRoman"/>
          </w:rPr>
          <w:t>random value</w:t>
        </w:r>
        <w:bookmarkEnd w:id="389"/>
      </w:ins>
    </w:p>
    <w:p w14:paraId="0D4A837A" w14:textId="77777777" w:rsidR="00E30447" w:rsidRPr="003068BA" w:rsidRDefault="00E30447" w:rsidP="00E30447">
      <w:pPr>
        <w:keepNext/>
        <w:keepLines/>
        <w:spacing w:after="120"/>
        <w:rPr>
          <w:ins w:id="397" w:author="Marquordt" w:date="2022-05-13T12:06:00Z"/>
          <w:rFonts w:eastAsia="TimesNewRoman"/>
          <w:b/>
          <w:lang w:eastAsia="en-GB"/>
        </w:rPr>
      </w:pPr>
      <w:ins w:id="398" w:author="Marquordt" w:date="2022-05-13T12:06:00Z">
        <w:r w:rsidRPr="003068BA">
          <w:rPr>
            <w:rFonts w:eastAsia="TimesNewRoman"/>
            <w:b/>
            <w:lang w:eastAsia="en-GB"/>
          </w:rPr>
          <w:t>EF</w:t>
        </w:r>
        <w:r w:rsidRPr="003068BA">
          <w:rPr>
            <w:rFonts w:eastAsia="TimesNewRoman"/>
            <w:b/>
            <w:vertAlign w:val="subscript"/>
            <w:lang w:eastAsia="en-GB"/>
          </w:rPr>
          <w:t>IMSI</w:t>
        </w:r>
      </w:ins>
    </w:p>
    <w:p w14:paraId="7EA28681" w14:textId="77777777" w:rsidR="00E30447" w:rsidRPr="003068BA" w:rsidRDefault="00E30447" w:rsidP="00E30447">
      <w:pPr>
        <w:pStyle w:val="NoSpaceNormal"/>
        <w:rPr>
          <w:ins w:id="399" w:author="Marquordt" w:date="2022-05-13T12:06:00Z"/>
        </w:rPr>
      </w:pPr>
      <w:ins w:id="400" w:author="Marquordt" w:date="2022-05-13T12:06:00Z">
        <w:r w:rsidRPr="003068BA">
          <w:tab/>
          <w:t>Logically:</w:t>
        </w:r>
      </w:ins>
    </w:p>
    <w:p w14:paraId="3C0F02FE" w14:textId="77777777" w:rsidR="00E30447" w:rsidRPr="003068BA" w:rsidRDefault="00E30447" w:rsidP="00E30447">
      <w:pPr>
        <w:rPr>
          <w:ins w:id="401" w:author="Marquordt" w:date="2022-05-13T12:06:00Z"/>
          <w:rFonts w:eastAsia="TimesNewRoman"/>
          <w:lang w:eastAsia="en-GB"/>
        </w:rPr>
      </w:pPr>
      <w:ins w:id="402" w:author="Marquordt" w:date="2022-05-13T12:06:00Z">
        <w:r w:rsidRPr="003068BA">
          <w:rPr>
            <w:rFonts w:eastAsia="TimesNewRoman"/>
            <w:lang w:eastAsia="en-GB"/>
          </w:rPr>
          <w:tab/>
        </w:r>
        <w:r w:rsidRPr="003068BA">
          <w:rPr>
            <w:rFonts w:eastAsia="TimesNewRoman"/>
            <w:lang w:eastAsia="en-GB"/>
          </w:rPr>
          <w:tab/>
          <w:t>24681357</w:t>
        </w:r>
        <w:r w:rsidRPr="003068BA">
          <w:rPr>
            <w:rFonts w:eastAsia="TimesNewRoman"/>
            <w:color w:val="FF0000"/>
            <w:lang w:eastAsia="en-GB"/>
          </w:rPr>
          <w:t>x</w:t>
        </w:r>
      </w:ins>
    </w:p>
    <w:p w14:paraId="26F29521" w14:textId="77777777" w:rsidR="00E30447" w:rsidRDefault="00E30447" w:rsidP="00E30447">
      <w:pPr>
        <w:pStyle w:val="Normal6pt"/>
        <w:rPr>
          <w:ins w:id="403" w:author="Marquordt" w:date="2022-05-13T12:06:00Z"/>
        </w:rPr>
      </w:pPr>
      <w:ins w:id="404" w:author="Marquordt" w:date="2022-05-13T12:06:00Z">
        <w:r w:rsidRPr="003068BA">
          <w:tab/>
          <w:t>Coding:</w:t>
        </w:r>
      </w:ins>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E30447" w14:paraId="1C2A3276" w14:textId="77777777" w:rsidTr="00F91B50">
        <w:trPr>
          <w:cnfStyle w:val="100000000000" w:firstRow="1" w:lastRow="0" w:firstColumn="0" w:lastColumn="0" w:oddVBand="0" w:evenVBand="0" w:oddHBand="0" w:evenHBand="0" w:firstRowFirstColumn="0" w:firstRowLastColumn="0" w:lastRowFirstColumn="0" w:lastRowLastColumn="0"/>
          <w:trHeight w:val="57"/>
          <w:ins w:id="405" w:author="Marquordt" w:date="2022-05-13T12:06: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434FD813" w14:textId="77777777" w:rsidR="00E30447" w:rsidRPr="00AE2020" w:rsidRDefault="00E30447" w:rsidP="00F91B50">
            <w:pPr>
              <w:pStyle w:val="TAH"/>
              <w:jc w:val="left"/>
              <w:rPr>
                <w:ins w:id="406" w:author="Marquordt" w:date="2022-05-13T12:06:00Z"/>
                <w:rFonts w:eastAsia="TimesNewRoman"/>
                <w:b/>
              </w:rPr>
            </w:pPr>
            <w:ins w:id="407" w:author="Marquordt" w:date="2022-05-13T12:06:00Z">
              <w:r w:rsidRPr="00AE2020">
                <w:rPr>
                  <w:b/>
                </w:rPr>
                <w:t>Byte</w:t>
              </w:r>
            </w:ins>
          </w:p>
        </w:tc>
        <w:tc>
          <w:tcPr>
            <w:tcW w:w="680" w:type="dxa"/>
            <w:tcBorders>
              <w:top w:val="none" w:sz="0" w:space="0" w:color="auto"/>
              <w:left w:val="none" w:sz="0" w:space="0" w:color="auto"/>
              <w:bottom w:val="none" w:sz="0" w:space="0" w:color="auto"/>
              <w:right w:val="none" w:sz="0" w:space="0" w:color="auto"/>
            </w:tcBorders>
          </w:tcPr>
          <w:p w14:paraId="69211682" w14:textId="77777777" w:rsidR="00E30447" w:rsidRPr="00AE2020" w:rsidRDefault="00E30447" w:rsidP="00F91B50">
            <w:pPr>
              <w:pStyle w:val="TAH"/>
              <w:cnfStyle w:val="100000000000" w:firstRow="1" w:lastRow="0" w:firstColumn="0" w:lastColumn="0" w:oddVBand="0" w:evenVBand="0" w:oddHBand="0" w:evenHBand="0" w:firstRowFirstColumn="0" w:firstRowLastColumn="0" w:lastRowFirstColumn="0" w:lastRowLastColumn="0"/>
              <w:rPr>
                <w:ins w:id="408" w:author="Marquordt" w:date="2022-05-13T12:06:00Z"/>
                <w:b/>
              </w:rPr>
            </w:pPr>
            <w:ins w:id="409" w:author="Marquordt" w:date="2022-05-13T12:06:00Z">
              <w:r w:rsidRPr="00AE2020">
                <w:rPr>
                  <w:b/>
                </w:rPr>
                <w:t>B1</w:t>
              </w:r>
            </w:ins>
          </w:p>
        </w:tc>
        <w:tc>
          <w:tcPr>
            <w:tcW w:w="680" w:type="dxa"/>
            <w:tcBorders>
              <w:top w:val="none" w:sz="0" w:space="0" w:color="auto"/>
              <w:left w:val="none" w:sz="0" w:space="0" w:color="auto"/>
              <w:bottom w:val="none" w:sz="0" w:space="0" w:color="auto"/>
              <w:right w:val="none" w:sz="0" w:space="0" w:color="auto"/>
            </w:tcBorders>
          </w:tcPr>
          <w:p w14:paraId="35696F9D" w14:textId="77777777" w:rsidR="00E30447" w:rsidRPr="00AE2020" w:rsidRDefault="00E30447" w:rsidP="00F91B50">
            <w:pPr>
              <w:pStyle w:val="TAH"/>
              <w:cnfStyle w:val="100000000000" w:firstRow="1" w:lastRow="0" w:firstColumn="0" w:lastColumn="0" w:oddVBand="0" w:evenVBand="0" w:oddHBand="0" w:evenHBand="0" w:firstRowFirstColumn="0" w:firstRowLastColumn="0" w:lastRowFirstColumn="0" w:lastRowLastColumn="0"/>
              <w:rPr>
                <w:ins w:id="410" w:author="Marquordt" w:date="2022-05-13T12:06:00Z"/>
                <w:b/>
              </w:rPr>
            </w:pPr>
            <w:ins w:id="411" w:author="Marquordt" w:date="2022-05-13T12:06:00Z">
              <w:r w:rsidRPr="00AE2020">
                <w:rPr>
                  <w:b/>
                </w:rPr>
                <w:t>B2</w:t>
              </w:r>
            </w:ins>
          </w:p>
        </w:tc>
        <w:tc>
          <w:tcPr>
            <w:tcW w:w="680" w:type="dxa"/>
            <w:tcBorders>
              <w:top w:val="none" w:sz="0" w:space="0" w:color="auto"/>
              <w:left w:val="none" w:sz="0" w:space="0" w:color="auto"/>
              <w:bottom w:val="none" w:sz="0" w:space="0" w:color="auto"/>
              <w:right w:val="none" w:sz="0" w:space="0" w:color="auto"/>
            </w:tcBorders>
          </w:tcPr>
          <w:p w14:paraId="28EBB394" w14:textId="77777777" w:rsidR="00E30447" w:rsidRPr="00AE2020" w:rsidRDefault="00E30447" w:rsidP="00F91B50">
            <w:pPr>
              <w:pStyle w:val="TAH"/>
              <w:cnfStyle w:val="100000000000" w:firstRow="1" w:lastRow="0" w:firstColumn="0" w:lastColumn="0" w:oddVBand="0" w:evenVBand="0" w:oddHBand="0" w:evenHBand="0" w:firstRowFirstColumn="0" w:firstRowLastColumn="0" w:lastRowFirstColumn="0" w:lastRowLastColumn="0"/>
              <w:rPr>
                <w:ins w:id="412" w:author="Marquordt" w:date="2022-05-13T12:06:00Z"/>
                <w:b/>
              </w:rPr>
            </w:pPr>
            <w:ins w:id="413" w:author="Marquordt" w:date="2022-05-13T12:06:00Z">
              <w:r w:rsidRPr="00AE2020">
                <w:rPr>
                  <w:b/>
                </w:rPr>
                <w:t>B3</w:t>
              </w:r>
            </w:ins>
          </w:p>
        </w:tc>
        <w:tc>
          <w:tcPr>
            <w:tcW w:w="680" w:type="dxa"/>
            <w:tcBorders>
              <w:top w:val="none" w:sz="0" w:space="0" w:color="auto"/>
              <w:left w:val="none" w:sz="0" w:space="0" w:color="auto"/>
              <w:bottom w:val="none" w:sz="0" w:space="0" w:color="auto"/>
              <w:right w:val="none" w:sz="0" w:space="0" w:color="auto"/>
            </w:tcBorders>
          </w:tcPr>
          <w:p w14:paraId="7554EA90" w14:textId="77777777" w:rsidR="00E30447" w:rsidRPr="00AE2020" w:rsidRDefault="00E30447" w:rsidP="00F91B50">
            <w:pPr>
              <w:pStyle w:val="TAH"/>
              <w:cnfStyle w:val="100000000000" w:firstRow="1" w:lastRow="0" w:firstColumn="0" w:lastColumn="0" w:oddVBand="0" w:evenVBand="0" w:oddHBand="0" w:evenHBand="0" w:firstRowFirstColumn="0" w:firstRowLastColumn="0" w:lastRowFirstColumn="0" w:lastRowLastColumn="0"/>
              <w:rPr>
                <w:ins w:id="414" w:author="Marquordt" w:date="2022-05-13T12:06:00Z"/>
                <w:b/>
              </w:rPr>
            </w:pPr>
            <w:ins w:id="415" w:author="Marquordt" w:date="2022-05-13T12:06:00Z">
              <w:r w:rsidRPr="00AE2020">
                <w:rPr>
                  <w:b/>
                </w:rPr>
                <w:t>B4</w:t>
              </w:r>
            </w:ins>
          </w:p>
        </w:tc>
        <w:tc>
          <w:tcPr>
            <w:tcW w:w="680" w:type="dxa"/>
            <w:tcBorders>
              <w:top w:val="none" w:sz="0" w:space="0" w:color="auto"/>
              <w:left w:val="none" w:sz="0" w:space="0" w:color="auto"/>
              <w:bottom w:val="none" w:sz="0" w:space="0" w:color="auto"/>
              <w:right w:val="none" w:sz="0" w:space="0" w:color="auto"/>
            </w:tcBorders>
          </w:tcPr>
          <w:p w14:paraId="55B7802F" w14:textId="77777777" w:rsidR="00E30447" w:rsidRPr="00AE2020" w:rsidRDefault="00E30447" w:rsidP="00F91B50">
            <w:pPr>
              <w:pStyle w:val="TAH"/>
              <w:cnfStyle w:val="100000000000" w:firstRow="1" w:lastRow="0" w:firstColumn="0" w:lastColumn="0" w:oddVBand="0" w:evenVBand="0" w:oddHBand="0" w:evenHBand="0" w:firstRowFirstColumn="0" w:firstRowLastColumn="0" w:lastRowFirstColumn="0" w:lastRowLastColumn="0"/>
              <w:rPr>
                <w:ins w:id="416" w:author="Marquordt" w:date="2022-05-13T12:06:00Z"/>
                <w:b/>
              </w:rPr>
            </w:pPr>
            <w:ins w:id="417" w:author="Marquordt" w:date="2022-05-13T12:06:00Z">
              <w:r w:rsidRPr="00AE2020">
                <w:rPr>
                  <w:b/>
                </w:rPr>
                <w:t>B5</w:t>
              </w:r>
            </w:ins>
          </w:p>
        </w:tc>
        <w:tc>
          <w:tcPr>
            <w:tcW w:w="680" w:type="dxa"/>
            <w:tcBorders>
              <w:top w:val="none" w:sz="0" w:space="0" w:color="auto"/>
              <w:left w:val="none" w:sz="0" w:space="0" w:color="auto"/>
              <w:bottom w:val="none" w:sz="0" w:space="0" w:color="auto"/>
              <w:right w:val="none" w:sz="0" w:space="0" w:color="auto"/>
            </w:tcBorders>
          </w:tcPr>
          <w:p w14:paraId="7BBD7E3C" w14:textId="77777777" w:rsidR="00E30447" w:rsidRPr="00AE2020" w:rsidRDefault="00E30447" w:rsidP="00F91B50">
            <w:pPr>
              <w:pStyle w:val="TAH"/>
              <w:cnfStyle w:val="100000000000" w:firstRow="1" w:lastRow="0" w:firstColumn="0" w:lastColumn="0" w:oddVBand="0" w:evenVBand="0" w:oddHBand="0" w:evenHBand="0" w:firstRowFirstColumn="0" w:firstRowLastColumn="0" w:lastRowFirstColumn="0" w:lastRowLastColumn="0"/>
              <w:rPr>
                <w:ins w:id="418" w:author="Marquordt" w:date="2022-05-13T12:06:00Z"/>
                <w:b/>
              </w:rPr>
            </w:pPr>
            <w:ins w:id="419" w:author="Marquordt" w:date="2022-05-13T12:06:00Z">
              <w:r w:rsidRPr="00AE2020">
                <w:rPr>
                  <w:b/>
                </w:rPr>
                <w:t>B6</w:t>
              </w:r>
            </w:ins>
          </w:p>
        </w:tc>
        <w:tc>
          <w:tcPr>
            <w:tcW w:w="680" w:type="dxa"/>
            <w:tcBorders>
              <w:top w:val="none" w:sz="0" w:space="0" w:color="auto"/>
              <w:left w:val="none" w:sz="0" w:space="0" w:color="auto"/>
              <w:bottom w:val="none" w:sz="0" w:space="0" w:color="auto"/>
              <w:right w:val="none" w:sz="0" w:space="0" w:color="auto"/>
            </w:tcBorders>
          </w:tcPr>
          <w:p w14:paraId="2FA0CAF8" w14:textId="77777777" w:rsidR="00E30447" w:rsidRPr="00AE2020" w:rsidRDefault="00E30447" w:rsidP="00F91B50">
            <w:pPr>
              <w:pStyle w:val="TAH"/>
              <w:cnfStyle w:val="100000000000" w:firstRow="1" w:lastRow="0" w:firstColumn="0" w:lastColumn="0" w:oddVBand="0" w:evenVBand="0" w:oddHBand="0" w:evenHBand="0" w:firstRowFirstColumn="0" w:firstRowLastColumn="0" w:lastRowFirstColumn="0" w:lastRowLastColumn="0"/>
              <w:rPr>
                <w:ins w:id="420" w:author="Marquordt" w:date="2022-05-13T12:06:00Z"/>
                <w:b/>
              </w:rPr>
            </w:pPr>
            <w:ins w:id="421" w:author="Marquordt" w:date="2022-05-13T12:06:00Z">
              <w:r w:rsidRPr="00AE2020">
                <w:rPr>
                  <w:b/>
                </w:rPr>
                <w:t>B7</w:t>
              </w:r>
            </w:ins>
          </w:p>
        </w:tc>
        <w:tc>
          <w:tcPr>
            <w:tcW w:w="680" w:type="dxa"/>
            <w:tcBorders>
              <w:top w:val="none" w:sz="0" w:space="0" w:color="auto"/>
              <w:left w:val="none" w:sz="0" w:space="0" w:color="auto"/>
              <w:bottom w:val="none" w:sz="0" w:space="0" w:color="auto"/>
              <w:right w:val="none" w:sz="0" w:space="0" w:color="auto"/>
            </w:tcBorders>
          </w:tcPr>
          <w:p w14:paraId="469759A5" w14:textId="77777777" w:rsidR="00E30447" w:rsidRPr="00AE2020" w:rsidRDefault="00E30447" w:rsidP="00F91B50">
            <w:pPr>
              <w:pStyle w:val="TAH"/>
              <w:cnfStyle w:val="100000000000" w:firstRow="1" w:lastRow="0" w:firstColumn="0" w:lastColumn="0" w:oddVBand="0" w:evenVBand="0" w:oddHBand="0" w:evenHBand="0" w:firstRowFirstColumn="0" w:firstRowLastColumn="0" w:lastRowFirstColumn="0" w:lastRowLastColumn="0"/>
              <w:rPr>
                <w:ins w:id="422" w:author="Marquordt" w:date="2022-05-13T12:06:00Z"/>
                <w:b/>
              </w:rPr>
            </w:pPr>
            <w:ins w:id="423" w:author="Marquordt" w:date="2022-05-13T12:06:00Z">
              <w:r w:rsidRPr="00AE2020">
                <w:rPr>
                  <w:b/>
                </w:rPr>
                <w:t>B8</w:t>
              </w:r>
            </w:ins>
          </w:p>
        </w:tc>
        <w:tc>
          <w:tcPr>
            <w:tcW w:w="680" w:type="dxa"/>
            <w:tcBorders>
              <w:top w:val="none" w:sz="0" w:space="0" w:color="auto"/>
              <w:left w:val="none" w:sz="0" w:space="0" w:color="auto"/>
              <w:bottom w:val="none" w:sz="0" w:space="0" w:color="auto"/>
              <w:right w:val="none" w:sz="0" w:space="0" w:color="auto"/>
            </w:tcBorders>
          </w:tcPr>
          <w:p w14:paraId="3756E8B5" w14:textId="77777777" w:rsidR="00E30447" w:rsidRPr="00AE2020" w:rsidRDefault="00E30447" w:rsidP="00F91B50">
            <w:pPr>
              <w:pStyle w:val="TAH"/>
              <w:cnfStyle w:val="100000000000" w:firstRow="1" w:lastRow="0" w:firstColumn="0" w:lastColumn="0" w:oddVBand="0" w:evenVBand="0" w:oddHBand="0" w:evenHBand="0" w:firstRowFirstColumn="0" w:firstRowLastColumn="0" w:lastRowFirstColumn="0" w:lastRowLastColumn="0"/>
              <w:rPr>
                <w:ins w:id="424" w:author="Marquordt" w:date="2022-05-13T12:06:00Z"/>
                <w:b/>
              </w:rPr>
            </w:pPr>
            <w:ins w:id="425" w:author="Marquordt" w:date="2022-05-13T12:06:00Z">
              <w:r w:rsidRPr="00AE2020">
                <w:rPr>
                  <w:b/>
                </w:rPr>
                <w:t>B9</w:t>
              </w:r>
            </w:ins>
          </w:p>
        </w:tc>
      </w:tr>
      <w:tr w:rsidR="00E30447" w14:paraId="704B2C62" w14:textId="77777777" w:rsidTr="00F91B50">
        <w:trPr>
          <w:cnfStyle w:val="000000100000" w:firstRow="0" w:lastRow="0" w:firstColumn="0" w:lastColumn="0" w:oddVBand="0" w:evenVBand="0" w:oddHBand="1" w:evenHBand="0" w:firstRowFirstColumn="0" w:firstRowLastColumn="0" w:lastRowFirstColumn="0" w:lastRowLastColumn="0"/>
          <w:trHeight w:val="57"/>
          <w:ins w:id="426" w:author="Marquordt" w:date="2022-05-13T12:06: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19DE9004" w14:textId="77777777" w:rsidR="00E30447" w:rsidRDefault="00E30447" w:rsidP="00F91B50">
            <w:pPr>
              <w:pStyle w:val="TAL"/>
              <w:rPr>
                <w:ins w:id="427" w:author="Marquordt" w:date="2022-05-13T12:06:00Z"/>
                <w:rFonts w:eastAsia="TimesNewRoman"/>
              </w:rPr>
            </w:pPr>
            <w:ins w:id="428" w:author="Marquordt" w:date="2022-05-13T12:06:00Z">
              <w:r w:rsidRPr="003068BA">
                <w:rPr>
                  <w:rFonts w:eastAsia="Calibri"/>
                </w:rPr>
                <w:t>Hex</w:t>
              </w:r>
            </w:ins>
          </w:p>
        </w:tc>
        <w:tc>
          <w:tcPr>
            <w:tcW w:w="680" w:type="dxa"/>
            <w:tcBorders>
              <w:top w:val="none" w:sz="0" w:space="0" w:color="auto"/>
              <w:left w:val="none" w:sz="0" w:space="0" w:color="auto"/>
              <w:bottom w:val="none" w:sz="0" w:space="0" w:color="auto"/>
              <w:right w:val="none" w:sz="0" w:space="0" w:color="auto"/>
            </w:tcBorders>
          </w:tcPr>
          <w:p w14:paraId="0A47B74F"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ins w:id="429" w:author="Marquordt" w:date="2022-05-13T12:06:00Z"/>
                <w:rFonts w:eastAsia="TimesNewRoman"/>
              </w:rPr>
            </w:pPr>
            <w:ins w:id="430" w:author="Marquordt" w:date="2022-05-13T12:06:00Z">
              <w:r w:rsidRPr="003068BA">
                <w:rPr>
                  <w:rFonts w:eastAsia="Calibri"/>
                </w:rPr>
                <w:t>05</w:t>
              </w:r>
            </w:ins>
          </w:p>
        </w:tc>
        <w:tc>
          <w:tcPr>
            <w:tcW w:w="680" w:type="dxa"/>
            <w:tcBorders>
              <w:top w:val="none" w:sz="0" w:space="0" w:color="auto"/>
              <w:left w:val="none" w:sz="0" w:space="0" w:color="auto"/>
              <w:bottom w:val="none" w:sz="0" w:space="0" w:color="auto"/>
              <w:right w:val="none" w:sz="0" w:space="0" w:color="auto"/>
            </w:tcBorders>
          </w:tcPr>
          <w:p w14:paraId="7C4FFA9B"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ins w:id="431" w:author="Marquordt" w:date="2022-05-13T12:06:00Z"/>
                <w:rFonts w:eastAsia="TimesNewRoman"/>
              </w:rPr>
            </w:pPr>
            <w:ins w:id="432" w:author="Marquordt" w:date="2022-05-13T12:06:00Z">
              <w:r w:rsidRPr="003068BA">
                <w:rPr>
                  <w:rFonts w:eastAsia="Calibri"/>
                </w:rPr>
                <w:t>29</w:t>
              </w:r>
            </w:ins>
          </w:p>
        </w:tc>
        <w:tc>
          <w:tcPr>
            <w:tcW w:w="680" w:type="dxa"/>
            <w:tcBorders>
              <w:top w:val="none" w:sz="0" w:space="0" w:color="auto"/>
              <w:left w:val="none" w:sz="0" w:space="0" w:color="auto"/>
              <w:bottom w:val="none" w:sz="0" w:space="0" w:color="auto"/>
              <w:right w:val="none" w:sz="0" w:space="0" w:color="auto"/>
            </w:tcBorders>
          </w:tcPr>
          <w:p w14:paraId="234E1342"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ins w:id="433" w:author="Marquordt" w:date="2022-05-13T12:06:00Z"/>
                <w:rFonts w:eastAsia="TimesNewRoman"/>
              </w:rPr>
            </w:pPr>
            <w:ins w:id="434" w:author="Marquordt" w:date="2022-05-13T12:06:00Z">
              <w:r w:rsidRPr="003068BA">
                <w:rPr>
                  <w:rFonts w:eastAsia="Calibri"/>
                </w:rPr>
                <w:t>64</w:t>
              </w:r>
            </w:ins>
          </w:p>
        </w:tc>
        <w:tc>
          <w:tcPr>
            <w:tcW w:w="680" w:type="dxa"/>
            <w:tcBorders>
              <w:top w:val="none" w:sz="0" w:space="0" w:color="auto"/>
              <w:left w:val="none" w:sz="0" w:space="0" w:color="auto"/>
              <w:bottom w:val="none" w:sz="0" w:space="0" w:color="auto"/>
              <w:right w:val="none" w:sz="0" w:space="0" w:color="auto"/>
            </w:tcBorders>
          </w:tcPr>
          <w:p w14:paraId="054583B4"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ins w:id="435" w:author="Marquordt" w:date="2022-05-13T12:06:00Z"/>
                <w:rFonts w:eastAsia="TimesNewRoman"/>
              </w:rPr>
            </w:pPr>
            <w:ins w:id="436" w:author="Marquordt" w:date="2022-05-13T12:06:00Z">
              <w:r w:rsidRPr="003068BA">
                <w:rPr>
                  <w:rFonts w:eastAsia="Calibri"/>
                </w:rPr>
                <w:t>18</w:t>
              </w:r>
            </w:ins>
          </w:p>
        </w:tc>
        <w:tc>
          <w:tcPr>
            <w:tcW w:w="680" w:type="dxa"/>
            <w:tcBorders>
              <w:top w:val="none" w:sz="0" w:space="0" w:color="auto"/>
              <w:left w:val="none" w:sz="0" w:space="0" w:color="auto"/>
              <w:bottom w:val="none" w:sz="0" w:space="0" w:color="auto"/>
              <w:right w:val="none" w:sz="0" w:space="0" w:color="auto"/>
            </w:tcBorders>
          </w:tcPr>
          <w:p w14:paraId="56DA30C2"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ins w:id="437" w:author="Marquordt" w:date="2022-05-13T12:06:00Z"/>
                <w:rFonts w:eastAsia="TimesNewRoman"/>
              </w:rPr>
            </w:pPr>
            <w:ins w:id="438" w:author="Marquordt" w:date="2022-05-13T12:06:00Z">
              <w:r w:rsidRPr="003068BA">
                <w:rPr>
                  <w:rFonts w:eastAsia="Calibri"/>
                </w:rPr>
                <w:t>53</w:t>
              </w:r>
            </w:ins>
          </w:p>
        </w:tc>
        <w:tc>
          <w:tcPr>
            <w:tcW w:w="680" w:type="dxa"/>
            <w:tcBorders>
              <w:top w:val="none" w:sz="0" w:space="0" w:color="auto"/>
              <w:left w:val="none" w:sz="0" w:space="0" w:color="auto"/>
              <w:bottom w:val="none" w:sz="0" w:space="0" w:color="auto"/>
              <w:right w:val="none" w:sz="0" w:space="0" w:color="auto"/>
            </w:tcBorders>
          </w:tcPr>
          <w:p w14:paraId="0B8D6E4D"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ins w:id="439" w:author="Marquordt" w:date="2022-05-13T12:06:00Z"/>
                <w:rFonts w:eastAsia="TimesNewRoman"/>
              </w:rPr>
            </w:pPr>
            <w:ins w:id="440" w:author="Marquordt" w:date="2022-05-13T12:06:00Z">
              <w:r w:rsidRPr="003068BA">
                <w:rPr>
                  <w:rFonts w:eastAsia="Calibri"/>
                  <w:color w:val="FF0000"/>
                </w:rPr>
                <w:t>x</w:t>
              </w:r>
              <w:r w:rsidRPr="003068BA">
                <w:rPr>
                  <w:rFonts w:eastAsia="Calibri"/>
                </w:rPr>
                <w:t>7</w:t>
              </w:r>
            </w:ins>
          </w:p>
        </w:tc>
        <w:tc>
          <w:tcPr>
            <w:tcW w:w="680" w:type="dxa"/>
            <w:tcBorders>
              <w:top w:val="none" w:sz="0" w:space="0" w:color="auto"/>
              <w:left w:val="none" w:sz="0" w:space="0" w:color="auto"/>
              <w:bottom w:val="none" w:sz="0" w:space="0" w:color="auto"/>
              <w:right w:val="none" w:sz="0" w:space="0" w:color="auto"/>
            </w:tcBorders>
          </w:tcPr>
          <w:p w14:paraId="4BCD420F"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ins w:id="441" w:author="Marquordt" w:date="2022-05-13T12:06:00Z"/>
                <w:rFonts w:eastAsia="TimesNewRoman"/>
              </w:rPr>
            </w:pPr>
            <w:ins w:id="442" w:author="Marquordt" w:date="2022-05-13T12:06:00Z">
              <w:r w:rsidRPr="003068BA">
                <w:rPr>
                  <w:rFonts w:eastAsia="Calibri"/>
                </w:rPr>
                <w:t>FF</w:t>
              </w:r>
            </w:ins>
          </w:p>
        </w:tc>
        <w:tc>
          <w:tcPr>
            <w:tcW w:w="680" w:type="dxa"/>
            <w:tcBorders>
              <w:top w:val="none" w:sz="0" w:space="0" w:color="auto"/>
              <w:left w:val="none" w:sz="0" w:space="0" w:color="auto"/>
              <w:bottom w:val="none" w:sz="0" w:space="0" w:color="auto"/>
              <w:right w:val="none" w:sz="0" w:space="0" w:color="auto"/>
            </w:tcBorders>
          </w:tcPr>
          <w:p w14:paraId="1C6C1B3C"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ins w:id="443" w:author="Marquordt" w:date="2022-05-13T12:06:00Z"/>
                <w:rFonts w:eastAsia="TimesNewRoman"/>
              </w:rPr>
            </w:pPr>
            <w:ins w:id="444" w:author="Marquordt" w:date="2022-05-13T12:06:00Z">
              <w:r w:rsidRPr="003068BA">
                <w:rPr>
                  <w:rFonts w:eastAsia="Calibri"/>
                </w:rPr>
                <w:t>FF</w:t>
              </w:r>
            </w:ins>
          </w:p>
        </w:tc>
        <w:tc>
          <w:tcPr>
            <w:tcW w:w="680" w:type="dxa"/>
            <w:tcBorders>
              <w:top w:val="none" w:sz="0" w:space="0" w:color="auto"/>
              <w:left w:val="none" w:sz="0" w:space="0" w:color="auto"/>
              <w:bottom w:val="none" w:sz="0" w:space="0" w:color="auto"/>
              <w:right w:val="none" w:sz="0" w:space="0" w:color="auto"/>
            </w:tcBorders>
          </w:tcPr>
          <w:p w14:paraId="7A5D81D8"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ins w:id="445" w:author="Marquordt" w:date="2022-05-13T12:06:00Z"/>
                <w:rFonts w:eastAsia="TimesNewRoman"/>
              </w:rPr>
            </w:pPr>
            <w:ins w:id="446" w:author="Marquordt" w:date="2022-05-13T12:06:00Z">
              <w:r w:rsidRPr="003068BA">
                <w:rPr>
                  <w:rFonts w:eastAsia="Calibri"/>
                </w:rPr>
                <w:t>FF</w:t>
              </w:r>
            </w:ins>
          </w:p>
        </w:tc>
      </w:tr>
    </w:tbl>
    <w:p w14:paraId="0EF2A19E" w14:textId="77777777" w:rsidR="00E30447" w:rsidRPr="003068BA" w:rsidRDefault="00E30447" w:rsidP="00E30447">
      <w:pPr>
        <w:pStyle w:val="ExplainTableContents"/>
        <w:rPr>
          <w:ins w:id="447" w:author="Marquordt" w:date="2022-05-13T12:06:00Z"/>
        </w:rPr>
      </w:pPr>
      <w:ins w:id="448" w:author="Marquordt" w:date="2022-05-13T12:06:00Z">
        <w:r>
          <w:tab/>
        </w:r>
        <w:r w:rsidRPr="003068BA">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ins>
    </w:p>
    <w:p w14:paraId="758FA43A" w14:textId="77777777" w:rsidR="00E30447" w:rsidRDefault="00E30447" w:rsidP="009F3700">
      <w:pPr>
        <w:pStyle w:val="Heading2"/>
        <w:rPr>
          <w:ins w:id="449" w:author="Marquordt" w:date="2022-05-13T12:06:00Z"/>
        </w:rPr>
      </w:pPr>
    </w:p>
    <w:p w14:paraId="58DC3F3E" w14:textId="55C805B4" w:rsidR="009F3700" w:rsidRPr="003068BA" w:rsidDel="00E30447" w:rsidRDefault="009F3700" w:rsidP="009F3700">
      <w:pPr>
        <w:pStyle w:val="Heading2"/>
        <w:rPr>
          <w:del w:id="450" w:author="Marquordt" w:date="2022-05-13T12:04:00Z"/>
        </w:rPr>
      </w:pPr>
      <w:del w:id="451" w:author="Marquordt" w:date="2022-05-13T12:04:00Z">
        <w:r w:rsidRPr="008C26FA" w:rsidDel="00E30447">
          <w:delText>4.</w:delText>
        </w:r>
      </w:del>
      <w:del w:id="452" w:author="Marquordt" w:date="2022-05-10T08:49:00Z">
        <w:r w:rsidR="008F52E8" w:rsidDel="006F4167">
          <w:delText>3</w:delText>
        </w:r>
      </w:del>
      <w:del w:id="453" w:author="Marquordt" w:date="2022-05-13T12:04:00Z">
        <w:r w:rsidRPr="003068BA" w:rsidDel="00E30447">
          <w:tab/>
        </w:r>
        <w:r w:rsidR="0097161B" w:rsidRPr="003068BA" w:rsidDel="00E30447">
          <w:delText>Random value generation</w:delText>
        </w:r>
      </w:del>
    </w:p>
    <w:p w14:paraId="5324F9D9" w14:textId="5F72F818" w:rsidR="00681DE8" w:rsidRPr="003068BA" w:rsidDel="00E30447" w:rsidRDefault="009F3700" w:rsidP="009F3700">
      <w:pPr>
        <w:rPr>
          <w:del w:id="454" w:author="Marquordt" w:date="2022-05-13T12:04:00Z"/>
        </w:rPr>
      </w:pPr>
      <w:del w:id="455" w:author="Marquordt" w:date="2022-05-13T12:04:00Z">
        <w:r w:rsidRPr="003068BA" w:rsidDel="00E30447">
          <w:delText>T</w:delText>
        </w:r>
        <w:r w:rsidR="0097161B" w:rsidRPr="003068BA" w:rsidDel="00E30447">
          <w:delText xml:space="preserve">o </w:delText>
        </w:r>
        <w:r w:rsidR="000E458C" w:rsidDel="00E30447">
          <w:delText>ensure</w:delText>
        </w:r>
        <w:r w:rsidR="000E458C" w:rsidRPr="003068BA" w:rsidDel="00E30447">
          <w:delText xml:space="preserve"> </w:delText>
        </w:r>
        <w:r w:rsidR="0097161B" w:rsidRPr="003068BA" w:rsidDel="00E30447">
          <w:delText xml:space="preserve">that the </w:delText>
        </w:r>
        <w:r w:rsidR="000E458C" w:rsidDel="00E30447">
          <w:delText>EUT</w:delText>
        </w:r>
        <w:r w:rsidR="000E458C" w:rsidRPr="003068BA" w:rsidDel="00E30447">
          <w:delText xml:space="preserve"> </w:delText>
        </w:r>
        <w:r w:rsidR="004540CD" w:rsidDel="00E30447">
          <w:delText>provides</w:delText>
        </w:r>
      </w:del>
      <w:del w:id="456" w:author="Marquordt" w:date="2022-04-27T13:11:00Z">
        <w:r w:rsidR="004540CD" w:rsidDel="008339CF">
          <w:delText xml:space="preserve"> </w:delText>
        </w:r>
      </w:del>
      <w:del w:id="457" w:author="Marquordt" w:date="2022-05-13T12:04:00Z">
        <w:r w:rsidR="0097161B" w:rsidRPr="003068BA" w:rsidDel="00E30447">
          <w:delText xml:space="preserve"> EF values read from the UICC/USIM, identified EFs are to be used with </w:delText>
        </w:r>
        <w:r w:rsidR="00681DE8" w:rsidRPr="003068BA" w:rsidDel="00E30447">
          <w:delText>random</w:delText>
        </w:r>
        <w:r w:rsidR="0097161B" w:rsidRPr="003068BA" w:rsidDel="00E30447">
          <w:delText xml:space="preserve"> EF content</w:delText>
        </w:r>
        <w:r w:rsidR="00681DE8" w:rsidRPr="003068BA" w:rsidDel="00E30447">
          <w:delText>.</w:delText>
        </w:r>
      </w:del>
    </w:p>
    <w:p w14:paraId="3AE7E666" w14:textId="20946B31" w:rsidR="007C775D" w:rsidRPr="003068BA" w:rsidDel="00E30447" w:rsidRDefault="00681DE8" w:rsidP="009F3700">
      <w:pPr>
        <w:rPr>
          <w:del w:id="458" w:author="Marquordt" w:date="2022-05-13T12:04:00Z"/>
        </w:rPr>
      </w:pPr>
      <w:del w:id="459" w:author="Marquordt" w:date="2022-05-13T12:04:00Z">
        <w:r w:rsidRPr="003068BA" w:rsidDel="00E30447">
          <w:delText xml:space="preserve">If </w:delText>
        </w:r>
        <w:r w:rsidR="004540CD" w:rsidDel="00E30447">
          <w:delText xml:space="preserve">the test definition requires </w:delText>
        </w:r>
        <w:r w:rsidRPr="003068BA" w:rsidDel="00E30447">
          <w:delText xml:space="preserve">random test values </w:delText>
        </w:r>
        <w:r w:rsidR="004540CD" w:rsidDel="00E30447">
          <w:delText>to</w:delText>
        </w:r>
        <w:r w:rsidR="004540CD" w:rsidRPr="003068BA" w:rsidDel="00E30447">
          <w:delText xml:space="preserve"> </w:delText>
        </w:r>
        <w:r w:rsidRPr="003068BA" w:rsidDel="00E30447">
          <w:delText xml:space="preserve">be used, the EF content is generated on test case initialization. An EF containing random values always is specified in the initial condition clause of the test case. At least the EF coding is showing one or more placeholders (characters x to z, highlighted in red) where a generated random value has to be inserted. To avoid ambiguities </w:delText>
        </w:r>
        <w:r w:rsidR="007C775D" w:rsidRPr="003068BA" w:rsidDel="00E30447">
          <w:delText>a codomain (</w:delText>
        </w:r>
        <w:r w:rsidR="007C775D" w:rsidRPr="003068BA" w:rsidDel="00E30447">
          <w:rPr>
            <w:i/>
          </w:rPr>
          <w:delText>D</w:delText>
        </w:r>
        <w:r w:rsidR="007C775D" w:rsidRPr="003068BA" w:rsidDel="00E30447">
          <w:delText xml:space="preserve">) of possible values is defined for each random character. </w:delText>
        </w:r>
      </w:del>
    </w:p>
    <w:p w14:paraId="1E193DAA" w14:textId="6943238C" w:rsidR="007C775D" w:rsidRPr="003068BA" w:rsidDel="00E30447" w:rsidRDefault="007C775D" w:rsidP="009F3700">
      <w:pPr>
        <w:rPr>
          <w:del w:id="460" w:author="Marquordt" w:date="2022-05-13T12:04:00Z"/>
          <w:rStyle w:val="Strong"/>
        </w:rPr>
      </w:pPr>
      <w:del w:id="461" w:author="Marquordt" w:date="2022-05-13T12:04:00Z">
        <w:r w:rsidRPr="003068BA" w:rsidDel="00E30447">
          <w:rPr>
            <w:rStyle w:val="Strong"/>
          </w:rPr>
          <w:delText>Example:</w:delText>
        </w:r>
      </w:del>
    </w:p>
    <w:p w14:paraId="5DDD6B83" w14:textId="5F57B27D" w:rsidR="007C775D" w:rsidRPr="003068BA" w:rsidDel="00E30447" w:rsidRDefault="007C775D" w:rsidP="00027723">
      <w:pPr>
        <w:keepNext/>
        <w:keepLines/>
        <w:spacing w:after="120"/>
        <w:rPr>
          <w:del w:id="462" w:author="Marquordt" w:date="2022-05-13T12:04:00Z"/>
          <w:rFonts w:eastAsia="TimesNewRoman"/>
          <w:b/>
          <w:lang w:eastAsia="en-GB"/>
        </w:rPr>
      </w:pPr>
      <w:del w:id="463" w:author="Marquordt" w:date="2022-05-13T12:04:00Z">
        <w:r w:rsidRPr="003068BA" w:rsidDel="00E30447">
          <w:rPr>
            <w:rFonts w:eastAsia="TimesNewRoman"/>
            <w:b/>
            <w:lang w:eastAsia="en-GB"/>
          </w:rPr>
          <w:delText>EF</w:delText>
        </w:r>
        <w:r w:rsidRPr="003068BA" w:rsidDel="00E30447">
          <w:rPr>
            <w:rFonts w:eastAsia="TimesNewRoman"/>
            <w:b/>
            <w:vertAlign w:val="subscript"/>
            <w:lang w:eastAsia="en-GB"/>
          </w:rPr>
          <w:delText>IMSI</w:delText>
        </w:r>
      </w:del>
    </w:p>
    <w:p w14:paraId="6D16F31A" w14:textId="0D8230F8" w:rsidR="004B048F" w:rsidRPr="003068BA" w:rsidDel="00E30447" w:rsidRDefault="007C775D" w:rsidP="004923F1">
      <w:pPr>
        <w:pStyle w:val="NoSpaceNormal"/>
        <w:rPr>
          <w:del w:id="464" w:author="Marquordt" w:date="2022-05-13T12:04:00Z"/>
        </w:rPr>
      </w:pPr>
      <w:del w:id="465" w:author="Marquordt" w:date="2022-05-13T12:04:00Z">
        <w:r w:rsidRPr="003068BA" w:rsidDel="00E30447">
          <w:tab/>
          <w:delText>Logically:</w:delText>
        </w:r>
      </w:del>
    </w:p>
    <w:p w14:paraId="1272666C" w14:textId="6690E28E" w:rsidR="007C775D" w:rsidRPr="003068BA" w:rsidDel="00E30447" w:rsidRDefault="007C775D" w:rsidP="007C775D">
      <w:pPr>
        <w:rPr>
          <w:del w:id="466" w:author="Marquordt" w:date="2022-05-13T12:04:00Z"/>
          <w:rFonts w:eastAsia="TimesNewRoman"/>
          <w:lang w:eastAsia="en-GB"/>
        </w:rPr>
      </w:pPr>
      <w:del w:id="467" w:author="Marquordt" w:date="2022-05-13T12:04:00Z">
        <w:r w:rsidRPr="003068BA" w:rsidDel="00E30447">
          <w:rPr>
            <w:rFonts w:eastAsia="TimesNewRoman"/>
            <w:lang w:eastAsia="en-GB"/>
          </w:rPr>
          <w:tab/>
        </w:r>
        <w:r w:rsidRPr="003068BA" w:rsidDel="00E30447">
          <w:rPr>
            <w:rFonts w:eastAsia="TimesNewRoman"/>
            <w:lang w:eastAsia="en-GB"/>
          </w:rPr>
          <w:tab/>
          <w:delText>24681357</w:delText>
        </w:r>
        <w:r w:rsidRPr="003068BA" w:rsidDel="00E30447">
          <w:rPr>
            <w:rFonts w:eastAsia="TimesNewRoman"/>
            <w:color w:val="FF0000"/>
            <w:lang w:eastAsia="en-GB"/>
          </w:rPr>
          <w:delText>x</w:delText>
        </w:r>
      </w:del>
    </w:p>
    <w:p w14:paraId="61EFD619" w14:textId="1989C5A8" w:rsidR="00027723" w:rsidRPr="003068BA" w:rsidDel="00E30447" w:rsidRDefault="00027723" w:rsidP="004923F1">
      <w:pPr>
        <w:pStyle w:val="Normal6pt"/>
        <w:rPr>
          <w:del w:id="468" w:author="Marquordt" w:date="2022-05-13T12:04:00Z"/>
        </w:rPr>
      </w:pPr>
      <w:del w:id="469" w:author="Marquordt" w:date="2022-05-13T12:04:00Z">
        <w:r w:rsidRPr="003068BA" w:rsidDel="00E30447">
          <w:tab/>
          <w:delText>Coding</w:delText>
        </w:r>
        <w:r w:rsidDel="00E30447">
          <w:delText>:</w:delText>
        </w:r>
      </w:del>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027723" w:rsidDel="00E30447" w14:paraId="6C8B141C" w14:textId="03124430" w:rsidTr="00720CC6">
        <w:trPr>
          <w:cnfStyle w:val="100000000000" w:firstRow="1" w:lastRow="0" w:firstColumn="0" w:lastColumn="0" w:oddVBand="0" w:evenVBand="0" w:oddHBand="0" w:evenHBand="0" w:firstRowFirstColumn="0" w:firstRowLastColumn="0" w:lastRowFirstColumn="0" w:lastRowLastColumn="0"/>
          <w:trHeight w:val="57"/>
          <w:del w:id="470" w:author="Marquordt" w:date="2022-05-13T12:04: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48F55CC4" w14:textId="595A1062" w:rsidR="00027723" w:rsidRPr="008945AE" w:rsidDel="00E30447" w:rsidRDefault="00027723" w:rsidP="008945AE">
            <w:pPr>
              <w:pStyle w:val="NoSpaceNormal"/>
              <w:jc w:val="left"/>
              <w:rPr>
                <w:del w:id="471" w:author="Marquordt" w:date="2022-05-13T12:04:00Z"/>
                <w:rFonts w:ascii="Arial" w:eastAsia="TimesNewRoman" w:hAnsi="Arial" w:cs="Arial"/>
              </w:rPr>
            </w:pPr>
            <w:del w:id="472" w:author="Marquordt" w:date="2022-05-13T12:04:00Z">
              <w:r w:rsidRPr="008945AE" w:rsidDel="00E30447">
                <w:rPr>
                  <w:rFonts w:ascii="Arial" w:hAnsi="Arial" w:cs="Arial"/>
                </w:rPr>
                <w:delText>Byte</w:delText>
              </w:r>
            </w:del>
          </w:p>
        </w:tc>
        <w:tc>
          <w:tcPr>
            <w:tcW w:w="680" w:type="dxa"/>
            <w:tcBorders>
              <w:top w:val="none" w:sz="0" w:space="0" w:color="auto"/>
              <w:left w:val="none" w:sz="0" w:space="0" w:color="auto"/>
              <w:bottom w:val="none" w:sz="0" w:space="0" w:color="auto"/>
              <w:right w:val="none" w:sz="0" w:space="0" w:color="auto"/>
            </w:tcBorders>
          </w:tcPr>
          <w:p w14:paraId="07F4A353" w14:textId="22E3943B" w:rsidR="00027723" w:rsidRPr="008945AE" w:rsidDel="00E30447" w:rsidRDefault="00027723" w:rsidP="004923F1">
            <w:pPr>
              <w:pStyle w:val="NoSpaceNormal"/>
              <w:cnfStyle w:val="100000000000" w:firstRow="1" w:lastRow="0" w:firstColumn="0" w:lastColumn="0" w:oddVBand="0" w:evenVBand="0" w:oddHBand="0" w:evenHBand="0" w:firstRowFirstColumn="0" w:firstRowLastColumn="0" w:lastRowFirstColumn="0" w:lastRowLastColumn="0"/>
              <w:rPr>
                <w:del w:id="473" w:author="Marquordt" w:date="2022-05-13T12:04:00Z"/>
                <w:rFonts w:ascii="Arial" w:eastAsia="TimesNewRoman" w:hAnsi="Arial" w:cs="Arial"/>
              </w:rPr>
            </w:pPr>
            <w:del w:id="474" w:author="Marquordt" w:date="2022-05-13T12:04:00Z">
              <w:r w:rsidRPr="008945AE" w:rsidDel="00E30447">
                <w:rPr>
                  <w:rFonts w:ascii="Arial" w:hAnsi="Arial" w:cs="Arial"/>
                </w:rPr>
                <w:delText>B1</w:delText>
              </w:r>
            </w:del>
          </w:p>
        </w:tc>
        <w:tc>
          <w:tcPr>
            <w:tcW w:w="680" w:type="dxa"/>
            <w:tcBorders>
              <w:top w:val="none" w:sz="0" w:space="0" w:color="auto"/>
              <w:left w:val="none" w:sz="0" w:space="0" w:color="auto"/>
              <w:bottom w:val="none" w:sz="0" w:space="0" w:color="auto"/>
              <w:right w:val="none" w:sz="0" w:space="0" w:color="auto"/>
            </w:tcBorders>
          </w:tcPr>
          <w:p w14:paraId="4F2A4BA4" w14:textId="7A694731" w:rsidR="00027723" w:rsidRPr="008945AE" w:rsidDel="00E30447" w:rsidRDefault="00027723" w:rsidP="004923F1">
            <w:pPr>
              <w:pStyle w:val="NoSpaceNormal"/>
              <w:cnfStyle w:val="100000000000" w:firstRow="1" w:lastRow="0" w:firstColumn="0" w:lastColumn="0" w:oddVBand="0" w:evenVBand="0" w:oddHBand="0" w:evenHBand="0" w:firstRowFirstColumn="0" w:firstRowLastColumn="0" w:lastRowFirstColumn="0" w:lastRowLastColumn="0"/>
              <w:rPr>
                <w:del w:id="475" w:author="Marquordt" w:date="2022-05-13T12:04:00Z"/>
                <w:rFonts w:ascii="Arial" w:eastAsia="TimesNewRoman" w:hAnsi="Arial" w:cs="Arial"/>
              </w:rPr>
            </w:pPr>
            <w:del w:id="476" w:author="Marquordt" w:date="2022-05-13T12:04:00Z">
              <w:r w:rsidRPr="008945AE" w:rsidDel="00E30447">
                <w:rPr>
                  <w:rFonts w:ascii="Arial" w:hAnsi="Arial" w:cs="Arial"/>
                </w:rPr>
                <w:delText>B2</w:delText>
              </w:r>
            </w:del>
          </w:p>
        </w:tc>
        <w:tc>
          <w:tcPr>
            <w:tcW w:w="680" w:type="dxa"/>
            <w:tcBorders>
              <w:top w:val="none" w:sz="0" w:space="0" w:color="auto"/>
              <w:left w:val="none" w:sz="0" w:space="0" w:color="auto"/>
              <w:bottom w:val="none" w:sz="0" w:space="0" w:color="auto"/>
              <w:right w:val="none" w:sz="0" w:space="0" w:color="auto"/>
            </w:tcBorders>
          </w:tcPr>
          <w:p w14:paraId="24A4BE07" w14:textId="4424BFAA" w:rsidR="00027723" w:rsidRPr="008945AE" w:rsidDel="00E30447" w:rsidRDefault="00027723" w:rsidP="004923F1">
            <w:pPr>
              <w:pStyle w:val="NoSpaceNormal"/>
              <w:cnfStyle w:val="100000000000" w:firstRow="1" w:lastRow="0" w:firstColumn="0" w:lastColumn="0" w:oddVBand="0" w:evenVBand="0" w:oddHBand="0" w:evenHBand="0" w:firstRowFirstColumn="0" w:firstRowLastColumn="0" w:lastRowFirstColumn="0" w:lastRowLastColumn="0"/>
              <w:rPr>
                <w:del w:id="477" w:author="Marquordt" w:date="2022-05-13T12:04:00Z"/>
                <w:rFonts w:ascii="Arial" w:eastAsia="TimesNewRoman" w:hAnsi="Arial" w:cs="Arial"/>
              </w:rPr>
            </w:pPr>
            <w:del w:id="478" w:author="Marquordt" w:date="2022-05-13T12:04:00Z">
              <w:r w:rsidRPr="008945AE" w:rsidDel="00E30447">
                <w:rPr>
                  <w:rFonts w:ascii="Arial" w:hAnsi="Arial" w:cs="Arial"/>
                </w:rPr>
                <w:delText>B3</w:delText>
              </w:r>
            </w:del>
          </w:p>
        </w:tc>
        <w:tc>
          <w:tcPr>
            <w:tcW w:w="680" w:type="dxa"/>
            <w:tcBorders>
              <w:top w:val="none" w:sz="0" w:space="0" w:color="auto"/>
              <w:left w:val="none" w:sz="0" w:space="0" w:color="auto"/>
              <w:bottom w:val="none" w:sz="0" w:space="0" w:color="auto"/>
              <w:right w:val="none" w:sz="0" w:space="0" w:color="auto"/>
            </w:tcBorders>
          </w:tcPr>
          <w:p w14:paraId="5F1AD826" w14:textId="4AC9028E" w:rsidR="00027723" w:rsidRPr="008945AE" w:rsidDel="00E30447" w:rsidRDefault="00027723" w:rsidP="004923F1">
            <w:pPr>
              <w:pStyle w:val="NoSpaceNormal"/>
              <w:cnfStyle w:val="100000000000" w:firstRow="1" w:lastRow="0" w:firstColumn="0" w:lastColumn="0" w:oddVBand="0" w:evenVBand="0" w:oddHBand="0" w:evenHBand="0" w:firstRowFirstColumn="0" w:firstRowLastColumn="0" w:lastRowFirstColumn="0" w:lastRowLastColumn="0"/>
              <w:rPr>
                <w:del w:id="479" w:author="Marquordt" w:date="2022-05-13T12:04:00Z"/>
                <w:rFonts w:ascii="Arial" w:eastAsia="TimesNewRoman" w:hAnsi="Arial" w:cs="Arial"/>
              </w:rPr>
            </w:pPr>
            <w:del w:id="480" w:author="Marquordt" w:date="2022-05-13T12:04:00Z">
              <w:r w:rsidRPr="008945AE" w:rsidDel="00E30447">
                <w:rPr>
                  <w:rFonts w:ascii="Arial" w:hAnsi="Arial" w:cs="Arial"/>
                </w:rPr>
                <w:delText>B4</w:delText>
              </w:r>
            </w:del>
          </w:p>
        </w:tc>
        <w:tc>
          <w:tcPr>
            <w:tcW w:w="680" w:type="dxa"/>
            <w:tcBorders>
              <w:top w:val="none" w:sz="0" w:space="0" w:color="auto"/>
              <w:left w:val="none" w:sz="0" w:space="0" w:color="auto"/>
              <w:bottom w:val="none" w:sz="0" w:space="0" w:color="auto"/>
              <w:right w:val="none" w:sz="0" w:space="0" w:color="auto"/>
            </w:tcBorders>
          </w:tcPr>
          <w:p w14:paraId="23E32032" w14:textId="25F77C47" w:rsidR="00027723" w:rsidRPr="008945AE" w:rsidDel="00E30447" w:rsidRDefault="00027723" w:rsidP="004923F1">
            <w:pPr>
              <w:pStyle w:val="NoSpaceNormal"/>
              <w:cnfStyle w:val="100000000000" w:firstRow="1" w:lastRow="0" w:firstColumn="0" w:lastColumn="0" w:oddVBand="0" w:evenVBand="0" w:oddHBand="0" w:evenHBand="0" w:firstRowFirstColumn="0" w:firstRowLastColumn="0" w:lastRowFirstColumn="0" w:lastRowLastColumn="0"/>
              <w:rPr>
                <w:del w:id="481" w:author="Marquordt" w:date="2022-05-13T12:04:00Z"/>
                <w:rFonts w:ascii="Arial" w:eastAsia="TimesNewRoman" w:hAnsi="Arial" w:cs="Arial"/>
              </w:rPr>
            </w:pPr>
            <w:del w:id="482" w:author="Marquordt" w:date="2022-05-13T12:04:00Z">
              <w:r w:rsidRPr="008945AE" w:rsidDel="00E30447">
                <w:rPr>
                  <w:rFonts w:ascii="Arial" w:hAnsi="Arial" w:cs="Arial"/>
                </w:rPr>
                <w:delText>B5</w:delText>
              </w:r>
            </w:del>
          </w:p>
        </w:tc>
        <w:tc>
          <w:tcPr>
            <w:tcW w:w="680" w:type="dxa"/>
            <w:tcBorders>
              <w:top w:val="none" w:sz="0" w:space="0" w:color="auto"/>
              <w:left w:val="none" w:sz="0" w:space="0" w:color="auto"/>
              <w:bottom w:val="none" w:sz="0" w:space="0" w:color="auto"/>
              <w:right w:val="none" w:sz="0" w:space="0" w:color="auto"/>
            </w:tcBorders>
          </w:tcPr>
          <w:p w14:paraId="5B56D157" w14:textId="759FA57B" w:rsidR="00027723" w:rsidRPr="008945AE" w:rsidDel="00E30447" w:rsidRDefault="00027723" w:rsidP="004923F1">
            <w:pPr>
              <w:pStyle w:val="NoSpaceNormal"/>
              <w:cnfStyle w:val="100000000000" w:firstRow="1" w:lastRow="0" w:firstColumn="0" w:lastColumn="0" w:oddVBand="0" w:evenVBand="0" w:oddHBand="0" w:evenHBand="0" w:firstRowFirstColumn="0" w:firstRowLastColumn="0" w:lastRowFirstColumn="0" w:lastRowLastColumn="0"/>
              <w:rPr>
                <w:del w:id="483" w:author="Marquordt" w:date="2022-05-13T12:04:00Z"/>
                <w:rFonts w:ascii="Arial" w:eastAsia="TimesNewRoman" w:hAnsi="Arial" w:cs="Arial"/>
              </w:rPr>
            </w:pPr>
            <w:del w:id="484" w:author="Marquordt" w:date="2022-05-13T12:04:00Z">
              <w:r w:rsidRPr="008945AE" w:rsidDel="00E30447">
                <w:rPr>
                  <w:rFonts w:ascii="Arial" w:hAnsi="Arial" w:cs="Arial"/>
                </w:rPr>
                <w:delText>B6</w:delText>
              </w:r>
            </w:del>
          </w:p>
        </w:tc>
        <w:tc>
          <w:tcPr>
            <w:tcW w:w="680" w:type="dxa"/>
            <w:tcBorders>
              <w:top w:val="none" w:sz="0" w:space="0" w:color="auto"/>
              <w:left w:val="none" w:sz="0" w:space="0" w:color="auto"/>
              <w:bottom w:val="none" w:sz="0" w:space="0" w:color="auto"/>
              <w:right w:val="none" w:sz="0" w:space="0" w:color="auto"/>
            </w:tcBorders>
          </w:tcPr>
          <w:p w14:paraId="2CA9D2C5" w14:textId="7322AD1B" w:rsidR="00027723" w:rsidRPr="008945AE" w:rsidDel="00E30447" w:rsidRDefault="00027723" w:rsidP="004923F1">
            <w:pPr>
              <w:pStyle w:val="NoSpaceNormal"/>
              <w:cnfStyle w:val="100000000000" w:firstRow="1" w:lastRow="0" w:firstColumn="0" w:lastColumn="0" w:oddVBand="0" w:evenVBand="0" w:oddHBand="0" w:evenHBand="0" w:firstRowFirstColumn="0" w:firstRowLastColumn="0" w:lastRowFirstColumn="0" w:lastRowLastColumn="0"/>
              <w:rPr>
                <w:del w:id="485" w:author="Marquordt" w:date="2022-05-13T12:04:00Z"/>
                <w:rFonts w:ascii="Arial" w:eastAsia="TimesNewRoman" w:hAnsi="Arial" w:cs="Arial"/>
              </w:rPr>
            </w:pPr>
            <w:del w:id="486" w:author="Marquordt" w:date="2022-05-13T12:04:00Z">
              <w:r w:rsidRPr="008945AE" w:rsidDel="00E30447">
                <w:rPr>
                  <w:rFonts w:ascii="Arial" w:hAnsi="Arial" w:cs="Arial"/>
                </w:rPr>
                <w:delText>B7</w:delText>
              </w:r>
            </w:del>
          </w:p>
        </w:tc>
        <w:tc>
          <w:tcPr>
            <w:tcW w:w="680" w:type="dxa"/>
            <w:tcBorders>
              <w:top w:val="none" w:sz="0" w:space="0" w:color="auto"/>
              <w:left w:val="none" w:sz="0" w:space="0" w:color="auto"/>
              <w:bottom w:val="none" w:sz="0" w:space="0" w:color="auto"/>
              <w:right w:val="none" w:sz="0" w:space="0" w:color="auto"/>
            </w:tcBorders>
          </w:tcPr>
          <w:p w14:paraId="0A079315" w14:textId="0AF6960B" w:rsidR="00027723" w:rsidRPr="008945AE" w:rsidDel="00E30447" w:rsidRDefault="00027723" w:rsidP="004923F1">
            <w:pPr>
              <w:pStyle w:val="NoSpaceNormal"/>
              <w:cnfStyle w:val="100000000000" w:firstRow="1" w:lastRow="0" w:firstColumn="0" w:lastColumn="0" w:oddVBand="0" w:evenVBand="0" w:oddHBand="0" w:evenHBand="0" w:firstRowFirstColumn="0" w:firstRowLastColumn="0" w:lastRowFirstColumn="0" w:lastRowLastColumn="0"/>
              <w:rPr>
                <w:del w:id="487" w:author="Marquordt" w:date="2022-05-13T12:04:00Z"/>
                <w:rFonts w:ascii="Arial" w:eastAsia="TimesNewRoman" w:hAnsi="Arial" w:cs="Arial"/>
              </w:rPr>
            </w:pPr>
            <w:del w:id="488" w:author="Marquordt" w:date="2022-05-13T12:04:00Z">
              <w:r w:rsidRPr="008945AE" w:rsidDel="00E30447">
                <w:rPr>
                  <w:rFonts w:ascii="Arial" w:hAnsi="Arial" w:cs="Arial"/>
                </w:rPr>
                <w:delText>B8</w:delText>
              </w:r>
            </w:del>
          </w:p>
        </w:tc>
        <w:tc>
          <w:tcPr>
            <w:tcW w:w="680" w:type="dxa"/>
            <w:tcBorders>
              <w:top w:val="none" w:sz="0" w:space="0" w:color="auto"/>
              <w:left w:val="none" w:sz="0" w:space="0" w:color="auto"/>
              <w:bottom w:val="none" w:sz="0" w:space="0" w:color="auto"/>
              <w:right w:val="none" w:sz="0" w:space="0" w:color="auto"/>
            </w:tcBorders>
          </w:tcPr>
          <w:p w14:paraId="5FA232FE" w14:textId="2588903D" w:rsidR="00027723" w:rsidRPr="008945AE" w:rsidDel="00E30447" w:rsidRDefault="00027723" w:rsidP="004923F1">
            <w:pPr>
              <w:pStyle w:val="NoSpaceNormal"/>
              <w:cnfStyle w:val="100000000000" w:firstRow="1" w:lastRow="0" w:firstColumn="0" w:lastColumn="0" w:oddVBand="0" w:evenVBand="0" w:oddHBand="0" w:evenHBand="0" w:firstRowFirstColumn="0" w:firstRowLastColumn="0" w:lastRowFirstColumn="0" w:lastRowLastColumn="0"/>
              <w:rPr>
                <w:del w:id="489" w:author="Marquordt" w:date="2022-05-13T12:04:00Z"/>
                <w:rFonts w:ascii="Arial" w:eastAsia="TimesNewRoman" w:hAnsi="Arial" w:cs="Arial"/>
              </w:rPr>
            </w:pPr>
            <w:del w:id="490" w:author="Marquordt" w:date="2022-05-13T12:04:00Z">
              <w:r w:rsidRPr="008945AE" w:rsidDel="00E30447">
                <w:rPr>
                  <w:rFonts w:ascii="Arial" w:hAnsi="Arial" w:cs="Arial"/>
                </w:rPr>
                <w:delText>B9</w:delText>
              </w:r>
            </w:del>
          </w:p>
        </w:tc>
      </w:tr>
      <w:tr w:rsidR="00027723" w:rsidDel="00E30447" w14:paraId="10F92C64" w14:textId="0BB015CB" w:rsidTr="00720CC6">
        <w:trPr>
          <w:cnfStyle w:val="000000100000" w:firstRow="0" w:lastRow="0" w:firstColumn="0" w:lastColumn="0" w:oddVBand="0" w:evenVBand="0" w:oddHBand="1" w:evenHBand="0" w:firstRowFirstColumn="0" w:firstRowLastColumn="0" w:lastRowFirstColumn="0" w:lastRowLastColumn="0"/>
          <w:trHeight w:val="57"/>
          <w:del w:id="491" w:author="Marquordt" w:date="2022-05-13T12:04: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2E8F6E35" w14:textId="06C19B34" w:rsidR="00027723" w:rsidDel="00E30447" w:rsidRDefault="00027723" w:rsidP="004923F1">
            <w:pPr>
              <w:pStyle w:val="NoSpaceNormal"/>
              <w:rPr>
                <w:del w:id="492" w:author="Marquordt" w:date="2022-05-13T12:04:00Z"/>
                <w:rFonts w:eastAsia="TimesNewRoman"/>
              </w:rPr>
            </w:pPr>
            <w:del w:id="493" w:author="Marquordt" w:date="2022-05-13T12:04:00Z">
              <w:r w:rsidRPr="003068BA" w:rsidDel="00E30447">
                <w:delText>Hex</w:delText>
              </w:r>
            </w:del>
          </w:p>
        </w:tc>
        <w:tc>
          <w:tcPr>
            <w:tcW w:w="680" w:type="dxa"/>
            <w:tcBorders>
              <w:top w:val="none" w:sz="0" w:space="0" w:color="auto"/>
              <w:left w:val="none" w:sz="0" w:space="0" w:color="auto"/>
              <w:bottom w:val="none" w:sz="0" w:space="0" w:color="auto"/>
              <w:right w:val="none" w:sz="0" w:space="0" w:color="auto"/>
            </w:tcBorders>
          </w:tcPr>
          <w:p w14:paraId="4F83C0CB" w14:textId="5ECF1F87" w:rsidR="00027723" w:rsidDel="00E30447" w:rsidRDefault="00027723" w:rsidP="004923F1">
            <w:pPr>
              <w:pStyle w:val="NoSpaceNormal"/>
              <w:cnfStyle w:val="000000100000" w:firstRow="0" w:lastRow="0" w:firstColumn="0" w:lastColumn="0" w:oddVBand="0" w:evenVBand="0" w:oddHBand="1" w:evenHBand="0" w:firstRowFirstColumn="0" w:firstRowLastColumn="0" w:lastRowFirstColumn="0" w:lastRowLastColumn="0"/>
              <w:rPr>
                <w:del w:id="494" w:author="Marquordt" w:date="2022-05-13T12:04:00Z"/>
                <w:rFonts w:eastAsia="TimesNewRoman"/>
              </w:rPr>
            </w:pPr>
            <w:del w:id="495" w:author="Marquordt" w:date="2022-05-13T12:04:00Z">
              <w:r w:rsidRPr="003068BA" w:rsidDel="00E30447">
                <w:delText>05</w:delText>
              </w:r>
            </w:del>
          </w:p>
        </w:tc>
        <w:tc>
          <w:tcPr>
            <w:tcW w:w="680" w:type="dxa"/>
            <w:tcBorders>
              <w:top w:val="none" w:sz="0" w:space="0" w:color="auto"/>
              <w:left w:val="none" w:sz="0" w:space="0" w:color="auto"/>
              <w:bottom w:val="none" w:sz="0" w:space="0" w:color="auto"/>
              <w:right w:val="none" w:sz="0" w:space="0" w:color="auto"/>
            </w:tcBorders>
          </w:tcPr>
          <w:p w14:paraId="0C8807E9" w14:textId="5A2ED076" w:rsidR="00027723" w:rsidDel="00E30447" w:rsidRDefault="00027723" w:rsidP="004923F1">
            <w:pPr>
              <w:pStyle w:val="NoSpaceNormal"/>
              <w:cnfStyle w:val="000000100000" w:firstRow="0" w:lastRow="0" w:firstColumn="0" w:lastColumn="0" w:oddVBand="0" w:evenVBand="0" w:oddHBand="1" w:evenHBand="0" w:firstRowFirstColumn="0" w:firstRowLastColumn="0" w:lastRowFirstColumn="0" w:lastRowLastColumn="0"/>
              <w:rPr>
                <w:del w:id="496" w:author="Marquordt" w:date="2022-05-13T12:04:00Z"/>
                <w:rFonts w:eastAsia="TimesNewRoman"/>
              </w:rPr>
            </w:pPr>
            <w:del w:id="497" w:author="Marquordt" w:date="2022-05-13T12:04:00Z">
              <w:r w:rsidRPr="003068BA" w:rsidDel="00E30447">
                <w:delText>29</w:delText>
              </w:r>
            </w:del>
          </w:p>
        </w:tc>
        <w:tc>
          <w:tcPr>
            <w:tcW w:w="680" w:type="dxa"/>
            <w:tcBorders>
              <w:top w:val="none" w:sz="0" w:space="0" w:color="auto"/>
              <w:left w:val="none" w:sz="0" w:space="0" w:color="auto"/>
              <w:bottom w:val="none" w:sz="0" w:space="0" w:color="auto"/>
              <w:right w:val="none" w:sz="0" w:space="0" w:color="auto"/>
            </w:tcBorders>
          </w:tcPr>
          <w:p w14:paraId="59A43927" w14:textId="0FDCBA19" w:rsidR="00027723" w:rsidDel="00E30447" w:rsidRDefault="00027723" w:rsidP="004923F1">
            <w:pPr>
              <w:pStyle w:val="NoSpaceNormal"/>
              <w:cnfStyle w:val="000000100000" w:firstRow="0" w:lastRow="0" w:firstColumn="0" w:lastColumn="0" w:oddVBand="0" w:evenVBand="0" w:oddHBand="1" w:evenHBand="0" w:firstRowFirstColumn="0" w:firstRowLastColumn="0" w:lastRowFirstColumn="0" w:lastRowLastColumn="0"/>
              <w:rPr>
                <w:del w:id="498" w:author="Marquordt" w:date="2022-05-13T12:04:00Z"/>
                <w:rFonts w:eastAsia="TimesNewRoman"/>
              </w:rPr>
            </w:pPr>
            <w:del w:id="499" w:author="Marquordt" w:date="2022-05-13T12:04:00Z">
              <w:r w:rsidRPr="003068BA" w:rsidDel="00E30447">
                <w:delText>64</w:delText>
              </w:r>
            </w:del>
          </w:p>
        </w:tc>
        <w:tc>
          <w:tcPr>
            <w:tcW w:w="680" w:type="dxa"/>
            <w:tcBorders>
              <w:top w:val="none" w:sz="0" w:space="0" w:color="auto"/>
              <w:left w:val="none" w:sz="0" w:space="0" w:color="auto"/>
              <w:bottom w:val="none" w:sz="0" w:space="0" w:color="auto"/>
              <w:right w:val="none" w:sz="0" w:space="0" w:color="auto"/>
            </w:tcBorders>
          </w:tcPr>
          <w:p w14:paraId="0C318043" w14:textId="0EC4C95A" w:rsidR="00027723" w:rsidDel="00E30447" w:rsidRDefault="00027723" w:rsidP="004923F1">
            <w:pPr>
              <w:pStyle w:val="NoSpaceNormal"/>
              <w:cnfStyle w:val="000000100000" w:firstRow="0" w:lastRow="0" w:firstColumn="0" w:lastColumn="0" w:oddVBand="0" w:evenVBand="0" w:oddHBand="1" w:evenHBand="0" w:firstRowFirstColumn="0" w:firstRowLastColumn="0" w:lastRowFirstColumn="0" w:lastRowLastColumn="0"/>
              <w:rPr>
                <w:del w:id="500" w:author="Marquordt" w:date="2022-05-13T12:04:00Z"/>
                <w:rFonts w:eastAsia="TimesNewRoman"/>
              </w:rPr>
            </w:pPr>
            <w:del w:id="501" w:author="Marquordt" w:date="2022-05-13T12:04:00Z">
              <w:r w:rsidRPr="003068BA" w:rsidDel="00E30447">
                <w:delText>18</w:delText>
              </w:r>
            </w:del>
          </w:p>
        </w:tc>
        <w:tc>
          <w:tcPr>
            <w:tcW w:w="680" w:type="dxa"/>
            <w:tcBorders>
              <w:top w:val="none" w:sz="0" w:space="0" w:color="auto"/>
              <w:left w:val="none" w:sz="0" w:space="0" w:color="auto"/>
              <w:bottom w:val="none" w:sz="0" w:space="0" w:color="auto"/>
              <w:right w:val="none" w:sz="0" w:space="0" w:color="auto"/>
            </w:tcBorders>
          </w:tcPr>
          <w:p w14:paraId="62123DD0" w14:textId="2ED16854" w:rsidR="00027723" w:rsidDel="00E30447" w:rsidRDefault="00027723" w:rsidP="004923F1">
            <w:pPr>
              <w:pStyle w:val="NoSpaceNormal"/>
              <w:cnfStyle w:val="000000100000" w:firstRow="0" w:lastRow="0" w:firstColumn="0" w:lastColumn="0" w:oddVBand="0" w:evenVBand="0" w:oddHBand="1" w:evenHBand="0" w:firstRowFirstColumn="0" w:firstRowLastColumn="0" w:lastRowFirstColumn="0" w:lastRowLastColumn="0"/>
              <w:rPr>
                <w:del w:id="502" w:author="Marquordt" w:date="2022-05-13T12:04:00Z"/>
                <w:rFonts w:eastAsia="TimesNewRoman"/>
              </w:rPr>
            </w:pPr>
            <w:del w:id="503" w:author="Marquordt" w:date="2022-05-13T12:04:00Z">
              <w:r w:rsidRPr="003068BA" w:rsidDel="00E30447">
                <w:delText>53</w:delText>
              </w:r>
            </w:del>
          </w:p>
        </w:tc>
        <w:tc>
          <w:tcPr>
            <w:tcW w:w="680" w:type="dxa"/>
            <w:tcBorders>
              <w:top w:val="none" w:sz="0" w:space="0" w:color="auto"/>
              <w:left w:val="none" w:sz="0" w:space="0" w:color="auto"/>
              <w:bottom w:val="none" w:sz="0" w:space="0" w:color="auto"/>
              <w:right w:val="none" w:sz="0" w:space="0" w:color="auto"/>
            </w:tcBorders>
          </w:tcPr>
          <w:p w14:paraId="70DA4C98" w14:textId="4AB09043" w:rsidR="00027723" w:rsidDel="00E30447" w:rsidRDefault="00027723" w:rsidP="004923F1">
            <w:pPr>
              <w:pStyle w:val="NoSpaceNormal"/>
              <w:cnfStyle w:val="000000100000" w:firstRow="0" w:lastRow="0" w:firstColumn="0" w:lastColumn="0" w:oddVBand="0" w:evenVBand="0" w:oddHBand="1" w:evenHBand="0" w:firstRowFirstColumn="0" w:firstRowLastColumn="0" w:lastRowFirstColumn="0" w:lastRowLastColumn="0"/>
              <w:rPr>
                <w:del w:id="504" w:author="Marquordt" w:date="2022-05-13T12:04:00Z"/>
                <w:rFonts w:eastAsia="TimesNewRoman"/>
              </w:rPr>
            </w:pPr>
            <w:del w:id="505" w:author="Marquordt" w:date="2022-05-13T12:04:00Z">
              <w:r w:rsidRPr="003068BA" w:rsidDel="00E30447">
                <w:rPr>
                  <w:color w:val="FF0000"/>
                </w:rPr>
                <w:delText>x</w:delText>
              </w:r>
              <w:r w:rsidRPr="003068BA" w:rsidDel="00E30447">
                <w:delText>7</w:delText>
              </w:r>
            </w:del>
          </w:p>
        </w:tc>
        <w:tc>
          <w:tcPr>
            <w:tcW w:w="680" w:type="dxa"/>
            <w:tcBorders>
              <w:top w:val="none" w:sz="0" w:space="0" w:color="auto"/>
              <w:left w:val="none" w:sz="0" w:space="0" w:color="auto"/>
              <w:bottom w:val="none" w:sz="0" w:space="0" w:color="auto"/>
              <w:right w:val="none" w:sz="0" w:space="0" w:color="auto"/>
            </w:tcBorders>
          </w:tcPr>
          <w:p w14:paraId="01B962FA" w14:textId="47027C53" w:rsidR="00027723" w:rsidDel="00E30447" w:rsidRDefault="00027723" w:rsidP="004923F1">
            <w:pPr>
              <w:pStyle w:val="NoSpaceNormal"/>
              <w:cnfStyle w:val="000000100000" w:firstRow="0" w:lastRow="0" w:firstColumn="0" w:lastColumn="0" w:oddVBand="0" w:evenVBand="0" w:oddHBand="1" w:evenHBand="0" w:firstRowFirstColumn="0" w:firstRowLastColumn="0" w:lastRowFirstColumn="0" w:lastRowLastColumn="0"/>
              <w:rPr>
                <w:del w:id="506" w:author="Marquordt" w:date="2022-05-13T12:04:00Z"/>
                <w:rFonts w:eastAsia="TimesNewRoman"/>
              </w:rPr>
            </w:pPr>
            <w:del w:id="507" w:author="Marquordt" w:date="2022-05-13T12:04:00Z">
              <w:r w:rsidRPr="003068BA" w:rsidDel="00E30447">
                <w:delText>FF</w:delText>
              </w:r>
            </w:del>
          </w:p>
        </w:tc>
        <w:tc>
          <w:tcPr>
            <w:tcW w:w="680" w:type="dxa"/>
            <w:tcBorders>
              <w:top w:val="none" w:sz="0" w:space="0" w:color="auto"/>
              <w:left w:val="none" w:sz="0" w:space="0" w:color="auto"/>
              <w:bottom w:val="none" w:sz="0" w:space="0" w:color="auto"/>
              <w:right w:val="none" w:sz="0" w:space="0" w:color="auto"/>
            </w:tcBorders>
          </w:tcPr>
          <w:p w14:paraId="4016B8C2" w14:textId="4C6D5D54" w:rsidR="00027723" w:rsidDel="00E30447" w:rsidRDefault="00027723" w:rsidP="004923F1">
            <w:pPr>
              <w:pStyle w:val="NoSpaceNormal"/>
              <w:cnfStyle w:val="000000100000" w:firstRow="0" w:lastRow="0" w:firstColumn="0" w:lastColumn="0" w:oddVBand="0" w:evenVBand="0" w:oddHBand="1" w:evenHBand="0" w:firstRowFirstColumn="0" w:firstRowLastColumn="0" w:lastRowFirstColumn="0" w:lastRowLastColumn="0"/>
              <w:rPr>
                <w:del w:id="508" w:author="Marquordt" w:date="2022-05-13T12:04:00Z"/>
                <w:rFonts w:eastAsia="TimesNewRoman"/>
              </w:rPr>
            </w:pPr>
            <w:del w:id="509" w:author="Marquordt" w:date="2022-05-13T12:04:00Z">
              <w:r w:rsidRPr="003068BA" w:rsidDel="00E30447">
                <w:delText>FF</w:delText>
              </w:r>
            </w:del>
          </w:p>
        </w:tc>
        <w:tc>
          <w:tcPr>
            <w:tcW w:w="680" w:type="dxa"/>
            <w:tcBorders>
              <w:top w:val="none" w:sz="0" w:space="0" w:color="auto"/>
              <w:left w:val="none" w:sz="0" w:space="0" w:color="auto"/>
              <w:bottom w:val="none" w:sz="0" w:space="0" w:color="auto"/>
              <w:right w:val="none" w:sz="0" w:space="0" w:color="auto"/>
            </w:tcBorders>
          </w:tcPr>
          <w:p w14:paraId="42BABD33" w14:textId="5BEF7032" w:rsidR="00027723" w:rsidDel="00E30447" w:rsidRDefault="00027723" w:rsidP="004923F1">
            <w:pPr>
              <w:pStyle w:val="NoSpaceNormal"/>
              <w:cnfStyle w:val="000000100000" w:firstRow="0" w:lastRow="0" w:firstColumn="0" w:lastColumn="0" w:oddVBand="0" w:evenVBand="0" w:oddHBand="1" w:evenHBand="0" w:firstRowFirstColumn="0" w:firstRowLastColumn="0" w:lastRowFirstColumn="0" w:lastRowLastColumn="0"/>
              <w:rPr>
                <w:del w:id="510" w:author="Marquordt" w:date="2022-05-13T12:04:00Z"/>
                <w:rFonts w:eastAsia="TimesNewRoman"/>
              </w:rPr>
            </w:pPr>
            <w:del w:id="511" w:author="Marquordt" w:date="2022-05-13T12:04:00Z">
              <w:r w:rsidRPr="003068BA" w:rsidDel="00E30447">
                <w:delText>FF</w:delText>
              </w:r>
            </w:del>
          </w:p>
        </w:tc>
      </w:tr>
    </w:tbl>
    <w:p w14:paraId="4228AA28" w14:textId="453E45B5" w:rsidR="00027723" w:rsidRPr="003068BA" w:rsidDel="00E30447" w:rsidRDefault="00027723" w:rsidP="00027723">
      <w:pPr>
        <w:pStyle w:val="ExplainTableContents"/>
        <w:rPr>
          <w:del w:id="512" w:author="Marquordt" w:date="2022-05-13T12:04:00Z"/>
        </w:rPr>
      </w:pPr>
      <w:del w:id="513" w:author="Marquordt" w:date="2022-05-13T12:04:00Z">
        <w:r w:rsidRPr="003068BA" w:rsidDel="00E30447">
          <w:tab/>
        </w:r>
        <w:r w:rsidDel="00E30447">
          <w:tab/>
        </w:r>
        <w:r w:rsidRPr="003068BA" w:rsidDel="00E30447">
          <w:rPr>
            <w:i/>
          </w:rPr>
          <w:delText>D</w:delText>
        </w:r>
        <w:r w:rsidRPr="003068BA" w:rsidDel="00E30447">
          <w:delText>:</w:delText>
        </w:r>
        <w:r w:rsidRPr="003068BA" w:rsidDel="00E30447">
          <w:tab/>
          <w:delText xml:space="preserve"> x</w:delText>
        </w:r>
        <w:r w:rsidRPr="003068BA" w:rsidDel="00E30447">
          <w:rPr>
            <w:rStyle w:val="mi"/>
            <w:rFonts w:ascii="MathJax_Math-italic" w:hAnsi="MathJax_Math-italic"/>
            <w:color w:val="414152"/>
            <w:bdr w:val="none" w:sz="0" w:space="0" w:color="auto" w:frame="1"/>
            <w:shd w:val="clear" w:color="auto" w:fill="FFFFFF"/>
          </w:rPr>
          <w:delText xml:space="preserve"> </w:delText>
        </w:r>
        <w:r w:rsidRPr="003068BA" w:rsidDel="00E30447">
          <w:rPr>
            <w:rStyle w:val="mo"/>
            <w:rFonts w:ascii="MathJax_Main" w:hAnsi="MathJax_Main"/>
            <w:color w:val="414152"/>
            <w:bdr w:val="none" w:sz="0" w:space="0" w:color="auto" w:frame="1"/>
            <w:shd w:val="clear" w:color="auto" w:fill="FFFFFF"/>
          </w:rPr>
          <w:delText>∈</w:delText>
        </w:r>
        <w:r w:rsidRPr="003068BA" w:rsidDel="00E30447">
          <w:delText xml:space="preserve"> {0x0; …; 0x9, 0xF}</w:delText>
        </w:r>
      </w:del>
    </w:p>
    <w:p w14:paraId="328BCEB6" w14:textId="010512C4" w:rsidR="00027723" w:rsidRPr="003068BA" w:rsidDel="00E30447" w:rsidRDefault="00027723" w:rsidP="009F3700">
      <w:pPr>
        <w:rPr>
          <w:del w:id="514" w:author="Marquordt" w:date="2022-05-13T12:04:00Z"/>
        </w:rPr>
      </w:pPr>
    </w:p>
    <w:p w14:paraId="001D519F" w14:textId="3AAD8CCB" w:rsidR="00D40B4E" w:rsidRPr="003068BA" w:rsidDel="00E30447" w:rsidRDefault="00D40B4E" w:rsidP="009F3700">
      <w:pPr>
        <w:rPr>
          <w:del w:id="515" w:author="Marquordt" w:date="2022-05-13T12:04:00Z"/>
          <w:rStyle w:val="Strong"/>
        </w:rPr>
      </w:pPr>
      <w:del w:id="516" w:author="Marquordt" w:date="2022-05-13T12:04:00Z">
        <w:r w:rsidRPr="003068BA" w:rsidDel="00E30447">
          <w:rPr>
            <w:rStyle w:val="Strong"/>
          </w:rPr>
          <w:delText>Explanation:</w:delText>
        </w:r>
      </w:del>
    </w:p>
    <w:p w14:paraId="2876125E" w14:textId="2FE89C3A" w:rsidR="00D40B4E" w:rsidRPr="003068BA" w:rsidDel="00E30447" w:rsidRDefault="00D40B4E" w:rsidP="009F3700">
      <w:pPr>
        <w:rPr>
          <w:del w:id="517" w:author="Marquordt" w:date="2022-05-13T12:04:00Z"/>
        </w:rPr>
      </w:pPr>
      <w:del w:id="518" w:author="Marquordt" w:date="2022-05-13T12:04:00Z">
        <w:r w:rsidRPr="003068BA" w:rsidDel="00E30447">
          <w:delText xml:space="preserve">The random IMSI can become any logical value from 246813570 to 246813579 or 24681357 in case of x = </w:delText>
        </w:r>
        <w:r w:rsidR="00931DA9" w:rsidRPr="003068BA" w:rsidDel="00E30447">
          <w:delText>0x</w:delText>
        </w:r>
        <w:r w:rsidRPr="003068BA" w:rsidDel="00E30447">
          <w:delText>F.</w:delText>
        </w:r>
      </w:del>
    </w:p>
    <w:p w14:paraId="2A1FE782" w14:textId="0D6C4BF4" w:rsidR="00ED3FA4" w:rsidDel="00E30447" w:rsidRDefault="00ED3FA4" w:rsidP="00ED3FA4">
      <w:pPr>
        <w:pStyle w:val="NO"/>
        <w:rPr>
          <w:del w:id="519" w:author="Marquordt" w:date="2022-05-13T12:04:00Z"/>
        </w:rPr>
      </w:pPr>
      <w:del w:id="520" w:author="Marquordt" w:date="2022-05-13T12:04:00Z">
        <w:r w:rsidRPr="003068BA" w:rsidDel="00E30447">
          <w:delText>NOTE: the verification method using the generated random value is described in Annex A.4</w:delText>
        </w:r>
      </w:del>
    </w:p>
    <w:p w14:paraId="651402C4" w14:textId="308DC44C" w:rsidR="005B63DE" w:rsidRDefault="00322605" w:rsidP="00322605">
      <w:pPr>
        <w:pStyle w:val="Heading2"/>
      </w:pPr>
      <w:bookmarkStart w:id="521" w:name="_Toc103688326"/>
      <w:r>
        <w:t>4.</w:t>
      </w:r>
      <w:del w:id="522" w:author="Marquordt" w:date="2022-05-10T08:50:00Z">
        <w:r w:rsidDel="006F4167">
          <w:delText>4</w:delText>
        </w:r>
      </w:del>
      <w:ins w:id="523" w:author="Marquordt" w:date="2022-05-10T08:50:00Z">
        <w:r w:rsidR="006F4167">
          <w:t>5</w:t>
        </w:r>
      </w:ins>
      <w:r>
        <w:tab/>
      </w:r>
      <w:r w:rsidR="0081045F">
        <w:t>Suitability assessment</w:t>
      </w:r>
      <w:bookmarkEnd w:id="521"/>
    </w:p>
    <w:p w14:paraId="0F67B347" w14:textId="3089B5A2" w:rsidR="0081045F" w:rsidRPr="0081045F" w:rsidRDefault="0081045F" w:rsidP="00AE2020">
      <w:pPr>
        <w:pStyle w:val="Heading3"/>
      </w:pPr>
      <w:bookmarkStart w:id="524" w:name="_Toc103688327"/>
      <w:r>
        <w:t>4.</w:t>
      </w:r>
      <w:del w:id="525" w:author="Marquordt" w:date="2022-05-10T08:50:00Z">
        <w:r w:rsidDel="006F4167">
          <w:delText>4</w:delText>
        </w:r>
      </w:del>
      <w:ins w:id="526" w:author="Marquordt" w:date="2022-05-10T08:50:00Z">
        <w:r w:rsidR="006F4167">
          <w:t>5</w:t>
        </w:r>
      </w:ins>
      <w:r>
        <w:t>.1</w:t>
      </w:r>
      <w:r>
        <w:tab/>
        <w:t>Suitability assessment in the test description</w:t>
      </w:r>
      <w:bookmarkEnd w:id="524"/>
    </w:p>
    <w:p w14:paraId="2C1A636A" w14:textId="30AB8FD7" w:rsidR="0081045F" w:rsidRPr="0081045F" w:rsidRDefault="0081045F" w:rsidP="00AE2020">
      <w:r>
        <w:t xml:space="preserve">For tests defined within the present document the clause </w:t>
      </w:r>
      <w:r w:rsidRPr="003068BA">
        <w:t>"</w:t>
      </w:r>
      <w:r>
        <w:t>Suitability assessment</w:t>
      </w:r>
      <w:r w:rsidRPr="003068BA">
        <w:t>"</w:t>
      </w:r>
      <w:r>
        <w:t xml:space="preserve"> becomes part of the test descriptions. It will provide information about required and optional test methods</w:t>
      </w:r>
      <w:r w:rsidR="00BE3B42">
        <w:t xml:space="preserve"> and their influence to the generated result.</w:t>
      </w:r>
    </w:p>
    <w:p w14:paraId="0FAAA4F8" w14:textId="04E698DF" w:rsidR="00322605" w:rsidRDefault="005B63DE" w:rsidP="005B63DE">
      <w:pPr>
        <w:pStyle w:val="Heading3"/>
      </w:pPr>
      <w:bookmarkStart w:id="527" w:name="_Toc103688328"/>
      <w:r>
        <w:t>4.</w:t>
      </w:r>
      <w:del w:id="528" w:author="Marquordt" w:date="2022-05-10T08:50:00Z">
        <w:r w:rsidDel="006F4167">
          <w:delText>4</w:delText>
        </w:r>
      </w:del>
      <w:ins w:id="529" w:author="Marquordt" w:date="2022-05-10T08:50:00Z">
        <w:r w:rsidR="006F4167">
          <w:t>5</w:t>
        </w:r>
      </w:ins>
      <w:r>
        <w:t>.1</w:t>
      </w:r>
      <w:r>
        <w:tab/>
      </w:r>
      <w:r w:rsidR="00322605">
        <w:t xml:space="preserve">Indication of testing and analysis </w:t>
      </w:r>
      <w:r w:rsidR="00196E1A">
        <w:t xml:space="preserve">restrictions and </w:t>
      </w:r>
      <w:r w:rsidR="00322605">
        <w:t>flaws</w:t>
      </w:r>
      <w:bookmarkEnd w:id="527"/>
    </w:p>
    <w:p w14:paraId="1DCACEDF" w14:textId="162906CE" w:rsidR="005434DF" w:rsidRDefault="00C74F84" w:rsidP="00322605">
      <w:r>
        <w:t>T</w:t>
      </w:r>
      <w:r w:rsidR="00196E1A">
        <w:t xml:space="preserve">ests purposes and/or conformance requirements defined within </w:t>
      </w:r>
      <w:r w:rsidR="009B66F3">
        <w:t xml:space="preserve">the present document may differ from tests purposes and/or conformance requirements defined in </w:t>
      </w:r>
      <w:r w:rsidR="00196E1A">
        <w:t>TS 31.121 </w:t>
      </w:r>
      <w:r w:rsidR="00196E1A">
        <w:fldChar w:fldCharType="begin"/>
      </w:r>
      <w:r w:rsidR="00196E1A">
        <w:instrText xml:space="preserve"> REF _Ref62645896 \r \h </w:instrText>
      </w:r>
      <w:r w:rsidR="00196E1A">
        <w:fldChar w:fldCharType="separate"/>
      </w:r>
      <w:r w:rsidR="00E70F48">
        <w:t>[2]</w:t>
      </w:r>
      <w:r w:rsidR="00196E1A">
        <w:fldChar w:fldCharType="end"/>
      </w:r>
      <w:r w:rsidR="009B66F3">
        <w:t>. Test cases not referring to their equivalents in TS 31.</w:t>
      </w:r>
      <w:r w:rsidR="008339CF">
        <w:t>121 </w:t>
      </w:r>
      <w:r w:rsidR="008339CF">
        <w:fldChar w:fldCharType="begin"/>
      </w:r>
      <w:r w:rsidR="008339CF">
        <w:instrText xml:space="preserve"> REF _Ref62645896 \r \h </w:instrText>
      </w:r>
      <w:r w:rsidR="008339CF">
        <w:fldChar w:fldCharType="separate"/>
      </w:r>
      <w:r w:rsidR="00E70F48">
        <w:t>[2]</w:t>
      </w:r>
      <w:r w:rsidR="008339CF">
        <w:fldChar w:fldCharType="end"/>
      </w:r>
      <w:r w:rsidR="009B66F3">
        <w:t xml:space="preserve"> needed to be modified and/or adopted to allow </w:t>
      </w:r>
      <w:r w:rsidR="005434DF">
        <w:t>testing and/or analysis.</w:t>
      </w:r>
    </w:p>
    <w:p w14:paraId="51D10CD1" w14:textId="5AC819A3" w:rsidR="00C74F84" w:rsidRDefault="005B63DE" w:rsidP="00C74F84">
      <w:r>
        <w:t>Possible r</w:t>
      </w:r>
      <w:r w:rsidR="005434DF">
        <w:t>estriction</w:t>
      </w:r>
      <w:r>
        <w:t>s</w:t>
      </w:r>
      <w:r w:rsidR="005434DF">
        <w:t xml:space="preserve"> </w:t>
      </w:r>
      <w:r>
        <w:t>and/</w:t>
      </w:r>
      <w:r w:rsidR="005434DF">
        <w:t>or flaw</w:t>
      </w:r>
      <w:r>
        <w:t xml:space="preserve">s in testing and analysis </w:t>
      </w:r>
      <w:r w:rsidR="005133F6">
        <w:t xml:space="preserve">of </w:t>
      </w:r>
      <w:r>
        <w:t>cases where</w:t>
      </w:r>
      <w:r w:rsidR="005434DF">
        <w:t xml:space="preserve"> implicit testin</w:t>
      </w:r>
      <w:r w:rsidR="00C74F84">
        <w:t xml:space="preserve">g using the random value generation defined </w:t>
      </w:r>
      <w:r w:rsidR="00BE3B42">
        <w:t>i</w:t>
      </w:r>
      <w:r w:rsidR="00C74F84">
        <w:t xml:space="preserve">n clause 4.3 of the present document is not sufficient </w:t>
      </w:r>
      <w:r w:rsidR="00BE3B42">
        <w:t>are indicated.</w:t>
      </w:r>
    </w:p>
    <w:p w14:paraId="6BADD4B9" w14:textId="5B7CE7BB" w:rsidR="005434DF" w:rsidRDefault="005434DF" w:rsidP="00C74F84">
      <w:pPr>
        <w:pStyle w:val="Heading3"/>
      </w:pPr>
      <w:bookmarkStart w:id="530" w:name="_Toc103688329"/>
      <w:r>
        <w:lastRenderedPageBreak/>
        <w:t>4.</w:t>
      </w:r>
      <w:del w:id="531" w:author="Marquordt" w:date="2022-05-10T08:50:00Z">
        <w:r w:rsidR="009C5617" w:rsidDel="006F4167">
          <w:delText>4</w:delText>
        </w:r>
      </w:del>
      <w:ins w:id="532" w:author="Marquordt" w:date="2022-05-10T08:50:00Z">
        <w:r w:rsidR="006F4167">
          <w:t>5</w:t>
        </w:r>
      </w:ins>
      <w:r w:rsidR="009C5617">
        <w:t>.2</w:t>
      </w:r>
      <w:r>
        <w:tab/>
      </w:r>
      <w:r w:rsidR="0081045F">
        <w:t>Suitability assessment in the test protocol</w:t>
      </w:r>
      <w:bookmarkEnd w:id="530"/>
    </w:p>
    <w:p w14:paraId="5BFA34A5" w14:textId="71D624E6" w:rsidR="00BE3B42" w:rsidRDefault="0081045F" w:rsidP="00BE3B42">
      <w:r>
        <w:t xml:space="preserve">If </w:t>
      </w:r>
      <w:r w:rsidR="00BE3B42">
        <w:t>the test is executed using the methods stated to be suitable the test protocol does not need to contain dedicated information about the test environment and/or the test methods used. Whenever additional methods are used to generate a result the method and the gained result shall be noted in the test protocol. Unless otherwise stated in the suitability assessment of the test case</w:t>
      </w:r>
      <w:r w:rsidR="00AD63BD">
        <w:t>,</w:t>
      </w:r>
      <w:r w:rsidR="00BE3B42">
        <w:t xml:space="preserve"> </w:t>
      </w:r>
      <w:r w:rsidR="00BE3B42" w:rsidRPr="00A752B5">
        <w:rPr>
          <w:lang w:eastAsia="en-GB"/>
        </w:rPr>
        <w:t>additional measure</w:t>
      </w:r>
      <w:r w:rsidR="00BE3B42">
        <w:rPr>
          <w:lang w:eastAsia="en-GB"/>
        </w:rPr>
        <w:t>s that</w:t>
      </w:r>
      <w:r w:rsidR="00BE3B42" w:rsidRPr="00A752B5">
        <w:rPr>
          <w:lang w:eastAsia="en-GB"/>
        </w:rPr>
        <w:t xml:space="preserve"> lead </w:t>
      </w:r>
      <w:r w:rsidR="00AD63BD">
        <w:rPr>
          <w:lang w:eastAsia="en-GB"/>
        </w:rPr>
        <w:t xml:space="preserve">to </w:t>
      </w:r>
      <w:r w:rsidR="00BE3B42" w:rsidRPr="00A752B5">
        <w:rPr>
          <w:lang w:eastAsia="en-GB"/>
        </w:rPr>
        <w:t>result</w:t>
      </w:r>
      <w:r w:rsidR="00AD63BD">
        <w:rPr>
          <w:lang w:eastAsia="en-GB"/>
        </w:rPr>
        <w:t>s</w:t>
      </w:r>
      <w:r w:rsidR="00AD63BD" w:rsidRPr="00A752B5">
        <w:rPr>
          <w:lang w:eastAsia="en-GB"/>
        </w:rPr>
        <w:t xml:space="preserve"> deviating</w:t>
      </w:r>
      <w:r w:rsidR="00AD63BD">
        <w:rPr>
          <w:lang w:eastAsia="en-GB"/>
        </w:rPr>
        <w:t xml:space="preserve"> from the</w:t>
      </w:r>
      <w:r w:rsidR="00BE3B42" w:rsidRPr="00A752B5">
        <w:rPr>
          <w:lang w:eastAsia="en-GB"/>
        </w:rPr>
        <w:t xml:space="preserve"> result</w:t>
      </w:r>
      <w:r w:rsidR="00AD63BD">
        <w:rPr>
          <w:lang w:eastAsia="en-GB"/>
        </w:rPr>
        <w:t>s</w:t>
      </w:r>
      <w:r w:rsidR="00BE3B42" w:rsidRPr="00A752B5">
        <w:rPr>
          <w:lang w:eastAsia="en-GB"/>
        </w:rPr>
        <w:t xml:space="preserve"> </w:t>
      </w:r>
      <w:r w:rsidR="00AD63BD">
        <w:rPr>
          <w:lang w:eastAsia="en-GB"/>
        </w:rPr>
        <w:t xml:space="preserve">generated by the methods identified to be suitable for this test case </w:t>
      </w:r>
      <w:r w:rsidR="00AD63BD" w:rsidRPr="00AD63BD">
        <w:rPr>
          <w:lang w:eastAsia="en-GB"/>
        </w:rPr>
        <w:t>cannot contribute to</w:t>
      </w:r>
      <w:r w:rsidR="00AD63BD">
        <w:rPr>
          <w:lang w:eastAsia="en-GB"/>
        </w:rPr>
        <w:t>,</w:t>
      </w:r>
      <w:r w:rsidR="00AD63BD" w:rsidRPr="00AD63BD">
        <w:rPr>
          <w:lang w:eastAsia="en-GB"/>
        </w:rPr>
        <w:t xml:space="preserve"> or influence the result</w:t>
      </w:r>
      <w:r w:rsidR="00BE3B42" w:rsidRPr="00A752B5">
        <w:rPr>
          <w:lang w:eastAsia="en-GB"/>
        </w:rPr>
        <w:t>.</w:t>
      </w:r>
    </w:p>
    <w:p w14:paraId="59EB2652" w14:textId="05778D6B" w:rsidR="00923529" w:rsidRDefault="00C44BB6">
      <w:pPr>
        <w:rPr>
          <w:ins w:id="533" w:author="Marquordt" w:date="2022-05-13T12:21:00Z"/>
          <w:lang w:val="en-US" w:eastAsia="en-GB"/>
        </w:rPr>
        <w:pPrChange w:id="534" w:author="Marquordt" w:date="2022-05-13T12:21:00Z">
          <w:pPr>
            <w:pStyle w:val="Heading3"/>
          </w:pPr>
        </w:pPrChange>
      </w:pPr>
      <w:moveToRangeStart w:id="535" w:author="Marquordt" w:date="2022-05-10T10:19:00Z" w:name="move103070391"/>
      <w:moveTo w:id="536" w:author="Marquordt" w:date="2022-05-10T10:19:00Z">
        <w:del w:id="537" w:author="Marquordt" w:date="2022-05-10T10:20:00Z">
          <w:r w:rsidDel="00C44BB6">
            <w:rPr>
              <w:lang w:val="en-US" w:eastAsia="en-GB"/>
            </w:rPr>
            <w:delText xml:space="preserve">For tests where the configuration of the E-UTRAN/EPC ISIM-UICC is needed the values provided in clause 4.5 of </w:delText>
          </w:r>
          <w:r w:rsidDel="00C44BB6">
            <w:delText>TS 31.121 </w:delText>
          </w:r>
          <w:r w:rsidDel="00C44BB6">
            <w:fldChar w:fldCharType="begin"/>
          </w:r>
          <w:r w:rsidDel="00C44BB6">
            <w:delInstrText xml:space="preserve"> REF _Ref62645896 \r \h </w:delInstrText>
          </w:r>
        </w:del>
      </w:moveTo>
      <w:r w:rsidR="00923529">
        <w:instrText xml:space="preserve"> \* MERGEFORMAT </w:instrText>
      </w:r>
      <w:del w:id="538" w:author="Marquordt" w:date="2022-05-10T10:20:00Z"/>
      <w:moveTo w:id="539" w:author="Marquordt" w:date="2022-05-10T10:19:00Z">
        <w:del w:id="540" w:author="Marquordt" w:date="2022-05-10T10:20:00Z">
          <w:r w:rsidDel="00C44BB6">
            <w:fldChar w:fldCharType="separate"/>
          </w:r>
          <w:r w:rsidDel="00C44BB6">
            <w:delText>[2]</w:delText>
          </w:r>
          <w:r w:rsidDel="00C44BB6">
            <w:fldChar w:fldCharType="end"/>
          </w:r>
          <w:r w:rsidDel="00C44BB6">
            <w:delText xml:space="preserve"> </w:delText>
          </w:r>
          <w:r w:rsidDel="00C44BB6">
            <w:rPr>
              <w:lang w:val="en-US" w:eastAsia="en-GB"/>
            </w:rPr>
            <w:delText xml:space="preserve">shall be used. </w:delText>
          </w:r>
        </w:del>
        <w:del w:id="541" w:author="Marquordt" w:date="2022-05-10T16:07:00Z">
          <w:r w:rsidDel="00946B0F">
            <w:rPr>
              <w:lang w:val="en-US" w:eastAsia="en-GB"/>
            </w:rPr>
            <w:delText>R</w:delText>
          </w:r>
        </w:del>
        <w:del w:id="542" w:author="Marquordt" w:date="2022-05-13T12:05:00Z">
          <w:r w:rsidDel="00E30447">
            <w:rPr>
              <w:lang w:val="en-US" w:eastAsia="en-GB"/>
            </w:rPr>
            <w:delText xml:space="preserve">equired EFs/DFs not explicitly defined in </w:delText>
          </w:r>
          <w:r w:rsidDel="00E30447">
            <w:delText>TS 31.121 </w:delText>
          </w:r>
          <w:r w:rsidDel="00E30447">
            <w:fldChar w:fldCharType="begin"/>
          </w:r>
          <w:r w:rsidDel="00E30447">
            <w:delInstrText xml:space="preserve"> REF _Ref62645896 \r \h </w:delInstrText>
          </w:r>
        </w:del>
      </w:moveTo>
      <w:r w:rsidR="00923529">
        <w:instrText xml:space="preserve"> \* MERGEFORMAT </w:instrText>
      </w:r>
      <w:del w:id="543" w:author="Marquordt" w:date="2022-05-13T12:05:00Z"/>
      <w:moveTo w:id="544" w:author="Marquordt" w:date="2022-05-10T10:19:00Z">
        <w:del w:id="545" w:author="Marquordt" w:date="2022-05-13T12:05:00Z">
          <w:r w:rsidDel="00E30447">
            <w:fldChar w:fldCharType="separate"/>
          </w:r>
          <w:r w:rsidDel="00E30447">
            <w:delText>[2]</w:delText>
          </w:r>
          <w:r w:rsidDel="00E30447">
            <w:fldChar w:fldCharType="end"/>
          </w:r>
          <w:r w:rsidDel="00E30447">
            <w:delText xml:space="preserve">, </w:delText>
          </w:r>
          <w:r w:rsidDel="00E30447">
            <w:rPr>
              <w:lang w:val="en-US" w:eastAsia="en-GB"/>
            </w:rPr>
            <w:delText>clause 4.</w:delText>
          </w:r>
        </w:del>
        <w:del w:id="546" w:author="Marquordt" w:date="2022-05-10T10:29:00Z">
          <w:r w:rsidDel="00C44BB6">
            <w:rPr>
              <w:lang w:val="en-US" w:eastAsia="en-GB"/>
            </w:rPr>
            <w:delText>5 ff</w:delText>
          </w:r>
        </w:del>
        <w:del w:id="547" w:author="Marquordt" w:date="2022-05-13T12:05:00Z">
          <w:r w:rsidDel="00E30447">
            <w:rPr>
              <w:lang w:val="en-US" w:eastAsia="en-GB"/>
            </w:rPr>
            <w:delText>. shall be configured as defined in GSMA TS.48 </w:delText>
          </w:r>
          <w:r w:rsidDel="00E30447">
            <w:rPr>
              <w:lang w:val="en-US" w:eastAsia="en-GB"/>
            </w:rPr>
            <w:fldChar w:fldCharType="begin"/>
          </w:r>
          <w:r w:rsidDel="00E30447">
            <w:rPr>
              <w:lang w:val="en-US" w:eastAsia="en-GB"/>
            </w:rPr>
            <w:delInstrText xml:space="preserve"> REF _Ref62648839 \r \h </w:delInstrText>
          </w:r>
        </w:del>
      </w:moveTo>
      <w:r w:rsidR="00923529">
        <w:rPr>
          <w:lang w:val="en-US" w:eastAsia="en-GB"/>
        </w:rPr>
        <w:instrText xml:space="preserve"> \* MERGEFORMAT </w:instrText>
      </w:r>
      <w:del w:id="548" w:author="Marquordt" w:date="2022-05-13T12:05:00Z">
        <w:r w:rsidDel="00E30447">
          <w:rPr>
            <w:lang w:val="en-US" w:eastAsia="en-GB"/>
          </w:rPr>
        </w:r>
      </w:del>
      <w:moveTo w:id="549" w:author="Marquordt" w:date="2022-05-10T10:19:00Z">
        <w:del w:id="550" w:author="Marquordt" w:date="2022-05-13T12:05:00Z">
          <w:r w:rsidDel="00E30447">
            <w:rPr>
              <w:lang w:val="en-US" w:eastAsia="en-GB"/>
            </w:rPr>
            <w:fldChar w:fldCharType="separate"/>
          </w:r>
          <w:r w:rsidDel="00E30447">
            <w:rPr>
              <w:lang w:val="en-US" w:eastAsia="en-GB"/>
            </w:rPr>
            <w:delText>[9]</w:delText>
          </w:r>
          <w:r w:rsidDel="00E30447">
            <w:rPr>
              <w:lang w:val="en-US" w:eastAsia="en-GB"/>
            </w:rPr>
            <w:fldChar w:fldCharType="end"/>
          </w:r>
          <w:r w:rsidDel="00E30447">
            <w:rPr>
              <w:lang w:val="en-US" w:eastAsia="en-GB"/>
            </w:rPr>
            <w:delText>.</w:delText>
          </w:r>
        </w:del>
        <w:del w:id="551" w:author="Marquordt" w:date="2022-05-10T16:07:00Z">
          <w:r w:rsidDel="00946B0F">
            <w:rPr>
              <w:lang w:val="en-US" w:eastAsia="en-GB"/>
            </w:rPr>
            <w:delText xml:space="preserve"> </w:delText>
          </w:r>
        </w:del>
      </w:moveTo>
      <w:moveToRangeEnd w:id="535"/>
    </w:p>
    <w:p w14:paraId="4F17F3E9" w14:textId="25B989E0" w:rsidR="00D24D6D" w:rsidDel="00E30447" w:rsidRDefault="00D24D6D" w:rsidP="00946B0F">
      <w:pPr>
        <w:pStyle w:val="Heading3"/>
        <w:rPr>
          <w:del w:id="552" w:author="Marquordt" w:date="2022-05-13T12:05:00Z"/>
          <w:lang w:val="en-US" w:eastAsia="en-GB"/>
        </w:rPr>
      </w:pPr>
      <w:del w:id="553" w:author="Marquordt" w:date="2022-05-13T12:05:00Z">
        <w:r w:rsidDel="00E30447">
          <w:rPr>
            <w:lang w:val="en-US" w:eastAsia="en-GB"/>
          </w:rPr>
          <w:delText>4.</w:delText>
        </w:r>
      </w:del>
      <w:del w:id="554" w:author="Marquordt" w:date="2022-05-10T11:43:00Z">
        <w:r w:rsidDel="0005555B">
          <w:rPr>
            <w:lang w:val="en-US" w:eastAsia="en-GB"/>
          </w:rPr>
          <w:delText>5</w:delText>
        </w:r>
      </w:del>
      <w:del w:id="555" w:author="Marquordt" w:date="2022-05-13T12:05:00Z">
        <w:r w:rsidDel="00E30447">
          <w:rPr>
            <w:lang w:val="en-US" w:eastAsia="en-GB"/>
          </w:rPr>
          <w:tab/>
          <w:delText xml:space="preserve">Definition of E-UTRAN/EPC </w:delText>
        </w:r>
      </w:del>
      <w:del w:id="556" w:author="Marquordt" w:date="2022-05-10T10:13:00Z">
        <w:r w:rsidDel="00432BA3">
          <w:rPr>
            <w:lang w:val="en-US" w:eastAsia="en-GB"/>
          </w:rPr>
          <w:delText>ISIM-</w:delText>
        </w:r>
      </w:del>
      <w:del w:id="557" w:author="Marquordt" w:date="2022-05-13T12:05:00Z">
        <w:r w:rsidDel="00E30447">
          <w:rPr>
            <w:lang w:val="en-US" w:eastAsia="en-GB"/>
          </w:rPr>
          <w:delText>UICC</w:delText>
        </w:r>
      </w:del>
    </w:p>
    <w:p w14:paraId="3F4EC3AA" w14:textId="42CCAC58" w:rsidR="00432BA3" w:rsidDel="004D4184" w:rsidRDefault="00D24D6D" w:rsidP="0005555B">
      <w:pPr>
        <w:rPr>
          <w:del w:id="558" w:author="Marquordt" w:date="2022-05-10T10:41:00Z"/>
          <w:lang w:val="en-US" w:eastAsia="en-GB"/>
        </w:rPr>
      </w:pPr>
      <w:moveFromRangeStart w:id="559" w:author="Marquordt" w:date="2022-05-10T10:19:00Z" w:name="move103070391"/>
      <w:moveFrom w:id="560" w:author="Marquordt" w:date="2022-05-10T10:19:00Z">
        <w:del w:id="561" w:author="Marquordt" w:date="2022-05-10T10:41:00Z">
          <w:r w:rsidDel="004D4184">
            <w:rPr>
              <w:lang w:val="en-US" w:eastAsia="en-GB"/>
            </w:rPr>
            <w:delText xml:space="preserve">For tests where the configuration of the E-UTRAN/EPC ISIM-UICC is needed the values provided in clause 4.5 of </w:delText>
          </w:r>
          <w:r w:rsidDel="004D4184">
            <w:delText>TS 31.121 </w:delText>
          </w:r>
          <w:r w:rsidDel="004D4184">
            <w:fldChar w:fldCharType="begin"/>
          </w:r>
          <w:r w:rsidDel="004D4184">
            <w:delInstrText xml:space="preserve"> REF _Ref62645896 \r \h </w:delInstrText>
          </w:r>
        </w:del>
      </w:moveFrom>
      <w:del w:id="562" w:author="Marquordt" w:date="2022-05-13T12:05:00Z">
        <w:r w:rsidR="00522A0F" w:rsidDel="00E30447">
          <w:delInstrText xml:space="preserve"> \* MERGEFORMAT </w:delInstrText>
        </w:r>
      </w:del>
      <w:del w:id="563" w:author="Marquordt" w:date="2022-05-10T10:19:00Z"/>
      <w:moveFrom w:id="564" w:author="Marquordt" w:date="2022-05-10T10:19:00Z">
        <w:del w:id="565" w:author="Marquordt" w:date="2022-05-10T10:41:00Z">
          <w:r w:rsidDel="004D4184">
            <w:fldChar w:fldCharType="separate"/>
          </w:r>
          <w:r w:rsidR="00E70F48" w:rsidDel="004D4184">
            <w:delText>[2]</w:delText>
          </w:r>
          <w:r w:rsidDel="004D4184">
            <w:fldChar w:fldCharType="end"/>
          </w:r>
          <w:r w:rsidDel="004D4184">
            <w:delText xml:space="preserve"> </w:delText>
          </w:r>
          <w:r w:rsidDel="004D4184">
            <w:rPr>
              <w:lang w:val="en-US" w:eastAsia="en-GB"/>
            </w:rPr>
            <w:delText xml:space="preserve">shall be used. Required EFs/DFs not explicitly defined in </w:delText>
          </w:r>
          <w:r w:rsidR="00057384" w:rsidDel="004D4184">
            <w:delText>TS 31.121 </w:delText>
          </w:r>
          <w:r w:rsidR="00057384" w:rsidDel="004D4184">
            <w:fldChar w:fldCharType="begin"/>
          </w:r>
          <w:r w:rsidR="00057384" w:rsidDel="004D4184">
            <w:delInstrText xml:space="preserve"> REF _Ref62645896 \r \h </w:delInstrText>
          </w:r>
        </w:del>
      </w:moveFrom>
      <w:del w:id="566" w:author="Marquordt" w:date="2022-05-13T12:05:00Z">
        <w:r w:rsidR="00522A0F" w:rsidDel="00E30447">
          <w:delInstrText xml:space="preserve"> \* MERGEFORMAT </w:delInstrText>
        </w:r>
      </w:del>
      <w:del w:id="567" w:author="Marquordt" w:date="2022-05-10T10:19:00Z"/>
      <w:moveFrom w:id="568" w:author="Marquordt" w:date="2022-05-10T10:19:00Z">
        <w:del w:id="569" w:author="Marquordt" w:date="2022-05-10T10:41:00Z">
          <w:r w:rsidR="00057384" w:rsidDel="004D4184">
            <w:fldChar w:fldCharType="separate"/>
          </w:r>
          <w:r w:rsidR="00E70F48" w:rsidDel="004D4184">
            <w:delText>[2]</w:delText>
          </w:r>
          <w:r w:rsidR="00057384" w:rsidDel="004D4184">
            <w:fldChar w:fldCharType="end"/>
          </w:r>
          <w:r w:rsidR="00057384" w:rsidDel="004D4184">
            <w:delText xml:space="preserve">, </w:delText>
          </w:r>
          <w:r w:rsidDel="004D4184">
            <w:rPr>
              <w:lang w:val="en-US" w:eastAsia="en-GB"/>
            </w:rPr>
            <w:delText>clause 4.5 ff</w:delText>
          </w:r>
          <w:r w:rsidR="00057384" w:rsidDel="004D4184">
            <w:rPr>
              <w:lang w:val="en-US" w:eastAsia="en-GB"/>
            </w:rPr>
            <w:delText>. shall be configured as d</w:delText>
          </w:r>
          <w:r w:rsidDel="004D4184">
            <w:rPr>
              <w:lang w:val="en-US" w:eastAsia="en-GB"/>
            </w:rPr>
            <w:delText xml:space="preserve">efined </w:delText>
          </w:r>
          <w:r w:rsidR="00057384" w:rsidDel="004D4184">
            <w:rPr>
              <w:lang w:val="en-US" w:eastAsia="en-GB"/>
            </w:rPr>
            <w:delText>in GSMA TS.48 </w:delText>
          </w:r>
          <w:r w:rsidR="00057384" w:rsidDel="004D4184">
            <w:rPr>
              <w:lang w:val="en-US" w:eastAsia="en-GB"/>
            </w:rPr>
            <w:fldChar w:fldCharType="begin"/>
          </w:r>
          <w:r w:rsidR="00057384" w:rsidDel="004D4184">
            <w:rPr>
              <w:lang w:val="en-US" w:eastAsia="en-GB"/>
            </w:rPr>
            <w:delInstrText xml:space="preserve"> REF _Ref62648839 \r \h </w:delInstrText>
          </w:r>
        </w:del>
      </w:moveFrom>
      <w:del w:id="570" w:author="Marquordt" w:date="2022-05-13T12:05:00Z">
        <w:r w:rsidR="00522A0F" w:rsidDel="00E30447">
          <w:rPr>
            <w:lang w:val="en-US" w:eastAsia="en-GB"/>
          </w:rPr>
          <w:delInstrText xml:space="preserve"> \* MERGEFORMAT </w:delInstrText>
        </w:r>
      </w:del>
      <w:del w:id="571" w:author="Marquordt" w:date="2022-05-10T10:19:00Z">
        <w:r w:rsidR="00057384" w:rsidDel="004D4184">
          <w:rPr>
            <w:lang w:val="en-US" w:eastAsia="en-GB"/>
          </w:rPr>
        </w:r>
      </w:del>
      <w:moveFrom w:id="572" w:author="Marquordt" w:date="2022-05-10T10:19:00Z">
        <w:del w:id="573" w:author="Marquordt" w:date="2022-05-10T10:41:00Z">
          <w:r w:rsidR="00057384" w:rsidDel="004D4184">
            <w:rPr>
              <w:lang w:val="en-US" w:eastAsia="en-GB"/>
            </w:rPr>
            <w:fldChar w:fldCharType="separate"/>
          </w:r>
          <w:r w:rsidR="00E70F48" w:rsidDel="004D4184">
            <w:rPr>
              <w:lang w:val="en-US" w:eastAsia="en-GB"/>
            </w:rPr>
            <w:delText>[9]</w:delText>
          </w:r>
          <w:r w:rsidR="00057384" w:rsidDel="004D4184">
            <w:rPr>
              <w:lang w:val="en-US" w:eastAsia="en-GB"/>
            </w:rPr>
            <w:fldChar w:fldCharType="end"/>
          </w:r>
          <w:r w:rsidR="00057384" w:rsidDel="004D4184">
            <w:rPr>
              <w:lang w:val="en-US" w:eastAsia="en-GB"/>
            </w:rPr>
            <w:delText xml:space="preserve">. </w:delText>
          </w:r>
        </w:del>
      </w:moveFrom>
      <w:moveFromRangeEnd w:id="559"/>
    </w:p>
    <w:p w14:paraId="749CD41C" w14:textId="6BCAEE9A" w:rsidR="00432BA3" w:rsidDel="00E30447" w:rsidRDefault="00057384" w:rsidP="00946B0F">
      <w:pPr>
        <w:overflowPunct/>
        <w:spacing w:after="0"/>
        <w:textAlignment w:val="auto"/>
        <w:rPr>
          <w:del w:id="574" w:author="Marquordt" w:date="2022-05-13T12:05:00Z"/>
          <w:lang w:val="en-US" w:eastAsia="en-GB"/>
        </w:rPr>
      </w:pPr>
      <w:del w:id="575" w:author="Marquordt" w:date="2022-05-10T10:41:00Z">
        <w:r w:rsidDel="004D4184">
          <w:rPr>
            <w:lang w:val="en-US" w:eastAsia="en-GB"/>
          </w:rPr>
          <w:delText xml:space="preserve">If </w:delText>
        </w:r>
      </w:del>
      <w:del w:id="576" w:author="Marquordt" w:date="2022-05-13T12:05:00Z">
        <w:r w:rsidDel="00E30447">
          <w:rPr>
            <w:lang w:val="en-US" w:eastAsia="en-GB"/>
          </w:rPr>
          <w:delText xml:space="preserve">EF/DF definitions </w:delText>
        </w:r>
      </w:del>
      <w:del w:id="577" w:author="Marquordt" w:date="2022-05-10T10:41:00Z">
        <w:r w:rsidDel="004D4184">
          <w:rPr>
            <w:lang w:val="en-US" w:eastAsia="en-GB"/>
          </w:rPr>
          <w:delText xml:space="preserve">are </w:delText>
        </w:r>
      </w:del>
      <w:del w:id="578" w:author="Marquordt" w:date="2022-05-13T12:05:00Z">
        <w:r w:rsidDel="00E30447">
          <w:rPr>
            <w:lang w:val="en-US" w:eastAsia="en-GB"/>
          </w:rPr>
          <w:delText xml:space="preserve">provided in the </w:delText>
        </w:r>
      </w:del>
      <w:del w:id="579" w:author="Marquordt" w:date="2022-05-10T10:41:00Z">
        <w:r w:rsidDel="004D4184">
          <w:rPr>
            <w:lang w:val="en-US" w:eastAsia="en-GB"/>
          </w:rPr>
          <w:delText xml:space="preserve">initial </w:delText>
        </w:r>
      </w:del>
      <w:del w:id="580" w:author="Marquordt" w:date="2022-05-13T12:05:00Z">
        <w:r w:rsidDel="00E30447">
          <w:rPr>
            <w:lang w:val="en-US" w:eastAsia="en-GB"/>
          </w:rPr>
          <w:delText xml:space="preserve">condition clause of a test case/sequence </w:delText>
        </w:r>
      </w:del>
      <w:del w:id="581" w:author="Marquordt" w:date="2022-05-10T10:42:00Z">
        <w:r w:rsidDel="004D4184">
          <w:rPr>
            <w:lang w:val="en-US" w:eastAsia="en-GB"/>
          </w:rPr>
          <w:delText xml:space="preserve">the provided values </w:delText>
        </w:r>
      </w:del>
      <w:del w:id="582" w:author="Marquordt" w:date="2022-05-13T12:05:00Z">
        <w:r w:rsidDel="00E30447">
          <w:rPr>
            <w:lang w:val="en-US" w:eastAsia="en-GB"/>
          </w:rPr>
          <w:delText>take precedence over values defined as default.</w:delText>
        </w:r>
      </w:del>
    </w:p>
    <w:p w14:paraId="678BF70D" w14:textId="3F5BA3EC" w:rsidR="00057384" w:rsidDel="00E30447" w:rsidRDefault="00057384" w:rsidP="00946B0F">
      <w:pPr>
        <w:pStyle w:val="Heading3"/>
        <w:rPr>
          <w:del w:id="583" w:author="Marquordt" w:date="2022-05-13T12:05:00Z"/>
          <w:lang w:val="en-US" w:eastAsia="en-GB"/>
        </w:rPr>
      </w:pPr>
      <w:del w:id="584" w:author="Marquordt" w:date="2022-05-13T12:05:00Z">
        <w:r w:rsidDel="00E30447">
          <w:rPr>
            <w:lang w:val="en-US" w:eastAsia="en-GB"/>
          </w:rPr>
          <w:delText>4.6</w:delText>
        </w:r>
        <w:r w:rsidDel="00E30447">
          <w:rPr>
            <w:lang w:val="en-US" w:eastAsia="en-GB"/>
          </w:rPr>
          <w:tab/>
          <w:delText>Definition of ACSGL/OCSGL E-UTRAN/EPC UICC</w:delText>
        </w:r>
      </w:del>
    </w:p>
    <w:p w14:paraId="7F9188FB" w14:textId="7B199CC8" w:rsidR="00057384" w:rsidDel="00946B0F" w:rsidRDefault="00057384" w:rsidP="00057384">
      <w:pPr>
        <w:rPr>
          <w:del w:id="585" w:author="Marquordt" w:date="2022-05-10T16:17:00Z"/>
          <w:lang w:val="en-US" w:eastAsia="en-GB"/>
        </w:rPr>
      </w:pPr>
      <w:del w:id="586" w:author="Marquordt" w:date="2022-05-10T16:17:00Z">
        <w:r w:rsidDel="00946B0F">
          <w:rPr>
            <w:lang w:val="en-US" w:eastAsia="en-GB"/>
          </w:rPr>
          <w:delText xml:space="preserve">For tests where the configuration of the </w:delText>
        </w:r>
        <w:r w:rsidRPr="00057384" w:rsidDel="00946B0F">
          <w:rPr>
            <w:lang w:val="en-US" w:eastAsia="en-GB"/>
          </w:rPr>
          <w:delText>ACSGL/OCSGL E-UTRAN/EPC UICC</w:delText>
        </w:r>
        <w:r w:rsidDel="00946B0F">
          <w:rPr>
            <w:lang w:val="en-US" w:eastAsia="en-GB"/>
          </w:rPr>
          <w:delText xml:space="preserve"> is needed the values provided in clause 4.6 of </w:delText>
        </w:r>
        <w:r w:rsidDel="00946B0F">
          <w:delText>TS 31.121 </w:delText>
        </w:r>
        <w:r w:rsidDel="00946B0F">
          <w:fldChar w:fldCharType="begin"/>
        </w:r>
        <w:r w:rsidDel="00946B0F">
          <w:delInstrText xml:space="preserve"> REF _Ref62645896 \r \h </w:delInstrText>
        </w:r>
        <w:r w:rsidDel="00946B0F">
          <w:fldChar w:fldCharType="separate"/>
        </w:r>
        <w:r w:rsidR="00E70F48" w:rsidDel="00946B0F">
          <w:delText>[2]</w:delText>
        </w:r>
        <w:r w:rsidDel="00946B0F">
          <w:fldChar w:fldCharType="end"/>
        </w:r>
        <w:r w:rsidDel="00946B0F">
          <w:delText xml:space="preserve"> </w:delText>
        </w:r>
        <w:r w:rsidDel="00946B0F">
          <w:rPr>
            <w:lang w:val="en-US" w:eastAsia="en-GB"/>
          </w:rPr>
          <w:delText xml:space="preserve">shall be used. Required EFs/DFs not explicitly defined in </w:delText>
        </w:r>
        <w:r w:rsidDel="00946B0F">
          <w:delText>TS 31.121 </w:delText>
        </w:r>
        <w:r w:rsidDel="00946B0F">
          <w:fldChar w:fldCharType="begin"/>
        </w:r>
        <w:r w:rsidDel="00946B0F">
          <w:delInstrText xml:space="preserve"> REF _Ref62645896 \r \h </w:delInstrText>
        </w:r>
        <w:r w:rsidDel="00946B0F">
          <w:fldChar w:fldCharType="separate"/>
        </w:r>
        <w:r w:rsidR="00E70F48" w:rsidDel="00946B0F">
          <w:delText>[2]</w:delText>
        </w:r>
        <w:r w:rsidDel="00946B0F">
          <w:fldChar w:fldCharType="end"/>
        </w:r>
        <w:r w:rsidDel="00946B0F">
          <w:delText xml:space="preserve">, </w:delText>
        </w:r>
        <w:r w:rsidDel="00946B0F">
          <w:rPr>
            <w:lang w:val="en-US" w:eastAsia="en-GB"/>
          </w:rPr>
          <w:delText>clause 4.6 ff. shall be configured as defined in GSMA TS.48 </w:delText>
        </w:r>
        <w:r w:rsidDel="00946B0F">
          <w:rPr>
            <w:lang w:val="en-US" w:eastAsia="en-GB"/>
          </w:rPr>
          <w:fldChar w:fldCharType="begin"/>
        </w:r>
        <w:r w:rsidDel="00946B0F">
          <w:rPr>
            <w:lang w:val="en-US" w:eastAsia="en-GB"/>
          </w:rPr>
          <w:delInstrText xml:space="preserve"> REF _Ref62648839 \r \h </w:delInstrText>
        </w:r>
        <w:r w:rsidDel="00946B0F">
          <w:rPr>
            <w:lang w:val="en-US" w:eastAsia="en-GB"/>
          </w:rPr>
        </w:r>
        <w:r w:rsidDel="00946B0F">
          <w:rPr>
            <w:lang w:val="en-US" w:eastAsia="en-GB"/>
          </w:rPr>
          <w:fldChar w:fldCharType="separate"/>
        </w:r>
        <w:r w:rsidR="00E70F48" w:rsidDel="00946B0F">
          <w:rPr>
            <w:lang w:val="en-US" w:eastAsia="en-GB"/>
          </w:rPr>
          <w:delText>[9]</w:delText>
        </w:r>
        <w:r w:rsidDel="00946B0F">
          <w:rPr>
            <w:lang w:val="en-US" w:eastAsia="en-GB"/>
          </w:rPr>
          <w:fldChar w:fldCharType="end"/>
        </w:r>
        <w:r w:rsidDel="00946B0F">
          <w:rPr>
            <w:lang w:val="en-US" w:eastAsia="en-GB"/>
          </w:rPr>
          <w:delText xml:space="preserve">. </w:delText>
        </w:r>
      </w:del>
    </w:p>
    <w:p w14:paraId="0D410E88" w14:textId="30E477E4" w:rsidR="00057384" w:rsidRPr="00057384" w:rsidDel="00E30447" w:rsidRDefault="00057384" w:rsidP="00057384">
      <w:pPr>
        <w:rPr>
          <w:del w:id="587" w:author="Marquordt" w:date="2022-05-13T12:05:00Z"/>
          <w:lang w:val="en-US" w:eastAsia="en-GB"/>
        </w:rPr>
      </w:pPr>
      <w:del w:id="588" w:author="Marquordt" w:date="2022-05-10T16:17:00Z">
        <w:r w:rsidDel="00946B0F">
          <w:rPr>
            <w:lang w:val="en-US" w:eastAsia="en-GB"/>
          </w:rPr>
          <w:delText xml:space="preserve">If </w:delText>
        </w:r>
      </w:del>
      <w:del w:id="589" w:author="Marquordt" w:date="2022-05-13T12:05:00Z">
        <w:r w:rsidDel="00E30447">
          <w:rPr>
            <w:lang w:val="en-US" w:eastAsia="en-GB"/>
          </w:rPr>
          <w:delText xml:space="preserve">EF/DF definitions </w:delText>
        </w:r>
      </w:del>
      <w:del w:id="590" w:author="Marquordt" w:date="2022-05-10T16:17:00Z">
        <w:r w:rsidDel="00946B0F">
          <w:rPr>
            <w:lang w:val="en-US" w:eastAsia="en-GB"/>
          </w:rPr>
          <w:delText xml:space="preserve">are </w:delText>
        </w:r>
      </w:del>
      <w:del w:id="591" w:author="Marquordt" w:date="2022-05-13T12:05:00Z">
        <w:r w:rsidDel="00E30447">
          <w:rPr>
            <w:lang w:val="en-US" w:eastAsia="en-GB"/>
          </w:rPr>
          <w:delText xml:space="preserve">provided in the </w:delText>
        </w:r>
      </w:del>
      <w:del w:id="592" w:author="Marquordt" w:date="2022-05-10T16:17:00Z">
        <w:r w:rsidDel="00946B0F">
          <w:rPr>
            <w:lang w:val="en-US" w:eastAsia="en-GB"/>
          </w:rPr>
          <w:delText xml:space="preserve">initial </w:delText>
        </w:r>
      </w:del>
      <w:del w:id="593" w:author="Marquordt" w:date="2022-05-13T12:05:00Z">
        <w:r w:rsidDel="00E30447">
          <w:rPr>
            <w:lang w:val="en-US" w:eastAsia="en-GB"/>
          </w:rPr>
          <w:delText xml:space="preserve">condition clause of a test case/sequence </w:delText>
        </w:r>
      </w:del>
      <w:del w:id="594" w:author="Marquordt" w:date="2022-05-10T16:18:00Z">
        <w:r w:rsidDel="00946B0F">
          <w:rPr>
            <w:lang w:val="en-US" w:eastAsia="en-GB"/>
          </w:rPr>
          <w:delText xml:space="preserve">the provided values </w:delText>
        </w:r>
      </w:del>
      <w:del w:id="595" w:author="Marquordt" w:date="2022-05-13T12:05:00Z">
        <w:r w:rsidDel="00E30447">
          <w:rPr>
            <w:lang w:val="en-US" w:eastAsia="en-GB"/>
          </w:rPr>
          <w:delText>take precedence over values defined as default.</w:delText>
        </w:r>
      </w:del>
    </w:p>
    <w:p w14:paraId="1EB07DEF" w14:textId="0B5092D2" w:rsidR="00057384" w:rsidDel="00E30447" w:rsidRDefault="00057384">
      <w:pPr>
        <w:pStyle w:val="Heading3"/>
        <w:rPr>
          <w:del w:id="596" w:author="Marquordt" w:date="2022-05-13T12:05:00Z"/>
          <w:lang w:val="en-US" w:eastAsia="en-GB"/>
        </w:rPr>
        <w:pPrChange w:id="597" w:author="Marquordt" w:date="2022-05-10T16:19:00Z">
          <w:pPr>
            <w:pStyle w:val="Heading2"/>
          </w:pPr>
        </w:pPrChange>
      </w:pPr>
      <w:del w:id="598" w:author="Marquordt" w:date="2022-05-13T12:05:00Z">
        <w:r w:rsidDel="00E30447">
          <w:rPr>
            <w:lang w:val="en-US" w:eastAsia="en-GB"/>
          </w:rPr>
          <w:delText>4.</w:delText>
        </w:r>
      </w:del>
      <w:del w:id="599" w:author="Marquordt" w:date="2022-05-10T16:19:00Z">
        <w:r w:rsidDel="00946B0F">
          <w:rPr>
            <w:lang w:val="en-US" w:eastAsia="en-GB"/>
          </w:rPr>
          <w:delText>7</w:delText>
        </w:r>
      </w:del>
      <w:del w:id="600" w:author="Marquordt" w:date="2022-05-13T12:05:00Z">
        <w:r w:rsidDel="00E30447">
          <w:rPr>
            <w:lang w:val="en-US" w:eastAsia="en-GB"/>
          </w:rPr>
          <w:tab/>
          <w:delText>Definition of Non Access Stratum Configuration UICC</w:delText>
        </w:r>
      </w:del>
    </w:p>
    <w:p w14:paraId="73DBE98D" w14:textId="4AA2F6BF" w:rsidR="00057384" w:rsidDel="00E30447" w:rsidRDefault="00057384" w:rsidP="00057384">
      <w:pPr>
        <w:rPr>
          <w:del w:id="601" w:author="Marquordt" w:date="2022-05-13T12:05:00Z"/>
          <w:lang w:val="en-US" w:eastAsia="en-GB"/>
        </w:rPr>
      </w:pPr>
      <w:del w:id="602" w:author="Marquordt" w:date="2022-05-10T16:19:00Z">
        <w:r w:rsidDel="00946B0F">
          <w:rPr>
            <w:lang w:val="en-US" w:eastAsia="en-GB"/>
          </w:rPr>
          <w:delText xml:space="preserve">For tests where the configuration of the </w:delText>
        </w:r>
      </w:del>
      <w:del w:id="603" w:author="Marquordt" w:date="2022-05-13T12:05:00Z">
        <w:r w:rsidRPr="00057384" w:rsidDel="00E30447">
          <w:rPr>
            <w:lang w:val="en-US" w:eastAsia="en-GB"/>
          </w:rPr>
          <w:delText>Non Access Stratum Configuration UICC</w:delText>
        </w:r>
        <w:r w:rsidDel="00E30447">
          <w:rPr>
            <w:lang w:val="en-US" w:eastAsia="en-GB"/>
          </w:rPr>
          <w:delText xml:space="preserve"> </w:delText>
        </w:r>
      </w:del>
      <w:del w:id="604" w:author="Marquordt" w:date="2022-05-10T16:21:00Z">
        <w:r w:rsidDel="00946B0F">
          <w:rPr>
            <w:lang w:val="en-US" w:eastAsia="en-GB"/>
          </w:rPr>
          <w:delText xml:space="preserve">is needed the values provided in </w:delText>
        </w:r>
      </w:del>
      <w:del w:id="605" w:author="Marquordt" w:date="2022-05-13T12:05:00Z">
        <w:r w:rsidDel="00E30447">
          <w:rPr>
            <w:lang w:val="en-US" w:eastAsia="en-GB"/>
          </w:rPr>
          <w:delText xml:space="preserve">clause 4.7 </w:delText>
        </w:r>
      </w:del>
      <w:del w:id="606" w:author="Marquordt" w:date="2022-05-10T16:21:00Z">
        <w:r w:rsidDel="00946B0F">
          <w:rPr>
            <w:lang w:val="en-US" w:eastAsia="en-GB"/>
          </w:rPr>
          <w:delText xml:space="preserve">of </w:delText>
        </w:r>
        <w:r w:rsidDel="00946B0F">
          <w:delText>TS 31.121 </w:delText>
        </w:r>
        <w:r w:rsidDel="00946B0F">
          <w:fldChar w:fldCharType="begin"/>
        </w:r>
        <w:r w:rsidDel="00946B0F">
          <w:delInstrText xml:space="preserve"> REF _Ref62645896 \r \h </w:delInstrText>
        </w:r>
        <w:r w:rsidDel="00946B0F">
          <w:fldChar w:fldCharType="separate"/>
        </w:r>
        <w:r w:rsidR="00E70F48" w:rsidDel="00946B0F">
          <w:delText>[2]</w:delText>
        </w:r>
        <w:r w:rsidDel="00946B0F">
          <w:fldChar w:fldCharType="end"/>
        </w:r>
        <w:r w:rsidDel="00946B0F">
          <w:delText xml:space="preserve"> </w:delText>
        </w:r>
        <w:r w:rsidDel="00946B0F">
          <w:rPr>
            <w:lang w:val="en-US" w:eastAsia="en-GB"/>
          </w:rPr>
          <w:delText xml:space="preserve">shall be used. Required EFs/DFs not explicitly defined in </w:delText>
        </w:r>
        <w:r w:rsidDel="00946B0F">
          <w:delText>TS 31.121 </w:delText>
        </w:r>
        <w:r w:rsidDel="00946B0F">
          <w:fldChar w:fldCharType="begin"/>
        </w:r>
        <w:r w:rsidDel="00946B0F">
          <w:delInstrText xml:space="preserve"> REF _Ref62645896 \r \h </w:delInstrText>
        </w:r>
        <w:r w:rsidDel="00946B0F">
          <w:fldChar w:fldCharType="separate"/>
        </w:r>
        <w:r w:rsidR="00E70F48" w:rsidDel="00946B0F">
          <w:delText>[2]</w:delText>
        </w:r>
        <w:r w:rsidDel="00946B0F">
          <w:fldChar w:fldCharType="end"/>
        </w:r>
        <w:r w:rsidDel="00946B0F">
          <w:delText xml:space="preserve">, </w:delText>
        </w:r>
        <w:r w:rsidDel="00946B0F">
          <w:rPr>
            <w:lang w:val="en-US" w:eastAsia="en-GB"/>
          </w:rPr>
          <w:delText>clause 4.6 ff. shall be configured as defined in GSMA TS.48 </w:delText>
        </w:r>
        <w:r w:rsidDel="00946B0F">
          <w:rPr>
            <w:lang w:val="en-US" w:eastAsia="en-GB"/>
          </w:rPr>
          <w:fldChar w:fldCharType="begin"/>
        </w:r>
        <w:r w:rsidDel="00946B0F">
          <w:rPr>
            <w:lang w:val="en-US" w:eastAsia="en-GB"/>
          </w:rPr>
          <w:delInstrText xml:space="preserve"> REF _Ref62648839 \r \h </w:delInstrText>
        </w:r>
        <w:r w:rsidDel="00946B0F">
          <w:rPr>
            <w:lang w:val="en-US" w:eastAsia="en-GB"/>
          </w:rPr>
        </w:r>
        <w:r w:rsidDel="00946B0F">
          <w:rPr>
            <w:lang w:val="en-US" w:eastAsia="en-GB"/>
          </w:rPr>
          <w:fldChar w:fldCharType="separate"/>
        </w:r>
        <w:r w:rsidR="00E70F48" w:rsidDel="00946B0F">
          <w:rPr>
            <w:lang w:val="en-US" w:eastAsia="en-GB"/>
          </w:rPr>
          <w:delText>[9]</w:delText>
        </w:r>
        <w:r w:rsidDel="00946B0F">
          <w:rPr>
            <w:lang w:val="en-US" w:eastAsia="en-GB"/>
          </w:rPr>
          <w:fldChar w:fldCharType="end"/>
        </w:r>
      </w:del>
      <w:del w:id="607" w:author="Marquordt" w:date="2022-05-13T12:05:00Z">
        <w:r w:rsidDel="00E30447">
          <w:rPr>
            <w:lang w:val="en-US" w:eastAsia="en-GB"/>
          </w:rPr>
          <w:delText xml:space="preserve">. </w:delText>
        </w:r>
      </w:del>
    </w:p>
    <w:p w14:paraId="569BBB1C" w14:textId="48CE3A34" w:rsidR="00057384" w:rsidRPr="00057384" w:rsidDel="00E30447" w:rsidRDefault="00057384" w:rsidP="00057384">
      <w:pPr>
        <w:rPr>
          <w:del w:id="608" w:author="Marquordt" w:date="2022-05-13T12:05:00Z"/>
          <w:lang w:val="en-US" w:eastAsia="en-GB"/>
        </w:rPr>
      </w:pPr>
      <w:del w:id="609" w:author="Marquordt" w:date="2022-05-10T16:22:00Z">
        <w:r w:rsidDel="00946B0F">
          <w:rPr>
            <w:lang w:val="en-US" w:eastAsia="en-GB"/>
          </w:rPr>
          <w:delText xml:space="preserve">If </w:delText>
        </w:r>
      </w:del>
      <w:del w:id="610" w:author="Marquordt" w:date="2022-05-13T12:05:00Z">
        <w:r w:rsidDel="00E30447">
          <w:rPr>
            <w:lang w:val="en-US" w:eastAsia="en-GB"/>
          </w:rPr>
          <w:delText xml:space="preserve">EF/DF definitions </w:delText>
        </w:r>
      </w:del>
      <w:del w:id="611" w:author="Marquordt" w:date="2022-05-10T16:22:00Z">
        <w:r w:rsidDel="00946B0F">
          <w:rPr>
            <w:lang w:val="en-US" w:eastAsia="en-GB"/>
          </w:rPr>
          <w:delText xml:space="preserve">are </w:delText>
        </w:r>
      </w:del>
      <w:del w:id="612" w:author="Marquordt" w:date="2022-05-13T12:05:00Z">
        <w:r w:rsidDel="00E30447">
          <w:rPr>
            <w:lang w:val="en-US" w:eastAsia="en-GB"/>
          </w:rPr>
          <w:delText xml:space="preserve">provided in the </w:delText>
        </w:r>
      </w:del>
      <w:del w:id="613" w:author="Marquordt" w:date="2022-05-10T16:22:00Z">
        <w:r w:rsidDel="00946B0F">
          <w:rPr>
            <w:lang w:val="en-US" w:eastAsia="en-GB"/>
          </w:rPr>
          <w:delText xml:space="preserve">initial </w:delText>
        </w:r>
      </w:del>
      <w:del w:id="614" w:author="Marquordt" w:date="2022-05-13T12:05:00Z">
        <w:r w:rsidDel="00E30447">
          <w:rPr>
            <w:lang w:val="en-US" w:eastAsia="en-GB"/>
          </w:rPr>
          <w:delText xml:space="preserve">condition clause of a test case/sequence </w:delText>
        </w:r>
      </w:del>
      <w:del w:id="615" w:author="Marquordt" w:date="2022-05-10T16:23:00Z">
        <w:r w:rsidDel="00946B0F">
          <w:rPr>
            <w:lang w:val="en-US" w:eastAsia="en-GB"/>
          </w:rPr>
          <w:delText xml:space="preserve">the provided values </w:delText>
        </w:r>
      </w:del>
      <w:del w:id="616" w:author="Marquordt" w:date="2022-05-13T12:05:00Z">
        <w:r w:rsidDel="00E30447">
          <w:rPr>
            <w:lang w:val="en-US" w:eastAsia="en-GB"/>
          </w:rPr>
          <w:delText>take precedence over values defined as default.</w:delText>
        </w:r>
      </w:del>
    </w:p>
    <w:p w14:paraId="53187C41" w14:textId="650DC771" w:rsidR="00057384" w:rsidDel="00E30447" w:rsidRDefault="00057384">
      <w:pPr>
        <w:pStyle w:val="Heading3"/>
        <w:rPr>
          <w:del w:id="617" w:author="Marquordt" w:date="2022-05-13T12:05:00Z"/>
          <w:lang w:val="en-US" w:eastAsia="en-GB"/>
        </w:rPr>
        <w:pPrChange w:id="618" w:author="Marquordt" w:date="2022-05-10T16:29:00Z">
          <w:pPr>
            <w:pStyle w:val="Heading2"/>
          </w:pPr>
        </w:pPrChange>
      </w:pPr>
      <w:del w:id="619" w:author="Marquordt" w:date="2022-05-13T12:05:00Z">
        <w:r w:rsidDel="00E30447">
          <w:rPr>
            <w:lang w:val="en-US" w:eastAsia="en-GB"/>
          </w:rPr>
          <w:delText>4.</w:delText>
        </w:r>
      </w:del>
      <w:del w:id="620" w:author="Marquordt" w:date="2022-05-10T16:29:00Z">
        <w:r w:rsidDel="000E7D8E">
          <w:rPr>
            <w:lang w:val="en-US" w:eastAsia="en-GB"/>
          </w:rPr>
          <w:delText>8</w:delText>
        </w:r>
      </w:del>
      <w:del w:id="621" w:author="Marquordt" w:date="2022-05-13T12:05:00Z">
        <w:r w:rsidDel="00E30447">
          <w:rPr>
            <w:lang w:val="en-US" w:eastAsia="en-GB"/>
          </w:rPr>
          <w:tab/>
          <w:delText>Definition of Non Access Stratum Configuration of EUTRAN/EPC UICC</w:delText>
        </w:r>
      </w:del>
    </w:p>
    <w:p w14:paraId="41B47C3F" w14:textId="0C4AAFC5" w:rsidR="00057384" w:rsidDel="00E30447" w:rsidRDefault="00057384" w:rsidP="00057384">
      <w:pPr>
        <w:rPr>
          <w:del w:id="622" w:author="Marquordt" w:date="2022-05-13T12:05:00Z"/>
          <w:lang w:val="en-US" w:eastAsia="en-GB"/>
        </w:rPr>
      </w:pPr>
      <w:del w:id="623" w:author="Marquordt" w:date="2022-05-10T16:23:00Z">
        <w:r w:rsidDel="00946B0F">
          <w:rPr>
            <w:lang w:val="en-US" w:eastAsia="en-GB"/>
          </w:rPr>
          <w:delText xml:space="preserve">For tests where the configuration </w:delText>
        </w:r>
      </w:del>
      <w:del w:id="624" w:author="Marquordt" w:date="2022-05-13T12:05:00Z">
        <w:r w:rsidDel="00E30447">
          <w:rPr>
            <w:lang w:val="en-US" w:eastAsia="en-GB"/>
          </w:rPr>
          <w:delText xml:space="preserve">of the Non Access Stratum Configuration of EUTRAN/EPC UICC </w:delText>
        </w:r>
      </w:del>
      <w:del w:id="625" w:author="Marquordt" w:date="2022-05-10T16:24:00Z">
        <w:r w:rsidDel="00946B0F">
          <w:rPr>
            <w:lang w:val="en-US" w:eastAsia="en-GB"/>
          </w:rPr>
          <w:delText xml:space="preserve">is needed the values provided in </w:delText>
        </w:r>
      </w:del>
      <w:del w:id="626" w:author="Marquordt" w:date="2022-05-13T12:05:00Z">
        <w:r w:rsidDel="00E30447">
          <w:rPr>
            <w:lang w:val="en-US" w:eastAsia="en-GB"/>
          </w:rPr>
          <w:delText xml:space="preserve">clause 4.8 </w:delText>
        </w:r>
      </w:del>
      <w:del w:id="627" w:author="Marquordt" w:date="2022-05-10T16:24:00Z">
        <w:r w:rsidDel="00946B0F">
          <w:rPr>
            <w:lang w:val="en-US" w:eastAsia="en-GB"/>
          </w:rPr>
          <w:delText xml:space="preserve">of </w:delText>
        </w:r>
        <w:r w:rsidDel="00946B0F">
          <w:delText>TS 31.121 </w:delText>
        </w:r>
        <w:r w:rsidDel="00946B0F">
          <w:fldChar w:fldCharType="begin"/>
        </w:r>
        <w:r w:rsidDel="00946B0F">
          <w:delInstrText xml:space="preserve"> REF _Ref62645896 \r \h </w:delInstrText>
        </w:r>
        <w:r w:rsidDel="00946B0F">
          <w:fldChar w:fldCharType="separate"/>
        </w:r>
        <w:r w:rsidR="00E70F48" w:rsidDel="00946B0F">
          <w:delText>[2]</w:delText>
        </w:r>
        <w:r w:rsidDel="00946B0F">
          <w:fldChar w:fldCharType="end"/>
        </w:r>
        <w:r w:rsidDel="00946B0F">
          <w:delText xml:space="preserve"> </w:delText>
        </w:r>
        <w:r w:rsidDel="00946B0F">
          <w:rPr>
            <w:lang w:val="en-US" w:eastAsia="en-GB"/>
          </w:rPr>
          <w:delText xml:space="preserve">shall be used. Required EFs/DFs not explicitly defined in </w:delText>
        </w:r>
        <w:r w:rsidDel="00946B0F">
          <w:delText>TS 31.121 </w:delText>
        </w:r>
        <w:r w:rsidDel="00946B0F">
          <w:fldChar w:fldCharType="begin"/>
        </w:r>
        <w:r w:rsidDel="00946B0F">
          <w:delInstrText xml:space="preserve"> REF _Ref62645896 \r \h </w:delInstrText>
        </w:r>
        <w:r w:rsidDel="00946B0F">
          <w:fldChar w:fldCharType="separate"/>
        </w:r>
        <w:r w:rsidR="00E70F48" w:rsidDel="00946B0F">
          <w:delText>[2]</w:delText>
        </w:r>
        <w:r w:rsidDel="00946B0F">
          <w:fldChar w:fldCharType="end"/>
        </w:r>
        <w:r w:rsidDel="00946B0F">
          <w:delText xml:space="preserve">, </w:delText>
        </w:r>
        <w:r w:rsidDel="00946B0F">
          <w:rPr>
            <w:lang w:val="en-US" w:eastAsia="en-GB"/>
          </w:rPr>
          <w:delText>clause 4.8 ff. shall be configured as defined in GSMA TS.48 </w:delText>
        </w:r>
        <w:r w:rsidDel="00946B0F">
          <w:rPr>
            <w:lang w:val="en-US" w:eastAsia="en-GB"/>
          </w:rPr>
          <w:fldChar w:fldCharType="begin"/>
        </w:r>
        <w:r w:rsidDel="00946B0F">
          <w:rPr>
            <w:lang w:val="en-US" w:eastAsia="en-GB"/>
          </w:rPr>
          <w:delInstrText xml:space="preserve"> REF _Ref62648839 \r \h </w:delInstrText>
        </w:r>
        <w:r w:rsidDel="00946B0F">
          <w:rPr>
            <w:lang w:val="en-US" w:eastAsia="en-GB"/>
          </w:rPr>
        </w:r>
        <w:r w:rsidDel="00946B0F">
          <w:rPr>
            <w:lang w:val="en-US" w:eastAsia="en-GB"/>
          </w:rPr>
          <w:fldChar w:fldCharType="separate"/>
        </w:r>
        <w:r w:rsidR="00E70F48" w:rsidDel="00946B0F">
          <w:rPr>
            <w:lang w:val="en-US" w:eastAsia="en-GB"/>
          </w:rPr>
          <w:delText>[9]</w:delText>
        </w:r>
        <w:r w:rsidDel="00946B0F">
          <w:rPr>
            <w:lang w:val="en-US" w:eastAsia="en-GB"/>
          </w:rPr>
          <w:fldChar w:fldCharType="end"/>
        </w:r>
      </w:del>
      <w:del w:id="628" w:author="Marquordt" w:date="2022-05-13T12:05:00Z">
        <w:r w:rsidDel="00E30447">
          <w:rPr>
            <w:lang w:val="en-US" w:eastAsia="en-GB"/>
          </w:rPr>
          <w:delText xml:space="preserve">. </w:delText>
        </w:r>
      </w:del>
    </w:p>
    <w:p w14:paraId="440F426C" w14:textId="1CE7CCD9" w:rsidR="00057384" w:rsidRPr="00057384" w:rsidDel="00E30447" w:rsidRDefault="00057384" w:rsidP="00057384">
      <w:pPr>
        <w:rPr>
          <w:del w:id="629" w:author="Marquordt" w:date="2022-05-13T12:05:00Z"/>
          <w:lang w:val="en-US" w:eastAsia="en-GB"/>
        </w:rPr>
      </w:pPr>
      <w:del w:id="630" w:author="Marquordt" w:date="2022-05-10T16:25:00Z">
        <w:r w:rsidDel="00946B0F">
          <w:rPr>
            <w:lang w:val="en-US" w:eastAsia="en-GB"/>
          </w:rPr>
          <w:delText xml:space="preserve">If </w:delText>
        </w:r>
      </w:del>
      <w:del w:id="631" w:author="Marquordt" w:date="2022-05-13T12:05:00Z">
        <w:r w:rsidDel="00E30447">
          <w:rPr>
            <w:lang w:val="en-US" w:eastAsia="en-GB"/>
          </w:rPr>
          <w:delText>EF/DF definitions</w:delText>
        </w:r>
      </w:del>
      <w:del w:id="632" w:author="Marquordt" w:date="2022-05-10T16:25:00Z">
        <w:r w:rsidDel="00946B0F">
          <w:rPr>
            <w:lang w:val="en-US" w:eastAsia="en-GB"/>
          </w:rPr>
          <w:delText xml:space="preserve"> are</w:delText>
        </w:r>
      </w:del>
      <w:del w:id="633" w:author="Marquordt" w:date="2022-05-13T12:05:00Z">
        <w:r w:rsidDel="00E30447">
          <w:rPr>
            <w:lang w:val="en-US" w:eastAsia="en-GB"/>
          </w:rPr>
          <w:delText xml:space="preserve"> provided in the </w:delText>
        </w:r>
      </w:del>
      <w:del w:id="634" w:author="Marquordt" w:date="2022-05-10T16:25:00Z">
        <w:r w:rsidDel="00946B0F">
          <w:rPr>
            <w:lang w:val="en-US" w:eastAsia="en-GB"/>
          </w:rPr>
          <w:delText xml:space="preserve">initial </w:delText>
        </w:r>
      </w:del>
      <w:del w:id="635" w:author="Marquordt" w:date="2022-05-13T12:05:00Z">
        <w:r w:rsidDel="00E30447">
          <w:rPr>
            <w:lang w:val="en-US" w:eastAsia="en-GB"/>
          </w:rPr>
          <w:delText xml:space="preserve">condition clause of a test case/sequence </w:delText>
        </w:r>
      </w:del>
      <w:del w:id="636" w:author="Marquordt" w:date="2022-05-10T16:25:00Z">
        <w:r w:rsidDel="00946B0F">
          <w:rPr>
            <w:lang w:val="en-US" w:eastAsia="en-GB"/>
          </w:rPr>
          <w:delText xml:space="preserve">the provided values </w:delText>
        </w:r>
      </w:del>
      <w:del w:id="637" w:author="Marquordt" w:date="2022-05-13T12:05:00Z">
        <w:r w:rsidDel="00E30447">
          <w:rPr>
            <w:lang w:val="en-US" w:eastAsia="en-GB"/>
          </w:rPr>
          <w:delText>take precedence over values defined as default.</w:delText>
        </w:r>
      </w:del>
    </w:p>
    <w:p w14:paraId="7A2973D0" w14:textId="41F7A389" w:rsidR="00057384" w:rsidDel="00E30447" w:rsidRDefault="00057384">
      <w:pPr>
        <w:pStyle w:val="Heading3"/>
        <w:rPr>
          <w:del w:id="638" w:author="Marquordt" w:date="2022-05-13T12:05:00Z"/>
          <w:lang w:val="en-US" w:eastAsia="en-GB"/>
        </w:rPr>
        <w:pPrChange w:id="639" w:author="Marquordt" w:date="2022-05-10T16:30:00Z">
          <w:pPr>
            <w:pStyle w:val="Heading2"/>
          </w:pPr>
        </w:pPrChange>
      </w:pPr>
      <w:del w:id="640" w:author="Marquordt" w:date="2022-05-13T12:05:00Z">
        <w:r w:rsidDel="00E30447">
          <w:rPr>
            <w:lang w:val="en-US" w:eastAsia="en-GB"/>
          </w:rPr>
          <w:delText>4.</w:delText>
        </w:r>
      </w:del>
      <w:del w:id="641" w:author="Marquordt" w:date="2022-05-10T16:30:00Z">
        <w:r w:rsidDel="000E7D8E">
          <w:rPr>
            <w:lang w:val="en-US" w:eastAsia="en-GB"/>
          </w:rPr>
          <w:delText>9</w:delText>
        </w:r>
      </w:del>
      <w:del w:id="642" w:author="Marquordt" w:date="2022-05-13T12:05:00Z">
        <w:r w:rsidDel="00E30447">
          <w:rPr>
            <w:lang w:val="en-US" w:eastAsia="en-GB"/>
          </w:rPr>
          <w:tab/>
          <w:delText>Definition of 5G-NR UICC</w:delText>
        </w:r>
      </w:del>
    </w:p>
    <w:p w14:paraId="595B33EA" w14:textId="425BEA3B" w:rsidR="00057384" w:rsidDel="000E7D8E" w:rsidRDefault="00057384" w:rsidP="00057384">
      <w:pPr>
        <w:rPr>
          <w:del w:id="643" w:author="Marquordt" w:date="2022-05-10T16:33:00Z"/>
          <w:lang w:val="en-US" w:eastAsia="en-GB"/>
        </w:rPr>
      </w:pPr>
      <w:del w:id="644" w:author="Marquordt" w:date="2022-05-10T16:31:00Z">
        <w:r w:rsidDel="000E7D8E">
          <w:rPr>
            <w:lang w:val="en-US" w:eastAsia="en-GB"/>
          </w:rPr>
          <w:delText xml:space="preserve">For tests where the configuration </w:delText>
        </w:r>
      </w:del>
      <w:del w:id="645" w:author="Marquordt" w:date="2022-05-13T12:05:00Z">
        <w:r w:rsidDel="00E30447">
          <w:rPr>
            <w:lang w:val="en-US" w:eastAsia="en-GB"/>
          </w:rPr>
          <w:delText xml:space="preserve">of the 5G-NR UICC </w:delText>
        </w:r>
      </w:del>
      <w:del w:id="646" w:author="Marquordt" w:date="2022-05-10T16:32:00Z">
        <w:r w:rsidDel="000E7D8E">
          <w:rPr>
            <w:lang w:val="en-US" w:eastAsia="en-GB"/>
          </w:rPr>
          <w:delText xml:space="preserve">is needed the values provided in </w:delText>
        </w:r>
      </w:del>
      <w:del w:id="647" w:author="Marquordt" w:date="2022-05-13T12:05:00Z">
        <w:r w:rsidDel="00E30447">
          <w:rPr>
            <w:lang w:val="en-US" w:eastAsia="en-GB"/>
          </w:rPr>
          <w:delText xml:space="preserve">clause 4.9 </w:delText>
        </w:r>
      </w:del>
      <w:del w:id="648" w:author="Marquordt" w:date="2022-05-10T16:33:00Z">
        <w:r w:rsidDel="000E7D8E">
          <w:rPr>
            <w:lang w:val="en-US" w:eastAsia="en-GB"/>
          </w:rPr>
          <w:delText xml:space="preserve">of </w:delText>
        </w:r>
        <w:r w:rsidDel="000E7D8E">
          <w:delText>TS 31.121 </w:delText>
        </w:r>
        <w:r w:rsidDel="000E7D8E">
          <w:fldChar w:fldCharType="begin"/>
        </w:r>
        <w:r w:rsidDel="000E7D8E">
          <w:delInstrText xml:space="preserve"> REF _Ref62645896 \r \h </w:delInstrText>
        </w:r>
        <w:r w:rsidDel="000E7D8E">
          <w:fldChar w:fldCharType="separate"/>
        </w:r>
        <w:r w:rsidR="00E70F48" w:rsidDel="000E7D8E">
          <w:delText>[2]</w:delText>
        </w:r>
        <w:r w:rsidDel="000E7D8E">
          <w:fldChar w:fldCharType="end"/>
        </w:r>
        <w:r w:rsidDel="000E7D8E">
          <w:delText xml:space="preserve"> </w:delText>
        </w:r>
        <w:r w:rsidDel="000E7D8E">
          <w:rPr>
            <w:lang w:val="en-US" w:eastAsia="en-GB"/>
          </w:rPr>
          <w:delText>shall be used</w:delText>
        </w:r>
      </w:del>
      <w:del w:id="649" w:author="Marquordt" w:date="2022-05-13T12:05:00Z">
        <w:r w:rsidDel="00E30447">
          <w:rPr>
            <w:lang w:val="en-US" w:eastAsia="en-GB"/>
          </w:rPr>
          <w:delText xml:space="preserve">. </w:delText>
        </w:r>
      </w:del>
      <w:del w:id="650" w:author="Marquordt" w:date="2022-05-10T16:33:00Z">
        <w:r w:rsidDel="000E7D8E">
          <w:rPr>
            <w:lang w:val="en-US" w:eastAsia="en-GB"/>
          </w:rPr>
          <w:delText xml:space="preserve">Required EFs/DFs not explicitly defined in </w:delText>
        </w:r>
        <w:r w:rsidDel="000E7D8E">
          <w:delText>TS 31.121 </w:delText>
        </w:r>
        <w:r w:rsidDel="000E7D8E">
          <w:fldChar w:fldCharType="begin"/>
        </w:r>
        <w:r w:rsidDel="000E7D8E">
          <w:delInstrText xml:space="preserve"> REF _Ref62645896 \r \h </w:delInstrText>
        </w:r>
        <w:r w:rsidDel="000E7D8E">
          <w:fldChar w:fldCharType="separate"/>
        </w:r>
        <w:r w:rsidR="00E70F48" w:rsidDel="000E7D8E">
          <w:delText>[2]</w:delText>
        </w:r>
        <w:r w:rsidDel="000E7D8E">
          <w:fldChar w:fldCharType="end"/>
        </w:r>
        <w:r w:rsidDel="000E7D8E">
          <w:delText xml:space="preserve">, </w:delText>
        </w:r>
        <w:r w:rsidDel="000E7D8E">
          <w:rPr>
            <w:lang w:val="en-US" w:eastAsia="en-GB"/>
          </w:rPr>
          <w:delText>clause 4.9 ff. shall be configured as defined in GSMA TS.48 </w:delText>
        </w:r>
        <w:r w:rsidDel="000E7D8E">
          <w:rPr>
            <w:lang w:val="en-US" w:eastAsia="en-GB"/>
          </w:rPr>
          <w:fldChar w:fldCharType="begin"/>
        </w:r>
        <w:r w:rsidDel="000E7D8E">
          <w:rPr>
            <w:lang w:val="en-US" w:eastAsia="en-GB"/>
          </w:rPr>
          <w:delInstrText xml:space="preserve"> REF _Ref62648839 \r \h </w:delInstrText>
        </w:r>
        <w:r w:rsidDel="000E7D8E">
          <w:rPr>
            <w:lang w:val="en-US" w:eastAsia="en-GB"/>
          </w:rPr>
        </w:r>
        <w:r w:rsidDel="000E7D8E">
          <w:rPr>
            <w:lang w:val="en-US" w:eastAsia="en-GB"/>
          </w:rPr>
          <w:fldChar w:fldCharType="separate"/>
        </w:r>
        <w:r w:rsidR="00E70F48" w:rsidDel="000E7D8E">
          <w:rPr>
            <w:lang w:val="en-US" w:eastAsia="en-GB"/>
          </w:rPr>
          <w:delText>[9]</w:delText>
        </w:r>
        <w:r w:rsidDel="000E7D8E">
          <w:rPr>
            <w:lang w:val="en-US" w:eastAsia="en-GB"/>
          </w:rPr>
          <w:fldChar w:fldCharType="end"/>
        </w:r>
        <w:r w:rsidDel="000E7D8E">
          <w:rPr>
            <w:lang w:val="en-US" w:eastAsia="en-GB"/>
          </w:rPr>
          <w:delText xml:space="preserve">. </w:delText>
        </w:r>
      </w:del>
    </w:p>
    <w:p w14:paraId="4A8BC563" w14:textId="30058BA7" w:rsidR="00432BA3" w:rsidRPr="002B799F" w:rsidRDefault="00057384" w:rsidP="00432BA3">
      <w:pPr>
        <w:rPr>
          <w:ins w:id="651" w:author="Marquordt" w:date="2022-05-10T10:08:00Z"/>
        </w:rPr>
      </w:pPr>
      <w:del w:id="652" w:author="Marquordt" w:date="2022-05-10T16:33:00Z">
        <w:r w:rsidDel="000E7D8E">
          <w:rPr>
            <w:lang w:val="en-US" w:eastAsia="en-GB"/>
          </w:rPr>
          <w:delText xml:space="preserve">If </w:delText>
        </w:r>
      </w:del>
      <w:del w:id="653" w:author="Marquordt" w:date="2022-05-13T12:05:00Z">
        <w:r w:rsidDel="00E30447">
          <w:rPr>
            <w:lang w:val="en-US" w:eastAsia="en-GB"/>
          </w:rPr>
          <w:delText>EF/DF definitions</w:delText>
        </w:r>
      </w:del>
      <w:del w:id="654" w:author="Marquordt" w:date="2022-05-10T16:33:00Z">
        <w:r w:rsidDel="000E7D8E">
          <w:rPr>
            <w:lang w:val="en-US" w:eastAsia="en-GB"/>
          </w:rPr>
          <w:delText xml:space="preserve"> are</w:delText>
        </w:r>
      </w:del>
      <w:del w:id="655" w:author="Marquordt" w:date="2022-05-13T12:05:00Z">
        <w:r w:rsidDel="00E30447">
          <w:rPr>
            <w:lang w:val="en-US" w:eastAsia="en-GB"/>
          </w:rPr>
          <w:delText xml:space="preserve"> provided in the </w:delText>
        </w:r>
      </w:del>
      <w:del w:id="656" w:author="Marquordt" w:date="2022-05-10T16:34:00Z">
        <w:r w:rsidDel="000E7D8E">
          <w:rPr>
            <w:lang w:val="en-US" w:eastAsia="en-GB"/>
          </w:rPr>
          <w:delText>initi</w:delText>
        </w:r>
      </w:del>
      <w:del w:id="657" w:author="Marquordt" w:date="2022-05-10T16:33:00Z">
        <w:r w:rsidDel="000E7D8E">
          <w:rPr>
            <w:lang w:val="en-US" w:eastAsia="en-GB"/>
          </w:rPr>
          <w:delText>al</w:delText>
        </w:r>
      </w:del>
      <w:del w:id="658" w:author="Marquordt" w:date="2022-05-13T12:05:00Z">
        <w:r w:rsidDel="00E30447">
          <w:rPr>
            <w:lang w:val="en-US" w:eastAsia="en-GB"/>
          </w:rPr>
          <w:delText xml:space="preserve"> condition clause of a test case/sequence</w:delText>
        </w:r>
      </w:del>
      <w:del w:id="659" w:author="Marquordt" w:date="2022-05-10T16:34:00Z">
        <w:r w:rsidDel="000E7D8E">
          <w:rPr>
            <w:lang w:val="en-US" w:eastAsia="en-GB"/>
          </w:rPr>
          <w:delText xml:space="preserve"> the provided values </w:delText>
        </w:r>
      </w:del>
      <w:del w:id="660" w:author="Marquordt" w:date="2022-05-13T12:05:00Z">
        <w:r w:rsidDel="00E30447">
          <w:rPr>
            <w:lang w:val="en-US" w:eastAsia="en-GB"/>
          </w:rPr>
          <w:delText>take precedence over values defined as default.</w:delText>
        </w:r>
      </w:del>
    </w:p>
    <w:p w14:paraId="652CED7E" w14:textId="77777777" w:rsidR="00432BA3" w:rsidRPr="00057384" w:rsidRDefault="00432BA3" w:rsidP="00057384">
      <w:pPr>
        <w:rPr>
          <w:lang w:val="en-US" w:eastAsia="en-GB"/>
        </w:rPr>
      </w:pPr>
    </w:p>
    <w:p w14:paraId="4E121EFB" w14:textId="54BA5F1E" w:rsidR="00D76BEF" w:rsidRPr="003068BA" w:rsidRDefault="00D76BEF" w:rsidP="00D76BEF">
      <w:pPr>
        <w:pStyle w:val="Heading1"/>
      </w:pPr>
      <w:bookmarkStart w:id="661" w:name="_Toc10738318"/>
      <w:bookmarkStart w:id="662" w:name="_Toc20396157"/>
      <w:bookmarkStart w:id="663" w:name="_Toc29397739"/>
      <w:bookmarkStart w:id="664" w:name="_Toc29398861"/>
      <w:bookmarkStart w:id="665" w:name="_Toc36648871"/>
      <w:bookmarkStart w:id="666" w:name="_Toc36654659"/>
      <w:bookmarkStart w:id="667" w:name="_Toc44960929"/>
      <w:bookmarkStart w:id="668" w:name="_Toc50982570"/>
      <w:bookmarkStart w:id="669" w:name="_Toc50984741"/>
      <w:bookmarkStart w:id="670" w:name="_Toc57112008"/>
      <w:bookmarkStart w:id="671" w:name="_Toc57208167"/>
      <w:bookmarkStart w:id="672" w:name="_Toc103688330"/>
      <w:r w:rsidRPr="003068BA">
        <w:t>5</w:t>
      </w:r>
      <w:r w:rsidRPr="003068BA">
        <w:tab/>
        <w:t>Subscription related tests</w:t>
      </w:r>
      <w:bookmarkEnd w:id="661"/>
      <w:bookmarkEnd w:id="662"/>
      <w:bookmarkEnd w:id="663"/>
      <w:bookmarkEnd w:id="664"/>
      <w:bookmarkEnd w:id="665"/>
      <w:bookmarkEnd w:id="666"/>
      <w:bookmarkEnd w:id="667"/>
      <w:bookmarkEnd w:id="668"/>
      <w:bookmarkEnd w:id="669"/>
      <w:bookmarkEnd w:id="670"/>
      <w:bookmarkEnd w:id="671"/>
      <w:bookmarkEnd w:id="672"/>
    </w:p>
    <w:p w14:paraId="55A2B429" w14:textId="59503BCB" w:rsidR="006C1F26" w:rsidRPr="003068BA" w:rsidRDefault="00D76BEF" w:rsidP="006C1F26">
      <w:pPr>
        <w:pStyle w:val="Heading2"/>
      </w:pPr>
      <w:bookmarkStart w:id="673" w:name="_Toc10738319"/>
      <w:bookmarkStart w:id="674" w:name="_Toc20396158"/>
      <w:bookmarkStart w:id="675" w:name="_Toc29397740"/>
      <w:bookmarkStart w:id="676" w:name="_Toc29398862"/>
      <w:bookmarkStart w:id="677" w:name="_Toc36648872"/>
      <w:bookmarkStart w:id="678" w:name="_Toc36654660"/>
      <w:bookmarkStart w:id="679" w:name="_Toc44960930"/>
      <w:bookmarkStart w:id="680" w:name="_Toc50982571"/>
      <w:bookmarkStart w:id="681" w:name="_Toc50984742"/>
      <w:bookmarkStart w:id="682" w:name="_Toc57112009"/>
      <w:bookmarkStart w:id="683" w:name="_Toc57208168"/>
      <w:bookmarkStart w:id="684" w:name="_Toc103688331"/>
      <w:r w:rsidRPr="003068BA">
        <w:t>5.1</w:t>
      </w:r>
      <w:r w:rsidRPr="003068BA">
        <w:tab/>
        <w:t>IMSI / TMSI handling</w:t>
      </w:r>
      <w:bookmarkEnd w:id="673"/>
      <w:bookmarkEnd w:id="674"/>
      <w:bookmarkEnd w:id="675"/>
      <w:bookmarkEnd w:id="676"/>
      <w:bookmarkEnd w:id="677"/>
      <w:bookmarkEnd w:id="678"/>
      <w:bookmarkEnd w:id="679"/>
      <w:bookmarkEnd w:id="680"/>
      <w:bookmarkEnd w:id="681"/>
      <w:bookmarkEnd w:id="682"/>
      <w:bookmarkEnd w:id="683"/>
      <w:bookmarkEnd w:id="684"/>
    </w:p>
    <w:p w14:paraId="5F229D00" w14:textId="2F8EAE58" w:rsidR="00014286" w:rsidRPr="003068BA" w:rsidRDefault="00014286" w:rsidP="00014286">
      <w:pPr>
        <w:pStyle w:val="Heading3"/>
        <w:rPr>
          <w:lang w:eastAsia="en-GB"/>
        </w:rPr>
      </w:pPr>
      <w:bookmarkStart w:id="685" w:name="_Toc103688332"/>
      <w:r w:rsidRPr="003068BA">
        <w:rPr>
          <w:lang w:eastAsia="en-GB"/>
        </w:rPr>
        <w:t>5.1.1</w:t>
      </w:r>
      <w:r w:rsidRPr="003068BA">
        <w:rPr>
          <w:lang w:eastAsia="en-GB"/>
        </w:rPr>
        <w:tab/>
        <w:t>UE identification by short IMSI</w:t>
      </w:r>
      <w:bookmarkEnd w:id="685"/>
    </w:p>
    <w:p w14:paraId="649D85CB" w14:textId="54592DBE" w:rsidR="00DF0F96" w:rsidRPr="003068BA" w:rsidRDefault="00014286" w:rsidP="00DF0F96">
      <w:pPr>
        <w:keepNext/>
        <w:keepLines/>
        <w:spacing w:before="120"/>
        <w:ind w:left="1276" w:hanging="1276"/>
        <w:outlineLvl w:val="3"/>
        <w:rPr>
          <w:rFonts w:ascii="Arial" w:hAnsi="Arial"/>
          <w:sz w:val="24"/>
        </w:rPr>
      </w:pPr>
      <w:r w:rsidRPr="003068BA">
        <w:rPr>
          <w:rFonts w:ascii="Arial" w:hAnsi="Arial"/>
          <w:sz w:val="24"/>
        </w:rPr>
        <w:t>5.1.1.1</w:t>
      </w:r>
      <w:r w:rsidRPr="003068BA">
        <w:rPr>
          <w:rFonts w:ascii="Arial" w:hAnsi="Arial"/>
          <w:sz w:val="24"/>
        </w:rPr>
        <w:tab/>
        <w:t>Test purpose</w:t>
      </w:r>
    </w:p>
    <w:p w14:paraId="448F4705" w14:textId="77777777" w:rsidR="00DD701F" w:rsidRPr="003068BA" w:rsidRDefault="00DD701F" w:rsidP="00DD701F">
      <w:r w:rsidRPr="003068BA">
        <w:t>The purpose of this test is to verify that:</w:t>
      </w:r>
    </w:p>
    <w:p w14:paraId="31DE017A" w14:textId="4B7C8E04" w:rsidR="00DD701F" w:rsidRPr="002A04C5" w:rsidRDefault="00DD701F" w:rsidP="002A04C5">
      <w:pPr>
        <w:pStyle w:val="B10"/>
      </w:pPr>
      <w:r w:rsidRPr="002A04C5">
        <w:t>1)</w:t>
      </w:r>
      <w:r w:rsidRPr="002A04C5">
        <w:tab/>
      </w:r>
      <w:r w:rsidR="00DF0F96" w:rsidRPr="002A04C5">
        <w:t>t</w:t>
      </w:r>
      <w:r w:rsidR="00014286" w:rsidRPr="002A04C5">
        <w:t xml:space="preserve">he </w:t>
      </w:r>
      <w:r w:rsidR="00BF07FB">
        <w:t xml:space="preserve">ME used the </w:t>
      </w:r>
      <w:r w:rsidR="00014286" w:rsidRPr="002A04C5">
        <w:t xml:space="preserve">IMSI stored in the USIM </w:t>
      </w:r>
      <w:r w:rsidR="00DF0F96" w:rsidRPr="002A04C5">
        <w:t>when attaching to the network</w:t>
      </w:r>
      <w:r w:rsidR="004B048F" w:rsidRPr="002A04C5">
        <w:t>;</w:t>
      </w:r>
    </w:p>
    <w:p w14:paraId="5D89EF5F" w14:textId="0514E52D" w:rsidR="00014286" w:rsidRPr="002A04C5" w:rsidRDefault="00DD701F" w:rsidP="002A04C5">
      <w:pPr>
        <w:pStyle w:val="B10"/>
      </w:pPr>
      <w:r w:rsidRPr="002A04C5">
        <w:t>2)</w:t>
      </w:r>
      <w:r w:rsidRPr="002A04C5">
        <w:tab/>
        <w:t>t</w:t>
      </w:r>
      <w:r w:rsidR="00014286" w:rsidRPr="002A04C5">
        <w:t>he ME ca</w:t>
      </w:r>
      <w:r w:rsidRPr="002A04C5">
        <w:t>n</w:t>
      </w:r>
      <w:r w:rsidR="00014286" w:rsidRPr="002A04C5">
        <w:t xml:space="preserve"> handl</w:t>
      </w:r>
      <w:r w:rsidRPr="002A04C5">
        <w:t>e</w:t>
      </w:r>
      <w:r w:rsidR="00014286" w:rsidRPr="002A04C5">
        <w:t xml:space="preserve"> an IMSI </w:t>
      </w:r>
      <w:r w:rsidRPr="002A04C5">
        <w:t>of</w:t>
      </w:r>
      <w:r w:rsidR="00014286" w:rsidRPr="002A04C5">
        <w:t xml:space="preserve"> less than the maximum length</w:t>
      </w:r>
      <w:r w:rsidR="00720CC6">
        <w:t xml:space="preserve"> stored in EF</w:t>
      </w:r>
      <w:r w:rsidR="00720CC6" w:rsidRPr="00720CC6">
        <w:rPr>
          <w:vertAlign w:val="subscript"/>
        </w:rPr>
        <w:t>IMSI</w:t>
      </w:r>
      <w:r w:rsidR="004B048F" w:rsidRPr="002A04C5">
        <w:t>;</w:t>
      </w:r>
    </w:p>
    <w:p w14:paraId="0FB0ED40" w14:textId="718F5E14" w:rsidR="00014286" w:rsidRPr="003068BA" w:rsidRDefault="00014286" w:rsidP="00014286">
      <w:pPr>
        <w:pStyle w:val="Heading4"/>
      </w:pPr>
      <w:bookmarkStart w:id="686" w:name="_Toc103688333"/>
      <w:r w:rsidRPr="003068BA">
        <w:t>5.1.1.2</w:t>
      </w:r>
      <w:r w:rsidRPr="003068BA">
        <w:tab/>
        <w:t>Conformance requirement</w:t>
      </w:r>
      <w:bookmarkEnd w:id="686"/>
    </w:p>
    <w:p w14:paraId="118A6CA5" w14:textId="7E811E5D" w:rsidR="00014286" w:rsidRPr="008C26FA" w:rsidRDefault="00FE444C" w:rsidP="00DF2BC4">
      <w:pPr>
        <w:keepNext/>
        <w:keepLines/>
        <w:spacing w:after="120"/>
        <w:ind w:left="567" w:hanging="567"/>
      </w:pPr>
      <w:r w:rsidRPr="004923F1">
        <w:t>CR</w:t>
      </w:r>
      <w:r w:rsidR="00C32A13" w:rsidRPr="004923F1">
        <w:t> </w:t>
      </w:r>
      <w:r w:rsidRPr="004923F1">
        <w:t>1</w:t>
      </w:r>
      <w:r w:rsidRPr="004923F1">
        <w:tab/>
      </w:r>
      <w:r w:rsidR="00F17059" w:rsidRPr="004923F1">
        <w:t xml:space="preserve">The ME correctly performs the READ </w:t>
      </w:r>
      <w:r w:rsidR="004962B7" w:rsidRPr="004923F1">
        <w:t xml:space="preserve">BINARY </w:t>
      </w:r>
      <w:r w:rsidR="00F17059" w:rsidRPr="004923F1">
        <w:t xml:space="preserve">command on </w:t>
      </w:r>
      <w:r w:rsidR="00014286" w:rsidRPr="004923F1">
        <w:t>E</w:t>
      </w:r>
      <w:r w:rsidR="00F17059" w:rsidRPr="004923F1">
        <w:t>F</w:t>
      </w:r>
      <w:r w:rsidR="00014286" w:rsidRPr="004923F1">
        <w:rPr>
          <w:vertAlign w:val="subscript"/>
        </w:rPr>
        <w:t>IMSI</w:t>
      </w:r>
      <w:r w:rsidR="00014286" w:rsidRPr="004923F1">
        <w:t>.</w:t>
      </w:r>
    </w:p>
    <w:p w14:paraId="317B1810" w14:textId="08AE8E11" w:rsidR="004962B7" w:rsidRPr="003068BA" w:rsidRDefault="004962B7" w:rsidP="00DF2BC4">
      <w:pPr>
        <w:pStyle w:val="B20"/>
        <w:spacing w:after="120"/>
      </w:pPr>
      <w:r w:rsidRPr="003068BA">
        <w:t>References:</w:t>
      </w:r>
    </w:p>
    <w:p w14:paraId="6C655DFD" w14:textId="263A366B" w:rsidR="004962B7" w:rsidRPr="008C26FA" w:rsidRDefault="00F13F05" w:rsidP="00DF2BC4">
      <w:pPr>
        <w:pStyle w:val="B20"/>
        <w:spacing w:after="120"/>
      </w:pPr>
      <w:r w:rsidRPr="003068BA">
        <w:t>-</w:t>
      </w:r>
      <w:r w:rsidRPr="003068BA">
        <w:tab/>
      </w:r>
      <w:r w:rsidR="004962B7" w:rsidRPr="003068BA">
        <w:t>TS 31 101 </w:t>
      </w:r>
      <w:r w:rsidR="004962B7" w:rsidRPr="008C26FA">
        <w:fldChar w:fldCharType="begin"/>
      </w:r>
      <w:r w:rsidR="004962B7" w:rsidRPr="003068BA">
        <w:instrText xml:space="preserve"> REF _Ref72312476 \r \h </w:instrText>
      </w:r>
      <w:r w:rsidRPr="003068BA">
        <w:instrText xml:space="preserve"> \* MERGEFORMAT </w:instrText>
      </w:r>
      <w:r w:rsidR="004962B7" w:rsidRPr="008C26FA">
        <w:fldChar w:fldCharType="separate"/>
      </w:r>
      <w:r w:rsidR="00E70F48">
        <w:t>[33]</w:t>
      </w:r>
      <w:r w:rsidR="004962B7" w:rsidRPr="008C26FA">
        <w:fldChar w:fldCharType="end"/>
      </w:r>
      <w:r w:rsidR="004962B7" w:rsidRPr="008C26FA">
        <w:t>, clause 11.1.3</w:t>
      </w:r>
      <w:r w:rsidR="002A3558">
        <w:t>;</w:t>
      </w:r>
    </w:p>
    <w:p w14:paraId="6D7176AA" w14:textId="0468C771" w:rsidR="004962B7" w:rsidRPr="008C26FA" w:rsidRDefault="00F13F05" w:rsidP="00E425E2">
      <w:pPr>
        <w:pStyle w:val="B20"/>
      </w:pPr>
      <w:r w:rsidRPr="008C26FA">
        <w:t>-</w:t>
      </w:r>
      <w:r w:rsidRPr="008C26FA">
        <w:tab/>
      </w:r>
      <w:r w:rsidR="004962B7" w:rsidRPr="003068BA">
        <w:t>ETSI TS 102 221 </w:t>
      </w:r>
      <w:r w:rsidR="004962B7" w:rsidRPr="008C26FA">
        <w:fldChar w:fldCharType="begin"/>
      </w:r>
      <w:r w:rsidR="004962B7" w:rsidRPr="003068BA">
        <w:instrText xml:space="preserve"> REF _Ref72137167 \r \h </w:instrText>
      </w:r>
      <w:r w:rsidRPr="003068BA">
        <w:instrText xml:space="preserve"> \* MERGEFORMAT </w:instrText>
      </w:r>
      <w:r w:rsidR="004962B7" w:rsidRPr="008C26FA">
        <w:fldChar w:fldCharType="separate"/>
      </w:r>
      <w:r w:rsidR="00E70F48">
        <w:t>[8]</w:t>
      </w:r>
      <w:r w:rsidR="004962B7" w:rsidRPr="008C26FA">
        <w:fldChar w:fldCharType="end"/>
      </w:r>
      <w:r w:rsidR="004962B7" w:rsidRPr="008C26FA">
        <w:t>, clause 11.1.3.</w:t>
      </w:r>
    </w:p>
    <w:p w14:paraId="21C2E5D6" w14:textId="5E9EB451" w:rsidR="00DD701F" w:rsidRPr="002A04C5" w:rsidRDefault="00DD701F" w:rsidP="00DF2BC4">
      <w:pPr>
        <w:keepNext/>
        <w:keepLines/>
        <w:spacing w:after="120"/>
        <w:ind w:left="567" w:hanging="567"/>
      </w:pPr>
      <w:r w:rsidRPr="008C26FA">
        <w:t>CR 2</w:t>
      </w:r>
      <w:r w:rsidRPr="008C26FA">
        <w:tab/>
      </w:r>
      <w:r w:rsidR="00F17059" w:rsidRPr="002A04C5">
        <w:t>After successful completion of the RRC Connection Establishment procedure the UE shall send a PAGING RESPONSE/ATTACH REQUEST containing the IMSI of the USIM which has less than the maximum length.</w:t>
      </w:r>
    </w:p>
    <w:p w14:paraId="0676B8DB" w14:textId="5EB1DFFB" w:rsidR="00014286" w:rsidRPr="003068BA" w:rsidRDefault="00014286" w:rsidP="00DF2BC4">
      <w:pPr>
        <w:pStyle w:val="B20"/>
        <w:spacing w:after="120"/>
      </w:pPr>
      <w:r w:rsidRPr="003068BA">
        <w:t>Reference</w:t>
      </w:r>
      <w:r w:rsidR="00DD701F" w:rsidRPr="003068BA">
        <w:t>s</w:t>
      </w:r>
      <w:r w:rsidRPr="003068BA">
        <w:t>:</w:t>
      </w:r>
    </w:p>
    <w:p w14:paraId="139E64E8" w14:textId="250C069F" w:rsidR="00014286" w:rsidRPr="003068BA" w:rsidRDefault="00F13F05" w:rsidP="00DF2BC4">
      <w:pPr>
        <w:pStyle w:val="B20"/>
        <w:spacing w:after="120"/>
      </w:pPr>
      <w:r w:rsidRPr="003068BA">
        <w:t>-</w:t>
      </w:r>
      <w:r w:rsidRPr="003068BA">
        <w:tab/>
      </w:r>
      <w:r w:rsidR="00014286" w:rsidRPr="003068BA">
        <w:t>TS 31.102 </w:t>
      </w:r>
      <w:r w:rsidR="00014286" w:rsidRPr="008C26FA">
        <w:fldChar w:fldCharType="begin"/>
      </w:r>
      <w:r w:rsidR="00014286" w:rsidRPr="003068BA">
        <w:instrText xml:space="preserve"> REF _Ref62649304 \r \h </w:instrText>
      </w:r>
      <w:r w:rsidRPr="003068BA">
        <w:instrText xml:space="preserve"> \* MERGEFORMAT </w:instrText>
      </w:r>
      <w:r w:rsidR="00014286" w:rsidRPr="008C26FA">
        <w:fldChar w:fldCharType="separate"/>
      </w:r>
      <w:r w:rsidR="00E70F48">
        <w:t>[19]</w:t>
      </w:r>
      <w:r w:rsidR="00014286" w:rsidRPr="008C26FA">
        <w:fldChar w:fldCharType="end"/>
      </w:r>
      <w:r w:rsidR="00014286" w:rsidRPr="008C26FA">
        <w:t>, clause 4.2.2, 4.2.18, 5.1.1</w:t>
      </w:r>
      <w:r w:rsidR="00014286" w:rsidRPr="003068BA">
        <w:t xml:space="preserve"> and 5.1.2</w:t>
      </w:r>
      <w:r w:rsidR="002A3558">
        <w:t>;</w:t>
      </w:r>
    </w:p>
    <w:p w14:paraId="3E91C65D" w14:textId="588525D1" w:rsidR="00014286" w:rsidRPr="008C26FA" w:rsidRDefault="00F13F05" w:rsidP="00E425E2">
      <w:pPr>
        <w:pStyle w:val="B20"/>
      </w:pPr>
      <w:r w:rsidRPr="003068BA">
        <w:t>-</w:t>
      </w:r>
      <w:r w:rsidRPr="003068BA">
        <w:tab/>
      </w:r>
      <w:r w:rsidR="00014286" w:rsidRPr="003068BA">
        <w:t>TS 24.008 </w:t>
      </w:r>
      <w:r w:rsidR="00B92E1F" w:rsidRPr="008C26FA">
        <w:fldChar w:fldCharType="begin"/>
      </w:r>
      <w:r w:rsidR="00B92E1F" w:rsidRPr="003068BA">
        <w:instrText xml:space="preserve"> REF _Ref72251210 \r \h </w:instrText>
      </w:r>
      <w:r w:rsidRPr="003068BA">
        <w:instrText xml:space="preserve"> \* MERGEFORMAT </w:instrText>
      </w:r>
      <w:r w:rsidR="00B92E1F" w:rsidRPr="008C26FA">
        <w:fldChar w:fldCharType="separate"/>
      </w:r>
      <w:r w:rsidR="00E70F48">
        <w:t>[31]</w:t>
      </w:r>
      <w:r w:rsidR="00B92E1F" w:rsidRPr="008C26FA">
        <w:fldChar w:fldCharType="end"/>
      </w:r>
      <w:r w:rsidR="00014286" w:rsidRPr="008C26FA">
        <w:t>, clause 10.5.1.4.</w:t>
      </w:r>
    </w:p>
    <w:p w14:paraId="7973AC75" w14:textId="490FD6CC" w:rsidR="00014286" w:rsidRPr="003068BA" w:rsidRDefault="00014286" w:rsidP="00014286">
      <w:pPr>
        <w:pStyle w:val="Heading4"/>
        <w:rPr>
          <w:rFonts w:cs="Arial"/>
          <w:szCs w:val="24"/>
          <w:lang w:eastAsia="en-GB"/>
        </w:rPr>
      </w:pPr>
      <w:bookmarkStart w:id="687" w:name="_Toc103688334"/>
      <w:r w:rsidRPr="008C26FA">
        <w:rPr>
          <w:lang w:eastAsia="en-GB"/>
        </w:rPr>
        <w:t>5.1.1.3</w:t>
      </w:r>
      <w:r w:rsidRPr="008C26FA">
        <w:rPr>
          <w:lang w:eastAsia="en-GB"/>
        </w:rPr>
        <w:tab/>
      </w:r>
      <w:r w:rsidRPr="003068BA">
        <w:rPr>
          <w:rFonts w:cs="Arial"/>
          <w:szCs w:val="24"/>
          <w:lang w:eastAsia="en-GB"/>
        </w:rPr>
        <w:t>Method of test</w:t>
      </w:r>
      <w:bookmarkEnd w:id="687"/>
    </w:p>
    <w:p w14:paraId="65ABFA10" w14:textId="5D55D9C9" w:rsidR="00014286" w:rsidRPr="003068BA" w:rsidRDefault="00014286" w:rsidP="00014286">
      <w:pPr>
        <w:pStyle w:val="Heading5"/>
        <w:rPr>
          <w:lang w:eastAsia="en-GB"/>
        </w:rPr>
      </w:pPr>
      <w:bookmarkStart w:id="688" w:name="_Toc103688335"/>
      <w:r w:rsidRPr="003068BA">
        <w:rPr>
          <w:lang w:eastAsia="en-GB"/>
        </w:rPr>
        <w:t>5.1.1.</w:t>
      </w:r>
      <w:r w:rsidR="00DF0F96" w:rsidRPr="003068BA">
        <w:rPr>
          <w:lang w:eastAsia="en-GB"/>
        </w:rPr>
        <w:t>3</w:t>
      </w:r>
      <w:r w:rsidRPr="003068BA">
        <w:rPr>
          <w:lang w:eastAsia="en-GB"/>
        </w:rPr>
        <w:t>.1</w:t>
      </w:r>
      <w:r w:rsidRPr="003068BA">
        <w:rPr>
          <w:lang w:eastAsia="en-GB"/>
        </w:rPr>
        <w:tab/>
        <w:t>Initial conditions</w:t>
      </w:r>
      <w:bookmarkEnd w:id="688"/>
    </w:p>
    <w:p w14:paraId="77D7E07C" w14:textId="72082AA3" w:rsidR="00591BEA" w:rsidRPr="003068BA" w:rsidRDefault="00DF0F96" w:rsidP="00591BEA">
      <w:pPr>
        <w:rPr>
          <w:lang w:eastAsia="en-GB"/>
        </w:rPr>
      </w:pPr>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00591BEA" w:rsidRPr="008C26FA">
        <w:rPr>
          <w:lang w:eastAsia="en-GB"/>
        </w:rPr>
        <w:t xml:space="preserve"> clause 4.1.1</w:t>
      </w:r>
      <w:r w:rsidRPr="008C26FA">
        <w:rPr>
          <w:lang w:eastAsia="en-GB"/>
        </w:rPr>
        <w:t xml:space="preserve"> are used with the following exception:</w:t>
      </w:r>
    </w:p>
    <w:p w14:paraId="335E03AA" w14:textId="77777777" w:rsidR="00014286" w:rsidRPr="003068BA" w:rsidRDefault="00014286" w:rsidP="002A04C5">
      <w:pPr>
        <w:keepNext/>
        <w:keepLines/>
        <w:spacing w:after="120"/>
        <w:rPr>
          <w:rFonts w:eastAsia="TimesNewRoman"/>
          <w:b/>
          <w:lang w:eastAsia="en-GB"/>
        </w:rPr>
      </w:pPr>
      <w:r w:rsidRPr="003068BA">
        <w:rPr>
          <w:rFonts w:eastAsia="TimesNewRoman"/>
          <w:b/>
          <w:lang w:eastAsia="en-GB"/>
        </w:rPr>
        <w:t>EF</w:t>
      </w:r>
      <w:r w:rsidRPr="003068BA">
        <w:rPr>
          <w:rFonts w:eastAsia="TimesNewRoman"/>
          <w:b/>
          <w:vertAlign w:val="subscript"/>
          <w:lang w:eastAsia="en-GB"/>
        </w:rPr>
        <w:t>IMSI</w:t>
      </w:r>
    </w:p>
    <w:p w14:paraId="495ACBE5" w14:textId="77777777" w:rsidR="004962B7" w:rsidRPr="003068BA" w:rsidRDefault="00014286" w:rsidP="004923F1">
      <w:pPr>
        <w:pStyle w:val="NoSpaceNormal"/>
      </w:pPr>
      <w:r w:rsidRPr="003068BA">
        <w:tab/>
        <w:t>Logically:</w:t>
      </w:r>
    </w:p>
    <w:p w14:paraId="38BF5086" w14:textId="47FE0D4B" w:rsidR="00014286" w:rsidRPr="003068BA" w:rsidRDefault="004962B7" w:rsidP="00014286">
      <w:pPr>
        <w:rPr>
          <w:rFonts w:eastAsia="TimesNewRoman"/>
          <w:lang w:eastAsia="en-GB"/>
        </w:rPr>
      </w:pPr>
      <w:r w:rsidRPr="003068BA">
        <w:rPr>
          <w:rFonts w:eastAsia="TimesNewRoman"/>
          <w:lang w:eastAsia="en-GB"/>
        </w:rPr>
        <w:tab/>
      </w:r>
      <w:r w:rsidR="00014286" w:rsidRPr="003068BA">
        <w:rPr>
          <w:rFonts w:eastAsia="TimesNewRoman"/>
          <w:lang w:eastAsia="en-GB"/>
        </w:rPr>
        <w:tab/>
        <w:t>24681357</w:t>
      </w:r>
      <w:r w:rsidR="00014286" w:rsidRPr="003068BA">
        <w:rPr>
          <w:rFonts w:eastAsia="TimesNewRoman"/>
          <w:color w:val="FF0000"/>
          <w:lang w:eastAsia="en-GB"/>
        </w:rPr>
        <w:t>x</w:t>
      </w:r>
    </w:p>
    <w:p w14:paraId="0C60F85D" w14:textId="2DABA226" w:rsidR="002A04C5" w:rsidRPr="003068BA" w:rsidRDefault="00014286" w:rsidP="004923F1">
      <w:pPr>
        <w:pStyle w:val="Normal6pt"/>
      </w:pPr>
      <w:r w:rsidRPr="003068BA">
        <w:tab/>
        <w:t>Coding</w:t>
      </w:r>
      <w:r w:rsidR="002A04C5">
        <w:t>:</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2A04C5" w14:paraId="17821A0B" w14:textId="77777777" w:rsidTr="0002772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52AF3514" w14:textId="49C5E67F" w:rsidR="002A04C5" w:rsidRPr="00194304" w:rsidRDefault="002A04C5" w:rsidP="008945AE">
            <w:pPr>
              <w:pStyle w:val="TAH"/>
              <w:jc w:val="left"/>
              <w:rPr>
                <w:b/>
              </w:rPr>
            </w:pPr>
            <w:r w:rsidRPr="00194304">
              <w:rPr>
                <w:b/>
              </w:rPr>
              <w:lastRenderedPageBreak/>
              <w:t>Byte</w:t>
            </w:r>
          </w:p>
        </w:tc>
        <w:tc>
          <w:tcPr>
            <w:tcW w:w="680" w:type="dxa"/>
            <w:tcBorders>
              <w:top w:val="none" w:sz="0" w:space="0" w:color="auto"/>
              <w:left w:val="none" w:sz="0" w:space="0" w:color="auto"/>
              <w:bottom w:val="none" w:sz="0" w:space="0" w:color="auto"/>
              <w:right w:val="none" w:sz="0" w:space="0" w:color="auto"/>
            </w:tcBorders>
          </w:tcPr>
          <w:p w14:paraId="269412D7" w14:textId="48287944"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B1</w:t>
            </w:r>
          </w:p>
        </w:tc>
        <w:tc>
          <w:tcPr>
            <w:tcW w:w="680" w:type="dxa"/>
            <w:tcBorders>
              <w:top w:val="none" w:sz="0" w:space="0" w:color="auto"/>
              <w:left w:val="none" w:sz="0" w:space="0" w:color="auto"/>
              <w:bottom w:val="none" w:sz="0" w:space="0" w:color="auto"/>
              <w:right w:val="none" w:sz="0" w:space="0" w:color="auto"/>
            </w:tcBorders>
          </w:tcPr>
          <w:p w14:paraId="19A37C07" w14:textId="53C10B74"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B2</w:t>
            </w:r>
          </w:p>
        </w:tc>
        <w:tc>
          <w:tcPr>
            <w:tcW w:w="680" w:type="dxa"/>
            <w:tcBorders>
              <w:top w:val="none" w:sz="0" w:space="0" w:color="auto"/>
              <w:left w:val="none" w:sz="0" w:space="0" w:color="auto"/>
              <w:bottom w:val="none" w:sz="0" w:space="0" w:color="auto"/>
              <w:right w:val="none" w:sz="0" w:space="0" w:color="auto"/>
            </w:tcBorders>
          </w:tcPr>
          <w:p w14:paraId="2FD9DBAE" w14:textId="2FE1549B"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B3</w:t>
            </w:r>
          </w:p>
        </w:tc>
        <w:tc>
          <w:tcPr>
            <w:tcW w:w="680" w:type="dxa"/>
            <w:tcBorders>
              <w:top w:val="none" w:sz="0" w:space="0" w:color="auto"/>
              <w:left w:val="none" w:sz="0" w:space="0" w:color="auto"/>
              <w:bottom w:val="none" w:sz="0" w:space="0" w:color="auto"/>
              <w:right w:val="none" w:sz="0" w:space="0" w:color="auto"/>
            </w:tcBorders>
          </w:tcPr>
          <w:p w14:paraId="53CD7275" w14:textId="727794A0"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B4</w:t>
            </w:r>
          </w:p>
        </w:tc>
        <w:tc>
          <w:tcPr>
            <w:tcW w:w="680" w:type="dxa"/>
            <w:tcBorders>
              <w:top w:val="none" w:sz="0" w:space="0" w:color="auto"/>
              <w:left w:val="none" w:sz="0" w:space="0" w:color="auto"/>
              <w:bottom w:val="none" w:sz="0" w:space="0" w:color="auto"/>
              <w:right w:val="none" w:sz="0" w:space="0" w:color="auto"/>
            </w:tcBorders>
          </w:tcPr>
          <w:p w14:paraId="0BACE0F4" w14:textId="708DA18D"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B5</w:t>
            </w:r>
          </w:p>
        </w:tc>
        <w:tc>
          <w:tcPr>
            <w:tcW w:w="680" w:type="dxa"/>
            <w:tcBorders>
              <w:top w:val="none" w:sz="0" w:space="0" w:color="auto"/>
              <w:left w:val="none" w:sz="0" w:space="0" w:color="auto"/>
              <w:bottom w:val="none" w:sz="0" w:space="0" w:color="auto"/>
              <w:right w:val="none" w:sz="0" w:space="0" w:color="auto"/>
            </w:tcBorders>
          </w:tcPr>
          <w:p w14:paraId="023E9A14" w14:textId="047B9FED"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B6</w:t>
            </w:r>
          </w:p>
        </w:tc>
        <w:tc>
          <w:tcPr>
            <w:tcW w:w="680" w:type="dxa"/>
            <w:tcBorders>
              <w:top w:val="none" w:sz="0" w:space="0" w:color="auto"/>
              <w:left w:val="none" w:sz="0" w:space="0" w:color="auto"/>
              <w:bottom w:val="none" w:sz="0" w:space="0" w:color="auto"/>
              <w:right w:val="none" w:sz="0" w:space="0" w:color="auto"/>
            </w:tcBorders>
          </w:tcPr>
          <w:p w14:paraId="36A9B5E7" w14:textId="15B30AC3"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B7</w:t>
            </w:r>
          </w:p>
        </w:tc>
        <w:tc>
          <w:tcPr>
            <w:tcW w:w="680" w:type="dxa"/>
            <w:tcBorders>
              <w:top w:val="none" w:sz="0" w:space="0" w:color="auto"/>
              <w:left w:val="none" w:sz="0" w:space="0" w:color="auto"/>
              <w:bottom w:val="none" w:sz="0" w:space="0" w:color="auto"/>
              <w:right w:val="none" w:sz="0" w:space="0" w:color="auto"/>
            </w:tcBorders>
          </w:tcPr>
          <w:p w14:paraId="27B42115" w14:textId="10B08F25"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B8</w:t>
            </w:r>
          </w:p>
        </w:tc>
        <w:tc>
          <w:tcPr>
            <w:tcW w:w="680" w:type="dxa"/>
            <w:tcBorders>
              <w:top w:val="none" w:sz="0" w:space="0" w:color="auto"/>
              <w:left w:val="none" w:sz="0" w:space="0" w:color="auto"/>
              <w:bottom w:val="none" w:sz="0" w:space="0" w:color="auto"/>
              <w:right w:val="none" w:sz="0" w:space="0" w:color="auto"/>
            </w:tcBorders>
          </w:tcPr>
          <w:p w14:paraId="4465FC05" w14:textId="607029AC"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B9</w:t>
            </w:r>
          </w:p>
        </w:tc>
      </w:tr>
      <w:tr w:rsidR="002A04C5" w14:paraId="639B1627" w14:textId="77777777" w:rsidTr="0002772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752DE3BF" w14:textId="272D5A15" w:rsidR="002A04C5" w:rsidRDefault="002A04C5" w:rsidP="00194304">
            <w:pPr>
              <w:pStyle w:val="TAC"/>
              <w:jc w:val="left"/>
              <w:rPr>
                <w:rFonts w:eastAsia="TimesNewRoman"/>
              </w:rPr>
            </w:pPr>
            <w:r w:rsidRPr="003068BA">
              <w:t>Hex</w:t>
            </w:r>
          </w:p>
        </w:tc>
        <w:tc>
          <w:tcPr>
            <w:tcW w:w="680" w:type="dxa"/>
            <w:tcBorders>
              <w:top w:val="none" w:sz="0" w:space="0" w:color="auto"/>
              <w:left w:val="none" w:sz="0" w:space="0" w:color="auto"/>
              <w:bottom w:val="none" w:sz="0" w:space="0" w:color="auto"/>
              <w:right w:val="none" w:sz="0" w:space="0" w:color="auto"/>
            </w:tcBorders>
          </w:tcPr>
          <w:p w14:paraId="7C8708B9" w14:textId="11E59F90"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05</w:t>
            </w:r>
          </w:p>
        </w:tc>
        <w:tc>
          <w:tcPr>
            <w:tcW w:w="680" w:type="dxa"/>
            <w:tcBorders>
              <w:top w:val="none" w:sz="0" w:space="0" w:color="auto"/>
              <w:left w:val="none" w:sz="0" w:space="0" w:color="auto"/>
              <w:bottom w:val="none" w:sz="0" w:space="0" w:color="auto"/>
              <w:right w:val="none" w:sz="0" w:space="0" w:color="auto"/>
            </w:tcBorders>
          </w:tcPr>
          <w:p w14:paraId="6366A89A" w14:textId="3127192D"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29</w:t>
            </w:r>
          </w:p>
        </w:tc>
        <w:tc>
          <w:tcPr>
            <w:tcW w:w="680" w:type="dxa"/>
            <w:tcBorders>
              <w:top w:val="none" w:sz="0" w:space="0" w:color="auto"/>
              <w:left w:val="none" w:sz="0" w:space="0" w:color="auto"/>
              <w:bottom w:val="none" w:sz="0" w:space="0" w:color="auto"/>
              <w:right w:val="none" w:sz="0" w:space="0" w:color="auto"/>
            </w:tcBorders>
          </w:tcPr>
          <w:p w14:paraId="745EFE79" w14:textId="43FDA039"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64</w:t>
            </w:r>
          </w:p>
        </w:tc>
        <w:tc>
          <w:tcPr>
            <w:tcW w:w="680" w:type="dxa"/>
            <w:tcBorders>
              <w:top w:val="none" w:sz="0" w:space="0" w:color="auto"/>
              <w:left w:val="none" w:sz="0" w:space="0" w:color="auto"/>
              <w:bottom w:val="none" w:sz="0" w:space="0" w:color="auto"/>
              <w:right w:val="none" w:sz="0" w:space="0" w:color="auto"/>
            </w:tcBorders>
          </w:tcPr>
          <w:p w14:paraId="7B5562B0" w14:textId="73F8927B"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18</w:t>
            </w:r>
          </w:p>
        </w:tc>
        <w:tc>
          <w:tcPr>
            <w:tcW w:w="680" w:type="dxa"/>
            <w:tcBorders>
              <w:top w:val="none" w:sz="0" w:space="0" w:color="auto"/>
              <w:left w:val="none" w:sz="0" w:space="0" w:color="auto"/>
              <w:bottom w:val="none" w:sz="0" w:space="0" w:color="auto"/>
              <w:right w:val="none" w:sz="0" w:space="0" w:color="auto"/>
            </w:tcBorders>
          </w:tcPr>
          <w:p w14:paraId="15B7E829" w14:textId="2218687B"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53</w:t>
            </w:r>
          </w:p>
        </w:tc>
        <w:tc>
          <w:tcPr>
            <w:tcW w:w="680" w:type="dxa"/>
            <w:tcBorders>
              <w:top w:val="none" w:sz="0" w:space="0" w:color="auto"/>
              <w:left w:val="none" w:sz="0" w:space="0" w:color="auto"/>
              <w:bottom w:val="none" w:sz="0" w:space="0" w:color="auto"/>
              <w:right w:val="none" w:sz="0" w:space="0" w:color="auto"/>
            </w:tcBorders>
          </w:tcPr>
          <w:p w14:paraId="4B5227DD" w14:textId="1D6CEA76"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color w:val="FF0000"/>
              </w:rPr>
              <w:t>x</w:t>
            </w:r>
            <w:r w:rsidRPr="003068BA">
              <w:t>7</w:t>
            </w:r>
          </w:p>
        </w:tc>
        <w:tc>
          <w:tcPr>
            <w:tcW w:w="680" w:type="dxa"/>
            <w:tcBorders>
              <w:top w:val="none" w:sz="0" w:space="0" w:color="auto"/>
              <w:left w:val="none" w:sz="0" w:space="0" w:color="auto"/>
              <w:bottom w:val="none" w:sz="0" w:space="0" w:color="auto"/>
              <w:right w:val="none" w:sz="0" w:space="0" w:color="auto"/>
            </w:tcBorders>
          </w:tcPr>
          <w:p w14:paraId="29D02141" w14:textId="766B780C"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c>
          <w:tcPr>
            <w:tcW w:w="680" w:type="dxa"/>
            <w:tcBorders>
              <w:top w:val="none" w:sz="0" w:space="0" w:color="auto"/>
              <w:left w:val="none" w:sz="0" w:space="0" w:color="auto"/>
              <w:bottom w:val="none" w:sz="0" w:space="0" w:color="auto"/>
              <w:right w:val="none" w:sz="0" w:space="0" w:color="auto"/>
            </w:tcBorders>
          </w:tcPr>
          <w:p w14:paraId="30987788" w14:textId="13E953A2"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c>
          <w:tcPr>
            <w:tcW w:w="680" w:type="dxa"/>
            <w:tcBorders>
              <w:top w:val="none" w:sz="0" w:space="0" w:color="auto"/>
              <w:left w:val="none" w:sz="0" w:space="0" w:color="auto"/>
              <w:bottom w:val="none" w:sz="0" w:space="0" w:color="auto"/>
              <w:right w:val="none" w:sz="0" w:space="0" w:color="auto"/>
            </w:tcBorders>
          </w:tcPr>
          <w:p w14:paraId="642E69BB" w14:textId="793A1749"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r>
    </w:tbl>
    <w:p w14:paraId="5F55BF5E" w14:textId="515742F2" w:rsidR="00014286" w:rsidRPr="003068BA" w:rsidRDefault="00DF0F96" w:rsidP="00027723">
      <w:pPr>
        <w:pStyle w:val="ExplainTableContents"/>
      </w:pPr>
      <w:r w:rsidRPr="003068BA">
        <w:tab/>
      </w:r>
      <w:r w:rsidR="00027723">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3E7C3005" w14:textId="77777777" w:rsidR="00014286" w:rsidRPr="003068BA" w:rsidRDefault="00014286" w:rsidP="00DF2BC4">
      <w:pPr>
        <w:spacing w:after="120"/>
      </w:pPr>
      <w:r w:rsidRPr="003068BA">
        <w:t>The USS transmits on the BCCH, with the following network parameters:</w:t>
      </w:r>
    </w:p>
    <w:p w14:paraId="3D4AFA12" w14:textId="7CE50764" w:rsidR="00014286" w:rsidRPr="003068BA" w:rsidRDefault="00F13F05" w:rsidP="004923F1">
      <w:pPr>
        <w:pStyle w:val="NoSpaceNormal"/>
      </w:pPr>
      <w:r w:rsidRPr="003068BA">
        <w:tab/>
        <w:t>-</w:t>
      </w:r>
      <w:r w:rsidRPr="003068BA">
        <w:tab/>
      </w:r>
      <w:r w:rsidR="00014286" w:rsidRPr="003068BA">
        <w:t>Attach/detach:</w:t>
      </w:r>
      <w:r w:rsidR="00014286" w:rsidRPr="003068BA">
        <w:tab/>
      </w:r>
      <w:r w:rsidR="00014286" w:rsidRPr="003068BA">
        <w:tab/>
      </w:r>
      <w:r w:rsidR="00014286" w:rsidRPr="003068BA">
        <w:tab/>
      </w:r>
      <w:r w:rsidR="00014286" w:rsidRPr="003068BA">
        <w:tab/>
      </w:r>
      <w:r w:rsidR="00014286" w:rsidRPr="003068BA">
        <w:tab/>
      </w:r>
      <w:r w:rsidR="00014286" w:rsidRPr="003068BA">
        <w:tab/>
        <w:t>disabled</w:t>
      </w:r>
    </w:p>
    <w:p w14:paraId="00685E9B" w14:textId="6B36C11B" w:rsidR="00014286" w:rsidRPr="003068BA" w:rsidRDefault="00F13F05" w:rsidP="004923F1">
      <w:pPr>
        <w:pStyle w:val="NoSpaceNormal"/>
      </w:pPr>
      <w:r w:rsidRPr="003068BA">
        <w:tab/>
        <w:t>-</w:t>
      </w:r>
      <w:r w:rsidRPr="003068BA">
        <w:tab/>
      </w:r>
      <w:r w:rsidR="00014286" w:rsidRPr="003068BA">
        <w:t>RAI (MCC/MNC/LAC/RAC):</w:t>
      </w:r>
      <w:r w:rsidR="00DB3C56" w:rsidRPr="003068BA">
        <w:tab/>
      </w:r>
      <w:r w:rsidR="00014286" w:rsidRPr="003068BA">
        <w:tab/>
        <w:t>246/81/0001/05</w:t>
      </w:r>
    </w:p>
    <w:p w14:paraId="3F022086" w14:textId="4279AC0F" w:rsidR="00014286" w:rsidRPr="003068BA" w:rsidRDefault="00F13F05" w:rsidP="004923F1">
      <w:pPr>
        <w:pStyle w:val="NoSpaceNormal"/>
        <w:spacing w:after="180"/>
      </w:pPr>
      <w:r w:rsidRPr="003068BA">
        <w:tab/>
        <w:t>-</w:t>
      </w:r>
      <w:r w:rsidRPr="003068BA">
        <w:tab/>
      </w:r>
      <w:r w:rsidR="00014286" w:rsidRPr="003068BA">
        <w:t>Access control:</w:t>
      </w:r>
      <w:r w:rsidR="00014286" w:rsidRPr="003068BA">
        <w:tab/>
      </w:r>
      <w:r w:rsidR="00014286" w:rsidRPr="003068BA">
        <w:tab/>
      </w:r>
      <w:r w:rsidR="00014286" w:rsidRPr="003068BA">
        <w:tab/>
      </w:r>
      <w:r w:rsidR="00014286" w:rsidRPr="003068BA">
        <w:tab/>
      </w:r>
      <w:r w:rsidR="00014286" w:rsidRPr="003068BA">
        <w:tab/>
      </w:r>
      <w:r w:rsidR="00014286" w:rsidRPr="003068BA">
        <w:tab/>
        <w:t>unrestricted</w:t>
      </w:r>
    </w:p>
    <w:p w14:paraId="4364DCE0" w14:textId="133B0409" w:rsidR="00DF0F96" w:rsidRPr="003068BA" w:rsidRDefault="00014286" w:rsidP="00014286">
      <w:r w:rsidRPr="003068BA">
        <w:t xml:space="preserve">The </w:t>
      </w:r>
      <w:r w:rsidR="002C212F" w:rsidRPr="003068BA">
        <w:t xml:space="preserve">defined </w:t>
      </w:r>
      <w:r w:rsidR="00DF0F96" w:rsidRPr="003068BA">
        <w:t xml:space="preserve">UICC/USIM data is installed </w:t>
      </w:r>
      <w:r w:rsidR="002C212F" w:rsidRPr="003068BA">
        <w:t>o</w:t>
      </w:r>
      <w:r w:rsidR="00DF0F96" w:rsidRPr="003068BA">
        <w:t>n the UE.</w:t>
      </w:r>
    </w:p>
    <w:p w14:paraId="1E2CD02B" w14:textId="4A6BB6B2" w:rsidR="00014286" w:rsidRPr="003068BA" w:rsidRDefault="002C212F" w:rsidP="00014286">
      <w:r w:rsidRPr="003068BA">
        <w:t>T</w:t>
      </w:r>
      <w:r w:rsidR="00014286" w:rsidRPr="003068BA">
        <w:t>he UE runs an initial</w:t>
      </w:r>
      <w:r w:rsidR="00DF0F96" w:rsidRPr="003068BA">
        <w:t xml:space="preserve"> activation</w:t>
      </w:r>
      <w:r w:rsidR="00014286" w:rsidRPr="003068BA">
        <w:t>.</w:t>
      </w:r>
    </w:p>
    <w:p w14:paraId="383AC488" w14:textId="0EB7110D" w:rsidR="00014286" w:rsidRPr="003068BA" w:rsidRDefault="00014286" w:rsidP="00DF0F96">
      <w:pPr>
        <w:pStyle w:val="Heading5"/>
      </w:pPr>
      <w:bookmarkStart w:id="689" w:name="_Toc103688336"/>
      <w:r w:rsidRPr="003068BA">
        <w:t>5.1.</w:t>
      </w:r>
      <w:r w:rsidR="00DF0F96" w:rsidRPr="003068BA">
        <w:t>1</w:t>
      </w:r>
      <w:r w:rsidRPr="003068BA">
        <w:t>.</w:t>
      </w:r>
      <w:r w:rsidR="00DF0F96" w:rsidRPr="003068BA">
        <w:t>3</w:t>
      </w:r>
      <w:r w:rsidRPr="003068BA">
        <w:t>.2</w:t>
      </w:r>
      <w:r w:rsidR="00DF0F96" w:rsidRPr="003068BA">
        <w:tab/>
      </w:r>
      <w:r w:rsidRPr="003068BA">
        <w:t>Procedure</w:t>
      </w:r>
      <w:bookmarkEnd w:id="689"/>
    </w:p>
    <w:p w14:paraId="2AF69D5F" w14:textId="6A65982A" w:rsidR="00014286" w:rsidRPr="003068BA" w:rsidRDefault="00FE444C" w:rsidP="00014286">
      <w:pPr>
        <w:rPr>
          <w:lang w:eastAsia="en-GB"/>
        </w:rPr>
      </w:pPr>
      <w:r w:rsidRPr="003068BA">
        <w:rPr>
          <w:lang w:eastAsia="en-GB"/>
        </w:rPr>
        <w:t>Execute the</w:t>
      </w:r>
      <w:r w:rsidR="00DF0F96" w:rsidRPr="003068BA">
        <w:rPr>
          <w:lang w:eastAsia="en-GB"/>
        </w:rPr>
        <w:t xml:space="preserve"> </w:t>
      </w:r>
      <w:r w:rsidR="00DF0F96" w:rsidRPr="003068BA">
        <w:t xml:space="preserve">test procedure "Expected Sequence A" </w:t>
      </w:r>
      <w:r w:rsidR="0044062A" w:rsidRPr="003068BA">
        <w:t xml:space="preserve">as defined in </w:t>
      </w:r>
      <w:r w:rsidR="00DF0F96" w:rsidRPr="003068BA">
        <w:rPr>
          <w:lang w:eastAsia="en-GB"/>
        </w:rPr>
        <w:t>TS 31.121 </w:t>
      </w:r>
      <w:r w:rsidR="00DF0F96" w:rsidRPr="008C26FA">
        <w:rPr>
          <w:lang w:eastAsia="en-GB"/>
        </w:rPr>
        <w:fldChar w:fldCharType="begin"/>
      </w:r>
      <w:r w:rsidR="00DF0F96" w:rsidRPr="003068BA">
        <w:rPr>
          <w:lang w:eastAsia="en-GB"/>
        </w:rPr>
        <w:instrText xml:space="preserve"> REF _Ref62645896 \r \h </w:instrText>
      </w:r>
      <w:r w:rsidR="00DF0F96" w:rsidRPr="008C26FA">
        <w:rPr>
          <w:lang w:eastAsia="en-GB"/>
        </w:rPr>
      </w:r>
      <w:r w:rsidR="00DF0F96" w:rsidRPr="008C26FA">
        <w:rPr>
          <w:lang w:eastAsia="en-GB"/>
        </w:rPr>
        <w:fldChar w:fldCharType="separate"/>
      </w:r>
      <w:r w:rsidR="00E70F48">
        <w:rPr>
          <w:lang w:eastAsia="en-GB"/>
        </w:rPr>
        <w:t>[2]</w:t>
      </w:r>
      <w:r w:rsidR="00DF0F96" w:rsidRPr="008C26FA">
        <w:rPr>
          <w:lang w:eastAsia="en-GB"/>
        </w:rPr>
        <w:fldChar w:fldCharType="end"/>
      </w:r>
      <w:r w:rsidR="004962B7" w:rsidRPr="008C26FA">
        <w:rPr>
          <w:lang w:eastAsia="en-GB"/>
        </w:rPr>
        <w:t>,</w:t>
      </w:r>
      <w:r w:rsidR="00DF0F96" w:rsidRPr="008C26FA">
        <w:rPr>
          <w:lang w:eastAsia="en-GB"/>
        </w:rPr>
        <w:t xml:space="preserve"> clause 5.1.1.4.2</w:t>
      </w:r>
      <w:r w:rsidR="00DF0F96" w:rsidRPr="003068BA">
        <w:t>.</w:t>
      </w:r>
    </w:p>
    <w:p w14:paraId="520005A6" w14:textId="54D7E9C8" w:rsidR="00014286" w:rsidRPr="003068BA" w:rsidRDefault="00014286" w:rsidP="00014286">
      <w:pPr>
        <w:pStyle w:val="Heading4"/>
        <w:rPr>
          <w:lang w:eastAsia="en-GB"/>
        </w:rPr>
      </w:pPr>
      <w:bookmarkStart w:id="690" w:name="_Toc103688337"/>
      <w:r w:rsidRPr="003068BA">
        <w:rPr>
          <w:lang w:eastAsia="en-GB"/>
        </w:rPr>
        <w:t>5.1.</w:t>
      </w:r>
      <w:r w:rsidR="00DF0F96" w:rsidRPr="003068BA">
        <w:rPr>
          <w:lang w:eastAsia="en-GB"/>
        </w:rPr>
        <w:t>1</w:t>
      </w:r>
      <w:r w:rsidRPr="003068BA">
        <w:rPr>
          <w:lang w:eastAsia="en-GB"/>
        </w:rPr>
        <w:t>.</w:t>
      </w:r>
      <w:r w:rsidR="00DF0F96" w:rsidRPr="003068BA">
        <w:rPr>
          <w:lang w:eastAsia="en-GB"/>
        </w:rPr>
        <w:t>4</w:t>
      </w:r>
      <w:r w:rsidRPr="003068BA">
        <w:rPr>
          <w:lang w:eastAsia="en-GB"/>
        </w:rPr>
        <w:tab/>
        <w:t>Acceptance criteria</w:t>
      </w:r>
      <w:bookmarkEnd w:id="690"/>
    </w:p>
    <w:p w14:paraId="0AF24364" w14:textId="448E61F1" w:rsidR="007E2D56" w:rsidRPr="003068BA" w:rsidRDefault="00F13F05" w:rsidP="00A37D9B">
      <w:pPr>
        <w:rPr>
          <w:lang w:eastAsia="en-GB"/>
        </w:rPr>
      </w:pPr>
      <w:r w:rsidRPr="003068BA">
        <w:rPr>
          <w:lang w:eastAsia="en-GB"/>
        </w:rPr>
        <w:t>CR 1</w:t>
      </w:r>
      <w:r w:rsidR="00191DAC" w:rsidRPr="003068BA">
        <w:rPr>
          <w:lang w:eastAsia="en-GB"/>
        </w:rPr>
        <w:t xml:space="preserve"> can be verified by a method explicitly verifying the </w:t>
      </w:r>
      <w:r w:rsidR="006B7A94">
        <w:rPr>
          <w:lang w:eastAsia="en-GB"/>
        </w:rPr>
        <w:t xml:space="preserve">correct execution of the </w:t>
      </w:r>
      <w:r w:rsidR="00191DAC" w:rsidRPr="003068BA">
        <w:rPr>
          <w:lang w:eastAsia="en-GB"/>
        </w:rPr>
        <w:t>READ command on the listed EF</w:t>
      </w:r>
      <w:r w:rsidR="00191DAC" w:rsidRPr="003068BA">
        <w:rPr>
          <w:vertAlign w:val="subscript"/>
          <w:lang w:eastAsia="en-GB"/>
        </w:rPr>
        <w:t>IMSI</w:t>
      </w:r>
      <w:r w:rsidR="006B7A94">
        <w:rPr>
          <w:lang w:eastAsia="en-GB"/>
        </w:rPr>
        <w:t>.</w:t>
      </w:r>
    </w:p>
    <w:p w14:paraId="65E59DB9" w14:textId="5A989AE2" w:rsidR="00014286" w:rsidRDefault="00014286" w:rsidP="00014286">
      <w:pPr>
        <w:rPr>
          <w:lang w:eastAsia="en-GB"/>
        </w:rPr>
      </w:pPr>
      <w:r w:rsidRPr="003068BA">
        <w:rPr>
          <w:lang w:eastAsia="en-GB"/>
        </w:rPr>
        <w:t>CR</w:t>
      </w:r>
      <w:r w:rsidR="00C32A13" w:rsidRPr="003068BA">
        <w:rPr>
          <w:lang w:eastAsia="en-GB"/>
        </w:rPr>
        <w:t> </w:t>
      </w:r>
      <w:r w:rsidR="004962B7" w:rsidRPr="003068BA">
        <w:rPr>
          <w:lang w:eastAsia="en-GB"/>
        </w:rPr>
        <w:t>2</w:t>
      </w:r>
      <w:r w:rsidR="00FE444C" w:rsidRPr="003068BA">
        <w:rPr>
          <w:lang w:eastAsia="en-GB"/>
        </w:rPr>
        <w:t xml:space="preserve"> </w:t>
      </w:r>
      <w:r w:rsidRPr="003068BA">
        <w:rPr>
          <w:lang w:eastAsia="en-GB"/>
        </w:rPr>
        <w:t>is verified by analy</w:t>
      </w:r>
      <w:r w:rsidR="00842409" w:rsidRPr="003068BA">
        <w:rPr>
          <w:lang w:eastAsia="en-GB"/>
        </w:rPr>
        <w:t>s</w:t>
      </w:r>
      <w:r w:rsidRPr="003068BA">
        <w:rPr>
          <w:lang w:eastAsia="en-GB"/>
        </w:rPr>
        <w:t xml:space="preserve">ing the IMSI value transferred to the USS in the </w:t>
      </w:r>
      <w:r w:rsidRPr="003068BA">
        <w:rPr>
          <w:i/>
          <w:lang w:eastAsia="en-GB"/>
        </w:rPr>
        <w:t xml:space="preserve">PAGING RESPONSE </w:t>
      </w:r>
      <w:r w:rsidRPr="003068BA">
        <w:rPr>
          <w:lang w:eastAsia="en-GB"/>
        </w:rPr>
        <w:t xml:space="preserve">or the </w:t>
      </w:r>
      <w:r w:rsidRPr="003068BA">
        <w:rPr>
          <w:i/>
          <w:lang w:eastAsia="en-GB"/>
        </w:rPr>
        <w:t>ATTACH REQUEST</w:t>
      </w:r>
      <w:r w:rsidRPr="003068BA">
        <w:rPr>
          <w:lang w:eastAsia="en-GB"/>
        </w:rPr>
        <w:t>. The conformance requirement CR</w:t>
      </w:r>
      <w:r w:rsidR="00C32A13" w:rsidRPr="003068BA">
        <w:rPr>
          <w:lang w:eastAsia="en-GB"/>
        </w:rPr>
        <w:t> </w:t>
      </w:r>
      <w:r w:rsidR="004962B7" w:rsidRPr="003068BA">
        <w:rPr>
          <w:lang w:eastAsia="en-GB"/>
        </w:rPr>
        <w:t>2</w:t>
      </w:r>
      <w:r w:rsidRPr="003068BA">
        <w:rPr>
          <w:lang w:eastAsia="en-GB"/>
        </w:rPr>
        <w:t xml:space="preserve"> is met if the IMSI value </w:t>
      </w:r>
      <w:r w:rsidR="00EC34D7" w:rsidRPr="003068BA">
        <w:rPr>
          <w:lang w:eastAsia="en-GB"/>
        </w:rPr>
        <w:t xml:space="preserve">generated and </w:t>
      </w:r>
      <w:r w:rsidRPr="003068BA">
        <w:rPr>
          <w:lang w:eastAsia="en-GB"/>
        </w:rPr>
        <w:t xml:space="preserve">stored on the USIM </w:t>
      </w:r>
      <w:r w:rsidR="00EC34D7" w:rsidRPr="003068BA">
        <w:rPr>
          <w:lang w:eastAsia="en-GB"/>
        </w:rPr>
        <w:t xml:space="preserve">during preparation of the initial conditions </w:t>
      </w:r>
      <w:r w:rsidRPr="003068BA">
        <w:rPr>
          <w:lang w:eastAsia="en-GB"/>
        </w:rPr>
        <w:t>matches the IMSI value provided to the TT</w:t>
      </w:r>
      <w:r w:rsidR="00842409" w:rsidRPr="003068BA">
        <w:rPr>
          <w:lang w:eastAsia="en-GB"/>
        </w:rPr>
        <w:t xml:space="preserve"> </w:t>
      </w:r>
      <w:r w:rsidRPr="003068BA">
        <w:rPr>
          <w:lang w:eastAsia="en-GB"/>
        </w:rPr>
        <w:t>(USS).</w:t>
      </w:r>
    </w:p>
    <w:p w14:paraId="2B7AC717" w14:textId="5E5466FD" w:rsidR="009B66F3" w:rsidRDefault="009B66F3" w:rsidP="006B7A94">
      <w:pPr>
        <w:pStyle w:val="Heading4"/>
        <w:rPr>
          <w:lang w:eastAsia="en-GB"/>
        </w:rPr>
      </w:pPr>
      <w:bookmarkStart w:id="691" w:name="_Toc103688338"/>
      <w:r>
        <w:rPr>
          <w:lang w:eastAsia="en-GB"/>
        </w:rPr>
        <w:t>5.1.1.5</w:t>
      </w:r>
      <w:r>
        <w:rPr>
          <w:lang w:eastAsia="en-GB"/>
        </w:rPr>
        <w:tab/>
      </w:r>
      <w:r w:rsidR="00C640A9">
        <w:t>Suitability assessment</w:t>
      </w:r>
      <w:bookmarkEnd w:id="691"/>
    </w:p>
    <w:p w14:paraId="0DA4DC51" w14:textId="630E616E" w:rsidR="00A752B5" w:rsidRDefault="006B7A94" w:rsidP="00A71B71">
      <w:pPr>
        <w:rPr>
          <w:lang w:eastAsia="en-GB"/>
        </w:rPr>
      </w:pPr>
      <w:r w:rsidRPr="003068BA">
        <w:t xml:space="preserve">CR 1 </w:t>
      </w:r>
      <w:r>
        <w:t>can be seen as implicitly verified if CR 2 is</w:t>
      </w:r>
      <w:r w:rsidRPr="003068BA">
        <w:t xml:space="preserve"> met</w:t>
      </w:r>
      <w:r>
        <w:t xml:space="preserve">. </w:t>
      </w:r>
      <w:r w:rsidR="00A752B5">
        <w:t>When using a file with randomly generated contents in a test procedure as defined for the present test, t</w:t>
      </w:r>
      <w:r w:rsidR="00194304">
        <w:t>he</w:t>
      </w:r>
      <w:r w:rsidR="00C640A9">
        <w:t xml:space="preserve"> implicit verification</w:t>
      </w:r>
      <w:r w:rsidR="00A71B71">
        <w:t xml:space="preserve"> </w:t>
      </w:r>
      <w:r w:rsidR="00A752B5">
        <w:t>is suitable to verify</w:t>
      </w:r>
      <w:r w:rsidR="00194304">
        <w:t xml:space="preserve"> </w:t>
      </w:r>
      <w:r w:rsidR="00A752B5">
        <w:t xml:space="preserve">the correct </w:t>
      </w:r>
      <w:r w:rsidR="00194304">
        <w:t xml:space="preserve">file </w:t>
      </w:r>
      <w:r w:rsidR="00A752B5">
        <w:t>handling. N</w:t>
      </w:r>
      <w:r w:rsidR="003555F9">
        <w:t>o</w:t>
      </w:r>
      <w:r w:rsidR="00A752B5">
        <w:t xml:space="preserve"> </w:t>
      </w:r>
      <w:r w:rsidRPr="003068BA">
        <w:rPr>
          <w:lang w:eastAsia="en-GB"/>
        </w:rPr>
        <w:t>deliberate accept</w:t>
      </w:r>
      <w:r w:rsidR="003555F9">
        <w:rPr>
          <w:lang w:eastAsia="en-GB"/>
        </w:rPr>
        <w:t>ance</w:t>
      </w:r>
      <w:r w:rsidR="00A752B5">
        <w:rPr>
          <w:lang w:eastAsia="en-GB"/>
        </w:rPr>
        <w:t xml:space="preserve"> of the generated result is needed</w:t>
      </w:r>
      <w:r w:rsidRPr="003068BA">
        <w:rPr>
          <w:lang w:eastAsia="en-GB"/>
        </w:rPr>
        <w:t>.</w:t>
      </w:r>
    </w:p>
    <w:p w14:paraId="26D9B2BF" w14:textId="28838CDF" w:rsidR="006B7A94" w:rsidRDefault="00A752B5" w:rsidP="00A71B71">
      <w:pPr>
        <w:rPr>
          <w:lang w:eastAsia="en-GB"/>
        </w:rPr>
      </w:pPr>
      <w:r>
        <w:rPr>
          <w:lang w:eastAsia="en-GB"/>
        </w:rPr>
        <w:t xml:space="preserve">Verification of the file contents and/or the file handling is explicitly allowed. The verification result and the used verification method shall be noted in the test report. </w:t>
      </w:r>
      <w:r w:rsidRPr="00A752B5">
        <w:rPr>
          <w:lang w:eastAsia="en-GB"/>
        </w:rPr>
        <w:t>I</w:t>
      </w:r>
      <w:r w:rsidR="00760446">
        <w:rPr>
          <w:lang w:eastAsia="en-GB"/>
        </w:rPr>
        <w:t xml:space="preserve">n case </w:t>
      </w:r>
      <w:r w:rsidRPr="00A752B5">
        <w:rPr>
          <w:lang w:eastAsia="en-GB"/>
        </w:rPr>
        <w:t xml:space="preserve">this additional measure leads to a deviating result, the result of the explicit check </w:t>
      </w:r>
      <w:r w:rsidR="00BE3B42">
        <w:rPr>
          <w:lang w:eastAsia="en-GB"/>
        </w:rPr>
        <w:t xml:space="preserve">defined to this test case </w:t>
      </w:r>
      <w:r w:rsidRPr="00A752B5">
        <w:rPr>
          <w:lang w:eastAsia="en-GB"/>
        </w:rPr>
        <w:t>applies.</w:t>
      </w:r>
    </w:p>
    <w:p w14:paraId="27BD4830" w14:textId="4047E2B1" w:rsidR="00B87D56" w:rsidRPr="003068BA" w:rsidRDefault="00B87D56" w:rsidP="00B87D56">
      <w:pPr>
        <w:pStyle w:val="Heading3"/>
        <w:rPr>
          <w:lang w:eastAsia="en-GB"/>
        </w:rPr>
      </w:pPr>
      <w:bookmarkStart w:id="692" w:name="_Toc103688339"/>
      <w:r w:rsidRPr="003068BA">
        <w:rPr>
          <w:lang w:eastAsia="en-GB"/>
        </w:rPr>
        <w:t>5.1.2</w:t>
      </w:r>
      <w:r w:rsidRPr="003068BA">
        <w:rPr>
          <w:lang w:eastAsia="en-GB"/>
        </w:rPr>
        <w:tab/>
        <w:t>UE identification by short IMSI using a 2</w:t>
      </w:r>
      <w:r w:rsidR="00FE444C" w:rsidRPr="003068BA">
        <w:rPr>
          <w:lang w:eastAsia="en-GB"/>
        </w:rPr>
        <w:t>-</w:t>
      </w:r>
      <w:r w:rsidRPr="003068BA">
        <w:rPr>
          <w:lang w:eastAsia="en-GB"/>
        </w:rPr>
        <w:t>digit MNC</w:t>
      </w:r>
      <w:bookmarkEnd w:id="692"/>
    </w:p>
    <w:p w14:paraId="23872006" w14:textId="77777777" w:rsidR="00B87D56" w:rsidRPr="003068BA" w:rsidRDefault="00B87D56" w:rsidP="00B87D56">
      <w:pPr>
        <w:keepNext/>
        <w:keepLines/>
        <w:spacing w:before="120"/>
        <w:ind w:left="1276" w:hanging="1276"/>
        <w:outlineLvl w:val="3"/>
        <w:rPr>
          <w:rFonts w:ascii="Arial" w:hAnsi="Arial"/>
          <w:sz w:val="24"/>
        </w:rPr>
      </w:pPr>
      <w:r w:rsidRPr="003068BA">
        <w:rPr>
          <w:rFonts w:ascii="Arial" w:hAnsi="Arial"/>
          <w:sz w:val="24"/>
        </w:rPr>
        <w:t>5.1.2.1</w:t>
      </w:r>
      <w:r w:rsidRPr="003068BA">
        <w:rPr>
          <w:rFonts w:ascii="Arial" w:hAnsi="Arial"/>
          <w:sz w:val="24"/>
        </w:rPr>
        <w:tab/>
        <w:t>Test purpose</w:t>
      </w:r>
    </w:p>
    <w:p w14:paraId="67FC4FA0" w14:textId="77777777" w:rsidR="004962B7" w:rsidRPr="003068BA" w:rsidRDefault="004962B7" w:rsidP="004962B7">
      <w:r w:rsidRPr="003068BA">
        <w:t>The purpose of this test is to verify that:</w:t>
      </w:r>
    </w:p>
    <w:p w14:paraId="51F81446" w14:textId="70B96805" w:rsidR="004962B7" w:rsidRPr="003068BA" w:rsidRDefault="004962B7" w:rsidP="004962B7">
      <w:pPr>
        <w:ind w:left="567" w:hanging="425"/>
      </w:pPr>
      <w:r w:rsidRPr="003068BA">
        <w:t>1)</w:t>
      </w:r>
      <w:r w:rsidRPr="003068BA">
        <w:tab/>
      </w:r>
      <w:r w:rsidR="00BF07FB">
        <w:t>t</w:t>
      </w:r>
      <w:r w:rsidR="00BF07FB" w:rsidRPr="003068BA">
        <w:t xml:space="preserve">he </w:t>
      </w:r>
      <w:r w:rsidR="00BF07FB">
        <w:t xml:space="preserve">ME uses the </w:t>
      </w:r>
      <w:r w:rsidR="00FE444C" w:rsidRPr="003068BA">
        <w:t>IMSI stored in the USIM when attaching to the network</w:t>
      </w:r>
      <w:r w:rsidRPr="003068BA">
        <w:t>;</w:t>
      </w:r>
    </w:p>
    <w:p w14:paraId="11E43DB4" w14:textId="395F59E1" w:rsidR="00B87D56" w:rsidRPr="003068BA" w:rsidRDefault="004962B7" w:rsidP="004962B7">
      <w:pPr>
        <w:ind w:left="567" w:hanging="425"/>
      </w:pPr>
      <w:r w:rsidRPr="003068BA">
        <w:t>2)</w:t>
      </w:r>
      <w:r w:rsidRPr="003068BA">
        <w:tab/>
      </w:r>
      <w:r w:rsidR="00BF07FB">
        <w:t>t</w:t>
      </w:r>
      <w:r w:rsidR="00BF07FB" w:rsidRPr="003068BA">
        <w:t xml:space="preserve">he </w:t>
      </w:r>
      <w:r w:rsidR="00B87D56" w:rsidRPr="003068BA">
        <w:t xml:space="preserve">ME </w:t>
      </w:r>
      <w:r w:rsidRPr="003068BA">
        <w:t>is</w:t>
      </w:r>
      <w:r w:rsidR="00B87D56" w:rsidRPr="003068BA">
        <w:t xml:space="preserve"> capable </w:t>
      </w:r>
      <w:del w:id="693" w:author="Marquordt" w:date="2022-04-25T13:56:00Z">
        <w:r w:rsidR="00B87D56" w:rsidRPr="003068BA" w:rsidDel="00E659BD">
          <w:delText xml:space="preserve">of </w:delText>
        </w:r>
      </w:del>
      <w:ins w:id="694" w:author="Marquordt" w:date="2022-04-25T13:56:00Z">
        <w:r w:rsidR="00E659BD">
          <w:t>to</w:t>
        </w:r>
        <w:r w:rsidR="00E659BD" w:rsidRPr="003068BA">
          <w:t xml:space="preserve"> </w:t>
        </w:r>
      </w:ins>
      <w:r w:rsidR="00B87D56" w:rsidRPr="003068BA">
        <w:t>handl</w:t>
      </w:r>
      <w:ins w:id="695" w:author="Marquordt" w:date="2022-04-25T13:56:00Z">
        <w:r w:rsidR="00E659BD">
          <w:t>e</w:t>
        </w:r>
      </w:ins>
      <w:del w:id="696" w:author="Marquordt" w:date="2022-04-25T13:56:00Z">
        <w:r w:rsidR="00B87D56" w:rsidRPr="003068BA" w:rsidDel="00E659BD">
          <w:delText>ing</w:delText>
        </w:r>
      </w:del>
      <w:r w:rsidR="00B87D56" w:rsidRPr="003068BA">
        <w:t xml:space="preserve"> an IMSI with a 2</w:t>
      </w:r>
      <w:r w:rsidR="00FE444C" w:rsidRPr="003068BA">
        <w:t>-</w:t>
      </w:r>
      <w:r w:rsidR="00B87D56" w:rsidRPr="003068BA">
        <w:t>digit MNC if indicated in EF</w:t>
      </w:r>
      <w:r w:rsidR="00B87D56" w:rsidRPr="003068BA">
        <w:rPr>
          <w:vertAlign w:val="subscript"/>
        </w:rPr>
        <w:t>AD</w:t>
      </w:r>
      <w:r w:rsidR="00B87D56" w:rsidRPr="003068BA">
        <w:t>.</w:t>
      </w:r>
    </w:p>
    <w:p w14:paraId="7C1FECB7" w14:textId="726C4D0B" w:rsidR="00B87D56" w:rsidRPr="003068BA" w:rsidRDefault="003555F9" w:rsidP="003555F9">
      <w:pPr>
        <w:pStyle w:val="Heading4"/>
      </w:pPr>
      <w:bookmarkStart w:id="697" w:name="_Toc103688340"/>
      <w:r>
        <w:t>5.1.2.2</w:t>
      </w:r>
      <w:r>
        <w:tab/>
      </w:r>
      <w:r w:rsidR="00B87D56" w:rsidRPr="003068BA">
        <w:t>Conformance requirement</w:t>
      </w:r>
      <w:bookmarkEnd w:id="697"/>
    </w:p>
    <w:p w14:paraId="6FC92FE0" w14:textId="4971CC8D" w:rsidR="00B87D56" w:rsidRPr="003068BA" w:rsidRDefault="00FE444C" w:rsidP="00DF2BC4">
      <w:pPr>
        <w:spacing w:after="120"/>
        <w:ind w:left="567" w:hanging="567"/>
      </w:pPr>
      <w:r w:rsidRPr="003068BA">
        <w:t>CR</w:t>
      </w:r>
      <w:r w:rsidR="00C32A13" w:rsidRPr="003068BA">
        <w:t> </w:t>
      </w:r>
      <w:r w:rsidRPr="003068BA">
        <w:t>1</w:t>
      </w:r>
      <w:r w:rsidRPr="003068BA">
        <w:tab/>
      </w:r>
      <w:r w:rsidR="00B87D56" w:rsidRPr="003068BA">
        <w:t xml:space="preserve">After successful completion of the RRC Connection Establishment procedure the UE shall send </w:t>
      </w:r>
      <w:r w:rsidR="00B87D56" w:rsidRPr="003068BA">
        <w:rPr>
          <w:i/>
        </w:rPr>
        <w:t>PAGING RESPONSE/ATTACH REQUEST</w:t>
      </w:r>
      <w:r w:rsidR="00B87D56" w:rsidRPr="003068BA">
        <w:t xml:space="preserve"> containing the IMSI of the USIM.</w:t>
      </w:r>
    </w:p>
    <w:p w14:paraId="143E86E9" w14:textId="77777777" w:rsidR="00B87D56" w:rsidRPr="003068BA" w:rsidRDefault="00B87D56" w:rsidP="00DF2BC4">
      <w:pPr>
        <w:pStyle w:val="B20"/>
        <w:spacing w:after="120"/>
      </w:pPr>
      <w:r w:rsidRPr="003068BA">
        <w:t>Reference:</w:t>
      </w:r>
    </w:p>
    <w:p w14:paraId="3DCA46BA" w14:textId="418CB40C" w:rsidR="00B87D56" w:rsidRPr="003068BA" w:rsidRDefault="00E425E2" w:rsidP="00DF2BC4">
      <w:pPr>
        <w:pStyle w:val="B20"/>
        <w:spacing w:after="120"/>
      </w:pPr>
      <w:r w:rsidRPr="003068BA">
        <w:t>-</w:t>
      </w:r>
      <w:r w:rsidRPr="003068BA">
        <w:tab/>
      </w:r>
      <w:r w:rsidR="00B87D56" w:rsidRPr="003068BA">
        <w:t>TS 31.102 </w:t>
      </w:r>
      <w:r w:rsidR="00B87D56" w:rsidRPr="008C26FA">
        <w:fldChar w:fldCharType="begin"/>
      </w:r>
      <w:r w:rsidR="00B87D56" w:rsidRPr="003068BA">
        <w:instrText xml:space="preserve"> REF _Ref62649304 \r \h </w:instrText>
      </w:r>
      <w:r w:rsidRPr="003068BA">
        <w:instrText xml:space="preserve"> \* MERGEFORMAT </w:instrText>
      </w:r>
      <w:r w:rsidR="00B87D56" w:rsidRPr="008C26FA">
        <w:fldChar w:fldCharType="separate"/>
      </w:r>
      <w:r w:rsidR="00E70F48">
        <w:t>[19]</w:t>
      </w:r>
      <w:r w:rsidR="00B87D56" w:rsidRPr="008C26FA">
        <w:fldChar w:fldCharType="end"/>
      </w:r>
      <w:r w:rsidR="00B87D56" w:rsidRPr="008C26FA">
        <w:t>, clause 4.2.2 and 4.2.18</w:t>
      </w:r>
      <w:r w:rsidR="00FE444C" w:rsidRPr="008C26FA">
        <w:t>,</w:t>
      </w:r>
      <w:r w:rsidR="00FE444C" w:rsidRPr="003068BA">
        <w:t xml:space="preserve"> </w:t>
      </w:r>
      <w:r w:rsidR="00EC34D7" w:rsidRPr="003068BA">
        <w:t xml:space="preserve">and </w:t>
      </w:r>
      <w:r w:rsidR="00FE444C" w:rsidRPr="003068BA">
        <w:t>5.1.1.2</w:t>
      </w:r>
      <w:r w:rsidR="002A3558">
        <w:t>;</w:t>
      </w:r>
    </w:p>
    <w:p w14:paraId="14081C3F" w14:textId="40E97261" w:rsidR="00B87D56" w:rsidRPr="008C26FA" w:rsidRDefault="00E425E2" w:rsidP="00E425E2">
      <w:pPr>
        <w:pStyle w:val="B20"/>
      </w:pPr>
      <w:r w:rsidRPr="003068BA">
        <w:t>-</w:t>
      </w:r>
      <w:r w:rsidRPr="003068BA">
        <w:tab/>
      </w:r>
      <w:r w:rsidR="00B87D56" w:rsidRPr="003068BA">
        <w:t>TS 24.008 </w:t>
      </w:r>
      <w:r w:rsidR="00B92E1F" w:rsidRPr="008C26FA">
        <w:fldChar w:fldCharType="begin"/>
      </w:r>
      <w:r w:rsidR="00B92E1F" w:rsidRPr="003068BA">
        <w:instrText xml:space="preserve"> REF _Ref72251210 \r \h </w:instrText>
      </w:r>
      <w:r w:rsidRPr="003068BA">
        <w:instrText xml:space="preserve"> \* MERGEFORMAT </w:instrText>
      </w:r>
      <w:r w:rsidR="00B92E1F" w:rsidRPr="008C26FA">
        <w:fldChar w:fldCharType="separate"/>
      </w:r>
      <w:r w:rsidR="00E70F48">
        <w:t>[31]</w:t>
      </w:r>
      <w:r w:rsidR="00B92E1F" w:rsidRPr="008C26FA">
        <w:fldChar w:fldCharType="end"/>
      </w:r>
      <w:r w:rsidR="00B87D56" w:rsidRPr="008C26FA">
        <w:t>, clause 10.5.1.4 and 4.7.9.1.2.</w:t>
      </w:r>
    </w:p>
    <w:p w14:paraId="16306C17" w14:textId="77777777" w:rsidR="00B87D56" w:rsidRPr="003068BA" w:rsidRDefault="00B87D56" w:rsidP="00B87D56">
      <w:pPr>
        <w:pStyle w:val="Heading4"/>
        <w:rPr>
          <w:rFonts w:cs="Arial"/>
          <w:szCs w:val="24"/>
          <w:lang w:eastAsia="en-GB"/>
        </w:rPr>
      </w:pPr>
      <w:bookmarkStart w:id="698" w:name="_Toc103688341"/>
      <w:r w:rsidRPr="008C26FA">
        <w:rPr>
          <w:lang w:eastAsia="en-GB"/>
        </w:rPr>
        <w:t>5.1.2.3</w:t>
      </w:r>
      <w:r w:rsidRPr="008C26FA">
        <w:rPr>
          <w:lang w:eastAsia="en-GB"/>
        </w:rPr>
        <w:tab/>
      </w:r>
      <w:r w:rsidRPr="003068BA">
        <w:rPr>
          <w:rFonts w:cs="Arial"/>
          <w:szCs w:val="24"/>
          <w:lang w:eastAsia="en-GB"/>
        </w:rPr>
        <w:t>Method of test</w:t>
      </w:r>
      <w:bookmarkEnd w:id="698"/>
    </w:p>
    <w:p w14:paraId="5AAF619B" w14:textId="310D85FB" w:rsidR="00B87D56" w:rsidRPr="003068BA" w:rsidRDefault="00B87D56" w:rsidP="00B87D56">
      <w:pPr>
        <w:pStyle w:val="Heading5"/>
        <w:rPr>
          <w:lang w:eastAsia="en-GB"/>
        </w:rPr>
      </w:pPr>
      <w:bookmarkStart w:id="699" w:name="_Toc103688342"/>
      <w:r w:rsidRPr="003068BA">
        <w:rPr>
          <w:lang w:eastAsia="en-GB"/>
        </w:rPr>
        <w:t>5.1.2.</w:t>
      </w:r>
      <w:r w:rsidR="00FE444C" w:rsidRPr="003068BA">
        <w:rPr>
          <w:lang w:eastAsia="en-GB"/>
        </w:rPr>
        <w:t>3</w:t>
      </w:r>
      <w:r w:rsidRPr="003068BA">
        <w:rPr>
          <w:lang w:eastAsia="en-GB"/>
        </w:rPr>
        <w:t>.1</w:t>
      </w:r>
      <w:r w:rsidRPr="003068BA">
        <w:rPr>
          <w:lang w:eastAsia="en-GB"/>
        </w:rPr>
        <w:tab/>
        <w:t>Initial conditions</w:t>
      </w:r>
      <w:bookmarkEnd w:id="699"/>
    </w:p>
    <w:p w14:paraId="37ECFF1C" w14:textId="640C5FB8" w:rsidR="00FE444C" w:rsidRPr="008C26FA" w:rsidRDefault="00FE444C" w:rsidP="00FE444C">
      <w:pPr>
        <w:rPr>
          <w:lang w:eastAsia="en-GB"/>
        </w:rPr>
      </w:pPr>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4.1.1 are used with the following exception:</w:t>
      </w:r>
    </w:p>
    <w:p w14:paraId="15405A71" w14:textId="0C9A9D03" w:rsidR="00B87D56" w:rsidRPr="008C26FA" w:rsidRDefault="00B87D56" w:rsidP="00FE444C">
      <w:pPr>
        <w:rPr>
          <w:rFonts w:eastAsia="TimesNewRoman"/>
          <w:lang w:eastAsia="en-GB"/>
        </w:rPr>
      </w:pPr>
      <w:r w:rsidRPr="008C26FA">
        <w:rPr>
          <w:rFonts w:eastAsia="TimesNewRoman"/>
          <w:lang w:eastAsia="en-GB"/>
        </w:rPr>
        <w:lastRenderedPageBreak/>
        <w:t>EF</w:t>
      </w:r>
      <w:r w:rsidRPr="003068BA">
        <w:rPr>
          <w:rFonts w:eastAsia="TimesNewRoman"/>
          <w:vertAlign w:val="subscript"/>
          <w:lang w:eastAsia="en-GB"/>
        </w:rPr>
        <w:t>LOCI</w:t>
      </w:r>
      <w:r w:rsidR="00FE444C" w:rsidRPr="003068BA">
        <w:rPr>
          <w:rFonts w:eastAsia="TimesNewRoman"/>
          <w:lang w:eastAsia="en-GB"/>
        </w:rPr>
        <w:t xml:space="preserve"> and EF</w:t>
      </w:r>
      <w:r w:rsidR="00FE444C" w:rsidRPr="003068BA">
        <w:rPr>
          <w:rFonts w:eastAsia="TimesNewRoman"/>
          <w:vertAlign w:val="subscript"/>
          <w:lang w:eastAsia="en-GB"/>
        </w:rPr>
        <w:t>AD</w:t>
      </w:r>
      <w:r w:rsidR="00FE444C" w:rsidRPr="003068BA">
        <w:rPr>
          <w:rFonts w:eastAsia="TimesNewRoman"/>
          <w:lang w:eastAsia="en-GB"/>
        </w:rPr>
        <w:t xml:space="preserve"> are used as defined in </w:t>
      </w:r>
      <w:r w:rsidR="00FE444C" w:rsidRPr="008C26FA">
        <w:rPr>
          <w:lang w:eastAsia="en-GB"/>
        </w:rPr>
        <w:fldChar w:fldCharType="begin"/>
      </w:r>
      <w:r w:rsidR="00FE444C" w:rsidRPr="003068BA">
        <w:rPr>
          <w:lang w:eastAsia="en-GB"/>
        </w:rPr>
        <w:instrText xml:space="preserve"> REF _Ref62645896 \r \h </w:instrText>
      </w:r>
      <w:r w:rsidR="00FE444C" w:rsidRPr="008C26FA">
        <w:rPr>
          <w:lang w:eastAsia="en-GB"/>
        </w:rPr>
      </w:r>
      <w:r w:rsidR="00FE444C" w:rsidRPr="008C26FA">
        <w:rPr>
          <w:lang w:eastAsia="en-GB"/>
        </w:rPr>
        <w:fldChar w:fldCharType="separate"/>
      </w:r>
      <w:r w:rsidR="00E70F48">
        <w:rPr>
          <w:lang w:eastAsia="en-GB"/>
        </w:rPr>
        <w:t>[2]</w:t>
      </w:r>
      <w:r w:rsidR="00FE444C" w:rsidRPr="008C26FA">
        <w:rPr>
          <w:lang w:eastAsia="en-GB"/>
        </w:rPr>
        <w:fldChar w:fldCharType="end"/>
      </w:r>
      <w:r w:rsidR="00FE444C" w:rsidRPr="008C26FA">
        <w:rPr>
          <w:lang w:eastAsia="en-GB"/>
        </w:rPr>
        <w:t xml:space="preserve"> clause 5.1.2.4.1</w:t>
      </w:r>
    </w:p>
    <w:p w14:paraId="35360333" w14:textId="77777777" w:rsidR="00B87D56" w:rsidRPr="003068BA" w:rsidRDefault="00B87D56" w:rsidP="00027723">
      <w:pPr>
        <w:keepNext/>
        <w:keepLines/>
        <w:spacing w:after="120"/>
        <w:rPr>
          <w:rFonts w:eastAsia="TimesNewRoman"/>
          <w:b/>
          <w:lang w:eastAsia="en-GB"/>
        </w:rPr>
      </w:pPr>
      <w:r w:rsidRPr="003068BA">
        <w:rPr>
          <w:rFonts w:eastAsia="TimesNewRoman"/>
          <w:b/>
          <w:lang w:eastAsia="en-GB"/>
        </w:rPr>
        <w:t>EF</w:t>
      </w:r>
      <w:r w:rsidRPr="003068BA">
        <w:rPr>
          <w:rFonts w:eastAsia="TimesNewRoman"/>
          <w:b/>
          <w:vertAlign w:val="subscript"/>
          <w:lang w:eastAsia="en-GB"/>
        </w:rPr>
        <w:t>IMSI</w:t>
      </w:r>
    </w:p>
    <w:p w14:paraId="0329446F" w14:textId="77777777" w:rsidR="004962B7" w:rsidRPr="003068BA" w:rsidRDefault="00B87D56" w:rsidP="004923F1">
      <w:pPr>
        <w:pStyle w:val="NoSpaceNormal"/>
      </w:pPr>
      <w:r w:rsidRPr="003068BA">
        <w:tab/>
        <w:t>Logically:</w:t>
      </w:r>
    </w:p>
    <w:p w14:paraId="742599B6" w14:textId="53D8429F" w:rsidR="00B87D56" w:rsidRPr="003068BA" w:rsidRDefault="004962B7" w:rsidP="00B87D56">
      <w:pPr>
        <w:rPr>
          <w:rFonts w:eastAsia="TimesNewRoman"/>
          <w:lang w:eastAsia="en-GB"/>
        </w:rPr>
      </w:pPr>
      <w:r w:rsidRPr="003068BA">
        <w:rPr>
          <w:rFonts w:eastAsia="TimesNewRoman"/>
          <w:lang w:eastAsia="en-GB"/>
        </w:rPr>
        <w:tab/>
      </w:r>
      <w:r w:rsidR="00B87D56" w:rsidRPr="003068BA">
        <w:rPr>
          <w:rFonts w:eastAsia="TimesNewRoman"/>
          <w:lang w:eastAsia="en-GB"/>
        </w:rPr>
        <w:tab/>
        <w:t>24681357</w:t>
      </w:r>
      <w:r w:rsidR="00B87D56" w:rsidRPr="003068BA">
        <w:rPr>
          <w:rFonts w:eastAsia="TimesNewRoman"/>
          <w:color w:val="FF0000"/>
          <w:lang w:eastAsia="en-GB"/>
        </w:rPr>
        <w:t>x</w:t>
      </w:r>
    </w:p>
    <w:p w14:paraId="6186C151" w14:textId="0E122868" w:rsidR="00B87D56" w:rsidRDefault="00B87D56" w:rsidP="004923F1">
      <w:pPr>
        <w:pStyle w:val="Normal6pt"/>
      </w:pPr>
      <w:r w:rsidRPr="003068BA">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027723" w14:paraId="3C9ED0E4" w14:textId="77777777" w:rsidTr="00720CC6">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9A9FEC1" w14:textId="77777777" w:rsidR="00027723" w:rsidRPr="00AE2020" w:rsidRDefault="00027723" w:rsidP="008945AE">
            <w:pPr>
              <w:pStyle w:val="TAH"/>
              <w:jc w:val="left"/>
              <w:rPr>
                <w:rFonts w:eastAsia="TimesNewRoman"/>
                <w:b/>
              </w:rPr>
            </w:pPr>
            <w:r w:rsidRPr="00AE2020">
              <w:rPr>
                <w:b/>
              </w:rPr>
              <w:t>Byte</w:t>
            </w:r>
          </w:p>
        </w:tc>
        <w:tc>
          <w:tcPr>
            <w:tcW w:w="680" w:type="dxa"/>
            <w:tcBorders>
              <w:top w:val="none" w:sz="0" w:space="0" w:color="auto"/>
              <w:left w:val="none" w:sz="0" w:space="0" w:color="auto"/>
              <w:bottom w:val="none" w:sz="0" w:space="0" w:color="auto"/>
              <w:right w:val="none" w:sz="0" w:space="0" w:color="auto"/>
            </w:tcBorders>
          </w:tcPr>
          <w:p w14:paraId="599EDE3F"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w:t>
            </w:r>
          </w:p>
        </w:tc>
        <w:tc>
          <w:tcPr>
            <w:tcW w:w="680" w:type="dxa"/>
            <w:tcBorders>
              <w:top w:val="none" w:sz="0" w:space="0" w:color="auto"/>
              <w:left w:val="none" w:sz="0" w:space="0" w:color="auto"/>
              <w:bottom w:val="none" w:sz="0" w:space="0" w:color="auto"/>
              <w:right w:val="none" w:sz="0" w:space="0" w:color="auto"/>
            </w:tcBorders>
          </w:tcPr>
          <w:p w14:paraId="3EC0F034"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B2</w:t>
            </w:r>
          </w:p>
        </w:tc>
        <w:tc>
          <w:tcPr>
            <w:tcW w:w="680" w:type="dxa"/>
            <w:tcBorders>
              <w:top w:val="none" w:sz="0" w:space="0" w:color="auto"/>
              <w:left w:val="none" w:sz="0" w:space="0" w:color="auto"/>
              <w:bottom w:val="none" w:sz="0" w:space="0" w:color="auto"/>
              <w:right w:val="none" w:sz="0" w:space="0" w:color="auto"/>
            </w:tcBorders>
          </w:tcPr>
          <w:p w14:paraId="0ACBC227"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B3</w:t>
            </w:r>
          </w:p>
        </w:tc>
        <w:tc>
          <w:tcPr>
            <w:tcW w:w="680" w:type="dxa"/>
            <w:tcBorders>
              <w:top w:val="none" w:sz="0" w:space="0" w:color="auto"/>
              <w:left w:val="none" w:sz="0" w:space="0" w:color="auto"/>
              <w:bottom w:val="none" w:sz="0" w:space="0" w:color="auto"/>
              <w:right w:val="none" w:sz="0" w:space="0" w:color="auto"/>
            </w:tcBorders>
          </w:tcPr>
          <w:p w14:paraId="45E3FBAE"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B4</w:t>
            </w:r>
          </w:p>
        </w:tc>
        <w:tc>
          <w:tcPr>
            <w:tcW w:w="680" w:type="dxa"/>
            <w:tcBorders>
              <w:top w:val="none" w:sz="0" w:space="0" w:color="auto"/>
              <w:left w:val="none" w:sz="0" w:space="0" w:color="auto"/>
              <w:bottom w:val="none" w:sz="0" w:space="0" w:color="auto"/>
              <w:right w:val="none" w:sz="0" w:space="0" w:color="auto"/>
            </w:tcBorders>
          </w:tcPr>
          <w:p w14:paraId="563B0DD0"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B5</w:t>
            </w:r>
          </w:p>
        </w:tc>
        <w:tc>
          <w:tcPr>
            <w:tcW w:w="680" w:type="dxa"/>
            <w:tcBorders>
              <w:top w:val="none" w:sz="0" w:space="0" w:color="auto"/>
              <w:left w:val="none" w:sz="0" w:space="0" w:color="auto"/>
              <w:bottom w:val="none" w:sz="0" w:space="0" w:color="auto"/>
              <w:right w:val="none" w:sz="0" w:space="0" w:color="auto"/>
            </w:tcBorders>
          </w:tcPr>
          <w:p w14:paraId="328DC8F8"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B6</w:t>
            </w:r>
          </w:p>
        </w:tc>
        <w:tc>
          <w:tcPr>
            <w:tcW w:w="680" w:type="dxa"/>
            <w:tcBorders>
              <w:top w:val="none" w:sz="0" w:space="0" w:color="auto"/>
              <w:left w:val="none" w:sz="0" w:space="0" w:color="auto"/>
              <w:bottom w:val="none" w:sz="0" w:space="0" w:color="auto"/>
              <w:right w:val="none" w:sz="0" w:space="0" w:color="auto"/>
            </w:tcBorders>
          </w:tcPr>
          <w:p w14:paraId="046394DC"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B7</w:t>
            </w:r>
          </w:p>
        </w:tc>
        <w:tc>
          <w:tcPr>
            <w:tcW w:w="680" w:type="dxa"/>
            <w:tcBorders>
              <w:top w:val="none" w:sz="0" w:space="0" w:color="auto"/>
              <w:left w:val="none" w:sz="0" w:space="0" w:color="auto"/>
              <w:bottom w:val="none" w:sz="0" w:space="0" w:color="auto"/>
              <w:right w:val="none" w:sz="0" w:space="0" w:color="auto"/>
            </w:tcBorders>
          </w:tcPr>
          <w:p w14:paraId="7B526953"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B8</w:t>
            </w:r>
          </w:p>
        </w:tc>
        <w:tc>
          <w:tcPr>
            <w:tcW w:w="680" w:type="dxa"/>
            <w:tcBorders>
              <w:top w:val="none" w:sz="0" w:space="0" w:color="auto"/>
              <w:left w:val="none" w:sz="0" w:space="0" w:color="auto"/>
              <w:bottom w:val="none" w:sz="0" w:space="0" w:color="auto"/>
              <w:right w:val="none" w:sz="0" w:space="0" w:color="auto"/>
            </w:tcBorders>
          </w:tcPr>
          <w:p w14:paraId="239F9834"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B9</w:t>
            </w:r>
          </w:p>
        </w:tc>
      </w:tr>
      <w:tr w:rsidR="00027723" w14:paraId="77D9F246" w14:textId="77777777" w:rsidTr="00720CC6">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3C0980A" w14:textId="77777777" w:rsidR="00027723" w:rsidRDefault="00027723" w:rsidP="004923F1">
            <w:pPr>
              <w:pStyle w:val="TAL"/>
              <w:rPr>
                <w:rFonts w:eastAsia="TimesNewRoman"/>
              </w:rPr>
            </w:pPr>
            <w:r w:rsidRPr="003068BA">
              <w:rPr>
                <w:rFonts w:eastAsia="Calibri"/>
              </w:rPr>
              <w:t>Hex</w:t>
            </w:r>
          </w:p>
        </w:tc>
        <w:tc>
          <w:tcPr>
            <w:tcW w:w="680" w:type="dxa"/>
            <w:tcBorders>
              <w:top w:val="none" w:sz="0" w:space="0" w:color="auto"/>
              <w:left w:val="none" w:sz="0" w:space="0" w:color="auto"/>
              <w:bottom w:val="none" w:sz="0" w:space="0" w:color="auto"/>
              <w:right w:val="none" w:sz="0" w:space="0" w:color="auto"/>
            </w:tcBorders>
          </w:tcPr>
          <w:p w14:paraId="7E958FF8"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05</w:t>
            </w:r>
          </w:p>
        </w:tc>
        <w:tc>
          <w:tcPr>
            <w:tcW w:w="680" w:type="dxa"/>
            <w:tcBorders>
              <w:top w:val="none" w:sz="0" w:space="0" w:color="auto"/>
              <w:left w:val="none" w:sz="0" w:space="0" w:color="auto"/>
              <w:bottom w:val="none" w:sz="0" w:space="0" w:color="auto"/>
              <w:right w:val="none" w:sz="0" w:space="0" w:color="auto"/>
            </w:tcBorders>
          </w:tcPr>
          <w:p w14:paraId="4AC12337"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29</w:t>
            </w:r>
          </w:p>
        </w:tc>
        <w:tc>
          <w:tcPr>
            <w:tcW w:w="680" w:type="dxa"/>
            <w:tcBorders>
              <w:top w:val="none" w:sz="0" w:space="0" w:color="auto"/>
              <w:left w:val="none" w:sz="0" w:space="0" w:color="auto"/>
              <w:bottom w:val="none" w:sz="0" w:space="0" w:color="auto"/>
              <w:right w:val="none" w:sz="0" w:space="0" w:color="auto"/>
            </w:tcBorders>
          </w:tcPr>
          <w:p w14:paraId="6E70D436"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64</w:t>
            </w:r>
          </w:p>
        </w:tc>
        <w:tc>
          <w:tcPr>
            <w:tcW w:w="680" w:type="dxa"/>
            <w:tcBorders>
              <w:top w:val="none" w:sz="0" w:space="0" w:color="auto"/>
              <w:left w:val="none" w:sz="0" w:space="0" w:color="auto"/>
              <w:bottom w:val="none" w:sz="0" w:space="0" w:color="auto"/>
              <w:right w:val="none" w:sz="0" w:space="0" w:color="auto"/>
            </w:tcBorders>
          </w:tcPr>
          <w:p w14:paraId="798A16A5"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18</w:t>
            </w:r>
          </w:p>
        </w:tc>
        <w:tc>
          <w:tcPr>
            <w:tcW w:w="680" w:type="dxa"/>
            <w:tcBorders>
              <w:top w:val="none" w:sz="0" w:space="0" w:color="auto"/>
              <w:left w:val="none" w:sz="0" w:space="0" w:color="auto"/>
              <w:bottom w:val="none" w:sz="0" w:space="0" w:color="auto"/>
              <w:right w:val="none" w:sz="0" w:space="0" w:color="auto"/>
            </w:tcBorders>
          </w:tcPr>
          <w:p w14:paraId="4193C209"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53</w:t>
            </w:r>
          </w:p>
        </w:tc>
        <w:tc>
          <w:tcPr>
            <w:tcW w:w="680" w:type="dxa"/>
            <w:tcBorders>
              <w:top w:val="none" w:sz="0" w:space="0" w:color="auto"/>
              <w:left w:val="none" w:sz="0" w:space="0" w:color="auto"/>
              <w:bottom w:val="none" w:sz="0" w:space="0" w:color="auto"/>
              <w:right w:val="none" w:sz="0" w:space="0" w:color="auto"/>
            </w:tcBorders>
          </w:tcPr>
          <w:p w14:paraId="5C87A41E"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color w:val="FF0000"/>
              </w:rPr>
              <w:t>x</w:t>
            </w:r>
            <w:r w:rsidRPr="003068BA">
              <w:rPr>
                <w:rFonts w:eastAsia="Calibri"/>
              </w:rPr>
              <w:t>7</w:t>
            </w:r>
          </w:p>
        </w:tc>
        <w:tc>
          <w:tcPr>
            <w:tcW w:w="680" w:type="dxa"/>
            <w:tcBorders>
              <w:top w:val="none" w:sz="0" w:space="0" w:color="auto"/>
              <w:left w:val="none" w:sz="0" w:space="0" w:color="auto"/>
              <w:bottom w:val="none" w:sz="0" w:space="0" w:color="auto"/>
              <w:right w:val="none" w:sz="0" w:space="0" w:color="auto"/>
            </w:tcBorders>
          </w:tcPr>
          <w:p w14:paraId="5AAFEC5D"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FF</w:t>
            </w:r>
          </w:p>
        </w:tc>
        <w:tc>
          <w:tcPr>
            <w:tcW w:w="680" w:type="dxa"/>
            <w:tcBorders>
              <w:top w:val="none" w:sz="0" w:space="0" w:color="auto"/>
              <w:left w:val="none" w:sz="0" w:space="0" w:color="auto"/>
              <w:bottom w:val="none" w:sz="0" w:space="0" w:color="auto"/>
              <w:right w:val="none" w:sz="0" w:space="0" w:color="auto"/>
            </w:tcBorders>
          </w:tcPr>
          <w:p w14:paraId="2A0B80FB"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FF</w:t>
            </w:r>
          </w:p>
        </w:tc>
        <w:tc>
          <w:tcPr>
            <w:tcW w:w="680" w:type="dxa"/>
            <w:tcBorders>
              <w:top w:val="none" w:sz="0" w:space="0" w:color="auto"/>
              <w:left w:val="none" w:sz="0" w:space="0" w:color="auto"/>
              <w:bottom w:val="none" w:sz="0" w:space="0" w:color="auto"/>
              <w:right w:val="none" w:sz="0" w:space="0" w:color="auto"/>
            </w:tcBorders>
          </w:tcPr>
          <w:p w14:paraId="165FE4D1"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FF</w:t>
            </w:r>
          </w:p>
        </w:tc>
      </w:tr>
    </w:tbl>
    <w:p w14:paraId="5BDB9493" w14:textId="4FC12E29" w:rsidR="00FE444C" w:rsidRPr="003068BA" w:rsidRDefault="00027723" w:rsidP="00027723">
      <w:pPr>
        <w:pStyle w:val="ExplainTableContents"/>
      </w:pPr>
      <w:r>
        <w:tab/>
      </w:r>
      <w:r w:rsidR="00FE444C" w:rsidRPr="003068BA">
        <w:tab/>
      </w:r>
      <w:r w:rsidR="00FE444C" w:rsidRPr="003068BA">
        <w:rPr>
          <w:i/>
        </w:rPr>
        <w:t>D</w:t>
      </w:r>
      <w:r w:rsidR="00FE444C" w:rsidRPr="003068BA">
        <w:t>:</w:t>
      </w:r>
      <w:r w:rsidR="00FE444C" w:rsidRPr="003068BA">
        <w:tab/>
        <w:t xml:space="preserve"> x</w:t>
      </w:r>
      <w:r w:rsidR="00FE444C" w:rsidRPr="003068BA">
        <w:rPr>
          <w:rStyle w:val="mi"/>
          <w:rFonts w:ascii="MathJax_Math-italic" w:hAnsi="MathJax_Math-italic"/>
          <w:color w:val="414152"/>
          <w:bdr w:val="none" w:sz="0" w:space="0" w:color="auto" w:frame="1"/>
          <w:shd w:val="clear" w:color="auto" w:fill="FFFFFF"/>
        </w:rPr>
        <w:t xml:space="preserve"> </w:t>
      </w:r>
      <w:r w:rsidR="00FE444C" w:rsidRPr="003068BA">
        <w:rPr>
          <w:rStyle w:val="mo"/>
          <w:rFonts w:ascii="MathJax_Main" w:hAnsi="MathJax_Main"/>
          <w:color w:val="414152"/>
          <w:bdr w:val="none" w:sz="0" w:space="0" w:color="auto" w:frame="1"/>
          <w:shd w:val="clear" w:color="auto" w:fill="FFFFFF"/>
        </w:rPr>
        <w:t>∈</w:t>
      </w:r>
      <w:r w:rsidR="00FE444C" w:rsidRPr="003068BA">
        <w:t xml:space="preserve"> {0x0; …; 0x9, 0xF}</w:t>
      </w:r>
    </w:p>
    <w:p w14:paraId="52C0EC1B" w14:textId="77777777" w:rsidR="00B87D56" w:rsidRPr="003068BA" w:rsidRDefault="00B87D56" w:rsidP="004923F1">
      <w:pPr>
        <w:spacing w:after="120"/>
      </w:pPr>
      <w:r w:rsidRPr="003068BA">
        <w:t>The USS transmits on the BCCH, with the following network parameters:</w:t>
      </w:r>
    </w:p>
    <w:p w14:paraId="01E2C897" w14:textId="03186506" w:rsidR="004923F1" w:rsidRDefault="004923F1" w:rsidP="004923F1">
      <w:pPr>
        <w:pStyle w:val="NoSpaceNormal"/>
      </w:pPr>
      <w:r>
        <w:tab/>
        <w:t>-</w:t>
      </w:r>
      <w:r>
        <w:tab/>
      </w:r>
      <w:r w:rsidR="00B87D56" w:rsidRPr="003068BA">
        <w:t>Attach/detach:</w:t>
      </w:r>
      <w:r w:rsidR="00B87D56" w:rsidRPr="003068BA">
        <w:tab/>
      </w:r>
      <w:r w:rsidR="00B87D56" w:rsidRPr="003068BA">
        <w:tab/>
      </w:r>
      <w:r w:rsidR="00B87D56" w:rsidRPr="003068BA">
        <w:tab/>
      </w:r>
      <w:r w:rsidR="00B87D56" w:rsidRPr="003068BA">
        <w:tab/>
      </w:r>
      <w:r w:rsidR="00B87D56" w:rsidRPr="003068BA">
        <w:tab/>
      </w:r>
      <w:r>
        <w:tab/>
      </w:r>
      <w:r w:rsidR="00B87D56" w:rsidRPr="003068BA">
        <w:t>disabled</w:t>
      </w:r>
    </w:p>
    <w:p w14:paraId="65B20688" w14:textId="6E15EDD4" w:rsidR="004923F1" w:rsidRDefault="004923F1" w:rsidP="004923F1">
      <w:pPr>
        <w:pStyle w:val="NoSpaceNormal"/>
      </w:pPr>
      <w:r>
        <w:tab/>
        <w:t>-</w:t>
      </w:r>
      <w:r>
        <w:tab/>
      </w:r>
      <w:r w:rsidR="00B87D56" w:rsidRPr="003068BA">
        <w:t>RAI (MCC/MNC/LAC/RAC):</w:t>
      </w:r>
      <w:r>
        <w:tab/>
      </w:r>
      <w:r w:rsidR="00B87D56" w:rsidRPr="003068BA">
        <w:tab/>
        <w:t>246/81/0001/05</w:t>
      </w:r>
    </w:p>
    <w:p w14:paraId="41BEFB63" w14:textId="0078C99E" w:rsidR="00FE444C" w:rsidRPr="003068BA" w:rsidRDefault="004923F1" w:rsidP="004923F1">
      <w:pPr>
        <w:pStyle w:val="NoSpaceNormal"/>
        <w:spacing w:after="180"/>
      </w:pPr>
      <w:r>
        <w:tab/>
        <w:t>-</w:t>
      </w:r>
      <w:r>
        <w:tab/>
      </w:r>
      <w:r w:rsidR="00B87D56" w:rsidRPr="003068BA">
        <w:t>Access control:</w:t>
      </w:r>
      <w:r w:rsidR="00B87D56" w:rsidRPr="003068BA">
        <w:tab/>
      </w:r>
      <w:r w:rsidR="00B87D56" w:rsidRPr="003068BA">
        <w:tab/>
      </w:r>
      <w:r w:rsidR="00B87D56" w:rsidRPr="003068BA">
        <w:tab/>
      </w:r>
      <w:r w:rsidR="00B87D56" w:rsidRPr="003068BA">
        <w:tab/>
      </w:r>
      <w:r w:rsidR="00B87D56" w:rsidRPr="003068BA">
        <w:tab/>
      </w:r>
      <w:r>
        <w:tab/>
      </w:r>
      <w:r w:rsidR="00B87D56" w:rsidRPr="003068BA">
        <w:t>unrestricted</w:t>
      </w:r>
    </w:p>
    <w:p w14:paraId="70264B00" w14:textId="77777777" w:rsidR="00FE444C" w:rsidRPr="003068BA" w:rsidRDefault="00FE444C" w:rsidP="00FE444C">
      <w:r w:rsidRPr="003068BA">
        <w:t>The UICC/USIM data is installed in the UE.</w:t>
      </w:r>
    </w:p>
    <w:p w14:paraId="57802375" w14:textId="66D9ED7C" w:rsidR="00B87D56" w:rsidRPr="003068BA" w:rsidRDefault="00FE444C" w:rsidP="00FE444C">
      <w:r w:rsidRPr="003068BA">
        <w:t xml:space="preserve">Ensure that the UE is using the </w:t>
      </w:r>
      <w:r w:rsidR="00AD63BD">
        <w:t>UICC/USIM configuration defined for this test case</w:t>
      </w:r>
      <w:r w:rsidRPr="003068BA">
        <w:t xml:space="preserve"> and runs an initial activation.</w:t>
      </w:r>
    </w:p>
    <w:p w14:paraId="77ED4234" w14:textId="53AE3F93" w:rsidR="00B87D56" w:rsidRPr="003068BA" w:rsidRDefault="00B87D56" w:rsidP="00B87D56">
      <w:pPr>
        <w:pStyle w:val="Heading5"/>
        <w:rPr>
          <w:lang w:eastAsia="en-GB"/>
        </w:rPr>
      </w:pPr>
      <w:bookmarkStart w:id="700" w:name="_Toc103688343"/>
      <w:r w:rsidRPr="003068BA">
        <w:rPr>
          <w:lang w:eastAsia="en-GB"/>
        </w:rPr>
        <w:t>5.1.2.</w:t>
      </w:r>
      <w:r w:rsidR="00FE444C" w:rsidRPr="003068BA">
        <w:rPr>
          <w:lang w:eastAsia="en-GB"/>
        </w:rPr>
        <w:t>3</w:t>
      </w:r>
      <w:r w:rsidRPr="003068BA">
        <w:rPr>
          <w:lang w:eastAsia="en-GB"/>
        </w:rPr>
        <w:t>.2</w:t>
      </w:r>
      <w:r w:rsidR="00FE444C" w:rsidRPr="003068BA">
        <w:rPr>
          <w:lang w:eastAsia="en-GB"/>
        </w:rPr>
        <w:tab/>
      </w:r>
      <w:r w:rsidRPr="003068BA">
        <w:rPr>
          <w:lang w:eastAsia="en-GB"/>
        </w:rPr>
        <w:t>Procedure</w:t>
      </w:r>
      <w:bookmarkEnd w:id="700"/>
    </w:p>
    <w:p w14:paraId="2CE3A405" w14:textId="130C2622" w:rsidR="00B87D56" w:rsidRPr="003068BA" w:rsidRDefault="00FE444C" w:rsidP="00B87D56">
      <w:pPr>
        <w:rPr>
          <w:lang w:eastAsia="en-GB"/>
        </w:rPr>
      </w:pPr>
      <w:r w:rsidRPr="003068BA">
        <w:rPr>
          <w:lang w:eastAsia="en-GB"/>
        </w:rPr>
        <w:t xml:space="preserve">Execute the </w:t>
      </w:r>
      <w:r w:rsidRPr="003068BA">
        <w:t xml:space="preserve">test procedure "Expected Sequence A" </w:t>
      </w:r>
      <w:r w:rsidR="0044062A" w:rsidRPr="003068BA">
        <w:t xml:space="preserve">as defined in </w:t>
      </w:r>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5.1.2.4.2</w:t>
      </w:r>
      <w:r w:rsidRPr="008C26FA">
        <w:t>.</w:t>
      </w:r>
    </w:p>
    <w:p w14:paraId="34182231" w14:textId="3BD59410" w:rsidR="00B87D56" w:rsidRPr="003068BA" w:rsidRDefault="00B87D56" w:rsidP="00B87D56">
      <w:pPr>
        <w:pStyle w:val="Heading4"/>
        <w:rPr>
          <w:lang w:eastAsia="en-GB"/>
        </w:rPr>
      </w:pPr>
      <w:bookmarkStart w:id="701" w:name="_Toc103688344"/>
      <w:r w:rsidRPr="003068BA">
        <w:rPr>
          <w:lang w:eastAsia="en-GB"/>
        </w:rPr>
        <w:t>5.1.2.</w:t>
      </w:r>
      <w:r w:rsidR="00B92E1F" w:rsidRPr="003068BA">
        <w:rPr>
          <w:lang w:eastAsia="en-GB"/>
        </w:rPr>
        <w:t>4</w:t>
      </w:r>
      <w:r w:rsidRPr="003068BA">
        <w:rPr>
          <w:lang w:eastAsia="en-GB"/>
        </w:rPr>
        <w:tab/>
        <w:t>Acceptance criteria</w:t>
      </w:r>
      <w:bookmarkEnd w:id="701"/>
    </w:p>
    <w:p w14:paraId="1CE48B7E" w14:textId="0BDAADDA" w:rsidR="00B87D56" w:rsidRDefault="00B87D56" w:rsidP="00B87D56">
      <w:pPr>
        <w:rPr>
          <w:lang w:eastAsia="en-GB"/>
        </w:rPr>
      </w:pPr>
      <w:r w:rsidRPr="003068BA">
        <w:rPr>
          <w:lang w:eastAsia="en-GB"/>
        </w:rPr>
        <w:t>CR</w:t>
      </w:r>
      <w:r w:rsidR="00C32A13" w:rsidRPr="003068BA">
        <w:rPr>
          <w:lang w:eastAsia="en-GB"/>
        </w:rPr>
        <w:t> </w:t>
      </w:r>
      <w:r w:rsidRPr="003068BA">
        <w:rPr>
          <w:lang w:eastAsia="en-GB"/>
        </w:rPr>
        <w:t>1 is</w:t>
      </w:r>
      <w:r w:rsidR="00C06467" w:rsidRPr="003068BA">
        <w:rPr>
          <w:lang w:eastAsia="en-GB"/>
        </w:rPr>
        <w:t xml:space="preserve"> verified by</w:t>
      </w:r>
      <w:r w:rsidR="00EC34D7" w:rsidRPr="003068BA">
        <w:rPr>
          <w:lang w:eastAsia="en-GB"/>
        </w:rPr>
        <w:t xml:space="preserve"> analysing</w:t>
      </w:r>
      <w:r w:rsidR="00C06467" w:rsidRPr="003068BA">
        <w:rPr>
          <w:lang w:eastAsia="en-GB"/>
        </w:rPr>
        <w:t xml:space="preserve"> the IMSI value transferred to the USS in the </w:t>
      </w:r>
      <w:r w:rsidR="00C06467" w:rsidRPr="003068BA">
        <w:rPr>
          <w:i/>
          <w:lang w:eastAsia="en-GB"/>
        </w:rPr>
        <w:t>PAGING RESPONSE</w:t>
      </w:r>
      <w:r w:rsidR="00C06467" w:rsidRPr="003068BA">
        <w:rPr>
          <w:lang w:eastAsia="en-GB"/>
        </w:rPr>
        <w:t xml:space="preserve"> or the </w:t>
      </w:r>
      <w:r w:rsidR="00C06467" w:rsidRPr="003068BA">
        <w:rPr>
          <w:i/>
          <w:lang w:eastAsia="en-GB"/>
        </w:rPr>
        <w:t>ATTACH REQUEST</w:t>
      </w:r>
      <w:r w:rsidRPr="003068BA">
        <w:rPr>
          <w:lang w:eastAsia="en-GB"/>
        </w:rPr>
        <w:t xml:space="preserve">. </w:t>
      </w:r>
      <w:r w:rsidR="00C06467" w:rsidRPr="003068BA">
        <w:rPr>
          <w:lang w:eastAsia="en-GB"/>
        </w:rPr>
        <w:t>The conformance requirement CR</w:t>
      </w:r>
      <w:r w:rsidR="00C32A13" w:rsidRPr="003068BA">
        <w:rPr>
          <w:lang w:eastAsia="en-GB"/>
        </w:rPr>
        <w:t> </w:t>
      </w:r>
      <w:r w:rsidR="00C06467" w:rsidRPr="003068BA">
        <w:rPr>
          <w:lang w:eastAsia="en-GB"/>
        </w:rPr>
        <w:t>1 is met if the IMSI value stored on the USIM matches the IMSI value provided to</w:t>
      </w:r>
      <w:r w:rsidRPr="003068BA">
        <w:rPr>
          <w:lang w:eastAsia="en-GB"/>
        </w:rPr>
        <w:t xml:space="preserve"> the </w:t>
      </w:r>
      <w:r w:rsidR="00C06467" w:rsidRPr="003068BA">
        <w:rPr>
          <w:lang w:eastAsia="en-GB"/>
        </w:rPr>
        <w:t>TT</w:t>
      </w:r>
      <w:r w:rsidR="0030100B" w:rsidRPr="003068BA">
        <w:rPr>
          <w:lang w:eastAsia="en-GB"/>
        </w:rPr>
        <w:t xml:space="preserve"> </w:t>
      </w:r>
      <w:r w:rsidR="00C06467" w:rsidRPr="003068BA">
        <w:rPr>
          <w:lang w:eastAsia="en-GB"/>
        </w:rPr>
        <w:t>(</w:t>
      </w:r>
      <w:r w:rsidRPr="003068BA">
        <w:rPr>
          <w:lang w:eastAsia="en-GB"/>
        </w:rPr>
        <w:t>USS</w:t>
      </w:r>
      <w:r w:rsidR="00C06467" w:rsidRPr="003068BA">
        <w:rPr>
          <w:lang w:eastAsia="en-GB"/>
        </w:rPr>
        <w:t>)</w:t>
      </w:r>
      <w:r w:rsidRPr="003068BA">
        <w:rPr>
          <w:lang w:eastAsia="en-GB"/>
        </w:rPr>
        <w:t>.</w:t>
      </w:r>
    </w:p>
    <w:p w14:paraId="51093091" w14:textId="7EABE214" w:rsidR="003555F9" w:rsidRDefault="003555F9" w:rsidP="003555F9">
      <w:pPr>
        <w:pStyle w:val="Heading4"/>
        <w:rPr>
          <w:lang w:eastAsia="en-GB"/>
        </w:rPr>
      </w:pPr>
      <w:bookmarkStart w:id="702" w:name="_Toc103688345"/>
      <w:r>
        <w:rPr>
          <w:lang w:eastAsia="en-GB"/>
        </w:rPr>
        <w:t>5.1.2.5</w:t>
      </w:r>
      <w:r>
        <w:rPr>
          <w:lang w:eastAsia="en-GB"/>
        </w:rPr>
        <w:tab/>
      </w:r>
      <w:r>
        <w:t>Suitability assessment</w:t>
      </w:r>
      <w:bookmarkEnd w:id="702"/>
    </w:p>
    <w:p w14:paraId="724FE107" w14:textId="37C29D4A" w:rsidR="00760446" w:rsidRDefault="00760446" w:rsidP="00760446">
      <w:pPr>
        <w:rPr>
          <w:lang w:eastAsia="en-GB"/>
        </w:rPr>
      </w:pPr>
      <w:r w:rsidRPr="003068BA">
        <w:t>T</w:t>
      </w:r>
      <w:r>
        <w:t>o fulfil t</w:t>
      </w:r>
      <w:r w:rsidRPr="003068BA">
        <w:t xml:space="preserve">he </w:t>
      </w:r>
      <w:r>
        <w:t>given acceptance criteria the implicit verification of correct file handling and file contents is not suitable.</w:t>
      </w:r>
    </w:p>
    <w:p w14:paraId="3EC64977" w14:textId="5B9988F8" w:rsidR="00E659BD" w:rsidRDefault="00760446" w:rsidP="00E659BD">
      <w:pPr>
        <w:rPr>
          <w:ins w:id="703" w:author="Marquordt" w:date="2022-04-25T13:55:00Z"/>
          <w:lang w:eastAsia="en-GB"/>
        </w:rPr>
      </w:pPr>
      <w:r>
        <w:rPr>
          <w:lang w:eastAsia="en-GB"/>
        </w:rPr>
        <w:t>Explicit verification of the file contents after executing the test procedure</w:t>
      </w:r>
      <w:r w:rsidR="00443B84">
        <w:rPr>
          <w:lang w:eastAsia="en-GB"/>
        </w:rPr>
        <w:t>:</w:t>
      </w:r>
      <w:r>
        <w:rPr>
          <w:lang w:eastAsia="en-GB"/>
        </w:rPr>
        <w:t xml:space="preserve"> </w:t>
      </w:r>
      <w:r w:rsidRPr="003068BA">
        <w:t>"Expected Sequence A"</w:t>
      </w:r>
      <w:r>
        <w:t xml:space="preserve"> from</w:t>
      </w:r>
      <w:r w:rsidRPr="003068BA">
        <w:t xml:space="preserve"> </w:t>
      </w:r>
      <w:r w:rsidRPr="003068BA">
        <w:rPr>
          <w:lang w:eastAsia="en-GB"/>
        </w:rPr>
        <w:t>TS 31.121 </w:t>
      </w:r>
      <w:r w:rsidRPr="008C26FA">
        <w:rPr>
          <w:lang w:eastAsia="en-GB"/>
        </w:rPr>
        <w:fldChar w:fldCharType="begin"/>
      </w:r>
      <w:r w:rsidRPr="003068BA">
        <w:rPr>
          <w:lang w:eastAsia="en-GB"/>
        </w:rPr>
        <w:instrText xml:space="preserve"> REF _Ref62645896 \r \h </w:instrText>
      </w:r>
      <w:r w:rsidR="00AE2020">
        <w:rPr>
          <w:lang w:eastAsia="en-GB"/>
        </w:rPr>
        <w:instrText xml:space="preserve"> \* MERGEFORMAT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5.1.2.4.2</w:t>
      </w:r>
      <w:r>
        <w:rPr>
          <w:lang w:eastAsia="en-GB"/>
        </w:rPr>
        <w:t xml:space="preserve"> is required</w:t>
      </w:r>
      <w:r w:rsidR="00443B84">
        <w:rPr>
          <w:lang w:eastAsia="en-GB"/>
        </w:rPr>
        <w:t xml:space="preserve">. The result of this verification is reported. Results obtained through the use of </w:t>
      </w:r>
      <w:r w:rsidRPr="00A752B5">
        <w:rPr>
          <w:lang w:eastAsia="en-GB"/>
        </w:rPr>
        <w:t>additional measure</w:t>
      </w:r>
      <w:r w:rsidR="00443B84">
        <w:rPr>
          <w:lang w:eastAsia="en-GB"/>
        </w:rPr>
        <w:t>s</w:t>
      </w:r>
      <w:r w:rsidRPr="00A752B5">
        <w:rPr>
          <w:lang w:eastAsia="en-GB"/>
        </w:rPr>
        <w:t xml:space="preserve"> </w:t>
      </w:r>
      <w:r w:rsidR="00443B84">
        <w:rPr>
          <w:lang w:eastAsia="en-GB"/>
        </w:rPr>
        <w:t>should be noted, but are not likely to change the actual result.</w:t>
      </w:r>
    </w:p>
    <w:p w14:paraId="5BD93865" w14:textId="6A0AE37E" w:rsidR="00FE444C" w:rsidRPr="003068BA" w:rsidRDefault="00FE444C" w:rsidP="00533593">
      <w:pPr>
        <w:pStyle w:val="Heading3"/>
      </w:pPr>
      <w:bookmarkStart w:id="704" w:name="_Toc103688346"/>
      <w:r w:rsidRPr="003068BA">
        <w:t>5.1.3</w:t>
      </w:r>
      <w:r w:rsidR="00CA68F6" w:rsidRPr="003068BA">
        <w:tab/>
      </w:r>
      <w:r w:rsidRPr="003068BA">
        <w:t>UE identification by "short" TMSI</w:t>
      </w:r>
      <w:bookmarkEnd w:id="704"/>
    </w:p>
    <w:p w14:paraId="19CE4B86" w14:textId="035EEFB7" w:rsidR="00CA68F6" w:rsidRPr="003068BA" w:rsidRDefault="00CA68F6" w:rsidP="00CA68F6">
      <w:pPr>
        <w:keepNext/>
        <w:keepLines/>
        <w:spacing w:before="120"/>
        <w:ind w:left="1276" w:hanging="1276"/>
        <w:outlineLvl w:val="3"/>
        <w:rPr>
          <w:rFonts w:ascii="Arial" w:hAnsi="Arial"/>
          <w:sz w:val="24"/>
        </w:rPr>
      </w:pPr>
      <w:r w:rsidRPr="003068BA">
        <w:rPr>
          <w:rFonts w:ascii="Arial" w:hAnsi="Arial"/>
          <w:sz w:val="24"/>
        </w:rPr>
        <w:t>5.1.3.1</w:t>
      </w:r>
      <w:r w:rsidRPr="003068BA">
        <w:rPr>
          <w:rFonts w:ascii="Arial" w:hAnsi="Arial"/>
          <w:sz w:val="24"/>
        </w:rPr>
        <w:tab/>
        <w:t>Test purpose</w:t>
      </w:r>
    </w:p>
    <w:p w14:paraId="79AC2058" w14:textId="7A1F1563" w:rsidR="004962B7" w:rsidRPr="003068BA" w:rsidRDefault="004962B7" w:rsidP="004962B7">
      <w:r w:rsidRPr="003068BA">
        <w:t>The purpose of this test is to verify that:</w:t>
      </w:r>
    </w:p>
    <w:p w14:paraId="27C31DDC" w14:textId="4906019D" w:rsidR="004962B7" w:rsidRPr="003068BA" w:rsidRDefault="00D25BBE" w:rsidP="00D25BBE">
      <w:pPr>
        <w:ind w:left="142"/>
      </w:pPr>
      <w:r w:rsidRPr="003068BA">
        <w:rPr>
          <w:rStyle w:val="B1Char"/>
        </w:rPr>
        <w:t>1)</w:t>
      </w:r>
      <w:r w:rsidRPr="003068BA">
        <w:rPr>
          <w:rStyle w:val="B1Char"/>
        </w:rPr>
        <w:tab/>
      </w:r>
      <w:r w:rsidR="004962B7" w:rsidRPr="003068BA">
        <w:rPr>
          <w:rStyle w:val="B1Char"/>
        </w:rPr>
        <w:t>t</w:t>
      </w:r>
      <w:r w:rsidR="00CA68F6" w:rsidRPr="003068BA">
        <w:rPr>
          <w:rStyle w:val="B1Char"/>
        </w:rPr>
        <w:t xml:space="preserve">he </w:t>
      </w:r>
      <w:r w:rsidR="007B540E" w:rsidRPr="003068BA">
        <w:rPr>
          <w:rStyle w:val="B1Char"/>
        </w:rPr>
        <w:t>T</w:t>
      </w:r>
      <w:r w:rsidR="00CA68F6" w:rsidRPr="003068BA">
        <w:rPr>
          <w:rStyle w:val="B1Char"/>
        </w:rPr>
        <w:t>MSI stored in</w:t>
      </w:r>
      <w:r w:rsidR="00CA68F6" w:rsidRPr="003068BA">
        <w:t xml:space="preserve"> the USIM is used </w:t>
      </w:r>
      <w:r w:rsidR="007B540E" w:rsidRPr="003068BA">
        <w:t>to identify the UE in</w:t>
      </w:r>
      <w:r w:rsidR="00CA68F6" w:rsidRPr="003068BA">
        <w:t xml:space="preserve"> the network</w:t>
      </w:r>
      <w:r w:rsidR="004962B7" w:rsidRPr="003068BA">
        <w:t>;</w:t>
      </w:r>
    </w:p>
    <w:p w14:paraId="1C941B02" w14:textId="22CFCD64" w:rsidR="007B540E" w:rsidRPr="003068BA" w:rsidRDefault="00D25BBE" w:rsidP="00D25BBE">
      <w:pPr>
        <w:ind w:left="142"/>
      </w:pPr>
      <w:r w:rsidRPr="003068BA">
        <w:t>2)</w:t>
      </w:r>
      <w:r w:rsidRPr="003068BA">
        <w:tab/>
      </w:r>
      <w:r w:rsidR="007B540E" w:rsidRPr="003068BA">
        <w:t>the ME can handle a TMSI of less than the maximum length.</w:t>
      </w:r>
    </w:p>
    <w:p w14:paraId="1A34122C" w14:textId="29F77100" w:rsidR="00CA68F6" w:rsidRPr="003068BA" w:rsidRDefault="007B540E" w:rsidP="007B540E">
      <w:pPr>
        <w:pStyle w:val="NO"/>
      </w:pPr>
      <w:r w:rsidRPr="003068BA">
        <w:t>NOTE:</w:t>
      </w:r>
      <w:r w:rsidRPr="003068BA">
        <w:tab/>
        <w:t xml:space="preserve">According to </w:t>
      </w:r>
      <w:r w:rsidR="00DB12A7" w:rsidRPr="003068BA">
        <w:t>TS </w:t>
      </w:r>
      <w:r w:rsidRPr="003068BA">
        <w:t>23.003</w:t>
      </w:r>
      <w:r w:rsidR="00DB12A7" w:rsidRPr="003068BA">
        <w:t> </w:t>
      </w:r>
      <w:r w:rsidR="00DB12A7" w:rsidRPr="008C26FA">
        <w:fldChar w:fldCharType="begin"/>
      </w:r>
      <w:r w:rsidR="00DB12A7" w:rsidRPr="003068BA">
        <w:instrText xml:space="preserve"> REF _Ref74808732 \r \h  \* MERGEFORMAT </w:instrText>
      </w:r>
      <w:r w:rsidR="00DB12A7" w:rsidRPr="008C26FA">
        <w:fldChar w:fldCharType="separate"/>
      </w:r>
      <w:r w:rsidR="00E70F48">
        <w:t>[34]</w:t>
      </w:r>
      <w:r w:rsidR="00DB12A7" w:rsidRPr="008C26FA">
        <w:fldChar w:fldCharType="end"/>
      </w:r>
      <w:r w:rsidRPr="003068BA">
        <w:t>, clause 2.4, a TMSI always consists of 8 digits (4 bytes). Within this test the handling of a TMSI with leading zeros will be tested. The term "short" TMSI is used in the present test in order to distinguish from the tests defined in clause 5.1.4</w:t>
      </w:r>
      <w:r w:rsidR="00CA68F6" w:rsidRPr="003068BA">
        <w:t>.</w:t>
      </w:r>
    </w:p>
    <w:p w14:paraId="37555F9F" w14:textId="1826E4BA" w:rsidR="00FE444C" w:rsidRPr="003068BA" w:rsidRDefault="00FE444C" w:rsidP="007B540E">
      <w:pPr>
        <w:pStyle w:val="Heading4"/>
      </w:pPr>
      <w:bookmarkStart w:id="705" w:name="_Toc103688347"/>
      <w:r w:rsidRPr="003068BA">
        <w:t>5.1.3.</w:t>
      </w:r>
      <w:r w:rsidR="007B540E" w:rsidRPr="003068BA">
        <w:t>2</w:t>
      </w:r>
      <w:r w:rsidR="007B540E" w:rsidRPr="003068BA">
        <w:tab/>
        <w:t>Conformance requirement</w:t>
      </w:r>
      <w:bookmarkEnd w:id="705"/>
    </w:p>
    <w:p w14:paraId="400DD7B1" w14:textId="2854CE1C" w:rsidR="007B540E" w:rsidRPr="003068BA" w:rsidRDefault="007B540E" w:rsidP="007B540E">
      <w:pPr>
        <w:ind w:left="567" w:hanging="567"/>
      </w:pPr>
      <w:r w:rsidRPr="003068BA">
        <w:t>CR</w:t>
      </w:r>
      <w:r w:rsidR="00C32A13" w:rsidRPr="003068BA">
        <w:t> </w:t>
      </w:r>
      <w:r w:rsidRPr="003068BA">
        <w:t>1</w:t>
      </w:r>
      <w:r w:rsidRPr="003068BA">
        <w:tab/>
        <w:t xml:space="preserve">After successful completion of the RRC Connection Establishment procedure the UE shall send a </w:t>
      </w:r>
      <w:r w:rsidRPr="003068BA">
        <w:rPr>
          <w:i/>
        </w:rPr>
        <w:t>PAGING RESPONSE</w:t>
      </w:r>
      <w:r w:rsidRPr="003068BA">
        <w:t xml:space="preserve"> containing the TMSI of the USIM.</w:t>
      </w:r>
    </w:p>
    <w:p w14:paraId="78EFA4C9" w14:textId="46108B4E" w:rsidR="007B540E" w:rsidRPr="008C26FA" w:rsidRDefault="007B540E" w:rsidP="00DF2BC4">
      <w:pPr>
        <w:spacing w:after="120"/>
        <w:ind w:left="568" w:hanging="568"/>
      </w:pPr>
      <w:r w:rsidRPr="003068BA">
        <w:t>CR</w:t>
      </w:r>
      <w:r w:rsidR="00C32A13" w:rsidRPr="003068BA">
        <w:t> </w:t>
      </w:r>
      <w:r w:rsidRPr="003068BA">
        <w:t>2</w:t>
      </w:r>
      <w:r w:rsidRPr="003068BA">
        <w:tab/>
      </w:r>
      <w:r w:rsidR="00B92E1F" w:rsidRPr="003068BA">
        <w:t>T</w:t>
      </w:r>
      <w:r w:rsidRPr="003068BA">
        <w:t xml:space="preserve">he TMSI has a fixed length of 32 bit (8 digits) when used inside the </w:t>
      </w:r>
      <w:r w:rsidRPr="003068BA">
        <w:rPr>
          <w:i/>
        </w:rPr>
        <w:t>PAGING TYPE 1/PAGING</w:t>
      </w:r>
      <w:r w:rsidR="00B92E1F" w:rsidRPr="003068BA">
        <w:rPr>
          <w:i/>
        </w:rPr>
        <w:t xml:space="preserve"> </w:t>
      </w:r>
      <w:r w:rsidR="004B048F" w:rsidRPr="003068BA">
        <w:rPr>
          <w:i/>
        </w:rPr>
        <w:t>REQUEST</w:t>
      </w:r>
      <w:r w:rsidR="004B048F" w:rsidRPr="003068BA">
        <w:t xml:space="preserve"> message </w:t>
      </w:r>
      <w:r w:rsidR="00B92E1F" w:rsidRPr="003068BA">
        <w:t>(see clause 10.3.1.17 of TS 25.331 </w:t>
      </w:r>
      <w:r w:rsidR="00B92E1F" w:rsidRPr="008C26FA">
        <w:fldChar w:fldCharType="begin"/>
      </w:r>
      <w:r w:rsidR="00B92E1F" w:rsidRPr="003068BA">
        <w:instrText xml:space="preserve"> REF _Ref72251712 \r \h </w:instrText>
      </w:r>
      <w:r w:rsidR="00B92E1F" w:rsidRPr="008C26FA">
        <w:fldChar w:fldCharType="separate"/>
      </w:r>
      <w:r w:rsidR="00E70F48">
        <w:t>[32]</w:t>
      </w:r>
      <w:r w:rsidR="00B92E1F" w:rsidRPr="008C26FA">
        <w:fldChar w:fldCharType="end"/>
      </w:r>
      <w:r w:rsidR="00B92E1F" w:rsidRPr="008C26FA">
        <w:t>)</w:t>
      </w:r>
    </w:p>
    <w:p w14:paraId="6E187957" w14:textId="34B6938A" w:rsidR="007B540E" w:rsidRPr="003068BA" w:rsidRDefault="007B540E" w:rsidP="00DF2BC4">
      <w:pPr>
        <w:pStyle w:val="B20"/>
        <w:spacing w:after="120"/>
      </w:pPr>
      <w:r w:rsidRPr="003068BA">
        <w:lastRenderedPageBreak/>
        <w:t>Reference:</w:t>
      </w:r>
    </w:p>
    <w:p w14:paraId="3BF3E8DB" w14:textId="0749672F" w:rsidR="007B540E" w:rsidRPr="003068BA" w:rsidRDefault="00E425E2" w:rsidP="00DF2BC4">
      <w:pPr>
        <w:pStyle w:val="B20"/>
        <w:spacing w:after="120"/>
      </w:pPr>
      <w:r w:rsidRPr="003068BA">
        <w:t>-</w:t>
      </w:r>
      <w:r w:rsidRPr="003068BA">
        <w:tab/>
      </w:r>
      <w:r w:rsidR="007B540E" w:rsidRPr="003068BA">
        <w:t>TS 31.102 </w:t>
      </w:r>
      <w:r w:rsidR="007B540E" w:rsidRPr="008C26FA">
        <w:fldChar w:fldCharType="begin"/>
      </w:r>
      <w:r w:rsidR="007B540E" w:rsidRPr="003068BA">
        <w:instrText xml:space="preserve"> REF _Ref62649304 \r \h </w:instrText>
      </w:r>
      <w:r w:rsidRPr="003068BA">
        <w:instrText xml:space="preserve"> \* MERGEFORMAT </w:instrText>
      </w:r>
      <w:r w:rsidR="007B540E" w:rsidRPr="008C26FA">
        <w:fldChar w:fldCharType="separate"/>
      </w:r>
      <w:r w:rsidR="00E70F48">
        <w:t>[19]</w:t>
      </w:r>
      <w:r w:rsidR="007B540E" w:rsidRPr="008C26FA">
        <w:fldChar w:fldCharType="end"/>
      </w:r>
      <w:r w:rsidR="007B540E" w:rsidRPr="008C26FA">
        <w:t>, clause 5.1.1 and 5.1.2</w:t>
      </w:r>
      <w:r w:rsidR="007B540E" w:rsidRPr="003068BA">
        <w:t>.</w:t>
      </w:r>
    </w:p>
    <w:p w14:paraId="1738E2EB" w14:textId="2506172D" w:rsidR="007B540E" w:rsidRPr="008C26FA" w:rsidRDefault="00E425E2" w:rsidP="00DF2BC4">
      <w:pPr>
        <w:pStyle w:val="B20"/>
        <w:spacing w:after="120"/>
      </w:pPr>
      <w:r w:rsidRPr="003068BA">
        <w:t>-</w:t>
      </w:r>
      <w:r w:rsidRPr="003068BA">
        <w:tab/>
      </w:r>
      <w:r w:rsidR="007B540E" w:rsidRPr="003068BA">
        <w:t>TS 24.008 </w:t>
      </w:r>
      <w:r w:rsidR="007B540E" w:rsidRPr="008C26FA">
        <w:fldChar w:fldCharType="begin"/>
      </w:r>
      <w:r w:rsidR="007B540E" w:rsidRPr="003068BA">
        <w:instrText xml:space="preserve"> REF _Ref62649304 \r \h </w:instrText>
      </w:r>
      <w:r w:rsidRPr="003068BA">
        <w:instrText xml:space="preserve"> \* MERGEFORMAT </w:instrText>
      </w:r>
      <w:r w:rsidR="007B540E" w:rsidRPr="008C26FA">
        <w:fldChar w:fldCharType="separate"/>
      </w:r>
      <w:r w:rsidR="00E70F48">
        <w:t>[19]</w:t>
      </w:r>
      <w:r w:rsidR="007B540E" w:rsidRPr="008C26FA">
        <w:fldChar w:fldCharType="end"/>
      </w:r>
      <w:r w:rsidR="007B540E" w:rsidRPr="008C26FA">
        <w:t>, clause 10.5.1.4.</w:t>
      </w:r>
    </w:p>
    <w:p w14:paraId="64EC82ED" w14:textId="126E76A8" w:rsidR="007B540E" w:rsidRPr="008C26FA" w:rsidRDefault="00E425E2" w:rsidP="00E425E2">
      <w:pPr>
        <w:pStyle w:val="B20"/>
      </w:pPr>
      <w:r w:rsidRPr="008C26FA">
        <w:t>-</w:t>
      </w:r>
      <w:r w:rsidRPr="008C26FA">
        <w:tab/>
      </w:r>
      <w:r w:rsidR="007B540E" w:rsidRPr="003068BA">
        <w:t>TS 25.331 </w:t>
      </w:r>
      <w:r w:rsidR="00B92E1F" w:rsidRPr="008C26FA">
        <w:fldChar w:fldCharType="begin"/>
      </w:r>
      <w:r w:rsidR="00B92E1F" w:rsidRPr="003068BA">
        <w:instrText xml:space="preserve"> REF _Ref72251712 \r \h </w:instrText>
      </w:r>
      <w:r w:rsidRPr="003068BA">
        <w:instrText xml:space="preserve"> \* MERGEFORMAT </w:instrText>
      </w:r>
      <w:r w:rsidR="00B92E1F" w:rsidRPr="008C26FA">
        <w:fldChar w:fldCharType="separate"/>
      </w:r>
      <w:r w:rsidR="00E70F48">
        <w:t>[32]</w:t>
      </w:r>
      <w:r w:rsidR="00B92E1F" w:rsidRPr="008C26FA">
        <w:fldChar w:fldCharType="end"/>
      </w:r>
      <w:r w:rsidR="007B540E" w:rsidRPr="008C26FA">
        <w:t>, clause 10.3.1.17.</w:t>
      </w:r>
    </w:p>
    <w:p w14:paraId="7C2B7A8E" w14:textId="66E65166" w:rsidR="00B92E1F" w:rsidRPr="003068BA" w:rsidRDefault="00B92E1F" w:rsidP="00B92E1F">
      <w:pPr>
        <w:pStyle w:val="Heading4"/>
        <w:rPr>
          <w:rFonts w:cs="Arial"/>
          <w:szCs w:val="24"/>
          <w:lang w:eastAsia="en-GB"/>
        </w:rPr>
      </w:pPr>
      <w:bookmarkStart w:id="706" w:name="_Toc20396264"/>
      <w:bookmarkStart w:id="707" w:name="_Toc29397847"/>
      <w:bookmarkStart w:id="708" w:name="_Toc29398969"/>
      <w:bookmarkStart w:id="709" w:name="_Toc36648979"/>
      <w:bookmarkStart w:id="710" w:name="_Toc36654767"/>
      <w:bookmarkStart w:id="711" w:name="_Toc44961037"/>
      <w:bookmarkStart w:id="712" w:name="_Toc50982678"/>
      <w:bookmarkStart w:id="713" w:name="_Toc50984849"/>
      <w:bookmarkStart w:id="714" w:name="_Toc57112116"/>
      <w:bookmarkStart w:id="715" w:name="_Toc57208284"/>
      <w:bookmarkStart w:id="716" w:name="_Toc103688348"/>
      <w:r w:rsidRPr="008C26FA">
        <w:rPr>
          <w:lang w:eastAsia="en-GB"/>
        </w:rPr>
        <w:t>5.1.3.3</w:t>
      </w:r>
      <w:r w:rsidRPr="008C26FA">
        <w:rPr>
          <w:lang w:eastAsia="en-GB"/>
        </w:rPr>
        <w:tab/>
      </w:r>
      <w:r w:rsidRPr="003068BA">
        <w:rPr>
          <w:rFonts w:cs="Arial"/>
          <w:szCs w:val="24"/>
          <w:lang w:eastAsia="en-GB"/>
        </w:rPr>
        <w:t>Method of test</w:t>
      </w:r>
      <w:bookmarkEnd w:id="716"/>
    </w:p>
    <w:p w14:paraId="2B0993A6" w14:textId="69BC2052" w:rsidR="00B92E1F" w:rsidRPr="003068BA" w:rsidRDefault="00B92E1F" w:rsidP="00B92E1F">
      <w:pPr>
        <w:pStyle w:val="Heading5"/>
        <w:rPr>
          <w:lang w:eastAsia="en-GB"/>
        </w:rPr>
      </w:pPr>
      <w:bookmarkStart w:id="717" w:name="_Toc103688349"/>
      <w:r w:rsidRPr="003068BA">
        <w:rPr>
          <w:lang w:eastAsia="en-GB"/>
        </w:rPr>
        <w:t>5.1.3.3.1</w:t>
      </w:r>
      <w:r w:rsidRPr="003068BA">
        <w:rPr>
          <w:lang w:eastAsia="en-GB"/>
        </w:rPr>
        <w:tab/>
        <w:t>Initial conditions</w:t>
      </w:r>
      <w:bookmarkEnd w:id="717"/>
    </w:p>
    <w:p w14:paraId="29720DAA" w14:textId="2956F7BE" w:rsidR="00B92E1F" w:rsidRPr="008C26FA" w:rsidRDefault="00B92E1F" w:rsidP="00B92E1F">
      <w:pPr>
        <w:rPr>
          <w:lang w:eastAsia="en-GB"/>
        </w:rPr>
      </w:pPr>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4.1.1 are used with the following exception:</w:t>
      </w:r>
    </w:p>
    <w:p w14:paraId="1700585B" w14:textId="3E565721" w:rsidR="00B92E1F" w:rsidRPr="003068BA" w:rsidRDefault="00B92E1F" w:rsidP="00027723">
      <w:pPr>
        <w:keepNext/>
        <w:keepLines/>
        <w:spacing w:after="120"/>
        <w:rPr>
          <w:rFonts w:eastAsia="TimesNewRoman"/>
          <w:b/>
          <w:lang w:eastAsia="en-GB"/>
        </w:rPr>
      </w:pPr>
      <w:r w:rsidRPr="008C26FA">
        <w:rPr>
          <w:rFonts w:eastAsia="TimesNewRoman"/>
          <w:b/>
          <w:lang w:eastAsia="en-GB"/>
        </w:rPr>
        <w:t>EF</w:t>
      </w:r>
      <w:r w:rsidRPr="003068BA">
        <w:rPr>
          <w:rFonts w:eastAsia="TimesNewRoman"/>
          <w:b/>
          <w:vertAlign w:val="subscript"/>
          <w:lang w:eastAsia="en-GB"/>
        </w:rPr>
        <w:t>LOCI</w:t>
      </w:r>
    </w:p>
    <w:p w14:paraId="492242F7" w14:textId="2C0758FE" w:rsidR="004B048F" w:rsidRPr="004923F1" w:rsidRDefault="00B92E1F" w:rsidP="004923F1">
      <w:pPr>
        <w:pStyle w:val="NoSpaceNormal"/>
      </w:pPr>
      <w:r w:rsidRPr="004923F1">
        <w:tab/>
        <w:t>Logically:</w:t>
      </w:r>
    </w:p>
    <w:p w14:paraId="6FC5E395" w14:textId="6604CEF5" w:rsidR="00B92E1F" w:rsidRPr="004923F1" w:rsidRDefault="00B92E1F" w:rsidP="004923F1">
      <w:pPr>
        <w:pStyle w:val="NoSpaceNormal"/>
      </w:pPr>
      <w:r w:rsidRPr="004923F1">
        <w:tab/>
      </w:r>
      <w:r w:rsidRPr="004923F1">
        <w:tab/>
        <w:t>LAI-MCC:</w:t>
      </w:r>
      <w:r w:rsidR="004923F1" w:rsidRPr="004923F1">
        <w:tab/>
      </w:r>
      <w:r w:rsidRPr="004923F1">
        <w:tab/>
        <w:t>246</w:t>
      </w:r>
    </w:p>
    <w:p w14:paraId="44E535E8" w14:textId="664C1DD3" w:rsidR="00B92E1F" w:rsidRPr="004923F1" w:rsidRDefault="00B92E1F" w:rsidP="004923F1">
      <w:pPr>
        <w:pStyle w:val="NoSpaceNormal"/>
      </w:pPr>
      <w:r w:rsidRPr="004923F1">
        <w:tab/>
      </w:r>
      <w:r w:rsidRPr="004923F1">
        <w:tab/>
        <w:t>LAI-MNC:</w:t>
      </w:r>
      <w:r w:rsidRPr="004923F1">
        <w:tab/>
      </w:r>
      <w:r w:rsidR="004923F1" w:rsidRPr="004923F1">
        <w:tab/>
      </w:r>
      <w:r w:rsidRPr="004923F1">
        <w:t>081</w:t>
      </w:r>
    </w:p>
    <w:p w14:paraId="39E72C2D" w14:textId="1A5792B2" w:rsidR="00B92E1F" w:rsidRPr="004923F1" w:rsidRDefault="00B92E1F" w:rsidP="004923F1">
      <w:pPr>
        <w:pStyle w:val="NoSpaceNormal"/>
      </w:pPr>
      <w:r w:rsidRPr="004923F1">
        <w:tab/>
      </w:r>
      <w:r w:rsidRPr="004923F1">
        <w:tab/>
        <w:t>LAI-LAC:</w:t>
      </w:r>
      <w:r w:rsidRPr="004923F1">
        <w:tab/>
      </w:r>
      <w:r w:rsidR="004923F1" w:rsidRPr="004923F1">
        <w:tab/>
      </w:r>
      <w:r w:rsidRPr="004923F1">
        <w:t>0001</w:t>
      </w:r>
    </w:p>
    <w:p w14:paraId="034A549C" w14:textId="2C790D21" w:rsidR="00B92E1F" w:rsidRPr="004923F1" w:rsidRDefault="00B92E1F" w:rsidP="00B92E1F">
      <w:pPr>
        <w:rPr>
          <w:rFonts w:eastAsia="Calibri"/>
          <w:lang w:eastAsia="en-GB"/>
        </w:rPr>
      </w:pPr>
      <w:r w:rsidRPr="004923F1">
        <w:rPr>
          <w:rFonts w:eastAsia="Calibri"/>
          <w:lang w:eastAsia="en-GB"/>
        </w:rPr>
        <w:tab/>
      </w:r>
      <w:r w:rsidRPr="004923F1">
        <w:rPr>
          <w:rFonts w:eastAsia="Calibri"/>
          <w:lang w:eastAsia="en-GB"/>
        </w:rPr>
        <w:tab/>
        <w:t>TMSI:</w:t>
      </w:r>
      <w:r w:rsidRPr="004923F1">
        <w:rPr>
          <w:rFonts w:eastAsia="Calibri"/>
          <w:lang w:eastAsia="en-GB"/>
        </w:rPr>
        <w:tab/>
      </w:r>
      <w:r w:rsidRPr="004923F1">
        <w:rPr>
          <w:rFonts w:eastAsia="Calibri"/>
          <w:lang w:eastAsia="en-GB"/>
        </w:rPr>
        <w:tab/>
      </w:r>
      <w:r w:rsidRPr="004923F1">
        <w:rPr>
          <w:rFonts w:eastAsia="Calibri"/>
          <w:lang w:eastAsia="en-GB"/>
        </w:rPr>
        <w:tab/>
      </w:r>
      <w:r w:rsidR="004923F1">
        <w:rPr>
          <w:rFonts w:eastAsia="Calibri"/>
          <w:lang w:eastAsia="en-GB"/>
        </w:rPr>
        <w:tab/>
      </w:r>
      <w:r w:rsidRPr="004923F1">
        <w:rPr>
          <w:rFonts w:eastAsia="Calibri"/>
          <w:lang w:eastAsia="en-GB"/>
        </w:rPr>
        <w:t>0000214</w:t>
      </w:r>
      <w:r w:rsidRPr="004923F1">
        <w:rPr>
          <w:rFonts w:eastAsia="Calibri"/>
          <w:color w:val="FF0000"/>
          <w:lang w:eastAsia="en-GB"/>
        </w:rPr>
        <w:t>x</w:t>
      </w:r>
    </w:p>
    <w:p w14:paraId="559C84F7" w14:textId="0FB1BE7A" w:rsidR="00B92E1F" w:rsidRDefault="00B92E1F" w:rsidP="004923F1">
      <w:pPr>
        <w:pStyle w:val="Normal6pt"/>
      </w:pPr>
      <w:r w:rsidRPr="003068BA">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gridCol w:w="680"/>
        <w:gridCol w:w="680"/>
      </w:tblGrid>
      <w:tr w:rsidR="00027723" w14:paraId="6F069BB3" w14:textId="710C3F99" w:rsidTr="0002772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000000" w:themeColor="text1"/>
            </w:tcBorders>
          </w:tcPr>
          <w:p w14:paraId="708F032A" w14:textId="5EF284B7" w:rsidR="00027723" w:rsidRPr="00AE2020" w:rsidRDefault="00027723" w:rsidP="008945AE">
            <w:pPr>
              <w:pStyle w:val="TAH"/>
              <w:jc w:val="left"/>
              <w:rPr>
                <w:b/>
              </w:rPr>
            </w:pPr>
            <w:r w:rsidRPr="00AE2020">
              <w:rPr>
                <w:b/>
              </w:rPr>
              <w:t>Byte</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95473" w14:textId="0AE1A09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992B8" w14:textId="32072590"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B2</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E9FF8" w14:textId="3A90DB74"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B3</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BC224" w14:textId="4515A873"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B4</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5398C6" w14:textId="7F41A7AE"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B5</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8B887" w14:textId="3F0F103E"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B6</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6BC94B" w14:textId="49DCEB1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B7</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160934" w14:textId="49A87E69"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B8</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6BEA41" w14:textId="71006D53"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B9</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FB36FB" w14:textId="16A15B90"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78ED77" w14:textId="5B554386"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B11</w:t>
            </w:r>
          </w:p>
        </w:tc>
      </w:tr>
      <w:tr w:rsidR="00027723" w14:paraId="37A617F2" w14:textId="7A3C8B91" w:rsidTr="0002772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6B9004EE" w14:textId="174AA604" w:rsidR="00027723" w:rsidRDefault="00027723" w:rsidP="00C236D9">
            <w:pPr>
              <w:pStyle w:val="TAL"/>
              <w:rPr>
                <w:rFonts w:eastAsia="TimesNewRoman"/>
              </w:rPr>
            </w:pPr>
            <w:r w:rsidRPr="003068BA">
              <w:t>Hex</w:t>
            </w:r>
          </w:p>
        </w:tc>
        <w:tc>
          <w:tcPr>
            <w:tcW w:w="680" w:type="dxa"/>
            <w:tcBorders>
              <w:top w:val="single" w:sz="4" w:space="0" w:color="000000" w:themeColor="text1"/>
              <w:bottom w:val="single" w:sz="4" w:space="0" w:color="000000" w:themeColor="text1"/>
              <w:right w:val="single" w:sz="4" w:space="0" w:color="000000" w:themeColor="text1"/>
            </w:tcBorders>
          </w:tcPr>
          <w:p w14:paraId="0F1A15AD" w14:textId="291866E4"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00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E4105" w14:textId="5720BD9A"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00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15F57" w14:textId="6677CE19"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21</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76A1" w14:textId="636448C8"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4</w:t>
            </w:r>
            <w:r w:rsidRPr="003068BA">
              <w:rPr>
                <w:color w:val="FF0000"/>
              </w:rPr>
              <w:t>x</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AD939" w14:textId="216538CD"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42</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C5EA2" w14:textId="27CC65E4"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16</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2761AA" w14:textId="71EB8BD3"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80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A977E" w14:textId="22BA3686"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00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F2835C" w14:textId="5C6A5671"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01</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B1651" w14:textId="1ECB468D" w:rsidR="00027723" w:rsidRPr="003068BA" w:rsidRDefault="00027723" w:rsidP="00C236D9">
            <w:pPr>
              <w:pStyle w:val="TAC"/>
              <w:cnfStyle w:val="000000100000" w:firstRow="0" w:lastRow="0" w:firstColumn="0" w:lastColumn="0" w:oddVBand="0" w:evenVBand="0" w:oddHBand="1" w:evenHBand="0" w:firstRowFirstColumn="0" w:firstRowLastColumn="0" w:lastRowFirstColumn="0" w:lastRowLastColumn="0"/>
            </w:pPr>
            <w:r w:rsidRPr="003068BA">
              <w:t>FF</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3E9A8" w14:textId="76E9966B" w:rsidR="00027723" w:rsidRPr="003068BA" w:rsidRDefault="00027723" w:rsidP="00C236D9">
            <w:pPr>
              <w:pStyle w:val="TAC"/>
              <w:cnfStyle w:val="000000100000" w:firstRow="0" w:lastRow="0" w:firstColumn="0" w:lastColumn="0" w:oddVBand="0" w:evenVBand="0" w:oddHBand="1" w:evenHBand="0" w:firstRowFirstColumn="0" w:firstRowLastColumn="0" w:lastRowFirstColumn="0" w:lastRowLastColumn="0"/>
            </w:pPr>
            <w:r w:rsidRPr="003068BA">
              <w:t>00</w:t>
            </w:r>
          </w:p>
        </w:tc>
      </w:tr>
    </w:tbl>
    <w:p w14:paraId="38C836E3" w14:textId="76741ABE" w:rsidR="00B92E1F" w:rsidRPr="003068BA" w:rsidRDefault="00B92E1F" w:rsidP="00027723">
      <w:pPr>
        <w:pStyle w:val="ExplainTableContents"/>
      </w:pPr>
      <w:r w:rsidRPr="003068BA">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w:t>
      </w:r>
    </w:p>
    <w:p w14:paraId="39280C9F" w14:textId="3D493AE8" w:rsidR="004923F1" w:rsidRDefault="00B92E1F" w:rsidP="004923F1">
      <w:pPr>
        <w:spacing w:after="120"/>
      </w:pPr>
      <w:r w:rsidRPr="003068BA">
        <w:t>The USS transmits on the BCCH, with the following network parameters:</w:t>
      </w:r>
    </w:p>
    <w:p w14:paraId="65626723" w14:textId="46B9D151" w:rsidR="004923F1" w:rsidRPr="004923F1" w:rsidRDefault="004923F1" w:rsidP="004923F1">
      <w:pPr>
        <w:pStyle w:val="NoSpaceNormal"/>
      </w:pPr>
      <w:r w:rsidRPr="004923F1">
        <w:tab/>
        <w:t>-</w:t>
      </w:r>
      <w:r w:rsidRPr="004923F1">
        <w:tab/>
      </w:r>
      <w:r w:rsidR="00B92E1F" w:rsidRPr="004923F1">
        <w:t>Attach/detach:</w:t>
      </w:r>
      <w:r w:rsidR="00B92E1F" w:rsidRPr="004923F1">
        <w:tab/>
      </w:r>
      <w:r w:rsidR="00B92E1F" w:rsidRPr="004923F1">
        <w:tab/>
      </w:r>
      <w:r w:rsidR="00B92E1F" w:rsidRPr="004923F1">
        <w:tab/>
      </w:r>
      <w:r w:rsidR="00B92E1F" w:rsidRPr="004923F1">
        <w:tab/>
      </w:r>
      <w:r w:rsidRPr="004923F1">
        <w:tab/>
      </w:r>
      <w:r w:rsidR="00B92E1F" w:rsidRPr="004923F1">
        <w:t>disabled.</w:t>
      </w:r>
    </w:p>
    <w:p w14:paraId="0575F0A9" w14:textId="0C7DD4A8" w:rsidR="004923F1" w:rsidRPr="004923F1" w:rsidRDefault="004923F1" w:rsidP="004923F1">
      <w:pPr>
        <w:pStyle w:val="NoSpaceNormal"/>
      </w:pPr>
      <w:r w:rsidRPr="004923F1">
        <w:tab/>
        <w:t>-</w:t>
      </w:r>
      <w:r w:rsidRPr="004923F1">
        <w:tab/>
      </w:r>
      <w:r w:rsidR="00B92E1F" w:rsidRPr="004923F1">
        <w:t>LAI (MCC/MNC/LAC):</w:t>
      </w:r>
      <w:r w:rsidRPr="004923F1">
        <w:tab/>
      </w:r>
      <w:r w:rsidR="00B92E1F" w:rsidRPr="004923F1">
        <w:tab/>
      </w:r>
      <w:r>
        <w:tab/>
      </w:r>
      <w:r w:rsidR="00B92E1F" w:rsidRPr="004923F1">
        <w:t>246/81/0001</w:t>
      </w:r>
    </w:p>
    <w:p w14:paraId="4A2C6649" w14:textId="5007C84B" w:rsidR="00B92E1F" w:rsidRPr="003068BA" w:rsidRDefault="004923F1" w:rsidP="004923F1">
      <w:pPr>
        <w:spacing w:after="120"/>
      </w:pPr>
      <w:r w:rsidRPr="004923F1">
        <w:tab/>
        <w:t>-</w:t>
      </w:r>
      <w:r w:rsidRPr="004923F1">
        <w:tab/>
      </w:r>
      <w:r w:rsidR="00B92E1F" w:rsidRPr="004923F1">
        <w:t>Access control:</w:t>
      </w:r>
      <w:r w:rsidR="00B92E1F" w:rsidRPr="004923F1">
        <w:tab/>
      </w:r>
      <w:r w:rsidR="00B92E1F" w:rsidRPr="004923F1">
        <w:tab/>
      </w:r>
      <w:r w:rsidRPr="004923F1">
        <w:tab/>
      </w:r>
      <w:r w:rsidR="00B92E1F" w:rsidRPr="004923F1">
        <w:tab/>
      </w:r>
      <w:r>
        <w:tab/>
      </w:r>
      <w:r w:rsidR="00B92E1F" w:rsidRPr="004923F1">
        <w:t>unrestricted</w:t>
      </w:r>
      <w:r w:rsidR="00B92E1F" w:rsidRPr="003068BA">
        <w:t>.</w:t>
      </w:r>
    </w:p>
    <w:p w14:paraId="1752A534" w14:textId="514C7431" w:rsidR="00B92E1F" w:rsidRPr="003068BA" w:rsidRDefault="00B92E1F" w:rsidP="00B92E1F">
      <w:r w:rsidRPr="003068BA">
        <w:t>The UICC/USIM data is installed in the UE.</w:t>
      </w:r>
    </w:p>
    <w:p w14:paraId="5898706A" w14:textId="0CFF75E1" w:rsidR="00B92E1F" w:rsidRPr="003068BA" w:rsidRDefault="00B92E1F" w:rsidP="00B92E1F">
      <w:r w:rsidRPr="003068BA">
        <w:t xml:space="preserve">Ensure that the UE is using the </w:t>
      </w:r>
      <w:r w:rsidR="00AD63BD">
        <w:t>UICC/USIM configuration defined for this test case</w:t>
      </w:r>
      <w:r w:rsidRPr="003068BA">
        <w:t xml:space="preserve"> and runs an initial activation.</w:t>
      </w:r>
    </w:p>
    <w:p w14:paraId="6B1D7902" w14:textId="41856D5F" w:rsidR="00B92E1F" w:rsidRPr="003068BA" w:rsidRDefault="00B92E1F" w:rsidP="00B92E1F">
      <w:pPr>
        <w:pStyle w:val="Heading5"/>
        <w:rPr>
          <w:lang w:eastAsia="en-GB"/>
        </w:rPr>
      </w:pPr>
      <w:bookmarkStart w:id="718" w:name="_Toc103688350"/>
      <w:r w:rsidRPr="003068BA">
        <w:rPr>
          <w:lang w:eastAsia="en-GB"/>
        </w:rPr>
        <w:t>5.1.3.3.2</w:t>
      </w:r>
      <w:r w:rsidRPr="003068BA">
        <w:rPr>
          <w:lang w:eastAsia="en-GB"/>
        </w:rPr>
        <w:tab/>
        <w:t>Procedure</w:t>
      </w:r>
      <w:bookmarkEnd w:id="718"/>
    </w:p>
    <w:p w14:paraId="64B82E25" w14:textId="0AB84EB9" w:rsidR="00B92E1F" w:rsidRPr="003068BA" w:rsidRDefault="00B92E1F" w:rsidP="00B92E1F">
      <w:pPr>
        <w:rPr>
          <w:lang w:eastAsia="en-GB"/>
        </w:rPr>
      </w:pPr>
      <w:r w:rsidRPr="003068BA">
        <w:rPr>
          <w:lang w:eastAsia="en-GB"/>
        </w:rPr>
        <w:t xml:space="preserve">Execute the </w:t>
      </w:r>
      <w:r w:rsidRPr="003068BA">
        <w:t xml:space="preserve">test procedure "Expected Sequence A" </w:t>
      </w:r>
      <w:r w:rsidR="0044062A" w:rsidRPr="003068BA">
        <w:t xml:space="preserve">as defined in </w:t>
      </w:r>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5.1.3.4.2</w:t>
      </w:r>
      <w:r w:rsidRPr="008C26FA">
        <w:t>.</w:t>
      </w:r>
    </w:p>
    <w:p w14:paraId="08CF3B5A" w14:textId="1541FDF8" w:rsidR="00B92E1F" w:rsidRPr="003068BA" w:rsidRDefault="00B92E1F" w:rsidP="00B92E1F">
      <w:pPr>
        <w:pStyle w:val="Heading4"/>
        <w:rPr>
          <w:lang w:eastAsia="en-GB"/>
        </w:rPr>
      </w:pPr>
      <w:bookmarkStart w:id="719" w:name="_Toc103688351"/>
      <w:r w:rsidRPr="003068BA">
        <w:rPr>
          <w:lang w:eastAsia="en-GB"/>
        </w:rPr>
        <w:t>5.1.3.4</w:t>
      </w:r>
      <w:r w:rsidRPr="003068BA">
        <w:rPr>
          <w:lang w:eastAsia="en-GB"/>
        </w:rPr>
        <w:tab/>
        <w:t>Acceptance criteria</w:t>
      </w:r>
      <w:bookmarkEnd w:id="719"/>
    </w:p>
    <w:p w14:paraId="5A11545A" w14:textId="5C132AE3" w:rsidR="003555F9" w:rsidRPr="003068BA" w:rsidRDefault="00B92E1F" w:rsidP="00B92E1F">
      <w:pPr>
        <w:rPr>
          <w:lang w:eastAsia="en-GB"/>
        </w:rPr>
      </w:pPr>
      <w:r w:rsidRPr="003068BA">
        <w:rPr>
          <w:lang w:eastAsia="en-GB"/>
        </w:rPr>
        <w:t>CR</w:t>
      </w:r>
      <w:r w:rsidR="00C32A13" w:rsidRPr="003068BA">
        <w:rPr>
          <w:lang w:eastAsia="en-GB"/>
        </w:rPr>
        <w:t> </w:t>
      </w:r>
      <w:r w:rsidRPr="003068BA">
        <w:rPr>
          <w:lang w:eastAsia="en-GB"/>
        </w:rPr>
        <w:t>1 and CR</w:t>
      </w:r>
      <w:r w:rsidR="00C32A13" w:rsidRPr="003068BA">
        <w:rPr>
          <w:lang w:eastAsia="en-GB"/>
        </w:rPr>
        <w:t> </w:t>
      </w:r>
      <w:r w:rsidRPr="003068BA">
        <w:rPr>
          <w:lang w:eastAsia="en-GB"/>
        </w:rPr>
        <w:t xml:space="preserve">2 are verified by </w:t>
      </w:r>
      <w:r w:rsidR="00DB3C56" w:rsidRPr="003068BA">
        <w:rPr>
          <w:lang w:eastAsia="en-GB"/>
        </w:rPr>
        <w:t xml:space="preserve">analysing </w:t>
      </w:r>
      <w:r w:rsidRPr="003068BA">
        <w:rPr>
          <w:lang w:eastAsia="en-GB"/>
        </w:rPr>
        <w:t xml:space="preserve">the TMSI value transferred to the USS in the </w:t>
      </w:r>
      <w:r w:rsidRPr="003068BA">
        <w:rPr>
          <w:i/>
          <w:lang w:eastAsia="en-GB"/>
        </w:rPr>
        <w:t>PAGING RESPONSE</w:t>
      </w:r>
      <w:r w:rsidRPr="003068BA">
        <w:rPr>
          <w:lang w:eastAsia="en-GB"/>
        </w:rPr>
        <w:t>. The conformance requirements CR</w:t>
      </w:r>
      <w:r w:rsidR="00C32A13" w:rsidRPr="003068BA">
        <w:rPr>
          <w:lang w:eastAsia="en-GB"/>
        </w:rPr>
        <w:t> </w:t>
      </w:r>
      <w:r w:rsidRPr="003068BA">
        <w:rPr>
          <w:lang w:eastAsia="en-GB"/>
        </w:rPr>
        <w:t>1 and CR</w:t>
      </w:r>
      <w:r w:rsidR="00C32A13" w:rsidRPr="003068BA">
        <w:rPr>
          <w:lang w:eastAsia="en-GB"/>
        </w:rPr>
        <w:t> </w:t>
      </w:r>
      <w:r w:rsidRPr="003068BA">
        <w:rPr>
          <w:lang w:eastAsia="en-GB"/>
        </w:rPr>
        <w:t xml:space="preserve">2 are met if the TMSI value stored </w:t>
      </w:r>
      <w:r w:rsidR="009948BA" w:rsidRPr="003068BA">
        <w:rPr>
          <w:lang w:eastAsia="en-GB"/>
        </w:rPr>
        <w:t>in EF</w:t>
      </w:r>
      <w:r w:rsidR="009948BA" w:rsidRPr="003068BA">
        <w:rPr>
          <w:vertAlign w:val="subscript"/>
          <w:lang w:eastAsia="en-GB"/>
        </w:rPr>
        <w:t>LOCI</w:t>
      </w:r>
      <w:r w:rsidR="009948BA" w:rsidRPr="003068BA">
        <w:rPr>
          <w:lang w:eastAsia="en-GB"/>
        </w:rPr>
        <w:t xml:space="preserve"> </w:t>
      </w:r>
      <w:r w:rsidRPr="003068BA">
        <w:rPr>
          <w:lang w:eastAsia="en-GB"/>
        </w:rPr>
        <w:t>on the USIM matches the TMSI value provided to the TT</w:t>
      </w:r>
      <w:r w:rsidR="009948BA" w:rsidRPr="003068BA">
        <w:rPr>
          <w:lang w:eastAsia="en-GB"/>
        </w:rPr>
        <w:t xml:space="preserve"> </w:t>
      </w:r>
      <w:r w:rsidRPr="003068BA">
        <w:rPr>
          <w:lang w:eastAsia="en-GB"/>
        </w:rPr>
        <w:t>(USS).</w:t>
      </w:r>
    </w:p>
    <w:p w14:paraId="35F6C65D" w14:textId="7D5C6CA1" w:rsidR="00F930CE" w:rsidRDefault="00F930CE" w:rsidP="00F930CE">
      <w:pPr>
        <w:pStyle w:val="Heading4"/>
      </w:pPr>
      <w:bookmarkStart w:id="720" w:name="_Toc103688352"/>
      <w:r>
        <w:rPr>
          <w:lang w:eastAsia="en-GB"/>
        </w:rPr>
        <w:t>5.1.3.5</w:t>
      </w:r>
      <w:r>
        <w:rPr>
          <w:lang w:eastAsia="en-GB"/>
        </w:rPr>
        <w:tab/>
      </w:r>
      <w:r>
        <w:t>Suitability assessment</w:t>
      </w:r>
      <w:bookmarkEnd w:id="720"/>
    </w:p>
    <w:p w14:paraId="2B7D4658" w14:textId="50A3CD5F" w:rsidR="00443B84" w:rsidRDefault="00443B84" w:rsidP="00443B84">
      <w:pPr>
        <w:rPr>
          <w:lang w:eastAsia="en-GB"/>
        </w:rPr>
      </w:pPr>
      <w:r w:rsidRPr="003068BA">
        <w:t>T</w:t>
      </w:r>
      <w:r>
        <w:t>o fulfil t</w:t>
      </w:r>
      <w:r w:rsidRPr="003068BA">
        <w:t xml:space="preserve">he </w:t>
      </w:r>
      <w:r>
        <w:t xml:space="preserve">given acceptance criteria the implicit verification of correct file handling and file contents </w:t>
      </w:r>
      <w:r w:rsidR="00AE2020">
        <w:t xml:space="preserve">alone </w:t>
      </w:r>
      <w:r>
        <w:t>is not suitable.</w:t>
      </w:r>
    </w:p>
    <w:p w14:paraId="665EC70E" w14:textId="2934ADB6" w:rsidR="00443B84" w:rsidRDefault="00443B84" w:rsidP="00443B84">
      <w:r>
        <w:rPr>
          <w:lang w:eastAsia="en-GB"/>
        </w:rPr>
        <w:t xml:space="preserve">Explicit verification of the file contents after executing the test procedure: </w:t>
      </w:r>
      <w:r w:rsidRPr="003068BA">
        <w:t>"Expected Sequence A"</w:t>
      </w:r>
      <w:r>
        <w:t xml:space="preserve"> from</w:t>
      </w:r>
      <w:r w:rsidRPr="003068BA">
        <w:t xml:space="preserve"> </w:t>
      </w:r>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5.1.</w:t>
      </w:r>
      <w:r>
        <w:rPr>
          <w:lang w:eastAsia="en-GB"/>
        </w:rPr>
        <w:t>3</w:t>
      </w:r>
      <w:r w:rsidRPr="008C26FA">
        <w:rPr>
          <w:lang w:eastAsia="en-GB"/>
        </w:rPr>
        <w:t>.4.2</w:t>
      </w:r>
      <w:r>
        <w:rPr>
          <w:lang w:eastAsia="en-GB"/>
        </w:rPr>
        <w:t xml:space="preserve"> </w:t>
      </w:r>
      <w:r w:rsidR="00AE2020">
        <w:rPr>
          <w:lang w:eastAsia="en-GB"/>
        </w:rPr>
        <w:t xml:space="preserve">and comparison with the TMSI value provided to the TT </w:t>
      </w:r>
      <w:r>
        <w:rPr>
          <w:lang w:eastAsia="en-GB"/>
        </w:rPr>
        <w:t xml:space="preserve">is required. The result of this verification is reported. Results obtained through the use of </w:t>
      </w:r>
      <w:r w:rsidRPr="00A752B5">
        <w:rPr>
          <w:lang w:eastAsia="en-GB"/>
        </w:rPr>
        <w:t>additional measure</w:t>
      </w:r>
      <w:r>
        <w:rPr>
          <w:lang w:eastAsia="en-GB"/>
        </w:rPr>
        <w:t>s</w:t>
      </w:r>
      <w:r w:rsidRPr="00A752B5">
        <w:rPr>
          <w:lang w:eastAsia="en-GB"/>
        </w:rPr>
        <w:t xml:space="preserve"> </w:t>
      </w:r>
      <w:r>
        <w:rPr>
          <w:lang w:eastAsia="en-GB"/>
        </w:rPr>
        <w:t>should be noted, but are not likely to change the actual result.</w:t>
      </w:r>
    </w:p>
    <w:p w14:paraId="6BA680BF" w14:textId="04B77E00" w:rsidR="00CA68F6" w:rsidRPr="003068BA" w:rsidRDefault="00CA68F6" w:rsidP="00CA68F6">
      <w:pPr>
        <w:pStyle w:val="Heading3"/>
        <w:rPr>
          <w:rFonts w:eastAsia="TimesNewRoman"/>
        </w:rPr>
      </w:pPr>
      <w:bookmarkStart w:id="721" w:name="_Toc103688353"/>
      <w:r w:rsidRPr="003068BA">
        <w:rPr>
          <w:rFonts w:eastAsia="TimesNewRoman"/>
        </w:rPr>
        <w:lastRenderedPageBreak/>
        <w:t>5.1.4</w:t>
      </w:r>
      <w:r w:rsidRPr="003068BA">
        <w:rPr>
          <w:rFonts w:eastAsia="TimesNewRoman"/>
        </w:rPr>
        <w:tab/>
        <w:t>UE identification by "long" TMSI</w:t>
      </w:r>
      <w:bookmarkEnd w:id="721"/>
    </w:p>
    <w:p w14:paraId="30E68000" w14:textId="3E0A02F2" w:rsidR="00D40EA2" w:rsidRPr="003068BA" w:rsidRDefault="00D40EA2" w:rsidP="00D40EA2">
      <w:pPr>
        <w:keepNext/>
        <w:keepLines/>
        <w:spacing w:before="120"/>
        <w:ind w:left="1276" w:hanging="1276"/>
        <w:outlineLvl w:val="3"/>
        <w:rPr>
          <w:rFonts w:ascii="Arial" w:hAnsi="Arial"/>
          <w:sz w:val="24"/>
        </w:rPr>
      </w:pPr>
      <w:r w:rsidRPr="003068BA">
        <w:rPr>
          <w:rFonts w:ascii="Arial" w:hAnsi="Arial"/>
          <w:sz w:val="24"/>
        </w:rPr>
        <w:t>5.1.</w:t>
      </w:r>
      <w:r w:rsidR="00670F0E" w:rsidRPr="003068BA">
        <w:rPr>
          <w:rFonts w:ascii="Arial" w:hAnsi="Arial"/>
          <w:sz w:val="24"/>
        </w:rPr>
        <w:t>4</w:t>
      </w:r>
      <w:r w:rsidRPr="003068BA">
        <w:rPr>
          <w:rFonts w:ascii="Arial" w:hAnsi="Arial"/>
          <w:sz w:val="24"/>
        </w:rPr>
        <w:t>.1</w:t>
      </w:r>
      <w:r w:rsidRPr="003068BA">
        <w:rPr>
          <w:rFonts w:ascii="Arial" w:hAnsi="Arial"/>
          <w:sz w:val="24"/>
        </w:rPr>
        <w:tab/>
        <w:t>Test purpose</w:t>
      </w:r>
    </w:p>
    <w:p w14:paraId="36B9EDFD" w14:textId="77777777" w:rsidR="00BF07FB" w:rsidRPr="003068BA" w:rsidRDefault="00BF07FB" w:rsidP="00BF07FB">
      <w:r w:rsidRPr="003068BA">
        <w:t>The purpose of this test is to verify that:</w:t>
      </w:r>
    </w:p>
    <w:p w14:paraId="31FE2A8E" w14:textId="4BD2B025" w:rsidR="00BF07FB" w:rsidRDefault="00D40EA2" w:rsidP="00EC316B">
      <w:pPr>
        <w:pStyle w:val="ListParagraph"/>
        <w:numPr>
          <w:ilvl w:val="0"/>
          <w:numId w:val="12"/>
        </w:numPr>
      </w:pPr>
      <w:r w:rsidRPr="003068BA">
        <w:t>the TMSI stored in the USIM is used to identify the UE in the network</w:t>
      </w:r>
      <w:r w:rsidR="00BF07FB">
        <w:t>;</w:t>
      </w:r>
    </w:p>
    <w:p w14:paraId="558C5A31" w14:textId="49976023" w:rsidR="00BF07FB" w:rsidRDefault="00D40EA2" w:rsidP="00EC316B">
      <w:pPr>
        <w:pStyle w:val="ListParagraph"/>
        <w:numPr>
          <w:ilvl w:val="0"/>
          <w:numId w:val="12"/>
        </w:numPr>
      </w:pPr>
      <w:r w:rsidRPr="003068BA">
        <w:t>the ME can handle a TMSI of the maximum length</w:t>
      </w:r>
      <w:r w:rsidR="00BF07FB">
        <w:t>;</w:t>
      </w:r>
    </w:p>
    <w:p w14:paraId="15C960A9" w14:textId="7088146B" w:rsidR="00D40EA2" w:rsidRPr="003068BA" w:rsidRDefault="00670F0E" w:rsidP="00EC316B">
      <w:pPr>
        <w:pStyle w:val="ListParagraph"/>
        <w:numPr>
          <w:ilvl w:val="0"/>
          <w:numId w:val="12"/>
        </w:numPr>
      </w:pPr>
      <w:r w:rsidRPr="003068BA">
        <w:t>the ME is not responding to a page request containing the previous TMSI</w:t>
      </w:r>
      <w:r w:rsidR="00BF07FB">
        <w:t>.</w:t>
      </w:r>
    </w:p>
    <w:p w14:paraId="05B075BD" w14:textId="1726C7C4" w:rsidR="00D40EA2" w:rsidRPr="003068BA" w:rsidRDefault="00D40EA2" w:rsidP="00D40EA2">
      <w:pPr>
        <w:pStyle w:val="Heading4"/>
      </w:pPr>
      <w:bookmarkStart w:id="722" w:name="_Toc103688354"/>
      <w:r w:rsidRPr="003068BA">
        <w:t>5.1.</w:t>
      </w:r>
      <w:r w:rsidR="00670F0E" w:rsidRPr="003068BA">
        <w:t>4</w:t>
      </w:r>
      <w:r w:rsidRPr="003068BA">
        <w:t>.2</w:t>
      </w:r>
      <w:r w:rsidRPr="003068BA">
        <w:tab/>
        <w:t>Conformance requirement</w:t>
      </w:r>
      <w:bookmarkEnd w:id="722"/>
    </w:p>
    <w:p w14:paraId="5DA17740" w14:textId="1716F6CA" w:rsidR="00D40EA2" w:rsidRPr="003068BA" w:rsidRDefault="00D40EA2" w:rsidP="00D40EA2">
      <w:pPr>
        <w:ind w:left="567" w:hanging="567"/>
      </w:pPr>
      <w:r w:rsidRPr="003068BA">
        <w:t>CR</w:t>
      </w:r>
      <w:r w:rsidR="00C32A13" w:rsidRPr="003068BA">
        <w:t> </w:t>
      </w:r>
      <w:r w:rsidRPr="003068BA">
        <w:t>1</w:t>
      </w:r>
      <w:r w:rsidRPr="003068BA">
        <w:tab/>
        <w:t xml:space="preserve">After successful completion of the RRC Connection Establishment procedure the UE shall send a </w:t>
      </w:r>
      <w:r w:rsidRPr="003068BA">
        <w:rPr>
          <w:i/>
        </w:rPr>
        <w:t>PAGING RESPONSE</w:t>
      </w:r>
      <w:r w:rsidRPr="003068BA">
        <w:t xml:space="preserve"> containing the TMSI of the USIM.</w:t>
      </w:r>
    </w:p>
    <w:p w14:paraId="556125E6" w14:textId="424F3263" w:rsidR="00AE2020" w:rsidRDefault="00D40EA2" w:rsidP="00533593">
      <w:pPr>
        <w:spacing w:after="120"/>
        <w:ind w:left="567" w:hanging="567"/>
        <w:rPr>
          <w:i/>
        </w:rPr>
      </w:pPr>
      <w:r w:rsidRPr="003068BA">
        <w:t>CR</w:t>
      </w:r>
      <w:r w:rsidR="00C32A13" w:rsidRPr="003068BA">
        <w:t> </w:t>
      </w:r>
      <w:r w:rsidRPr="003068BA">
        <w:t>2</w:t>
      </w:r>
      <w:r w:rsidRPr="003068BA">
        <w:tab/>
        <w:t xml:space="preserve">The TMSI has a fixed length of 32 bit (8 digits) when used inside the </w:t>
      </w:r>
      <w:r w:rsidRPr="003068BA">
        <w:rPr>
          <w:i/>
        </w:rPr>
        <w:t>PAGING TYPE 1/ PAGING</w:t>
      </w:r>
    </w:p>
    <w:p w14:paraId="0152946F" w14:textId="77777777" w:rsidR="00AE2020" w:rsidRPr="003068BA" w:rsidRDefault="00AE2020" w:rsidP="00AE2020">
      <w:pPr>
        <w:pStyle w:val="B20"/>
        <w:spacing w:after="120"/>
      </w:pPr>
      <w:r w:rsidRPr="003068BA">
        <w:t>Reference:</w:t>
      </w:r>
    </w:p>
    <w:p w14:paraId="1668B6CE" w14:textId="3B37C5EC" w:rsidR="00D40EA2" w:rsidRPr="008C26FA" w:rsidRDefault="00AE2020" w:rsidP="00533593">
      <w:pPr>
        <w:pStyle w:val="B20"/>
      </w:pPr>
      <w:r w:rsidRPr="003068BA">
        <w:t>-</w:t>
      </w:r>
      <w:r w:rsidRPr="003068BA">
        <w:tab/>
      </w:r>
      <w:r w:rsidR="00D40EA2" w:rsidRPr="003068BA">
        <w:t>TS 25.331 </w:t>
      </w:r>
      <w:r w:rsidR="00D40EA2" w:rsidRPr="008C26FA">
        <w:fldChar w:fldCharType="begin"/>
      </w:r>
      <w:r w:rsidR="00D40EA2" w:rsidRPr="003068BA">
        <w:instrText xml:space="preserve"> REF _Ref72251712 \r \h </w:instrText>
      </w:r>
      <w:r w:rsidR="00D40EA2" w:rsidRPr="008C26FA">
        <w:fldChar w:fldCharType="separate"/>
      </w:r>
      <w:r w:rsidR="00E70F48">
        <w:t>[32]</w:t>
      </w:r>
      <w:r w:rsidR="00D40EA2" w:rsidRPr="008C26FA">
        <w:fldChar w:fldCharType="end"/>
      </w:r>
      <w:r>
        <w:t xml:space="preserve">, </w:t>
      </w:r>
      <w:r w:rsidRPr="003068BA">
        <w:t>clause 10.3.1.17</w:t>
      </w:r>
      <w:r>
        <w:t>.</w:t>
      </w:r>
    </w:p>
    <w:p w14:paraId="4A39CD89" w14:textId="5AA2174C" w:rsidR="00D40EA2" w:rsidRPr="003068BA" w:rsidRDefault="00670F0E" w:rsidP="00DF2BC4">
      <w:pPr>
        <w:spacing w:after="120"/>
        <w:ind w:left="568" w:hanging="568"/>
      </w:pPr>
      <w:r w:rsidRPr="008C26FA">
        <w:t>CR</w:t>
      </w:r>
      <w:r w:rsidR="00C32A13" w:rsidRPr="003068BA">
        <w:t> </w:t>
      </w:r>
      <w:r w:rsidRPr="003068BA">
        <w:t>3</w:t>
      </w:r>
      <w:r w:rsidRPr="003068BA">
        <w:tab/>
        <w:t xml:space="preserve">The UE is not responding to a </w:t>
      </w:r>
      <w:r w:rsidRPr="003068BA">
        <w:rPr>
          <w:i/>
        </w:rPr>
        <w:t>PAGING TYPE 1</w:t>
      </w:r>
      <w:r w:rsidRPr="003068BA">
        <w:t xml:space="preserve"> with a TMSI other than the TMSI stored in the USIM.</w:t>
      </w:r>
    </w:p>
    <w:p w14:paraId="268ECC4D" w14:textId="77777777" w:rsidR="00D40EA2" w:rsidRPr="003068BA" w:rsidRDefault="00D40EA2" w:rsidP="00DF2BC4">
      <w:pPr>
        <w:pStyle w:val="B20"/>
        <w:spacing w:after="120"/>
      </w:pPr>
      <w:r w:rsidRPr="003068BA">
        <w:t>Reference:</w:t>
      </w:r>
    </w:p>
    <w:p w14:paraId="4297A336" w14:textId="499E45FD" w:rsidR="00BF469C" w:rsidRPr="003068BA" w:rsidRDefault="00BF469C" w:rsidP="00DF2BC4">
      <w:pPr>
        <w:pStyle w:val="B20"/>
        <w:spacing w:after="120"/>
      </w:pPr>
      <w:r w:rsidRPr="003068BA">
        <w:t>-</w:t>
      </w:r>
      <w:r w:rsidRPr="003068BA">
        <w:tab/>
      </w:r>
      <w:r w:rsidR="00D40EA2" w:rsidRPr="003068BA">
        <w:t>TS 31.102 </w:t>
      </w:r>
      <w:r w:rsidR="00D40EA2" w:rsidRPr="008C26FA">
        <w:fldChar w:fldCharType="begin"/>
      </w:r>
      <w:r w:rsidR="00D40EA2" w:rsidRPr="003068BA">
        <w:instrText xml:space="preserve"> REF _Ref62649304 \r \h </w:instrText>
      </w:r>
      <w:r w:rsidR="00E425E2" w:rsidRPr="003068BA">
        <w:instrText xml:space="preserve"> \* MERGEFORMAT </w:instrText>
      </w:r>
      <w:r w:rsidR="00D40EA2" w:rsidRPr="008C26FA">
        <w:fldChar w:fldCharType="separate"/>
      </w:r>
      <w:r w:rsidR="00E70F48">
        <w:t>[19]</w:t>
      </w:r>
      <w:r w:rsidR="00D40EA2" w:rsidRPr="008C26FA">
        <w:fldChar w:fldCharType="end"/>
      </w:r>
      <w:r w:rsidR="00D40EA2" w:rsidRPr="008C26FA">
        <w:t xml:space="preserve">, clause </w:t>
      </w:r>
      <w:r w:rsidR="00D40EA2" w:rsidRPr="003068BA">
        <w:t>5.1.1 and 5.1.2</w:t>
      </w:r>
      <w:r w:rsidR="002A3558">
        <w:t>;</w:t>
      </w:r>
    </w:p>
    <w:p w14:paraId="412ADE4C" w14:textId="272916C5" w:rsidR="00BF469C" w:rsidRPr="008C26FA" w:rsidRDefault="00BF469C" w:rsidP="00DF2BC4">
      <w:pPr>
        <w:pStyle w:val="B20"/>
        <w:spacing w:after="120"/>
      </w:pPr>
      <w:r w:rsidRPr="003068BA">
        <w:t>-</w:t>
      </w:r>
      <w:r w:rsidRPr="003068BA">
        <w:tab/>
      </w:r>
      <w:r w:rsidR="00D40EA2" w:rsidRPr="003068BA">
        <w:t>TS 24.008 </w:t>
      </w:r>
      <w:r w:rsidR="00D40EA2" w:rsidRPr="008C26FA">
        <w:fldChar w:fldCharType="begin"/>
      </w:r>
      <w:r w:rsidR="00D40EA2" w:rsidRPr="003068BA">
        <w:instrText xml:space="preserve"> REF _Ref62649304 \r \h </w:instrText>
      </w:r>
      <w:r w:rsidR="00E425E2" w:rsidRPr="003068BA">
        <w:instrText xml:space="preserve"> \* MERGEFORMAT </w:instrText>
      </w:r>
      <w:r w:rsidR="00D40EA2" w:rsidRPr="008C26FA">
        <w:fldChar w:fldCharType="separate"/>
      </w:r>
      <w:r w:rsidR="00E70F48">
        <w:t>[19]</w:t>
      </w:r>
      <w:r w:rsidR="00D40EA2" w:rsidRPr="008C26FA">
        <w:fldChar w:fldCharType="end"/>
      </w:r>
      <w:r w:rsidR="00D40EA2" w:rsidRPr="008C26FA">
        <w:t>, clause 10.5.1.4</w:t>
      </w:r>
      <w:r w:rsidR="002A3558">
        <w:t>;</w:t>
      </w:r>
    </w:p>
    <w:p w14:paraId="3A6589EB" w14:textId="3D0DAAA6" w:rsidR="00D40EA2" w:rsidRPr="008C26FA" w:rsidRDefault="00BF469C" w:rsidP="00E425E2">
      <w:pPr>
        <w:pStyle w:val="B20"/>
      </w:pPr>
      <w:r w:rsidRPr="003068BA">
        <w:t>-</w:t>
      </w:r>
      <w:r w:rsidRPr="003068BA">
        <w:tab/>
      </w:r>
      <w:r w:rsidR="00D40EA2" w:rsidRPr="003068BA">
        <w:t>TS 25.331 </w:t>
      </w:r>
      <w:r w:rsidR="00D40EA2" w:rsidRPr="008C26FA">
        <w:fldChar w:fldCharType="begin"/>
      </w:r>
      <w:r w:rsidR="00D40EA2" w:rsidRPr="003068BA">
        <w:instrText xml:space="preserve"> REF _Ref72251712 \r \h </w:instrText>
      </w:r>
      <w:r w:rsidR="00E425E2" w:rsidRPr="003068BA">
        <w:instrText xml:space="preserve"> \* MERGEFORMAT </w:instrText>
      </w:r>
      <w:r w:rsidR="00D40EA2" w:rsidRPr="008C26FA">
        <w:fldChar w:fldCharType="separate"/>
      </w:r>
      <w:r w:rsidR="00E70F48">
        <w:t>[32]</w:t>
      </w:r>
      <w:r w:rsidR="00D40EA2" w:rsidRPr="008C26FA">
        <w:fldChar w:fldCharType="end"/>
      </w:r>
      <w:r w:rsidR="00D40EA2" w:rsidRPr="008C26FA">
        <w:t>, clause 10.3.1.17.</w:t>
      </w:r>
    </w:p>
    <w:p w14:paraId="6468DCA7" w14:textId="2F522C51" w:rsidR="00D40EA2" w:rsidRPr="003068BA" w:rsidRDefault="00D40EA2" w:rsidP="00D40EA2">
      <w:pPr>
        <w:pStyle w:val="Heading4"/>
        <w:rPr>
          <w:rFonts w:cs="Arial"/>
          <w:szCs w:val="24"/>
          <w:lang w:eastAsia="en-GB"/>
        </w:rPr>
      </w:pPr>
      <w:bookmarkStart w:id="723" w:name="_Toc103688355"/>
      <w:r w:rsidRPr="008C26FA">
        <w:rPr>
          <w:lang w:eastAsia="en-GB"/>
        </w:rPr>
        <w:t>5.1.</w:t>
      </w:r>
      <w:r w:rsidR="00670F0E" w:rsidRPr="003068BA">
        <w:rPr>
          <w:lang w:eastAsia="en-GB"/>
        </w:rPr>
        <w:t>4</w:t>
      </w:r>
      <w:r w:rsidRPr="003068BA">
        <w:rPr>
          <w:lang w:eastAsia="en-GB"/>
        </w:rPr>
        <w:t>.3</w:t>
      </w:r>
      <w:r w:rsidRPr="003068BA">
        <w:rPr>
          <w:lang w:eastAsia="en-GB"/>
        </w:rPr>
        <w:tab/>
      </w:r>
      <w:r w:rsidRPr="003068BA">
        <w:rPr>
          <w:rFonts w:cs="Arial"/>
          <w:szCs w:val="24"/>
          <w:lang w:eastAsia="en-GB"/>
        </w:rPr>
        <w:t>Method of test</w:t>
      </w:r>
      <w:bookmarkEnd w:id="723"/>
    </w:p>
    <w:p w14:paraId="25E5DC2B" w14:textId="1337340D" w:rsidR="00D40EA2" w:rsidRPr="003068BA" w:rsidRDefault="00D40EA2" w:rsidP="00D40EA2">
      <w:pPr>
        <w:pStyle w:val="Heading5"/>
        <w:rPr>
          <w:lang w:eastAsia="en-GB"/>
        </w:rPr>
      </w:pPr>
      <w:bookmarkStart w:id="724" w:name="_Toc103688356"/>
      <w:r w:rsidRPr="003068BA">
        <w:rPr>
          <w:lang w:eastAsia="en-GB"/>
        </w:rPr>
        <w:t>5.1.</w:t>
      </w:r>
      <w:r w:rsidR="00670F0E" w:rsidRPr="003068BA">
        <w:rPr>
          <w:lang w:eastAsia="en-GB"/>
        </w:rPr>
        <w:t>4</w:t>
      </w:r>
      <w:r w:rsidRPr="003068BA">
        <w:rPr>
          <w:lang w:eastAsia="en-GB"/>
        </w:rPr>
        <w:t>.3.1</w:t>
      </w:r>
      <w:r w:rsidRPr="003068BA">
        <w:rPr>
          <w:lang w:eastAsia="en-GB"/>
        </w:rPr>
        <w:tab/>
        <w:t>Initial conditions</w:t>
      </w:r>
      <w:bookmarkEnd w:id="724"/>
    </w:p>
    <w:p w14:paraId="7E3C2DDE" w14:textId="6F825362" w:rsidR="00D40EA2" w:rsidRPr="008C26FA" w:rsidRDefault="00D40EA2" w:rsidP="00D40EA2">
      <w:pPr>
        <w:rPr>
          <w:lang w:eastAsia="en-GB"/>
        </w:rPr>
      </w:pPr>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4.1.1 are used with the following exception:</w:t>
      </w:r>
    </w:p>
    <w:p w14:paraId="65B88C17" w14:textId="77777777" w:rsidR="00D40EA2" w:rsidRPr="003068BA" w:rsidRDefault="00D40EA2" w:rsidP="00027723">
      <w:pPr>
        <w:keepNext/>
        <w:keepLines/>
        <w:spacing w:after="120"/>
        <w:rPr>
          <w:rFonts w:eastAsia="TimesNewRoman"/>
          <w:b/>
          <w:lang w:eastAsia="en-GB"/>
        </w:rPr>
      </w:pPr>
      <w:r w:rsidRPr="008C26FA">
        <w:rPr>
          <w:rFonts w:eastAsia="TimesNewRoman"/>
          <w:b/>
          <w:lang w:eastAsia="en-GB"/>
        </w:rPr>
        <w:t>EF</w:t>
      </w:r>
      <w:r w:rsidRPr="003068BA">
        <w:rPr>
          <w:rFonts w:eastAsia="TimesNewRoman"/>
          <w:b/>
          <w:vertAlign w:val="subscript"/>
          <w:lang w:eastAsia="en-GB"/>
        </w:rPr>
        <w:t>LOCI</w:t>
      </w:r>
    </w:p>
    <w:p w14:paraId="7E0580EB" w14:textId="77777777" w:rsidR="004B048F" w:rsidRPr="004923F1" w:rsidRDefault="00D40EA2" w:rsidP="004923F1">
      <w:pPr>
        <w:pStyle w:val="NoSpaceNormal"/>
      </w:pPr>
      <w:r w:rsidRPr="004923F1">
        <w:tab/>
        <w:t>Logically:</w:t>
      </w:r>
    </w:p>
    <w:p w14:paraId="73E344AA" w14:textId="6568BC1D" w:rsidR="00D40EA2" w:rsidRPr="003068BA" w:rsidRDefault="00D40EA2" w:rsidP="004923F1">
      <w:pPr>
        <w:pStyle w:val="NoSpaceNormal"/>
      </w:pPr>
      <w:r w:rsidRPr="003068BA">
        <w:tab/>
      </w:r>
      <w:r w:rsidRPr="003068BA">
        <w:tab/>
        <w:t>LAI-MCC:</w:t>
      </w:r>
      <w:r w:rsidRPr="003068BA">
        <w:tab/>
        <w:t>246</w:t>
      </w:r>
    </w:p>
    <w:p w14:paraId="70CE26B0" w14:textId="6ED1676F" w:rsidR="00D40EA2" w:rsidRPr="003068BA" w:rsidRDefault="00D40EA2" w:rsidP="004923F1">
      <w:pPr>
        <w:pStyle w:val="NoSpaceNormal"/>
      </w:pPr>
      <w:r w:rsidRPr="003068BA">
        <w:tab/>
      </w:r>
      <w:r w:rsidRPr="003068BA">
        <w:tab/>
        <w:t>LAI-MNC:</w:t>
      </w:r>
      <w:r w:rsidRPr="003068BA">
        <w:tab/>
        <w:t>081</w:t>
      </w:r>
    </w:p>
    <w:p w14:paraId="2FAF34BC" w14:textId="1BB5AB41" w:rsidR="00D40EA2" w:rsidRPr="003068BA" w:rsidRDefault="00D40EA2" w:rsidP="004923F1">
      <w:pPr>
        <w:pStyle w:val="NoSpaceNormal"/>
      </w:pPr>
      <w:r w:rsidRPr="003068BA">
        <w:tab/>
      </w:r>
      <w:r w:rsidRPr="003068BA">
        <w:tab/>
        <w:t>LAI-LAC:</w:t>
      </w:r>
      <w:r w:rsidRPr="003068BA">
        <w:tab/>
        <w:t>0001</w:t>
      </w:r>
    </w:p>
    <w:p w14:paraId="6F86E171" w14:textId="6AA49508" w:rsidR="00D40EA2" w:rsidRPr="003068BA" w:rsidRDefault="00D40EA2" w:rsidP="00D40EA2">
      <w:pPr>
        <w:rPr>
          <w:rFonts w:eastAsia="TimesNewRoman"/>
          <w:lang w:eastAsia="en-GB"/>
        </w:rPr>
      </w:pPr>
      <w:r w:rsidRPr="003068BA">
        <w:rPr>
          <w:rFonts w:eastAsia="TimesNewRoman"/>
          <w:lang w:eastAsia="en-GB"/>
        </w:rPr>
        <w:tab/>
      </w:r>
      <w:r w:rsidRPr="003068BA">
        <w:rPr>
          <w:rFonts w:eastAsia="TimesNewRoman"/>
          <w:lang w:eastAsia="en-GB"/>
        </w:rPr>
        <w:tab/>
        <w:t>TMSI:</w:t>
      </w:r>
      <w:r w:rsidRPr="003068BA">
        <w:rPr>
          <w:rFonts w:eastAsia="TimesNewRoman"/>
          <w:lang w:eastAsia="en-GB"/>
        </w:rPr>
        <w:tab/>
      </w:r>
      <w:r w:rsidRPr="003068BA">
        <w:rPr>
          <w:rFonts w:eastAsia="TimesNewRoman"/>
          <w:lang w:eastAsia="en-GB"/>
        </w:rPr>
        <w:tab/>
      </w:r>
      <w:r w:rsidRPr="003068BA">
        <w:rPr>
          <w:rFonts w:eastAsia="TimesNewRoman"/>
          <w:lang w:eastAsia="en-GB"/>
        </w:rPr>
        <w:tab/>
        <w:t>214</w:t>
      </w:r>
      <w:r w:rsidRPr="003068BA">
        <w:rPr>
          <w:rFonts w:eastAsia="TimesNewRoman"/>
          <w:color w:val="FF0000"/>
          <w:lang w:eastAsia="en-GB"/>
        </w:rPr>
        <w:t>x</w:t>
      </w:r>
      <w:r w:rsidR="00670F0E" w:rsidRPr="003068BA">
        <w:rPr>
          <w:rFonts w:eastAsia="TimesNewRoman"/>
          <w:lang w:eastAsia="en-GB"/>
        </w:rPr>
        <w:t>0000</w:t>
      </w:r>
    </w:p>
    <w:p w14:paraId="60DB6BFF" w14:textId="77777777" w:rsidR="00027723" w:rsidRPr="003068BA" w:rsidRDefault="00027723" w:rsidP="004923F1">
      <w:pPr>
        <w:pStyle w:val="Normal6pt"/>
      </w:pPr>
      <w:r w:rsidRPr="003068BA">
        <w:tab/>
        <w:t>Coding</w:t>
      </w:r>
      <w:r>
        <w:t>:</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gridCol w:w="680"/>
        <w:gridCol w:w="680"/>
      </w:tblGrid>
      <w:tr w:rsidR="00027723" w14:paraId="09331156" w14:textId="4483F399" w:rsidTr="0002772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5CCB12EB" w14:textId="48C0A0CF" w:rsidR="00027723" w:rsidRPr="00AE2020" w:rsidRDefault="00027723" w:rsidP="008945AE">
            <w:pPr>
              <w:pStyle w:val="TAH"/>
              <w:jc w:val="left"/>
              <w:rPr>
                <w:b/>
              </w:rPr>
            </w:pPr>
            <w:r w:rsidRPr="00AE2020">
              <w:rPr>
                <w:b/>
              </w:rPr>
              <w:t>Byte</w:t>
            </w:r>
          </w:p>
        </w:tc>
        <w:tc>
          <w:tcPr>
            <w:tcW w:w="680" w:type="dxa"/>
            <w:tcBorders>
              <w:top w:val="none" w:sz="0" w:space="0" w:color="auto"/>
              <w:left w:val="none" w:sz="0" w:space="0" w:color="auto"/>
              <w:bottom w:val="none" w:sz="0" w:space="0" w:color="auto"/>
              <w:right w:val="none" w:sz="0" w:space="0" w:color="auto"/>
            </w:tcBorders>
          </w:tcPr>
          <w:p w14:paraId="75A19B48" w14:textId="30AA0900"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w:t>
            </w:r>
          </w:p>
        </w:tc>
        <w:tc>
          <w:tcPr>
            <w:tcW w:w="680" w:type="dxa"/>
            <w:tcBorders>
              <w:top w:val="none" w:sz="0" w:space="0" w:color="auto"/>
              <w:left w:val="none" w:sz="0" w:space="0" w:color="auto"/>
              <w:bottom w:val="none" w:sz="0" w:space="0" w:color="auto"/>
              <w:right w:val="none" w:sz="0" w:space="0" w:color="auto"/>
            </w:tcBorders>
          </w:tcPr>
          <w:p w14:paraId="53CF1829" w14:textId="4776E65A"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B2</w:t>
            </w:r>
          </w:p>
        </w:tc>
        <w:tc>
          <w:tcPr>
            <w:tcW w:w="680" w:type="dxa"/>
            <w:tcBorders>
              <w:top w:val="none" w:sz="0" w:space="0" w:color="auto"/>
              <w:left w:val="none" w:sz="0" w:space="0" w:color="auto"/>
              <w:bottom w:val="none" w:sz="0" w:space="0" w:color="auto"/>
              <w:right w:val="none" w:sz="0" w:space="0" w:color="auto"/>
            </w:tcBorders>
          </w:tcPr>
          <w:p w14:paraId="4ADEB23D" w14:textId="5C76983B"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B3</w:t>
            </w:r>
          </w:p>
        </w:tc>
        <w:tc>
          <w:tcPr>
            <w:tcW w:w="680" w:type="dxa"/>
            <w:tcBorders>
              <w:top w:val="none" w:sz="0" w:space="0" w:color="auto"/>
              <w:left w:val="none" w:sz="0" w:space="0" w:color="auto"/>
              <w:bottom w:val="none" w:sz="0" w:space="0" w:color="auto"/>
              <w:right w:val="none" w:sz="0" w:space="0" w:color="auto"/>
            </w:tcBorders>
          </w:tcPr>
          <w:p w14:paraId="5C68A3BA" w14:textId="3BB61B88"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B4</w:t>
            </w:r>
          </w:p>
        </w:tc>
        <w:tc>
          <w:tcPr>
            <w:tcW w:w="680" w:type="dxa"/>
            <w:tcBorders>
              <w:top w:val="none" w:sz="0" w:space="0" w:color="auto"/>
              <w:left w:val="none" w:sz="0" w:space="0" w:color="auto"/>
              <w:bottom w:val="none" w:sz="0" w:space="0" w:color="auto"/>
              <w:right w:val="none" w:sz="0" w:space="0" w:color="auto"/>
            </w:tcBorders>
          </w:tcPr>
          <w:p w14:paraId="355E010B" w14:textId="5B68007E"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B5</w:t>
            </w:r>
          </w:p>
        </w:tc>
        <w:tc>
          <w:tcPr>
            <w:tcW w:w="680" w:type="dxa"/>
            <w:tcBorders>
              <w:top w:val="none" w:sz="0" w:space="0" w:color="auto"/>
              <w:left w:val="none" w:sz="0" w:space="0" w:color="auto"/>
              <w:bottom w:val="none" w:sz="0" w:space="0" w:color="auto"/>
              <w:right w:val="none" w:sz="0" w:space="0" w:color="auto"/>
            </w:tcBorders>
          </w:tcPr>
          <w:p w14:paraId="725AE11A" w14:textId="392EFB09"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B6</w:t>
            </w:r>
          </w:p>
        </w:tc>
        <w:tc>
          <w:tcPr>
            <w:tcW w:w="680" w:type="dxa"/>
            <w:tcBorders>
              <w:top w:val="none" w:sz="0" w:space="0" w:color="auto"/>
              <w:left w:val="none" w:sz="0" w:space="0" w:color="auto"/>
              <w:bottom w:val="none" w:sz="0" w:space="0" w:color="auto"/>
              <w:right w:val="none" w:sz="0" w:space="0" w:color="auto"/>
            </w:tcBorders>
          </w:tcPr>
          <w:p w14:paraId="237AA80B" w14:textId="61E44189"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B7</w:t>
            </w:r>
          </w:p>
        </w:tc>
        <w:tc>
          <w:tcPr>
            <w:tcW w:w="680" w:type="dxa"/>
            <w:tcBorders>
              <w:top w:val="none" w:sz="0" w:space="0" w:color="auto"/>
              <w:left w:val="none" w:sz="0" w:space="0" w:color="auto"/>
              <w:bottom w:val="none" w:sz="0" w:space="0" w:color="auto"/>
              <w:right w:val="none" w:sz="0" w:space="0" w:color="auto"/>
            </w:tcBorders>
          </w:tcPr>
          <w:p w14:paraId="338D82BE" w14:textId="4D878E2F"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B8</w:t>
            </w:r>
          </w:p>
        </w:tc>
        <w:tc>
          <w:tcPr>
            <w:tcW w:w="680" w:type="dxa"/>
            <w:tcBorders>
              <w:top w:val="none" w:sz="0" w:space="0" w:color="auto"/>
              <w:left w:val="none" w:sz="0" w:space="0" w:color="auto"/>
              <w:bottom w:val="none" w:sz="0" w:space="0" w:color="auto"/>
              <w:right w:val="none" w:sz="0" w:space="0" w:color="auto"/>
            </w:tcBorders>
          </w:tcPr>
          <w:p w14:paraId="56DD7735" w14:textId="4A5836C0"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B9</w:t>
            </w:r>
          </w:p>
        </w:tc>
        <w:tc>
          <w:tcPr>
            <w:tcW w:w="680" w:type="dxa"/>
            <w:tcBorders>
              <w:top w:val="none" w:sz="0" w:space="0" w:color="auto"/>
              <w:left w:val="none" w:sz="0" w:space="0" w:color="auto"/>
              <w:bottom w:val="none" w:sz="0" w:space="0" w:color="auto"/>
              <w:right w:val="none" w:sz="0" w:space="0" w:color="auto"/>
            </w:tcBorders>
          </w:tcPr>
          <w:p w14:paraId="152504FC" w14:textId="3539325A"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B10</w:t>
            </w:r>
          </w:p>
        </w:tc>
        <w:tc>
          <w:tcPr>
            <w:tcW w:w="680" w:type="dxa"/>
            <w:tcBorders>
              <w:top w:val="none" w:sz="0" w:space="0" w:color="auto"/>
              <w:left w:val="none" w:sz="0" w:space="0" w:color="auto"/>
              <w:bottom w:val="none" w:sz="0" w:space="0" w:color="auto"/>
              <w:right w:val="none" w:sz="0" w:space="0" w:color="auto"/>
            </w:tcBorders>
          </w:tcPr>
          <w:p w14:paraId="483CE733" w14:textId="6E4D6EEC"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B11</w:t>
            </w:r>
          </w:p>
        </w:tc>
      </w:tr>
      <w:tr w:rsidR="00027723" w14:paraId="130910D1" w14:textId="637E7D72" w:rsidTr="0002772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72CC4FF" w14:textId="01276937" w:rsidR="00027723" w:rsidRPr="00027723" w:rsidRDefault="00027723" w:rsidP="004923F1">
            <w:pPr>
              <w:pStyle w:val="TAL"/>
              <w:rPr>
                <w:rFonts w:eastAsia="TimesNewRoman"/>
              </w:rPr>
            </w:pPr>
            <w:r w:rsidRPr="00027723">
              <w:t>Hex</w:t>
            </w:r>
          </w:p>
        </w:tc>
        <w:tc>
          <w:tcPr>
            <w:tcW w:w="680" w:type="dxa"/>
            <w:tcBorders>
              <w:top w:val="none" w:sz="0" w:space="0" w:color="auto"/>
              <w:left w:val="none" w:sz="0" w:space="0" w:color="auto"/>
              <w:bottom w:val="none" w:sz="0" w:space="0" w:color="auto"/>
              <w:right w:val="none" w:sz="0" w:space="0" w:color="auto"/>
            </w:tcBorders>
          </w:tcPr>
          <w:p w14:paraId="5B8E1951" w14:textId="629213B9"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21</w:t>
            </w:r>
          </w:p>
        </w:tc>
        <w:tc>
          <w:tcPr>
            <w:tcW w:w="680" w:type="dxa"/>
            <w:tcBorders>
              <w:top w:val="none" w:sz="0" w:space="0" w:color="auto"/>
              <w:left w:val="none" w:sz="0" w:space="0" w:color="auto"/>
              <w:bottom w:val="none" w:sz="0" w:space="0" w:color="auto"/>
              <w:right w:val="none" w:sz="0" w:space="0" w:color="auto"/>
            </w:tcBorders>
          </w:tcPr>
          <w:p w14:paraId="756E187B" w14:textId="694D24E8"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4</w:t>
            </w:r>
            <w:r w:rsidRPr="00027723">
              <w:rPr>
                <w:color w:val="FF0000"/>
              </w:rPr>
              <w:t>x</w:t>
            </w:r>
          </w:p>
        </w:tc>
        <w:tc>
          <w:tcPr>
            <w:tcW w:w="680" w:type="dxa"/>
            <w:tcBorders>
              <w:top w:val="none" w:sz="0" w:space="0" w:color="auto"/>
              <w:left w:val="none" w:sz="0" w:space="0" w:color="auto"/>
              <w:bottom w:val="none" w:sz="0" w:space="0" w:color="auto"/>
              <w:right w:val="none" w:sz="0" w:space="0" w:color="auto"/>
            </w:tcBorders>
          </w:tcPr>
          <w:p w14:paraId="1BAE21A5" w14:textId="0E46EF47"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00</w:t>
            </w:r>
          </w:p>
        </w:tc>
        <w:tc>
          <w:tcPr>
            <w:tcW w:w="680" w:type="dxa"/>
            <w:tcBorders>
              <w:top w:val="none" w:sz="0" w:space="0" w:color="auto"/>
              <w:left w:val="none" w:sz="0" w:space="0" w:color="auto"/>
              <w:bottom w:val="none" w:sz="0" w:space="0" w:color="auto"/>
              <w:right w:val="none" w:sz="0" w:space="0" w:color="auto"/>
            </w:tcBorders>
          </w:tcPr>
          <w:p w14:paraId="024D6D45" w14:textId="4D1F3C11"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00</w:t>
            </w:r>
          </w:p>
        </w:tc>
        <w:tc>
          <w:tcPr>
            <w:tcW w:w="680" w:type="dxa"/>
            <w:tcBorders>
              <w:top w:val="none" w:sz="0" w:space="0" w:color="auto"/>
              <w:left w:val="none" w:sz="0" w:space="0" w:color="auto"/>
              <w:bottom w:val="none" w:sz="0" w:space="0" w:color="auto"/>
              <w:right w:val="none" w:sz="0" w:space="0" w:color="auto"/>
            </w:tcBorders>
          </w:tcPr>
          <w:p w14:paraId="6F6597A0" w14:textId="1BCEFBC8"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42</w:t>
            </w:r>
          </w:p>
        </w:tc>
        <w:tc>
          <w:tcPr>
            <w:tcW w:w="680" w:type="dxa"/>
            <w:tcBorders>
              <w:top w:val="none" w:sz="0" w:space="0" w:color="auto"/>
              <w:left w:val="none" w:sz="0" w:space="0" w:color="auto"/>
              <w:bottom w:val="none" w:sz="0" w:space="0" w:color="auto"/>
              <w:right w:val="none" w:sz="0" w:space="0" w:color="auto"/>
            </w:tcBorders>
          </w:tcPr>
          <w:p w14:paraId="2776D1BC" w14:textId="388ABD6C"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16</w:t>
            </w:r>
          </w:p>
        </w:tc>
        <w:tc>
          <w:tcPr>
            <w:tcW w:w="680" w:type="dxa"/>
            <w:tcBorders>
              <w:top w:val="none" w:sz="0" w:space="0" w:color="auto"/>
              <w:left w:val="none" w:sz="0" w:space="0" w:color="auto"/>
              <w:bottom w:val="none" w:sz="0" w:space="0" w:color="auto"/>
              <w:right w:val="none" w:sz="0" w:space="0" w:color="auto"/>
            </w:tcBorders>
          </w:tcPr>
          <w:p w14:paraId="1458E667" w14:textId="17586C5F"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80</w:t>
            </w:r>
          </w:p>
        </w:tc>
        <w:tc>
          <w:tcPr>
            <w:tcW w:w="680" w:type="dxa"/>
            <w:tcBorders>
              <w:top w:val="none" w:sz="0" w:space="0" w:color="auto"/>
              <w:left w:val="none" w:sz="0" w:space="0" w:color="auto"/>
              <w:bottom w:val="none" w:sz="0" w:space="0" w:color="auto"/>
              <w:right w:val="none" w:sz="0" w:space="0" w:color="auto"/>
            </w:tcBorders>
          </w:tcPr>
          <w:p w14:paraId="318BAD60" w14:textId="27F3E8AA"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00</w:t>
            </w:r>
          </w:p>
        </w:tc>
        <w:tc>
          <w:tcPr>
            <w:tcW w:w="680" w:type="dxa"/>
            <w:tcBorders>
              <w:top w:val="none" w:sz="0" w:space="0" w:color="auto"/>
              <w:left w:val="none" w:sz="0" w:space="0" w:color="auto"/>
              <w:bottom w:val="none" w:sz="0" w:space="0" w:color="auto"/>
              <w:right w:val="none" w:sz="0" w:space="0" w:color="auto"/>
            </w:tcBorders>
          </w:tcPr>
          <w:p w14:paraId="5686F8F1" w14:textId="2E6DADD0"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01</w:t>
            </w:r>
          </w:p>
        </w:tc>
        <w:tc>
          <w:tcPr>
            <w:tcW w:w="680" w:type="dxa"/>
            <w:tcBorders>
              <w:top w:val="none" w:sz="0" w:space="0" w:color="auto"/>
              <w:left w:val="none" w:sz="0" w:space="0" w:color="auto"/>
              <w:bottom w:val="none" w:sz="0" w:space="0" w:color="auto"/>
              <w:right w:val="none" w:sz="0" w:space="0" w:color="auto"/>
            </w:tcBorders>
          </w:tcPr>
          <w:p w14:paraId="069F6A2A" w14:textId="40B1BFAE"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Calibri"/>
              </w:rPr>
            </w:pPr>
            <w:r w:rsidRPr="00027723">
              <w:t>FF</w:t>
            </w:r>
          </w:p>
        </w:tc>
        <w:tc>
          <w:tcPr>
            <w:tcW w:w="680" w:type="dxa"/>
            <w:tcBorders>
              <w:top w:val="none" w:sz="0" w:space="0" w:color="auto"/>
              <w:left w:val="none" w:sz="0" w:space="0" w:color="auto"/>
              <w:bottom w:val="none" w:sz="0" w:space="0" w:color="auto"/>
              <w:right w:val="none" w:sz="0" w:space="0" w:color="auto"/>
            </w:tcBorders>
          </w:tcPr>
          <w:p w14:paraId="2CB88861" w14:textId="7E135C1C"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Calibri"/>
              </w:rPr>
            </w:pPr>
            <w:r w:rsidRPr="00027723">
              <w:t>00</w:t>
            </w:r>
          </w:p>
        </w:tc>
      </w:tr>
    </w:tbl>
    <w:p w14:paraId="0E3D2CC7" w14:textId="5063834C" w:rsidR="00D40EA2" w:rsidRPr="00027723" w:rsidRDefault="00D40EA2" w:rsidP="00027723">
      <w:pPr>
        <w:pStyle w:val="ExplainTableContents"/>
        <w:ind w:left="567" w:hanging="567"/>
      </w:pPr>
      <w:r w:rsidRPr="00027723">
        <w:tab/>
      </w:r>
      <w:r w:rsidR="00027723" w:rsidRPr="00027723">
        <w:rPr>
          <w:i/>
        </w:rPr>
        <w:tab/>
      </w:r>
      <w:r w:rsidRPr="00027723">
        <w:rPr>
          <w:i/>
        </w:rPr>
        <w:t>D</w:t>
      </w:r>
      <w:r w:rsidRPr="00027723">
        <w:t>:</w:t>
      </w:r>
      <w:r w:rsidRPr="00027723">
        <w:tab/>
        <w:t xml:space="preserve"> x </w:t>
      </w:r>
      <w:r w:rsidRPr="00027723">
        <w:rPr>
          <w:rFonts w:ascii="Cambria Math" w:hAnsi="Cambria Math" w:cs="Cambria Math"/>
        </w:rPr>
        <w:t>∈</w:t>
      </w:r>
      <w:r w:rsidRPr="00027723">
        <w:t xml:space="preserve"> {0x0; …; 0x9}</w:t>
      </w:r>
      <w:r w:rsidR="00670F0E" w:rsidRPr="00027723">
        <w:t>, but similar to the x value used in the previous test (if test case 5.1.3 was executed before) or an initial activation using:</w:t>
      </w:r>
    </w:p>
    <w:p w14:paraId="5D13230D" w14:textId="2B27EFF2" w:rsidR="00670F0E" w:rsidRPr="003068BA" w:rsidRDefault="00670F0E" w:rsidP="00027723">
      <w:pPr>
        <w:keepNext/>
        <w:keepLines/>
        <w:spacing w:after="120"/>
        <w:rPr>
          <w:rFonts w:eastAsia="TimesNewRoman"/>
          <w:b/>
          <w:lang w:eastAsia="en-GB"/>
        </w:rPr>
      </w:pPr>
      <w:r w:rsidRPr="003068BA">
        <w:rPr>
          <w:rFonts w:eastAsia="TimesNewRoman"/>
          <w:b/>
          <w:lang w:eastAsia="en-GB"/>
        </w:rPr>
        <w:t>Initial EF</w:t>
      </w:r>
      <w:r w:rsidRPr="003068BA">
        <w:rPr>
          <w:rFonts w:eastAsia="TimesNewRoman"/>
          <w:b/>
          <w:vertAlign w:val="subscript"/>
          <w:lang w:eastAsia="en-GB"/>
        </w:rPr>
        <w:t>LOCI</w:t>
      </w:r>
    </w:p>
    <w:p w14:paraId="7BB313EB" w14:textId="77777777" w:rsidR="004B048F" w:rsidRPr="003068BA" w:rsidRDefault="00670F0E" w:rsidP="004923F1">
      <w:pPr>
        <w:pStyle w:val="NoSpaceNormal"/>
      </w:pPr>
      <w:r w:rsidRPr="003068BA">
        <w:tab/>
        <w:t>Logically:</w:t>
      </w:r>
    </w:p>
    <w:p w14:paraId="4234A32E" w14:textId="07E1C79A" w:rsidR="00670F0E" w:rsidRPr="003068BA" w:rsidRDefault="00670F0E" w:rsidP="004923F1">
      <w:pPr>
        <w:pStyle w:val="NoSpaceNormal"/>
      </w:pPr>
      <w:r w:rsidRPr="003068BA">
        <w:tab/>
      </w:r>
      <w:r w:rsidRPr="003068BA">
        <w:tab/>
        <w:t>LAI-MCC:</w:t>
      </w:r>
      <w:r w:rsidRPr="003068BA">
        <w:tab/>
        <w:t>246</w:t>
      </w:r>
    </w:p>
    <w:p w14:paraId="78650668" w14:textId="739DFAD7" w:rsidR="00670F0E" w:rsidRPr="003068BA" w:rsidRDefault="00670F0E" w:rsidP="004923F1">
      <w:pPr>
        <w:pStyle w:val="NoSpaceNormal"/>
      </w:pPr>
      <w:r w:rsidRPr="003068BA">
        <w:tab/>
      </w:r>
      <w:r w:rsidRPr="003068BA">
        <w:tab/>
        <w:t>LAI-MNC:</w:t>
      </w:r>
      <w:r w:rsidRPr="003068BA">
        <w:tab/>
        <w:t>081</w:t>
      </w:r>
    </w:p>
    <w:p w14:paraId="56B3B6CC" w14:textId="42445646" w:rsidR="00670F0E" w:rsidRPr="003068BA" w:rsidRDefault="00670F0E" w:rsidP="004923F1">
      <w:pPr>
        <w:pStyle w:val="NoSpaceNormal"/>
      </w:pPr>
      <w:r w:rsidRPr="003068BA">
        <w:tab/>
      </w:r>
      <w:r w:rsidRPr="003068BA">
        <w:tab/>
        <w:t>LAI-LAC:</w:t>
      </w:r>
      <w:r w:rsidRPr="003068BA">
        <w:tab/>
        <w:t>0001</w:t>
      </w:r>
    </w:p>
    <w:p w14:paraId="4778830E" w14:textId="7C4AEEEC" w:rsidR="00670F0E" w:rsidRPr="003068BA" w:rsidRDefault="00670F0E" w:rsidP="00670F0E">
      <w:pPr>
        <w:rPr>
          <w:rFonts w:eastAsia="TimesNewRoman"/>
          <w:lang w:eastAsia="en-GB"/>
        </w:rPr>
      </w:pPr>
      <w:r w:rsidRPr="003068BA">
        <w:rPr>
          <w:rFonts w:eastAsia="TimesNewRoman"/>
          <w:lang w:eastAsia="en-GB"/>
        </w:rPr>
        <w:tab/>
      </w:r>
      <w:r w:rsidRPr="003068BA">
        <w:rPr>
          <w:rFonts w:eastAsia="TimesNewRoman"/>
          <w:lang w:eastAsia="en-GB"/>
        </w:rPr>
        <w:tab/>
        <w:t>TMSI:</w:t>
      </w:r>
      <w:r w:rsidRPr="003068BA">
        <w:rPr>
          <w:rFonts w:eastAsia="TimesNewRoman"/>
          <w:lang w:eastAsia="en-GB"/>
        </w:rPr>
        <w:tab/>
      </w:r>
      <w:r w:rsidRPr="003068BA">
        <w:rPr>
          <w:rFonts w:eastAsia="TimesNewRoman"/>
          <w:lang w:eastAsia="en-GB"/>
        </w:rPr>
        <w:tab/>
      </w:r>
      <w:r w:rsidRPr="003068BA">
        <w:rPr>
          <w:rFonts w:eastAsia="TimesNewRoman"/>
          <w:lang w:eastAsia="en-GB"/>
        </w:rPr>
        <w:tab/>
        <w:t>0000214</w:t>
      </w:r>
      <w:r w:rsidRPr="003068BA">
        <w:rPr>
          <w:rFonts w:eastAsia="TimesNewRoman"/>
          <w:color w:val="FF0000"/>
          <w:lang w:eastAsia="en-GB"/>
        </w:rPr>
        <w:t>x</w:t>
      </w:r>
    </w:p>
    <w:p w14:paraId="4A0875DB" w14:textId="77777777" w:rsidR="00027723" w:rsidRPr="003068BA" w:rsidRDefault="00027723" w:rsidP="004923F1">
      <w:pPr>
        <w:pStyle w:val="Normal6pt"/>
      </w:pPr>
      <w:r w:rsidRPr="003068BA">
        <w:tab/>
        <w:t>Coding</w:t>
      </w:r>
      <w:r>
        <w:t>:</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gridCol w:w="680"/>
        <w:gridCol w:w="680"/>
      </w:tblGrid>
      <w:tr w:rsidR="00027723" w14:paraId="3C510A6F" w14:textId="77777777" w:rsidTr="00720CC6">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419E2402" w14:textId="1501FB6E" w:rsidR="00027723" w:rsidRPr="00AE2020" w:rsidRDefault="00027723" w:rsidP="008945AE">
            <w:pPr>
              <w:pStyle w:val="TAH"/>
              <w:jc w:val="left"/>
              <w:rPr>
                <w:b/>
              </w:rPr>
            </w:pPr>
            <w:r w:rsidRPr="00AE2020">
              <w:rPr>
                <w:b/>
              </w:rPr>
              <w:lastRenderedPageBreak/>
              <w:t>Byte</w:t>
            </w:r>
          </w:p>
        </w:tc>
        <w:tc>
          <w:tcPr>
            <w:tcW w:w="680" w:type="dxa"/>
            <w:tcBorders>
              <w:top w:val="none" w:sz="0" w:space="0" w:color="auto"/>
              <w:left w:val="none" w:sz="0" w:space="0" w:color="auto"/>
              <w:bottom w:val="none" w:sz="0" w:space="0" w:color="auto"/>
              <w:right w:val="none" w:sz="0" w:space="0" w:color="auto"/>
            </w:tcBorders>
          </w:tcPr>
          <w:p w14:paraId="6AD82535" w14:textId="05E4A5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w:t>
            </w:r>
          </w:p>
        </w:tc>
        <w:tc>
          <w:tcPr>
            <w:tcW w:w="680" w:type="dxa"/>
            <w:tcBorders>
              <w:top w:val="none" w:sz="0" w:space="0" w:color="auto"/>
              <w:left w:val="none" w:sz="0" w:space="0" w:color="auto"/>
              <w:bottom w:val="none" w:sz="0" w:space="0" w:color="auto"/>
              <w:right w:val="none" w:sz="0" w:space="0" w:color="auto"/>
            </w:tcBorders>
          </w:tcPr>
          <w:p w14:paraId="01186336" w14:textId="04BABDF8"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B2</w:t>
            </w:r>
          </w:p>
        </w:tc>
        <w:tc>
          <w:tcPr>
            <w:tcW w:w="680" w:type="dxa"/>
            <w:tcBorders>
              <w:top w:val="none" w:sz="0" w:space="0" w:color="auto"/>
              <w:left w:val="none" w:sz="0" w:space="0" w:color="auto"/>
              <w:bottom w:val="none" w:sz="0" w:space="0" w:color="auto"/>
              <w:right w:val="none" w:sz="0" w:space="0" w:color="auto"/>
            </w:tcBorders>
          </w:tcPr>
          <w:p w14:paraId="1FA2B2F6" w14:textId="778EFF3B"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B3</w:t>
            </w:r>
          </w:p>
        </w:tc>
        <w:tc>
          <w:tcPr>
            <w:tcW w:w="680" w:type="dxa"/>
            <w:tcBorders>
              <w:top w:val="none" w:sz="0" w:space="0" w:color="auto"/>
              <w:left w:val="none" w:sz="0" w:space="0" w:color="auto"/>
              <w:bottom w:val="none" w:sz="0" w:space="0" w:color="auto"/>
              <w:right w:val="none" w:sz="0" w:space="0" w:color="auto"/>
            </w:tcBorders>
          </w:tcPr>
          <w:p w14:paraId="3FB83E84" w14:textId="5EBBFCAC"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B4</w:t>
            </w:r>
          </w:p>
        </w:tc>
        <w:tc>
          <w:tcPr>
            <w:tcW w:w="680" w:type="dxa"/>
            <w:tcBorders>
              <w:top w:val="none" w:sz="0" w:space="0" w:color="auto"/>
              <w:left w:val="none" w:sz="0" w:space="0" w:color="auto"/>
              <w:bottom w:val="none" w:sz="0" w:space="0" w:color="auto"/>
              <w:right w:val="none" w:sz="0" w:space="0" w:color="auto"/>
            </w:tcBorders>
          </w:tcPr>
          <w:p w14:paraId="1A43274F" w14:textId="65467E23"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B5</w:t>
            </w:r>
          </w:p>
        </w:tc>
        <w:tc>
          <w:tcPr>
            <w:tcW w:w="680" w:type="dxa"/>
            <w:tcBorders>
              <w:top w:val="none" w:sz="0" w:space="0" w:color="auto"/>
              <w:left w:val="none" w:sz="0" w:space="0" w:color="auto"/>
              <w:bottom w:val="none" w:sz="0" w:space="0" w:color="auto"/>
              <w:right w:val="none" w:sz="0" w:space="0" w:color="auto"/>
            </w:tcBorders>
          </w:tcPr>
          <w:p w14:paraId="1D47B94C" w14:textId="358092C5"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B6</w:t>
            </w:r>
          </w:p>
        </w:tc>
        <w:tc>
          <w:tcPr>
            <w:tcW w:w="680" w:type="dxa"/>
            <w:tcBorders>
              <w:top w:val="none" w:sz="0" w:space="0" w:color="auto"/>
              <w:left w:val="none" w:sz="0" w:space="0" w:color="auto"/>
              <w:bottom w:val="none" w:sz="0" w:space="0" w:color="auto"/>
              <w:right w:val="none" w:sz="0" w:space="0" w:color="auto"/>
            </w:tcBorders>
          </w:tcPr>
          <w:p w14:paraId="639C69E8" w14:textId="1F8B4A21"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B7</w:t>
            </w:r>
          </w:p>
        </w:tc>
        <w:tc>
          <w:tcPr>
            <w:tcW w:w="680" w:type="dxa"/>
            <w:tcBorders>
              <w:top w:val="none" w:sz="0" w:space="0" w:color="auto"/>
              <w:left w:val="none" w:sz="0" w:space="0" w:color="auto"/>
              <w:bottom w:val="none" w:sz="0" w:space="0" w:color="auto"/>
              <w:right w:val="none" w:sz="0" w:space="0" w:color="auto"/>
            </w:tcBorders>
          </w:tcPr>
          <w:p w14:paraId="0297C632" w14:textId="5F552E48"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B8</w:t>
            </w:r>
          </w:p>
        </w:tc>
        <w:tc>
          <w:tcPr>
            <w:tcW w:w="680" w:type="dxa"/>
            <w:tcBorders>
              <w:top w:val="none" w:sz="0" w:space="0" w:color="auto"/>
              <w:left w:val="none" w:sz="0" w:space="0" w:color="auto"/>
              <w:bottom w:val="none" w:sz="0" w:space="0" w:color="auto"/>
              <w:right w:val="none" w:sz="0" w:space="0" w:color="auto"/>
            </w:tcBorders>
          </w:tcPr>
          <w:p w14:paraId="139B28A2" w14:textId="03B59E9B"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B9</w:t>
            </w:r>
          </w:p>
        </w:tc>
        <w:tc>
          <w:tcPr>
            <w:tcW w:w="680" w:type="dxa"/>
            <w:tcBorders>
              <w:top w:val="none" w:sz="0" w:space="0" w:color="auto"/>
              <w:left w:val="none" w:sz="0" w:space="0" w:color="auto"/>
              <w:bottom w:val="none" w:sz="0" w:space="0" w:color="auto"/>
              <w:right w:val="none" w:sz="0" w:space="0" w:color="auto"/>
            </w:tcBorders>
          </w:tcPr>
          <w:p w14:paraId="427298BC" w14:textId="2E01138E"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B10</w:t>
            </w:r>
          </w:p>
        </w:tc>
        <w:tc>
          <w:tcPr>
            <w:tcW w:w="680" w:type="dxa"/>
            <w:tcBorders>
              <w:top w:val="none" w:sz="0" w:space="0" w:color="auto"/>
              <w:left w:val="none" w:sz="0" w:space="0" w:color="auto"/>
              <w:bottom w:val="none" w:sz="0" w:space="0" w:color="auto"/>
              <w:right w:val="none" w:sz="0" w:space="0" w:color="auto"/>
            </w:tcBorders>
          </w:tcPr>
          <w:p w14:paraId="415A3286" w14:textId="1BB2ED04"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B11</w:t>
            </w:r>
          </w:p>
        </w:tc>
      </w:tr>
      <w:tr w:rsidR="00027723" w14:paraId="77DE35D2" w14:textId="77777777" w:rsidTr="00720CC6">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C0A104E" w14:textId="17C17F18" w:rsidR="00027723" w:rsidRPr="00027723" w:rsidRDefault="00027723" w:rsidP="004923F1">
            <w:pPr>
              <w:pStyle w:val="TAL"/>
              <w:rPr>
                <w:rFonts w:eastAsia="TimesNewRoman"/>
                <w:szCs w:val="18"/>
              </w:rPr>
            </w:pPr>
            <w:r w:rsidRPr="003068BA">
              <w:rPr>
                <w:rFonts w:eastAsia="Calibri"/>
              </w:rPr>
              <w:t>Hex</w:t>
            </w:r>
          </w:p>
        </w:tc>
        <w:tc>
          <w:tcPr>
            <w:tcW w:w="680" w:type="dxa"/>
            <w:tcBorders>
              <w:top w:val="none" w:sz="0" w:space="0" w:color="auto"/>
              <w:left w:val="none" w:sz="0" w:space="0" w:color="auto"/>
              <w:bottom w:val="none" w:sz="0" w:space="0" w:color="auto"/>
              <w:right w:val="none" w:sz="0" w:space="0" w:color="auto"/>
            </w:tcBorders>
          </w:tcPr>
          <w:p w14:paraId="79203ADA" w14:textId="2241B170"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00</w:t>
            </w:r>
          </w:p>
        </w:tc>
        <w:tc>
          <w:tcPr>
            <w:tcW w:w="680" w:type="dxa"/>
            <w:tcBorders>
              <w:top w:val="none" w:sz="0" w:space="0" w:color="auto"/>
              <w:left w:val="none" w:sz="0" w:space="0" w:color="auto"/>
              <w:bottom w:val="none" w:sz="0" w:space="0" w:color="auto"/>
              <w:right w:val="none" w:sz="0" w:space="0" w:color="auto"/>
            </w:tcBorders>
          </w:tcPr>
          <w:p w14:paraId="647EB813" w14:textId="492D2509"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00</w:t>
            </w:r>
          </w:p>
        </w:tc>
        <w:tc>
          <w:tcPr>
            <w:tcW w:w="680" w:type="dxa"/>
            <w:tcBorders>
              <w:top w:val="none" w:sz="0" w:space="0" w:color="auto"/>
              <w:left w:val="none" w:sz="0" w:space="0" w:color="auto"/>
              <w:bottom w:val="none" w:sz="0" w:space="0" w:color="auto"/>
              <w:right w:val="none" w:sz="0" w:space="0" w:color="auto"/>
            </w:tcBorders>
          </w:tcPr>
          <w:p w14:paraId="6C68ACE8" w14:textId="6C10748D"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21</w:t>
            </w:r>
          </w:p>
        </w:tc>
        <w:tc>
          <w:tcPr>
            <w:tcW w:w="680" w:type="dxa"/>
            <w:tcBorders>
              <w:top w:val="none" w:sz="0" w:space="0" w:color="auto"/>
              <w:left w:val="none" w:sz="0" w:space="0" w:color="auto"/>
              <w:bottom w:val="none" w:sz="0" w:space="0" w:color="auto"/>
              <w:right w:val="none" w:sz="0" w:space="0" w:color="auto"/>
            </w:tcBorders>
          </w:tcPr>
          <w:p w14:paraId="06BE31BA" w14:textId="1106C336"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4</w:t>
            </w:r>
            <w:r w:rsidRPr="003068BA">
              <w:rPr>
                <w:rFonts w:eastAsia="Calibri"/>
                <w:color w:val="FF0000"/>
              </w:rPr>
              <w:t>x</w:t>
            </w:r>
          </w:p>
        </w:tc>
        <w:tc>
          <w:tcPr>
            <w:tcW w:w="680" w:type="dxa"/>
            <w:tcBorders>
              <w:top w:val="none" w:sz="0" w:space="0" w:color="auto"/>
              <w:left w:val="none" w:sz="0" w:space="0" w:color="auto"/>
              <w:bottom w:val="none" w:sz="0" w:space="0" w:color="auto"/>
              <w:right w:val="none" w:sz="0" w:space="0" w:color="auto"/>
            </w:tcBorders>
          </w:tcPr>
          <w:p w14:paraId="49866058" w14:textId="6222D796"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42</w:t>
            </w:r>
          </w:p>
        </w:tc>
        <w:tc>
          <w:tcPr>
            <w:tcW w:w="680" w:type="dxa"/>
            <w:tcBorders>
              <w:top w:val="none" w:sz="0" w:space="0" w:color="auto"/>
              <w:left w:val="none" w:sz="0" w:space="0" w:color="auto"/>
              <w:bottom w:val="none" w:sz="0" w:space="0" w:color="auto"/>
              <w:right w:val="none" w:sz="0" w:space="0" w:color="auto"/>
            </w:tcBorders>
          </w:tcPr>
          <w:p w14:paraId="432AFD84" w14:textId="66852A24"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16</w:t>
            </w:r>
          </w:p>
        </w:tc>
        <w:tc>
          <w:tcPr>
            <w:tcW w:w="680" w:type="dxa"/>
            <w:tcBorders>
              <w:top w:val="none" w:sz="0" w:space="0" w:color="auto"/>
              <w:left w:val="none" w:sz="0" w:space="0" w:color="auto"/>
              <w:bottom w:val="none" w:sz="0" w:space="0" w:color="auto"/>
              <w:right w:val="none" w:sz="0" w:space="0" w:color="auto"/>
            </w:tcBorders>
          </w:tcPr>
          <w:p w14:paraId="634C79DB" w14:textId="4DB964D5"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80</w:t>
            </w:r>
          </w:p>
        </w:tc>
        <w:tc>
          <w:tcPr>
            <w:tcW w:w="680" w:type="dxa"/>
            <w:tcBorders>
              <w:top w:val="none" w:sz="0" w:space="0" w:color="auto"/>
              <w:left w:val="none" w:sz="0" w:space="0" w:color="auto"/>
              <w:bottom w:val="none" w:sz="0" w:space="0" w:color="auto"/>
              <w:right w:val="none" w:sz="0" w:space="0" w:color="auto"/>
            </w:tcBorders>
          </w:tcPr>
          <w:p w14:paraId="07EBBCA6" w14:textId="207610F8"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00</w:t>
            </w:r>
          </w:p>
        </w:tc>
        <w:tc>
          <w:tcPr>
            <w:tcW w:w="680" w:type="dxa"/>
            <w:tcBorders>
              <w:top w:val="none" w:sz="0" w:space="0" w:color="auto"/>
              <w:left w:val="none" w:sz="0" w:space="0" w:color="auto"/>
              <w:bottom w:val="none" w:sz="0" w:space="0" w:color="auto"/>
              <w:right w:val="none" w:sz="0" w:space="0" w:color="auto"/>
            </w:tcBorders>
          </w:tcPr>
          <w:p w14:paraId="79B0E9F8" w14:textId="7929105D"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01</w:t>
            </w:r>
          </w:p>
        </w:tc>
        <w:tc>
          <w:tcPr>
            <w:tcW w:w="680" w:type="dxa"/>
            <w:tcBorders>
              <w:top w:val="none" w:sz="0" w:space="0" w:color="auto"/>
              <w:left w:val="none" w:sz="0" w:space="0" w:color="auto"/>
              <w:bottom w:val="none" w:sz="0" w:space="0" w:color="auto"/>
              <w:right w:val="none" w:sz="0" w:space="0" w:color="auto"/>
            </w:tcBorders>
          </w:tcPr>
          <w:p w14:paraId="130CBBBE" w14:textId="54B427F8"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Calibri"/>
                <w:szCs w:val="18"/>
              </w:rPr>
            </w:pPr>
            <w:r w:rsidRPr="003068BA">
              <w:rPr>
                <w:rFonts w:eastAsia="Calibri"/>
              </w:rPr>
              <w:t>FF</w:t>
            </w:r>
          </w:p>
        </w:tc>
        <w:tc>
          <w:tcPr>
            <w:tcW w:w="680" w:type="dxa"/>
            <w:tcBorders>
              <w:top w:val="none" w:sz="0" w:space="0" w:color="auto"/>
              <w:left w:val="none" w:sz="0" w:space="0" w:color="auto"/>
              <w:bottom w:val="none" w:sz="0" w:space="0" w:color="auto"/>
              <w:right w:val="none" w:sz="0" w:space="0" w:color="auto"/>
            </w:tcBorders>
          </w:tcPr>
          <w:p w14:paraId="6A8B2A2F" w14:textId="037E7ED6"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Calibri"/>
                <w:szCs w:val="18"/>
              </w:rPr>
            </w:pPr>
            <w:r w:rsidRPr="003068BA">
              <w:rPr>
                <w:rFonts w:eastAsia="Calibri"/>
              </w:rPr>
              <w:t>00</w:t>
            </w:r>
          </w:p>
        </w:tc>
      </w:tr>
    </w:tbl>
    <w:p w14:paraId="67D8F168" w14:textId="6B369AC2" w:rsidR="00670F0E" w:rsidRPr="003068BA" w:rsidRDefault="00670F0E" w:rsidP="00C236D9">
      <w:pPr>
        <w:spacing w:before="120"/>
      </w:pPr>
      <w:r w:rsidRPr="003068BA">
        <w:tab/>
      </w:r>
      <w:r w:rsidR="002A3558">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w:t>
      </w:r>
    </w:p>
    <w:p w14:paraId="2A501FBC" w14:textId="77777777" w:rsidR="00C236D9" w:rsidRDefault="00D40EA2" w:rsidP="00C236D9">
      <w:pPr>
        <w:spacing w:after="120"/>
      </w:pPr>
      <w:r w:rsidRPr="003068BA">
        <w:t>The USS transmits on the BCCH, with the following network parameters:</w:t>
      </w:r>
    </w:p>
    <w:p w14:paraId="15060F17" w14:textId="32E761BA" w:rsidR="00C236D9" w:rsidRDefault="00C236D9" w:rsidP="00C236D9">
      <w:pPr>
        <w:pStyle w:val="NoSpaceNormal"/>
      </w:pPr>
      <w:r>
        <w:tab/>
        <w:t>-</w:t>
      </w:r>
      <w:r>
        <w:tab/>
      </w:r>
      <w:r w:rsidR="00D40EA2" w:rsidRPr="003068BA">
        <w:t>Attach/detach:</w:t>
      </w:r>
      <w:r w:rsidR="00D40EA2" w:rsidRPr="003068BA">
        <w:tab/>
      </w:r>
      <w:r w:rsidR="00D40EA2" w:rsidRPr="003068BA">
        <w:tab/>
      </w:r>
      <w:r w:rsidR="00D40EA2" w:rsidRPr="003068BA">
        <w:tab/>
      </w:r>
      <w:r w:rsidR="00D40EA2" w:rsidRPr="003068BA">
        <w:tab/>
      </w:r>
      <w:r>
        <w:tab/>
      </w:r>
      <w:r w:rsidR="00D40EA2" w:rsidRPr="003068BA">
        <w:t>disabled</w:t>
      </w:r>
    </w:p>
    <w:p w14:paraId="68DA2685" w14:textId="660520FD" w:rsidR="00C236D9" w:rsidRDefault="00C236D9" w:rsidP="00C236D9">
      <w:pPr>
        <w:pStyle w:val="NoSpaceNormal"/>
      </w:pPr>
      <w:r>
        <w:tab/>
        <w:t>-</w:t>
      </w:r>
      <w:r>
        <w:tab/>
      </w:r>
      <w:r w:rsidR="00D40EA2" w:rsidRPr="003068BA">
        <w:t>LAI (MCC/MNC/LAC):</w:t>
      </w:r>
      <w:r w:rsidR="00D40EA2" w:rsidRPr="003068BA">
        <w:tab/>
      </w:r>
      <w:r w:rsidR="00D40EA2" w:rsidRPr="003068BA">
        <w:tab/>
      </w:r>
      <w:r>
        <w:tab/>
      </w:r>
      <w:r w:rsidR="00D40EA2" w:rsidRPr="003068BA">
        <w:t>246/81/0001</w:t>
      </w:r>
    </w:p>
    <w:p w14:paraId="334DD9F2" w14:textId="719CE759" w:rsidR="00D40EA2" w:rsidRPr="003068BA" w:rsidRDefault="00C236D9" w:rsidP="00C236D9">
      <w:pPr>
        <w:spacing w:after="120"/>
      </w:pPr>
      <w:r>
        <w:tab/>
        <w:t>-</w:t>
      </w:r>
      <w:r>
        <w:tab/>
      </w:r>
      <w:r w:rsidR="00D40EA2" w:rsidRPr="003068BA">
        <w:t>Access control:</w:t>
      </w:r>
      <w:r w:rsidR="00D40EA2" w:rsidRPr="003068BA">
        <w:tab/>
      </w:r>
      <w:r w:rsidR="00D40EA2" w:rsidRPr="003068BA">
        <w:tab/>
      </w:r>
      <w:r w:rsidR="00D40EA2" w:rsidRPr="003068BA">
        <w:tab/>
      </w:r>
      <w:r w:rsidR="00D40EA2" w:rsidRPr="003068BA">
        <w:tab/>
      </w:r>
      <w:r>
        <w:tab/>
      </w:r>
      <w:r w:rsidR="00D40EA2" w:rsidRPr="003068BA">
        <w:t>unrestricted</w:t>
      </w:r>
    </w:p>
    <w:p w14:paraId="6327BEB5" w14:textId="01D72DE8" w:rsidR="00670F0E" w:rsidRPr="003068BA" w:rsidRDefault="00670F0E" w:rsidP="00DF2BC4">
      <w:pPr>
        <w:spacing w:after="120"/>
      </w:pPr>
      <w:r w:rsidRPr="003068BA">
        <w:t>If test case 5.1.3 was executed directly before and the provided TMSI can be used by the USS:</w:t>
      </w:r>
    </w:p>
    <w:p w14:paraId="6A56B951" w14:textId="1C1CA918" w:rsidR="00D40EA2" w:rsidRPr="003068BA" w:rsidRDefault="00670F0E" w:rsidP="00DF2BC4">
      <w:pPr>
        <w:pStyle w:val="ListParagraph"/>
        <w:spacing w:after="120"/>
      </w:pPr>
      <w:r w:rsidRPr="003068BA">
        <w:t>T</w:t>
      </w:r>
      <w:r w:rsidR="00D40EA2" w:rsidRPr="003068BA">
        <w:t xml:space="preserve">he UICC/USIM data </w:t>
      </w:r>
      <w:r w:rsidRPr="003068BA">
        <w:t xml:space="preserve">including </w:t>
      </w:r>
      <w:r w:rsidRPr="003068BA">
        <w:rPr>
          <w:b/>
        </w:rPr>
        <w:t>EF</w:t>
      </w:r>
      <w:r w:rsidRPr="003068BA">
        <w:rPr>
          <w:b/>
          <w:vertAlign w:val="subscript"/>
        </w:rPr>
        <w:t>LOCI</w:t>
      </w:r>
      <w:r w:rsidRPr="003068BA">
        <w:t xml:space="preserve"> </w:t>
      </w:r>
      <w:r w:rsidR="00D40EA2" w:rsidRPr="003068BA">
        <w:t>is installed in the UE.</w:t>
      </w:r>
    </w:p>
    <w:p w14:paraId="1C10374A" w14:textId="2B6425D0" w:rsidR="00D40EA2" w:rsidRPr="003068BA" w:rsidRDefault="00D40EA2" w:rsidP="00EF4B7F">
      <w:pPr>
        <w:pStyle w:val="ListParagraph"/>
      </w:pPr>
      <w:r w:rsidRPr="003068BA">
        <w:t xml:space="preserve">Ensure that the UE is using the test </w:t>
      </w:r>
      <w:r w:rsidR="00AD63BD">
        <w:t>UICC/USIM configuration defined for this test case</w:t>
      </w:r>
      <w:r w:rsidRPr="003068BA">
        <w:t xml:space="preserve"> and runs an initial activation.</w:t>
      </w:r>
    </w:p>
    <w:p w14:paraId="4EA1EF58" w14:textId="7522833B" w:rsidR="00670F0E" w:rsidRPr="003068BA" w:rsidRDefault="00670F0E" w:rsidP="00DF2BC4">
      <w:pPr>
        <w:spacing w:after="120"/>
      </w:pPr>
      <w:r w:rsidRPr="003068BA">
        <w:t>If no known "short" TMSI’ can be used by the USS:</w:t>
      </w:r>
    </w:p>
    <w:p w14:paraId="14F0A8D1" w14:textId="779063BD" w:rsidR="00670F0E" w:rsidRPr="003068BA" w:rsidRDefault="00670F0E" w:rsidP="00DF2BC4">
      <w:pPr>
        <w:pStyle w:val="ListParagraph"/>
        <w:spacing w:after="120"/>
      </w:pPr>
      <w:r w:rsidRPr="003068BA">
        <w:t xml:space="preserve">The UICC/USIM data including the </w:t>
      </w:r>
      <w:r w:rsidRPr="003068BA">
        <w:rPr>
          <w:b/>
        </w:rPr>
        <w:t>Initial EF</w:t>
      </w:r>
      <w:r w:rsidRPr="003068BA">
        <w:rPr>
          <w:b/>
          <w:vertAlign w:val="subscript"/>
        </w:rPr>
        <w:t>LOCI</w:t>
      </w:r>
      <w:r w:rsidRPr="003068BA">
        <w:t xml:space="preserve"> is installed in the UE.</w:t>
      </w:r>
    </w:p>
    <w:p w14:paraId="6F891FC2" w14:textId="3C0B665E" w:rsidR="00670F0E" w:rsidRPr="003068BA" w:rsidRDefault="00670F0E" w:rsidP="00DF2BC4">
      <w:pPr>
        <w:pStyle w:val="ListParagraph"/>
        <w:spacing w:after="120"/>
      </w:pPr>
      <w:r w:rsidRPr="003068BA">
        <w:t xml:space="preserve">Ensure that the UE is using the </w:t>
      </w:r>
      <w:r w:rsidR="00AD63BD">
        <w:t>UICC/USIM configuration defined for this test case</w:t>
      </w:r>
      <w:r w:rsidRPr="003068BA">
        <w:t>, runs an initial activation and attaches to the BCCH provided by the USS.</w:t>
      </w:r>
    </w:p>
    <w:p w14:paraId="099711F0" w14:textId="08CA010D" w:rsidR="00670F0E" w:rsidRPr="003068BA" w:rsidRDefault="00670F0E" w:rsidP="00DF2BC4">
      <w:pPr>
        <w:pStyle w:val="ListParagraph"/>
        <w:spacing w:after="120"/>
      </w:pPr>
      <w:r w:rsidRPr="003068BA">
        <w:t xml:space="preserve">Deactivate the UE and provide the data defined for </w:t>
      </w:r>
      <w:r w:rsidRPr="003068BA">
        <w:rPr>
          <w:b/>
        </w:rPr>
        <w:t>EF</w:t>
      </w:r>
      <w:r w:rsidRPr="003068BA">
        <w:rPr>
          <w:b/>
          <w:vertAlign w:val="subscript"/>
        </w:rPr>
        <w:t>LOCI</w:t>
      </w:r>
      <w:r w:rsidRPr="003068BA">
        <w:t xml:space="preserve"> to the USIM.</w:t>
      </w:r>
    </w:p>
    <w:p w14:paraId="48970DEA" w14:textId="34269340" w:rsidR="00670F0E" w:rsidRPr="003068BA" w:rsidRDefault="00670F0E" w:rsidP="00EF4B7F">
      <w:pPr>
        <w:pStyle w:val="ListParagraph"/>
      </w:pPr>
      <w:r w:rsidRPr="003068BA">
        <w:t>Activate the UE</w:t>
      </w:r>
    </w:p>
    <w:p w14:paraId="3525C3B6" w14:textId="6C2105F2" w:rsidR="00D40EA2" w:rsidRPr="003068BA" w:rsidRDefault="00D40EA2" w:rsidP="00D40EA2">
      <w:pPr>
        <w:pStyle w:val="Heading5"/>
        <w:rPr>
          <w:lang w:eastAsia="en-GB"/>
        </w:rPr>
      </w:pPr>
      <w:bookmarkStart w:id="725" w:name="_Toc103688357"/>
      <w:r w:rsidRPr="003068BA">
        <w:rPr>
          <w:lang w:eastAsia="en-GB"/>
        </w:rPr>
        <w:t>5.1.</w:t>
      </w:r>
      <w:r w:rsidR="00670F0E" w:rsidRPr="003068BA">
        <w:rPr>
          <w:lang w:eastAsia="en-GB"/>
        </w:rPr>
        <w:t>4</w:t>
      </w:r>
      <w:r w:rsidRPr="003068BA">
        <w:rPr>
          <w:lang w:eastAsia="en-GB"/>
        </w:rPr>
        <w:t>.3.2</w:t>
      </w:r>
      <w:r w:rsidRPr="003068BA">
        <w:rPr>
          <w:lang w:eastAsia="en-GB"/>
        </w:rPr>
        <w:tab/>
        <w:t>Procedure</w:t>
      </w:r>
      <w:bookmarkEnd w:id="725"/>
    </w:p>
    <w:p w14:paraId="04D1EEF1" w14:textId="41783276" w:rsidR="00D40EA2" w:rsidRPr="003068BA" w:rsidRDefault="00D40EA2" w:rsidP="00D40EA2">
      <w:pPr>
        <w:rPr>
          <w:lang w:eastAsia="en-GB"/>
        </w:rPr>
      </w:pPr>
      <w:r w:rsidRPr="003068BA">
        <w:rPr>
          <w:lang w:eastAsia="en-GB"/>
        </w:rPr>
        <w:t xml:space="preserve">Execute the </w:t>
      </w:r>
      <w:r w:rsidRPr="003068BA">
        <w:t xml:space="preserve">test procedure "Expected Sequence A" </w:t>
      </w:r>
      <w:r w:rsidR="0044062A" w:rsidRPr="003068BA">
        <w:t xml:space="preserve">as defined in </w:t>
      </w:r>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5.1.</w:t>
      </w:r>
      <w:r w:rsidR="00670F0E" w:rsidRPr="008C26FA">
        <w:rPr>
          <w:lang w:eastAsia="en-GB"/>
        </w:rPr>
        <w:t>4</w:t>
      </w:r>
      <w:r w:rsidRPr="003068BA">
        <w:rPr>
          <w:lang w:eastAsia="en-GB"/>
        </w:rPr>
        <w:t>.4.2</w:t>
      </w:r>
      <w:r w:rsidR="00670F0E" w:rsidRPr="003068BA">
        <w:t xml:space="preserve">, where the TMSI used by the USS in the </w:t>
      </w:r>
      <w:r w:rsidR="00670F0E" w:rsidRPr="003068BA">
        <w:rPr>
          <w:i/>
        </w:rPr>
        <w:t>PAGING TYPE 1</w:t>
      </w:r>
      <w:r w:rsidR="00670F0E" w:rsidRPr="003068BA">
        <w:t xml:space="preserve"> shall be "</w:t>
      </w:r>
      <w:r w:rsidR="00670F0E" w:rsidRPr="003068BA">
        <w:rPr>
          <w:rFonts w:eastAsia="TimesNewRoman"/>
          <w:lang w:eastAsia="en-GB"/>
        </w:rPr>
        <w:t>0000214</w:t>
      </w:r>
      <w:r w:rsidR="00670F0E" w:rsidRPr="003068BA">
        <w:rPr>
          <w:rFonts w:eastAsia="TimesNewRoman"/>
          <w:color w:val="FF0000"/>
          <w:lang w:eastAsia="en-GB"/>
        </w:rPr>
        <w:t>x</w:t>
      </w:r>
      <w:r w:rsidR="00670F0E" w:rsidRPr="003068BA">
        <w:t>" as set when executing test case 5.1.3 or the alternative initial procedure.</w:t>
      </w:r>
    </w:p>
    <w:p w14:paraId="04C85484" w14:textId="45F3C38F" w:rsidR="00D40EA2" w:rsidRPr="003068BA" w:rsidRDefault="00D40EA2" w:rsidP="00D40EA2">
      <w:pPr>
        <w:pStyle w:val="Heading4"/>
        <w:rPr>
          <w:lang w:eastAsia="en-GB"/>
        </w:rPr>
      </w:pPr>
      <w:bookmarkStart w:id="726" w:name="_Toc103688358"/>
      <w:r w:rsidRPr="003068BA">
        <w:rPr>
          <w:lang w:eastAsia="en-GB"/>
        </w:rPr>
        <w:t>5.1.</w:t>
      </w:r>
      <w:r w:rsidR="00670F0E" w:rsidRPr="003068BA">
        <w:rPr>
          <w:lang w:eastAsia="en-GB"/>
        </w:rPr>
        <w:t>4</w:t>
      </w:r>
      <w:r w:rsidRPr="003068BA">
        <w:rPr>
          <w:lang w:eastAsia="en-GB"/>
        </w:rPr>
        <w:t>.4</w:t>
      </w:r>
      <w:r w:rsidRPr="003068BA">
        <w:rPr>
          <w:lang w:eastAsia="en-GB"/>
        </w:rPr>
        <w:tab/>
        <w:t>Acceptance criteria</w:t>
      </w:r>
      <w:bookmarkEnd w:id="726"/>
    </w:p>
    <w:p w14:paraId="145F11F0" w14:textId="6A21E95A" w:rsidR="00D40EA2" w:rsidRDefault="00D40EA2" w:rsidP="00D40EA2">
      <w:pPr>
        <w:rPr>
          <w:lang w:eastAsia="en-GB"/>
        </w:rPr>
      </w:pPr>
      <w:r w:rsidRPr="003068BA">
        <w:rPr>
          <w:lang w:eastAsia="en-GB"/>
        </w:rPr>
        <w:t>CR</w:t>
      </w:r>
      <w:r w:rsidR="00C32A13" w:rsidRPr="003068BA">
        <w:rPr>
          <w:lang w:eastAsia="en-GB"/>
        </w:rPr>
        <w:t> </w:t>
      </w:r>
      <w:r w:rsidRPr="003068BA">
        <w:rPr>
          <w:lang w:eastAsia="en-GB"/>
        </w:rPr>
        <w:t>1 and CR</w:t>
      </w:r>
      <w:r w:rsidR="00C32A13" w:rsidRPr="003068BA">
        <w:rPr>
          <w:lang w:eastAsia="en-GB"/>
        </w:rPr>
        <w:t> </w:t>
      </w:r>
      <w:r w:rsidRPr="003068BA">
        <w:rPr>
          <w:lang w:eastAsia="en-GB"/>
        </w:rPr>
        <w:t xml:space="preserve">2 are verified by </w:t>
      </w:r>
      <w:r w:rsidR="009948BA" w:rsidRPr="003068BA">
        <w:rPr>
          <w:lang w:eastAsia="en-GB"/>
        </w:rPr>
        <w:t xml:space="preserve">analysing </w:t>
      </w:r>
      <w:r w:rsidRPr="003068BA">
        <w:rPr>
          <w:lang w:eastAsia="en-GB"/>
        </w:rPr>
        <w:t xml:space="preserve">the TMSI value transferred to the USS in the </w:t>
      </w:r>
      <w:r w:rsidRPr="003068BA">
        <w:rPr>
          <w:i/>
          <w:lang w:eastAsia="en-GB"/>
        </w:rPr>
        <w:t>PAGING RESPONSE</w:t>
      </w:r>
      <w:r w:rsidRPr="003068BA">
        <w:rPr>
          <w:lang w:eastAsia="en-GB"/>
        </w:rPr>
        <w:t>. The conformance requirements CR</w:t>
      </w:r>
      <w:r w:rsidR="00C32A13" w:rsidRPr="003068BA">
        <w:rPr>
          <w:lang w:eastAsia="en-GB"/>
        </w:rPr>
        <w:t> </w:t>
      </w:r>
      <w:r w:rsidRPr="003068BA">
        <w:rPr>
          <w:lang w:eastAsia="en-GB"/>
        </w:rPr>
        <w:t>1 and CR</w:t>
      </w:r>
      <w:r w:rsidR="00C32A13" w:rsidRPr="003068BA">
        <w:rPr>
          <w:lang w:eastAsia="en-GB"/>
        </w:rPr>
        <w:t> </w:t>
      </w:r>
      <w:r w:rsidRPr="003068BA">
        <w:rPr>
          <w:lang w:eastAsia="en-GB"/>
        </w:rPr>
        <w:t xml:space="preserve">2 are met if the TMSI value stored </w:t>
      </w:r>
      <w:r w:rsidR="009948BA" w:rsidRPr="003068BA">
        <w:rPr>
          <w:lang w:eastAsia="en-GB"/>
        </w:rPr>
        <w:t>in EF</w:t>
      </w:r>
      <w:r w:rsidR="009948BA" w:rsidRPr="003068BA">
        <w:rPr>
          <w:vertAlign w:val="subscript"/>
          <w:lang w:eastAsia="en-GB"/>
        </w:rPr>
        <w:t>LOCI</w:t>
      </w:r>
      <w:r w:rsidR="009948BA" w:rsidRPr="003068BA">
        <w:rPr>
          <w:lang w:eastAsia="en-GB"/>
        </w:rPr>
        <w:t xml:space="preserve"> </w:t>
      </w:r>
      <w:r w:rsidRPr="003068BA">
        <w:rPr>
          <w:lang w:eastAsia="en-GB"/>
        </w:rPr>
        <w:t>on the USIM matches the TMSI value provided to the TT</w:t>
      </w:r>
      <w:r w:rsidR="009948BA" w:rsidRPr="003068BA">
        <w:rPr>
          <w:lang w:eastAsia="en-GB"/>
        </w:rPr>
        <w:t> </w:t>
      </w:r>
      <w:r w:rsidRPr="003068BA">
        <w:rPr>
          <w:lang w:eastAsia="en-GB"/>
        </w:rPr>
        <w:t>(USS).</w:t>
      </w:r>
    </w:p>
    <w:p w14:paraId="3202044D" w14:textId="38878005" w:rsidR="00C236D9" w:rsidRDefault="00C236D9" w:rsidP="00D40EA2">
      <w:r w:rsidRPr="003068BA">
        <w:rPr>
          <w:lang w:eastAsia="en-GB"/>
        </w:rPr>
        <w:t xml:space="preserve">CR 3 is met if the UE is not responding to the </w:t>
      </w:r>
      <w:r w:rsidRPr="003068BA">
        <w:rPr>
          <w:i/>
          <w:lang w:eastAsia="en-GB"/>
        </w:rPr>
        <w:t>PAGING TYPE 1</w:t>
      </w:r>
      <w:r w:rsidRPr="003068BA">
        <w:rPr>
          <w:lang w:eastAsia="en-GB"/>
        </w:rPr>
        <w:t xml:space="preserve"> with TMSI </w:t>
      </w:r>
      <w:r w:rsidRPr="003068BA">
        <w:t>"</w:t>
      </w:r>
      <w:r w:rsidRPr="003068BA">
        <w:rPr>
          <w:rFonts w:eastAsia="TimesNewRoman"/>
          <w:lang w:eastAsia="en-GB"/>
        </w:rPr>
        <w:t>0000214</w:t>
      </w:r>
      <w:r w:rsidRPr="003068BA">
        <w:rPr>
          <w:rFonts w:eastAsia="TimesNewRoman"/>
          <w:color w:val="FF0000"/>
          <w:lang w:eastAsia="en-GB"/>
        </w:rPr>
        <w:t>x</w:t>
      </w:r>
      <w:r w:rsidRPr="003068BA">
        <w:t>" sent by the USS.</w:t>
      </w:r>
    </w:p>
    <w:p w14:paraId="5F65C19E" w14:textId="1A5B9458" w:rsidR="003555F9" w:rsidRDefault="003555F9" w:rsidP="003555F9">
      <w:pPr>
        <w:pStyle w:val="Heading4"/>
      </w:pPr>
      <w:bookmarkStart w:id="727" w:name="_Toc103688359"/>
      <w:r>
        <w:rPr>
          <w:lang w:eastAsia="en-GB"/>
        </w:rPr>
        <w:t>5.1.4.5</w:t>
      </w:r>
      <w:r>
        <w:rPr>
          <w:lang w:eastAsia="en-GB"/>
        </w:rPr>
        <w:tab/>
      </w:r>
      <w:r>
        <w:t>Suitability assessment</w:t>
      </w:r>
      <w:bookmarkEnd w:id="727"/>
    </w:p>
    <w:p w14:paraId="44EB9C41" w14:textId="665A2E0B" w:rsidR="00AE2020" w:rsidRDefault="00AE2020" w:rsidP="00AE2020">
      <w:pPr>
        <w:rPr>
          <w:lang w:eastAsia="en-GB"/>
        </w:rPr>
      </w:pPr>
      <w:r w:rsidRPr="003068BA">
        <w:t>T</w:t>
      </w:r>
      <w:r>
        <w:t>o fulfil t</w:t>
      </w:r>
      <w:r w:rsidRPr="003068BA">
        <w:t xml:space="preserve">he </w:t>
      </w:r>
      <w:r>
        <w:t>given acceptance criteria for CR 1 and CR 2 the implicit verification of correct file handling and file contents alone is not suitable.</w:t>
      </w:r>
    </w:p>
    <w:p w14:paraId="1DD63811" w14:textId="10F2DECD" w:rsidR="00AE2020" w:rsidRDefault="00AE2020" w:rsidP="00AE2020">
      <w:r>
        <w:rPr>
          <w:lang w:eastAsia="en-GB"/>
        </w:rPr>
        <w:t xml:space="preserve">Explicit verification of the file contents after executing </w:t>
      </w:r>
      <w:del w:id="728" w:author="Marquordt" w:date="2022-04-26T16:38:00Z">
        <w:r w:rsidDel="001553B4">
          <w:rPr>
            <w:lang w:eastAsia="en-GB"/>
          </w:rPr>
          <w:delText>the</w:delText>
        </w:r>
      </w:del>
      <w:r>
        <w:rPr>
          <w:lang w:eastAsia="en-GB"/>
        </w:rPr>
        <w:t xml:space="preserve"> either of the test procedures defined in clause 5.1.4.3.2 of the present document and comparison with the TMSI value provided to the TT is required. The result of this verification is reported. Results obtained through the use of </w:t>
      </w:r>
      <w:r w:rsidRPr="00A752B5">
        <w:rPr>
          <w:lang w:eastAsia="en-GB"/>
        </w:rPr>
        <w:t>additional measure</w:t>
      </w:r>
      <w:r>
        <w:rPr>
          <w:lang w:eastAsia="en-GB"/>
        </w:rPr>
        <w:t>s</w:t>
      </w:r>
      <w:r w:rsidRPr="00A752B5">
        <w:rPr>
          <w:lang w:eastAsia="en-GB"/>
        </w:rPr>
        <w:t xml:space="preserve"> </w:t>
      </w:r>
      <w:r>
        <w:rPr>
          <w:lang w:eastAsia="en-GB"/>
        </w:rPr>
        <w:t>should be noted, but are not likely to change the actual result.</w:t>
      </w:r>
    </w:p>
    <w:p w14:paraId="0DEDECB1" w14:textId="427C50B9" w:rsidR="003555F9" w:rsidRPr="003068BA" w:rsidRDefault="00AE2020" w:rsidP="00D40EA2">
      <w:pPr>
        <w:rPr>
          <w:lang w:eastAsia="en-GB"/>
        </w:rPr>
      </w:pPr>
      <w:r>
        <w:t xml:space="preserve">The implicit verification of CR 3 using the USS log file </w:t>
      </w:r>
      <w:r w:rsidR="003555F9">
        <w:t xml:space="preserve">is suitable and will not need </w:t>
      </w:r>
      <w:r w:rsidR="003555F9" w:rsidRPr="003068BA">
        <w:rPr>
          <w:lang w:eastAsia="en-GB"/>
        </w:rPr>
        <w:t>deliberate accept</w:t>
      </w:r>
      <w:r w:rsidR="003555F9">
        <w:rPr>
          <w:lang w:eastAsia="en-GB"/>
        </w:rPr>
        <w:t>ance</w:t>
      </w:r>
      <w:r w:rsidR="003555F9" w:rsidRPr="003068BA">
        <w:rPr>
          <w:lang w:eastAsia="en-GB"/>
        </w:rPr>
        <w:t>.</w:t>
      </w:r>
    </w:p>
    <w:p w14:paraId="23503107" w14:textId="0816B045" w:rsidR="00CA68F6" w:rsidRPr="003068BA" w:rsidRDefault="00CA68F6" w:rsidP="00CA68F6">
      <w:pPr>
        <w:pStyle w:val="Heading3"/>
      </w:pPr>
      <w:bookmarkStart w:id="729" w:name="_Toc103688360"/>
      <w:r w:rsidRPr="003068BA">
        <w:t>5.1.5</w:t>
      </w:r>
      <w:r w:rsidR="004030DE" w:rsidRPr="003068BA">
        <w:tab/>
      </w:r>
      <w:r w:rsidRPr="003068BA">
        <w:t>UE identification by long IMSI, TMSI updating and key set identifier assignment</w:t>
      </w:r>
      <w:bookmarkEnd w:id="729"/>
    </w:p>
    <w:p w14:paraId="723AE41C" w14:textId="2C1CBB25" w:rsidR="00ED5C69" w:rsidRPr="003068BA" w:rsidRDefault="004030DE" w:rsidP="00ED5C69">
      <w:pPr>
        <w:keepNext/>
        <w:keepLines/>
        <w:spacing w:before="120"/>
        <w:ind w:left="1276" w:hanging="1276"/>
        <w:outlineLvl w:val="3"/>
        <w:rPr>
          <w:ins w:id="730" w:author="Marquordt" w:date="2022-04-27T09:16:00Z"/>
          <w:rFonts w:ascii="Arial" w:hAnsi="Arial"/>
          <w:sz w:val="24"/>
        </w:rPr>
      </w:pPr>
      <w:del w:id="731" w:author="Marquordt" w:date="2022-04-27T09:16:00Z">
        <w:r w:rsidRPr="003068BA" w:rsidDel="00ED5C69">
          <w:rPr>
            <w:rFonts w:eastAsia="TimesNewRoman"/>
            <w:highlight w:val="red"/>
          </w:rPr>
          <w:delText>RFU</w:delText>
        </w:r>
        <w:r w:rsidRPr="003068BA" w:rsidDel="00ED5C69">
          <w:rPr>
            <w:rFonts w:eastAsia="TimesNewRoman"/>
          </w:rPr>
          <w:delText xml:space="preserve"> – agreed method to verify the UPDATE command needed</w:delText>
        </w:r>
        <w:r w:rsidR="00670F0E" w:rsidRPr="003068BA" w:rsidDel="00ED5C69">
          <w:rPr>
            <w:rFonts w:eastAsia="TimesNewRoman"/>
          </w:rPr>
          <w:delText>.</w:delText>
        </w:r>
        <w:r w:rsidR="00EE0ACF" w:rsidDel="00ED5C69">
          <w:rPr>
            <w:rFonts w:eastAsia="TimesNewRoman"/>
          </w:rPr>
          <w:delText xml:space="preserve"> </w:delText>
        </w:r>
      </w:del>
      <w:ins w:id="732" w:author="Marquordt" w:date="2022-04-27T09:16:00Z">
        <w:r w:rsidR="00ED5C69" w:rsidRPr="003068BA">
          <w:rPr>
            <w:rFonts w:ascii="Arial" w:hAnsi="Arial"/>
            <w:sz w:val="24"/>
          </w:rPr>
          <w:t>5.1.</w:t>
        </w:r>
      </w:ins>
      <w:ins w:id="733" w:author="Marquordt" w:date="2022-04-27T09:17:00Z">
        <w:r w:rsidR="00ED5C69">
          <w:rPr>
            <w:rFonts w:ascii="Arial" w:hAnsi="Arial"/>
            <w:sz w:val="24"/>
          </w:rPr>
          <w:t>5</w:t>
        </w:r>
      </w:ins>
      <w:ins w:id="734" w:author="Marquordt" w:date="2022-04-27T09:16:00Z">
        <w:r w:rsidR="00ED5C69" w:rsidRPr="003068BA">
          <w:rPr>
            <w:rFonts w:ascii="Arial" w:hAnsi="Arial"/>
            <w:sz w:val="24"/>
          </w:rPr>
          <w:t>.1</w:t>
        </w:r>
        <w:r w:rsidR="00ED5C69">
          <w:rPr>
            <w:rFonts w:ascii="Arial" w:hAnsi="Arial"/>
            <w:sz w:val="24"/>
          </w:rPr>
          <w:tab/>
        </w:r>
        <w:r w:rsidR="00ED5C69" w:rsidRPr="003068BA">
          <w:rPr>
            <w:rFonts w:ascii="Arial" w:hAnsi="Arial"/>
            <w:sz w:val="24"/>
          </w:rPr>
          <w:t>Test purpose</w:t>
        </w:r>
      </w:ins>
    </w:p>
    <w:p w14:paraId="584DF37E" w14:textId="77777777" w:rsidR="00ED5C69" w:rsidRPr="003068BA" w:rsidRDefault="00ED5C69" w:rsidP="00ED5C69">
      <w:pPr>
        <w:rPr>
          <w:ins w:id="735" w:author="Marquordt" w:date="2022-04-27T09:16:00Z"/>
        </w:rPr>
      </w:pPr>
      <w:ins w:id="736" w:author="Marquordt" w:date="2022-04-27T09:16:00Z">
        <w:r w:rsidRPr="003068BA">
          <w:t>The purpose of this test is to verify that:</w:t>
        </w:r>
      </w:ins>
    </w:p>
    <w:p w14:paraId="41830336" w14:textId="6F796789" w:rsidR="00ED5C69" w:rsidRDefault="00ED5C69" w:rsidP="00ED5C69">
      <w:pPr>
        <w:pStyle w:val="ListParagraph"/>
        <w:numPr>
          <w:ilvl w:val="0"/>
          <w:numId w:val="38"/>
        </w:numPr>
        <w:rPr>
          <w:ins w:id="737" w:author="Marquordt" w:date="2022-04-27T09:19:00Z"/>
        </w:rPr>
      </w:pPr>
      <w:ins w:id="738" w:author="Marquordt" w:date="2022-04-27T09:16:00Z">
        <w:r>
          <w:t>t</w:t>
        </w:r>
        <w:r w:rsidRPr="003068BA">
          <w:t xml:space="preserve">he </w:t>
        </w:r>
        <w:r>
          <w:t xml:space="preserve">ME uses the </w:t>
        </w:r>
        <w:r w:rsidRPr="003068BA">
          <w:t>IMSI stored in the USIM when attaching to the network;</w:t>
        </w:r>
      </w:ins>
    </w:p>
    <w:p w14:paraId="11F649F5" w14:textId="2B0440CB" w:rsidR="00ED5C69" w:rsidRPr="003068BA" w:rsidRDefault="00ED5C69" w:rsidP="00ED5C69">
      <w:pPr>
        <w:pStyle w:val="ListParagraph"/>
        <w:numPr>
          <w:ilvl w:val="0"/>
          <w:numId w:val="38"/>
        </w:numPr>
        <w:rPr>
          <w:ins w:id="739" w:author="Marquordt" w:date="2022-04-27T09:19:00Z"/>
        </w:rPr>
      </w:pPr>
      <w:ins w:id="740" w:author="Marquordt" w:date="2022-04-27T09:19:00Z">
        <w:r w:rsidRPr="00ED5C69">
          <w:rPr>
            <w:lang w:val="en-US" w:eastAsia="en-GB"/>
          </w:rPr>
          <w:t xml:space="preserve">the </w:t>
        </w:r>
      </w:ins>
      <w:ins w:id="741" w:author="Marquordt" w:date="2022-04-27T09:20:00Z">
        <w:r>
          <w:rPr>
            <w:lang w:val="en-US" w:eastAsia="en-GB"/>
          </w:rPr>
          <w:t>ME</w:t>
        </w:r>
      </w:ins>
      <w:ins w:id="742" w:author="Marquordt" w:date="2022-04-27T09:19:00Z">
        <w:r w:rsidRPr="00ED5C69">
          <w:rPr>
            <w:lang w:val="en-US" w:eastAsia="en-GB"/>
          </w:rPr>
          <w:t xml:space="preserve"> does not respond to a paging message containing an IMSI </w:t>
        </w:r>
      </w:ins>
      <w:ins w:id="743" w:author="Marquordt" w:date="2022-04-27T09:20:00Z">
        <w:r>
          <w:rPr>
            <w:lang w:val="en-US" w:eastAsia="en-GB"/>
          </w:rPr>
          <w:t>a previous IMSI;</w:t>
        </w:r>
      </w:ins>
    </w:p>
    <w:p w14:paraId="5A1F11AC" w14:textId="32EE6783" w:rsidR="00ED5C69" w:rsidRDefault="00ED5C69" w:rsidP="00ED5C69">
      <w:pPr>
        <w:pStyle w:val="ListParagraph"/>
        <w:numPr>
          <w:ilvl w:val="0"/>
          <w:numId w:val="38"/>
        </w:numPr>
        <w:rPr>
          <w:ins w:id="744" w:author="Marquordt" w:date="2022-04-27T09:16:00Z"/>
        </w:rPr>
      </w:pPr>
      <w:ins w:id="745" w:author="Marquordt" w:date="2022-04-27T09:16:00Z">
        <w:r>
          <w:lastRenderedPageBreak/>
          <w:t>t</w:t>
        </w:r>
        <w:r w:rsidRPr="003068BA">
          <w:t xml:space="preserve">he ME </w:t>
        </w:r>
        <w:r>
          <w:t xml:space="preserve">can handle </w:t>
        </w:r>
        <w:r w:rsidRPr="003068BA">
          <w:t xml:space="preserve">an IMSI </w:t>
        </w:r>
        <w:r>
          <w:t>of the maximum length</w:t>
        </w:r>
      </w:ins>
      <w:ins w:id="746" w:author="Marquordt" w:date="2022-04-27T09:20:00Z">
        <w:r>
          <w:t>;</w:t>
        </w:r>
      </w:ins>
    </w:p>
    <w:p w14:paraId="6CBEBA36" w14:textId="2F352FD3" w:rsidR="00ED5C69" w:rsidRDefault="00ED5C69" w:rsidP="00ED5C69">
      <w:pPr>
        <w:ind w:left="567" w:hanging="425"/>
        <w:rPr>
          <w:ins w:id="747" w:author="Marquordt" w:date="2022-04-27T09:23:00Z"/>
        </w:rPr>
      </w:pPr>
      <w:ins w:id="748" w:author="Marquordt" w:date="2022-04-27T09:24:00Z">
        <w:r>
          <w:t>4</w:t>
        </w:r>
      </w:ins>
      <w:ins w:id="749" w:author="Marquordt" w:date="2022-04-27T09:16:00Z">
        <w:r>
          <w:t>)</w:t>
        </w:r>
        <w:r>
          <w:tab/>
        </w:r>
      </w:ins>
      <w:ins w:id="750" w:author="Marquordt" w:date="2022-04-27T09:23:00Z">
        <w:r>
          <w:t xml:space="preserve">the </w:t>
        </w:r>
      </w:ins>
      <w:ins w:id="751" w:author="Marquordt" w:date="2022-04-27T09:25:00Z">
        <w:r>
          <w:t xml:space="preserve">ME </w:t>
        </w:r>
      </w:ins>
      <w:ins w:id="752" w:author="Marquordt" w:date="2022-04-27T09:23:00Z">
        <w:r>
          <w:t>correctly updates the ciphering key sequence</w:t>
        </w:r>
      </w:ins>
      <w:ins w:id="753" w:author="Marquordt" w:date="2022-04-27T09:25:00Z">
        <w:r>
          <w:t xml:space="preserve"> </w:t>
        </w:r>
      </w:ins>
      <w:ins w:id="754" w:author="Marquordt" w:date="2022-04-27T09:23:00Z">
        <w:r>
          <w:t xml:space="preserve">number at </w:t>
        </w:r>
        <w:commentRangeStart w:id="755"/>
        <w:r>
          <w:t>call termination</w:t>
        </w:r>
      </w:ins>
      <w:commentRangeEnd w:id="755"/>
      <w:ins w:id="756" w:author="Marquordt" w:date="2022-04-27T14:18:00Z">
        <w:r w:rsidR="00A17C68">
          <w:rPr>
            <w:rStyle w:val="CommentReference"/>
            <w:rFonts w:ascii="CG Times (WN)" w:hAnsi="CG Times (WN)"/>
          </w:rPr>
          <w:commentReference w:id="755"/>
        </w:r>
      </w:ins>
      <w:ins w:id="757" w:author="Marquordt" w:date="2022-04-27T09:25:00Z">
        <w:r>
          <w:t>;</w:t>
        </w:r>
      </w:ins>
    </w:p>
    <w:p w14:paraId="6BFAA698" w14:textId="3F6E3D57" w:rsidR="00ED5C69" w:rsidRDefault="00ED5C69" w:rsidP="00ED5C69">
      <w:pPr>
        <w:ind w:left="567" w:hanging="425"/>
        <w:rPr>
          <w:ins w:id="758" w:author="Marquordt" w:date="2022-04-27T09:23:00Z"/>
        </w:rPr>
      </w:pPr>
      <w:ins w:id="759" w:author="Marquordt" w:date="2022-04-27T09:23:00Z">
        <w:r>
          <w:t>5)</w:t>
        </w:r>
      </w:ins>
      <w:ins w:id="760" w:author="Marquordt" w:date="2022-04-27T09:25:00Z">
        <w:r>
          <w:tab/>
        </w:r>
      </w:ins>
      <w:ins w:id="761" w:author="Marquordt" w:date="2022-04-27T09:23:00Z">
        <w:r>
          <w:t xml:space="preserve">the </w:t>
        </w:r>
      </w:ins>
      <w:ins w:id="762" w:author="Marquordt" w:date="2022-04-27T09:26:00Z">
        <w:r>
          <w:t>ME</w:t>
        </w:r>
      </w:ins>
      <w:ins w:id="763" w:author="Marquordt" w:date="2022-04-27T09:23:00Z">
        <w:r>
          <w:t xml:space="preserve"> correctly updates the TMSI at call termination</w:t>
        </w:r>
      </w:ins>
      <w:ins w:id="764" w:author="Marquordt" w:date="2022-04-27T09:26:00Z">
        <w:r>
          <w:t>;</w:t>
        </w:r>
      </w:ins>
    </w:p>
    <w:p w14:paraId="1590724B" w14:textId="3A241476" w:rsidR="00ED5C69" w:rsidRPr="003068BA" w:rsidRDefault="00ED5C69" w:rsidP="00ED5C69">
      <w:pPr>
        <w:ind w:left="567" w:hanging="425"/>
        <w:rPr>
          <w:ins w:id="765" w:author="Marquordt" w:date="2022-04-27T09:16:00Z"/>
        </w:rPr>
      </w:pPr>
      <w:ins w:id="766" w:author="Marquordt" w:date="2022-04-27T09:23:00Z">
        <w:r>
          <w:t>6)</w:t>
        </w:r>
      </w:ins>
      <w:ins w:id="767" w:author="Marquordt" w:date="2022-04-27T09:26:00Z">
        <w:r>
          <w:tab/>
        </w:r>
      </w:ins>
      <w:ins w:id="768" w:author="Marquordt" w:date="2022-04-27T09:23:00Z">
        <w:r>
          <w:t>the UPDATE EF</w:t>
        </w:r>
        <w:r w:rsidRPr="00ED5C69">
          <w:rPr>
            <w:vertAlign w:val="subscript"/>
          </w:rPr>
          <w:t>LOCI</w:t>
        </w:r>
        <w:r>
          <w:t xml:space="preserve"> command is performed correctly by the </w:t>
        </w:r>
      </w:ins>
      <w:ins w:id="769" w:author="Marquordt" w:date="2022-04-27T09:16:00Z">
        <w:r>
          <w:rPr>
            <w:lang w:val="en-US" w:eastAsia="en-GB"/>
          </w:rPr>
          <w:t>M</w:t>
        </w:r>
      </w:ins>
      <w:ins w:id="770" w:author="Marquordt" w:date="2022-04-27T09:27:00Z">
        <w:r>
          <w:rPr>
            <w:lang w:val="en-US" w:eastAsia="en-GB"/>
          </w:rPr>
          <w:t>E</w:t>
        </w:r>
      </w:ins>
      <w:ins w:id="771" w:author="Marquordt" w:date="2022-04-27T09:16:00Z">
        <w:r>
          <w:rPr>
            <w:lang w:val="en-US" w:eastAsia="en-GB"/>
          </w:rPr>
          <w:t>.</w:t>
        </w:r>
      </w:ins>
    </w:p>
    <w:p w14:paraId="617D56D3" w14:textId="6B2DF2E9" w:rsidR="00ED5C69" w:rsidRPr="003068BA" w:rsidRDefault="00ED5C69" w:rsidP="00ED5C69">
      <w:pPr>
        <w:pStyle w:val="Heading4"/>
        <w:rPr>
          <w:ins w:id="772" w:author="Marquordt" w:date="2022-04-27T09:16:00Z"/>
        </w:rPr>
      </w:pPr>
      <w:bookmarkStart w:id="773" w:name="_Toc103688361"/>
      <w:ins w:id="774" w:author="Marquordt" w:date="2022-04-27T09:16:00Z">
        <w:r>
          <w:t>5.1.</w:t>
        </w:r>
      </w:ins>
      <w:ins w:id="775" w:author="Marquordt" w:date="2022-04-27T09:31:00Z">
        <w:r w:rsidR="008509DF">
          <w:t>5</w:t>
        </w:r>
      </w:ins>
      <w:ins w:id="776" w:author="Marquordt" w:date="2022-04-27T09:16:00Z">
        <w:r>
          <w:t>.2</w:t>
        </w:r>
        <w:r>
          <w:tab/>
        </w:r>
        <w:r w:rsidRPr="003068BA">
          <w:t>Conformance requirement</w:t>
        </w:r>
        <w:bookmarkEnd w:id="773"/>
      </w:ins>
    </w:p>
    <w:p w14:paraId="2078C39B" w14:textId="69B6AF2B" w:rsidR="00ED5C69" w:rsidRDefault="00ED5C69" w:rsidP="008509DF">
      <w:pPr>
        <w:spacing w:after="120"/>
        <w:ind w:left="567" w:hanging="567"/>
        <w:rPr>
          <w:ins w:id="777" w:author="Marquordt" w:date="2022-04-27T09:16:00Z"/>
        </w:rPr>
      </w:pPr>
      <w:ins w:id="778" w:author="Marquordt" w:date="2022-04-27T09:16:00Z">
        <w:r w:rsidRPr="003068BA">
          <w:t>CR 1</w:t>
        </w:r>
        <w:r w:rsidRPr="003068BA">
          <w:tab/>
        </w:r>
      </w:ins>
      <w:ins w:id="779" w:author="Marquordt" w:date="2022-04-27T09:30:00Z">
        <w:r w:rsidR="008509DF">
          <w:t>After successful completion of the RRC Connection Establishment procedure the UE shall send PAGING RESPONSE containing the correct IMSI stored in the USIM.</w:t>
        </w:r>
      </w:ins>
    </w:p>
    <w:p w14:paraId="53F4DAD0" w14:textId="77777777" w:rsidR="00ED5C69" w:rsidRPr="003068BA" w:rsidRDefault="00ED5C69" w:rsidP="00ED5C69">
      <w:pPr>
        <w:pStyle w:val="B20"/>
        <w:spacing w:after="120"/>
        <w:rPr>
          <w:ins w:id="780" w:author="Marquordt" w:date="2022-04-27T09:16:00Z"/>
        </w:rPr>
      </w:pPr>
      <w:ins w:id="781" w:author="Marquordt" w:date="2022-04-27T09:16:00Z">
        <w:r w:rsidRPr="003068BA">
          <w:t>Reference:</w:t>
        </w:r>
      </w:ins>
    </w:p>
    <w:p w14:paraId="737B3EAB" w14:textId="71FD414D" w:rsidR="00ED5C69" w:rsidRDefault="00ED5C69" w:rsidP="00ED5C69">
      <w:pPr>
        <w:pStyle w:val="B20"/>
        <w:spacing w:after="120"/>
        <w:rPr>
          <w:ins w:id="782" w:author="Marquordt" w:date="2022-04-27T09:16:00Z"/>
        </w:rPr>
      </w:pPr>
      <w:ins w:id="783" w:author="Marquordt" w:date="2022-04-27T09:16:00Z">
        <w:r w:rsidRPr="003068BA">
          <w:t>-</w:t>
        </w:r>
        <w:r w:rsidRPr="003068BA">
          <w:tab/>
          <w:t>TS 31.102 </w:t>
        </w:r>
        <w:r w:rsidRPr="008C26FA">
          <w:fldChar w:fldCharType="begin"/>
        </w:r>
        <w:r w:rsidRPr="003068BA">
          <w:instrText xml:space="preserve"> REF _Ref62649304 \r \h  \* MERGEFORMAT </w:instrText>
        </w:r>
      </w:ins>
      <w:ins w:id="784" w:author="Marquordt" w:date="2022-04-27T09:16:00Z">
        <w:r w:rsidRPr="008C26FA">
          <w:fldChar w:fldCharType="separate"/>
        </w:r>
      </w:ins>
      <w:ins w:id="785" w:author="Marquordt" w:date="2022-04-27T17:26:00Z">
        <w:r w:rsidR="00E70F48">
          <w:t>[19]</w:t>
        </w:r>
      </w:ins>
      <w:ins w:id="786" w:author="Marquordt" w:date="2022-04-27T09:16:00Z">
        <w:r w:rsidRPr="008C26FA">
          <w:fldChar w:fldCharType="end"/>
        </w:r>
        <w:r w:rsidRPr="008C26FA">
          <w:t>, clause</w:t>
        </w:r>
        <w:r>
          <w:t>s</w:t>
        </w:r>
        <w:r w:rsidRPr="008C26FA">
          <w:t xml:space="preserve"> </w:t>
        </w:r>
        <w:r>
          <w:t>5</w:t>
        </w:r>
        <w:r w:rsidRPr="008C26FA">
          <w:t>.</w:t>
        </w:r>
        <w:r>
          <w:t>1</w:t>
        </w:r>
        <w:r w:rsidRPr="008C26FA">
          <w:t>.</w:t>
        </w:r>
        <w:r>
          <w:t>1</w:t>
        </w:r>
        <w:r w:rsidRPr="008C26FA">
          <w:t xml:space="preserve"> and </w:t>
        </w:r>
        <w:r>
          <w:t>5</w:t>
        </w:r>
        <w:r w:rsidRPr="008C26FA">
          <w:t>.2</w:t>
        </w:r>
        <w:r w:rsidRPr="003068BA">
          <w:t>.2</w:t>
        </w:r>
        <w:r>
          <w:t>;</w:t>
        </w:r>
      </w:ins>
    </w:p>
    <w:p w14:paraId="5A200F8B" w14:textId="0B386A2C" w:rsidR="00ED5C69" w:rsidRDefault="00ED5C69" w:rsidP="00ED5C69">
      <w:pPr>
        <w:pStyle w:val="B20"/>
        <w:rPr>
          <w:ins w:id="787" w:author="Marquordt" w:date="2022-04-27T09:16:00Z"/>
        </w:rPr>
      </w:pPr>
      <w:ins w:id="788" w:author="Marquordt" w:date="2022-04-27T09:16:00Z">
        <w:r w:rsidRPr="003068BA">
          <w:t>-</w:t>
        </w:r>
        <w:r w:rsidRPr="003068BA">
          <w:tab/>
          <w:t>TS 24.</w:t>
        </w:r>
      </w:ins>
      <w:ins w:id="789" w:author="Marquordt" w:date="2022-04-27T09:49:00Z">
        <w:r w:rsidR="007E178D">
          <w:t>0</w:t>
        </w:r>
      </w:ins>
      <w:ins w:id="790" w:author="Marquordt" w:date="2022-04-27T09:16:00Z">
        <w:r>
          <w:t>0</w:t>
        </w:r>
      </w:ins>
      <w:ins w:id="791" w:author="Marquordt" w:date="2022-04-27T09:49:00Z">
        <w:r w:rsidR="007E178D">
          <w:t>8</w:t>
        </w:r>
      </w:ins>
      <w:ins w:id="792" w:author="Marquordt" w:date="2022-04-27T09:16:00Z">
        <w:r w:rsidRPr="003068BA">
          <w:t> </w:t>
        </w:r>
      </w:ins>
      <w:ins w:id="793" w:author="Marquordt" w:date="2022-04-27T09:50:00Z">
        <w:r w:rsidR="007E178D">
          <w:fldChar w:fldCharType="begin"/>
        </w:r>
        <w:r w:rsidR="007E178D">
          <w:instrText xml:space="preserve"> REF _Ref72251210 \r \h </w:instrText>
        </w:r>
      </w:ins>
      <w:r w:rsidR="007E178D">
        <w:fldChar w:fldCharType="separate"/>
      </w:r>
      <w:ins w:id="794" w:author="Marquordt" w:date="2022-04-27T17:26:00Z">
        <w:r w:rsidR="00E70F48">
          <w:t>[31]</w:t>
        </w:r>
      </w:ins>
      <w:ins w:id="795" w:author="Marquordt" w:date="2022-04-27T09:50:00Z">
        <w:r w:rsidR="007E178D">
          <w:fldChar w:fldCharType="end"/>
        </w:r>
      </w:ins>
      <w:ins w:id="796" w:author="Marquordt" w:date="2022-04-27T09:16:00Z">
        <w:r w:rsidRPr="008C26FA">
          <w:t xml:space="preserve">, clause </w:t>
        </w:r>
      </w:ins>
      <w:ins w:id="797" w:author="Marquordt" w:date="2022-04-27T09:52:00Z">
        <w:r w:rsidR="007E178D">
          <w:t>10.</w:t>
        </w:r>
      </w:ins>
      <w:ins w:id="798" w:author="Marquordt" w:date="2022-04-27T09:53:00Z">
        <w:r w:rsidR="007E178D">
          <w:t>5.1.4</w:t>
        </w:r>
      </w:ins>
      <w:ins w:id="799" w:author="Marquordt" w:date="2022-04-27T09:16:00Z">
        <w:r w:rsidRPr="008C26FA">
          <w:t>.</w:t>
        </w:r>
      </w:ins>
    </w:p>
    <w:p w14:paraId="1B013737" w14:textId="6A8DD130" w:rsidR="00ED5C69" w:rsidRPr="002F1418" w:rsidRDefault="00ED5C69" w:rsidP="007E178D">
      <w:pPr>
        <w:overflowPunct/>
        <w:spacing w:after="120"/>
        <w:ind w:left="567" w:hanging="567"/>
        <w:textAlignment w:val="auto"/>
        <w:rPr>
          <w:ins w:id="800" w:author="Marquordt" w:date="2022-04-27T09:16:00Z"/>
          <w:lang w:val="en-US" w:eastAsia="en-GB"/>
        </w:rPr>
      </w:pPr>
      <w:ins w:id="801" w:author="Marquordt" w:date="2022-04-27T09:16:00Z">
        <w:r w:rsidRPr="003068BA">
          <w:t>CR </w:t>
        </w:r>
        <w:r>
          <w:t>2</w:t>
        </w:r>
        <w:r w:rsidRPr="003068BA">
          <w:tab/>
        </w:r>
      </w:ins>
      <w:ins w:id="802" w:author="Marquordt" w:date="2022-04-27T09:51:00Z">
        <w:r w:rsidR="007E178D" w:rsidRPr="007E178D">
          <w:rPr>
            <w:lang w:val="en-US" w:eastAsia="en-GB"/>
          </w:rPr>
          <w:t xml:space="preserve">After </w:t>
        </w:r>
        <w:commentRangeStart w:id="803"/>
        <w:r w:rsidR="007E178D" w:rsidRPr="007E178D">
          <w:rPr>
            <w:lang w:val="en-US" w:eastAsia="en-GB"/>
          </w:rPr>
          <w:t>call</w:t>
        </w:r>
      </w:ins>
      <w:commentRangeEnd w:id="803"/>
      <w:ins w:id="804" w:author="Marquordt" w:date="2022-04-27T14:20:00Z">
        <w:r w:rsidR="00EC4281">
          <w:rPr>
            <w:rStyle w:val="CommentReference"/>
            <w:rFonts w:ascii="CG Times (WN)" w:hAnsi="CG Times (WN)"/>
          </w:rPr>
          <w:commentReference w:id="803"/>
        </w:r>
      </w:ins>
      <w:ins w:id="805" w:author="Marquordt" w:date="2022-04-27T09:51:00Z">
        <w:r w:rsidR="007E178D" w:rsidRPr="007E178D">
          <w:rPr>
            <w:lang w:val="en-US" w:eastAsia="en-GB"/>
          </w:rPr>
          <w:t xml:space="preserve"> termination the USIM shall contain the key set identifier and TMSI</w:t>
        </w:r>
      </w:ins>
      <w:ins w:id="806" w:author="Marquordt" w:date="2022-04-27T09:55:00Z">
        <w:r w:rsidR="007E178D">
          <w:rPr>
            <w:lang w:val="en-US" w:eastAsia="en-GB"/>
          </w:rPr>
          <w:t xml:space="preserve"> </w:t>
        </w:r>
      </w:ins>
      <w:ins w:id="807" w:author="Marquordt" w:date="2022-04-27T09:51:00Z">
        <w:r w:rsidR="007E178D" w:rsidRPr="007E178D">
          <w:rPr>
            <w:lang w:val="en-US" w:eastAsia="en-GB"/>
          </w:rPr>
          <w:t>received by the UE during the authentication and TMSI reallocation procedures.</w:t>
        </w:r>
      </w:ins>
    </w:p>
    <w:p w14:paraId="18B00C27" w14:textId="77777777" w:rsidR="00ED5C69" w:rsidRPr="003068BA" w:rsidRDefault="00ED5C69" w:rsidP="00ED5C69">
      <w:pPr>
        <w:pStyle w:val="B20"/>
        <w:spacing w:after="120"/>
        <w:rPr>
          <w:ins w:id="808" w:author="Marquordt" w:date="2022-04-27T09:16:00Z"/>
        </w:rPr>
      </w:pPr>
      <w:ins w:id="809" w:author="Marquordt" w:date="2022-04-27T09:16:00Z">
        <w:r w:rsidRPr="003068BA">
          <w:t>Reference:</w:t>
        </w:r>
      </w:ins>
    </w:p>
    <w:p w14:paraId="0655F23C" w14:textId="5B5F8790" w:rsidR="007E178D" w:rsidRDefault="00ED5C69" w:rsidP="00ED5C69">
      <w:pPr>
        <w:pStyle w:val="B20"/>
        <w:spacing w:after="120"/>
        <w:rPr>
          <w:ins w:id="810" w:author="Marquordt" w:date="2022-04-27T09:16:00Z"/>
        </w:rPr>
      </w:pPr>
      <w:ins w:id="811" w:author="Marquordt" w:date="2022-04-27T09:16:00Z">
        <w:r w:rsidRPr="003068BA">
          <w:t>-</w:t>
        </w:r>
        <w:r w:rsidRPr="003068BA">
          <w:tab/>
          <w:t>TS 31.102 </w:t>
        </w:r>
        <w:r w:rsidRPr="008C26FA">
          <w:fldChar w:fldCharType="begin"/>
        </w:r>
        <w:r w:rsidRPr="003068BA">
          <w:instrText xml:space="preserve"> REF _Ref62649304 \r \h  \* MERGEFORMAT </w:instrText>
        </w:r>
      </w:ins>
      <w:ins w:id="812" w:author="Marquordt" w:date="2022-04-27T09:16:00Z">
        <w:r w:rsidRPr="008C26FA">
          <w:fldChar w:fldCharType="separate"/>
        </w:r>
      </w:ins>
      <w:ins w:id="813" w:author="Marquordt" w:date="2022-04-27T17:26:00Z">
        <w:r w:rsidR="00E70F48">
          <w:t>[19]</w:t>
        </w:r>
      </w:ins>
      <w:ins w:id="814" w:author="Marquordt" w:date="2022-04-27T09:16:00Z">
        <w:r w:rsidRPr="008C26FA">
          <w:fldChar w:fldCharType="end"/>
        </w:r>
        <w:r w:rsidRPr="008C26FA">
          <w:t>, clause</w:t>
        </w:r>
        <w:r>
          <w:t>s</w:t>
        </w:r>
        <w:r w:rsidRPr="008C26FA">
          <w:t xml:space="preserve"> </w:t>
        </w:r>
        <w:r>
          <w:t>5</w:t>
        </w:r>
        <w:r w:rsidRPr="008C26FA">
          <w:t>.</w:t>
        </w:r>
        <w:r>
          <w:t>1</w:t>
        </w:r>
        <w:r w:rsidRPr="008C26FA">
          <w:t>.</w:t>
        </w:r>
      </w:ins>
      <w:ins w:id="815" w:author="Marquordt" w:date="2022-04-27T09:51:00Z">
        <w:r w:rsidR="007E178D">
          <w:t>2, 5.2.5</w:t>
        </w:r>
      </w:ins>
      <w:ins w:id="816" w:author="Marquordt" w:date="2022-04-27T09:16:00Z">
        <w:r w:rsidRPr="008C26FA">
          <w:t xml:space="preserve"> and </w:t>
        </w:r>
        <w:r>
          <w:t>5</w:t>
        </w:r>
        <w:r w:rsidRPr="008C26FA">
          <w:t>.2</w:t>
        </w:r>
        <w:r w:rsidRPr="003068BA">
          <w:t>.</w:t>
        </w:r>
      </w:ins>
      <w:ins w:id="817" w:author="Marquordt" w:date="2022-04-27T09:51:00Z">
        <w:r w:rsidR="007E178D">
          <w:t>6</w:t>
        </w:r>
      </w:ins>
      <w:ins w:id="818" w:author="Marquordt" w:date="2022-04-27T09:16:00Z">
        <w:r>
          <w:t>;</w:t>
        </w:r>
      </w:ins>
    </w:p>
    <w:p w14:paraId="17B87908" w14:textId="10E7FB18" w:rsidR="007E178D" w:rsidRDefault="00ED5C69" w:rsidP="00ED5C69">
      <w:pPr>
        <w:pStyle w:val="B20"/>
        <w:rPr>
          <w:ins w:id="819" w:author="Marquordt" w:date="2022-04-27T09:56:00Z"/>
        </w:rPr>
      </w:pPr>
      <w:ins w:id="820" w:author="Marquordt" w:date="2022-04-27T09:16:00Z">
        <w:r w:rsidRPr="003068BA">
          <w:t>-</w:t>
        </w:r>
        <w:r w:rsidRPr="003068BA">
          <w:tab/>
          <w:t>TS 2</w:t>
        </w:r>
      </w:ins>
      <w:ins w:id="821" w:author="Marquordt" w:date="2022-04-27T09:56:00Z">
        <w:r w:rsidR="007E178D">
          <w:t>1</w:t>
        </w:r>
      </w:ins>
      <w:ins w:id="822" w:author="Marquordt" w:date="2022-04-27T09:16:00Z">
        <w:r w:rsidRPr="003068BA">
          <w:t>.</w:t>
        </w:r>
      </w:ins>
      <w:ins w:id="823" w:author="Marquordt" w:date="2022-04-27T09:56:00Z">
        <w:r w:rsidR="007E178D">
          <w:t>11</w:t>
        </w:r>
      </w:ins>
      <w:ins w:id="824" w:author="Marquordt" w:date="2022-04-27T09:16:00Z">
        <w:r>
          <w:t>1</w:t>
        </w:r>
        <w:r w:rsidRPr="003068BA">
          <w:t> </w:t>
        </w:r>
      </w:ins>
      <w:ins w:id="825" w:author="Marquordt" w:date="2022-04-27T09:57:00Z">
        <w:r w:rsidR="007E178D">
          <w:fldChar w:fldCharType="begin"/>
        </w:r>
        <w:r w:rsidR="007E178D">
          <w:instrText xml:space="preserve"> REF _Ref62649563 \r \h </w:instrText>
        </w:r>
      </w:ins>
      <w:r w:rsidR="007E178D">
        <w:fldChar w:fldCharType="separate"/>
      </w:r>
      <w:ins w:id="826" w:author="Marquordt" w:date="2022-04-27T17:26:00Z">
        <w:r w:rsidR="00E70F48">
          <w:t>[20]</w:t>
        </w:r>
      </w:ins>
      <w:ins w:id="827" w:author="Marquordt" w:date="2022-04-27T09:57:00Z">
        <w:r w:rsidR="007E178D">
          <w:fldChar w:fldCharType="end"/>
        </w:r>
      </w:ins>
      <w:ins w:id="828" w:author="Marquordt" w:date="2022-04-27T09:16:00Z">
        <w:r w:rsidRPr="008C26FA">
          <w:t xml:space="preserve">, clause </w:t>
        </w:r>
      </w:ins>
      <w:ins w:id="829" w:author="Marquordt" w:date="2022-04-27T09:56:00Z">
        <w:r w:rsidR="007E178D">
          <w:t>10</w:t>
        </w:r>
      </w:ins>
      <w:ins w:id="830" w:author="Marquordt" w:date="2022-04-27T09:16:00Z">
        <w:r w:rsidRPr="008C26FA">
          <w:t>.</w:t>
        </w:r>
      </w:ins>
      <w:ins w:id="831" w:author="Marquordt" w:date="2022-04-27T09:56:00Z">
        <w:r w:rsidR="007E178D">
          <w:t>1;</w:t>
        </w:r>
      </w:ins>
    </w:p>
    <w:p w14:paraId="042B8D7E" w14:textId="2A03071D" w:rsidR="00ED5C69" w:rsidRDefault="007E178D" w:rsidP="00ED5C69">
      <w:pPr>
        <w:pStyle w:val="B20"/>
        <w:rPr>
          <w:ins w:id="832" w:author="Marquordt" w:date="2022-04-27T09:16:00Z"/>
        </w:rPr>
      </w:pPr>
      <w:ins w:id="833" w:author="Marquordt" w:date="2022-04-27T09:56:00Z">
        <w:r>
          <w:t>-</w:t>
        </w:r>
        <w:r>
          <w:tab/>
        </w:r>
        <w:r w:rsidRPr="003068BA">
          <w:t>TS 24.</w:t>
        </w:r>
        <w:r>
          <w:t>008</w:t>
        </w:r>
        <w:r w:rsidRPr="003068BA">
          <w:t> </w:t>
        </w:r>
        <w:r>
          <w:fldChar w:fldCharType="begin"/>
        </w:r>
        <w:r>
          <w:instrText xml:space="preserve"> REF _Ref72251210 \r \h </w:instrText>
        </w:r>
      </w:ins>
      <w:ins w:id="834" w:author="Marquordt" w:date="2022-04-27T09:56:00Z">
        <w:r>
          <w:fldChar w:fldCharType="separate"/>
        </w:r>
      </w:ins>
      <w:ins w:id="835" w:author="Marquordt" w:date="2022-04-27T17:26:00Z">
        <w:r w:rsidR="00E70F48">
          <w:t>[31]</w:t>
        </w:r>
      </w:ins>
      <w:ins w:id="836" w:author="Marquordt" w:date="2022-04-27T09:56:00Z">
        <w:r>
          <w:fldChar w:fldCharType="end"/>
        </w:r>
        <w:r w:rsidRPr="008C26FA">
          <w:t xml:space="preserve">, clause </w:t>
        </w:r>
      </w:ins>
      <w:ins w:id="837" w:author="Marquordt" w:date="2022-04-27T09:57:00Z">
        <w:r>
          <w:t>4</w:t>
        </w:r>
      </w:ins>
      <w:ins w:id="838" w:author="Marquordt" w:date="2022-04-27T09:56:00Z">
        <w:r>
          <w:t>.</w:t>
        </w:r>
      </w:ins>
      <w:ins w:id="839" w:author="Marquordt" w:date="2022-04-27T09:57:00Z">
        <w:r>
          <w:t>3</w:t>
        </w:r>
      </w:ins>
      <w:ins w:id="840" w:author="Marquordt" w:date="2022-04-27T09:56:00Z">
        <w:r>
          <w:t>.</w:t>
        </w:r>
      </w:ins>
      <w:ins w:id="841" w:author="Marquordt" w:date="2022-04-27T09:57:00Z">
        <w:r>
          <w:t>2</w:t>
        </w:r>
      </w:ins>
      <w:ins w:id="842" w:author="Marquordt" w:date="2022-04-27T09:56:00Z">
        <w:r>
          <w:t>.4</w:t>
        </w:r>
        <w:r w:rsidRPr="008C26FA">
          <w:t>.</w:t>
        </w:r>
      </w:ins>
    </w:p>
    <w:p w14:paraId="15DFC7A9" w14:textId="6F59AA1E" w:rsidR="00ED5C69" w:rsidRPr="002F1418" w:rsidRDefault="00ED5C69" w:rsidP="00ED5C69">
      <w:pPr>
        <w:overflowPunct/>
        <w:spacing w:after="120"/>
        <w:ind w:left="567" w:hanging="567"/>
        <w:textAlignment w:val="auto"/>
        <w:rPr>
          <w:ins w:id="843" w:author="Marquordt" w:date="2022-04-27T09:16:00Z"/>
          <w:lang w:val="en-US" w:eastAsia="en-GB"/>
        </w:rPr>
      </w:pPr>
      <w:ins w:id="844" w:author="Marquordt" w:date="2022-04-27T09:16:00Z">
        <w:r w:rsidRPr="003068BA">
          <w:t>CR </w:t>
        </w:r>
        <w:r>
          <w:t>3</w:t>
        </w:r>
        <w:r w:rsidRPr="003068BA">
          <w:tab/>
        </w:r>
      </w:ins>
      <w:ins w:id="845" w:author="Marquordt" w:date="2022-04-27T12:54:00Z">
        <w:r w:rsidR="00A42223">
          <w:rPr>
            <w:lang w:val="en-US" w:eastAsia="en-GB"/>
          </w:rPr>
          <w:t>After call termination the ME shall have updated EF</w:t>
        </w:r>
        <w:r w:rsidR="00A42223" w:rsidRPr="00A42223">
          <w:rPr>
            <w:vertAlign w:val="subscript"/>
            <w:lang w:val="en-US" w:eastAsia="en-GB"/>
          </w:rPr>
          <w:t>LOCI</w:t>
        </w:r>
      </w:ins>
    </w:p>
    <w:p w14:paraId="44FB4A4D" w14:textId="77777777" w:rsidR="00ED5C69" w:rsidRPr="003068BA" w:rsidRDefault="00ED5C69" w:rsidP="00ED5C69">
      <w:pPr>
        <w:pStyle w:val="B20"/>
        <w:spacing w:after="120"/>
        <w:rPr>
          <w:ins w:id="846" w:author="Marquordt" w:date="2022-04-27T09:16:00Z"/>
        </w:rPr>
      </w:pPr>
      <w:ins w:id="847" w:author="Marquordt" w:date="2022-04-27T09:16:00Z">
        <w:r w:rsidRPr="003068BA">
          <w:t>Reference:</w:t>
        </w:r>
      </w:ins>
    </w:p>
    <w:p w14:paraId="775E56BE" w14:textId="6E88A699" w:rsidR="00ED5C69" w:rsidRDefault="00ED5C69" w:rsidP="009745B3">
      <w:pPr>
        <w:pStyle w:val="B20"/>
        <w:rPr>
          <w:ins w:id="848" w:author="Marquordt" w:date="2022-04-27T16:47:00Z"/>
        </w:rPr>
      </w:pPr>
      <w:ins w:id="849" w:author="Marquordt" w:date="2022-04-27T09:16:00Z">
        <w:r w:rsidRPr="003068BA">
          <w:t>-</w:t>
        </w:r>
        <w:r w:rsidRPr="003068BA">
          <w:tab/>
        </w:r>
        <w:r>
          <w:t>ETSI </w:t>
        </w:r>
        <w:r w:rsidRPr="003068BA">
          <w:t>TS 1</w:t>
        </w:r>
        <w:r>
          <w:t>02 22</w:t>
        </w:r>
        <w:r w:rsidRPr="003068BA">
          <w:t>1 </w:t>
        </w:r>
        <w:r>
          <w:fldChar w:fldCharType="begin"/>
        </w:r>
        <w:r>
          <w:instrText xml:space="preserve"> REF _Ref72225733 \r \h </w:instrText>
        </w:r>
      </w:ins>
      <w:ins w:id="850" w:author="Marquordt" w:date="2022-04-27T09:16:00Z">
        <w:r>
          <w:fldChar w:fldCharType="separate"/>
        </w:r>
      </w:ins>
      <w:ins w:id="851" w:author="Marquordt" w:date="2022-04-27T17:26:00Z">
        <w:r w:rsidR="00E70F48">
          <w:t>[28]</w:t>
        </w:r>
      </w:ins>
      <w:ins w:id="852" w:author="Marquordt" w:date="2022-04-27T09:16:00Z">
        <w:r>
          <w:fldChar w:fldCharType="end"/>
        </w:r>
        <w:r w:rsidRPr="008C26FA">
          <w:t xml:space="preserve">, clause </w:t>
        </w:r>
        <w:r>
          <w:t>14</w:t>
        </w:r>
        <w:r w:rsidRPr="008C26FA">
          <w:t>.</w:t>
        </w:r>
        <w:r>
          <w:t>1</w:t>
        </w:r>
        <w:r w:rsidRPr="008C26FA">
          <w:t>.</w:t>
        </w:r>
      </w:ins>
      <w:ins w:id="853" w:author="Marquordt" w:date="2022-04-27T12:54:00Z">
        <w:r w:rsidR="00A42223">
          <w:t>2</w:t>
        </w:r>
      </w:ins>
      <w:ins w:id="854" w:author="Marquordt" w:date="2022-04-27T09:16:00Z">
        <w:r>
          <w:t>;</w:t>
        </w:r>
      </w:ins>
    </w:p>
    <w:p w14:paraId="34867791" w14:textId="4F6A005B" w:rsidR="009745B3" w:rsidRPr="002F1418" w:rsidRDefault="009745B3" w:rsidP="009745B3">
      <w:pPr>
        <w:overflowPunct/>
        <w:spacing w:after="120"/>
        <w:ind w:left="567" w:hanging="567"/>
        <w:textAlignment w:val="auto"/>
        <w:rPr>
          <w:ins w:id="855" w:author="Marquordt" w:date="2022-04-27T16:47:00Z"/>
          <w:lang w:val="en-US" w:eastAsia="en-GB"/>
        </w:rPr>
      </w:pPr>
      <w:ins w:id="856" w:author="Marquordt" w:date="2022-04-27T16:47:00Z">
        <w:r w:rsidRPr="003068BA">
          <w:t>CR </w:t>
        </w:r>
        <w:r>
          <w:t>4</w:t>
        </w:r>
        <w:r w:rsidRPr="003068BA">
          <w:tab/>
        </w:r>
        <w:r>
          <w:t xml:space="preserve">The </w:t>
        </w:r>
        <w:r>
          <w:rPr>
            <w:lang w:val="en-US" w:eastAsia="en-GB"/>
          </w:rPr>
          <w:t xml:space="preserve">Updating of </w:t>
        </w:r>
      </w:ins>
      <w:ins w:id="857" w:author="Marquordt" w:date="2022-04-27T16:50:00Z">
        <w:r w:rsidR="00E70F48">
          <w:rPr>
            <w:lang w:val="en-US" w:eastAsia="en-GB"/>
          </w:rPr>
          <w:t>EF</w:t>
        </w:r>
        <w:r w:rsidR="00E70F48" w:rsidRPr="00A42223">
          <w:rPr>
            <w:vertAlign w:val="subscript"/>
            <w:lang w:val="en-US" w:eastAsia="en-GB"/>
          </w:rPr>
          <w:t>LOCI</w:t>
        </w:r>
      </w:ins>
      <w:ins w:id="858" w:author="Marquordt" w:date="2022-04-27T16:47:00Z">
        <w:r>
          <w:rPr>
            <w:lang w:val="en-US" w:eastAsia="en-GB"/>
          </w:rPr>
          <w:t xml:space="preserve"> is performed as defined in </w:t>
        </w:r>
        <w:r>
          <w:t>ETSI </w:t>
        </w:r>
        <w:r w:rsidRPr="003068BA">
          <w:t>TS 1</w:t>
        </w:r>
        <w:r>
          <w:t>02 22</w:t>
        </w:r>
        <w:r w:rsidRPr="003068BA">
          <w:t>1 </w:t>
        </w:r>
        <w:r>
          <w:fldChar w:fldCharType="begin"/>
        </w:r>
        <w:r>
          <w:instrText xml:space="preserve"> REF _Ref72225733 \r \h </w:instrText>
        </w:r>
      </w:ins>
      <w:ins w:id="859" w:author="Marquordt" w:date="2022-04-27T16:47:00Z">
        <w:r>
          <w:fldChar w:fldCharType="separate"/>
        </w:r>
      </w:ins>
      <w:ins w:id="860" w:author="Marquordt" w:date="2022-04-27T17:26:00Z">
        <w:r w:rsidR="00E70F48">
          <w:t>[28]</w:t>
        </w:r>
      </w:ins>
      <w:ins w:id="861" w:author="Marquordt" w:date="2022-04-27T16:47:00Z">
        <w:r>
          <w:fldChar w:fldCharType="end"/>
        </w:r>
        <w:r w:rsidRPr="008C26FA">
          <w:t xml:space="preserve">, clause </w:t>
        </w:r>
        <w:r>
          <w:t>14</w:t>
        </w:r>
        <w:r w:rsidRPr="008C26FA">
          <w:t>.</w:t>
        </w:r>
        <w:r>
          <w:t>1</w:t>
        </w:r>
        <w:r w:rsidRPr="008C26FA">
          <w:t>.</w:t>
        </w:r>
      </w:ins>
      <w:ins w:id="862" w:author="Marquordt" w:date="2022-04-27T16:48:00Z">
        <w:r w:rsidR="00E70F48">
          <w:t>2</w:t>
        </w:r>
      </w:ins>
    </w:p>
    <w:p w14:paraId="25A5C4A7" w14:textId="77777777" w:rsidR="009745B3" w:rsidRPr="003068BA" w:rsidRDefault="009745B3" w:rsidP="009745B3">
      <w:pPr>
        <w:pStyle w:val="B20"/>
        <w:spacing w:after="120"/>
        <w:rPr>
          <w:ins w:id="863" w:author="Marquordt" w:date="2022-04-27T16:47:00Z"/>
        </w:rPr>
      </w:pPr>
      <w:ins w:id="864" w:author="Marquordt" w:date="2022-04-27T16:47:00Z">
        <w:r w:rsidRPr="003068BA">
          <w:t>Reference:</w:t>
        </w:r>
      </w:ins>
    </w:p>
    <w:p w14:paraId="6375FF60" w14:textId="7FD1E551" w:rsidR="009745B3" w:rsidRPr="008C26FA" w:rsidRDefault="009745B3" w:rsidP="009745B3">
      <w:pPr>
        <w:pStyle w:val="B20"/>
        <w:spacing w:after="120"/>
        <w:rPr>
          <w:ins w:id="865" w:author="Marquordt" w:date="2022-04-27T16:47:00Z"/>
        </w:rPr>
      </w:pPr>
      <w:ins w:id="866" w:author="Marquordt" w:date="2022-04-27T16:47:00Z">
        <w:r w:rsidRPr="003068BA">
          <w:t>-</w:t>
        </w:r>
        <w:r w:rsidRPr="003068BA">
          <w:tab/>
        </w:r>
        <w:r>
          <w:t>ETSI </w:t>
        </w:r>
        <w:r w:rsidRPr="003068BA">
          <w:t>TS 1</w:t>
        </w:r>
        <w:r>
          <w:t>02 22</w:t>
        </w:r>
        <w:r w:rsidRPr="003068BA">
          <w:t>1 </w:t>
        </w:r>
        <w:r>
          <w:fldChar w:fldCharType="begin"/>
        </w:r>
        <w:r>
          <w:instrText xml:space="preserve"> REF _Ref72225733 \r \h </w:instrText>
        </w:r>
      </w:ins>
      <w:ins w:id="867" w:author="Marquordt" w:date="2022-04-27T16:47:00Z">
        <w:r>
          <w:fldChar w:fldCharType="separate"/>
        </w:r>
      </w:ins>
      <w:ins w:id="868" w:author="Marquordt" w:date="2022-04-27T17:26:00Z">
        <w:r w:rsidR="00E70F48">
          <w:t>[28]</w:t>
        </w:r>
      </w:ins>
      <w:ins w:id="869" w:author="Marquordt" w:date="2022-04-27T16:47:00Z">
        <w:r>
          <w:fldChar w:fldCharType="end"/>
        </w:r>
        <w:r w:rsidRPr="008C26FA">
          <w:t xml:space="preserve">, clause </w:t>
        </w:r>
        <w:r>
          <w:t>14</w:t>
        </w:r>
        <w:r w:rsidRPr="008C26FA">
          <w:t>.</w:t>
        </w:r>
        <w:r>
          <w:t>1</w:t>
        </w:r>
        <w:r w:rsidRPr="008C26FA">
          <w:t>.</w:t>
        </w:r>
      </w:ins>
      <w:ins w:id="870" w:author="Marquordt" w:date="2022-04-27T16:48:00Z">
        <w:r w:rsidR="00E70F48">
          <w:t>2</w:t>
        </w:r>
      </w:ins>
      <w:ins w:id="871" w:author="Marquordt" w:date="2022-04-27T16:47:00Z">
        <w:r>
          <w:t>;</w:t>
        </w:r>
      </w:ins>
    </w:p>
    <w:p w14:paraId="7932B101" w14:textId="0F482FFA" w:rsidR="00ED5C69" w:rsidRPr="003068BA" w:rsidRDefault="00ED5C69" w:rsidP="00ED5C69">
      <w:pPr>
        <w:pStyle w:val="Heading4"/>
        <w:rPr>
          <w:ins w:id="872" w:author="Marquordt" w:date="2022-04-27T09:16:00Z"/>
          <w:rFonts w:cs="Arial"/>
          <w:szCs w:val="24"/>
          <w:lang w:eastAsia="en-GB"/>
        </w:rPr>
      </w:pPr>
      <w:bookmarkStart w:id="873" w:name="_Toc103688362"/>
      <w:ins w:id="874" w:author="Marquordt" w:date="2022-04-27T09:16:00Z">
        <w:r w:rsidRPr="008C26FA">
          <w:rPr>
            <w:lang w:eastAsia="en-GB"/>
          </w:rPr>
          <w:t>5.1.</w:t>
        </w:r>
      </w:ins>
      <w:ins w:id="875" w:author="Marquordt" w:date="2022-04-27T12:57:00Z">
        <w:r w:rsidR="008339CF">
          <w:rPr>
            <w:lang w:eastAsia="en-GB"/>
          </w:rPr>
          <w:t>5</w:t>
        </w:r>
      </w:ins>
      <w:ins w:id="876" w:author="Marquordt" w:date="2022-04-27T09:16:00Z">
        <w:r w:rsidRPr="008C26FA">
          <w:rPr>
            <w:lang w:eastAsia="en-GB"/>
          </w:rPr>
          <w:t>.3</w:t>
        </w:r>
        <w:r w:rsidRPr="008C26FA">
          <w:rPr>
            <w:lang w:eastAsia="en-GB"/>
          </w:rPr>
          <w:tab/>
        </w:r>
        <w:r w:rsidRPr="003068BA">
          <w:rPr>
            <w:rFonts w:cs="Arial"/>
            <w:szCs w:val="24"/>
            <w:lang w:eastAsia="en-GB"/>
          </w:rPr>
          <w:t>Method of test</w:t>
        </w:r>
        <w:bookmarkEnd w:id="873"/>
      </w:ins>
    </w:p>
    <w:p w14:paraId="28BD687A" w14:textId="7752798F" w:rsidR="00ED5C69" w:rsidRPr="003068BA" w:rsidRDefault="00ED5C69" w:rsidP="00ED5C69">
      <w:pPr>
        <w:pStyle w:val="Heading5"/>
        <w:rPr>
          <w:ins w:id="877" w:author="Marquordt" w:date="2022-04-27T09:16:00Z"/>
          <w:lang w:eastAsia="en-GB"/>
        </w:rPr>
      </w:pPr>
      <w:bookmarkStart w:id="878" w:name="_Toc103688363"/>
      <w:ins w:id="879" w:author="Marquordt" w:date="2022-04-27T09:16:00Z">
        <w:r w:rsidRPr="003068BA">
          <w:rPr>
            <w:lang w:eastAsia="en-GB"/>
          </w:rPr>
          <w:t>5.1.</w:t>
        </w:r>
      </w:ins>
      <w:ins w:id="880" w:author="Marquordt" w:date="2022-04-27T12:57:00Z">
        <w:r w:rsidR="008339CF">
          <w:rPr>
            <w:lang w:eastAsia="en-GB"/>
          </w:rPr>
          <w:t>5</w:t>
        </w:r>
      </w:ins>
      <w:ins w:id="881" w:author="Marquordt" w:date="2022-04-27T09:16:00Z">
        <w:r w:rsidRPr="003068BA">
          <w:rPr>
            <w:lang w:eastAsia="en-GB"/>
          </w:rPr>
          <w:t>.3.1</w:t>
        </w:r>
        <w:r w:rsidRPr="003068BA">
          <w:rPr>
            <w:lang w:eastAsia="en-GB"/>
          </w:rPr>
          <w:tab/>
          <w:t>Initial conditions</w:t>
        </w:r>
        <w:bookmarkEnd w:id="878"/>
      </w:ins>
    </w:p>
    <w:p w14:paraId="6094707A" w14:textId="5F85C419" w:rsidR="008339CF" w:rsidRDefault="008339CF" w:rsidP="008339CF">
      <w:pPr>
        <w:overflowPunct/>
        <w:spacing w:after="0"/>
        <w:textAlignment w:val="auto"/>
        <w:rPr>
          <w:ins w:id="882" w:author="Marquordt" w:date="2022-04-27T13:02:00Z"/>
          <w:lang w:val="en-US" w:eastAsia="en-GB"/>
        </w:rPr>
      </w:pPr>
      <w:ins w:id="883" w:author="Marquordt" w:date="2022-04-27T13:01:00Z">
        <w:r w:rsidRPr="008339CF">
          <w:rPr>
            <w:lang w:val="en-US" w:eastAsia="en-GB"/>
          </w:rPr>
          <w:t xml:space="preserve">Ensure that the UE </w:t>
        </w:r>
      </w:ins>
      <w:ins w:id="884" w:author="Marquordt" w:date="2022-04-27T13:02:00Z">
        <w:r>
          <w:rPr>
            <w:lang w:val="en-US" w:eastAsia="en-GB"/>
          </w:rPr>
          <w:t xml:space="preserve">has </w:t>
        </w:r>
      </w:ins>
      <w:ins w:id="885" w:author="Marquordt" w:date="2022-04-27T12:56:00Z">
        <w:r>
          <w:rPr>
            <w:lang w:val="en-US" w:eastAsia="en-GB"/>
          </w:rPr>
          <w:t xml:space="preserve">been operated with a USIM containing </w:t>
        </w:r>
      </w:ins>
      <w:ins w:id="886" w:author="Marquordt" w:date="2022-04-27T13:13:00Z">
        <w:r>
          <w:rPr>
            <w:lang w:val="en-US" w:eastAsia="en-GB"/>
          </w:rPr>
          <w:t>a</w:t>
        </w:r>
      </w:ins>
      <w:ins w:id="887" w:author="Marquordt" w:date="2022-04-27T13:18:00Z">
        <w:r>
          <w:rPr>
            <w:lang w:val="en-US" w:eastAsia="en-GB"/>
          </w:rPr>
          <w:t>n</w:t>
        </w:r>
      </w:ins>
      <w:ins w:id="888" w:author="Marquordt" w:date="2022-04-27T13:12:00Z">
        <w:r>
          <w:rPr>
            <w:lang w:val="en-US" w:eastAsia="en-GB"/>
          </w:rPr>
          <w:t xml:space="preserve"> </w:t>
        </w:r>
      </w:ins>
      <w:ins w:id="889" w:author="Marquordt" w:date="2022-04-27T12:56:00Z">
        <w:r>
          <w:rPr>
            <w:lang w:val="en-US" w:eastAsia="en-GB"/>
          </w:rPr>
          <w:t xml:space="preserve">IMSI </w:t>
        </w:r>
      </w:ins>
      <w:ins w:id="890" w:author="Marquordt" w:date="2022-04-27T13:14:00Z">
        <w:r>
          <w:rPr>
            <w:lang w:val="en-US" w:eastAsia="en-GB"/>
          </w:rPr>
          <w:t xml:space="preserve">with a logical value </w:t>
        </w:r>
      </w:ins>
      <w:ins w:id="891" w:author="Marquordt" w:date="2022-04-27T12:56:00Z">
        <w:r>
          <w:rPr>
            <w:lang w:val="en-US" w:eastAsia="en-GB"/>
          </w:rPr>
          <w:t>"246081357</w:t>
        </w:r>
      </w:ins>
      <w:ins w:id="892" w:author="Marquordt" w:date="2022-04-27T13:17:00Z">
        <w:r w:rsidRPr="008339CF">
          <w:rPr>
            <w:color w:val="FF0000"/>
            <w:lang w:val="en-US" w:eastAsia="en-GB"/>
          </w:rPr>
          <w:t>x</w:t>
        </w:r>
      </w:ins>
      <w:ins w:id="893" w:author="Marquordt" w:date="2022-04-27T12:56:00Z">
        <w:r>
          <w:rPr>
            <w:lang w:val="en-US" w:eastAsia="en-GB"/>
          </w:rPr>
          <w:t>"</w:t>
        </w:r>
      </w:ins>
      <w:ins w:id="894" w:author="Marquordt" w:date="2022-04-27T13:18:00Z">
        <w:r>
          <w:rPr>
            <w:lang w:val="en-US" w:eastAsia="en-GB"/>
          </w:rPr>
          <w:t xml:space="preserve"> (</w:t>
        </w:r>
        <w:r w:rsidRPr="003068BA">
          <w:rPr>
            <w:i/>
          </w:rPr>
          <w:t>D</w:t>
        </w:r>
        <w:r w:rsidRPr="003068BA">
          <w:t>:</w:t>
        </w:r>
      </w:ins>
      <w:ins w:id="895" w:author="Marquordt" w:date="2022-04-27T13:19:00Z">
        <w:r>
          <w:t> </w:t>
        </w:r>
      </w:ins>
      <w:ins w:id="896" w:author="Marquordt" w:date="2022-04-27T13:18:00Z">
        <w:r w:rsidRPr="003068BA">
          <w:t>x</w:t>
        </w:r>
      </w:ins>
      <w:ins w:id="897" w:author="Marquordt" w:date="2022-04-27T13:19:00Z">
        <w:r>
          <w:rPr>
            <w:rStyle w:val="mi"/>
            <w:rFonts w:ascii="MathJax_Math-italic" w:hAnsi="MathJax_Math-italic" w:hint="eastAsia"/>
            <w:color w:val="414152"/>
            <w:bdr w:val="none" w:sz="0" w:space="0" w:color="auto" w:frame="1"/>
            <w:shd w:val="clear" w:color="auto" w:fill="FFFFFF"/>
          </w:rPr>
          <w:t> </w:t>
        </w:r>
      </w:ins>
      <w:ins w:id="898" w:author="Marquordt" w:date="2022-04-27T13:18:00Z">
        <w:r w:rsidRPr="003068BA">
          <w:rPr>
            <w:rStyle w:val="mo"/>
            <w:rFonts w:ascii="MathJax_Main" w:hAnsi="MathJax_Main"/>
            <w:color w:val="414152"/>
            <w:bdr w:val="none" w:sz="0" w:space="0" w:color="auto" w:frame="1"/>
            <w:shd w:val="clear" w:color="auto" w:fill="FFFFFF"/>
          </w:rPr>
          <w:t>∈</w:t>
        </w:r>
      </w:ins>
      <w:ins w:id="899" w:author="Marquordt" w:date="2022-04-27T13:19:00Z">
        <w:r>
          <w:t> </w:t>
        </w:r>
      </w:ins>
      <w:ins w:id="900" w:author="Marquordt" w:date="2022-04-27T13:18:00Z">
        <w:r w:rsidRPr="003068BA">
          <w:t>{0x0;</w:t>
        </w:r>
      </w:ins>
      <w:ins w:id="901" w:author="Marquordt" w:date="2022-04-27T13:19:00Z">
        <w:r>
          <w:t> </w:t>
        </w:r>
      </w:ins>
      <w:ins w:id="902" w:author="Marquordt" w:date="2022-04-27T13:18:00Z">
        <w:r w:rsidRPr="003068BA">
          <w:t>…;</w:t>
        </w:r>
      </w:ins>
      <w:ins w:id="903" w:author="Marquordt" w:date="2022-04-27T13:19:00Z">
        <w:r>
          <w:t> </w:t>
        </w:r>
      </w:ins>
      <w:ins w:id="904" w:author="Marquordt" w:date="2022-04-27T13:18:00Z">
        <w:r w:rsidRPr="003068BA">
          <w:t>0x9,</w:t>
        </w:r>
      </w:ins>
      <w:ins w:id="905" w:author="Marquordt" w:date="2022-04-27T13:19:00Z">
        <w:r>
          <w:t> </w:t>
        </w:r>
      </w:ins>
      <w:ins w:id="906" w:author="Marquordt" w:date="2022-04-27T13:18:00Z">
        <w:r w:rsidRPr="003068BA">
          <w:t>0xF}</w:t>
        </w:r>
        <w:r>
          <w:t>)</w:t>
        </w:r>
      </w:ins>
      <w:ins w:id="907" w:author="Marquordt" w:date="2022-04-27T12:56:00Z">
        <w:r>
          <w:rPr>
            <w:lang w:val="en-US" w:eastAsia="en-GB"/>
          </w:rPr>
          <w:t>.</w:t>
        </w:r>
      </w:ins>
    </w:p>
    <w:p w14:paraId="3C613DEC" w14:textId="07C4197C" w:rsidR="008339CF" w:rsidRDefault="008339CF" w:rsidP="008339CF">
      <w:pPr>
        <w:pStyle w:val="NO"/>
        <w:rPr>
          <w:ins w:id="908" w:author="Marquordt" w:date="2022-04-27T13:03:00Z"/>
          <w:lang w:val="en-US" w:eastAsia="en-GB"/>
        </w:rPr>
      </w:pPr>
      <w:ins w:id="909" w:author="Marquordt" w:date="2022-04-27T13:02:00Z">
        <w:r>
          <w:rPr>
            <w:lang w:val="en-US" w:eastAsia="en-GB"/>
          </w:rPr>
          <w:t>NOTE:</w:t>
        </w:r>
        <w:r>
          <w:rPr>
            <w:lang w:val="en-US" w:eastAsia="en-GB"/>
          </w:rPr>
          <w:tab/>
        </w:r>
      </w:ins>
      <w:ins w:id="910" w:author="Marquordt" w:date="2022-04-27T12:56:00Z">
        <w:r>
          <w:rPr>
            <w:lang w:val="en-US" w:eastAsia="en-GB"/>
          </w:rPr>
          <w:t>This may be</w:t>
        </w:r>
      </w:ins>
      <w:ins w:id="911" w:author="Marquordt" w:date="2022-04-27T13:02:00Z">
        <w:r>
          <w:rPr>
            <w:lang w:val="en-US" w:eastAsia="en-GB"/>
          </w:rPr>
          <w:t xml:space="preserve"> </w:t>
        </w:r>
      </w:ins>
      <w:ins w:id="912" w:author="Marquordt" w:date="2022-04-27T12:56:00Z">
        <w:r>
          <w:rPr>
            <w:lang w:val="en-US" w:eastAsia="en-GB"/>
          </w:rPr>
          <w:t>achieved by executing the previous test (5.1.4) prior to this test.</w:t>
        </w:r>
      </w:ins>
    </w:p>
    <w:p w14:paraId="055DE691" w14:textId="5A0BE508" w:rsidR="00ED5C69" w:rsidRPr="008C26FA" w:rsidRDefault="00ED5C69" w:rsidP="00ED5C69">
      <w:pPr>
        <w:rPr>
          <w:ins w:id="913" w:author="Marquordt" w:date="2022-04-27T09:16:00Z"/>
          <w:lang w:eastAsia="en-GB"/>
        </w:rPr>
      </w:pPr>
      <w:ins w:id="914" w:author="Marquordt" w:date="2022-04-27T09:16:00Z">
        <w:r w:rsidRPr="003068BA">
          <w:rPr>
            <w:lang w:eastAsia="en-GB"/>
          </w:rPr>
          <w:t xml:space="preserve">The values of the </w:t>
        </w:r>
        <w:r>
          <w:rPr>
            <w:lang w:eastAsia="en-GB"/>
          </w:rPr>
          <w:t>d</w:t>
        </w:r>
        <w:r w:rsidRPr="003068BA">
          <w:rPr>
            <w:lang w:eastAsia="en-GB"/>
          </w:rPr>
          <w:t xml:space="preserve">efault UICC as defined in </w:t>
        </w:r>
        <w:r w:rsidRPr="008C26FA">
          <w:rPr>
            <w:lang w:eastAsia="en-GB"/>
          </w:rPr>
          <w:fldChar w:fldCharType="begin"/>
        </w:r>
        <w:r w:rsidRPr="003068BA">
          <w:rPr>
            <w:lang w:eastAsia="en-GB"/>
          </w:rPr>
          <w:instrText xml:space="preserve"> REF _Ref62645896 \r \h </w:instrText>
        </w:r>
      </w:ins>
      <w:r w:rsidRPr="008C26FA">
        <w:rPr>
          <w:lang w:eastAsia="en-GB"/>
        </w:rPr>
      </w:r>
      <w:ins w:id="915" w:author="Marquordt" w:date="2022-04-27T09:16:00Z">
        <w:r w:rsidRPr="008C26FA">
          <w:rPr>
            <w:lang w:eastAsia="en-GB"/>
          </w:rPr>
          <w:fldChar w:fldCharType="separate"/>
        </w:r>
      </w:ins>
      <w:ins w:id="916" w:author="Marquordt" w:date="2022-04-27T17:26:00Z">
        <w:r w:rsidR="00E70F48">
          <w:rPr>
            <w:lang w:eastAsia="en-GB"/>
          </w:rPr>
          <w:t>[2]</w:t>
        </w:r>
      </w:ins>
      <w:ins w:id="917" w:author="Marquordt" w:date="2022-04-27T09:16:00Z">
        <w:r w:rsidRPr="008C26FA">
          <w:rPr>
            <w:lang w:eastAsia="en-GB"/>
          </w:rPr>
          <w:fldChar w:fldCharType="end"/>
        </w:r>
        <w:r w:rsidRPr="008C26FA">
          <w:rPr>
            <w:lang w:eastAsia="en-GB"/>
          </w:rPr>
          <w:t xml:space="preserve"> clause 4.</w:t>
        </w:r>
      </w:ins>
      <w:ins w:id="918" w:author="Marquordt" w:date="2022-04-27T13:04:00Z">
        <w:r w:rsidR="008339CF">
          <w:rPr>
            <w:lang w:eastAsia="en-GB"/>
          </w:rPr>
          <w:t>1</w:t>
        </w:r>
      </w:ins>
      <w:ins w:id="919" w:author="Marquordt" w:date="2022-04-27T09:16:00Z">
        <w:r w:rsidRPr="008C26FA">
          <w:rPr>
            <w:lang w:eastAsia="en-GB"/>
          </w:rPr>
          <w:t xml:space="preserve"> are used with the following exception:</w:t>
        </w:r>
      </w:ins>
    </w:p>
    <w:p w14:paraId="7E62FEC5" w14:textId="77777777" w:rsidR="00ED5C69" w:rsidRPr="003068BA" w:rsidRDefault="00ED5C69" w:rsidP="00ED5C69">
      <w:pPr>
        <w:keepNext/>
        <w:keepLines/>
        <w:spacing w:after="120"/>
        <w:rPr>
          <w:ins w:id="920" w:author="Marquordt" w:date="2022-04-27T09:16:00Z"/>
          <w:rFonts w:eastAsia="TimesNewRoman"/>
          <w:b/>
          <w:lang w:eastAsia="en-GB"/>
        </w:rPr>
      </w:pPr>
      <w:ins w:id="921" w:author="Marquordt" w:date="2022-04-27T09:16:00Z">
        <w:r w:rsidRPr="003068BA">
          <w:rPr>
            <w:rFonts w:eastAsia="TimesNewRoman"/>
            <w:b/>
            <w:lang w:eastAsia="en-GB"/>
          </w:rPr>
          <w:t>EF</w:t>
        </w:r>
        <w:r w:rsidRPr="003068BA">
          <w:rPr>
            <w:rFonts w:eastAsia="TimesNewRoman"/>
            <w:b/>
            <w:vertAlign w:val="subscript"/>
            <w:lang w:eastAsia="en-GB"/>
          </w:rPr>
          <w:t>IMSI</w:t>
        </w:r>
      </w:ins>
    </w:p>
    <w:p w14:paraId="36D4D150" w14:textId="77777777" w:rsidR="00ED5C69" w:rsidRPr="003068BA" w:rsidRDefault="00ED5C69" w:rsidP="00ED5C69">
      <w:pPr>
        <w:pStyle w:val="NoSpaceNormal"/>
        <w:rPr>
          <w:ins w:id="922" w:author="Marquordt" w:date="2022-04-27T09:16:00Z"/>
        </w:rPr>
      </w:pPr>
      <w:ins w:id="923" w:author="Marquordt" w:date="2022-04-27T09:16:00Z">
        <w:r w:rsidRPr="003068BA">
          <w:tab/>
          <w:t>Logically:</w:t>
        </w:r>
      </w:ins>
    </w:p>
    <w:p w14:paraId="1D6ECCBF" w14:textId="7A15F35C" w:rsidR="00ED5C69" w:rsidRPr="003068BA" w:rsidRDefault="00ED5C69" w:rsidP="00ED5C69">
      <w:pPr>
        <w:rPr>
          <w:ins w:id="924" w:author="Marquordt" w:date="2022-04-27T09:16:00Z"/>
          <w:rFonts w:eastAsia="TimesNewRoman"/>
          <w:lang w:eastAsia="en-GB"/>
        </w:rPr>
      </w:pPr>
      <w:ins w:id="925" w:author="Marquordt" w:date="2022-04-27T09:16:00Z">
        <w:r w:rsidRPr="003068BA">
          <w:rPr>
            <w:rFonts w:eastAsia="TimesNewRoman"/>
            <w:lang w:eastAsia="en-GB"/>
          </w:rPr>
          <w:tab/>
        </w:r>
        <w:r w:rsidRPr="003068BA">
          <w:rPr>
            <w:rFonts w:eastAsia="TimesNewRoman"/>
            <w:lang w:eastAsia="en-GB"/>
          </w:rPr>
          <w:tab/>
          <w:t>246</w:t>
        </w:r>
        <w:r>
          <w:rPr>
            <w:rFonts w:eastAsia="TimesNewRoman"/>
            <w:lang w:eastAsia="en-GB"/>
          </w:rPr>
          <w:t>0</w:t>
        </w:r>
      </w:ins>
      <w:ins w:id="926" w:author="Marquordt" w:date="2022-04-27T13:06:00Z">
        <w:r w:rsidR="008339CF" w:rsidRPr="008339CF">
          <w:rPr>
            <w:rFonts w:eastAsia="TimesNewRoman"/>
            <w:lang w:eastAsia="en-GB"/>
          </w:rPr>
          <w:t>8111111111</w:t>
        </w:r>
      </w:ins>
      <w:ins w:id="927" w:author="Marquordt" w:date="2022-04-27T13:21:00Z">
        <w:r w:rsidR="009159ED" w:rsidRPr="009159ED">
          <w:rPr>
            <w:rFonts w:eastAsia="TimesNewRoman"/>
            <w:color w:val="FF0000"/>
            <w:lang w:eastAsia="en-GB"/>
          </w:rPr>
          <w:t>x</w:t>
        </w:r>
      </w:ins>
    </w:p>
    <w:p w14:paraId="3EB17754" w14:textId="77777777" w:rsidR="00ED5C69" w:rsidRDefault="00ED5C69" w:rsidP="00ED5C69">
      <w:pPr>
        <w:pStyle w:val="Normal6pt"/>
        <w:rPr>
          <w:ins w:id="928" w:author="Marquordt" w:date="2022-04-27T09:16:00Z"/>
        </w:rPr>
      </w:pPr>
      <w:ins w:id="929" w:author="Marquordt" w:date="2022-04-27T09:16:00Z">
        <w:r w:rsidRPr="003068BA">
          <w:tab/>
          <w:t>Coding:</w:t>
        </w:r>
      </w:ins>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ED5C69" w14:paraId="482FE559" w14:textId="77777777" w:rsidTr="00A17C68">
        <w:trPr>
          <w:cnfStyle w:val="100000000000" w:firstRow="1" w:lastRow="0" w:firstColumn="0" w:lastColumn="0" w:oddVBand="0" w:evenVBand="0" w:oddHBand="0" w:evenHBand="0" w:firstRowFirstColumn="0" w:firstRowLastColumn="0" w:lastRowFirstColumn="0" w:lastRowLastColumn="0"/>
          <w:trHeight w:val="57"/>
          <w:ins w:id="930" w:author="Marquordt" w:date="2022-04-27T09:16: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93BB758" w14:textId="77777777" w:rsidR="00ED5C69" w:rsidRPr="00AE2020" w:rsidRDefault="00ED5C69" w:rsidP="00A17C68">
            <w:pPr>
              <w:pStyle w:val="TAH"/>
              <w:jc w:val="left"/>
              <w:rPr>
                <w:ins w:id="931" w:author="Marquordt" w:date="2022-04-27T09:16:00Z"/>
                <w:rFonts w:eastAsia="TimesNewRoman"/>
                <w:b/>
              </w:rPr>
            </w:pPr>
            <w:ins w:id="932" w:author="Marquordt" w:date="2022-04-27T09:16:00Z">
              <w:r w:rsidRPr="00AE2020">
                <w:rPr>
                  <w:b/>
                </w:rPr>
                <w:t>Byte</w:t>
              </w:r>
            </w:ins>
          </w:p>
        </w:tc>
        <w:tc>
          <w:tcPr>
            <w:tcW w:w="680" w:type="dxa"/>
            <w:tcBorders>
              <w:top w:val="none" w:sz="0" w:space="0" w:color="auto"/>
              <w:left w:val="none" w:sz="0" w:space="0" w:color="auto"/>
              <w:bottom w:val="none" w:sz="0" w:space="0" w:color="auto"/>
              <w:right w:val="none" w:sz="0" w:space="0" w:color="auto"/>
            </w:tcBorders>
          </w:tcPr>
          <w:p w14:paraId="42F57F0A" w14:textId="77777777" w:rsidR="00ED5C69" w:rsidRPr="00AE2020" w:rsidRDefault="00ED5C69" w:rsidP="00A17C68">
            <w:pPr>
              <w:pStyle w:val="TAH"/>
              <w:cnfStyle w:val="100000000000" w:firstRow="1" w:lastRow="0" w:firstColumn="0" w:lastColumn="0" w:oddVBand="0" w:evenVBand="0" w:oddHBand="0" w:evenHBand="0" w:firstRowFirstColumn="0" w:firstRowLastColumn="0" w:lastRowFirstColumn="0" w:lastRowLastColumn="0"/>
              <w:rPr>
                <w:ins w:id="933" w:author="Marquordt" w:date="2022-04-27T09:16:00Z"/>
                <w:b/>
              </w:rPr>
            </w:pPr>
            <w:ins w:id="934" w:author="Marquordt" w:date="2022-04-27T09:16:00Z">
              <w:r w:rsidRPr="00AE2020">
                <w:rPr>
                  <w:b/>
                </w:rPr>
                <w:t>B1</w:t>
              </w:r>
            </w:ins>
          </w:p>
        </w:tc>
        <w:tc>
          <w:tcPr>
            <w:tcW w:w="680" w:type="dxa"/>
            <w:tcBorders>
              <w:top w:val="none" w:sz="0" w:space="0" w:color="auto"/>
              <w:left w:val="none" w:sz="0" w:space="0" w:color="auto"/>
              <w:bottom w:val="none" w:sz="0" w:space="0" w:color="auto"/>
              <w:right w:val="none" w:sz="0" w:space="0" w:color="auto"/>
            </w:tcBorders>
          </w:tcPr>
          <w:p w14:paraId="5F1774D4" w14:textId="77777777" w:rsidR="00ED5C69" w:rsidRPr="00AE2020" w:rsidRDefault="00ED5C69" w:rsidP="00A17C68">
            <w:pPr>
              <w:pStyle w:val="TAH"/>
              <w:cnfStyle w:val="100000000000" w:firstRow="1" w:lastRow="0" w:firstColumn="0" w:lastColumn="0" w:oddVBand="0" w:evenVBand="0" w:oddHBand="0" w:evenHBand="0" w:firstRowFirstColumn="0" w:firstRowLastColumn="0" w:lastRowFirstColumn="0" w:lastRowLastColumn="0"/>
              <w:rPr>
                <w:ins w:id="935" w:author="Marquordt" w:date="2022-04-27T09:16:00Z"/>
                <w:b/>
              </w:rPr>
            </w:pPr>
            <w:ins w:id="936" w:author="Marquordt" w:date="2022-04-27T09:16:00Z">
              <w:r w:rsidRPr="00AE2020">
                <w:rPr>
                  <w:b/>
                </w:rPr>
                <w:t>B2</w:t>
              </w:r>
            </w:ins>
          </w:p>
        </w:tc>
        <w:tc>
          <w:tcPr>
            <w:tcW w:w="680" w:type="dxa"/>
            <w:tcBorders>
              <w:top w:val="none" w:sz="0" w:space="0" w:color="auto"/>
              <w:left w:val="none" w:sz="0" w:space="0" w:color="auto"/>
              <w:bottom w:val="none" w:sz="0" w:space="0" w:color="auto"/>
              <w:right w:val="none" w:sz="0" w:space="0" w:color="auto"/>
            </w:tcBorders>
          </w:tcPr>
          <w:p w14:paraId="21E9CCD3" w14:textId="77777777" w:rsidR="00ED5C69" w:rsidRPr="00AE2020" w:rsidRDefault="00ED5C69" w:rsidP="00A17C68">
            <w:pPr>
              <w:pStyle w:val="TAH"/>
              <w:cnfStyle w:val="100000000000" w:firstRow="1" w:lastRow="0" w:firstColumn="0" w:lastColumn="0" w:oddVBand="0" w:evenVBand="0" w:oddHBand="0" w:evenHBand="0" w:firstRowFirstColumn="0" w:firstRowLastColumn="0" w:lastRowFirstColumn="0" w:lastRowLastColumn="0"/>
              <w:rPr>
                <w:ins w:id="937" w:author="Marquordt" w:date="2022-04-27T09:16:00Z"/>
                <w:b/>
              </w:rPr>
            </w:pPr>
            <w:ins w:id="938" w:author="Marquordt" w:date="2022-04-27T09:16:00Z">
              <w:r w:rsidRPr="00AE2020">
                <w:rPr>
                  <w:b/>
                </w:rPr>
                <w:t>B3</w:t>
              </w:r>
            </w:ins>
          </w:p>
        </w:tc>
        <w:tc>
          <w:tcPr>
            <w:tcW w:w="680" w:type="dxa"/>
            <w:tcBorders>
              <w:top w:val="none" w:sz="0" w:space="0" w:color="auto"/>
              <w:left w:val="none" w:sz="0" w:space="0" w:color="auto"/>
              <w:bottom w:val="none" w:sz="0" w:space="0" w:color="auto"/>
              <w:right w:val="none" w:sz="0" w:space="0" w:color="auto"/>
            </w:tcBorders>
          </w:tcPr>
          <w:p w14:paraId="21636C08" w14:textId="77777777" w:rsidR="00ED5C69" w:rsidRPr="00AE2020" w:rsidRDefault="00ED5C69" w:rsidP="00A17C68">
            <w:pPr>
              <w:pStyle w:val="TAH"/>
              <w:cnfStyle w:val="100000000000" w:firstRow="1" w:lastRow="0" w:firstColumn="0" w:lastColumn="0" w:oddVBand="0" w:evenVBand="0" w:oddHBand="0" w:evenHBand="0" w:firstRowFirstColumn="0" w:firstRowLastColumn="0" w:lastRowFirstColumn="0" w:lastRowLastColumn="0"/>
              <w:rPr>
                <w:ins w:id="939" w:author="Marquordt" w:date="2022-04-27T09:16:00Z"/>
                <w:b/>
              </w:rPr>
            </w:pPr>
            <w:ins w:id="940" w:author="Marquordt" w:date="2022-04-27T09:16:00Z">
              <w:r w:rsidRPr="00AE2020">
                <w:rPr>
                  <w:b/>
                </w:rPr>
                <w:t>B4</w:t>
              </w:r>
            </w:ins>
          </w:p>
        </w:tc>
        <w:tc>
          <w:tcPr>
            <w:tcW w:w="680" w:type="dxa"/>
            <w:tcBorders>
              <w:top w:val="none" w:sz="0" w:space="0" w:color="auto"/>
              <w:left w:val="none" w:sz="0" w:space="0" w:color="auto"/>
              <w:bottom w:val="none" w:sz="0" w:space="0" w:color="auto"/>
              <w:right w:val="none" w:sz="0" w:space="0" w:color="auto"/>
            </w:tcBorders>
          </w:tcPr>
          <w:p w14:paraId="7E343D47" w14:textId="77777777" w:rsidR="00ED5C69" w:rsidRPr="00AE2020" w:rsidRDefault="00ED5C69" w:rsidP="00A17C68">
            <w:pPr>
              <w:pStyle w:val="TAH"/>
              <w:cnfStyle w:val="100000000000" w:firstRow="1" w:lastRow="0" w:firstColumn="0" w:lastColumn="0" w:oddVBand="0" w:evenVBand="0" w:oddHBand="0" w:evenHBand="0" w:firstRowFirstColumn="0" w:firstRowLastColumn="0" w:lastRowFirstColumn="0" w:lastRowLastColumn="0"/>
              <w:rPr>
                <w:ins w:id="941" w:author="Marquordt" w:date="2022-04-27T09:16:00Z"/>
                <w:b/>
              </w:rPr>
            </w:pPr>
            <w:ins w:id="942" w:author="Marquordt" w:date="2022-04-27T09:16:00Z">
              <w:r w:rsidRPr="00AE2020">
                <w:rPr>
                  <w:b/>
                </w:rPr>
                <w:t>B5</w:t>
              </w:r>
            </w:ins>
          </w:p>
        </w:tc>
        <w:tc>
          <w:tcPr>
            <w:tcW w:w="680" w:type="dxa"/>
            <w:tcBorders>
              <w:top w:val="none" w:sz="0" w:space="0" w:color="auto"/>
              <w:left w:val="none" w:sz="0" w:space="0" w:color="auto"/>
              <w:bottom w:val="none" w:sz="0" w:space="0" w:color="auto"/>
              <w:right w:val="none" w:sz="0" w:space="0" w:color="auto"/>
            </w:tcBorders>
          </w:tcPr>
          <w:p w14:paraId="351FCCD9" w14:textId="77777777" w:rsidR="00ED5C69" w:rsidRPr="00AE2020" w:rsidRDefault="00ED5C69" w:rsidP="00A17C68">
            <w:pPr>
              <w:pStyle w:val="TAH"/>
              <w:cnfStyle w:val="100000000000" w:firstRow="1" w:lastRow="0" w:firstColumn="0" w:lastColumn="0" w:oddVBand="0" w:evenVBand="0" w:oddHBand="0" w:evenHBand="0" w:firstRowFirstColumn="0" w:firstRowLastColumn="0" w:lastRowFirstColumn="0" w:lastRowLastColumn="0"/>
              <w:rPr>
                <w:ins w:id="943" w:author="Marquordt" w:date="2022-04-27T09:16:00Z"/>
                <w:b/>
              </w:rPr>
            </w:pPr>
            <w:ins w:id="944" w:author="Marquordt" w:date="2022-04-27T09:16:00Z">
              <w:r w:rsidRPr="00AE2020">
                <w:rPr>
                  <w:b/>
                </w:rPr>
                <w:t>B6</w:t>
              </w:r>
            </w:ins>
          </w:p>
        </w:tc>
        <w:tc>
          <w:tcPr>
            <w:tcW w:w="680" w:type="dxa"/>
            <w:tcBorders>
              <w:top w:val="none" w:sz="0" w:space="0" w:color="auto"/>
              <w:left w:val="none" w:sz="0" w:space="0" w:color="auto"/>
              <w:bottom w:val="none" w:sz="0" w:space="0" w:color="auto"/>
              <w:right w:val="none" w:sz="0" w:space="0" w:color="auto"/>
            </w:tcBorders>
          </w:tcPr>
          <w:p w14:paraId="200264A5" w14:textId="77777777" w:rsidR="00ED5C69" w:rsidRPr="00AE2020" w:rsidRDefault="00ED5C69" w:rsidP="00A17C68">
            <w:pPr>
              <w:pStyle w:val="TAH"/>
              <w:cnfStyle w:val="100000000000" w:firstRow="1" w:lastRow="0" w:firstColumn="0" w:lastColumn="0" w:oddVBand="0" w:evenVBand="0" w:oddHBand="0" w:evenHBand="0" w:firstRowFirstColumn="0" w:firstRowLastColumn="0" w:lastRowFirstColumn="0" w:lastRowLastColumn="0"/>
              <w:rPr>
                <w:ins w:id="945" w:author="Marquordt" w:date="2022-04-27T09:16:00Z"/>
                <w:b/>
              </w:rPr>
            </w:pPr>
            <w:ins w:id="946" w:author="Marquordt" w:date="2022-04-27T09:16:00Z">
              <w:r w:rsidRPr="00AE2020">
                <w:rPr>
                  <w:b/>
                </w:rPr>
                <w:t>B7</w:t>
              </w:r>
            </w:ins>
          </w:p>
        </w:tc>
        <w:tc>
          <w:tcPr>
            <w:tcW w:w="680" w:type="dxa"/>
            <w:tcBorders>
              <w:top w:val="none" w:sz="0" w:space="0" w:color="auto"/>
              <w:left w:val="none" w:sz="0" w:space="0" w:color="auto"/>
              <w:bottom w:val="none" w:sz="0" w:space="0" w:color="auto"/>
              <w:right w:val="none" w:sz="0" w:space="0" w:color="auto"/>
            </w:tcBorders>
          </w:tcPr>
          <w:p w14:paraId="16DBD02E" w14:textId="77777777" w:rsidR="00ED5C69" w:rsidRPr="00AE2020" w:rsidRDefault="00ED5C69" w:rsidP="00A17C68">
            <w:pPr>
              <w:pStyle w:val="TAH"/>
              <w:cnfStyle w:val="100000000000" w:firstRow="1" w:lastRow="0" w:firstColumn="0" w:lastColumn="0" w:oddVBand="0" w:evenVBand="0" w:oddHBand="0" w:evenHBand="0" w:firstRowFirstColumn="0" w:firstRowLastColumn="0" w:lastRowFirstColumn="0" w:lastRowLastColumn="0"/>
              <w:rPr>
                <w:ins w:id="947" w:author="Marquordt" w:date="2022-04-27T09:16:00Z"/>
                <w:b/>
              </w:rPr>
            </w:pPr>
            <w:ins w:id="948" w:author="Marquordt" w:date="2022-04-27T09:16:00Z">
              <w:r w:rsidRPr="00AE2020">
                <w:rPr>
                  <w:b/>
                </w:rPr>
                <w:t>B8</w:t>
              </w:r>
            </w:ins>
          </w:p>
        </w:tc>
        <w:tc>
          <w:tcPr>
            <w:tcW w:w="680" w:type="dxa"/>
            <w:tcBorders>
              <w:top w:val="none" w:sz="0" w:space="0" w:color="auto"/>
              <w:left w:val="none" w:sz="0" w:space="0" w:color="auto"/>
              <w:bottom w:val="none" w:sz="0" w:space="0" w:color="auto"/>
              <w:right w:val="none" w:sz="0" w:space="0" w:color="auto"/>
            </w:tcBorders>
          </w:tcPr>
          <w:p w14:paraId="09CE3E12" w14:textId="77777777" w:rsidR="00ED5C69" w:rsidRPr="00AE2020" w:rsidRDefault="00ED5C69" w:rsidP="00A17C68">
            <w:pPr>
              <w:pStyle w:val="TAH"/>
              <w:cnfStyle w:val="100000000000" w:firstRow="1" w:lastRow="0" w:firstColumn="0" w:lastColumn="0" w:oddVBand="0" w:evenVBand="0" w:oddHBand="0" w:evenHBand="0" w:firstRowFirstColumn="0" w:firstRowLastColumn="0" w:lastRowFirstColumn="0" w:lastRowLastColumn="0"/>
              <w:rPr>
                <w:ins w:id="949" w:author="Marquordt" w:date="2022-04-27T09:16:00Z"/>
                <w:b/>
              </w:rPr>
            </w:pPr>
            <w:ins w:id="950" w:author="Marquordt" w:date="2022-04-27T09:16:00Z">
              <w:r w:rsidRPr="00AE2020">
                <w:rPr>
                  <w:b/>
                </w:rPr>
                <w:t>B9</w:t>
              </w:r>
            </w:ins>
          </w:p>
        </w:tc>
      </w:tr>
      <w:tr w:rsidR="00ED5C69" w14:paraId="3052B9AD" w14:textId="77777777" w:rsidTr="00A17C68">
        <w:trPr>
          <w:cnfStyle w:val="000000100000" w:firstRow="0" w:lastRow="0" w:firstColumn="0" w:lastColumn="0" w:oddVBand="0" w:evenVBand="0" w:oddHBand="1" w:evenHBand="0" w:firstRowFirstColumn="0" w:firstRowLastColumn="0" w:lastRowFirstColumn="0" w:lastRowLastColumn="0"/>
          <w:trHeight w:val="57"/>
          <w:ins w:id="951" w:author="Marquordt" w:date="2022-04-27T09:16: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707E52A2" w14:textId="77777777" w:rsidR="00ED5C69" w:rsidRDefault="00ED5C69" w:rsidP="00A17C68">
            <w:pPr>
              <w:pStyle w:val="TAL"/>
              <w:rPr>
                <w:ins w:id="952" w:author="Marquordt" w:date="2022-04-27T09:16:00Z"/>
                <w:rFonts w:eastAsia="TimesNewRoman"/>
              </w:rPr>
            </w:pPr>
            <w:ins w:id="953" w:author="Marquordt" w:date="2022-04-27T09:16:00Z">
              <w:r w:rsidRPr="003068BA">
                <w:rPr>
                  <w:rFonts w:eastAsia="Calibri"/>
                </w:rPr>
                <w:t>Hex</w:t>
              </w:r>
            </w:ins>
          </w:p>
        </w:tc>
        <w:tc>
          <w:tcPr>
            <w:tcW w:w="680" w:type="dxa"/>
            <w:tcBorders>
              <w:top w:val="none" w:sz="0" w:space="0" w:color="auto"/>
              <w:left w:val="none" w:sz="0" w:space="0" w:color="auto"/>
              <w:bottom w:val="none" w:sz="0" w:space="0" w:color="auto"/>
              <w:right w:val="none" w:sz="0" w:space="0" w:color="auto"/>
            </w:tcBorders>
          </w:tcPr>
          <w:p w14:paraId="3934FFBF" w14:textId="182C0743" w:rsidR="00ED5C69" w:rsidRDefault="00ED5C69" w:rsidP="00A17C68">
            <w:pPr>
              <w:pStyle w:val="TAC"/>
              <w:cnfStyle w:val="000000100000" w:firstRow="0" w:lastRow="0" w:firstColumn="0" w:lastColumn="0" w:oddVBand="0" w:evenVBand="0" w:oddHBand="1" w:evenHBand="0" w:firstRowFirstColumn="0" w:firstRowLastColumn="0" w:lastRowFirstColumn="0" w:lastRowLastColumn="0"/>
              <w:rPr>
                <w:ins w:id="954" w:author="Marquordt" w:date="2022-04-27T09:16:00Z"/>
                <w:rFonts w:eastAsia="TimesNewRoman"/>
              </w:rPr>
            </w:pPr>
            <w:ins w:id="955" w:author="Marquordt" w:date="2022-04-27T09:16:00Z">
              <w:r w:rsidRPr="003068BA">
                <w:rPr>
                  <w:rFonts w:eastAsia="Calibri"/>
                </w:rPr>
                <w:t>0</w:t>
              </w:r>
            </w:ins>
            <w:ins w:id="956" w:author="Marquordt" w:date="2022-04-27T13:22:00Z">
              <w:r w:rsidR="009159ED">
                <w:rPr>
                  <w:rFonts w:eastAsia="Calibri"/>
                </w:rPr>
                <w:t>8</w:t>
              </w:r>
            </w:ins>
          </w:p>
        </w:tc>
        <w:tc>
          <w:tcPr>
            <w:tcW w:w="680" w:type="dxa"/>
            <w:tcBorders>
              <w:top w:val="none" w:sz="0" w:space="0" w:color="auto"/>
              <w:left w:val="none" w:sz="0" w:space="0" w:color="auto"/>
              <w:bottom w:val="none" w:sz="0" w:space="0" w:color="auto"/>
              <w:right w:val="none" w:sz="0" w:space="0" w:color="auto"/>
            </w:tcBorders>
          </w:tcPr>
          <w:p w14:paraId="414415A2" w14:textId="27E4AD07" w:rsidR="00ED5C69" w:rsidRDefault="00ED5C69" w:rsidP="00A17C68">
            <w:pPr>
              <w:pStyle w:val="TAC"/>
              <w:cnfStyle w:val="000000100000" w:firstRow="0" w:lastRow="0" w:firstColumn="0" w:lastColumn="0" w:oddVBand="0" w:evenVBand="0" w:oddHBand="1" w:evenHBand="0" w:firstRowFirstColumn="0" w:firstRowLastColumn="0" w:lastRowFirstColumn="0" w:lastRowLastColumn="0"/>
              <w:rPr>
                <w:ins w:id="957" w:author="Marquordt" w:date="2022-04-27T09:16:00Z"/>
                <w:rFonts w:eastAsia="TimesNewRoman"/>
              </w:rPr>
            </w:pPr>
            <w:ins w:id="958" w:author="Marquordt" w:date="2022-04-27T09:16:00Z">
              <w:r w:rsidRPr="003068BA">
                <w:rPr>
                  <w:rFonts w:eastAsia="Calibri"/>
                </w:rPr>
                <w:t>2</w:t>
              </w:r>
            </w:ins>
            <w:ins w:id="959" w:author="Marquordt" w:date="2022-04-27T13:22:00Z">
              <w:r w:rsidR="009159ED">
                <w:rPr>
                  <w:rFonts w:eastAsia="Calibri"/>
                </w:rPr>
                <w:t>9</w:t>
              </w:r>
            </w:ins>
          </w:p>
        </w:tc>
        <w:tc>
          <w:tcPr>
            <w:tcW w:w="680" w:type="dxa"/>
            <w:tcBorders>
              <w:top w:val="none" w:sz="0" w:space="0" w:color="auto"/>
              <w:left w:val="none" w:sz="0" w:space="0" w:color="auto"/>
              <w:bottom w:val="none" w:sz="0" w:space="0" w:color="auto"/>
              <w:right w:val="none" w:sz="0" w:space="0" w:color="auto"/>
            </w:tcBorders>
          </w:tcPr>
          <w:p w14:paraId="6BFEBA1F" w14:textId="77777777" w:rsidR="00ED5C69" w:rsidRDefault="00ED5C69" w:rsidP="00A17C68">
            <w:pPr>
              <w:pStyle w:val="TAC"/>
              <w:cnfStyle w:val="000000100000" w:firstRow="0" w:lastRow="0" w:firstColumn="0" w:lastColumn="0" w:oddVBand="0" w:evenVBand="0" w:oddHBand="1" w:evenHBand="0" w:firstRowFirstColumn="0" w:firstRowLastColumn="0" w:lastRowFirstColumn="0" w:lastRowLastColumn="0"/>
              <w:rPr>
                <w:ins w:id="960" w:author="Marquordt" w:date="2022-04-27T09:16:00Z"/>
                <w:rFonts w:eastAsia="TimesNewRoman"/>
              </w:rPr>
            </w:pPr>
            <w:ins w:id="961" w:author="Marquordt" w:date="2022-04-27T09:16:00Z">
              <w:r w:rsidRPr="003068BA">
                <w:rPr>
                  <w:rFonts w:eastAsia="Calibri"/>
                </w:rPr>
                <w:t>64</w:t>
              </w:r>
            </w:ins>
          </w:p>
        </w:tc>
        <w:tc>
          <w:tcPr>
            <w:tcW w:w="680" w:type="dxa"/>
            <w:tcBorders>
              <w:top w:val="none" w:sz="0" w:space="0" w:color="auto"/>
              <w:left w:val="none" w:sz="0" w:space="0" w:color="auto"/>
              <w:bottom w:val="none" w:sz="0" w:space="0" w:color="auto"/>
              <w:right w:val="none" w:sz="0" w:space="0" w:color="auto"/>
            </w:tcBorders>
          </w:tcPr>
          <w:p w14:paraId="26372209" w14:textId="77777777" w:rsidR="00ED5C69" w:rsidRDefault="00ED5C69" w:rsidP="00A17C68">
            <w:pPr>
              <w:pStyle w:val="TAC"/>
              <w:cnfStyle w:val="000000100000" w:firstRow="0" w:lastRow="0" w:firstColumn="0" w:lastColumn="0" w:oddVBand="0" w:evenVBand="0" w:oddHBand="1" w:evenHBand="0" w:firstRowFirstColumn="0" w:firstRowLastColumn="0" w:lastRowFirstColumn="0" w:lastRowLastColumn="0"/>
              <w:rPr>
                <w:ins w:id="962" w:author="Marquordt" w:date="2022-04-27T09:16:00Z"/>
                <w:rFonts w:eastAsia="TimesNewRoman"/>
              </w:rPr>
            </w:pPr>
            <w:ins w:id="963" w:author="Marquordt" w:date="2022-04-27T09:16:00Z">
              <w:r w:rsidRPr="003068BA">
                <w:rPr>
                  <w:rFonts w:eastAsia="Calibri"/>
                </w:rPr>
                <w:t>8</w:t>
              </w:r>
              <w:r>
                <w:rPr>
                  <w:rFonts w:eastAsia="Calibri"/>
                </w:rPr>
                <w:t>0</w:t>
              </w:r>
            </w:ins>
          </w:p>
        </w:tc>
        <w:tc>
          <w:tcPr>
            <w:tcW w:w="680" w:type="dxa"/>
            <w:tcBorders>
              <w:top w:val="none" w:sz="0" w:space="0" w:color="auto"/>
              <w:left w:val="none" w:sz="0" w:space="0" w:color="auto"/>
              <w:bottom w:val="none" w:sz="0" w:space="0" w:color="auto"/>
              <w:right w:val="none" w:sz="0" w:space="0" w:color="auto"/>
            </w:tcBorders>
          </w:tcPr>
          <w:p w14:paraId="2C2186F7" w14:textId="5A7D16F0" w:rsidR="00ED5C69" w:rsidRDefault="009159ED" w:rsidP="00A17C68">
            <w:pPr>
              <w:pStyle w:val="TAC"/>
              <w:cnfStyle w:val="000000100000" w:firstRow="0" w:lastRow="0" w:firstColumn="0" w:lastColumn="0" w:oddVBand="0" w:evenVBand="0" w:oddHBand="1" w:evenHBand="0" w:firstRowFirstColumn="0" w:firstRowLastColumn="0" w:lastRowFirstColumn="0" w:lastRowLastColumn="0"/>
              <w:rPr>
                <w:ins w:id="964" w:author="Marquordt" w:date="2022-04-27T09:16:00Z"/>
                <w:rFonts w:eastAsia="TimesNewRoman"/>
              </w:rPr>
            </w:pPr>
            <w:ins w:id="965" w:author="Marquordt" w:date="2022-04-27T13:22:00Z">
              <w:r>
                <w:rPr>
                  <w:rFonts w:eastAsia="Calibri"/>
                </w:rPr>
                <w:t>1</w:t>
              </w:r>
            </w:ins>
            <w:ins w:id="966" w:author="Marquordt" w:date="2022-04-27T09:16:00Z">
              <w:r w:rsidR="00ED5C69">
                <w:rPr>
                  <w:rFonts w:eastAsia="Calibri"/>
                </w:rPr>
                <w:t>1</w:t>
              </w:r>
            </w:ins>
          </w:p>
        </w:tc>
        <w:tc>
          <w:tcPr>
            <w:tcW w:w="680" w:type="dxa"/>
            <w:tcBorders>
              <w:top w:val="none" w:sz="0" w:space="0" w:color="auto"/>
              <w:left w:val="none" w:sz="0" w:space="0" w:color="auto"/>
              <w:bottom w:val="none" w:sz="0" w:space="0" w:color="auto"/>
              <w:right w:val="none" w:sz="0" w:space="0" w:color="auto"/>
            </w:tcBorders>
          </w:tcPr>
          <w:p w14:paraId="1D438773" w14:textId="3577C1D8" w:rsidR="00ED5C69" w:rsidRDefault="009159ED" w:rsidP="00A17C68">
            <w:pPr>
              <w:pStyle w:val="TAC"/>
              <w:cnfStyle w:val="000000100000" w:firstRow="0" w:lastRow="0" w:firstColumn="0" w:lastColumn="0" w:oddVBand="0" w:evenVBand="0" w:oddHBand="1" w:evenHBand="0" w:firstRowFirstColumn="0" w:firstRowLastColumn="0" w:lastRowFirstColumn="0" w:lastRowLastColumn="0"/>
              <w:rPr>
                <w:ins w:id="967" w:author="Marquordt" w:date="2022-04-27T09:16:00Z"/>
                <w:rFonts w:eastAsia="TimesNewRoman"/>
              </w:rPr>
            </w:pPr>
            <w:ins w:id="968" w:author="Marquordt" w:date="2022-04-27T13:22:00Z">
              <w:r>
                <w:rPr>
                  <w:rFonts w:eastAsia="Calibri"/>
                </w:rPr>
                <w:t>11</w:t>
              </w:r>
            </w:ins>
          </w:p>
        </w:tc>
        <w:tc>
          <w:tcPr>
            <w:tcW w:w="680" w:type="dxa"/>
            <w:tcBorders>
              <w:top w:val="none" w:sz="0" w:space="0" w:color="auto"/>
              <w:left w:val="none" w:sz="0" w:space="0" w:color="auto"/>
              <w:bottom w:val="none" w:sz="0" w:space="0" w:color="auto"/>
              <w:right w:val="none" w:sz="0" w:space="0" w:color="auto"/>
            </w:tcBorders>
          </w:tcPr>
          <w:p w14:paraId="42B018D3" w14:textId="343FDE89" w:rsidR="00ED5C69" w:rsidRDefault="009159ED" w:rsidP="00A17C68">
            <w:pPr>
              <w:pStyle w:val="TAC"/>
              <w:cnfStyle w:val="000000100000" w:firstRow="0" w:lastRow="0" w:firstColumn="0" w:lastColumn="0" w:oddVBand="0" w:evenVBand="0" w:oddHBand="1" w:evenHBand="0" w:firstRowFirstColumn="0" w:firstRowLastColumn="0" w:lastRowFirstColumn="0" w:lastRowLastColumn="0"/>
              <w:rPr>
                <w:ins w:id="969" w:author="Marquordt" w:date="2022-04-27T09:16:00Z"/>
                <w:rFonts w:eastAsia="TimesNewRoman"/>
              </w:rPr>
            </w:pPr>
            <w:ins w:id="970" w:author="Marquordt" w:date="2022-04-27T13:22:00Z">
              <w:r>
                <w:rPr>
                  <w:rFonts w:eastAsia="Calibri"/>
                </w:rPr>
                <w:t>11</w:t>
              </w:r>
            </w:ins>
          </w:p>
        </w:tc>
        <w:tc>
          <w:tcPr>
            <w:tcW w:w="680" w:type="dxa"/>
            <w:tcBorders>
              <w:top w:val="none" w:sz="0" w:space="0" w:color="auto"/>
              <w:left w:val="none" w:sz="0" w:space="0" w:color="auto"/>
              <w:bottom w:val="none" w:sz="0" w:space="0" w:color="auto"/>
              <w:right w:val="none" w:sz="0" w:space="0" w:color="auto"/>
            </w:tcBorders>
          </w:tcPr>
          <w:p w14:paraId="78B52C84" w14:textId="08250E42" w:rsidR="00ED5C69" w:rsidRDefault="009159ED" w:rsidP="00A17C68">
            <w:pPr>
              <w:pStyle w:val="TAC"/>
              <w:cnfStyle w:val="000000100000" w:firstRow="0" w:lastRow="0" w:firstColumn="0" w:lastColumn="0" w:oddVBand="0" w:evenVBand="0" w:oddHBand="1" w:evenHBand="0" w:firstRowFirstColumn="0" w:firstRowLastColumn="0" w:lastRowFirstColumn="0" w:lastRowLastColumn="0"/>
              <w:rPr>
                <w:ins w:id="971" w:author="Marquordt" w:date="2022-04-27T09:16:00Z"/>
                <w:rFonts w:eastAsia="TimesNewRoman"/>
              </w:rPr>
            </w:pPr>
            <w:ins w:id="972" w:author="Marquordt" w:date="2022-04-27T13:22:00Z">
              <w:r>
                <w:rPr>
                  <w:rFonts w:eastAsia="Calibri"/>
                </w:rPr>
                <w:t>11</w:t>
              </w:r>
            </w:ins>
          </w:p>
        </w:tc>
        <w:tc>
          <w:tcPr>
            <w:tcW w:w="680" w:type="dxa"/>
            <w:tcBorders>
              <w:top w:val="none" w:sz="0" w:space="0" w:color="auto"/>
              <w:left w:val="none" w:sz="0" w:space="0" w:color="auto"/>
              <w:bottom w:val="none" w:sz="0" w:space="0" w:color="auto"/>
              <w:right w:val="none" w:sz="0" w:space="0" w:color="auto"/>
            </w:tcBorders>
          </w:tcPr>
          <w:p w14:paraId="5979CA4C" w14:textId="59609E5B" w:rsidR="00ED5C69" w:rsidRDefault="009159ED" w:rsidP="00A17C68">
            <w:pPr>
              <w:pStyle w:val="TAC"/>
              <w:cnfStyle w:val="000000100000" w:firstRow="0" w:lastRow="0" w:firstColumn="0" w:lastColumn="0" w:oddVBand="0" w:evenVBand="0" w:oddHBand="1" w:evenHBand="0" w:firstRowFirstColumn="0" w:firstRowLastColumn="0" w:lastRowFirstColumn="0" w:lastRowLastColumn="0"/>
              <w:rPr>
                <w:ins w:id="973" w:author="Marquordt" w:date="2022-04-27T09:16:00Z"/>
                <w:rFonts w:eastAsia="TimesNewRoman"/>
              </w:rPr>
            </w:pPr>
            <w:ins w:id="974" w:author="Marquordt" w:date="2022-04-27T13:22:00Z">
              <w:r>
                <w:rPr>
                  <w:rFonts w:eastAsia="Calibri"/>
                </w:rPr>
                <w:t>1</w:t>
              </w:r>
              <w:r w:rsidRPr="009159ED">
                <w:rPr>
                  <w:rFonts w:eastAsia="Calibri"/>
                  <w:color w:val="FF0000"/>
                </w:rPr>
                <w:t>x</w:t>
              </w:r>
            </w:ins>
          </w:p>
        </w:tc>
      </w:tr>
    </w:tbl>
    <w:p w14:paraId="70A9E32F" w14:textId="77777777" w:rsidR="00ED5C69" w:rsidRPr="003068BA" w:rsidRDefault="00ED5C69" w:rsidP="00ED5C69">
      <w:pPr>
        <w:pStyle w:val="ExplainTableContents"/>
        <w:rPr>
          <w:ins w:id="975" w:author="Marquordt" w:date="2022-04-27T09:16:00Z"/>
        </w:rPr>
      </w:pPr>
      <w:ins w:id="976" w:author="Marquordt" w:date="2022-04-27T09:16:00Z">
        <w:r>
          <w:tab/>
        </w:r>
        <w:r w:rsidRPr="003068BA">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ins>
    </w:p>
    <w:p w14:paraId="407D6AE6" w14:textId="6B92516B" w:rsidR="00ED5C69" w:rsidRPr="003068BA" w:rsidRDefault="008339CF" w:rsidP="00ED5C69">
      <w:pPr>
        <w:spacing w:after="120"/>
        <w:rPr>
          <w:ins w:id="977" w:author="Marquordt" w:date="2022-04-27T09:16:00Z"/>
        </w:rPr>
      </w:pPr>
      <w:ins w:id="978" w:author="Marquordt" w:date="2022-04-27T13:04:00Z">
        <w:r>
          <w:t xml:space="preserve">The </w:t>
        </w:r>
      </w:ins>
      <w:ins w:id="979" w:author="Marquordt" w:date="2022-04-27T09:16:00Z">
        <w:r w:rsidR="00ED5C69" w:rsidRPr="003068BA">
          <w:t>USS transmits on the BCCH, with the following network parameters:</w:t>
        </w:r>
      </w:ins>
    </w:p>
    <w:p w14:paraId="267AD7E4" w14:textId="77777777" w:rsidR="00ED5C69" w:rsidRDefault="00ED5C69" w:rsidP="00ED5C69">
      <w:pPr>
        <w:pStyle w:val="NoSpaceNormal"/>
        <w:rPr>
          <w:ins w:id="980" w:author="Marquordt" w:date="2022-04-27T09:16:00Z"/>
        </w:rPr>
      </w:pPr>
      <w:ins w:id="981" w:author="Marquordt" w:date="2022-04-27T09:16:00Z">
        <w:r>
          <w:tab/>
          <w:t>-</w:t>
        </w:r>
        <w:r>
          <w:tab/>
          <w:t>T</w:t>
        </w:r>
        <w:r w:rsidRPr="003068BA">
          <w:t>AI (MCC/MNC/</w:t>
        </w:r>
        <w:r>
          <w:t>T</w:t>
        </w:r>
        <w:r w:rsidRPr="003068BA">
          <w:t>AC):</w:t>
        </w:r>
        <w:r>
          <w:tab/>
        </w:r>
        <w:r w:rsidRPr="003068BA">
          <w:tab/>
          <w:t>246/</w:t>
        </w:r>
        <w:r>
          <w:t>0</w:t>
        </w:r>
        <w:r w:rsidRPr="003068BA">
          <w:t>81/0001</w:t>
        </w:r>
      </w:ins>
    </w:p>
    <w:p w14:paraId="51B9139A" w14:textId="77777777" w:rsidR="00ED5C69" w:rsidRPr="003068BA" w:rsidRDefault="00ED5C69" w:rsidP="00ED5C69">
      <w:pPr>
        <w:pStyle w:val="NoSpaceNormal"/>
        <w:spacing w:after="180"/>
        <w:rPr>
          <w:ins w:id="982" w:author="Marquordt" w:date="2022-04-27T09:16:00Z"/>
        </w:rPr>
      </w:pPr>
      <w:ins w:id="983" w:author="Marquordt" w:date="2022-04-27T09:16:00Z">
        <w:r>
          <w:tab/>
          <w:t>-</w:t>
        </w:r>
        <w:r>
          <w:tab/>
        </w:r>
        <w:r w:rsidRPr="003068BA">
          <w:t>Access control:</w:t>
        </w:r>
        <w:r w:rsidRPr="003068BA">
          <w:tab/>
        </w:r>
        <w:r w:rsidRPr="003068BA">
          <w:tab/>
        </w:r>
        <w:r w:rsidRPr="003068BA">
          <w:tab/>
        </w:r>
        <w:r>
          <w:tab/>
        </w:r>
        <w:r w:rsidRPr="003068BA">
          <w:t>unrestricted</w:t>
        </w:r>
      </w:ins>
    </w:p>
    <w:p w14:paraId="7BED83E4" w14:textId="77777777" w:rsidR="00ED5C69" w:rsidRPr="003068BA" w:rsidRDefault="00ED5C69" w:rsidP="00ED5C69">
      <w:pPr>
        <w:rPr>
          <w:ins w:id="984" w:author="Marquordt" w:date="2022-04-27T09:16:00Z"/>
        </w:rPr>
      </w:pPr>
      <w:ins w:id="985" w:author="Marquordt" w:date="2022-04-27T09:16:00Z">
        <w:r w:rsidRPr="003068BA">
          <w:t>The UICC/USIM data is installed in the UE.</w:t>
        </w:r>
      </w:ins>
    </w:p>
    <w:p w14:paraId="61E9C660" w14:textId="77777777" w:rsidR="00ED5C69" w:rsidRPr="003068BA" w:rsidRDefault="00ED5C69" w:rsidP="00ED5C69">
      <w:pPr>
        <w:rPr>
          <w:ins w:id="986" w:author="Marquordt" w:date="2022-04-27T09:16:00Z"/>
        </w:rPr>
      </w:pPr>
      <w:ins w:id="987" w:author="Marquordt" w:date="2022-04-27T09:16:00Z">
        <w:r w:rsidRPr="003068BA">
          <w:lastRenderedPageBreak/>
          <w:t xml:space="preserve">Ensure that the UE is using the </w:t>
        </w:r>
        <w:r>
          <w:t>UICC/USIM configuration defined for this test case</w:t>
        </w:r>
        <w:r w:rsidRPr="003068BA">
          <w:t xml:space="preserve"> and runs an initial activation.</w:t>
        </w:r>
      </w:ins>
    </w:p>
    <w:p w14:paraId="328CAAAF" w14:textId="1D22F785" w:rsidR="00ED5C69" w:rsidRPr="009159ED" w:rsidRDefault="00ED5C69" w:rsidP="009159ED">
      <w:pPr>
        <w:pStyle w:val="Heading5"/>
        <w:rPr>
          <w:ins w:id="988" w:author="Marquordt" w:date="2022-04-27T09:16:00Z"/>
        </w:rPr>
      </w:pPr>
      <w:bookmarkStart w:id="989" w:name="_Toc103688364"/>
      <w:ins w:id="990" w:author="Marquordt" w:date="2022-04-27T09:16:00Z">
        <w:r w:rsidRPr="009159ED">
          <w:t>5.1.</w:t>
        </w:r>
      </w:ins>
      <w:ins w:id="991" w:author="Marquordt" w:date="2022-04-27T13:24:00Z">
        <w:r w:rsidR="009159ED" w:rsidRPr="009159ED">
          <w:t>5</w:t>
        </w:r>
      </w:ins>
      <w:ins w:id="992" w:author="Marquordt" w:date="2022-04-27T09:16:00Z">
        <w:r w:rsidRPr="009159ED">
          <w:t>.3.2</w:t>
        </w:r>
        <w:r w:rsidRPr="009159ED">
          <w:tab/>
          <w:t>Procedure</w:t>
        </w:r>
        <w:bookmarkEnd w:id="989"/>
      </w:ins>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2"/>
        <w:gridCol w:w="1167"/>
        <w:gridCol w:w="3600"/>
        <w:gridCol w:w="3600"/>
        <w:gridCol w:w="682"/>
      </w:tblGrid>
      <w:tr w:rsidR="00ED5C69" w:rsidRPr="003068BA" w14:paraId="7AA848A7" w14:textId="77777777" w:rsidTr="002E697B">
        <w:trPr>
          <w:trHeight w:val="20"/>
          <w:ins w:id="993" w:author="Marquordt" w:date="2022-04-27T09:16:00Z"/>
        </w:trPr>
        <w:tc>
          <w:tcPr>
            <w:tcW w:w="302" w:type="pct"/>
            <w:shd w:val="clear" w:color="auto" w:fill="D9D9D9" w:themeFill="background1" w:themeFillShade="D9"/>
            <w:hideMark/>
          </w:tcPr>
          <w:p w14:paraId="597CDB68" w14:textId="77777777" w:rsidR="00ED5C69" w:rsidRPr="003068BA" w:rsidRDefault="00ED5C69" w:rsidP="002E697B">
            <w:pPr>
              <w:pStyle w:val="TAH"/>
              <w:rPr>
                <w:ins w:id="994" w:author="Marquordt" w:date="2022-04-27T09:16:00Z"/>
                <w:lang w:eastAsia="de-DE"/>
              </w:rPr>
            </w:pPr>
            <w:ins w:id="995" w:author="Marquordt" w:date="2022-04-27T09:16:00Z">
              <w:r w:rsidRPr="003068BA">
                <w:rPr>
                  <w:lang w:eastAsia="de-DE"/>
                </w:rPr>
                <w:t>Step</w:t>
              </w:r>
            </w:ins>
          </w:p>
        </w:tc>
        <w:tc>
          <w:tcPr>
            <w:tcW w:w="606" w:type="pct"/>
            <w:shd w:val="clear" w:color="auto" w:fill="D9D9D9" w:themeFill="background1" w:themeFillShade="D9"/>
            <w:hideMark/>
          </w:tcPr>
          <w:p w14:paraId="25FA0AD6" w14:textId="77777777" w:rsidR="00ED5C69" w:rsidRPr="003068BA" w:rsidRDefault="00ED5C69" w:rsidP="002E697B">
            <w:pPr>
              <w:pStyle w:val="TAH"/>
              <w:rPr>
                <w:ins w:id="996" w:author="Marquordt" w:date="2022-04-27T09:16:00Z"/>
                <w:lang w:eastAsia="de-DE"/>
              </w:rPr>
            </w:pPr>
            <w:ins w:id="997" w:author="Marquordt" w:date="2022-04-27T09:16:00Z">
              <w:r w:rsidRPr="003068BA">
                <w:rPr>
                  <w:lang w:eastAsia="de-DE"/>
                </w:rPr>
                <w:t>Direction</w:t>
              </w:r>
            </w:ins>
          </w:p>
        </w:tc>
        <w:tc>
          <w:tcPr>
            <w:tcW w:w="1869" w:type="pct"/>
            <w:shd w:val="clear" w:color="auto" w:fill="D9D9D9" w:themeFill="background1" w:themeFillShade="D9"/>
            <w:hideMark/>
          </w:tcPr>
          <w:p w14:paraId="047E765B" w14:textId="77777777" w:rsidR="00ED5C69" w:rsidRPr="003068BA" w:rsidRDefault="00ED5C69" w:rsidP="002E697B">
            <w:pPr>
              <w:pStyle w:val="TAH"/>
              <w:rPr>
                <w:ins w:id="998" w:author="Marquordt" w:date="2022-04-27T09:16:00Z"/>
                <w:lang w:eastAsia="de-DE"/>
              </w:rPr>
            </w:pPr>
            <w:ins w:id="999" w:author="Marquordt" w:date="2022-04-27T09:16:00Z">
              <w:r w:rsidRPr="003068BA">
                <w:rPr>
                  <w:lang w:eastAsia="de-DE"/>
                </w:rPr>
                <w:t>Action</w:t>
              </w:r>
            </w:ins>
          </w:p>
        </w:tc>
        <w:tc>
          <w:tcPr>
            <w:tcW w:w="1869" w:type="pct"/>
            <w:shd w:val="clear" w:color="auto" w:fill="D9D9D9" w:themeFill="background1" w:themeFillShade="D9"/>
            <w:hideMark/>
          </w:tcPr>
          <w:p w14:paraId="028F46E5" w14:textId="77777777" w:rsidR="00ED5C69" w:rsidRPr="003068BA" w:rsidRDefault="00ED5C69" w:rsidP="002E697B">
            <w:pPr>
              <w:pStyle w:val="TAH"/>
              <w:rPr>
                <w:ins w:id="1000" w:author="Marquordt" w:date="2022-04-27T09:16:00Z"/>
                <w:lang w:eastAsia="de-DE"/>
              </w:rPr>
            </w:pPr>
            <w:ins w:id="1001" w:author="Marquordt" w:date="2022-04-27T09:16:00Z">
              <w:r w:rsidRPr="003068BA">
                <w:rPr>
                  <w:lang w:eastAsia="de-DE"/>
                </w:rPr>
                <w:t>Comment</w:t>
              </w:r>
            </w:ins>
          </w:p>
        </w:tc>
        <w:tc>
          <w:tcPr>
            <w:tcW w:w="354" w:type="pct"/>
            <w:shd w:val="clear" w:color="auto" w:fill="D9D9D9" w:themeFill="background1" w:themeFillShade="D9"/>
          </w:tcPr>
          <w:p w14:paraId="4D9F7DC2" w14:textId="77777777" w:rsidR="00ED5C69" w:rsidRPr="003068BA" w:rsidRDefault="00ED5C69" w:rsidP="002E697B">
            <w:pPr>
              <w:pStyle w:val="TAH"/>
              <w:rPr>
                <w:ins w:id="1002" w:author="Marquordt" w:date="2022-04-27T09:16:00Z"/>
                <w:lang w:eastAsia="de-DE"/>
              </w:rPr>
            </w:pPr>
            <w:ins w:id="1003" w:author="Marquordt" w:date="2022-04-27T09:16:00Z">
              <w:r w:rsidRPr="003068BA">
                <w:rPr>
                  <w:lang w:eastAsia="de-DE"/>
                </w:rPr>
                <w:t>REQ</w:t>
              </w:r>
            </w:ins>
          </w:p>
        </w:tc>
      </w:tr>
      <w:tr w:rsidR="00ED5C69" w:rsidRPr="003068BA" w14:paraId="5C9C6F46" w14:textId="77777777" w:rsidTr="00A17C68">
        <w:trPr>
          <w:trHeight w:val="20"/>
          <w:ins w:id="1004" w:author="Marquordt" w:date="2022-04-27T09:16:00Z"/>
        </w:trPr>
        <w:tc>
          <w:tcPr>
            <w:tcW w:w="302" w:type="pct"/>
            <w:tcBorders>
              <w:bottom w:val="single" w:sz="4" w:space="0" w:color="auto"/>
            </w:tcBorders>
          </w:tcPr>
          <w:p w14:paraId="24F822F5" w14:textId="77777777" w:rsidR="00ED5C69" w:rsidRPr="003068BA" w:rsidRDefault="00ED5C69" w:rsidP="002E697B">
            <w:pPr>
              <w:pStyle w:val="TAC"/>
              <w:rPr>
                <w:ins w:id="1005" w:author="Marquordt" w:date="2022-04-27T09:16:00Z"/>
                <w:rFonts w:eastAsia="SimSun"/>
                <w:lang w:eastAsia="ja-JP"/>
              </w:rPr>
            </w:pPr>
            <w:ins w:id="1006" w:author="Marquordt" w:date="2022-04-27T09:16:00Z">
              <w:r w:rsidRPr="003068BA">
                <w:rPr>
                  <w:rFonts w:eastAsia="SimSun"/>
                  <w:lang w:eastAsia="ja-JP"/>
                </w:rPr>
                <w:t>1</w:t>
              </w:r>
            </w:ins>
          </w:p>
        </w:tc>
        <w:tc>
          <w:tcPr>
            <w:tcW w:w="606" w:type="pct"/>
            <w:tcBorders>
              <w:bottom w:val="single" w:sz="4" w:space="0" w:color="auto"/>
            </w:tcBorders>
          </w:tcPr>
          <w:p w14:paraId="5E61E73F" w14:textId="77777777" w:rsidR="00ED5C69" w:rsidRPr="003068BA" w:rsidRDefault="00ED5C69" w:rsidP="002E697B">
            <w:pPr>
              <w:pStyle w:val="TAC"/>
              <w:rPr>
                <w:ins w:id="1007" w:author="Marquordt" w:date="2022-04-27T09:16:00Z"/>
                <w:rFonts w:eastAsia="SimSun"/>
                <w:lang w:eastAsia="ja-JP"/>
              </w:rPr>
            </w:pPr>
            <w:ins w:id="1008" w:author="Marquordt" w:date="2022-04-27T09:16:00Z">
              <w:r w:rsidRPr="003068BA">
                <w:rPr>
                  <w:rFonts w:eastAsia="SimSun"/>
                  <w:lang w:eastAsia="ja-JP"/>
                </w:rPr>
                <w:t>UE &gt; TT</w:t>
              </w:r>
            </w:ins>
          </w:p>
        </w:tc>
        <w:tc>
          <w:tcPr>
            <w:tcW w:w="1869" w:type="pct"/>
            <w:tcBorders>
              <w:bottom w:val="single" w:sz="4" w:space="0" w:color="auto"/>
            </w:tcBorders>
          </w:tcPr>
          <w:p w14:paraId="6CF13859" w14:textId="77777777" w:rsidR="00ED5C69" w:rsidRPr="002E697B" w:rsidRDefault="00ED5C69" w:rsidP="002E697B">
            <w:pPr>
              <w:pStyle w:val="TAL"/>
              <w:rPr>
                <w:ins w:id="1009" w:author="Marquordt" w:date="2022-04-27T09:16:00Z"/>
                <w:rFonts w:eastAsia="SimSun"/>
              </w:rPr>
            </w:pPr>
            <w:ins w:id="1010" w:author="Marquordt" w:date="2022-04-27T09:16:00Z">
              <w:r w:rsidRPr="002E697B">
                <w:rPr>
                  <w:rFonts w:eastAsia="SimSun"/>
                </w:rPr>
                <w:t xml:space="preserve">Send an </w:t>
              </w:r>
              <w:r w:rsidRPr="002E697B">
                <w:rPr>
                  <w:rFonts w:eastAsia="SimSun"/>
                  <w:i/>
                </w:rPr>
                <w:t>AttachRequest</w:t>
              </w:r>
            </w:ins>
          </w:p>
        </w:tc>
        <w:tc>
          <w:tcPr>
            <w:tcW w:w="1869" w:type="pct"/>
            <w:tcBorders>
              <w:bottom w:val="single" w:sz="4" w:space="0" w:color="auto"/>
            </w:tcBorders>
          </w:tcPr>
          <w:p w14:paraId="7D0B8DB6" w14:textId="77777777" w:rsidR="00ED5C69" w:rsidRPr="002E697B" w:rsidRDefault="00ED5C69" w:rsidP="002E697B">
            <w:pPr>
              <w:pStyle w:val="TAL"/>
              <w:rPr>
                <w:ins w:id="1011" w:author="Marquordt" w:date="2022-04-27T09:16:00Z"/>
                <w:rFonts w:eastAsia="SimSun"/>
              </w:rPr>
            </w:pPr>
          </w:p>
        </w:tc>
        <w:tc>
          <w:tcPr>
            <w:tcW w:w="354" w:type="pct"/>
            <w:tcBorders>
              <w:bottom w:val="single" w:sz="4" w:space="0" w:color="auto"/>
            </w:tcBorders>
          </w:tcPr>
          <w:p w14:paraId="3F488829" w14:textId="77777777" w:rsidR="00ED5C69" w:rsidRPr="002E697B" w:rsidRDefault="00ED5C69" w:rsidP="002E697B">
            <w:pPr>
              <w:pStyle w:val="TAL"/>
              <w:rPr>
                <w:ins w:id="1012" w:author="Marquordt" w:date="2022-04-27T09:16:00Z"/>
                <w:rFonts w:eastAsia="SimSun"/>
              </w:rPr>
            </w:pPr>
          </w:p>
        </w:tc>
      </w:tr>
      <w:tr w:rsidR="00ED5C69" w:rsidRPr="003068BA" w14:paraId="3B0E1C75" w14:textId="77777777" w:rsidTr="00A17C68">
        <w:trPr>
          <w:trHeight w:val="20"/>
          <w:ins w:id="1013" w:author="Marquordt" w:date="2022-04-27T09:16:00Z"/>
        </w:trPr>
        <w:tc>
          <w:tcPr>
            <w:tcW w:w="302" w:type="pct"/>
            <w:hideMark/>
          </w:tcPr>
          <w:p w14:paraId="7865BD39" w14:textId="77777777" w:rsidR="00ED5C69" w:rsidRPr="003068BA" w:rsidRDefault="00ED5C69" w:rsidP="002E697B">
            <w:pPr>
              <w:pStyle w:val="TAC"/>
              <w:rPr>
                <w:ins w:id="1014" w:author="Marquordt" w:date="2022-04-27T09:16:00Z"/>
                <w:rFonts w:eastAsia="SimSun"/>
                <w:lang w:eastAsia="ja-JP"/>
              </w:rPr>
            </w:pPr>
            <w:ins w:id="1015" w:author="Marquordt" w:date="2022-04-27T09:16:00Z">
              <w:r w:rsidRPr="003068BA">
                <w:rPr>
                  <w:rFonts w:eastAsia="SimSun"/>
                  <w:lang w:eastAsia="ja-JP"/>
                </w:rPr>
                <w:t>2</w:t>
              </w:r>
            </w:ins>
          </w:p>
        </w:tc>
        <w:tc>
          <w:tcPr>
            <w:tcW w:w="606" w:type="pct"/>
          </w:tcPr>
          <w:p w14:paraId="72192A04" w14:textId="77777777" w:rsidR="00ED5C69" w:rsidRPr="003068BA" w:rsidRDefault="00ED5C69" w:rsidP="002E697B">
            <w:pPr>
              <w:pStyle w:val="TAC"/>
              <w:rPr>
                <w:ins w:id="1016" w:author="Marquordt" w:date="2022-04-27T09:16:00Z"/>
                <w:rFonts w:eastAsia="SimSun"/>
                <w:lang w:eastAsia="ja-JP"/>
              </w:rPr>
            </w:pPr>
            <w:ins w:id="1017" w:author="Marquordt" w:date="2022-04-27T09:16:00Z">
              <w:r w:rsidRPr="003068BA">
                <w:rPr>
                  <w:rFonts w:eastAsia="SimSun"/>
                  <w:lang w:eastAsia="ja-JP"/>
                </w:rPr>
                <w:t>TT</w:t>
              </w:r>
              <w:r>
                <w:rPr>
                  <w:rFonts w:eastAsia="SimSun"/>
                  <w:lang w:eastAsia="ja-JP"/>
                </w:rPr>
                <w:t xml:space="preserve"> &gt; UE</w:t>
              </w:r>
            </w:ins>
          </w:p>
        </w:tc>
        <w:tc>
          <w:tcPr>
            <w:tcW w:w="1869" w:type="pct"/>
            <w:hideMark/>
          </w:tcPr>
          <w:p w14:paraId="4A6DD476" w14:textId="47BF5CC8" w:rsidR="00ED5C69" w:rsidRPr="002E697B" w:rsidRDefault="00ED5C69" w:rsidP="002E697B">
            <w:pPr>
              <w:pStyle w:val="TAL"/>
              <w:rPr>
                <w:ins w:id="1018" w:author="Marquordt" w:date="2022-04-27T09:16:00Z"/>
                <w:rFonts w:eastAsia="SimSun"/>
              </w:rPr>
            </w:pPr>
            <w:ins w:id="1019" w:author="Marquordt" w:date="2022-04-27T09:16:00Z">
              <w:r w:rsidRPr="002E697B">
                <w:rPr>
                  <w:rFonts w:eastAsia="SimSun"/>
                </w:rPr>
                <w:t>Send Paging</w:t>
              </w:r>
            </w:ins>
            <w:ins w:id="1020" w:author="Marquordt" w:date="2022-04-27T13:26:00Z">
              <w:r w:rsidR="009159ED" w:rsidRPr="002E697B">
                <w:rPr>
                  <w:rFonts w:eastAsia="SimSun"/>
                </w:rPr>
                <w:t xml:space="preserve"> Type 1</w:t>
              </w:r>
            </w:ins>
            <w:ins w:id="1021" w:author="Marquordt" w:date="2022-04-27T09:16:00Z">
              <w:r w:rsidRPr="002E697B">
                <w:rPr>
                  <w:rFonts w:eastAsia="SimSun"/>
                </w:rPr>
                <w:t xml:space="preserve"> with IMSI </w:t>
              </w:r>
            </w:ins>
            <w:ins w:id="1022" w:author="Marquordt" w:date="2022-04-27T13:26:00Z">
              <w:r w:rsidR="009159ED" w:rsidRPr="002E697B">
                <w:t>246081357x</w:t>
              </w:r>
            </w:ins>
          </w:p>
        </w:tc>
        <w:tc>
          <w:tcPr>
            <w:tcW w:w="1869" w:type="pct"/>
          </w:tcPr>
          <w:p w14:paraId="727C9A31" w14:textId="77777777" w:rsidR="00ED5C69" w:rsidRPr="002E697B" w:rsidRDefault="00ED5C69" w:rsidP="002E697B">
            <w:pPr>
              <w:pStyle w:val="TAL"/>
              <w:rPr>
                <w:ins w:id="1023" w:author="Marquordt" w:date="2022-04-27T09:16:00Z"/>
                <w:rFonts w:eastAsia="SimSun"/>
              </w:rPr>
            </w:pPr>
            <w:ins w:id="1024" w:author="Marquordt" w:date="2022-04-27T09:16:00Z">
              <w:r w:rsidRPr="002E697B">
                <w:rPr>
                  <w:rFonts w:eastAsia="SimSun"/>
                </w:rPr>
                <w:t xml:space="preserve">The UE does not send an </w:t>
              </w:r>
              <w:r w:rsidRPr="002E697B">
                <w:rPr>
                  <w:i/>
                </w:rPr>
                <w:t>RCConnectionRequest</w:t>
              </w:r>
            </w:ins>
          </w:p>
        </w:tc>
        <w:tc>
          <w:tcPr>
            <w:tcW w:w="354" w:type="pct"/>
          </w:tcPr>
          <w:p w14:paraId="31343626" w14:textId="77777777" w:rsidR="00ED5C69" w:rsidRPr="002E697B" w:rsidRDefault="00ED5C69" w:rsidP="002E697B">
            <w:pPr>
              <w:pStyle w:val="TAL"/>
              <w:rPr>
                <w:ins w:id="1025" w:author="Marquordt" w:date="2022-04-27T09:16:00Z"/>
                <w:rFonts w:eastAsia="SimSun"/>
              </w:rPr>
            </w:pPr>
          </w:p>
        </w:tc>
      </w:tr>
      <w:tr w:rsidR="00ED5C69" w:rsidRPr="003068BA" w14:paraId="72800E52" w14:textId="77777777" w:rsidTr="00A17C68">
        <w:trPr>
          <w:trHeight w:val="20"/>
          <w:ins w:id="1026" w:author="Marquordt" w:date="2022-04-27T09:16:00Z"/>
        </w:trPr>
        <w:tc>
          <w:tcPr>
            <w:tcW w:w="302" w:type="pct"/>
          </w:tcPr>
          <w:p w14:paraId="27668760" w14:textId="77777777" w:rsidR="00ED5C69" w:rsidRPr="003068BA" w:rsidRDefault="00ED5C69" w:rsidP="002E697B">
            <w:pPr>
              <w:pStyle w:val="TAC"/>
              <w:rPr>
                <w:ins w:id="1027" w:author="Marquordt" w:date="2022-04-27T09:16:00Z"/>
                <w:rFonts w:eastAsia="SimSun"/>
                <w:lang w:eastAsia="ja-JP"/>
              </w:rPr>
            </w:pPr>
            <w:ins w:id="1028" w:author="Marquordt" w:date="2022-04-27T09:16:00Z">
              <w:r w:rsidRPr="003068BA">
                <w:rPr>
                  <w:rFonts w:eastAsia="SimSun"/>
                  <w:lang w:eastAsia="ja-JP"/>
                </w:rPr>
                <w:t>3</w:t>
              </w:r>
            </w:ins>
          </w:p>
        </w:tc>
        <w:tc>
          <w:tcPr>
            <w:tcW w:w="606" w:type="pct"/>
          </w:tcPr>
          <w:p w14:paraId="236443AC" w14:textId="77777777" w:rsidR="00ED5C69" w:rsidRPr="003068BA" w:rsidRDefault="00ED5C69" w:rsidP="002E697B">
            <w:pPr>
              <w:pStyle w:val="TAC"/>
              <w:rPr>
                <w:ins w:id="1029" w:author="Marquordt" w:date="2022-04-27T09:16:00Z"/>
                <w:rFonts w:eastAsia="SimSun"/>
                <w:lang w:eastAsia="ja-JP"/>
              </w:rPr>
            </w:pPr>
            <w:ins w:id="1030" w:author="Marquordt" w:date="2022-04-27T09:16:00Z">
              <w:r w:rsidRPr="003068BA">
                <w:rPr>
                  <w:rFonts w:eastAsia="SimSun"/>
                  <w:lang w:eastAsia="ja-JP"/>
                </w:rPr>
                <w:t>TT</w:t>
              </w:r>
              <w:r>
                <w:rPr>
                  <w:rFonts w:eastAsia="SimSun"/>
                  <w:lang w:eastAsia="ja-JP"/>
                </w:rPr>
                <w:t xml:space="preserve"> &gt; UE</w:t>
              </w:r>
            </w:ins>
          </w:p>
        </w:tc>
        <w:tc>
          <w:tcPr>
            <w:tcW w:w="1869" w:type="pct"/>
          </w:tcPr>
          <w:p w14:paraId="5884D022" w14:textId="3044C260" w:rsidR="00ED5C69" w:rsidRPr="002E697B" w:rsidRDefault="00ED5C69" w:rsidP="002E697B">
            <w:pPr>
              <w:pStyle w:val="TAL"/>
              <w:rPr>
                <w:ins w:id="1031" w:author="Marquordt" w:date="2022-04-27T09:16:00Z"/>
                <w:rFonts w:eastAsia="SimSun"/>
              </w:rPr>
            </w:pPr>
            <w:ins w:id="1032" w:author="Marquordt" w:date="2022-04-27T09:16:00Z">
              <w:r w:rsidRPr="002E697B">
                <w:rPr>
                  <w:rFonts w:eastAsia="SimSun"/>
                </w:rPr>
                <w:t xml:space="preserve">Send Paging </w:t>
              </w:r>
            </w:ins>
            <w:ins w:id="1033" w:author="Marquordt" w:date="2022-04-27T13:27:00Z">
              <w:r w:rsidR="009159ED" w:rsidRPr="002E697B">
                <w:rPr>
                  <w:rFonts w:eastAsia="SimSun"/>
                </w:rPr>
                <w:t xml:space="preserve">Type 1 </w:t>
              </w:r>
            </w:ins>
            <w:ins w:id="1034" w:author="Marquordt" w:date="2022-04-27T09:16:00Z">
              <w:r w:rsidRPr="002E697B">
                <w:rPr>
                  <w:rFonts w:eastAsia="SimSun"/>
                </w:rPr>
                <w:t>with the IMSI stored in the USIM</w:t>
              </w:r>
            </w:ins>
          </w:p>
        </w:tc>
        <w:tc>
          <w:tcPr>
            <w:tcW w:w="1869" w:type="pct"/>
          </w:tcPr>
          <w:p w14:paraId="7A31A075" w14:textId="77777777" w:rsidR="00ED5C69" w:rsidRPr="002E697B" w:rsidRDefault="00ED5C69" w:rsidP="002E697B">
            <w:pPr>
              <w:pStyle w:val="TAL"/>
              <w:rPr>
                <w:ins w:id="1035" w:author="Marquordt" w:date="2022-04-27T09:16:00Z"/>
                <w:rFonts w:eastAsia="SimSun"/>
              </w:rPr>
            </w:pPr>
          </w:p>
        </w:tc>
        <w:tc>
          <w:tcPr>
            <w:tcW w:w="354" w:type="pct"/>
          </w:tcPr>
          <w:p w14:paraId="5CE5AF39" w14:textId="77777777" w:rsidR="00ED5C69" w:rsidRPr="002E697B" w:rsidRDefault="00ED5C69" w:rsidP="002E697B">
            <w:pPr>
              <w:pStyle w:val="TAL"/>
              <w:rPr>
                <w:ins w:id="1036" w:author="Marquordt" w:date="2022-04-27T09:16:00Z"/>
                <w:rFonts w:eastAsia="SimSun"/>
              </w:rPr>
            </w:pPr>
          </w:p>
        </w:tc>
      </w:tr>
      <w:tr w:rsidR="00ED5C69" w:rsidRPr="003068BA" w14:paraId="3515D29D" w14:textId="77777777" w:rsidTr="00A17C68">
        <w:trPr>
          <w:cantSplit/>
          <w:trHeight w:val="20"/>
          <w:ins w:id="1037" w:author="Marquordt" w:date="2022-04-27T09:16:00Z"/>
        </w:trPr>
        <w:tc>
          <w:tcPr>
            <w:tcW w:w="302" w:type="pct"/>
            <w:hideMark/>
          </w:tcPr>
          <w:p w14:paraId="35B26038" w14:textId="77777777" w:rsidR="00ED5C69" w:rsidRPr="003068BA" w:rsidRDefault="00ED5C69" w:rsidP="002E697B">
            <w:pPr>
              <w:pStyle w:val="TAC"/>
              <w:rPr>
                <w:ins w:id="1038" w:author="Marquordt" w:date="2022-04-27T09:16:00Z"/>
                <w:rFonts w:eastAsia="SimSun"/>
                <w:lang w:eastAsia="ja-JP"/>
              </w:rPr>
            </w:pPr>
            <w:ins w:id="1039" w:author="Marquordt" w:date="2022-04-27T09:16:00Z">
              <w:r w:rsidRPr="003068BA">
                <w:rPr>
                  <w:rFonts w:eastAsia="SimSun"/>
                  <w:lang w:eastAsia="ja-JP"/>
                </w:rPr>
                <w:t>4</w:t>
              </w:r>
            </w:ins>
          </w:p>
        </w:tc>
        <w:tc>
          <w:tcPr>
            <w:tcW w:w="606" w:type="pct"/>
          </w:tcPr>
          <w:p w14:paraId="172204B6" w14:textId="77777777" w:rsidR="00ED5C69" w:rsidRPr="003068BA" w:rsidRDefault="00ED5C69" w:rsidP="002E697B">
            <w:pPr>
              <w:pStyle w:val="TAC"/>
              <w:rPr>
                <w:ins w:id="1040" w:author="Marquordt" w:date="2022-04-27T09:16:00Z"/>
                <w:rFonts w:eastAsia="SimSun"/>
                <w:lang w:eastAsia="ja-JP"/>
              </w:rPr>
            </w:pPr>
            <w:ins w:id="1041" w:author="Marquordt" w:date="2022-04-27T09:16:00Z">
              <w:r w:rsidRPr="003068BA">
                <w:rPr>
                  <w:rFonts w:eastAsia="SimSun"/>
                  <w:lang w:eastAsia="ja-JP"/>
                </w:rPr>
                <w:t>UE &gt; TT</w:t>
              </w:r>
            </w:ins>
          </w:p>
        </w:tc>
        <w:tc>
          <w:tcPr>
            <w:tcW w:w="1869" w:type="pct"/>
            <w:hideMark/>
          </w:tcPr>
          <w:p w14:paraId="0F1B6EB8" w14:textId="77777777" w:rsidR="00ED5C69" w:rsidRPr="002E697B" w:rsidRDefault="00ED5C69" w:rsidP="002E697B">
            <w:pPr>
              <w:pStyle w:val="TAL"/>
              <w:rPr>
                <w:ins w:id="1042" w:author="Marquordt" w:date="2022-04-27T09:16:00Z"/>
                <w:rFonts w:eastAsia="SimSun"/>
              </w:rPr>
            </w:pPr>
            <w:ins w:id="1043" w:author="Marquordt" w:date="2022-04-27T09:16:00Z">
              <w:r w:rsidRPr="002E697B">
                <w:rPr>
                  <w:rFonts w:eastAsia="SimSun"/>
                </w:rPr>
                <w:t xml:space="preserve">Send an </w:t>
              </w:r>
              <w:r w:rsidRPr="002E697B">
                <w:rPr>
                  <w:i/>
                </w:rPr>
                <w:t>RRCConnectionRequest</w:t>
              </w:r>
            </w:ins>
          </w:p>
        </w:tc>
        <w:tc>
          <w:tcPr>
            <w:tcW w:w="1869" w:type="pct"/>
          </w:tcPr>
          <w:p w14:paraId="2A734FF4" w14:textId="77777777" w:rsidR="00ED5C69" w:rsidRPr="002E697B" w:rsidRDefault="00ED5C69" w:rsidP="002E697B">
            <w:pPr>
              <w:pStyle w:val="TAL"/>
              <w:rPr>
                <w:ins w:id="1044" w:author="Marquordt" w:date="2022-04-27T09:16:00Z"/>
                <w:rFonts w:eastAsia="SimSun"/>
              </w:rPr>
            </w:pPr>
          </w:p>
        </w:tc>
        <w:tc>
          <w:tcPr>
            <w:tcW w:w="354" w:type="pct"/>
          </w:tcPr>
          <w:p w14:paraId="24CF0594" w14:textId="77777777" w:rsidR="00ED5C69" w:rsidRPr="002E697B" w:rsidRDefault="00ED5C69" w:rsidP="002E697B">
            <w:pPr>
              <w:pStyle w:val="TAL"/>
              <w:rPr>
                <w:ins w:id="1045" w:author="Marquordt" w:date="2022-04-27T09:16:00Z"/>
                <w:rFonts w:eastAsia="SimSun"/>
              </w:rPr>
            </w:pPr>
            <w:ins w:id="1046" w:author="Marquordt" w:date="2022-04-27T09:16:00Z">
              <w:r w:rsidRPr="002E697B">
                <w:rPr>
                  <w:rFonts w:eastAsia="SimSun"/>
                </w:rPr>
                <w:t>CR 1</w:t>
              </w:r>
            </w:ins>
          </w:p>
        </w:tc>
      </w:tr>
      <w:tr w:rsidR="00ED5C69" w:rsidRPr="003068BA" w14:paraId="30FE1307" w14:textId="77777777" w:rsidTr="00A17C68">
        <w:trPr>
          <w:cantSplit/>
          <w:trHeight w:val="20"/>
          <w:ins w:id="1047" w:author="Marquordt" w:date="2022-04-27T09:16:00Z"/>
        </w:trPr>
        <w:tc>
          <w:tcPr>
            <w:tcW w:w="302" w:type="pct"/>
          </w:tcPr>
          <w:p w14:paraId="213D8E54" w14:textId="77777777" w:rsidR="00ED5C69" w:rsidRPr="003068BA" w:rsidRDefault="00ED5C69" w:rsidP="002E697B">
            <w:pPr>
              <w:pStyle w:val="TAC"/>
              <w:rPr>
                <w:ins w:id="1048" w:author="Marquordt" w:date="2022-04-27T09:16:00Z"/>
                <w:rFonts w:eastAsia="SimSun"/>
                <w:lang w:eastAsia="ja-JP"/>
              </w:rPr>
            </w:pPr>
            <w:ins w:id="1049" w:author="Marquordt" w:date="2022-04-27T09:16:00Z">
              <w:r w:rsidRPr="003068BA">
                <w:rPr>
                  <w:rFonts w:eastAsia="SimSun"/>
                  <w:lang w:eastAsia="ja-JP"/>
                </w:rPr>
                <w:t>5</w:t>
              </w:r>
            </w:ins>
          </w:p>
        </w:tc>
        <w:tc>
          <w:tcPr>
            <w:tcW w:w="606" w:type="pct"/>
          </w:tcPr>
          <w:p w14:paraId="5189F652" w14:textId="77777777" w:rsidR="00ED5C69" w:rsidRPr="003068BA" w:rsidRDefault="00ED5C69" w:rsidP="002E697B">
            <w:pPr>
              <w:pStyle w:val="TAC"/>
              <w:rPr>
                <w:ins w:id="1050" w:author="Marquordt" w:date="2022-04-27T09:16:00Z"/>
                <w:rFonts w:eastAsia="SimSun"/>
                <w:lang w:eastAsia="ja-JP"/>
              </w:rPr>
            </w:pPr>
            <w:ins w:id="1051" w:author="Marquordt" w:date="2022-04-27T09:16:00Z">
              <w:r w:rsidRPr="003068BA">
                <w:rPr>
                  <w:rFonts w:eastAsia="SimSun"/>
                  <w:lang w:eastAsia="ja-JP"/>
                </w:rPr>
                <w:t>TT</w:t>
              </w:r>
              <w:r>
                <w:rPr>
                  <w:rFonts w:eastAsia="SimSun"/>
                  <w:lang w:eastAsia="ja-JP"/>
                </w:rPr>
                <w:t xml:space="preserve"> &gt; UE</w:t>
              </w:r>
            </w:ins>
          </w:p>
        </w:tc>
        <w:tc>
          <w:tcPr>
            <w:tcW w:w="1869" w:type="pct"/>
          </w:tcPr>
          <w:p w14:paraId="34BB7E68" w14:textId="77777777" w:rsidR="00ED5C69" w:rsidRPr="002E697B" w:rsidRDefault="00ED5C69" w:rsidP="002E697B">
            <w:pPr>
              <w:pStyle w:val="TAL"/>
              <w:rPr>
                <w:ins w:id="1052" w:author="Marquordt" w:date="2022-04-27T09:16:00Z"/>
                <w:rFonts w:eastAsia="SimSun"/>
              </w:rPr>
            </w:pPr>
            <w:ins w:id="1053" w:author="Marquordt" w:date="2022-04-27T09:16:00Z">
              <w:r w:rsidRPr="002E697B">
                <w:rPr>
                  <w:rFonts w:eastAsia="SimSun"/>
                </w:rPr>
                <w:t xml:space="preserve">Send an </w:t>
              </w:r>
              <w:r w:rsidRPr="002E697B">
                <w:rPr>
                  <w:rFonts w:eastAsia="SimSun"/>
                  <w:i/>
                </w:rPr>
                <w:t>RRCConnectionSetup</w:t>
              </w:r>
            </w:ins>
          </w:p>
        </w:tc>
        <w:tc>
          <w:tcPr>
            <w:tcW w:w="1869" w:type="pct"/>
          </w:tcPr>
          <w:p w14:paraId="17ED34B9" w14:textId="77777777" w:rsidR="00ED5C69" w:rsidRPr="002E697B" w:rsidRDefault="00ED5C69" w:rsidP="002E697B">
            <w:pPr>
              <w:pStyle w:val="TAL"/>
              <w:rPr>
                <w:ins w:id="1054" w:author="Marquordt" w:date="2022-04-27T09:16:00Z"/>
                <w:rFonts w:eastAsia="SimSun"/>
              </w:rPr>
            </w:pPr>
          </w:p>
        </w:tc>
        <w:tc>
          <w:tcPr>
            <w:tcW w:w="354" w:type="pct"/>
          </w:tcPr>
          <w:p w14:paraId="020C67FD" w14:textId="77777777" w:rsidR="00ED5C69" w:rsidRPr="002E697B" w:rsidRDefault="00ED5C69" w:rsidP="002E697B">
            <w:pPr>
              <w:pStyle w:val="TAL"/>
              <w:rPr>
                <w:ins w:id="1055" w:author="Marquordt" w:date="2022-04-27T09:16:00Z"/>
                <w:rFonts w:eastAsia="SimSun"/>
              </w:rPr>
            </w:pPr>
          </w:p>
        </w:tc>
      </w:tr>
      <w:tr w:rsidR="00ED5C69" w:rsidRPr="003068BA" w14:paraId="53462621" w14:textId="77777777" w:rsidTr="00A17C68">
        <w:trPr>
          <w:cantSplit/>
          <w:trHeight w:val="20"/>
          <w:ins w:id="1056" w:author="Marquordt" w:date="2022-04-27T09:16:00Z"/>
        </w:trPr>
        <w:tc>
          <w:tcPr>
            <w:tcW w:w="302" w:type="pct"/>
            <w:hideMark/>
          </w:tcPr>
          <w:p w14:paraId="1E2CBD47" w14:textId="77777777" w:rsidR="00ED5C69" w:rsidRPr="003068BA" w:rsidRDefault="00ED5C69" w:rsidP="002E697B">
            <w:pPr>
              <w:pStyle w:val="TAC"/>
              <w:rPr>
                <w:ins w:id="1057" w:author="Marquordt" w:date="2022-04-27T09:16:00Z"/>
                <w:rFonts w:eastAsia="SimSun"/>
                <w:lang w:eastAsia="ja-JP"/>
              </w:rPr>
            </w:pPr>
            <w:ins w:id="1058" w:author="Marquordt" w:date="2022-04-27T09:16:00Z">
              <w:r w:rsidRPr="003068BA">
                <w:rPr>
                  <w:rFonts w:eastAsia="SimSun"/>
                  <w:lang w:eastAsia="ja-JP"/>
                </w:rPr>
                <w:t>6</w:t>
              </w:r>
            </w:ins>
          </w:p>
        </w:tc>
        <w:tc>
          <w:tcPr>
            <w:tcW w:w="606" w:type="pct"/>
          </w:tcPr>
          <w:p w14:paraId="35660D15" w14:textId="77777777" w:rsidR="00ED5C69" w:rsidRPr="003068BA" w:rsidRDefault="00ED5C69" w:rsidP="002E697B">
            <w:pPr>
              <w:pStyle w:val="TAC"/>
              <w:rPr>
                <w:ins w:id="1059" w:author="Marquordt" w:date="2022-04-27T09:16:00Z"/>
                <w:rFonts w:eastAsia="SimSun"/>
                <w:lang w:eastAsia="ja-JP"/>
              </w:rPr>
            </w:pPr>
            <w:ins w:id="1060" w:author="Marquordt" w:date="2022-04-27T09:16:00Z">
              <w:r w:rsidRPr="003068BA">
                <w:rPr>
                  <w:rFonts w:eastAsia="SimSun"/>
                  <w:lang w:eastAsia="ja-JP"/>
                </w:rPr>
                <w:t>UE &gt; TT</w:t>
              </w:r>
            </w:ins>
          </w:p>
        </w:tc>
        <w:tc>
          <w:tcPr>
            <w:tcW w:w="1869" w:type="pct"/>
            <w:hideMark/>
          </w:tcPr>
          <w:p w14:paraId="2710B2A0" w14:textId="77777777" w:rsidR="00ED5C69" w:rsidRPr="002E697B" w:rsidRDefault="00ED5C69" w:rsidP="002E697B">
            <w:pPr>
              <w:pStyle w:val="TAL"/>
              <w:rPr>
                <w:ins w:id="1061" w:author="Marquordt" w:date="2022-04-27T09:16:00Z"/>
                <w:rFonts w:eastAsia="SimSun"/>
              </w:rPr>
            </w:pPr>
            <w:ins w:id="1062" w:author="Marquordt" w:date="2022-04-27T09:16:00Z">
              <w:r w:rsidRPr="002E697B">
                <w:rPr>
                  <w:rFonts w:eastAsia="SimSun"/>
                </w:rPr>
                <w:t xml:space="preserve">Send an </w:t>
              </w:r>
              <w:r w:rsidRPr="002E697B">
                <w:rPr>
                  <w:i/>
                </w:rPr>
                <w:t>RRCConnectionSetupComplete</w:t>
              </w:r>
            </w:ins>
          </w:p>
        </w:tc>
        <w:tc>
          <w:tcPr>
            <w:tcW w:w="1869" w:type="pct"/>
          </w:tcPr>
          <w:p w14:paraId="46A16F5A" w14:textId="3D91FAB1" w:rsidR="00ED5C69" w:rsidRPr="002E697B" w:rsidRDefault="00ED5C69" w:rsidP="002E697B">
            <w:pPr>
              <w:pStyle w:val="TAL"/>
              <w:rPr>
                <w:ins w:id="1063" w:author="Marquordt" w:date="2022-04-27T09:16:00Z"/>
                <w:rFonts w:eastAsia="SimSun"/>
              </w:rPr>
            </w:pPr>
            <w:ins w:id="1064" w:author="Marquordt" w:date="2022-04-27T09:16:00Z">
              <w:r w:rsidRPr="002E697B">
                <w:rPr>
                  <w:rFonts w:eastAsia="SimSun"/>
                </w:rPr>
                <w:t>The UE performs the attach procedure</w:t>
              </w:r>
            </w:ins>
          </w:p>
        </w:tc>
        <w:tc>
          <w:tcPr>
            <w:tcW w:w="354" w:type="pct"/>
          </w:tcPr>
          <w:p w14:paraId="3A39B79F" w14:textId="77777777" w:rsidR="00ED5C69" w:rsidRPr="002E697B" w:rsidRDefault="00ED5C69" w:rsidP="002E697B">
            <w:pPr>
              <w:pStyle w:val="TAL"/>
              <w:rPr>
                <w:ins w:id="1065" w:author="Marquordt" w:date="2022-04-27T09:16:00Z"/>
                <w:rFonts w:eastAsia="SimSun"/>
              </w:rPr>
            </w:pPr>
          </w:p>
        </w:tc>
      </w:tr>
      <w:tr w:rsidR="009159ED" w:rsidRPr="003068BA" w14:paraId="40FF5A30" w14:textId="77777777" w:rsidTr="002E697B">
        <w:trPr>
          <w:trHeight w:val="50"/>
          <w:ins w:id="1066" w:author="Marquordt" w:date="2022-04-27T09:16:00Z"/>
        </w:trPr>
        <w:tc>
          <w:tcPr>
            <w:tcW w:w="302" w:type="pct"/>
          </w:tcPr>
          <w:p w14:paraId="453191E3" w14:textId="49830B07" w:rsidR="009159ED" w:rsidRPr="003068BA" w:rsidRDefault="009159ED" w:rsidP="002E697B">
            <w:pPr>
              <w:pStyle w:val="TAC"/>
              <w:rPr>
                <w:ins w:id="1067" w:author="Marquordt" w:date="2022-04-27T09:16:00Z"/>
                <w:rFonts w:eastAsia="SimSun"/>
                <w:lang w:eastAsia="ja-JP"/>
              </w:rPr>
            </w:pPr>
            <w:ins w:id="1068" w:author="Marquordt" w:date="2022-04-27T13:29:00Z">
              <w:r>
                <w:rPr>
                  <w:rFonts w:eastAsia="SimSun"/>
                  <w:lang w:eastAsia="ja-JP"/>
                </w:rPr>
                <w:t>7</w:t>
              </w:r>
            </w:ins>
          </w:p>
        </w:tc>
        <w:tc>
          <w:tcPr>
            <w:tcW w:w="606" w:type="pct"/>
          </w:tcPr>
          <w:p w14:paraId="19B67966" w14:textId="73FFFF3C" w:rsidR="009159ED" w:rsidRPr="003068BA" w:rsidRDefault="009159ED" w:rsidP="002E697B">
            <w:pPr>
              <w:pStyle w:val="TAC"/>
              <w:rPr>
                <w:ins w:id="1069" w:author="Marquordt" w:date="2022-04-27T09:16:00Z"/>
                <w:rFonts w:eastAsia="SimSun"/>
                <w:lang w:eastAsia="ja-JP"/>
              </w:rPr>
            </w:pPr>
            <w:ins w:id="1070" w:author="Marquordt" w:date="2022-04-27T13:29:00Z">
              <w:r w:rsidRPr="003068BA">
                <w:rPr>
                  <w:rFonts w:eastAsia="SimSun"/>
                  <w:lang w:eastAsia="ja-JP"/>
                </w:rPr>
                <w:t>UE &gt; TT</w:t>
              </w:r>
            </w:ins>
          </w:p>
        </w:tc>
        <w:tc>
          <w:tcPr>
            <w:tcW w:w="1869" w:type="pct"/>
          </w:tcPr>
          <w:p w14:paraId="085BFFEC" w14:textId="2CD5911B" w:rsidR="009159ED" w:rsidRPr="002E697B" w:rsidRDefault="009159ED" w:rsidP="002E697B">
            <w:pPr>
              <w:pStyle w:val="TAL"/>
              <w:rPr>
                <w:ins w:id="1071" w:author="Marquordt" w:date="2022-04-27T09:16:00Z"/>
                <w:rFonts w:eastAsia="SimSun"/>
              </w:rPr>
            </w:pPr>
            <w:ins w:id="1072" w:author="Marquordt" w:date="2022-04-27T09:16:00Z">
              <w:r w:rsidRPr="002E697B">
                <w:rPr>
                  <w:rFonts w:eastAsia="SimSun"/>
                </w:rPr>
                <w:t xml:space="preserve">Send a </w:t>
              </w:r>
            </w:ins>
            <w:ins w:id="1073" w:author="Marquordt" w:date="2022-04-27T13:30:00Z">
              <w:r w:rsidRPr="002E697B">
                <w:rPr>
                  <w:i/>
                </w:rPr>
                <w:t>PagingResponse</w:t>
              </w:r>
            </w:ins>
          </w:p>
        </w:tc>
        <w:tc>
          <w:tcPr>
            <w:tcW w:w="1869" w:type="pct"/>
          </w:tcPr>
          <w:p w14:paraId="4C75A73F" w14:textId="77777777" w:rsidR="009159ED" w:rsidRPr="002E697B" w:rsidRDefault="009159ED" w:rsidP="002E697B">
            <w:pPr>
              <w:pStyle w:val="TAL"/>
              <w:rPr>
                <w:ins w:id="1074" w:author="Marquordt" w:date="2022-04-27T09:16:00Z"/>
                <w:rFonts w:eastAsia="SimSun"/>
              </w:rPr>
            </w:pPr>
          </w:p>
        </w:tc>
        <w:tc>
          <w:tcPr>
            <w:tcW w:w="354" w:type="pct"/>
          </w:tcPr>
          <w:p w14:paraId="589E03A9" w14:textId="77777777" w:rsidR="009159ED" w:rsidRPr="002E697B" w:rsidRDefault="009159ED" w:rsidP="002E697B">
            <w:pPr>
              <w:pStyle w:val="TAL"/>
              <w:rPr>
                <w:ins w:id="1075" w:author="Marquordt" w:date="2022-04-27T09:16:00Z"/>
                <w:rFonts w:eastAsia="SimSun"/>
              </w:rPr>
            </w:pPr>
          </w:p>
        </w:tc>
      </w:tr>
      <w:tr w:rsidR="00ED5C69" w:rsidRPr="003068BA" w14:paraId="207F5310" w14:textId="77777777" w:rsidTr="00A17C68">
        <w:trPr>
          <w:trHeight w:val="20"/>
          <w:ins w:id="1076" w:author="Marquordt" w:date="2022-04-27T09:16:00Z"/>
        </w:trPr>
        <w:tc>
          <w:tcPr>
            <w:tcW w:w="302" w:type="pct"/>
            <w:tcBorders>
              <w:bottom w:val="single" w:sz="4" w:space="0" w:color="auto"/>
            </w:tcBorders>
          </w:tcPr>
          <w:p w14:paraId="0F5C10AB" w14:textId="6515CF36" w:rsidR="00ED5C69" w:rsidRPr="003068BA" w:rsidRDefault="009159ED" w:rsidP="002E697B">
            <w:pPr>
              <w:pStyle w:val="TAC"/>
              <w:rPr>
                <w:ins w:id="1077" w:author="Marquordt" w:date="2022-04-27T09:16:00Z"/>
                <w:rFonts w:eastAsia="SimSun"/>
                <w:lang w:eastAsia="ja-JP"/>
              </w:rPr>
            </w:pPr>
            <w:ins w:id="1078" w:author="Marquordt" w:date="2022-04-27T13:30:00Z">
              <w:r>
                <w:rPr>
                  <w:rFonts w:eastAsia="SimSun"/>
                  <w:lang w:eastAsia="ja-JP"/>
                </w:rPr>
                <w:t>8</w:t>
              </w:r>
            </w:ins>
          </w:p>
        </w:tc>
        <w:tc>
          <w:tcPr>
            <w:tcW w:w="606" w:type="pct"/>
            <w:tcBorders>
              <w:bottom w:val="single" w:sz="4" w:space="0" w:color="auto"/>
            </w:tcBorders>
          </w:tcPr>
          <w:p w14:paraId="59F8210C" w14:textId="6D8C9BE7" w:rsidR="00ED5C69" w:rsidRPr="003068BA" w:rsidRDefault="009159ED" w:rsidP="002E697B">
            <w:pPr>
              <w:pStyle w:val="TAC"/>
              <w:rPr>
                <w:ins w:id="1079" w:author="Marquordt" w:date="2022-04-27T09:16:00Z"/>
                <w:rFonts w:eastAsia="SimSun"/>
                <w:lang w:eastAsia="ja-JP"/>
              </w:rPr>
            </w:pPr>
            <w:ins w:id="1080" w:author="Marquordt" w:date="2022-04-27T13:31:00Z">
              <w:r w:rsidRPr="003068BA">
                <w:rPr>
                  <w:rFonts w:eastAsia="SimSun"/>
                  <w:lang w:eastAsia="ja-JP"/>
                </w:rPr>
                <w:t>TT</w:t>
              </w:r>
              <w:r>
                <w:rPr>
                  <w:rFonts w:eastAsia="SimSun"/>
                  <w:lang w:eastAsia="ja-JP"/>
                </w:rPr>
                <w:t xml:space="preserve"> &gt; UE</w:t>
              </w:r>
            </w:ins>
          </w:p>
        </w:tc>
        <w:tc>
          <w:tcPr>
            <w:tcW w:w="1869" w:type="pct"/>
            <w:tcBorders>
              <w:bottom w:val="single" w:sz="4" w:space="0" w:color="auto"/>
            </w:tcBorders>
          </w:tcPr>
          <w:p w14:paraId="1F18BAA7" w14:textId="51D8F0B1" w:rsidR="00ED5C69" w:rsidRPr="002E697B" w:rsidRDefault="00ED5C69" w:rsidP="002E697B">
            <w:pPr>
              <w:pStyle w:val="TAL"/>
              <w:rPr>
                <w:ins w:id="1081" w:author="Marquordt" w:date="2022-04-27T09:16:00Z"/>
                <w:rFonts w:eastAsia="SimSun"/>
              </w:rPr>
            </w:pPr>
            <w:ins w:id="1082" w:author="Marquordt" w:date="2022-04-27T09:16:00Z">
              <w:r w:rsidRPr="002E697B">
                <w:rPr>
                  <w:rFonts w:eastAsia="SimSun"/>
                </w:rPr>
                <w:t xml:space="preserve">Send an </w:t>
              </w:r>
              <w:r w:rsidRPr="002E697B">
                <w:rPr>
                  <w:rFonts w:eastAsia="SimSun"/>
                  <w:i/>
                </w:rPr>
                <w:t>A</w:t>
              </w:r>
            </w:ins>
            <w:ins w:id="1083" w:author="Marquordt" w:date="2022-04-27T13:31:00Z">
              <w:r w:rsidR="009159ED" w:rsidRPr="002E697B">
                <w:rPr>
                  <w:rFonts w:eastAsia="SimSun"/>
                  <w:i/>
                </w:rPr>
                <w:t>uthentication</w:t>
              </w:r>
            </w:ins>
            <w:ins w:id="1084" w:author="Marquordt" w:date="2022-04-27T09:16:00Z">
              <w:r w:rsidRPr="002E697B">
                <w:rPr>
                  <w:rFonts w:eastAsia="SimSun"/>
                  <w:i/>
                </w:rPr>
                <w:t>Request</w:t>
              </w:r>
            </w:ins>
          </w:p>
        </w:tc>
        <w:tc>
          <w:tcPr>
            <w:tcW w:w="1869" w:type="pct"/>
            <w:tcBorders>
              <w:bottom w:val="single" w:sz="4" w:space="0" w:color="auto"/>
            </w:tcBorders>
          </w:tcPr>
          <w:p w14:paraId="12BD64B9" w14:textId="48E244CA" w:rsidR="00ED5C69" w:rsidRPr="002E697B" w:rsidRDefault="009159ED" w:rsidP="002E697B">
            <w:pPr>
              <w:pStyle w:val="TAL"/>
              <w:rPr>
                <w:ins w:id="1085" w:author="Marquordt" w:date="2022-04-27T09:16:00Z"/>
                <w:rFonts w:eastAsia="SimSun"/>
              </w:rPr>
            </w:pPr>
            <w:ins w:id="1086" w:author="Marquordt" w:date="2022-04-27T13:32:00Z">
              <w:r w:rsidRPr="002E697B">
                <w:rPr>
                  <w:rFonts w:eastAsia="SimSun"/>
                </w:rPr>
                <w:t xml:space="preserve">The </w:t>
              </w:r>
              <w:r w:rsidRPr="002E697B">
                <w:rPr>
                  <w:rFonts w:eastAsia="SimSun"/>
                  <w:i/>
                </w:rPr>
                <w:t>AuthenticationRequest</w:t>
              </w:r>
              <w:r w:rsidRPr="002E697B">
                <w:rPr>
                  <w:rFonts w:eastAsia="SimSun"/>
                </w:rPr>
                <w:t xml:space="preserve"> is containing Key Set Identifier KSI (ciphering key sequence number) set to binary 010</w:t>
              </w:r>
            </w:ins>
          </w:p>
        </w:tc>
        <w:tc>
          <w:tcPr>
            <w:tcW w:w="354" w:type="pct"/>
            <w:tcBorders>
              <w:bottom w:val="single" w:sz="4" w:space="0" w:color="auto"/>
            </w:tcBorders>
          </w:tcPr>
          <w:p w14:paraId="06CDCEB3" w14:textId="77777777" w:rsidR="00ED5C69" w:rsidRPr="002E697B" w:rsidRDefault="00ED5C69" w:rsidP="002E697B">
            <w:pPr>
              <w:pStyle w:val="TAL"/>
              <w:rPr>
                <w:ins w:id="1087" w:author="Marquordt" w:date="2022-04-27T09:16:00Z"/>
                <w:rFonts w:eastAsia="SimSun"/>
              </w:rPr>
            </w:pPr>
          </w:p>
        </w:tc>
      </w:tr>
      <w:tr w:rsidR="002E697B" w:rsidRPr="003068BA" w14:paraId="0356D3E0" w14:textId="77777777" w:rsidTr="00A17C68">
        <w:trPr>
          <w:trHeight w:val="20"/>
          <w:ins w:id="1088" w:author="Marquordt" w:date="2022-04-27T13:46:00Z"/>
        </w:trPr>
        <w:tc>
          <w:tcPr>
            <w:tcW w:w="302" w:type="pct"/>
            <w:tcBorders>
              <w:bottom w:val="single" w:sz="4" w:space="0" w:color="auto"/>
            </w:tcBorders>
          </w:tcPr>
          <w:p w14:paraId="3DB852BD" w14:textId="7FD8C7B1" w:rsidR="002E697B" w:rsidRDefault="002E697B" w:rsidP="002E697B">
            <w:pPr>
              <w:pStyle w:val="TAC"/>
              <w:rPr>
                <w:ins w:id="1089" w:author="Marquordt" w:date="2022-04-27T13:46:00Z"/>
                <w:rFonts w:eastAsia="SimSun"/>
                <w:lang w:eastAsia="ja-JP"/>
              </w:rPr>
            </w:pPr>
            <w:ins w:id="1090" w:author="Marquordt" w:date="2022-04-27T13:46:00Z">
              <w:r>
                <w:rPr>
                  <w:rFonts w:eastAsia="SimSun"/>
                  <w:lang w:eastAsia="ja-JP"/>
                </w:rPr>
                <w:t>9</w:t>
              </w:r>
            </w:ins>
          </w:p>
        </w:tc>
        <w:tc>
          <w:tcPr>
            <w:tcW w:w="606" w:type="pct"/>
            <w:tcBorders>
              <w:bottom w:val="single" w:sz="4" w:space="0" w:color="auto"/>
            </w:tcBorders>
          </w:tcPr>
          <w:p w14:paraId="634AEE1B" w14:textId="3A71D04E" w:rsidR="002E697B" w:rsidRPr="003068BA" w:rsidRDefault="002E697B" w:rsidP="002E697B">
            <w:pPr>
              <w:pStyle w:val="TAC"/>
              <w:rPr>
                <w:ins w:id="1091" w:author="Marquordt" w:date="2022-04-27T13:46:00Z"/>
                <w:rFonts w:eastAsia="SimSun"/>
                <w:lang w:eastAsia="ja-JP"/>
              </w:rPr>
            </w:pPr>
            <w:ins w:id="1092" w:author="Marquordt" w:date="2022-04-27T13:46:00Z">
              <w:r w:rsidRPr="003068BA">
                <w:rPr>
                  <w:rFonts w:eastAsia="SimSun"/>
                  <w:lang w:eastAsia="ja-JP"/>
                </w:rPr>
                <w:t>UE &gt; TT</w:t>
              </w:r>
            </w:ins>
          </w:p>
        </w:tc>
        <w:tc>
          <w:tcPr>
            <w:tcW w:w="1869" w:type="pct"/>
            <w:tcBorders>
              <w:bottom w:val="single" w:sz="4" w:space="0" w:color="auto"/>
            </w:tcBorders>
          </w:tcPr>
          <w:p w14:paraId="4C9D6CA8" w14:textId="3CD19A5E" w:rsidR="002E697B" w:rsidRPr="002E697B" w:rsidRDefault="002E697B" w:rsidP="002E697B">
            <w:pPr>
              <w:pStyle w:val="TAL"/>
              <w:rPr>
                <w:ins w:id="1093" w:author="Marquordt" w:date="2022-04-27T13:46:00Z"/>
                <w:rFonts w:eastAsia="SimSun"/>
              </w:rPr>
            </w:pPr>
            <w:ins w:id="1094" w:author="Marquordt" w:date="2022-04-27T13:46:00Z">
              <w:r w:rsidRPr="006E2069">
                <w:rPr>
                  <w:rFonts w:eastAsia="SimSun"/>
                </w:rPr>
                <w:t xml:space="preserve">Send an </w:t>
              </w:r>
              <w:r w:rsidRPr="006E2069">
                <w:rPr>
                  <w:rFonts w:eastAsia="SimSun"/>
                  <w:i/>
                </w:rPr>
                <w:t>AuthenticationRes</w:t>
              </w:r>
              <w:r>
                <w:rPr>
                  <w:rFonts w:eastAsia="SimSun"/>
                  <w:i/>
                </w:rPr>
                <w:t>ponse</w:t>
              </w:r>
            </w:ins>
          </w:p>
        </w:tc>
        <w:tc>
          <w:tcPr>
            <w:tcW w:w="1869" w:type="pct"/>
            <w:tcBorders>
              <w:bottom w:val="single" w:sz="4" w:space="0" w:color="auto"/>
            </w:tcBorders>
          </w:tcPr>
          <w:p w14:paraId="4E5E439E" w14:textId="77CB4529" w:rsidR="002E697B" w:rsidRPr="002E697B" w:rsidRDefault="002E697B" w:rsidP="002E697B">
            <w:pPr>
              <w:pStyle w:val="TAL"/>
              <w:rPr>
                <w:ins w:id="1095" w:author="Marquordt" w:date="2022-04-27T13:46:00Z"/>
                <w:rFonts w:eastAsia="SimSun"/>
              </w:rPr>
            </w:pPr>
            <w:ins w:id="1096" w:author="Marquordt" w:date="2022-04-27T13:47:00Z">
              <w:r>
                <w:rPr>
                  <w:rFonts w:eastAsia="SimSun"/>
                </w:rPr>
                <w:t xml:space="preserve">The </w:t>
              </w:r>
              <w:r w:rsidRPr="002E697B">
                <w:rPr>
                  <w:rFonts w:eastAsia="SimSun"/>
                </w:rPr>
                <w:t>security</w:t>
              </w:r>
              <w:r>
                <w:rPr>
                  <w:rFonts w:eastAsia="SimSun"/>
                </w:rPr>
                <w:t xml:space="preserve"> </w:t>
              </w:r>
              <w:r w:rsidRPr="002E697B">
                <w:rPr>
                  <w:rFonts w:eastAsia="SimSun"/>
                </w:rPr>
                <w:t xml:space="preserve">procedure </w:t>
              </w:r>
              <w:r>
                <w:rPr>
                  <w:rFonts w:eastAsia="SimSun"/>
                </w:rPr>
                <w:t xml:space="preserve">is completed on </w:t>
              </w:r>
              <w:r w:rsidRPr="002E697B">
                <w:rPr>
                  <w:rFonts w:eastAsia="SimSun"/>
                </w:rPr>
                <w:t>RRC</w:t>
              </w:r>
            </w:ins>
          </w:p>
        </w:tc>
        <w:tc>
          <w:tcPr>
            <w:tcW w:w="354" w:type="pct"/>
            <w:tcBorders>
              <w:bottom w:val="single" w:sz="4" w:space="0" w:color="auto"/>
            </w:tcBorders>
          </w:tcPr>
          <w:p w14:paraId="1154F565" w14:textId="77777777" w:rsidR="002E697B" w:rsidRPr="002E697B" w:rsidRDefault="002E697B" w:rsidP="002E697B">
            <w:pPr>
              <w:pStyle w:val="TAL"/>
              <w:rPr>
                <w:ins w:id="1097" w:author="Marquordt" w:date="2022-04-27T13:46:00Z"/>
                <w:rFonts w:eastAsia="SimSun"/>
              </w:rPr>
            </w:pPr>
          </w:p>
        </w:tc>
      </w:tr>
      <w:tr w:rsidR="00EC4281" w:rsidRPr="003068BA" w14:paraId="7FB64ECF" w14:textId="77777777" w:rsidTr="00A17C68">
        <w:trPr>
          <w:trHeight w:val="20"/>
          <w:ins w:id="1098" w:author="Marquordt" w:date="2022-04-27T14:23:00Z"/>
        </w:trPr>
        <w:tc>
          <w:tcPr>
            <w:tcW w:w="302" w:type="pct"/>
            <w:tcBorders>
              <w:bottom w:val="single" w:sz="4" w:space="0" w:color="auto"/>
            </w:tcBorders>
          </w:tcPr>
          <w:p w14:paraId="0553D994" w14:textId="05207501" w:rsidR="00EC4281" w:rsidRPr="00EC4281" w:rsidRDefault="00EC4281" w:rsidP="002E697B">
            <w:pPr>
              <w:pStyle w:val="TAC"/>
              <w:rPr>
                <w:ins w:id="1099" w:author="Marquordt" w:date="2022-04-27T14:23:00Z"/>
                <w:rFonts w:eastAsia="SimSun"/>
                <w:highlight w:val="yellow"/>
                <w:lang w:eastAsia="ja-JP"/>
              </w:rPr>
            </w:pPr>
            <w:ins w:id="1100" w:author="Marquordt" w:date="2022-04-27T14:23:00Z">
              <w:r w:rsidRPr="00EC4281">
                <w:rPr>
                  <w:rFonts w:eastAsia="SimSun"/>
                  <w:highlight w:val="yellow"/>
                  <w:lang w:eastAsia="ja-JP"/>
                </w:rPr>
                <w:t>x</w:t>
              </w:r>
            </w:ins>
          </w:p>
        </w:tc>
        <w:tc>
          <w:tcPr>
            <w:tcW w:w="606" w:type="pct"/>
            <w:tcBorders>
              <w:bottom w:val="single" w:sz="4" w:space="0" w:color="auto"/>
            </w:tcBorders>
          </w:tcPr>
          <w:p w14:paraId="7CCEB99C" w14:textId="0C995C98" w:rsidR="00EC4281" w:rsidRPr="00EC4281" w:rsidRDefault="00EC4281" w:rsidP="002E697B">
            <w:pPr>
              <w:pStyle w:val="TAC"/>
              <w:rPr>
                <w:ins w:id="1101" w:author="Marquordt" w:date="2022-04-27T14:23:00Z"/>
                <w:rFonts w:eastAsia="SimSun"/>
                <w:highlight w:val="yellow"/>
                <w:lang w:eastAsia="ja-JP"/>
              </w:rPr>
            </w:pPr>
            <w:ins w:id="1102" w:author="Marquordt" w:date="2022-04-27T14:23:00Z">
              <w:r w:rsidRPr="00EC4281">
                <w:rPr>
                  <w:rFonts w:eastAsia="SimSun"/>
                  <w:highlight w:val="yellow"/>
                  <w:lang w:eastAsia="ja-JP"/>
                </w:rPr>
                <w:t>UE &gt; TT</w:t>
              </w:r>
            </w:ins>
          </w:p>
        </w:tc>
        <w:tc>
          <w:tcPr>
            <w:tcW w:w="1869" w:type="pct"/>
            <w:tcBorders>
              <w:bottom w:val="single" w:sz="4" w:space="0" w:color="auto"/>
            </w:tcBorders>
          </w:tcPr>
          <w:p w14:paraId="21B39461" w14:textId="5EE44FEF" w:rsidR="00EC4281" w:rsidRPr="00EC4281" w:rsidRDefault="00EC4281" w:rsidP="002E697B">
            <w:pPr>
              <w:pStyle w:val="TAL"/>
              <w:rPr>
                <w:ins w:id="1103" w:author="Marquordt" w:date="2022-04-27T14:23:00Z"/>
                <w:rFonts w:eastAsia="SimSun"/>
                <w:highlight w:val="yellow"/>
              </w:rPr>
            </w:pPr>
            <w:ins w:id="1104" w:author="Marquordt" w:date="2022-04-27T14:24:00Z">
              <w:r w:rsidRPr="00EC4281">
                <w:rPr>
                  <w:rFonts w:eastAsia="SimSun"/>
                  <w:highlight w:val="yellow"/>
                </w:rPr>
                <w:t xml:space="preserve">ME initiated </w:t>
              </w:r>
            </w:ins>
            <w:ins w:id="1105" w:author="Marquordt" w:date="2022-04-27T14:23:00Z">
              <w:r w:rsidRPr="00EC4281">
                <w:rPr>
                  <w:rFonts w:eastAsia="SimSun"/>
                  <w:highlight w:val="yellow"/>
                </w:rPr>
                <w:t>call</w:t>
              </w:r>
            </w:ins>
          </w:p>
        </w:tc>
        <w:tc>
          <w:tcPr>
            <w:tcW w:w="1869" w:type="pct"/>
            <w:tcBorders>
              <w:bottom w:val="single" w:sz="4" w:space="0" w:color="auto"/>
            </w:tcBorders>
          </w:tcPr>
          <w:p w14:paraId="015006B6" w14:textId="5E963AD0" w:rsidR="00EC4281" w:rsidRPr="00EC4281" w:rsidRDefault="00EC4281" w:rsidP="002E697B">
            <w:pPr>
              <w:pStyle w:val="TAL"/>
              <w:rPr>
                <w:ins w:id="1106" w:author="Marquordt" w:date="2022-04-27T14:23:00Z"/>
                <w:rFonts w:eastAsia="SimSun"/>
                <w:highlight w:val="yellow"/>
              </w:rPr>
            </w:pPr>
            <w:ins w:id="1107" w:author="Marquordt" w:date="2022-04-27T14:25:00Z">
              <w:r w:rsidRPr="00EC4281">
                <w:rPr>
                  <w:rFonts w:eastAsia="SimSun"/>
                  <w:highlight w:val="yellow"/>
                </w:rPr>
                <w:t xml:space="preserve">Set up a call </w:t>
              </w:r>
            </w:ins>
          </w:p>
        </w:tc>
        <w:tc>
          <w:tcPr>
            <w:tcW w:w="354" w:type="pct"/>
            <w:tcBorders>
              <w:bottom w:val="single" w:sz="4" w:space="0" w:color="auto"/>
            </w:tcBorders>
          </w:tcPr>
          <w:p w14:paraId="761E33CE" w14:textId="77777777" w:rsidR="00EC4281" w:rsidRPr="002E697B" w:rsidRDefault="00EC4281" w:rsidP="002E697B">
            <w:pPr>
              <w:pStyle w:val="TAL"/>
              <w:rPr>
                <w:ins w:id="1108" w:author="Marquordt" w:date="2022-04-27T14:23:00Z"/>
                <w:rFonts w:eastAsia="SimSun"/>
              </w:rPr>
            </w:pPr>
          </w:p>
        </w:tc>
      </w:tr>
      <w:tr w:rsidR="00EC4281" w:rsidRPr="003068BA" w14:paraId="1CDD87D7" w14:textId="77777777" w:rsidTr="00A17C68">
        <w:trPr>
          <w:trHeight w:val="20"/>
          <w:ins w:id="1109" w:author="Marquordt" w:date="2022-04-27T14:23:00Z"/>
        </w:trPr>
        <w:tc>
          <w:tcPr>
            <w:tcW w:w="302" w:type="pct"/>
            <w:tcBorders>
              <w:bottom w:val="single" w:sz="4" w:space="0" w:color="auto"/>
            </w:tcBorders>
          </w:tcPr>
          <w:p w14:paraId="62685835" w14:textId="05AD39AB" w:rsidR="00EC4281" w:rsidRPr="00EC4281" w:rsidRDefault="00EC4281" w:rsidP="00EC4281">
            <w:pPr>
              <w:pStyle w:val="TAC"/>
              <w:rPr>
                <w:ins w:id="1110" w:author="Marquordt" w:date="2022-04-27T14:23:00Z"/>
                <w:rFonts w:eastAsia="SimSun"/>
                <w:highlight w:val="yellow"/>
                <w:lang w:eastAsia="ja-JP"/>
              </w:rPr>
            </w:pPr>
            <w:commentRangeStart w:id="1111"/>
            <w:ins w:id="1112" w:author="Marquordt" w:date="2022-04-27T14:24:00Z">
              <w:r w:rsidRPr="00EC4281">
                <w:rPr>
                  <w:rFonts w:eastAsia="SimSun"/>
                  <w:highlight w:val="yellow"/>
                  <w:lang w:eastAsia="ja-JP"/>
                </w:rPr>
                <w:t>y</w:t>
              </w:r>
            </w:ins>
          </w:p>
        </w:tc>
        <w:tc>
          <w:tcPr>
            <w:tcW w:w="606" w:type="pct"/>
            <w:tcBorders>
              <w:bottom w:val="single" w:sz="4" w:space="0" w:color="auto"/>
            </w:tcBorders>
          </w:tcPr>
          <w:p w14:paraId="580CD6B9" w14:textId="32BD265E" w:rsidR="00EC4281" w:rsidRPr="00EC4281" w:rsidRDefault="00EC4281" w:rsidP="00EC4281">
            <w:pPr>
              <w:pStyle w:val="TAC"/>
              <w:rPr>
                <w:ins w:id="1113" w:author="Marquordt" w:date="2022-04-27T14:23:00Z"/>
                <w:rFonts w:eastAsia="SimSun"/>
                <w:highlight w:val="yellow"/>
                <w:lang w:eastAsia="ja-JP"/>
              </w:rPr>
            </w:pPr>
            <w:ins w:id="1114" w:author="Marquordt" w:date="2022-04-27T14:24:00Z">
              <w:r w:rsidRPr="00EC4281">
                <w:rPr>
                  <w:rFonts w:eastAsia="SimSun"/>
                  <w:highlight w:val="yellow"/>
                  <w:lang w:eastAsia="ja-JP"/>
                </w:rPr>
                <w:t>UE &gt; TT</w:t>
              </w:r>
            </w:ins>
          </w:p>
        </w:tc>
        <w:tc>
          <w:tcPr>
            <w:tcW w:w="1869" w:type="pct"/>
            <w:tcBorders>
              <w:bottom w:val="single" w:sz="4" w:space="0" w:color="auto"/>
            </w:tcBorders>
          </w:tcPr>
          <w:p w14:paraId="7F965F81" w14:textId="3574FFD3" w:rsidR="00EC4281" w:rsidRPr="00EC4281" w:rsidRDefault="00EC4281" w:rsidP="00EC4281">
            <w:pPr>
              <w:pStyle w:val="TAL"/>
              <w:rPr>
                <w:ins w:id="1115" w:author="Marquordt" w:date="2022-04-27T14:23:00Z"/>
                <w:rFonts w:eastAsia="SimSun"/>
                <w:highlight w:val="yellow"/>
              </w:rPr>
            </w:pPr>
            <w:ins w:id="1116" w:author="Marquordt" w:date="2022-04-27T14:24:00Z">
              <w:r w:rsidRPr="00EC4281">
                <w:rPr>
                  <w:rFonts w:eastAsia="SimSun"/>
                  <w:highlight w:val="yellow"/>
                </w:rPr>
                <w:t xml:space="preserve">ME </w:t>
              </w:r>
            </w:ins>
            <w:ins w:id="1117" w:author="Marquordt" w:date="2022-04-27T14:25:00Z">
              <w:r w:rsidRPr="00EC4281">
                <w:rPr>
                  <w:rFonts w:eastAsia="SimSun"/>
                  <w:highlight w:val="yellow"/>
                </w:rPr>
                <w:t xml:space="preserve">terminated </w:t>
              </w:r>
            </w:ins>
            <w:ins w:id="1118" w:author="Marquordt" w:date="2022-04-27T14:24:00Z">
              <w:r w:rsidRPr="00EC4281">
                <w:rPr>
                  <w:rFonts w:eastAsia="SimSun"/>
                  <w:highlight w:val="yellow"/>
                </w:rPr>
                <w:t>call</w:t>
              </w:r>
            </w:ins>
          </w:p>
        </w:tc>
        <w:tc>
          <w:tcPr>
            <w:tcW w:w="1869" w:type="pct"/>
            <w:tcBorders>
              <w:bottom w:val="single" w:sz="4" w:space="0" w:color="auto"/>
            </w:tcBorders>
          </w:tcPr>
          <w:p w14:paraId="46DAD212" w14:textId="292CA39C" w:rsidR="00EC4281" w:rsidRPr="00EC4281" w:rsidRDefault="00EC4281" w:rsidP="00EC4281">
            <w:pPr>
              <w:pStyle w:val="TAL"/>
              <w:rPr>
                <w:ins w:id="1119" w:author="Marquordt" w:date="2022-04-27T14:23:00Z"/>
                <w:rFonts w:eastAsia="SimSun"/>
                <w:highlight w:val="yellow"/>
              </w:rPr>
            </w:pPr>
            <w:ins w:id="1120" w:author="Marquordt" w:date="2022-04-27T14:25:00Z">
              <w:r w:rsidRPr="00EC4281">
                <w:rPr>
                  <w:rFonts w:eastAsia="SimSun"/>
                  <w:highlight w:val="yellow"/>
                </w:rPr>
                <w:t>End the call</w:t>
              </w:r>
            </w:ins>
            <w:commentRangeEnd w:id="1111"/>
            <w:ins w:id="1121" w:author="Marquordt" w:date="2022-04-27T14:26:00Z">
              <w:r>
                <w:rPr>
                  <w:rStyle w:val="CommentReference"/>
                  <w:rFonts w:ascii="CG Times (WN)" w:hAnsi="CG Times (WN)"/>
                </w:rPr>
                <w:commentReference w:id="1111"/>
              </w:r>
            </w:ins>
          </w:p>
        </w:tc>
        <w:tc>
          <w:tcPr>
            <w:tcW w:w="354" w:type="pct"/>
            <w:tcBorders>
              <w:bottom w:val="single" w:sz="4" w:space="0" w:color="auto"/>
            </w:tcBorders>
          </w:tcPr>
          <w:p w14:paraId="53B9E045" w14:textId="77777777" w:rsidR="00EC4281" w:rsidRPr="002E697B" w:rsidRDefault="00EC4281" w:rsidP="00EC4281">
            <w:pPr>
              <w:pStyle w:val="TAL"/>
              <w:rPr>
                <w:ins w:id="1122" w:author="Marquordt" w:date="2022-04-27T14:23:00Z"/>
                <w:rFonts w:eastAsia="SimSun"/>
              </w:rPr>
            </w:pPr>
          </w:p>
        </w:tc>
      </w:tr>
      <w:tr w:rsidR="00EC4281" w:rsidRPr="003068BA" w14:paraId="1A3A4D62" w14:textId="77777777" w:rsidTr="00A17C68">
        <w:trPr>
          <w:trHeight w:val="20"/>
          <w:ins w:id="1123" w:author="Marquordt" w:date="2022-04-27T09:16:00Z"/>
        </w:trPr>
        <w:tc>
          <w:tcPr>
            <w:tcW w:w="302" w:type="pct"/>
            <w:hideMark/>
          </w:tcPr>
          <w:p w14:paraId="4FA262D4" w14:textId="3F718E23" w:rsidR="00EC4281" w:rsidRPr="003068BA" w:rsidRDefault="00EC4281" w:rsidP="00EC4281">
            <w:pPr>
              <w:pStyle w:val="TAC"/>
              <w:rPr>
                <w:ins w:id="1124" w:author="Marquordt" w:date="2022-04-27T09:16:00Z"/>
                <w:rFonts w:eastAsia="SimSun"/>
                <w:lang w:eastAsia="ja-JP"/>
              </w:rPr>
            </w:pPr>
            <w:ins w:id="1125" w:author="Marquordt" w:date="2022-04-27T13:47:00Z">
              <w:r>
                <w:rPr>
                  <w:rFonts w:eastAsia="SimSun"/>
                  <w:lang w:eastAsia="ja-JP"/>
                </w:rPr>
                <w:t>10</w:t>
              </w:r>
            </w:ins>
          </w:p>
        </w:tc>
        <w:tc>
          <w:tcPr>
            <w:tcW w:w="606" w:type="pct"/>
          </w:tcPr>
          <w:p w14:paraId="23B64CF0" w14:textId="6BD7B701" w:rsidR="00EC4281" w:rsidRPr="003068BA" w:rsidRDefault="00EC4281" w:rsidP="00EC4281">
            <w:pPr>
              <w:pStyle w:val="TAC"/>
              <w:rPr>
                <w:ins w:id="1126" w:author="Marquordt" w:date="2022-04-27T09:16:00Z"/>
                <w:rFonts w:eastAsia="SimSun"/>
                <w:lang w:eastAsia="ja-JP"/>
              </w:rPr>
            </w:pPr>
            <w:ins w:id="1127" w:author="Marquordt" w:date="2022-04-27T13:49:00Z">
              <w:r w:rsidRPr="003068BA">
                <w:rPr>
                  <w:rFonts w:eastAsia="SimSun"/>
                  <w:lang w:eastAsia="ja-JP"/>
                </w:rPr>
                <w:t>TT</w:t>
              </w:r>
              <w:r>
                <w:rPr>
                  <w:rFonts w:eastAsia="SimSun"/>
                  <w:lang w:eastAsia="ja-JP"/>
                </w:rPr>
                <w:t xml:space="preserve"> &gt; UE</w:t>
              </w:r>
            </w:ins>
          </w:p>
        </w:tc>
        <w:tc>
          <w:tcPr>
            <w:tcW w:w="1869" w:type="pct"/>
            <w:hideMark/>
          </w:tcPr>
          <w:p w14:paraId="23B25893" w14:textId="0C8B9F0F" w:rsidR="00EC4281" w:rsidRPr="002E697B" w:rsidRDefault="00EC4281" w:rsidP="00EC4281">
            <w:pPr>
              <w:pStyle w:val="TAL"/>
              <w:rPr>
                <w:ins w:id="1128" w:author="Marquordt" w:date="2022-04-27T09:16:00Z"/>
                <w:rFonts w:eastAsia="SimSun"/>
              </w:rPr>
            </w:pPr>
            <w:ins w:id="1129" w:author="Marquordt" w:date="2022-04-27T13:35:00Z">
              <w:r w:rsidRPr="002E697B">
                <w:rPr>
                  <w:rFonts w:eastAsia="SimSun"/>
                </w:rPr>
                <w:t xml:space="preserve">Send a </w:t>
              </w:r>
            </w:ins>
            <w:ins w:id="1130" w:author="Marquordt" w:date="2022-04-27T13:42:00Z">
              <w:r>
                <w:rPr>
                  <w:rFonts w:eastAsia="SimSun"/>
                  <w:i/>
                </w:rPr>
                <w:t xml:space="preserve">TMSI </w:t>
              </w:r>
            </w:ins>
            <w:ins w:id="1131" w:author="Marquordt" w:date="2022-04-27T13:43:00Z">
              <w:r>
                <w:rPr>
                  <w:rFonts w:eastAsia="SimSun"/>
                  <w:i/>
                </w:rPr>
                <w:t>ReallocationCommand</w:t>
              </w:r>
            </w:ins>
          </w:p>
        </w:tc>
        <w:tc>
          <w:tcPr>
            <w:tcW w:w="1869" w:type="pct"/>
          </w:tcPr>
          <w:p w14:paraId="0BFCBA86" w14:textId="33F4AC30" w:rsidR="00EC4281" w:rsidRPr="002E697B" w:rsidRDefault="00EC4281" w:rsidP="00EC4281">
            <w:pPr>
              <w:pStyle w:val="TAL"/>
              <w:rPr>
                <w:ins w:id="1132" w:author="Marquordt" w:date="2022-04-27T09:16:00Z"/>
                <w:rFonts w:eastAsia="SimSun"/>
              </w:rPr>
            </w:pPr>
          </w:p>
        </w:tc>
        <w:tc>
          <w:tcPr>
            <w:tcW w:w="354" w:type="pct"/>
          </w:tcPr>
          <w:p w14:paraId="798C6637" w14:textId="77777777" w:rsidR="00EC4281" w:rsidRPr="002E697B" w:rsidRDefault="00EC4281" w:rsidP="00EC4281">
            <w:pPr>
              <w:pStyle w:val="TAL"/>
              <w:rPr>
                <w:ins w:id="1133" w:author="Marquordt" w:date="2022-04-27T09:16:00Z"/>
                <w:rFonts w:eastAsia="SimSun"/>
              </w:rPr>
            </w:pPr>
          </w:p>
        </w:tc>
      </w:tr>
      <w:tr w:rsidR="00EC4281" w:rsidRPr="003068BA" w14:paraId="1B87EE4A" w14:textId="77777777" w:rsidTr="00A17C68">
        <w:trPr>
          <w:trHeight w:val="20"/>
          <w:ins w:id="1134" w:author="Marquordt" w:date="2022-04-27T09:16:00Z"/>
        </w:trPr>
        <w:tc>
          <w:tcPr>
            <w:tcW w:w="302" w:type="pct"/>
          </w:tcPr>
          <w:p w14:paraId="49B776C0" w14:textId="40F76CC6" w:rsidR="00EC4281" w:rsidRPr="003068BA" w:rsidRDefault="00EC4281" w:rsidP="00EC4281">
            <w:pPr>
              <w:pStyle w:val="TAC"/>
              <w:rPr>
                <w:ins w:id="1135" w:author="Marquordt" w:date="2022-04-27T09:16:00Z"/>
                <w:rFonts w:eastAsia="SimSun"/>
                <w:lang w:eastAsia="ja-JP"/>
              </w:rPr>
            </w:pPr>
            <w:ins w:id="1136" w:author="Marquordt" w:date="2022-04-27T13:40:00Z">
              <w:r>
                <w:rPr>
                  <w:rFonts w:eastAsia="SimSun"/>
                  <w:lang w:eastAsia="ja-JP"/>
                </w:rPr>
                <w:t>1</w:t>
              </w:r>
            </w:ins>
            <w:ins w:id="1137" w:author="Marquordt" w:date="2022-04-27T13:48:00Z">
              <w:r>
                <w:rPr>
                  <w:rFonts w:eastAsia="SimSun"/>
                  <w:lang w:eastAsia="ja-JP"/>
                </w:rPr>
                <w:t>1</w:t>
              </w:r>
            </w:ins>
          </w:p>
        </w:tc>
        <w:tc>
          <w:tcPr>
            <w:tcW w:w="606" w:type="pct"/>
          </w:tcPr>
          <w:p w14:paraId="1E538EE6" w14:textId="1708B609" w:rsidR="00EC4281" w:rsidRPr="003068BA" w:rsidRDefault="00EC4281" w:rsidP="00EC4281">
            <w:pPr>
              <w:pStyle w:val="TAC"/>
              <w:rPr>
                <w:ins w:id="1138" w:author="Marquordt" w:date="2022-04-27T09:16:00Z"/>
                <w:rFonts w:eastAsia="SimSun"/>
                <w:lang w:eastAsia="ja-JP"/>
              </w:rPr>
            </w:pPr>
            <w:ins w:id="1139" w:author="Marquordt" w:date="2022-04-27T13:50:00Z">
              <w:r w:rsidRPr="003068BA">
                <w:rPr>
                  <w:rFonts w:eastAsia="SimSun"/>
                  <w:lang w:eastAsia="ja-JP"/>
                </w:rPr>
                <w:t>UE &gt; TT</w:t>
              </w:r>
            </w:ins>
          </w:p>
        </w:tc>
        <w:tc>
          <w:tcPr>
            <w:tcW w:w="1869" w:type="pct"/>
          </w:tcPr>
          <w:p w14:paraId="069DDDA8" w14:textId="30F2CB21" w:rsidR="00EC4281" w:rsidRPr="002E697B" w:rsidRDefault="00EC4281" w:rsidP="00EC4281">
            <w:pPr>
              <w:pStyle w:val="TAL"/>
              <w:rPr>
                <w:ins w:id="1140" w:author="Marquordt" w:date="2022-04-27T09:16:00Z"/>
                <w:rFonts w:eastAsia="SimSun"/>
              </w:rPr>
            </w:pPr>
            <w:ins w:id="1141" w:author="Marquordt" w:date="2022-04-27T13:49:00Z">
              <w:r w:rsidRPr="006E2069">
                <w:rPr>
                  <w:rFonts w:eastAsia="SimSun"/>
                </w:rPr>
                <w:t xml:space="preserve">Send a </w:t>
              </w:r>
              <w:r>
                <w:rPr>
                  <w:rFonts w:eastAsia="SimSun"/>
                  <w:i/>
                </w:rPr>
                <w:t>TMSI ReallocationComplete</w:t>
              </w:r>
            </w:ins>
          </w:p>
        </w:tc>
        <w:tc>
          <w:tcPr>
            <w:tcW w:w="1869" w:type="pct"/>
          </w:tcPr>
          <w:p w14:paraId="714D302C" w14:textId="77777777" w:rsidR="00EC4281" w:rsidRPr="002E697B" w:rsidRDefault="00EC4281" w:rsidP="00EC4281">
            <w:pPr>
              <w:pStyle w:val="TAL"/>
              <w:rPr>
                <w:ins w:id="1142" w:author="Marquordt" w:date="2022-04-27T09:16:00Z"/>
                <w:rFonts w:eastAsia="SimSun"/>
              </w:rPr>
            </w:pPr>
          </w:p>
        </w:tc>
        <w:tc>
          <w:tcPr>
            <w:tcW w:w="354" w:type="pct"/>
          </w:tcPr>
          <w:p w14:paraId="393E0664" w14:textId="466EC0D9" w:rsidR="00EC4281" w:rsidRPr="002E697B" w:rsidRDefault="00B6564F" w:rsidP="00EC4281">
            <w:pPr>
              <w:pStyle w:val="TAL"/>
              <w:rPr>
                <w:ins w:id="1143" w:author="Marquordt" w:date="2022-04-27T09:16:00Z"/>
                <w:rFonts w:eastAsia="SimSun"/>
              </w:rPr>
            </w:pPr>
            <w:ins w:id="1144" w:author="Marquordt" w:date="2022-04-27T15:48:00Z">
              <w:r>
                <w:rPr>
                  <w:rFonts w:eastAsia="SimSun"/>
                </w:rPr>
                <w:t>CR 2</w:t>
              </w:r>
            </w:ins>
          </w:p>
        </w:tc>
      </w:tr>
      <w:tr w:rsidR="00EC4281" w:rsidRPr="003068BA" w14:paraId="6A2A3357" w14:textId="77777777" w:rsidTr="00A17C68">
        <w:trPr>
          <w:cantSplit/>
          <w:trHeight w:val="20"/>
          <w:ins w:id="1145" w:author="Marquordt" w:date="2022-04-27T09:16:00Z"/>
        </w:trPr>
        <w:tc>
          <w:tcPr>
            <w:tcW w:w="302" w:type="pct"/>
            <w:hideMark/>
          </w:tcPr>
          <w:p w14:paraId="48CD5D0E" w14:textId="6587ACC6" w:rsidR="00EC4281" w:rsidRPr="003068BA" w:rsidRDefault="00EC4281" w:rsidP="00EC4281">
            <w:pPr>
              <w:pStyle w:val="TAC"/>
              <w:rPr>
                <w:ins w:id="1146" w:author="Marquordt" w:date="2022-04-27T09:16:00Z"/>
                <w:rFonts w:eastAsia="SimSun"/>
                <w:lang w:eastAsia="ja-JP"/>
              </w:rPr>
            </w:pPr>
            <w:ins w:id="1147" w:author="Marquordt" w:date="2022-04-27T13:52:00Z">
              <w:r>
                <w:rPr>
                  <w:rFonts w:eastAsia="SimSun"/>
                  <w:lang w:eastAsia="ja-JP"/>
                </w:rPr>
                <w:t>12</w:t>
              </w:r>
            </w:ins>
          </w:p>
        </w:tc>
        <w:tc>
          <w:tcPr>
            <w:tcW w:w="606" w:type="pct"/>
          </w:tcPr>
          <w:p w14:paraId="0977C991" w14:textId="79B59DDD" w:rsidR="00EC4281" w:rsidRPr="003068BA" w:rsidRDefault="00EC4281" w:rsidP="00EC4281">
            <w:pPr>
              <w:pStyle w:val="TAC"/>
              <w:rPr>
                <w:ins w:id="1148" w:author="Marquordt" w:date="2022-04-27T09:16:00Z"/>
                <w:rFonts w:eastAsia="SimSun"/>
                <w:lang w:eastAsia="ja-JP"/>
              </w:rPr>
            </w:pPr>
            <w:ins w:id="1149" w:author="Marquordt" w:date="2022-04-27T13:52:00Z">
              <w:r w:rsidRPr="003068BA">
                <w:rPr>
                  <w:rFonts w:eastAsia="SimSun"/>
                  <w:lang w:eastAsia="ja-JP"/>
                </w:rPr>
                <w:t>TT</w:t>
              </w:r>
              <w:r>
                <w:rPr>
                  <w:rFonts w:eastAsia="SimSun"/>
                  <w:lang w:eastAsia="ja-JP"/>
                </w:rPr>
                <w:t xml:space="preserve"> &gt; UE</w:t>
              </w:r>
            </w:ins>
          </w:p>
        </w:tc>
        <w:tc>
          <w:tcPr>
            <w:tcW w:w="1869" w:type="pct"/>
            <w:hideMark/>
          </w:tcPr>
          <w:p w14:paraId="537C6D3B" w14:textId="64E112AE" w:rsidR="00EC4281" w:rsidRPr="002E697B" w:rsidRDefault="00EC4281" w:rsidP="00EC4281">
            <w:pPr>
              <w:pStyle w:val="TAL"/>
              <w:rPr>
                <w:ins w:id="1150" w:author="Marquordt" w:date="2022-04-27T09:16:00Z"/>
                <w:rFonts w:eastAsia="SimSun"/>
              </w:rPr>
            </w:pPr>
            <w:ins w:id="1151" w:author="Marquordt" w:date="2022-04-27T09:16:00Z">
              <w:r w:rsidRPr="002E697B">
                <w:rPr>
                  <w:rFonts w:eastAsia="SimSun"/>
                </w:rPr>
                <w:t xml:space="preserve">Send an </w:t>
              </w:r>
              <w:r w:rsidRPr="002E697B">
                <w:rPr>
                  <w:i/>
                </w:rPr>
                <w:t>RRCConnectionRe</w:t>
              </w:r>
            </w:ins>
            <w:ins w:id="1152" w:author="Marquordt" w:date="2022-04-27T13:52:00Z">
              <w:r w:rsidRPr="002E697B">
                <w:rPr>
                  <w:i/>
                </w:rPr>
                <w:t>lease</w:t>
              </w:r>
            </w:ins>
          </w:p>
        </w:tc>
        <w:tc>
          <w:tcPr>
            <w:tcW w:w="1869" w:type="pct"/>
          </w:tcPr>
          <w:p w14:paraId="67775B0E" w14:textId="1C62DA9B" w:rsidR="00EC4281" w:rsidRPr="002E697B" w:rsidRDefault="00EC4281" w:rsidP="00EC4281">
            <w:pPr>
              <w:pStyle w:val="TAL"/>
              <w:rPr>
                <w:ins w:id="1153" w:author="Marquordt" w:date="2022-04-27T09:16:00Z"/>
                <w:rFonts w:eastAsia="SimSun"/>
              </w:rPr>
            </w:pPr>
            <w:ins w:id="1154" w:author="Marquordt" w:date="2022-04-27T13:53:00Z">
              <w:r>
                <w:rPr>
                  <w:rFonts w:eastAsia="SimSun"/>
                </w:rPr>
                <w:t>The</w:t>
              </w:r>
              <w:r w:rsidRPr="006E2069">
                <w:rPr>
                  <w:i/>
                </w:rPr>
                <w:t xml:space="preserve"> RRCConnectionRelease</w:t>
              </w:r>
              <w:r>
                <w:rPr>
                  <w:i/>
                </w:rPr>
                <w:t xml:space="preserve"> </w:t>
              </w:r>
              <w:r w:rsidRPr="002E697B">
                <w:t>is sent within 5</w:t>
              </w:r>
            </w:ins>
            <w:ins w:id="1155" w:author="Marquordt" w:date="2022-04-27T13:54:00Z">
              <w:r>
                <w:t> </w:t>
              </w:r>
            </w:ins>
            <w:ins w:id="1156" w:author="Marquordt" w:date="2022-04-27T13:53:00Z">
              <w:r w:rsidRPr="002E697B">
                <w:t>s</w:t>
              </w:r>
            </w:ins>
            <w:ins w:id="1157" w:author="Marquordt" w:date="2022-04-27T13:54:00Z">
              <w:r w:rsidRPr="002E697B">
                <w:t xml:space="preserve"> after reception of the</w:t>
              </w:r>
              <w:r>
                <w:rPr>
                  <w:i/>
                </w:rPr>
                <w:t xml:space="preserve"> </w:t>
              </w:r>
              <w:r>
                <w:rPr>
                  <w:rFonts w:eastAsia="SimSun"/>
                  <w:i/>
                </w:rPr>
                <w:t>TMSI ReallocationComplete</w:t>
              </w:r>
            </w:ins>
          </w:p>
        </w:tc>
        <w:tc>
          <w:tcPr>
            <w:tcW w:w="354" w:type="pct"/>
          </w:tcPr>
          <w:p w14:paraId="7D05D9F7" w14:textId="77777777" w:rsidR="00EC4281" w:rsidRDefault="00EC4281" w:rsidP="00EC4281">
            <w:pPr>
              <w:pStyle w:val="TAL"/>
              <w:rPr>
                <w:ins w:id="1158" w:author="Marquordt" w:date="2022-04-27T16:52:00Z"/>
                <w:rFonts w:eastAsia="SimSun"/>
              </w:rPr>
            </w:pPr>
            <w:ins w:id="1159" w:author="Marquordt" w:date="2022-04-27T09:16:00Z">
              <w:r w:rsidRPr="002E697B">
                <w:rPr>
                  <w:rFonts w:eastAsia="SimSun"/>
                </w:rPr>
                <w:t>CR </w:t>
              </w:r>
            </w:ins>
            <w:ins w:id="1160" w:author="Marquordt" w:date="2022-04-27T15:48:00Z">
              <w:r w:rsidR="00B6564F">
                <w:rPr>
                  <w:rFonts w:eastAsia="SimSun"/>
                </w:rPr>
                <w:t>3</w:t>
              </w:r>
            </w:ins>
          </w:p>
          <w:p w14:paraId="68ED1421" w14:textId="6179B669" w:rsidR="00E70F48" w:rsidRPr="002E697B" w:rsidRDefault="00E70F48" w:rsidP="00EC4281">
            <w:pPr>
              <w:pStyle w:val="TAL"/>
              <w:rPr>
                <w:ins w:id="1161" w:author="Marquordt" w:date="2022-04-27T09:16:00Z"/>
                <w:rFonts w:eastAsia="SimSun"/>
              </w:rPr>
            </w:pPr>
            <w:ins w:id="1162" w:author="Marquordt" w:date="2022-04-27T16:52:00Z">
              <w:r>
                <w:rPr>
                  <w:rFonts w:eastAsia="SimSun"/>
                </w:rPr>
                <w:t>CR 4</w:t>
              </w:r>
            </w:ins>
          </w:p>
        </w:tc>
      </w:tr>
    </w:tbl>
    <w:p w14:paraId="4EF3D4E1" w14:textId="07D8CB5A" w:rsidR="00ED5C69" w:rsidRPr="003068BA" w:rsidRDefault="00ED5C69" w:rsidP="00ED5C69">
      <w:pPr>
        <w:pStyle w:val="Heading4"/>
        <w:rPr>
          <w:ins w:id="1163" w:author="Marquordt" w:date="2022-04-27T09:16:00Z"/>
          <w:lang w:eastAsia="en-GB"/>
        </w:rPr>
      </w:pPr>
      <w:bookmarkStart w:id="1164" w:name="_Toc103688365"/>
      <w:ins w:id="1165" w:author="Marquordt" w:date="2022-04-27T09:16:00Z">
        <w:r w:rsidRPr="003068BA">
          <w:rPr>
            <w:lang w:eastAsia="en-GB"/>
          </w:rPr>
          <w:t>5.1.</w:t>
        </w:r>
      </w:ins>
      <w:ins w:id="1166" w:author="Marquordt" w:date="2022-04-27T14:27:00Z">
        <w:r w:rsidR="00EC4281">
          <w:rPr>
            <w:lang w:eastAsia="en-GB"/>
          </w:rPr>
          <w:t>5</w:t>
        </w:r>
      </w:ins>
      <w:ins w:id="1167" w:author="Marquordt" w:date="2022-04-27T09:16:00Z">
        <w:r w:rsidRPr="003068BA">
          <w:rPr>
            <w:lang w:eastAsia="en-GB"/>
          </w:rPr>
          <w:t>.4</w:t>
        </w:r>
        <w:r w:rsidRPr="003068BA">
          <w:rPr>
            <w:lang w:eastAsia="en-GB"/>
          </w:rPr>
          <w:tab/>
          <w:t>Acceptance criteria</w:t>
        </w:r>
        <w:bookmarkEnd w:id="1164"/>
      </w:ins>
    </w:p>
    <w:p w14:paraId="12D0D1B3" w14:textId="6766766D" w:rsidR="00ED5C69" w:rsidRDefault="00ED5C69" w:rsidP="00ED5C69">
      <w:pPr>
        <w:rPr>
          <w:ins w:id="1168" w:author="Marquordt" w:date="2022-04-27T09:16:00Z"/>
          <w:lang w:eastAsia="en-GB"/>
        </w:rPr>
      </w:pPr>
      <w:ins w:id="1169" w:author="Marquordt" w:date="2022-04-27T09:16:00Z">
        <w:r w:rsidRPr="003068BA">
          <w:rPr>
            <w:lang w:eastAsia="en-GB"/>
          </w:rPr>
          <w:t>CR 1 is verified by analysing the IMSI value transferred</w:t>
        </w:r>
        <w:r>
          <w:rPr>
            <w:lang w:eastAsia="en-GB"/>
          </w:rPr>
          <w:t xml:space="preserve"> by the UE in the </w:t>
        </w:r>
        <w:r w:rsidRPr="00B77D8D">
          <w:rPr>
            <w:i/>
            <w:iCs/>
            <w:lang w:val="en-US" w:eastAsia="en-GB"/>
          </w:rPr>
          <w:t>RRCConnectionReques</w:t>
        </w:r>
        <w:r>
          <w:rPr>
            <w:i/>
            <w:iCs/>
            <w:lang w:val="en-US" w:eastAsia="en-GB"/>
          </w:rPr>
          <w:t xml:space="preserve">t. </w:t>
        </w:r>
        <w:r w:rsidRPr="003068BA">
          <w:rPr>
            <w:lang w:eastAsia="en-GB"/>
          </w:rPr>
          <w:t xml:space="preserve">The conformance requirement CR 1 is met if the IMSI </w:t>
        </w:r>
      </w:ins>
      <w:ins w:id="1170" w:author="Marquordt" w:date="2022-04-27T15:50:00Z">
        <w:r w:rsidR="00B6564F">
          <w:rPr>
            <w:lang w:eastAsia="en-GB"/>
          </w:rPr>
          <w:t xml:space="preserve">value </w:t>
        </w:r>
      </w:ins>
      <w:ins w:id="1171" w:author="Marquordt" w:date="2022-04-27T09:16:00Z">
        <w:r w:rsidRPr="003068BA">
          <w:rPr>
            <w:lang w:eastAsia="en-GB"/>
          </w:rPr>
          <w:t>stored on the USIM matches the IMSI value provided to the TT (USS)</w:t>
        </w:r>
      </w:ins>
      <w:ins w:id="1172" w:author="Marquordt" w:date="2022-04-27T15:50:00Z">
        <w:r w:rsidR="00B6564F">
          <w:rPr>
            <w:lang w:eastAsia="en-GB"/>
          </w:rPr>
          <w:t xml:space="preserve"> in step 4</w:t>
        </w:r>
      </w:ins>
      <w:ins w:id="1173" w:author="Marquordt" w:date="2022-04-27T16:08:00Z">
        <w:r w:rsidR="009670FA">
          <w:rPr>
            <w:lang w:eastAsia="en-GB"/>
          </w:rPr>
          <w:t>)</w:t>
        </w:r>
      </w:ins>
      <w:ins w:id="1174" w:author="Marquordt" w:date="2022-04-27T09:16:00Z">
        <w:r w:rsidRPr="003068BA">
          <w:rPr>
            <w:lang w:eastAsia="en-GB"/>
          </w:rPr>
          <w:t>.</w:t>
        </w:r>
      </w:ins>
    </w:p>
    <w:p w14:paraId="29CC27E7" w14:textId="09DB6270" w:rsidR="00E70F48" w:rsidRDefault="00ED5C69" w:rsidP="00ED5C69">
      <w:pPr>
        <w:rPr>
          <w:ins w:id="1175" w:author="Marquordt" w:date="2022-04-27T17:06:00Z"/>
          <w:lang w:eastAsia="en-GB"/>
        </w:rPr>
      </w:pPr>
      <w:ins w:id="1176" w:author="Marquordt" w:date="2022-04-27T09:16:00Z">
        <w:r w:rsidRPr="003068BA">
          <w:rPr>
            <w:lang w:eastAsia="en-GB"/>
          </w:rPr>
          <w:t>CR </w:t>
        </w:r>
        <w:r>
          <w:rPr>
            <w:lang w:eastAsia="en-GB"/>
          </w:rPr>
          <w:t>2</w:t>
        </w:r>
        <w:r w:rsidRPr="003068BA">
          <w:rPr>
            <w:lang w:eastAsia="en-GB"/>
          </w:rPr>
          <w:t xml:space="preserve"> is </w:t>
        </w:r>
      </w:ins>
      <w:ins w:id="1177" w:author="Marquordt" w:date="2022-04-27T17:04:00Z">
        <w:r w:rsidR="00E70F48">
          <w:rPr>
            <w:lang w:eastAsia="en-GB"/>
          </w:rPr>
          <w:t xml:space="preserve">implicitly </w:t>
        </w:r>
      </w:ins>
      <w:ins w:id="1178" w:author="Marquordt" w:date="2022-04-27T09:16:00Z">
        <w:r w:rsidRPr="003068BA">
          <w:rPr>
            <w:lang w:eastAsia="en-GB"/>
          </w:rPr>
          <w:t xml:space="preserve">verified by </w:t>
        </w:r>
      </w:ins>
      <w:ins w:id="1179" w:author="Marquordt" w:date="2022-04-27T17:04:00Z">
        <w:r w:rsidR="00E70F48">
          <w:rPr>
            <w:lang w:eastAsia="en-GB"/>
          </w:rPr>
          <w:t>e</w:t>
        </w:r>
      </w:ins>
      <w:ins w:id="1180" w:author="Marquordt" w:date="2022-04-27T17:05:00Z">
        <w:r w:rsidR="00E70F48">
          <w:rPr>
            <w:lang w:eastAsia="en-GB"/>
          </w:rPr>
          <w:t xml:space="preserve">xecuting </w:t>
        </w:r>
      </w:ins>
      <w:ins w:id="1181" w:author="Marquordt" w:date="2022-04-27T16:54:00Z">
        <w:r w:rsidR="00E70F48">
          <w:rPr>
            <w:lang w:eastAsia="en-GB"/>
          </w:rPr>
          <w:t xml:space="preserve">the </w:t>
        </w:r>
      </w:ins>
      <w:ins w:id="1182" w:author="Marquordt" w:date="2022-04-27T17:02:00Z">
        <w:r w:rsidR="00E70F48">
          <w:rPr>
            <w:lang w:eastAsia="en-GB"/>
          </w:rPr>
          <w:t>TMSI reallocation proce</w:t>
        </w:r>
      </w:ins>
      <w:ins w:id="1183" w:author="Marquordt" w:date="2022-04-27T17:03:00Z">
        <w:r w:rsidR="00E70F48">
          <w:rPr>
            <w:lang w:eastAsia="en-GB"/>
          </w:rPr>
          <w:t xml:space="preserve">dure. </w:t>
        </w:r>
      </w:ins>
      <w:ins w:id="1184" w:author="Marquordt" w:date="2022-04-27T09:16:00Z">
        <w:r w:rsidRPr="003068BA">
          <w:rPr>
            <w:lang w:eastAsia="en-GB"/>
          </w:rPr>
          <w:t>The conformance requirement CR </w:t>
        </w:r>
      </w:ins>
      <w:ins w:id="1185" w:author="Marquordt" w:date="2022-04-27T17:03:00Z">
        <w:r w:rsidR="00E70F48">
          <w:rPr>
            <w:lang w:eastAsia="en-GB"/>
          </w:rPr>
          <w:t>2</w:t>
        </w:r>
      </w:ins>
      <w:ins w:id="1186" w:author="Marquordt" w:date="2022-04-27T09:16:00Z">
        <w:r w:rsidRPr="003068BA">
          <w:rPr>
            <w:lang w:eastAsia="en-GB"/>
          </w:rPr>
          <w:t xml:space="preserve"> is met if the </w:t>
        </w:r>
      </w:ins>
      <w:ins w:id="1187" w:author="Marquordt" w:date="2022-04-27T17:03:00Z">
        <w:r w:rsidR="00E70F48">
          <w:rPr>
            <w:lang w:eastAsia="en-GB"/>
          </w:rPr>
          <w:t>T</w:t>
        </w:r>
      </w:ins>
      <w:ins w:id="1188" w:author="Marquordt" w:date="2022-04-27T09:16:00Z">
        <w:r w:rsidRPr="003068BA">
          <w:rPr>
            <w:lang w:eastAsia="en-GB"/>
          </w:rPr>
          <w:t xml:space="preserve">MSI </w:t>
        </w:r>
      </w:ins>
      <w:ins w:id="1189" w:author="Marquordt" w:date="2022-04-27T17:05:00Z">
        <w:r w:rsidR="00E70F48">
          <w:rPr>
            <w:lang w:eastAsia="en-GB"/>
          </w:rPr>
          <w:t>reallocation procedure can be completed successfully.</w:t>
        </w:r>
      </w:ins>
    </w:p>
    <w:p w14:paraId="57A15EB9" w14:textId="3CF115F4" w:rsidR="00E70F48" w:rsidRDefault="00E70F48" w:rsidP="00E70F48">
      <w:pPr>
        <w:rPr>
          <w:ins w:id="1190" w:author="Marquordt" w:date="2022-04-27T17:06:00Z"/>
          <w:lang w:eastAsia="en-GB"/>
        </w:rPr>
      </w:pPr>
      <w:ins w:id="1191" w:author="Marquordt" w:date="2022-04-27T17:06:00Z">
        <w:r w:rsidRPr="003068BA">
          <w:rPr>
            <w:lang w:eastAsia="en-GB"/>
          </w:rPr>
          <w:t>CR </w:t>
        </w:r>
        <w:r>
          <w:rPr>
            <w:lang w:eastAsia="en-GB"/>
          </w:rPr>
          <w:t>3</w:t>
        </w:r>
        <w:r w:rsidRPr="003068BA">
          <w:rPr>
            <w:lang w:eastAsia="en-GB"/>
          </w:rPr>
          <w:t xml:space="preserve"> is</w:t>
        </w:r>
        <w:r>
          <w:rPr>
            <w:lang w:eastAsia="en-GB"/>
          </w:rPr>
          <w:t xml:space="preserve"> </w:t>
        </w:r>
        <w:r w:rsidRPr="003068BA">
          <w:rPr>
            <w:lang w:eastAsia="en-GB"/>
          </w:rPr>
          <w:t xml:space="preserve">verified by </w:t>
        </w:r>
      </w:ins>
      <w:ins w:id="1192" w:author="Marquordt" w:date="2022-04-27T17:07:00Z">
        <w:r w:rsidRPr="003068BA">
          <w:rPr>
            <w:lang w:eastAsia="en-GB"/>
          </w:rPr>
          <w:t xml:space="preserve">analysing </w:t>
        </w:r>
        <w:r>
          <w:rPr>
            <w:lang w:val="en-US" w:eastAsia="en-GB"/>
          </w:rPr>
          <w:t>EF</w:t>
        </w:r>
        <w:r w:rsidRPr="00A42223">
          <w:rPr>
            <w:vertAlign w:val="subscript"/>
            <w:lang w:val="en-US" w:eastAsia="en-GB"/>
          </w:rPr>
          <w:t>LOCI</w:t>
        </w:r>
        <w:r w:rsidRPr="003068BA">
          <w:rPr>
            <w:lang w:eastAsia="en-GB"/>
          </w:rPr>
          <w:t xml:space="preserve"> </w:t>
        </w:r>
      </w:ins>
      <w:ins w:id="1193" w:author="Marquordt" w:date="2022-04-27T17:08:00Z">
        <w:r>
          <w:rPr>
            <w:lang w:eastAsia="en-GB"/>
          </w:rPr>
          <w:t xml:space="preserve">after call termination. </w:t>
        </w:r>
      </w:ins>
      <w:ins w:id="1194" w:author="Marquordt" w:date="2022-04-27T17:06:00Z">
        <w:r w:rsidRPr="003068BA">
          <w:rPr>
            <w:lang w:eastAsia="en-GB"/>
          </w:rPr>
          <w:t>CR </w:t>
        </w:r>
      </w:ins>
      <w:ins w:id="1195" w:author="Marquordt" w:date="2022-04-27T17:08:00Z">
        <w:r>
          <w:rPr>
            <w:lang w:eastAsia="en-GB"/>
          </w:rPr>
          <w:t>3</w:t>
        </w:r>
      </w:ins>
      <w:ins w:id="1196" w:author="Marquordt" w:date="2022-04-27T17:06:00Z">
        <w:r w:rsidRPr="003068BA">
          <w:rPr>
            <w:lang w:eastAsia="en-GB"/>
          </w:rPr>
          <w:t xml:space="preserve"> is met if the </w:t>
        </w:r>
      </w:ins>
      <w:ins w:id="1197" w:author="Marquordt" w:date="2022-04-27T17:08:00Z">
        <w:r>
          <w:rPr>
            <w:lang w:val="en-US" w:eastAsia="en-GB"/>
          </w:rPr>
          <w:t>EF</w:t>
        </w:r>
        <w:r w:rsidRPr="00A42223">
          <w:rPr>
            <w:vertAlign w:val="subscript"/>
            <w:lang w:val="en-US" w:eastAsia="en-GB"/>
          </w:rPr>
          <w:t>LOCI</w:t>
        </w:r>
      </w:ins>
      <w:ins w:id="1198" w:author="Marquordt" w:date="2022-04-27T17:06:00Z">
        <w:r w:rsidRPr="003068BA">
          <w:rPr>
            <w:lang w:eastAsia="en-GB"/>
          </w:rPr>
          <w:t xml:space="preserve"> </w:t>
        </w:r>
      </w:ins>
      <w:ins w:id="1199" w:author="Marquordt" w:date="2022-04-27T17:08:00Z">
        <w:r>
          <w:rPr>
            <w:lang w:eastAsia="en-GB"/>
          </w:rPr>
          <w:t xml:space="preserve">value available on the USIM </w:t>
        </w:r>
      </w:ins>
      <w:ins w:id="1200" w:author="Marquordt" w:date="2022-04-27T17:09:00Z">
        <w:r>
          <w:rPr>
            <w:lang w:eastAsia="en-GB"/>
          </w:rPr>
          <w:t xml:space="preserve">matches the </w:t>
        </w:r>
        <w:r>
          <w:rPr>
            <w:lang w:val="en-US" w:eastAsia="en-GB"/>
          </w:rPr>
          <w:t>EF</w:t>
        </w:r>
        <w:r w:rsidRPr="00A42223">
          <w:rPr>
            <w:vertAlign w:val="subscript"/>
            <w:lang w:val="en-US" w:eastAsia="en-GB"/>
          </w:rPr>
          <w:t>LOCI</w:t>
        </w:r>
      </w:ins>
      <w:ins w:id="1201" w:author="Marquordt" w:date="2022-04-27T17:06:00Z">
        <w:r>
          <w:rPr>
            <w:lang w:eastAsia="en-GB"/>
          </w:rPr>
          <w:t xml:space="preserve"> </w:t>
        </w:r>
      </w:ins>
      <w:ins w:id="1202" w:author="Marquordt" w:date="2022-04-27T17:09:00Z">
        <w:r>
          <w:rPr>
            <w:lang w:eastAsia="en-GB"/>
          </w:rPr>
          <w:t xml:space="preserve">value of the </w:t>
        </w:r>
      </w:ins>
      <w:ins w:id="1203" w:author="Marquordt" w:date="2022-04-27T17:10:00Z">
        <w:r>
          <w:rPr>
            <w:lang w:eastAsia="en-GB"/>
          </w:rPr>
          <w:t>last update initiated by the ME.</w:t>
        </w:r>
      </w:ins>
    </w:p>
    <w:p w14:paraId="3C2C89A7" w14:textId="037991AB" w:rsidR="00E70F48" w:rsidRDefault="00E70F48" w:rsidP="00E70F48">
      <w:pPr>
        <w:rPr>
          <w:ins w:id="1204" w:author="Marquordt" w:date="2022-04-27T17:16:00Z"/>
          <w:lang w:eastAsia="en-GB"/>
        </w:rPr>
      </w:pPr>
      <w:ins w:id="1205" w:author="Marquordt" w:date="2022-04-27T17:16:00Z">
        <w:r w:rsidRPr="003068BA">
          <w:rPr>
            <w:lang w:eastAsia="en-GB"/>
          </w:rPr>
          <w:t>CR </w:t>
        </w:r>
        <w:r>
          <w:rPr>
            <w:lang w:eastAsia="en-GB"/>
          </w:rPr>
          <w:t>4</w:t>
        </w:r>
        <w:r w:rsidRPr="003068BA">
          <w:rPr>
            <w:lang w:eastAsia="en-GB"/>
          </w:rPr>
          <w:t xml:space="preserve"> is verified by analysing the </w:t>
        </w:r>
        <w:r>
          <w:rPr>
            <w:lang w:eastAsia="en-GB"/>
          </w:rPr>
          <w:t>UPDATE command used to update the contents of EF</w:t>
        </w:r>
      </w:ins>
      <w:ins w:id="1206" w:author="Marquordt" w:date="2022-04-27T17:17:00Z">
        <w:r>
          <w:rPr>
            <w:vertAlign w:val="subscript"/>
            <w:lang w:eastAsia="en-GB"/>
          </w:rPr>
          <w:t>LOC</w:t>
        </w:r>
      </w:ins>
      <w:ins w:id="1207" w:author="Marquordt" w:date="2022-04-27T17:16:00Z">
        <w:r w:rsidRPr="006E2069">
          <w:rPr>
            <w:vertAlign w:val="subscript"/>
            <w:lang w:eastAsia="en-GB"/>
          </w:rPr>
          <w:t>I</w:t>
        </w:r>
        <w:r>
          <w:rPr>
            <w:lang w:eastAsia="en-GB"/>
          </w:rPr>
          <w:t>.</w:t>
        </w:r>
      </w:ins>
    </w:p>
    <w:p w14:paraId="1D76E0BE" w14:textId="28F9EFE5" w:rsidR="00ED5C69" w:rsidRDefault="00ED5C69" w:rsidP="00ED5C69">
      <w:pPr>
        <w:pStyle w:val="Heading4"/>
        <w:rPr>
          <w:ins w:id="1208" w:author="Marquordt" w:date="2022-04-27T09:16:00Z"/>
          <w:lang w:eastAsia="en-GB"/>
        </w:rPr>
      </w:pPr>
      <w:bookmarkStart w:id="1209" w:name="_Toc103688366"/>
      <w:ins w:id="1210" w:author="Marquordt" w:date="2022-04-27T09:16:00Z">
        <w:r>
          <w:rPr>
            <w:lang w:eastAsia="en-GB"/>
          </w:rPr>
          <w:t>5.1.</w:t>
        </w:r>
      </w:ins>
      <w:ins w:id="1211" w:author="Marquordt" w:date="2022-04-27T17:17:00Z">
        <w:r w:rsidR="00E70F48">
          <w:rPr>
            <w:lang w:eastAsia="en-GB"/>
          </w:rPr>
          <w:t>5</w:t>
        </w:r>
      </w:ins>
      <w:ins w:id="1212" w:author="Marquordt" w:date="2022-04-27T09:16:00Z">
        <w:r>
          <w:rPr>
            <w:lang w:eastAsia="en-GB"/>
          </w:rPr>
          <w:t>.5</w:t>
        </w:r>
        <w:r>
          <w:rPr>
            <w:lang w:eastAsia="en-GB"/>
          </w:rPr>
          <w:tab/>
        </w:r>
        <w:r>
          <w:t>Suitability assessment</w:t>
        </w:r>
        <w:bookmarkEnd w:id="1209"/>
      </w:ins>
    </w:p>
    <w:p w14:paraId="7498AA18" w14:textId="5413FE21" w:rsidR="00ED5C69" w:rsidRDefault="00ED5C69" w:rsidP="00ED5C69">
      <w:pPr>
        <w:rPr>
          <w:ins w:id="1213" w:author="Marquordt" w:date="2022-04-27T17:17:00Z"/>
        </w:rPr>
      </w:pPr>
      <w:ins w:id="1214" w:author="Marquordt" w:date="2022-04-27T09:16:00Z">
        <w:r w:rsidRPr="003068BA">
          <w:t>T</w:t>
        </w:r>
        <w:r>
          <w:t>o fulfil t</w:t>
        </w:r>
        <w:r w:rsidRPr="003068BA">
          <w:t xml:space="preserve">he </w:t>
        </w:r>
        <w:r>
          <w:t>given acceptance criteria for CR 1 and CR 2 the implicit verification of correct file handling and file contents is suitable.</w:t>
        </w:r>
      </w:ins>
    </w:p>
    <w:p w14:paraId="1E0929CF" w14:textId="30A8ECE7" w:rsidR="00E70F48" w:rsidRDefault="00E70F48" w:rsidP="00ED5C69">
      <w:pPr>
        <w:rPr>
          <w:ins w:id="1215" w:author="Marquordt" w:date="2022-04-27T09:16:00Z"/>
          <w:lang w:eastAsia="en-GB"/>
        </w:rPr>
      </w:pPr>
      <w:ins w:id="1216" w:author="Marquordt" w:date="2022-04-27T17:17:00Z">
        <w:r>
          <w:rPr>
            <w:lang w:eastAsia="en-GB"/>
          </w:rPr>
          <w:t>CR</w:t>
        </w:r>
      </w:ins>
      <w:ins w:id="1217" w:author="Marquordt" w:date="2022-04-27T17:18:00Z">
        <w:r>
          <w:rPr>
            <w:lang w:eastAsia="en-GB"/>
          </w:rPr>
          <w:t xml:space="preserve"> 3 can be seen as verified if the contents of </w:t>
        </w:r>
        <w:r>
          <w:rPr>
            <w:lang w:val="en-US" w:eastAsia="en-GB"/>
          </w:rPr>
          <w:t>EF</w:t>
        </w:r>
        <w:r w:rsidRPr="00A42223">
          <w:rPr>
            <w:vertAlign w:val="subscript"/>
            <w:lang w:val="en-US" w:eastAsia="en-GB"/>
          </w:rPr>
          <w:t>LOCI</w:t>
        </w:r>
        <w:r>
          <w:rPr>
            <w:lang w:eastAsia="en-GB"/>
          </w:rPr>
          <w:t xml:space="preserve"> </w:t>
        </w:r>
      </w:ins>
      <w:ins w:id="1218" w:author="Marquordt" w:date="2022-04-27T17:19:00Z">
        <w:r>
          <w:rPr>
            <w:lang w:eastAsia="en-GB"/>
          </w:rPr>
          <w:t xml:space="preserve">read from the USIM matches the LOCI </w:t>
        </w:r>
      </w:ins>
      <w:ins w:id="1219" w:author="Marquordt" w:date="2022-04-27T17:18:00Z">
        <w:r>
          <w:rPr>
            <w:lang w:eastAsia="en-GB"/>
          </w:rPr>
          <w:t>value</w:t>
        </w:r>
      </w:ins>
      <w:ins w:id="1220" w:author="Marquordt" w:date="2022-04-27T17:19:00Z">
        <w:r>
          <w:rPr>
            <w:lang w:eastAsia="en-GB"/>
          </w:rPr>
          <w:t>s</w:t>
        </w:r>
      </w:ins>
      <w:ins w:id="1221" w:author="Marquordt" w:date="2022-04-27T17:18:00Z">
        <w:r>
          <w:rPr>
            <w:lang w:eastAsia="en-GB"/>
          </w:rPr>
          <w:t xml:space="preserve"> of the last update initiated by the ME</w:t>
        </w:r>
      </w:ins>
      <w:ins w:id="1222" w:author="Marquordt" w:date="2022-04-27T17:19:00Z">
        <w:r>
          <w:rPr>
            <w:lang w:eastAsia="en-GB"/>
          </w:rPr>
          <w:t>.</w:t>
        </w:r>
      </w:ins>
    </w:p>
    <w:p w14:paraId="53F111F2" w14:textId="6BA0E841" w:rsidR="00AE2020" w:rsidDel="00297CF7" w:rsidRDefault="00ED5C69" w:rsidP="00ED5C69">
      <w:pPr>
        <w:rPr>
          <w:del w:id="1223" w:author="Marquordt" w:date="2022-04-27T09:16:00Z"/>
        </w:rPr>
      </w:pPr>
      <w:ins w:id="1224" w:author="Marquordt" w:date="2022-04-27T09:16:00Z">
        <w:r>
          <w:t>For the given acceptance criteria CR </w:t>
        </w:r>
      </w:ins>
      <w:ins w:id="1225" w:author="Marquordt" w:date="2022-04-27T17:19:00Z">
        <w:r w:rsidR="00E70F48">
          <w:t>4</w:t>
        </w:r>
      </w:ins>
      <w:ins w:id="1226" w:author="Marquordt" w:date="2022-04-27T09:16:00Z">
        <w:r>
          <w:t xml:space="preserve"> neither the implicit verification of correct file handling nor the verification of the file contents stored at the end of the test procedure is sufficient. CR </w:t>
        </w:r>
      </w:ins>
      <w:ins w:id="1227" w:author="Marquordt" w:date="2022-04-27T17:19:00Z">
        <w:r w:rsidR="00E70F48">
          <w:t>4</w:t>
        </w:r>
      </w:ins>
      <w:ins w:id="1228" w:author="Marquordt" w:date="2022-04-27T09:16:00Z">
        <w:r>
          <w:t xml:space="preserve"> </w:t>
        </w:r>
      </w:ins>
      <w:ins w:id="1229" w:author="Marquordt" w:date="2022-04-27T17:26:00Z">
        <w:r w:rsidR="00E70F48">
          <w:t xml:space="preserve">can be verified by a method capable to trace APDU command handling or running any other method to verify </w:t>
        </w:r>
      </w:ins>
      <w:ins w:id="1230" w:author="Marquordt" w:date="2022-04-28T09:55:00Z">
        <w:r w:rsidR="00297CF7">
          <w:t xml:space="preserve">the </w:t>
        </w:r>
      </w:ins>
      <w:ins w:id="1231" w:author="Marquordt" w:date="2022-04-28T09:44:00Z">
        <w:r w:rsidR="00BD4812">
          <w:t xml:space="preserve">correct handling of </w:t>
        </w:r>
      </w:ins>
      <w:ins w:id="1232" w:author="Marquordt" w:date="2022-04-27T17:26:00Z">
        <w:r w:rsidR="00E70F48">
          <w:t xml:space="preserve">the </w:t>
        </w:r>
        <w:r w:rsidR="00E70F48">
          <w:rPr>
            <w:u w:val="single"/>
          </w:rPr>
          <w:t>UP</w:t>
        </w:r>
        <w:r w:rsidR="00E70F48">
          <w:t>DATE command.</w:t>
        </w:r>
      </w:ins>
      <w:ins w:id="1233" w:author="Marquordt" w:date="2022-04-28T09:46:00Z">
        <w:r w:rsidR="00297CF7">
          <w:br/>
        </w:r>
      </w:ins>
      <w:ins w:id="1234" w:author="Marquordt" w:date="2022-04-28T09:47:00Z">
        <w:r w:rsidR="00297CF7">
          <w:rPr>
            <w:rFonts w:eastAsia="TimesNewRoman"/>
          </w:rPr>
          <w:t xml:space="preserve">The method used to verify CR 4 </w:t>
        </w:r>
      </w:ins>
      <w:ins w:id="1235" w:author="Marquordt" w:date="2022-04-28T09:48:00Z">
        <w:r w:rsidR="00297CF7">
          <w:rPr>
            <w:rFonts w:eastAsia="TimesNewRoman"/>
          </w:rPr>
          <w:t>shall</w:t>
        </w:r>
      </w:ins>
      <w:ins w:id="1236" w:author="Marquordt" w:date="2022-04-28T09:47:00Z">
        <w:r w:rsidR="00297CF7">
          <w:rPr>
            <w:rFonts w:eastAsia="TimesNewRoman"/>
          </w:rPr>
          <w:t xml:space="preserve"> be </w:t>
        </w:r>
      </w:ins>
      <w:ins w:id="1237" w:author="Marquordt" w:date="2022-04-28T09:48:00Z">
        <w:r w:rsidR="00297CF7">
          <w:rPr>
            <w:rFonts w:eastAsia="TimesNewRoman"/>
          </w:rPr>
          <w:t>mentioned in the test report.</w:t>
        </w:r>
      </w:ins>
    </w:p>
    <w:p w14:paraId="2435634A" w14:textId="6F70C2E1" w:rsidR="00CA68F6" w:rsidRPr="003068BA" w:rsidRDefault="00CA68F6" w:rsidP="00670F0E">
      <w:pPr>
        <w:pStyle w:val="Heading3"/>
      </w:pPr>
      <w:bookmarkStart w:id="1238" w:name="_Toc103688367"/>
      <w:r w:rsidRPr="003068BA">
        <w:t>5.1.6</w:t>
      </w:r>
      <w:r w:rsidR="004030DE" w:rsidRPr="003068BA">
        <w:tab/>
      </w:r>
      <w:commentRangeStart w:id="1239"/>
      <w:r w:rsidRPr="003068BA">
        <w:t>UE identification by short IMSI when accessing E-UTRAN/EPC</w:t>
      </w:r>
      <w:commentRangeEnd w:id="1239"/>
      <w:r w:rsidR="0004312D">
        <w:rPr>
          <w:rStyle w:val="CommentReference"/>
          <w:rFonts w:ascii="CG Times (WN)" w:hAnsi="CG Times (WN)"/>
        </w:rPr>
        <w:commentReference w:id="1239"/>
      </w:r>
      <w:bookmarkEnd w:id="1238"/>
    </w:p>
    <w:p w14:paraId="66896EF3" w14:textId="6B7ABABC" w:rsidR="00E659BD" w:rsidRPr="003068BA" w:rsidRDefault="00670F0E" w:rsidP="00E659BD">
      <w:pPr>
        <w:keepNext/>
        <w:keepLines/>
        <w:spacing w:before="120"/>
        <w:ind w:left="1276" w:hanging="1276"/>
        <w:outlineLvl w:val="3"/>
        <w:rPr>
          <w:ins w:id="1240" w:author="Marquordt" w:date="2022-04-25T13:52:00Z"/>
          <w:rFonts w:ascii="Arial" w:hAnsi="Arial"/>
          <w:sz w:val="24"/>
        </w:rPr>
      </w:pPr>
      <w:del w:id="1241" w:author="Marquordt" w:date="2022-04-25T13:52:00Z">
        <w:r w:rsidRPr="003068BA" w:rsidDel="00E659BD">
          <w:rPr>
            <w:rFonts w:eastAsia="TimesNewRoman"/>
            <w:highlight w:val="red"/>
          </w:rPr>
          <w:delText>RFU</w:delText>
        </w:r>
        <w:r w:rsidRPr="003068BA" w:rsidDel="00E659BD">
          <w:rPr>
            <w:rFonts w:eastAsia="TimesNewRoman"/>
          </w:rPr>
          <w:delText xml:space="preserve"> – agreed method to verify the READ command on EF</w:delText>
        </w:r>
        <w:r w:rsidRPr="003068BA" w:rsidDel="00E659BD">
          <w:rPr>
            <w:rFonts w:eastAsia="TimesNewRoman"/>
            <w:vertAlign w:val="subscript"/>
          </w:rPr>
          <w:delText>IMSI</w:delText>
        </w:r>
        <w:r w:rsidRPr="003068BA" w:rsidDel="00E659BD">
          <w:rPr>
            <w:rFonts w:eastAsia="TimesNewRoman"/>
          </w:rPr>
          <w:delText xml:space="preserve"> needed.</w:delText>
        </w:r>
      </w:del>
      <w:ins w:id="1242" w:author="Marquordt" w:date="2022-04-25T13:52:00Z">
        <w:r w:rsidR="00E659BD" w:rsidRPr="003068BA">
          <w:rPr>
            <w:rFonts w:ascii="Arial" w:hAnsi="Arial"/>
            <w:sz w:val="24"/>
          </w:rPr>
          <w:t>5.1.</w:t>
        </w:r>
        <w:r w:rsidR="00E659BD">
          <w:rPr>
            <w:rFonts w:ascii="Arial" w:hAnsi="Arial"/>
            <w:sz w:val="24"/>
          </w:rPr>
          <w:t>6</w:t>
        </w:r>
        <w:r w:rsidR="00E659BD" w:rsidRPr="003068BA">
          <w:rPr>
            <w:rFonts w:ascii="Arial" w:hAnsi="Arial"/>
            <w:sz w:val="24"/>
          </w:rPr>
          <w:t>.1</w:t>
        </w:r>
      </w:ins>
      <w:ins w:id="1243" w:author="Marquordt" w:date="2022-04-26T12:42:00Z">
        <w:r w:rsidR="0022003A">
          <w:rPr>
            <w:rFonts w:ascii="Arial" w:hAnsi="Arial"/>
            <w:sz w:val="24"/>
          </w:rPr>
          <w:tab/>
        </w:r>
      </w:ins>
      <w:ins w:id="1244" w:author="Marquordt" w:date="2022-04-25T13:52:00Z">
        <w:r w:rsidR="00E659BD" w:rsidRPr="003068BA">
          <w:rPr>
            <w:rFonts w:ascii="Arial" w:hAnsi="Arial"/>
            <w:sz w:val="24"/>
          </w:rPr>
          <w:t>Test purpose</w:t>
        </w:r>
      </w:ins>
    </w:p>
    <w:p w14:paraId="41725790" w14:textId="77777777" w:rsidR="00E659BD" w:rsidRPr="003068BA" w:rsidRDefault="00E659BD" w:rsidP="00E659BD">
      <w:pPr>
        <w:rPr>
          <w:ins w:id="1245" w:author="Marquordt" w:date="2022-04-25T13:52:00Z"/>
        </w:rPr>
      </w:pPr>
      <w:ins w:id="1246" w:author="Marquordt" w:date="2022-04-25T13:52:00Z">
        <w:r w:rsidRPr="003068BA">
          <w:t>The purpose of this test is to verify that:</w:t>
        </w:r>
      </w:ins>
    </w:p>
    <w:p w14:paraId="5A960FBE" w14:textId="77777777" w:rsidR="00E659BD" w:rsidRPr="003068BA" w:rsidRDefault="00E659BD" w:rsidP="00E659BD">
      <w:pPr>
        <w:ind w:left="567" w:hanging="425"/>
        <w:rPr>
          <w:ins w:id="1247" w:author="Marquordt" w:date="2022-04-25T13:52:00Z"/>
        </w:rPr>
      </w:pPr>
      <w:ins w:id="1248" w:author="Marquordt" w:date="2022-04-25T13:52:00Z">
        <w:r w:rsidRPr="003068BA">
          <w:t>1)</w:t>
        </w:r>
        <w:r w:rsidRPr="003068BA">
          <w:tab/>
        </w:r>
        <w:r>
          <w:t>t</w:t>
        </w:r>
        <w:r w:rsidRPr="003068BA">
          <w:t xml:space="preserve">he </w:t>
        </w:r>
        <w:r>
          <w:t xml:space="preserve">ME uses the </w:t>
        </w:r>
        <w:r w:rsidRPr="003068BA">
          <w:t>IMSI stored in the USIM when attaching to the network;</w:t>
        </w:r>
      </w:ins>
    </w:p>
    <w:p w14:paraId="632DF76C" w14:textId="77777777" w:rsidR="00544E00" w:rsidRDefault="00E659BD" w:rsidP="00544E00">
      <w:pPr>
        <w:ind w:left="567" w:hanging="425"/>
        <w:rPr>
          <w:ins w:id="1249" w:author="Marquordt" w:date="2022-04-26T09:55:00Z"/>
        </w:rPr>
      </w:pPr>
      <w:ins w:id="1250" w:author="Marquordt" w:date="2022-04-25T13:52:00Z">
        <w:r w:rsidRPr="003068BA">
          <w:t>2)</w:t>
        </w:r>
        <w:r w:rsidRPr="003068BA">
          <w:tab/>
        </w:r>
        <w:r>
          <w:t>t</w:t>
        </w:r>
        <w:r w:rsidRPr="003068BA">
          <w:t xml:space="preserve">he ME </w:t>
        </w:r>
      </w:ins>
      <w:ins w:id="1251" w:author="Marquordt" w:date="2022-04-25T13:54:00Z">
        <w:r>
          <w:t xml:space="preserve">can handle </w:t>
        </w:r>
      </w:ins>
      <w:ins w:id="1252" w:author="Marquordt" w:date="2022-04-25T13:52:00Z">
        <w:r w:rsidRPr="003068BA">
          <w:t xml:space="preserve">an IMSI </w:t>
        </w:r>
      </w:ins>
      <w:ins w:id="1253" w:author="Marquordt" w:date="2022-04-25T13:56:00Z">
        <w:r>
          <w:t>of less than the maximum length</w:t>
        </w:r>
      </w:ins>
      <w:ins w:id="1254" w:author="Marquordt" w:date="2022-04-25T13:52:00Z">
        <w:r w:rsidRPr="003068BA">
          <w:t>.</w:t>
        </w:r>
      </w:ins>
    </w:p>
    <w:p w14:paraId="777640D2" w14:textId="77777777" w:rsidR="00544E00" w:rsidRDefault="00E659BD" w:rsidP="00544E00">
      <w:pPr>
        <w:ind w:left="567" w:hanging="425"/>
        <w:rPr>
          <w:ins w:id="1255" w:author="Marquordt" w:date="2022-04-26T09:55:00Z"/>
        </w:rPr>
      </w:pPr>
      <w:ins w:id="1256" w:author="Marquordt" w:date="2022-04-25T13:57:00Z">
        <w:r>
          <w:lastRenderedPageBreak/>
          <w:t>3)</w:t>
        </w:r>
        <w:r>
          <w:tab/>
        </w:r>
      </w:ins>
      <w:ins w:id="1257" w:author="Marquordt" w:date="2022-04-26T09:55:00Z">
        <w:r w:rsidR="00544E00">
          <w:rPr>
            <w:lang w:val="en-US" w:eastAsia="en-GB"/>
          </w:rPr>
          <w:t>To verify that the READ EF</w:t>
        </w:r>
        <w:r w:rsidR="00544E00">
          <w:rPr>
            <w:sz w:val="13"/>
            <w:szCs w:val="13"/>
            <w:lang w:val="en-US" w:eastAsia="en-GB"/>
          </w:rPr>
          <w:t xml:space="preserve">IMSI </w:t>
        </w:r>
        <w:r w:rsidR="00544E00">
          <w:rPr>
            <w:lang w:val="en-US" w:eastAsia="en-GB"/>
          </w:rPr>
          <w:t>command is performed correctly by the terminal.</w:t>
        </w:r>
      </w:ins>
    </w:p>
    <w:p w14:paraId="00291375" w14:textId="49DD3737" w:rsidR="00E659BD" w:rsidRPr="003068BA" w:rsidRDefault="00544E00" w:rsidP="00544E00">
      <w:pPr>
        <w:ind w:left="567" w:hanging="425"/>
        <w:rPr>
          <w:ins w:id="1258" w:author="Marquordt" w:date="2022-04-25T13:52:00Z"/>
        </w:rPr>
      </w:pPr>
      <w:ins w:id="1259" w:author="Marquordt" w:date="2022-04-26T09:55:00Z">
        <w:r>
          <w:rPr>
            <w:lang w:val="en-US" w:eastAsia="en-GB"/>
          </w:rPr>
          <w:t>4)</w:t>
        </w:r>
        <w:r>
          <w:rPr>
            <w:lang w:val="en-US" w:eastAsia="en-GB"/>
          </w:rPr>
          <w:tab/>
          <w:t xml:space="preserve">To verify that the terminal does not respond to a </w:t>
        </w:r>
      </w:ins>
      <w:ins w:id="1260" w:author="Marquordt" w:date="2022-04-26T12:15:00Z">
        <w:r w:rsidR="00F6092C">
          <w:rPr>
            <w:lang w:val="en-US" w:eastAsia="en-GB"/>
          </w:rPr>
          <w:t>p</w:t>
        </w:r>
      </w:ins>
      <w:ins w:id="1261" w:author="Marquordt" w:date="2022-04-26T09:55:00Z">
        <w:r>
          <w:rPr>
            <w:lang w:val="en-US" w:eastAsia="en-GB"/>
          </w:rPr>
          <w:t>aging message containing an IMSI not stored in the USIM.</w:t>
        </w:r>
      </w:ins>
    </w:p>
    <w:p w14:paraId="39B0EDE0" w14:textId="21AC4F02" w:rsidR="00E659BD" w:rsidRPr="003068BA" w:rsidRDefault="00E659BD" w:rsidP="00E659BD">
      <w:pPr>
        <w:pStyle w:val="Heading4"/>
        <w:rPr>
          <w:ins w:id="1262" w:author="Marquordt" w:date="2022-04-25T13:52:00Z"/>
        </w:rPr>
      </w:pPr>
      <w:bookmarkStart w:id="1263" w:name="_Toc103688368"/>
      <w:ins w:id="1264" w:author="Marquordt" w:date="2022-04-25T13:52:00Z">
        <w:r>
          <w:t>5.1.</w:t>
        </w:r>
      </w:ins>
      <w:ins w:id="1265" w:author="Marquordt" w:date="2022-04-26T12:42:00Z">
        <w:r w:rsidR="0022003A">
          <w:t>6</w:t>
        </w:r>
      </w:ins>
      <w:ins w:id="1266" w:author="Marquordt" w:date="2022-04-25T13:52:00Z">
        <w:r>
          <w:t>.2</w:t>
        </w:r>
        <w:r>
          <w:tab/>
        </w:r>
        <w:r w:rsidRPr="003068BA">
          <w:t>Conformance requirement</w:t>
        </w:r>
        <w:bookmarkEnd w:id="1263"/>
      </w:ins>
    </w:p>
    <w:p w14:paraId="53A27334" w14:textId="2EEE9BF7" w:rsidR="00E659BD" w:rsidRDefault="00E659BD" w:rsidP="00F6092C">
      <w:pPr>
        <w:spacing w:after="120"/>
        <w:ind w:left="567" w:hanging="567"/>
        <w:rPr>
          <w:ins w:id="1267" w:author="Marquordt" w:date="2022-04-26T14:03:00Z"/>
        </w:rPr>
      </w:pPr>
      <w:ins w:id="1268" w:author="Marquordt" w:date="2022-04-25T13:52:00Z">
        <w:r w:rsidRPr="003068BA">
          <w:t>CR 1</w:t>
        </w:r>
        <w:r w:rsidRPr="003068BA">
          <w:tab/>
        </w:r>
      </w:ins>
      <w:ins w:id="1269" w:author="Marquordt" w:date="2022-04-26T12:16:00Z">
        <w:r w:rsidR="00F6092C">
          <w:t xml:space="preserve">Only after reception of a Paging message containing the IMSI stored in the USIM the UE shall send the </w:t>
        </w:r>
        <w:r w:rsidR="00F6092C" w:rsidRPr="0022003A">
          <w:rPr>
            <w:i/>
          </w:rPr>
          <w:t>RRCConnectionRequest</w:t>
        </w:r>
        <w:r w:rsidR="00F6092C">
          <w:t xml:space="preserve"> message</w:t>
        </w:r>
      </w:ins>
      <w:ins w:id="1270" w:author="Marquordt" w:date="2022-04-25T13:52:00Z">
        <w:r w:rsidRPr="003068BA">
          <w:t>.</w:t>
        </w:r>
      </w:ins>
    </w:p>
    <w:p w14:paraId="111D054B" w14:textId="77777777" w:rsidR="003436A9" w:rsidRPr="003068BA" w:rsidRDefault="003436A9" w:rsidP="003436A9">
      <w:pPr>
        <w:pStyle w:val="B20"/>
        <w:spacing w:after="120"/>
        <w:rPr>
          <w:ins w:id="1271" w:author="Marquordt" w:date="2022-04-26T14:03:00Z"/>
        </w:rPr>
      </w:pPr>
      <w:ins w:id="1272" w:author="Marquordt" w:date="2022-04-26T14:03:00Z">
        <w:r w:rsidRPr="003068BA">
          <w:t>Reference:</w:t>
        </w:r>
      </w:ins>
    </w:p>
    <w:p w14:paraId="2160BD14" w14:textId="5D6AA36D" w:rsidR="003436A9" w:rsidRDefault="003436A9" w:rsidP="003436A9">
      <w:pPr>
        <w:pStyle w:val="B20"/>
        <w:spacing w:after="120"/>
        <w:rPr>
          <w:ins w:id="1273" w:author="Marquordt" w:date="2022-04-26T14:03:00Z"/>
        </w:rPr>
      </w:pPr>
      <w:ins w:id="1274" w:author="Marquordt" w:date="2022-04-26T14:03:00Z">
        <w:r w:rsidRPr="003068BA">
          <w:t>-</w:t>
        </w:r>
        <w:r w:rsidRPr="003068BA">
          <w:tab/>
          <w:t>TS 31.102 </w:t>
        </w:r>
        <w:r w:rsidRPr="008C26FA">
          <w:fldChar w:fldCharType="begin"/>
        </w:r>
        <w:r w:rsidRPr="003068BA">
          <w:instrText xml:space="preserve"> REF _Ref62649304 \r \h  \* MERGEFORMAT </w:instrText>
        </w:r>
      </w:ins>
      <w:ins w:id="1275" w:author="Marquordt" w:date="2022-04-26T14:03:00Z">
        <w:r w:rsidRPr="008C26FA">
          <w:fldChar w:fldCharType="separate"/>
        </w:r>
      </w:ins>
      <w:ins w:id="1276" w:author="Marquordt" w:date="2022-04-27T17:26:00Z">
        <w:r w:rsidR="00E70F48">
          <w:t>[19]</w:t>
        </w:r>
      </w:ins>
      <w:ins w:id="1277" w:author="Marquordt" w:date="2022-04-26T14:03:00Z">
        <w:r w:rsidRPr="008C26FA">
          <w:fldChar w:fldCharType="end"/>
        </w:r>
        <w:r w:rsidRPr="008C26FA">
          <w:t>, clause</w:t>
        </w:r>
        <w:r>
          <w:t>s</w:t>
        </w:r>
        <w:r w:rsidRPr="008C26FA">
          <w:t xml:space="preserve"> </w:t>
        </w:r>
        <w:r>
          <w:t>5</w:t>
        </w:r>
        <w:r w:rsidRPr="008C26FA">
          <w:t>.</w:t>
        </w:r>
        <w:r>
          <w:t>1</w:t>
        </w:r>
        <w:r w:rsidRPr="008C26FA">
          <w:t>.</w:t>
        </w:r>
        <w:r>
          <w:t>1</w:t>
        </w:r>
        <w:r w:rsidRPr="008C26FA">
          <w:t xml:space="preserve"> and </w:t>
        </w:r>
        <w:r>
          <w:t>5</w:t>
        </w:r>
        <w:r w:rsidRPr="008C26FA">
          <w:t>.2</w:t>
        </w:r>
        <w:r w:rsidRPr="003068BA">
          <w:t>.2</w:t>
        </w:r>
        <w:r>
          <w:t>;</w:t>
        </w:r>
      </w:ins>
    </w:p>
    <w:p w14:paraId="12E20FA6" w14:textId="7AD97BD0" w:rsidR="003436A9" w:rsidRDefault="003436A9" w:rsidP="003436A9">
      <w:pPr>
        <w:pStyle w:val="B20"/>
        <w:rPr>
          <w:ins w:id="1278" w:author="Marquordt" w:date="2022-04-26T13:40:00Z"/>
        </w:rPr>
      </w:pPr>
      <w:ins w:id="1279" w:author="Marquordt" w:date="2022-04-26T14:03:00Z">
        <w:r w:rsidRPr="003068BA">
          <w:t>-</w:t>
        </w:r>
        <w:r w:rsidRPr="003068BA">
          <w:tab/>
          <w:t>TS 24.</w:t>
        </w:r>
        <w:r>
          <w:t>301</w:t>
        </w:r>
        <w:r w:rsidRPr="003068BA">
          <w:t> </w:t>
        </w:r>
        <w:r>
          <w:fldChar w:fldCharType="begin"/>
        </w:r>
        <w:r>
          <w:instrText xml:space="preserve"> REF _Ref62649731 \r \h </w:instrText>
        </w:r>
      </w:ins>
      <w:ins w:id="1280" w:author="Marquordt" w:date="2022-04-26T14:03:00Z">
        <w:r>
          <w:fldChar w:fldCharType="separate"/>
        </w:r>
      </w:ins>
      <w:ins w:id="1281" w:author="Marquordt" w:date="2022-04-27T17:26:00Z">
        <w:r w:rsidR="00E70F48">
          <w:t>[21]</w:t>
        </w:r>
      </w:ins>
      <w:ins w:id="1282" w:author="Marquordt" w:date="2022-04-26T14:03:00Z">
        <w:r>
          <w:fldChar w:fldCharType="end"/>
        </w:r>
        <w:r w:rsidRPr="008C26FA">
          <w:t xml:space="preserve">, clause </w:t>
        </w:r>
        <w:r>
          <w:t>5</w:t>
        </w:r>
        <w:r w:rsidRPr="008C26FA">
          <w:t>.</w:t>
        </w:r>
        <w:r>
          <w:t>6</w:t>
        </w:r>
        <w:r w:rsidRPr="008C26FA">
          <w:t>.</w:t>
        </w:r>
        <w:r>
          <w:t>2</w:t>
        </w:r>
        <w:r w:rsidRPr="008C26FA">
          <w:t>.</w:t>
        </w:r>
        <w:r>
          <w:t>2.2</w:t>
        </w:r>
        <w:r w:rsidRPr="008C26FA">
          <w:t xml:space="preserve"> and </w:t>
        </w:r>
        <w:r>
          <w:t>5.6</w:t>
        </w:r>
        <w:r w:rsidRPr="008C26FA">
          <w:t>.</w:t>
        </w:r>
        <w:r>
          <w:t>2</w:t>
        </w:r>
        <w:r w:rsidRPr="008C26FA">
          <w:t>.</w:t>
        </w:r>
        <w:r>
          <w:t>4</w:t>
        </w:r>
        <w:r w:rsidRPr="008C26FA">
          <w:t>.</w:t>
        </w:r>
      </w:ins>
    </w:p>
    <w:p w14:paraId="655FA70C" w14:textId="343CF49E" w:rsidR="002F1418" w:rsidRPr="002F1418" w:rsidRDefault="002F1418" w:rsidP="002F1418">
      <w:pPr>
        <w:overflowPunct/>
        <w:spacing w:after="120"/>
        <w:ind w:left="567" w:hanging="567"/>
        <w:textAlignment w:val="auto"/>
        <w:rPr>
          <w:ins w:id="1283" w:author="Marquordt" w:date="2022-04-25T13:52:00Z"/>
          <w:lang w:val="en-US" w:eastAsia="en-GB"/>
        </w:rPr>
      </w:pPr>
      <w:ins w:id="1284" w:author="Marquordt" w:date="2022-04-26T13:41:00Z">
        <w:r w:rsidRPr="003068BA">
          <w:t>CR </w:t>
        </w:r>
        <w:r>
          <w:t>2</w:t>
        </w:r>
        <w:r w:rsidRPr="003068BA">
          <w:tab/>
        </w:r>
      </w:ins>
      <w:ins w:id="1285" w:author="Marquordt" w:date="2022-04-26T13:40:00Z">
        <w:r>
          <w:rPr>
            <w:lang w:val="en-US" w:eastAsia="en-GB"/>
          </w:rPr>
          <w:t>For NB-IoT, the paging message shall include a CN domain indicator set to "PS". If the paging message includes a UE</w:t>
        </w:r>
      </w:ins>
      <w:ins w:id="1286" w:author="Marquordt" w:date="2022-04-26T13:41:00Z">
        <w:r>
          <w:rPr>
            <w:lang w:val="en-US" w:eastAsia="en-GB"/>
          </w:rPr>
          <w:t xml:space="preserve"> </w:t>
        </w:r>
      </w:ins>
      <w:ins w:id="1287" w:author="Marquordt" w:date="2022-04-26T13:40:00Z">
        <w:r>
          <w:rPr>
            <w:lang w:val="en-US" w:eastAsia="en-GB"/>
          </w:rPr>
          <w:t>Paging Identity set to the UE's IMSI, the paging procedure is performed according to clause 5.6.2.2.2 [26].</w:t>
        </w:r>
      </w:ins>
    </w:p>
    <w:p w14:paraId="1A2A8103" w14:textId="77777777" w:rsidR="00E659BD" w:rsidRPr="003068BA" w:rsidRDefault="00E659BD" w:rsidP="002F1418">
      <w:pPr>
        <w:pStyle w:val="B20"/>
        <w:spacing w:after="120"/>
        <w:rPr>
          <w:ins w:id="1288" w:author="Marquordt" w:date="2022-04-25T13:52:00Z"/>
        </w:rPr>
      </w:pPr>
      <w:ins w:id="1289" w:author="Marquordt" w:date="2022-04-25T13:52:00Z">
        <w:r w:rsidRPr="003068BA">
          <w:t>Reference:</w:t>
        </w:r>
      </w:ins>
    </w:p>
    <w:p w14:paraId="6BA411E0" w14:textId="4FAD1F9B" w:rsidR="00E659BD" w:rsidRDefault="00E659BD" w:rsidP="00E659BD">
      <w:pPr>
        <w:pStyle w:val="B20"/>
        <w:spacing w:after="120"/>
        <w:rPr>
          <w:ins w:id="1290" w:author="Marquordt" w:date="2022-04-26T12:46:00Z"/>
        </w:rPr>
      </w:pPr>
      <w:ins w:id="1291" w:author="Marquordt" w:date="2022-04-25T13:52:00Z">
        <w:r w:rsidRPr="003068BA">
          <w:t>-</w:t>
        </w:r>
        <w:r w:rsidRPr="003068BA">
          <w:tab/>
          <w:t>TS 31.102 </w:t>
        </w:r>
        <w:r w:rsidRPr="008C26FA">
          <w:fldChar w:fldCharType="begin"/>
        </w:r>
        <w:r w:rsidRPr="003068BA">
          <w:instrText xml:space="preserve"> REF _Ref62649304 \r \h  \* MERGEFORMAT </w:instrText>
        </w:r>
      </w:ins>
      <w:ins w:id="1292" w:author="Marquordt" w:date="2022-04-25T13:52:00Z">
        <w:r w:rsidRPr="008C26FA">
          <w:fldChar w:fldCharType="separate"/>
        </w:r>
      </w:ins>
      <w:ins w:id="1293" w:author="Marquordt" w:date="2022-04-27T17:26:00Z">
        <w:r w:rsidR="00E70F48">
          <w:t>[19]</w:t>
        </w:r>
      </w:ins>
      <w:ins w:id="1294" w:author="Marquordt" w:date="2022-04-25T13:52:00Z">
        <w:r w:rsidRPr="008C26FA">
          <w:fldChar w:fldCharType="end"/>
        </w:r>
        <w:r w:rsidRPr="008C26FA">
          <w:t>, clause</w:t>
        </w:r>
      </w:ins>
      <w:ins w:id="1295" w:author="Marquordt" w:date="2022-04-26T12:44:00Z">
        <w:r w:rsidR="00CE7A7B">
          <w:t>s</w:t>
        </w:r>
      </w:ins>
      <w:ins w:id="1296" w:author="Marquordt" w:date="2022-04-25T13:52:00Z">
        <w:r w:rsidRPr="008C26FA">
          <w:t xml:space="preserve"> </w:t>
        </w:r>
      </w:ins>
      <w:ins w:id="1297" w:author="Marquordt" w:date="2022-04-26T12:44:00Z">
        <w:r w:rsidR="00CE7A7B">
          <w:t>5</w:t>
        </w:r>
      </w:ins>
      <w:ins w:id="1298" w:author="Marquordt" w:date="2022-04-25T13:52:00Z">
        <w:r w:rsidRPr="008C26FA">
          <w:t>.</w:t>
        </w:r>
      </w:ins>
      <w:ins w:id="1299" w:author="Marquordt" w:date="2022-04-26T12:44:00Z">
        <w:r w:rsidR="00CE7A7B">
          <w:t>1</w:t>
        </w:r>
      </w:ins>
      <w:ins w:id="1300" w:author="Marquordt" w:date="2022-04-25T13:52:00Z">
        <w:r w:rsidRPr="008C26FA">
          <w:t>.</w:t>
        </w:r>
      </w:ins>
      <w:ins w:id="1301" w:author="Marquordt" w:date="2022-04-26T12:45:00Z">
        <w:r w:rsidR="00CE7A7B">
          <w:t>1</w:t>
        </w:r>
      </w:ins>
      <w:ins w:id="1302" w:author="Marquordt" w:date="2022-04-25T13:52:00Z">
        <w:r w:rsidRPr="008C26FA">
          <w:t xml:space="preserve"> and </w:t>
        </w:r>
      </w:ins>
      <w:ins w:id="1303" w:author="Marquordt" w:date="2022-04-26T12:45:00Z">
        <w:r w:rsidR="00CE7A7B">
          <w:t>5</w:t>
        </w:r>
      </w:ins>
      <w:ins w:id="1304" w:author="Marquordt" w:date="2022-04-25T13:52:00Z">
        <w:r w:rsidRPr="008C26FA">
          <w:t>.2</w:t>
        </w:r>
        <w:r w:rsidRPr="003068BA">
          <w:t>.2</w:t>
        </w:r>
        <w:r>
          <w:t>;</w:t>
        </w:r>
      </w:ins>
    </w:p>
    <w:p w14:paraId="29CEEC47" w14:textId="527D3866" w:rsidR="008945AE" w:rsidRDefault="00E659BD" w:rsidP="00E659BD">
      <w:pPr>
        <w:pStyle w:val="B20"/>
        <w:rPr>
          <w:ins w:id="1305" w:author="Marquordt" w:date="2022-04-26T14:05:00Z"/>
        </w:rPr>
      </w:pPr>
      <w:ins w:id="1306" w:author="Marquordt" w:date="2022-04-25T13:52:00Z">
        <w:r w:rsidRPr="003068BA">
          <w:t>-</w:t>
        </w:r>
        <w:r w:rsidRPr="003068BA">
          <w:tab/>
          <w:t>TS 24.</w:t>
        </w:r>
      </w:ins>
      <w:ins w:id="1307" w:author="Marquordt" w:date="2022-04-26T13:38:00Z">
        <w:r w:rsidR="002F1418">
          <w:t>301</w:t>
        </w:r>
      </w:ins>
      <w:ins w:id="1308" w:author="Marquordt" w:date="2022-04-25T13:52:00Z">
        <w:r w:rsidRPr="003068BA">
          <w:t> </w:t>
        </w:r>
      </w:ins>
      <w:ins w:id="1309" w:author="Marquordt" w:date="2022-04-26T13:38:00Z">
        <w:r w:rsidR="002F1418">
          <w:fldChar w:fldCharType="begin"/>
        </w:r>
        <w:r w:rsidR="002F1418">
          <w:instrText xml:space="preserve"> REF _Ref62649731 \r \h </w:instrText>
        </w:r>
      </w:ins>
      <w:r w:rsidR="002F1418">
        <w:fldChar w:fldCharType="separate"/>
      </w:r>
      <w:ins w:id="1310" w:author="Marquordt" w:date="2022-04-27T17:26:00Z">
        <w:r w:rsidR="00E70F48">
          <w:t>[21]</w:t>
        </w:r>
      </w:ins>
      <w:ins w:id="1311" w:author="Marquordt" w:date="2022-04-26T13:38:00Z">
        <w:r w:rsidR="002F1418">
          <w:fldChar w:fldCharType="end"/>
        </w:r>
      </w:ins>
      <w:ins w:id="1312" w:author="Marquordt" w:date="2022-04-25T13:52:00Z">
        <w:r w:rsidRPr="008C26FA">
          <w:t xml:space="preserve">, clause </w:t>
        </w:r>
      </w:ins>
      <w:ins w:id="1313" w:author="Marquordt" w:date="2022-04-26T13:39:00Z">
        <w:r w:rsidR="002F1418">
          <w:t>5</w:t>
        </w:r>
      </w:ins>
      <w:ins w:id="1314" w:author="Marquordt" w:date="2022-04-25T13:52:00Z">
        <w:r w:rsidRPr="008C26FA">
          <w:t>.</w:t>
        </w:r>
      </w:ins>
      <w:ins w:id="1315" w:author="Marquordt" w:date="2022-04-26T13:39:00Z">
        <w:r w:rsidR="002F1418">
          <w:t>6</w:t>
        </w:r>
      </w:ins>
      <w:ins w:id="1316" w:author="Marquordt" w:date="2022-04-25T13:52:00Z">
        <w:r w:rsidRPr="008C26FA">
          <w:t>.</w:t>
        </w:r>
      </w:ins>
      <w:ins w:id="1317" w:author="Marquordt" w:date="2022-04-26T13:39:00Z">
        <w:r w:rsidR="002F1418">
          <w:t>2</w:t>
        </w:r>
      </w:ins>
      <w:ins w:id="1318" w:author="Marquordt" w:date="2022-04-25T13:52:00Z">
        <w:r w:rsidRPr="008C26FA">
          <w:t>.</w:t>
        </w:r>
      </w:ins>
      <w:ins w:id="1319" w:author="Marquordt" w:date="2022-04-26T13:39:00Z">
        <w:r w:rsidR="002F1418">
          <w:t>2.2</w:t>
        </w:r>
      </w:ins>
      <w:ins w:id="1320" w:author="Marquordt" w:date="2022-04-25T13:52:00Z">
        <w:r w:rsidRPr="008C26FA">
          <w:t xml:space="preserve"> and </w:t>
        </w:r>
      </w:ins>
      <w:ins w:id="1321" w:author="Marquordt" w:date="2022-04-26T13:39:00Z">
        <w:r w:rsidR="002F1418">
          <w:t>5.6</w:t>
        </w:r>
      </w:ins>
      <w:ins w:id="1322" w:author="Marquordt" w:date="2022-04-25T13:52:00Z">
        <w:r w:rsidRPr="008C26FA">
          <w:t>.</w:t>
        </w:r>
      </w:ins>
      <w:ins w:id="1323" w:author="Marquordt" w:date="2022-04-26T13:39:00Z">
        <w:r w:rsidR="002F1418">
          <w:t>2</w:t>
        </w:r>
      </w:ins>
      <w:ins w:id="1324" w:author="Marquordt" w:date="2022-04-25T13:52:00Z">
        <w:r w:rsidRPr="008C26FA">
          <w:t>.</w:t>
        </w:r>
      </w:ins>
      <w:ins w:id="1325" w:author="Marquordt" w:date="2022-04-26T13:39:00Z">
        <w:r w:rsidR="002F1418">
          <w:t>4</w:t>
        </w:r>
      </w:ins>
      <w:ins w:id="1326" w:author="Marquordt" w:date="2022-04-25T13:52:00Z">
        <w:r w:rsidRPr="008C26FA">
          <w:t>.</w:t>
        </w:r>
      </w:ins>
    </w:p>
    <w:p w14:paraId="141D46A8" w14:textId="1FC358E0" w:rsidR="008945AE" w:rsidRPr="002F1418" w:rsidRDefault="008945AE" w:rsidP="008945AE">
      <w:pPr>
        <w:overflowPunct/>
        <w:spacing w:after="120"/>
        <w:ind w:left="567" w:hanging="567"/>
        <w:textAlignment w:val="auto"/>
        <w:rPr>
          <w:ins w:id="1327" w:author="Marquordt" w:date="2022-04-26T14:05:00Z"/>
          <w:lang w:val="en-US" w:eastAsia="en-GB"/>
        </w:rPr>
      </w:pPr>
      <w:ins w:id="1328" w:author="Marquordt" w:date="2022-04-26T14:05:00Z">
        <w:r w:rsidRPr="003068BA">
          <w:t>CR </w:t>
        </w:r>
        <w:r>
          <w:t>3</w:t>
        </w:r>
        <w:r w:rsidRPr="003068BA">
          <w:tab/>
        </w:r>
      </w:ins>
      <w:ins w:id="1329" w:author="Marquordt" w:date="2022-04-26T14:09:00Z">
        <w:r>
          <w:rPr>
            <w:lang w:val="en-US" w:eastAsia="en-GB"/>
          </w:rPr>
          <w:t xml:space="preserve">Reading of an EF </w:t>
        </w:r>
      </w:ins>
      <w:ins w:id="1330" w:author="Marquordt" w:date="2022-04-26T14:05:00Z">
        <w:r>
          <w:rPr>
            <w:lang w:val="en-US" w:eastAsia="en-GB"/>
          </w:rPr>
          <w:t xml:space="preserve">is performed </w:t>
        </w:r>
      </w:ins>
      <w:ins w:id="1331" w:author="Marquordt" w:date="2022-04-26T14:09:00Z">
        <w:r>
          <w:rPr>
            <w:lang w:val="en-US" w:eastAsia="en-GB"/>
          </w:rPr>
          <w:t xml:space="preserve">as defined in </w:t>
        </w:r>
      </w:ins>
      <w:ins w:id="1332" w:author="Marquordt" w:date="2022-04-26T14:10:00Z">
        <w:r>
          <w:t>ETSI </w:t>
        </w:r>
        <w:r w:rsidRPr="003068BA">
          <w:t>TS 1</w:t>
        </w:r>
        <w:r>
          <w:t>02 22</w:t>
        </w:r>
        <w:r w:rsidRPr="003068BA">
          <w:t>1 </w:t>
        </w:r>
        <w:r>
          <w:fldChar w:fldCharType="begin"/>
        </w:r>
        <w:r>
          <w:instrText xml:space="preserve"> REF _Ref72225733 \r \h </w:instrText>
        </w:r>
      </w:ins>
      <w:ins w:id="1333" w:author="Marquordt" w:date="2022-04-26T14:10:00Z">
        <w:r>
          <w:fldChar w:fldCharType="separate"/>
        </w:r>
      </w:ins>
      <w:ins w:id="1334" w:author="Marquordt" w:date="2022-04-27T17:26:00Z">
        <w:r w:rsidR="00E70F48">
          <w:t>[28]</w:t>
        </w:r>
      </w:ins>
      <w:ins w:id="1335" w:author="Marquordt" w:date="2022-04-26T14:10:00Z">
        <w:r>
          <w:fldChar w:fldCharType="end"/>
        </w:r>
        <w:r w:rsidRPr="008C26FA">
          <w:t xml:space="preserve">, clause </w:t>
        </w:r>
        <w:r>
          <w:t>14</w:t>
        </w:r>
        <w:r w:rsidRPr="008C26FA">
          <w:t>.</w:t>
        </w:r>
        <w:r>
          <w:t>1</w:t>
        </w:r>
        <w:r w:rsidRPr="008C26FA">
          <w:t>.</w:t>
        </w:r>
        <w:r>
          <w:t>1</w:t>
        </w:r>
      </w:ins>
    </w:p>
    <w:p w14:paraId="422C45D1" w14:textId="77777777" w:rsidR="008945AE" w:rsidRPr="003068BA" w:rsidRDefault="008945AE" w:rsidP="008945AE">
      <w:pPr>
        <w:pStyle w:val="B20"/>
        <w:spacing w:after="120"/>
        <w:rPr>
          <w:ins w:id="1336" w:author="Marquordt" w:date="2022-04-26T14:05:00Z"/>
        </w:rPr>
      </w:pPr>
      <w:ins w:id="1337" w:author="Marquordt" w:date="2022-04-26T14:05:00Z">
        <w:r w:rsidRPr="003068BA">
          <w:t>Reference:</w:t>
        </w:r>
      </w:ins>
    </w:p>
    <w:p w14:paraId="5347E926" w14:textId="2B40D3CA" w:rsidR="008945AE" w:rsidRPr="008C26FA" w:rsidRDefault="008945AE" w:rsidP="008945AE">
      <w:pPr>
        <w:pStyle w:val="B20"/>
        <w:spacing w:after="120"/>
        <w:rPr>
          <w:ins w:id="1338" w:author="Marquordt" w:date="2022-04-25T13:52:00Z"/>
        </w:rPr>
      </w:pPr>
      <w:ins w:id="1339" w:author="Marquordt" w:date="2022-04-26T14:05:00Z">
        <w:r w:rsidRPr="003068BA">
          <w:t>-</w:t>
        </w:r>
        <w:r w:rsidRPr="003068BA">
          <w:tab/>
        </w:r>
        <w:r>
          <w:t>ETSI </w:t>
        </w:r>
        <w:r w:rsidRPr="003068BA">
          <w:t>TS 1</w:t>
        </w:r>
        <w:r>
          <w:t>02 22</w:t>
        </w:r>
        <w:r w:rsidRPr="003068BA">
          <w:t>1 </w:t>
        </w:r>
        <w:r>
          <w:fldChar w:fldCharType="begin"/>
        </w:r>
        <w:r>
          <w:instrText xml:space="preserve"> REF _Ref72225733 \r \h </w:instrText>
        </w:r>
      </w:ins>
      <w:ins w:id="1340" w:author="Marquordt" w:date="2022-04-26T14:05:00Z">
        <w:r>
          <w:fldChar w:fldCharType="separate"/>
        </w:r>
      </w:ins>
      <w:ins w:id="1341" w:author="Marquordt" w:date="2022-04-27T17:26:00Z">
        <w:r w:rsidR="00E70F48">
          <w:t>[28]</w:t>
        </w:r>
      </w:ins>
      <w:ins w:id="1342" w:author="Marquordt" w:date="2022-04-26T14:05:00Z">
        <w:r>
          <w:fldChar w:fldCharType="end"/>
        </w:r>
        <w:r w:rsidRPr="008C26FA">
          <w:t xml:space="preserve">, clause </w:t>
        </w:r>
        <w:r>
          <w:t>14</w:t>
        </w:r>
        <w:r w:rsidRPr="008C26FA">
          <w:t>.</w:t>
        </w:r>
        <w:r>
          <w:t>1</w:t>
        </w:r>
        <w:r w:rsidRPr="008C26FA">
          <w:t>.</w:t>
        </w:r>
        <w:r>
          <w:t>1;</w:t>
        </w:r>
      </w:ins>
    </w:p>
    <w:p w14:paraId="34F567EA" w14:textId="5911C9A4" w:rsidR="00E659BD" w:rsidRPr="003068BA" w:rsidRDefault="00E659BD" w:rsidP="00E659BD">
      <w:pPr>
        <w:pStyle w:val="Heading4"/>
        <w:rPr>
          <w:ins w:id="1343" w:author="Marquordt" w:date="2022-04-25T13:52:00Z"/>
          <w:rFonts w:cs="Arial"/>
          <w:szCs w:val="24"/>
          <w:lang w:eastAsia="en-GB"/>
        </w:rPr>
      </w:pPr>
      <w:bookmarkStart w:id="1344" w:name="_Toc103688369"/>
      <w:ins w:id="1345" w:author="Marquordt" w:date="2022-04-25T13:52:00Z">
        <w:r w:rsidRPr="008C26FA">
          <w:rPr>
            <w:lang w:eastAsia="en-GB"/>
          </w:rPr>
          <w:t>5.1.</w:t>
        </w:r>
      </w:ins>
      <w:ins w:id="1346" w:author="Marquordt" w:date="2022-04-26T14:12:00Z">
        <w:r w:rsidR="008945AE">
          <w:rPr>
            <w:lang w:eastAsia="en-GB"/>
          </w:rPr>
          <w:t>6</w:t>
        </w:r>
      </w:ins>
      <w:ins w:id="1347" w:author="Marquordt" w:date="2022-04-25T13:52:00Z">
        <w:r w:rsidRPr="008C26FA">
          <w:rPr>
            <w:lang w:eastAsia="en-GB"/>
          </w:rPr>
          <w:t>.3</w:t>
        </w:r>
        <w:r w:rsidRPr="008C26FA">
          <w:rPr>
            <w:lang w:eastAsia="en-GB"/>
          </w:rPr>
          <w:tab/>
        </w:r>
        <w:r w:rsidRPr="003068BA">
          <w:rPr>
            <w:rFonts w:cs="Arial"/>
            <w:szCs w:val="24"/>
            <w:lang w:eastAsia="en-GB"/>
          </w:rPr>
          <w:t>Method of test</w:t>
        </w:r>
        <w:bookmarkEnd w:id="1344"/>
      </w:ins>
    </w:p>
    <w:p w14:paraId="45A04C08" w14:textId="4B4BC78B" w:rsidR="00E659BD" w:rsidRPr="003068BA" w:rsidRDefault="00E659BD" w:rsidP="00E659BD">
      <w:pPr>
        <w:pStyle w:val="Heading5"/>
        <w:rPr>
          <w:ins w:id="1348" w:author="Marquordt" w:date="2022-04-25T13:52:00Z"/>
          <w:lang w:eastAsia="en-GB"/>
        </w:rPr>
      </w:pPr>
      <w:bookmarkStart w:id="1349" w:name="_Toc103688370"/>
      <w:ins w:id="1350" w:author="Marquordt" w:date="2022-04-25T13:52:00Z">
        <w:r w:rsidRPr="003068BA">
          <w:rPr>
            <w:lang w:eastAsia="en-GB"/>
          </w:rPr>
          <w:t>5.1.</w:t>
        </w:r>
      </w:ins>
      <w:ins w:id="1351" w:author="Marquordt" w:date="2022-04-26T14:12:00Z">
        <w:r w:rsidR="008945AE">
          <w:rPr>
            <w:lang w:eastAsia="en-GB"/>
          </w:rPr>
          <w:t>6</w:t>
        </w:r>
      </w:ins>
      <w:ins w:id="1352" w:author="Marquordt" w:date="2022-04-25T13:52:00Z">
        <w:r w:rsidRPr="003068BA">
          <w:rPr>
            <w:lang w:eastAsia="en-GB"/>
          </w:rPr>
          <w:t>.3.1</w:t>
        </w:r>
        <w:r w:rsidRPr="003068BA">
          <w:rPr>
            <w:lang w:eastAsia="en-GB"/>
          </w:rPr>
          <w:tab/>
          <w:t>Initial conditions</w:t>
        </w:r>
        <w:bookmarkEnd w:id="1349"/>
      </w:ins>
    </w:p>
    <w:p w14:paraId="3191A872" w14:textId="1C06CCE9" w:rsidR="00E659BD" w:rsidRPr="008C26FA" w:rsidRDefault="00E659BD" w:rsidP="00E659BD">
      <w:pPr>
        <w:rPr>
          <w:ins w:id="1353" w:author="Marquordt" w:date="2022-04-25T13:52:00Z"/>
          <w:lang w:eastAsia="en-GB"/>
        </w:rPr>
      </w:pPr>
      <w:ins w:id="1354" w:author="Marquordt" w:date="2022-04-25T13:52:00Z">
        <w:r w:rsidRPr="003068BA">
          <w:rPr>
            <w:lang w:eastAsia="en-GB"/>
          </w:rPr>
          <w:t xml:space="preserve">The values of the </w:t>
        </w:r>
      </w:ins>
      <w:ins w:id="1355" w:author="Marquordt" w:date="2022-04-26T14:29:00Z">
        <w:r w:rsidR="00121247">
          <w:rPr>
            <w:lang w:eastAsia="en-GB"/>
          </w:rPr>
          <w:t>d</w:t>
        </w:r>
      </w:ins>
      <w:ins w:id="1356" w:author="Marquordt" w:date="2022-04-25T13:52:00Z">
        <w:r w:rsidRPr="003068BA">
          <w:rPr>
            <w:lang w:eastAsia="en-GB"/>
          </w:rPr>
          <w:t xml:space="preserve">efault </w:t>
        </w:r>
      </w:ins>
      <w:ins w:id="1357" w:author="Marquordt" w:date="2022-04-26T14:29:00Z">
        <w:r w:rsidR="00121247">
          <w:rPr>
            <w:lang w:eastAsia="en-GB"/>
          </w:rPr>
          <w:t xml:space="preserve">E-UTRAN </w:t>
        </w:r>
      </w:ins>
      <w:ins w:id="1358" w:author="Marquordt" w:date="2022-04-25T13:52:00Z">
        <w:r w:rsidRPr="003068BA">
          <w:rPr>
            <w:lang w:eastAsia="en-GB"/>
          </w:rPr>
          <w:t xml:space="preserve">UICC as defined in </w:t>
        </w:r>
        <w:r w:rsidRPr="008C26FA">
          <w:rPr>
            <w:lang w:eastAsia="en-GB"/>
          </w:rPr>
          <w:fldChar w:fldCharType="begin"/>
        </w:r>
        <w:r w:rsidRPr="003068BA">
          <w:rPr>
            <w:lang w:eastAsia="en-GB"/>
          </w:rPr>
          <w:instrText xml:space="preserve"> REF _Ref62645896 \r \h </w:instrText>
        </w:r>
      </w:ins>
      <w:r w:rsidRPr="008C26FA">
        <w:rPr>
          <w:lang w:eastAsia="en-GB"/>
        </w:rPr>
      </w:r>
      <w:ins w:id="1359" w:author="Marquordt" w:date="2022-04-25T13:52:00Z">
        <w:r w:rsidRPr="008C26FA">
          <w:rPr>
            <w:lang w:eastAsia="en-GB"/>
          </w:rPr>
          <w:fldChar w:fldCharType="separate"/>
        </w:r>
      </w:ins>
      <w:ins w:id="1360" w:author="Marquordt" w:date="2022-04-27T17:26:00Z">
        <w:r w:rsidR="00E70F48">
          <w:rPr>
            <w:lang w:eastAsia="en-GB"/>
          </w:rPr>
          <w:t>[2]</w:t>
        </w:r>
      </w:ins>
      <w:ins w:id="1361" w:author="Marquordt" w:date="2022-04-25T13:52:00Z">
        <w:r w:rsidRPr="008C26FA">
          <w:rPr>
            <w:lang w:eastAsia="en-GB"/>
          </w:rPr>
          <w:fldChar w:fldCharType="end"/>
        </w:r>
        <w:r w:rsidRPr="008C26FA">
          <w:rPr>
            <w:lang w:eastAsia="en-GB"/>
          </w:rPr>
          <w:t xml:space="preserve"> clause 4.</w:t>
        </w:r>
      </w:ins>
      <w:ins w:id="1362" w:author="Marquordt" w:date="2022-04-26T14:31:00Z">
        <w:r w:rsidR="00121247">
          <w:rPr>
            <w:lang w:eastAsia="en-GB"/>
          </w:rPr>
          <w:t>4</w:t>
        </w:r>
      </w:ins>
      <w:ins w:id="1363" w:author="Marquordt" w:date="2022-04-25T13:52:00Z">
        <w:r w:rsidRPr="008C26FA">
          <w:rPr>
            <w:lang w:eastAsia="en-GB"/>
          </w:rPr>
          <w:t xml:space="preserve"> are used with the following exception:</w:t>
        </w:r>
      </w:ins>
    </w:p>
    <w:p w14:paraId="48E36A37" w14:textId="77777777" w:rsidR="008945AE" w:rsidRPr="003068BA" w:rsidRDefault="008945AE" w:rsidP="008945AE">
      <w:pPr>
        <w:keepNext/>
        <w:keepLines/>
        <w:spacing w:after="120"/>
        <w:rPr>
          <w:ins w:id="1364" w:author="Marquordt" w:date="2022-04-26T14:19:00Z"/>
          <w:rFonts w:eastAsia="TimesNewRoman"/>
          <w:b/>
          <w:lang w:eastAsia="en-GB"/>
        </w:rPr>
      </w:pPr>
      <w:ins w:id="1365" w:author="Marquordt" w:date="2022-04-26T14:19:00Z">
        <w:r w:rsidRPr="003068BA">
          <w:rPr>
            <w:rFonts w:eastAsia="TimesNewRoman"/>
            <w:b/>
            <w:lang w:eastAsia="en-GB"/>
          </w:rPr>
          <w:t>EF</w:t>
        </w:r>
        <w:r w:rsidRPr="003068BA">
          <w:rPr>
            <w:rFonts w:eastAsia="TimesNewRoman"/>
            <w:b/>
            <w:vertAlign w:val="subscript"/>
            <w:lang w:eastAsia="en-GB"/>
          </w:rPr>
          <w:t>IMSI</w:t>
        </w:r>
      </w:ins>
    </w:p>
    <w:p w14:paraId="576E94F3" w14:textId="77777777" w:rsidR="008945AE" w:rsidRPr="003068BA" w:rsidRDefault="008945AE" w:rsidP="008945AE">
      <w:pPr>
        <w:pStyle w:val="NoSpaceNormal"/>
        <w:rPr>
          <w:ins w:id="1366" w:author="Marquordt" w:date="2022-04-26T14:19:00Z"/>
        </w:rPr>
      </w:pPr>
      <w:ins w:id="1367" w:author="Marquordt" w:date="2022-04-26T14:19:00Z">
        <w:r w:rsidRPr="003068BA">
          <w:tab/>
          <w:t>Logically:</w:t>
        </w:r>
      </w:ins>
    </w:p>
    <w:p w14:paraId="4855075E" w14:textId="60CDA92C" w:rsidR="008945AE" w:rsidRPr="003068BA" w:rsidRDefault="008945AE" w:rsidP="008945AE">
      <w:pPr>
        <w:rPr>
          <w:ins w:id="1368" w:author="Marquordt" w:date="2022-04-26T14:19:00Z"/>
          <w:rFonts w:eastAsia="TimesNewRoman"/>
          <w:lang w:eastAsia="en-GB"/>
        </w:rPr>
      </w:pPr>
      <w:ins w:id="1369" w:author="Marquordt" w:date="2022-04-26T14:19:00Z">
        <w:r w:rsidRPr="003068BA">
          <w:rPr>
            <w:rFonts w:eastAsia="TimesNewRoman"/>
            <w:lang w:eastAsia="en-GB"/>
          </w:rPr>
          <w:tab/>
        </w:r>
        <w:r w:rsidRPr="003068BA">
          <w:rPr>
            <w:rFonts w:eastAsia="TimesNewRoman"/>
            <w:lang w:eastAsia="en-GB"/>
          </w:rPr>
          <w:tab/>
          <w:t>246</w:t>
        </w:r>
      </w:ins>
      <w:ins w:id="1370" w:author="Marquordt" w:date="2022-04-26T14:23:00Z">
        <w:r>
          <w:rPr>
            <w:rFonts w:eastAsia="TimesNewRoman"/>
            <w:lang w:eastAsia="en-GB"/>
          </w:rPr>
          <w:t>0</w:t>
        </w:r>
      </w:ins>
      <w:ins w:id="1371" w:author="Marquordt" w:date="2022-04-26T14:19:00Z">
        <w:r w:rsidRPr="003068BA">
          <w:rPr>
            <w:rFonts w:eastAsia="TimesNewRoman"/>
            <w:lang w:eastAsia="en-GB"/>
          </w:rPr>
          <w:t>81357</w:t>
        </w:r>
        <w:r w:rsidRPr="003068BA">
          <w:rPr>
            <w:rFonts w:eastAsia="TimesNewRoman"/>
            <w:color w:val="FF0000"/>
            <w:lang w:eastAsia="en-GB"/>
          </w:rPr>
          <w:t>x</w:t>
        </w:r>
      </w:ins>
    </w:p>
    <w:p w14:paraId="010879DE" w14:textId="77777777" w:rsidR="008945AE" w:rsidRDefault="008945AE" w:rsidP="008945AE">
      <w:pPr>
        <w:pStyle w:val="Normal6pt"/>
        <w:rPr>
          <w:ins w:id="1372" w:author="Marquordt" w:date="2022-04-26T14:19:00Z"/>
        </w:rPr>
      </w:pPr>
      <w:ins w:id="1373" w:author="Marquordt" w:date="2022-04-26T14:19:00Z">
        <w:r w:rsidRPr="003068BA">
          <w:tab/>
          <w:t>Coding:</w:t>
        </w:r>
      </w:ins>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8945AE" w14:paraId="3637C460" w14:textId="77777777" w:rsidTr="00B77D8D">
        <w:trPr>
          <w:cnfStyle w:val="100000000000" w:firstRow="1" w:lastRow="0" w:firstColumn="0" w:lastColumn="0" w:oddVBand="0" w:evenVBand="0" w:oddHBand="0" w:evenHBand="0" w:firstRowFirstColumn="0" w:firstRowLastColumn="0" w:lastRowFirstColumn="0" w:lastRowLastColumn="0"/>
          <w:trHeight w:val="57"/>
          <w:ins w:id="1374" w:author="Marquordt" w:date="2022-04-26T14:19: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D37EF86" w14:textId="77777777" w:rsidR="008945AE" w:rsidRPr="00AE2020" w:rsidRDefault="008945AE" w:rsidP="00B77D8D">
            <w:pPr>
              <w:pStyle w:val="TAH"/>
              <w:jc w:val="left"/>
              <w:rPr>
                <w:ins w:id="1375" w:author="Marquordt" w:date="2022-04-26T14:19:00Z"/>
                <w:rFonts w:eastAsia="TimesNewRoman"/>
                <w:b/>
              </w:rPr>
            </w:pPr>
            <w:ins w:id="1376" w:author="Marquordt" w:date="2022-04-26T14:19:00Z">
              <w:r w:rsidRPr="00AE2020">
                <w:rPr>
                  <w:b/>
                </w:rPr>
                <w:t>Byte</w:t>
              </w:r>
            </w:ins>
          </w:p>
        </w:tc>
        <w:tc>
          <w:tcPr>
            <w:tcW w:w="680" w:type="dxa"/>
            <w:tcBorders>
              <w:top w:val="none" w:sz="0" w:space="0" w:color="auto"/>
              <w:left w:val="none" w:sz="0" w:space="0" w:color="auto"/>
              <w:bottom w:val="none" w:sz="0" w:space="0" w:color="auto"/>
              <w:right w:val="none" w:sz="0" w:space="0" w:color="auto"/>
            </w:tcBorders>
          </w:tcPr>
          <w:p w14:paraId="25ECB229" w14:textId="77777777" w:rsidR="008945AE" w:rsidRPr="00AE2020" w:rsidRDefault="008945AE" w:rsidP="00B77D8D">
            <w:pPr>
              <w:pStyle w:val="TAH"/>
              <w:cnfStyle w:val="100000000000" w:firstRow="1" w:lastRow="0" w:firstColumn="0" w:lastColumn="0" w:oddVBand="0" w:evenVBand="0" w:oddHBand="0" w:evenHBand="0" w:firstRowFirstColumn="0" w:firstRowLastColumn="0" w:lastRowFirstColumn="0" w:lastRowLastColumn="0"/>
              <w:rPr>
                <w:ins w:id="1377" w:author="Marquordt" w:date="2022-04-26T14:19:00Z"/>
                <w:b/>
              </w:rPr>
            </w:pPr>
            <w:ins w:id="1378" w:author="Marquordt" w:date="2022-04-26T14:19:00Z">
              <w:r w:rsidRPr="00AE2020">
                <w:rPr>
                  <w:b/>
                </w:rPr>
                <w:t>B1</w:t>
              </w:r>
            </w:ins>
          </w:p>
        </w:tc>
        <w:tc>
          <w:tcPr>
            <w:tcW w:w="680" w:type="dxa"/>
            <w:tcBorders>
              <w:top w:val="none" w:sz="0" w:space="0" w:color="auto"/>
              <w:left w:val="none" w:sz="0" w:space="0" w:color="auto"/>
              <w:bottom w:val="none" w:sz="0" w:space="0" w:color="auto"/>
              <w:right w:val="none" w:sz="0" w:space="0" w:color="auto"/>
            </w:tcBorders>
          </w:tcPr>
          <w:p w14:paraId="047BA2F8" w14:textId="77777777" w:rsidR="008945AE" w:rsidRPr="00AE2020" w:rsidRDefault="008945AE" w:rsidP="00B77D8D">
            <w:pPr>
              <w:pStyle w:val="TAH"/>
              <w:cnfStyle w:val="100000000000" w:firstRow="1" w:lastRow="0" w:firstColumn="0" w:lastColumn="0" w:oddVBand="0" w:evenVBand="0" w:oddHBand="0" w:evenHBand="0" w:firstRowFirstColumn="0" w:firstRowLastColumn="0" w:lastRowFirstColumn="0" w:lastRowLastColumn="0"/>
              <w:rPr>
                <w:ins w:id="1379" w:author="Marquordt" w:date="2022-04-26T14:19:00Z"/>
                <w:b/>
              </w:rPr>
            </w:pPr>
            <w:ins w:id="1380" w:author="Marquordt" w:date="2022-04-26T14:19:00Z">
              <w:r w:rsidRPr="00AE2020">
                <w:rPr>
                  <w:b/>
                </w:rPr>
                <w:t>B2</w:t>
              </w:r>
            </w:ins>
          </w:p>
        </w:tc>
        <w:tc>
          <w:tcPr>
            <w:tcW w:w="680" w:type="dxa"/>
            <w:tcBorders>
              <w:top w:val="none" w:sz="0" w:space="0" w:color="auto"/>
              <w:left w:val="none" w:sz="0" w:space="0" w:color="auto"/>
              <w:bottom w:val="none" w:sz="0" w:space="0" w:color="auto"/>
              <w:right w:val="none" w:sz="0" w:space="0" w:color="auto"/>
            </w:tcBorders>
          </w:tcPr>
          <w:p w14:paraId="1627AFEE" w14:textId="77777777" w:rsidR="008945AE" w:rsidRPr="00AE2020" w:rsidRDefault="008945AE" w:rsidP="00B77D8D">
            <w:pPr>
              <w:pStyle w:val="TAH"/>
              <w:cnfStyle w:val="100000000000" w:firstRow="1" w:lastRow="0" w:firstColumn="0" w:lastColumn="0" w:oddVBand="0" w:evenVBand="0" w:oddHBand="0" w:evenHBand="0" w:firstRowFirstColumn="0" w:firstRowLastColumn="0" w:lastRowFirstColumn="0" w:lastRowLastColumn="0"/>
              <w:rPr>
                <w:ins w:id="1381" w:author="Marquordt" w:date="2022-04-26T14:19:00Z"/>
                <w:b/>
              </w:rPr>
            </w:pPr>
            <w:ins w:id="1382" w:author="Marquordt" w:date="2022-04-26T14:19:00Z">
              <w:r w:rsidRPr="00AE2020">
                <w:rPr>
                  <w:b/>
                </w:rPr>
                <w:t>B3</w:t>
              </w:r>
            </w:ins>
          </w:p>
        </w:tc>
        <w:tc>
          <w:tcPr>
            <w:tcW w:w="680" w:type="dxa"/>
            <w:tcBorders>
              <w:top w:val="none" w:sz="0" w:space="0" w:color="auto"/>
              <w:left w:val="none" w:sz="0" w:space="0" w:color="auto"/>
              <w:bottom w:val="none" w:sz="0" w:space="0" w:color="auto"/>
              <w:right w:val="none" w:sz="0" w:space="0" w:color="auto"/>
            </w:tcBorders>
          </w:tcPr>
          <w:p w14:paraId="0B94FAE8" w14:textId="77777777" w:rsidR="008945AE" w:rsidRPr="00AE2020" w:rsidRDefault="008945AE" w:rsidP="00B77D8D">
            <w:pPr>
              <w:pStyle w:val="TAH"/>
              <w:cnfStyle w:val="100000000000" w:firstRow="1" w:lastRow="0" w:firstColumn="0" w:lastColumn="0" w:oddVBand="0" w:evenVBand="0" w:oddHBand="0" w:evenHBand="0" w:firstRowFirstColumn="0" w:firstRowLastColumn="0" w:lastRowFirstColumn="0" w:lastRowLastColumn="0"/>
              <w:rPr>
                <w:ins w:id="1383" w:author="Marquordt" w:date="2022-04-26T14:19:00Z"/>
                <w:b/>
              </w:rPr>
            </w:pPr>
            <w:ins w:id="1384" w:author="Marquordt" w:date="2022-04-26T14:19:00Z">
              <w:r w:rsidRPr="00AE2020">
                <w:rPr>
                  <w:b/>
                </w:rPr>
                <w:t>B4</w:t>
              </w:r>
            </w:ins>
          </w:p>
        </w:tc>
        <w:tc>
          <w:tcPr>
            <w:tcW w:w="680" w:type="dxa"/>
            <w:tcBorders>
              <w:top w:val="none" w:sz="0" w:space="0" w:color="auto"/>
              <w:left w:val="none" w:sz="0" w:space="0" w:color="auto"/>
              <w:bottom w:val="none" w:sz="0" w:space="0" w:color="auto"/>
              <w:right w:val="none" w:sz="0" w:space="0" w:color="auto"/>
            </w:tcBorders>
          </w:tcPr>
          <w:p w14:paraId="6D6A47A8" w14:textId="77777777" w:rsidR="008945AE" w:rsidRPr="00AE2020" w:rsidRDefault="008945AE" w:rsidP="00B77D8D">
            <w:pPr>
              <w:pStyle w:val="TAH"/>
              <w:cnfStyle w:val="100000000000" w:firstRow="1" w:lastRow="0" w:firstColumn="0" w:lastColumn="0" w:oddVBand="0" w:evenVBand="0" w:oddHBand="0" w:evenHBand="0" w:firstRowFirstColumn="0" w:firstRowLastColumn="0" w:lastRowFirstColumn="0" w:lastRowLastColumn="0"/>
              <w:rPr>
                <w:ins w:id="1385" w:author="Marquordt" w:date="2022-04-26T14:19:00Z"/>
                <w:b/>
              </w:rPr>
            </w:pPr>
            <w:ins w:id="1386" w:author="Marquordt" w:date="2022-04-26T14:19:00Z">
              <w:r w:rsidRPr="00AE2020">
                <w:rPr>
                  <w:b/>
                </w:rPr>
                <w:t>B5</w:t>
              </w:r>
            </w:ins>
          </w:p>
        </w:tc>
        <w:tc>
          <w:tcPr>
            <w:tcW w:w="680" w:type="dxa"/>
            <w:tcBorders>
              <w:top w:val="none" w:sz="0" w:space="0" w:color="auto"/>
              <w:left w:val="none" w:sz="0" w:space="0" w:color="auto"/>
              <w:bottom w:val="none" w:sz="0" w:space="0" w:color="auto"/>
              <w:right w:val="none" w:sz="0" w:space="0" w:color="auto"/>
            </w:tcBorders>
          </w:tcPr>
          <w:p w14:paraId="214BECC6" w14:textId="77777777" w:rsidR="008945AE" w:rsidRPr="00AE2020" w:rsidRDefault="008945AE" w:rsidP="00B77D8D">
            <w:pPr>
              <w:pStyle w:val="TAH"/>
              <w:cnfStyle w:val="100000000000" w:firstRow="1" w:lastRow="0" w:firstColumn="0" w:lastColumn="0" w:oddVBand="0" w:evenVBand="0" w:oddHBand="0" w:evenHBand="0" w:firstRowFirstColumn="0" w:firstRowLastColumn="0" w:lastRowFirstColumn="0" w:lastRowLastColumn="0"/>
              <w:rPr>
                <w:ins w:id="1387" w:author="Marquordt" w:date="2022-04-26T14:19:00Z"/>
                <w:b/>
              </w:rPr>
            </w:pPr>
            <w:ins w:id="1388" w:author="Marquordt" w:date="2022-04-26T14:19:00Z">
              <w:r w:rsidRPr="00AE2020">
                <w:rPr>
                  <w:b/>
                </w:rPr>
                <w:t>B6</w:t>
              </w:r>
            </w:ins>
          </w:p>
        </w:tc>
        <w:tc>
          <w:tcPr>
            <w:tcW w:w="680" w:type="dxa"/>
            <w:tcBorders>
              <w:top w:val="none" w:sz="0" w:space="0" w:color="auto"/>
              <w:left w:val="none" w:sz="0" w:space="0" w:color="auto"/>
              <w:bottom w:val="none" w:sz="0" w:space="0" w:color="auto"/>
              <w:right w:val="none" w:sz="0" w:space="0" w:color="auto"/>
            </w:tcBorders>
          </w:tcPr>
          <w:p w14:paraId="78C71B67" w14:textId="77777777" w:rsidR="008945AE" w:rsidRPr="00AE2020" w:rsidRDefault="008945AE" w:rsidP="00B77D8D">
            <w:pPr>
              <w:pStyle w:val="TAH"/>
              <w:cnfStyle w:val="100000000000" w:firstRow="1" w:lastRow="0" w:firstColumn="0" w:lastColumn="0" w:oddVBand="0" w:evenVBand="0" w:oddHBand="0" w:evenHBand="0" w:firstRowFirstColumn="0" w:firstRowLastColumn="0" w:lastRowFirstColumn="0" w:lastRowLastColumn="0"/>
              <w:rPr>
                <w:ins w:id="1389" w:author="Marquordt" w:date="2022-04-26T14:19:00Z"/>
                <w:b/>
              </w:rPr>
            </w:pPr>
            <w:ins w:id="1390" w:author="Marquordt" w:date="2022-04-26T14:19:00Z">
              <w:r w:rsidRPr="00AE2020">
                <w:rPr>
                  <w:b/>
                </w:rPr>
                <w:t>B7</w:t>
              </w:r>
            </w:ins>
          </w:p>
        </w:tc>
        <w:tc>
          <w:tcPr>
            <w:tcW w:w="680" w:type="dxa"/>
            <w:tcBorders>
              <w:top w:val="none" w:sz="0" w:space="0" w:color="auto"/>
              <w:left w:val="none" w:sz="0" w:space="0" w:color="auto"/>
              <w:bottom w:val="none" w:sz="0" w:space="0" w:color="auto"/>
              <w:right w:val="none" w:sz="0" w:space="0" w:color="auto"/>
            </w:tcBorders>
          </w:tcPr>
          <w:p w14:paraId="09733675" w14:textId="77777777" w:rsidR="008945AE" w:rsidRPr="00AE2020" w:rsidRDefault="008945AE" w:rsidP="00B77D8D">
            <w:pPr>
              <w:pStyle w:val="TAH"/>
              <w:cnfStyle w:val="100000000000" w:firstRow="1" w:lastRow="0" w:firstColumn="0" w:lastColumn="0" w:oddVBand="0" w:evenVBand="0" w:oddHBand="0" w:evenHBand="0" w:firstRowFirstColumn="0" w:firstRowLastColumn="0" w:lastRowFirstColumn="0" w:lastRowLastColumn="0"/>
              <w:rPr>
                <w:ins w:id="1391" w:author="Marquordt" w:date="2022-04-26T14:19:00Z"/>
                <w:b/>
              </w:rPr>
            </w:pPr>
            <w:ins w:id="1392" w:author="Marquordt" w:date="2022-04-26T14:19:00Z">
              <w:r w:rsidRPr="00AE2020">
                <w:rPr>
                  <w:b/>
                </w:rPr>
                <w:t>B8</w:t>
              </w:r>
            </w:ins>
          </w:p>
        </w:tc>
        <w:tc>
          <w:tcPr>
            <w:tcW w:w="680" w:type="dxa"/>
            <w:tcBorders>
              <w:top w:val="none" w:sz="0" w:space="0" w:color="auto"/>
              <w:left w:val="none" w:sz="0" w:space="0" w:color="auto"/>
              <w:bottom w:val="none" w:sz="0" w:space="0" w:color="auto"/>
              <w:right w:val="none" w:sz="0" w:space="0" w:color="auto"/>
            </w:tcBorders>
          </w:tcPr>
          <w:p w14:paraId="23FCD9AF" w14:textId="77777777" w:rsidR="008945AE" w:rsidRPr="00AE2020" w:rsidRDefault="008945AE" w:rsidP="00B77D8D">
            <w:pPr>
              <w:pStyle w:val="TAH"/>
              <w:cnfStyle w:val="100000000000" w:firstRow="1" w:lastRow="0" w:firstColumn="0" w:lastColumn="0" w:oddVBand="0" w:evenVBand="0" w:oddHBand="0" w:evenHBand="0" w:firstRowFirstColumn="0" w:firstRowLastColumn="0" w:lastRowFirstColumn="0" w:lastRowLastColumn="0"/>
              <w:rPr>
                <w:ins w:id="1393" w:author="Marquordt" w:date="2022-04-26T14:19:00Z"/>
                <w:b/>
              </w:rPr>
            </w:pPr>
            <w:ins w:id="1394" w:author="Marquordt" w:date="2022-04-26T14:19:00Z">
              <w:r w:rsidRPr="00AE2020">
                <w:rPr>
                  <w:b/>
                </w:rPr>
                <w:t>B9</w:t>
              </w:r>
            </w:ins>
          </w:p>
        </w:tc>
      </w:tr>
      <w:tr w:rsidR="008945AE" w14:paraId="285F235C" w14:textId="77777777" w:rsidTr="00B77D8D">
        <w:trPr>
          <w:cnfStyle w:val="000000100000" w:firstRow="0" w:lastRow="0" w:firstColumn="0" w:lastColumn="0" w:oddVBand="0" w:evenVBand="0" w:oddHBand="1" w:evenHBand="0" w:firstRowFirstColumn="0" w:firstRowLastColumn="0" w:lastRowFirstColumn="0" w:lastRowLastColumn="0"/>
          <w:trHeight w:val="57"/>
          <w:ins w:id="1395" w:author="Marquordt" w:date="2022-04-26T14:19: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14755A63" w14:textId="77777777" w:rsidR="008945AE" w:rsidRDefault="008945AE" w:rsidP="00B77D8D">
            <w:pPr>
              <w:pStyle w:val="TAL"/>
              <w:rPr>
                <w:ins w:id="1396" w:author="Marquordt" w:date="2022-04-26T14:19:00Z"/>
                <w:rFonts w:eastAsia="TimesNewRoman"/>
              </w:rPr>
            </w:pPr>
            <w:ins w:id="1397" w:author="Marquordt" w:date="2022-04-26T14:19:00Z">
              <w:r w:rsidRPr="003068BA">
                <w:rPr>
                  <w:rFonts w:eastAsia="Calibri"/>
                </w:rPr>
                <w:t>Hex</w:t>
              </w:r>
            </w:ins>
          </w:p>
        </w:tc>
        <w:tc>
          <w:tcPr>
            <w:tcW w:w="680" w:type="dxa"/>
            <w:tcBorders>
              <w:top w:val="none" w:sz="0" w:space="0" w:color="auto"/>
              <w:left w:val="none" w:sz="0" w:space="0" w:color="auto"/>
              <w:bottom w:val="none" w:sz="0" w:space="0" w:color="auto"/>
              <w:right w:val="none" w:sz="0" w:space="0" w:color="auto"/>
            </w:tcBorders>
          </w:tcPr>
          <w:p w14:paraId="751954B0" w14:textId="645049F5" w:rsidR="008945AE" w:rsidRDefault="008945AE" w:rsidP="00B77D8D">
            <w:pPr>
              <w:pStyle w:val="TAC"/>
              <w:cnfStyle w:val="000000100000" w:firstRow="0" w:lastRow="0" w:firstColumn="0" w:lastColumn="0" w:oddVBand="0" w:evenVBand="0" w:oddHBand="1" w:evenHBand="0" w:firstRowFirstColumn="0" w:firstRowLastColumn="0" w:lastRowFirstColumn="0" w:lastRowLastColumn="0"/>
              <w:rPr>
                <w:ins w:id="1398" w:author="Marquordt" w:date="2022-04-26T14:19:00Z"/>
                <w:rFonts w:eastAsia="TimesNewRoman"/>
              </w:rPr>
            </w:pPr>
            <w:ins w:id="1399" w:author="Marquordt" w:date="2022-04-26T14:19:00Z">
              <w:r w:rsidRPr="003068BA">
                <w:rPr>
                  <w:rFonts w:eastAsia="Calibri"/>
                </w:rPr>
                <w:t>0</w:t>
              </w:r>
            </w:ins>
            <w:ins w:id="1400" w:author="Marquordt" w:date="2022-04-26T14:21:00Z">
              <w:r>
                <w:rPr>
                  <w:rFonts w:eastAsia="Calibri"/>
                </w:rPr>
                <w:t>6</w:t>
              </w:r>
            </w:ins>
          </w:p>
        </w:tc>
        <w:tc>
          <w:tcPr>
            <w:tcW w:w="680" w:type="dxa"/>
            <w:tcBorders>
              <w:top w:val="none" w:sz="0" w:space="0" w:color="auto"/>
              <w:left w:val="none" w:sz="0" w:space="0" w:color="auto"/>
              <w:bottom w:val="none" w:sz="0" w:space="0" w:color="auto"/>
              <w:right w:val="none" w:sz="0" w:space="0" w:color="auto"/>
            </w:tcBorders>
          </w:tcPr>
          <w:p w14:paraId="67D2E423" w14:textId="52EFD1A6" w:rsidR="008945AE" w:rsidRDefault="008945AE" w:rsidP="00B77D8D">
            <w:pPr>
              <w:pStyle w:val="TAC"/>
              <w:cnfStyle w:val="000000100000" w:firstRow="0" w:lastRow="0" w:firstColumn="0" w:lastColumn="0" w:oddVBand="0" w:evenVBand="0" w:oddHBand="1" w:evenHBand="0" w:firstRowFirstColumn="0" w:firstRowLastColumn="0" w:lastRowFirstColumn="0" w:lastRowLastColumn="0"/>
              <w:rPr>
                <w:ins w:id="1401" w:author="Marquordt" w:date="2022-04-26T14:19:00Z"/>
                <w:rFonts w:eastAsia="TimesNewRoman"/>
              </w:rPr>
            </w:pPr>
            <w:ins w:id="1402" w:author="Marquordt" w:date="2022-04-26T14:19:00Z">
              <w:r w:rsidRPr="003068BA">
                <w:rPr>
                  <w:rFonts w:eastAsia="Calibri"/>
                </w:rPr>
                <w:t>2</w:t>
              </w:r>
            </w:ins>
            <w:ins w:id="1403" w:author="Marquordt" w:date="2022-04-26T14:21:00Z">
              <w:r>
                <w:rPr>
                  <w:rFonts w:eastAsia="Calibri"/>
                </w:rPr>
                <w:t>1</w:t>
              </w:r>
            </w:ins>
          </w:p>
        </w:tc>
        <w:tc>
          <w:tcPr>
            <w:tcW w:w="680" w:type="dxa"/>
            <w:tcBorders>
              <w:top w:val="none" w:sz="0" w:space="0" w:color="auto"/>
              <w:left w:val="none" w:sz="0" w:space="0" w:color="auto"/>
              <w:bottom w:val="none" w:sz="0" w:space="0" w:color="auto"/>
              <w:right w:val="none" w:sz="0" w:space="0" w:color="auto"/>
            </w:tcBorders>
          </w:tcPr>
          <w:p w14:paraId="20870AD4" w14:textId="77777777" w:rsidR="008945AE" w:rsidRDefault="008945AE" w:rsidP="00B77D8D">
            <w:pPr>
              <w:pStyle w:val="TAC"/>
              <w:cnfStyle w:val="000000100000" w:firstRow="0" w:lastRow="0" w:firstColumn="0" w:lastColumn="0" w:oddVBand="0" w:evenVBand="0" w:oddHBand="1" w:evenHBand="0" w:firstRowFirstColumn="0" w:firstRowLastColumn="0" w:lastRowFirstColumn="0" w:lastRowLastColumn="0"/>
              <w:rPr>
                <w:ins w:id="1404" w:author="Marquordt" w:date="2022-04-26T14:19:00Z"/>
                <w:rFonts w:eastAsia="TimesNewRoman"/>
              </w:rPr>
            </w:pPr>
            <w:ins w:id="1405" w:author="Marquordt" w:date="2022-04-26T14:19:00Z">
              <w:r w:rsidRPr="003068BA">
                <w:rPr>
                  <w:rFonts w:eastAsia="Calibri"/>
                </w:rPr>
                <w:t>64</w:t>
              </w:r>
            </w:ins>
          </w:p>
        </w:tc>
        <w:tc>
          <w:tcPr>
            <w:tcW w:w="680" w:type="dxa"/>
            <w:tcBorders>
              <w:top w:val="none" w:sz="0" w:space="0" w:color="auto"/>
              <w:left w:val="none" w:sz="0" w:space="0" w:color="auto"/>
              <w:bottom w:val="none" w:sz="0" w:space="0" w:color="auto"/>
              <w:right w:val="none" w:sz="0" w:space="0" w:color="auto"/>
            </w:tcBorders>
          </w:tcPr>
          <w:p w14:paraId="77B72102" w14:textId="0784E984" w:rsidR="008945AE" w:rsidRDefault="008945AE" w:rsidP="00B77D8D">
            <w:pPr>
              <w:pStyle w:val="TAC"/>
              <w:cnfStyle w:val="000000100000" w:firstRow="0" w:lastRow="0" w:firstColumn="0" w:lastColumn="0" w:oddVBand="0" w:evenVBand="0" w:oddHBand="1" w:evenHBand="0" w:firstRowFirstColumn="0" w:firstRowLastColumn="0" w:lastRowFirstColumn="0" w:lastRowLastColumn="0"/>
              <w:rPr>
                <w:ins w:id="1406" w:author="Marquordt" w:date="2022-04-26T14:19:00Z"/>
                <w:rFonts w:eastAsia="TimesNewRoman"/>
              </w:rPr>
            </w:pPr>
            <w:ins w:id="1407" w:author="Marquordt" w:date="2022-04-26T14:19:00Z">
              <w:r w:rsidRPr="003068BA">
                <w:rPr>
                  <w:rFonts w:eastAsia="Calibri"/>
                </w:rPr>
                <w:t>8</w:t>
              </w:r>
            </w:ins>
            <w:ins w:id="1408" w:author="Marquordt" w:date="2022-04-26T14:21:00Z">
              <w:r>
                <w:rPr>
                  <w:rFonts w:eastAsia="Calibri"/>
                </w:rPr>
                <w:t>0</w:t>
              </w:r>
            </w:ins>
          </w:p>
        </w:tc>
        <w:tc>
          <w:tcPr>
            <w:tcW w:w="680" w:type="dxa"/>
            <w:tcBorders>
              <w:top w:val="none" w:sz="0" w:space="0" w:color="auto"/>
              <w:left w:val="none" w:sz="0" w:space="0" w:color="auto"/>
              <w:bottom w:val="none" w:sz="0" w:space="0" w:color="auto"/>
              <w:right w:val="none" w:sz="0" w:space="0" w:color="auto"/>
            </w:tcBorders>
          </w:tcPr>
          <w:p w14:paraId="477A3A32" w14:textId="3C6821E2" w:rsidR="008945AE" w:rsidRDefault="008945AE" w:rsidP="00B77D8D">
            <w:pPr>
              <w:pStyle w:val="TAC"/>
              <w:cnfStyle w:val="000000100000" w:firstRow="0" w:lastRow="0" w:firstColumn="0" w:lastColumn="0" w:oddVBand="0" w:evenVBand="0" w:oddHBand="1" w:evenHBand="0" w:firstRowFirstColumn="0" w:firstRowLastColumn="0" w:lastRowFirstColumn="0" w:lastRowLastColumn="0"/>
              <w:rPr>
                <w:ins w:id="1409" w:author="Marquordt" w:date="2022-04-26T14:19:00Z"/>
                <w:rFonts w:eastAsia="TimesNewRoman"/>
              </w:rPr>
            </w:pPr>
            <w:ins w:id="1410" w:author="Marquordt" w:date="2022-04-26T14:22:00Z">
              <w:r>
                <w:rPr>
                  <w:rFonts w:eastAsia="Calibri"/>
                </w:rPr>
                <w:t>31</w:t>
              </w:r>
            </w:ins>
          </w:p>
        </w:tc>
        <w:tc>
          <w:tcPr>
            <w:tcW w:w="680" w:type="dxa"/>
            <w:tcBorders>
              <w:top w:val="none" w:sz="0" w:space="0" w:color="auto"/>
              <w:left w:val="none" w:sz="0" w:space="0" w:color="auto"/>
              <w:bottom w:val="none" w:sz="0" w:space="0" w:color="auto"/>
              <w:right w:val="none" w:sz="0" w:space="0" w:color="auto"/>
            </w:tcBorders>
          </w:tcPr>
          <w:p w14:paraId="37175C5E" w14:textId="61511F16" w:rsidR="008945AE" w:rsidRDefault="008945AE" w:rsidP="00B77D8D">
            <w:pPr>
              <w:pStyle w:val="TAC"/>
              <w:cnfStyle w:val="000000100000" w:firstRow="0" w:lastRow="0" w:firstColumn="0" w:lastColumn="0" w:oddVBand="0" w:evenVBand="0" w:oddHBand="1" w:evenHBand="0" w:firstRowFirstColumn="0" w:firstRowLastColumn="0" w:lastRowFirstColumn="0" w:lastRowLastColumn="0"/>
              <w:rPr>
                <w:ins w:id="1411" w:author="Marquordt" w:date="2022-04-26T14:19:00Z"/>
                <w:rFonts w:eastAsia="TimesNewRoman"/>
              </w:rPr>
            </w:pPr>
            <w:ins w:id="1412" w:author="Marquordt" w:date="2022-04-26T14:19:00Z">
              <w:r w:rsidRPr="003068BA">
                <w:rPr>
                  <w:rFonts w:eastAsia="Calibri"/>
                </w:rPr>
                <w:t>7</w:t>
              </w:r>
            </w:ins>
            <w:ins w:id="1413" w:author="Marquordt" w:date="2022-04-26T14:22:00Z">
              <w:r>
                <w:rPr>
                  <w:rFonts w:eastAsia="Calibri"/>
                </w:rPr>
                <w:t>5</w:t>
              </w:r>
            </w:ins>
          </w:p>
        </w:tc>
        <w:tc>
          <w:tcPr>
            <w:tcW w:w="680" w:type="dxa"/>
            <w:tcBorders>
              <w:top w:val="none" w:sz="0" w:space="0" w:color="auto"/>
              <w:left w:val="none" w:sz="0" w:space="0" w:color="auto"/>
              <w:bottom w:val="none" w:sz="0" w:space="0" w:color="auto"/>
              <w:right w:val="none" w:sz="0" w:space="0" w:color="auto"/>
            </w:tcBorders>
          </w:tcPr>
          <w:p w14:paraId="163F5193" w14:textId="17B56DD9" w:rsidR="008945AE" w:rsidRDefault="008945AE" w:rsidP="00B77D8D">
            <w:pPr>
              <w:pStyle w:val="TAC"/>
              <w:cnfStyle w:val="000000100000" w:firstRow="0" w:lastRow="0" w:firstColumn="0" w:lastColumn="0" w:oddVBand="0" w:evenVBand="0" w:oddHBand="1" w:evenHBand="0" w:firstRowFirstColumn="0" w:firstRowLastColumn="0" w:lastRowFirstColumn="0" w:lastRowLastColumn="0"/>
              <w:rPr>
                <w:ins w:id="1414" w:author="Marquordt" w:date="2022-04-26T14:19:00Z"/>
                <w:rFonts w:eastAsia="TimesNewRoman"/>
              </w:rPr>
            </w:pPr>
            <w:ins w:id="1415" w:author="Marquordt" w:date="2022-04-26T14:19:00Z">
              <w:r w:rsidRPr="003068BA">
                <w:rPr>
                  <w:rFonts w:eastAsia="Calibri"/>
                </w:rPr>
                <w:t>F</w:t>
              </w:r>
            </w:ins>
            <w:ins w:id="1416" w:author="Marquordt" w:date="2022-04-26T14:22:00Z">
              <w:r w:rsidRPr="008945AE">
                <w:rPr>
                  <w:rFonts w:eastAsia="Calibri"/>
                  <w:color w:val="FF0000"/>
                </w:rPr>
                <w:t>x</w:t>
              </w:r>
            </w:ins>
          </w:p>
        </w:tc>
        <w:tc>
          <w:tcPr>
            <w:tcW w:w="680" w:type="dxa"/>
            <w:tcBorders>
              <w:top w:val="none" w:sz="0" w:space="0" w:color="auto"/>
              <w:left w:val="none" w:sz="0" w:space="0" w:color="auto"/>
              <w:bottom w:val="none" w:sz="0" w:space="0" w:color="auto"/>
              <w:right w:val="none" w:sz="0" w:space="0" w:color="auto"/>
            </w:tcBorders>
          </w:tcPr>
          <w:p w14:paraId="16293C90" w14:textId="77777777" w:rsidR="008945AE" w:rsidRDefault="008945AE" w:rsidP="00B77D8D">
            <w:pPr>
              <w:pStyle w:val="TAC"/>
              <w:cnfStyle w:val="000000100000" w:firstRow="0" w:lastRow="0" w:firstColumn="0" w:lastColumn="0" w:oddVBand="0" w:evenVBand="0" w:oddHBand="1" w:evenHBand="0" w:firstRowFirstColumn="0" w:firstRowLastColumn="0" w:lastRowFirstColumn="0" w:lastRowLastColumn="0"/>
              <w:rPr>
                <w:ins w:id="1417" w:author="Marquordt" w:date="2022-04-26T14:19:00Z"/>
                <w:rFonts w:eastAsia="TimesNewRoman"/>
              </w:rPr>
            </w:pPr>
            <w:ins w:id="1418" w:author="Marquordt" w:date="2022-04-26T14:19:00Z">
              <w:r w:rsidRPr="003068BA">
                <w:rPr>
                  <w:rFonts w:eastAsia="Calibri"/>
                </w:rPr>
                <w:t>FF</w:t>
              </w:r>
            </w:ins>
          </w:p>
        </w:tc>
        <w:tc>
          <w:tcPr>
            <w:tcW w:w="680" w:type="dxa"/>
            <w:tcBorders>
              <w:top w:val="none" w:sz="0" w:space="0" w:color="auto"/>
              <w:left w:val="none" w:sz="0" w:space="0" w:color="auto"/>
              <w:bottom w:val="none" w:sz="0" w:space="0" w:color="auto"/>
              <w:right w:val="none" w:sz="0" w:space="0" w:color="auto"/>
            </w:tcBorders>
          </w:tcPr>
          <w:p w14:paraId="470510B7" w14:textId="77777777" w:rsidR="008945AE" w:rsidRDefault="008945AE" w:rsidP="00B77D8D">
            <w:pPr>
              <w:pStyle w:val="TAC"/>
              <w:cnfStyle w:val="000000100000" w:firstRow="0" w:lastRow="0" w:firstColumn="0" w:lastColumn="0" w:oddVBand="0" w:evenVBand="0" w:oddHBand="1" w:evenHBand="0" w:firstRowFirstColumn="0" w:firstRowLastColumn="0" w:lastRowFirstColumn="0" w:lastRowLastColumn="0"/>
              <w:rPr>
                <w:ins w:id="1419" w:author="Marquordt" w:date="2022-04-26T14:19:00Z"/>
                <w:rFonts w:eastAsia="TimesNewRoman"/>
              </w:rPr>
            </w:pPr>
            <w:ins w:id="1420" w:author="Marquordt" w:date="2022-04-26T14:19:00Z">
              <w:r w:rsidRPr="003068BA">
                <w:rPr>
                  <w:rFonts w:eastAsia="Calibri"/>
                </w:rPr>
                <w:t>FF</w:t>
              </w:r>
            </w:ins>
          </w:p>
        </w:tc>
      </w:tr>
    </w:tbl>
    <w:p w14:paraId="64DC42F5" w14:textId="77777777" w:rsidR="008945AE" w:rsidRPr="003068BA" w:rsidRDefault="008945AE" w:rsidP="008945AE">
      <w:pPr>
        <w:pStyle w:val="ExplainTableContents"/>
        <w:rPr>
          <w:ins w:id="1421" w:author="Marquordt" w:date="2022-04-26T14:19:00Z"/>
        </w:rPr>
      </w:pPr>
      <w:ins w:id="1422" w:author="Marquordt" w:date="2022-04-26T14:19:00Z">
        <w:r>
          <w:tab/>
        </w:r>
        <w:r w:rsidRPr="003068BA">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ins>
    </w:p>
    <w:p w14:paraId="50477C06" w14:textId="5610DEC5" w:rsidR="00E659BD" w:rsidRPr="003068BA" w:rsidRDefault="0098578C" w:rsidP="00E659BD">
      <w:pPr>
        <w:spacing w:after="120"/>
        <w:rPr>
          <w:ins w:id="1423" w:author="Marquordt" w:date="2022-04-25T13:52:00Z"/>
        </w:rPr>
      </w:pPr>
      <w:ins w:id="1424" w:author="Marquordt" w:date="2022-04-26T15:09:00Z">
        <w:r>
          <w:t xml:space="preserve">For </w:t>
        </w:r>
      </w:ins>
      <w:ins w:id="1425" w:author="Marquordt" w:date="2022-04-26T15:13:00Z">
        <w:r w:rsidR="00C01FD1">
          <w:t>Test Procedure</w:t>
        </w:r>
      </w:ins>
      <w:ins w:id="1426" w:author="Marquordt" w:date="2022-04-26T15:10:00Z">
        <w:r>
          <w:t xml:space="preserve"> A </w:t>
        </w:r>
      </w:ins>
      <w:ins w:id="1427" w:author="Marquordt" w:date="2022-04-26T15:11:00Z">
        <w:r>
          <w:t>t</w:t>
        </w:r>
      </w:ins>
      <w:ins w:id="1428" w:author="Marquordt" w:date="2022-04-25T13:52:00Z">
        <w:r w:rsidR="00E659BD" w:rsidRPr="003068BA">
          <w:t xml:space="preserve">he </w:t>
        </w:r>
      </w:ins>
      <w:ins w:id="1429" w:author="Marquordt" w:date="2022-04-26T14:27:00Z">
        <w:r w:rsidR="00121247">
          <w:t>E-</w:t>
        </w:r>
      </w:ins>
      <w:ins w:id="1430" w:author="Marquordt" w:date="2022-04-25T13:52:00Z">
        <w:r w:rsidR="00E659BD" w:rsidRPr="003068BA">
          <w:t>USS transmits on the BCCH, with the following network parameters:</w:t>
        </w:r>
      </w:ins>
    </w:p>
    <w:p w14:paraId="4C248E65" w14:textId="45146683" w:rsidR="00E659BD" w:rsidRDefault="00E659BD" w:rsidP="00E659BD">
      <w:pPr>
        <w:pStyle w:val="NoSpaceNormal"/>
        <w:rPr>
          <w:ins w:id="1431" w:author="Marquordt" w:date="2022-04-25T13:52:00Z"/>
        </w:rPr>
      </w:pPr>
      <w:ins w:id="1432" w:author="Marquordt" w:date="2022-04-25T13:52:00Z">
        <w:r>
          <w:tab/>
          <w:t>-</w:t>
        </w:r>
        <w:r>
          <w:tab/>
        </w:r>
      </w:ins>
      <w:ins w:id="1433" w:author="Marquordt" w:date="2022-04-26T14:27:00Z">
        <w:r w:rsidR="00121247">
          <w:t>T</w:t>
        </w:r>
      </w:ins>
      <w:ins w:id="1434" w:author="Marquordt" w:date="2022-04-25T13:52:00Z">
        <w:r w:rsidRPr="003068BA">
          <w:t>AI (MCC/MNC/</w:t>
        </w:r>
      </w:ins>
      <w:ins w:id="1435" w:author="Marquordt" w:date="2022-04-26T14:27:00Z">
        <w:r w:rsidR="00121247">
          <w:t>T</w:t>
        </w:r>
      </w:ins>
      <w:ins w:id="1436" w:author="Marquordt" w:date="2022-04-25T13:52:00Z">
        <w:r w:rsidRPr="003068BA">
          <w:t>AC):</w:t>
        </w:r>
        <w:r>
          <w:tab/>
        </w:r>
        <w:r w:rsidRPr="003068BA">
          <w:tab/>
          <w:t>246/</w:t>
        </w:r>
      </w:ins>
      <w:ins w:id="1437" w:author="Marquordt" w:date="2022-04-26T14:28:00Z">
        <w:r w:rsidR="00121247">
          <w:t>0</w:t>
        </w:r>
      </w:ins>
      <w:ins w:id="1438" w:author="Marquordt" w:date="2022-04-25T13:52:00Z">
        <w:r w:rsidRPr="003068BA">
          <w:t>81/0001</w:t>
        </w:r>
      </w:ins>
    </w:p>
    <w:p w14:paraId="31778891" w14:textId="3180172C" w:rsidR="00E659BD" w:rsidRPr="003068BA" w:rsidRDefault="00E659BD" w:rsidP="00E659BD">
      <w:pPr>
        <w:pStyle w:val="NoSpaceNormal"/>
        <w:spacing w:after="180"/>
        <w:rPr>
          <w:ins w:id="1439" w:author="Marquordt" w:date="2022-04-25T13:52:00Z"/>
        </w:rPr>
      </w:pPr>
      <w:ins w:id="1440" w:author="Marquordt" w:date="2022-04-25T13:52:00Z">
        <w:r>
          <w:tab/>
          <w:t>-</w:t>
        </w:r>
        <w:r>
          <w:tab/>
        </w:r>
        <w:r w:rsidRPr="003068BA">
          <w:t>Access control:</w:t>
        </w:r>
        <w:r w:rsidRPr="003068BA">
          <w:tab/>
        </w:r>
        <w:r w:rsidRPr="003068BA">
          <w:tab/>
        </w:r>
        <w:r w:rsidRPr="003068BA">
          <w:tab/>
        </w:r>
        <w:r>
          <w:tab/>
        </w:r>
        <w:r w:rsidRPr="003068BA">
          <w:t>unrestricted</w:t>
        </w:r>
      </w:ins>
    </w:p>
    <w:p w14:paraId="379847D0" w14:textId="57AF2FEA" w:rsidR="00C01FD1" w:rsidRPr="003068BA" w:rsidRDefault="00C01FD1" w:rsidP="00C01FD1">
      <w:pPr>
        <w:spacing w:after="120"/>
        <w:rPr>
          <w:ins w:id="1441" w:author="Marquordt" w:date="2022-04-26T15:15:00Z"/>
        </w:rPr>
      </w:pPr>
      <w:ins w:id="1442" w:author="Marquordt" w:date="2022-04-26T15:15:00Z">
        <w:r>
          <w:t xml:space="preserve">For Test Procedure </w:t>
        </w:r>
      </w:ins>
      <w:ins w:id="1443" w:author="Marquordt" w:date="2022-04-26T15:16:00Z">
        <w:r>
          <w:t>B</w:t>
        </w:r>
      </w:ins>
      <w:ins w:id="1444" w:author="Marquordt" w:date="2022-04-26T15:15:00Z">
        <w:r>
          <w:t xml:space="preserve"> t</w:t>
        </w:r>
        <w:r w:rsidRPr="003068BA">
          <w:t xml:space="preserve">he </w:t>
        </w:r>
      </w:ins>
      <w:ins w:id="1445" w:author="Marquordt" w:date="2022-04-26T15:16:00Z">
        <w:r>
          <w:t>NB</w:t>
        </w:r>
      </w:ins>
      <w:ins w:id="1446" w:author="Marquordt" w:date="2022-04-26T15:15:00Z">
        <w:r>
          <w:t>-</w:t>
        </w:r>
        <w:r w:rsidRPr="003068BA">
          <w:t>SS transmits on the BCCH, with the following network parameters:</w:t>
        </w:r>
      </w:ins>
    </w:p>
    <w:p w14:paraId="6807BE44" w14:textId="77777777" w:rsidR="00C01FD1" w:rsidRDefault="00C01FD1" w:rsidP="00C01FD1">
      <w:pPr>
        <w:pStyle w:val="NoSpaceNormal"/>
        <w:rPr>
          <w:ins w:id="1447" w:author="Marquordt" w:date="2022-04-26T15:15:00Z"/>
        </w:rPr>
      </w:pPr>
      <w:ins w:id="1448" w:author="Marquordt" w:date="2022-04-26T15:15:00Z">
        <w:r>
          <w:tab/>
          <w:t>-</w:t>
        </w:r>
        <w:r>
          <w:tab/>
          <w:t>T</w:t>
        </w:r>
        <w:r w:rsidRPr="003068BA">
          <w:t>AI (MCC/MNC/</w:t>
        </w:r>
        <w:r>
          <w:t>T</w:t>
        </w:r>
        <w:r w:rsidRPr="003068BA">
          <w:t>AC):</w:t>
        </w:r>
        <w:r>
          <w:tab/>
        </w:r>
        <w:r w:rsidRPr="003068BA">
          <w:tab/>
          <w:t>246/</w:t>
        </w:r>
        <w:r>
          <w:t>0</w:t>
        </w:r>
        <w:r w:rsidRPr="003068BA">
          <w:t>81/0001</w:t>
        </w:r>
      </w:ins>
    </w:p>
    <w:p w14:paraId="0C1B3064" w14:textId="77777777" w:rsidR="00C01FD1" w:rsidRPr="003068BA" w:rsidRDefault="00C01FD1" w:rsidP="00C01FD1">
      <w:pPr>
        <w:pStyle w:val="NoSpaceNormal"/>
        <w:spacing w:after="180"/>
        <w:rPr>
          <w:ins w:id="1449" w:author="Marquordt" w:date="2022-04-26T15:15:00Z"/>
        </w:rPr>
      </w:pPr>
      <w:ins w:id="1450" w:author="Marquordt" w:date="2022-04-26T15:15:00Z">
        <w:r>
          <w:tab/>
          <w:t>-</w:t>
        </w:r>
        <w:r>
          <w:tab/>
        </w:r>
        <w:r w:rsidRPr="003068BA">
          <w:t>Access control:</w:t>
        </w:r>
        <w:r w:rsidRPr="003068BA">
          <w:tab/>
        </w:r>
        <w:r w:rsidRPr="003068BA">
          <w:tab/>
        </w:r>
        <w:r w:rsidRPr="003068BA">
          <w:tab/>
        </w:r>
        <w:r>
          <w:tab/>
        </w:r>
        <w:r w:rsidRPr="003068BA">
          <w:t>unrestricted</w:t>
        </w:r>
      </w:ins>
    </w:p>
    <w:p w14:paraId="51BEEE47" w14:textId="77777777" w:rsidR="00E659BD" w:rsidRPr="003068BA" w:rsidRDefault="00E659BD" w:rsidP="00E659BD">
      <w:pPr>
        <w:rPr>
          <w:ins w:id="1451" w:author="Marquordt" w:date="2022-04-25T13:52:00Z"/>
        </w:rPr>
      </w:pPr>
      <w:ins w:id="1452" w:author="Marquordt" w:date="2022-04-25T13:52:00Z">
        <w:r w:rsidRPr="003068BA">
          <w:t>The UICC/USIM data is installed in the UE.</w:t>
        </w:r>
      </w:ins>
    </w:p>
    <w:p w14:paraId="24C7FE33" w14:textId="77777777" w:rsidR="00E659BD" w:rsidRPr="003068BA" w:rsidRDefault="00E659BD" w:rsidP="00E659BD">
      <w:pPr>
        <w:rPr>
          <w:ins w:id="1453" w:author="Marquordt" w:date="2022-04-25T13:52:00Z"/>
        </w:rPr>
      </w:pPr>
      <w:ins w:id="1454" w:author="Marquordt" w:date="2022-04-25T13:52:00Z">
        <w:r w:rsidRPr="003068BA">
          <w:t xml:space="preserve">Ensure that the UE is using the </w:t>
        </w:r>
        <w:r>
          <w:t>UICC/USIM configuration defined for this test case</w:t>
        </w:r>
        <w:r w:rsidRPr="003068BA">
          <w:t xml:space="preserve"> and runs an initial activation.</w:t>
        </w:r>
      </w:ins>
    </w:p>
    <w:p w14:paraId="276FAD4A" w14:textId="4E09DABD" w:rsidR="00E659BD" w:rsidRPr="003068BA" w:rsidRDefault="00E659BD" w:rsidP="00E659BD">
      <w:pPr>
        <w:pStyle w:val="Heading5"/>
        <w:rPr>
          <w:ins w:id="1455" w:author="Marquordt" w:date="2022-04-25T13:52:00Z"/>
          <w:lang w:eastAsia="en-GB"/>
        </w:rPr>
      </w:pPr>
      <w:bookmarkStart w:id="1456" w:name="_Toc103688371"/>
      <w:ins w:id="1457" w:author="Marquordt" w:date="2022-04-25T13:52:00Z">
        <w:r w:rsidRPr="003068BA">
          <w:rPr>
            <w:lang w:eastAsia="en-GB"/>
          </w:rPr>
          <w:t>5.1.</w:t>
        </w:r>
      </w:ins>
      <w:ins w:id="1458" w:author="Marquordt" w:date="2022-04-26T15:45:00Z">
        <w:r w:rsidR="00320417">
          <w:rPr>
            <w:lang w:eastAsia="en-GB"/>
          </w:rPr>
          <w:t>6</w:t>
        </w:r>
      </w:ins>
      <w:ins w:id="1459" w:author="Marquordt" w:date="2022-04-25T13:52:00Z">
        <w:r w:rsidRPr="003068BA">
          <w:rPr>
            <w:lang w:eastAsia="en-GB"/>
          </w:rPr>
          <w:t>.3.2</w:t>
        </w:r>
        <w:r w:rsidRPr="003068BA">
          <w:rPr>
            <w:lang w:eastAsia="en-GB"/>
          </w:rPr>
          <w:tab/>
          <w:t>Procedure</w:t>
        </w:r>
        <w:bookmarkEnd w:id="1456"/>
      </w:ins>
    </w:p>
    <w:p w14:paraId="621E1588" w14:textId="67BD40FF" w:rsidR="00B77D8D" w:rsidRPr="003068BA" w:rsidRDefault="00B77D8D" w:rsidP="00B77D8D">
      <w:pPr>
        <w:pStyle w:val="Heading6"/>
        <w:rPr>
          <w:ins w:id="1460" w:author="Marquordt" w:date="2022-04-26T15:48:00Z"/>
          <w:rFonts w:eastAsiaTheme="majorEastAsia"/>
        </w:rPr>
      </w:pPr>
      <w:bookmarkStart w:id="1461" w:name="_Toc103688372"/>
      <w:ins w:id="1462" w:author="Marquordt" w:date="2022-04-26T15:49:00Z">
        <w:r>
          <w:rPr>
            <w:rFonts w:eastAsiaTheme="majorEastAsia"/>
          </w:rPr>
          <w:t>5.1.6.3.2.1</w:t>
        </w:r>
        <w:r>
          <w:rPr>
            <w:rFonts w:eastAsiaTheme="majorEastAsia"/>
          </w:rPr>
          <w:tab/>
          <w:t xml:space="preserve">Test </w:t>
        </w:r>
      </w:ins>
      <w:ins w:id="1463" w:author="Marquordt" w:date="2022-04-26T15:48:00Z">
        <w:r w:rsidRPr="003068BA">
          <w:rPr>
            <w:rFonts w:eastAsiaTheme="majorEastAsia"/>
          </w:rPr>
          <w:t>Procedure</w:t>
        </w:r>
      </w:ins>
      <w:ins w:id="1464" w:author="Marquordt" w:date="2022-04-26T15:49:00Z">
        <w:r>
          <w:rPr>
            <w:rFonts w:eastAsiaTheme="majorEastAsia"/>
          </w:rPr>
          <w:t xml:space="preserve"> A</w:t>
        </w:r>
      </w:ins>
      <w:bookmarkEnd w:id="1461"/>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2"/>
        <w:gridCol w:w="1167"/>
        <w:gridCol w:w="3600"/>
        <w:gridCol w:w="3600"/>
        <w:gridCol w:w="682"/>
      </w:tblGrid>
      <w:tr w:rsidR="00B77D8D" w:rsidRPr="003068BA" w14:paraId="4C259BE6" w14:textId="77777777" w:rsidTr="00B77D8D">
        <w:trPr>
          <w:trHeight w:val="20"/>
          <w:ins w:id="1465" w:author="Marquordt" w:date="2022-04-26T15:48:00Z"/>
        </w:trPr>
        <w:tc>
          <w:tcPr>
            <w:tcW w:w="302" w:type="pct"/>
            <w:shd w:val="clear" w:color="auto" w:fill="D9D9D9"/>
            <w:hideMark/>
          </w:tcPr>
          <w:p w14:paraId="372CEB02" w14:textId="77777777" w:rsidR="00B77D8D" w:rsidRPr="003068BA" w:rsidRDefault="00B77D8D" w:rsidP="00B77D8D">
            <w:pPr>
              <w:keepNext/>
              <w:keepLines/>
              <w:widowControl w:val="0"/>
              <w:suppressLineNumbers/>
              <w:suppressAutoHyphens/>
              <w:spacing w:before="40" w:after="40"/>
              <w:jc w:val="center"/>
              <w:rPr>
                <w:ins w:id="1466" w:author="Marquordt" w:date="2022-04-26T15:48:00Z"/>
                <w:rFonts w:ascii="Arial" w:eastAsia="SimSun" w:hAnsi="Arial" w:cs="Arial"/>
                <w:b/>
                <w:bCs/>
                <w:lang w:eastAsia="de-DE"/>
              </w:rPr>
            </w:pPr>
            <w:ins w:id="1467" w:author="Marquordt" w:date="2022-04-26T15:48:00Z">
              <w:r w:rsidRPr="003068BA">
                <w:rPr>
                  <w:rFonts w:ascii="Arial" w:eastAsia="SimSun" w:hAnsi="Arial" w:cs="Arial"/>
                  <w:b/>
                  <w:bCs/>
                  <w:lang w:eastAsia="de-DE"/>
                </w:rPr>
                <w:t>Step</w:t>
              </w:r>
            </w:ins>
          </w:p>
        </w:tc>
        <w:tc>
          <w:tcPr>
            <w:tcW w:w="606" w:type="pct"/>
            <w:shd w:val="clear" w:color="auto" w:fill="D9D9D9"/>
            <w:hideMark/>
          </w:tcPr>
          <w:p w14:paraId="51407515" w14:textId="77777777" w:rsidR="00B77D8D" w:rsidRPr="003068BA" w:rsidRDefault="00B77D8D" w:rsidP="00B77D8D">
            <w:pPr>
              <w:keepNext/>
              <w:keepLines/>
              <w:widowControl w:val="0"/>
              <w:suppressLineNumbers/>
              <w:suppressAutoHyphens/>
              <w:spacing w:before="40" w:after="40"/>
              <w:rPr>
                <w:ins w:id="1468" w:author="Marquordt" w:date="2022-04-26T15:48:00Z"/>
                <w:rFonts w:ascii="Arial" w:eastAsia="SimSun" w:hAnsi="Arial" w:cs="Arial"/>
                <w:b/>
                <w:bCs/>
                <w:lang w:eastAsia="de-DE"/>
              </w:rPr>
            </w:pPr>
            <w:ins w:id="1469" w:author="Marquordt" w:date="2022-04-26T15:48:00Z">
              <w:r w:rsidRPr="003068BA">
                <w:rPr>
                  <w:rFonts w:ascii="Arial" w:eastAsia="SimSun" w:hAnsi="Arial" w:cs="Arial"/>
                  <w:b/>
                  <w:bCs/>
                  <w:lang w:eastAsia="de-DE"/>
                </w:rPr>
                <w:t>Direction</w:t>
              </w:r>
            </w:ins>
          </w:p>
        </w:tc>
        <w:tc>
          <w:tcPr>
            <w:tcW w:w="1869" w:type="pct"/>
            <w:shd w:val="clear" w:color="auto" w:fill="D9D9D9"/>
            <w:hideMark/>
          </w:tcPr>
          <w:p w14:paraId="30D879CD" w14:textId="77777777" w:rsidR="00B77D8D" w:rsidRPr="003068BA" w:rsidRDefault="00B77D8D" w:rsidP="00B77D8D">
            <w:pPr>
              <w:keepNext/>
              <w:keepLines/>
              <w:widowControl w:val="0"/>
              <w:suppressLineNumbers/>
              <w:suppressAutoHyphens/>
              <w:spacing w:before="40" w:after="40"/>
              <w:rPr>
                <w:ins w:id="1470" w:author="Marquordt" w:date="2022-04-26T15:48:00Z"/>
                <w:rFonts w:ascii="Arial" w:eastAsia="SimSun" w:hAnsi="Arial" w:cs="Arial"/>
                <w:b/>
                <w:bCs/>
                <w:lang w:eastAsia="de-DE"/>
              </w:rPr>
            </w:pPr>
            <w:ins w:id="1471" w:author="Marquordt" w:date="2022-04-26T15:48:00Z">
              <w:r w:rsidRPr="003068BA">
                <w:rPr>
                  <w:rFonts w:ascii="Arial" w:eastAsia="SimSun" w:hAnsi="Arial" w:cs="Arial"/>
                  <w:b/>
                  <w:bCs/>
                  <w:lang w:eastAsia="de-DE"/>
                </w:rPr>
                <w:t>Action</w:t>
              </w:r>
            </w:ins>
          </w:p>
        </w:tc>
        <w:tc>
          <w:tcPr>
            <w:tcW w:w="1869" w:type="pct"/>
            <w:shd w:val="clear" w:color="auto" w:fill="D9D9D9"/>
            <w:hideMark/>
          </w:tcPr>
          <w:p w14:paraId="7BC578C6" w14:textId="77777777" w:rsidR="00B77D8D" w:rsidRPr="003068BA" w:rsidRDefault="00B77D8D" w:rsidP="00B77D8D">
            <w:pPr>
              <w:keepNext/>
              <w:keepLines/>
              <w:widowControl w:val="0"/>
              <w:suppressLineNumbers/>
              <w:suppressAutoHyphens/>
              <w:spacing w:before="40" w:after="40"/>
              <w:rPr>
                <w:ins w:id="1472" w:author="Marquordt" w:date="2022-04-26T15:48:00Z"/>
                <w:rFonts w:ascii="Arial" w:eastAsia="SimSun" w:hAnsi="Arial" w:cs="Arial"/>
                <w:b/>
                <w:bCs/>
                <w:lang w:eastAsia="de-DE"/>
              </w:rPr>
            </w:pPr>
            <w:ins w:id="1473" w:author="Marquordt" w:date="2022-04-26T15:48:00Z">
              <w:r w:rsidRPr="003068BA">
                <w:rPr>
                  <w:rFonts w:ascii="Arial" w:eastAsia="SimSun" w:hAnsi="Arial" w:cs="Arial"/>
                  <w:b/>
                  <w:bCs/>
                  <w:lang w:eastAsia="de-DE"/>
                </w:rPr>
                <w:t>Comment</w:t>
              </w:r>
            </w:ins>
          </w:p>
        </w:tc>
        <w:tc>
          <w:tcPr>
            <w:tcW w:w="354" w:type="pct"/>
            <w:shd w:val="clear" w:color="auto" w:fill="D9D9D9"/>
          </w:tcPr>
          <w:p w14:paraId="61B732D2" w14:textId="77777777" w:rsidR="00B77D8D" w:rsidRPr="003068BA" w:rsidRDefault="00B77D8D" w:rsidP="00B77D8D">
            <w:pPr>
              <w:keepNext/>
              <w:keepLines/>
              <w:widowControl w:val="0"/>
              <w:suppressLineNumbers/>
              <w:suppressAutoHyphens/>
              <w:spacing w:before="40" w:after="40"/>
              <w:rPr>
                <w:ins w:id="1474" w:author="Marquordt" w:date="2022-04-26T15:48:00Z"/>
                <w:rFonts w:ascii="Arial" w:eastAsia="SimSun" w:hAnsi="Arial" w:cs="Arial"/>
                <w:b/>
                <w:bCs/>
                <w:lang w:eastAsia="de-DE"/>
              </w:rPr>
            </w:pPr>
            <w:ins w:id="1475" w:author="Marquordt" w:date="2022-04-26T15:48:00Z">
              <w:r w:rsidRPr="003068BA">
                <w:rPr>
                  <w:rFonts w:ascii="Arial" w:eastAsia="SimSun" w:hAnsi="Arial" w:cs="Arial"/>
                  <w:b/>
                  <w:bCs/>
                  <w:lang w:eastAsia="de-DE"/>
                </w:rPr>
                <w:t>REQ</w:t>
              </w:r>
            </w:ins>
          </w:p>
        </w:tc>
      </w:tr>
      <w:tr w:rsidR="00B77D8D" w:rsidRPr="003068BA" w14:paraId="75FB97A8" w14:textId="77777777" w:rsidTr="00B77D8D">
        <w:trPr>
          <w:trHeight w:val="20"/>
          <w:ins w:id="1476" w:author="Marquordt" w:date="2022-04-26T15:48:00Z"/>
        </w:trPr>
        <w:tc>
          <w:tcPr>
            <w:tcW w:w="302" w:type="pct"/>
            <w:tcBorders>
              <w:bottom w:val="single" w:sz="4" w:space="0" w:color="auto"/>
            </w:tcBorders>
          </w:tcPr>
          <w:p w14:paraId="59DA98D3" w14:textId="1E138DC0" w:rsidR="00B77D8D" w:rsidRPr="003068BA" w:rsidRDefault="00B77D8D" w:rsidP="002E697B">
            <w:pPr>
              <w:pStyle w:val="TAC"/>
              <w:rPr>
                <w:ins w:id="1477" w:author="Marquordt" w:date="2022-04-26T15:48:00Z"/>
                <w:rFonts w:eastAsia="SimSun"/>
                <w:lang w:eastAsia="ja-JP"/>
              </w:rPr>
            </w:pPr>
            <w:ins w:id="1478" w:author="Marquordt" w:date="2022-04-26T15:52:00Z">
              <w:r w:rsidRPr="003068BA">
                <w:rPr>
                  <w:rFonts w:eastAsia="SimSun"/>
                  <w:lang w:eastAsia="ja-JP"/>
                </w:rPr>
                <w:t>1</w:t>
              </w:r>
            </w:ins>
          </w:p>
        </w:tc>
        <w:tc>
          <w:tcPr>
            <w:tcW w:w="606" w:type="pct"/>
            <w:tcBorders>
              <w:bottom w:val="single" w:sz="4" w:space="0" w:color="auto"/>
            </w:tcBorders>
          </w:tcPr>
          <w:p w14:paraId="3225C16D" w14:textId="63B39E88" w:rsidR="00B77D8D" w:rsidRPr="003068BA" w:rsidRDefault="00B77D8D" w:rsidP="002E697B">
            <w:pPr>
              <w:pStyle w:val="TAC"/>
              <w:rPr>
                <w:ins w:id="1479" w:author="Marquordt" w:date="2022-04-26T15:48:00Z"/>
                <w:rFonts w:eastAsia="SimSun"/>
                <w:lang w:eastAsia="ja-JP"/>
              </w:rPr>
            </w:pPr>
            <w:ins w:id="1480" w:author="Marquordt" w:date="2022-04-26T15:52:00Z">
              <w:r w:rsidRPr="003068BA">
                <w:rPr>
                  <w:rFonts w:eastAsia="SimSun"/>
                  <w:lang w:eastAsia="ja-JP"/>
                </w:rPr>
                <w:t>UE &gt; TT</w:t>
              </w:r>
            </w:ins>
          </w:p>
        </w:tc>
        <w:tc>
          <w:tcPr>
            <w:tcW w:w="1869" w:type="pct"/>
            <w:tcBorders>
              <w:bottom w:val="single" w:sz="4" w:space="0" w:color="auto"/>
            </w:tcBorders>
          </w:tcPr>
          <w:p w14:paraId="0C04EBF7" w14:textId="66E6191E" w:rsidR="00B77D8D" w:rsidRPr="003068BA" w:rsidRDefault="00B77D8D" w:rsidP="00B77D8D">
            <w:pPr>
              <w:pStyle w:val="TAL"/>
              <w:rPr>
                <w:ins w:id="1481" w:author="Marquordt" w:date="2022-04-26T15:48:00Z"/>
                <w:rFonts w:eastAsia="SimSun"/>
                <w:lang w:eastAsia="de-DE"/>
              </w:rPr>
            </w:pPr>
            <w:ins w:id="1482" w:author="Marquordt" w:date="2022-04-26T16:02:00Z">
              <w:r w:rsidRPr="003068BA">
                <w:rPr>
                  <w:rFonts w:eastAsia="SimSun"/>
                  <w:lang w:eastAsia="de-DE"/>
                </w:rPr>
                <w:t xml:space="preserve">Send an </w:t>
              </w:r>
              <w:r w:rsidRPr="00B77D8D">
                <w:rPr>
                  <w:rFonts w:eastAsia="SimSun"/>
                  <w:i/>
                  <w:lang w:eastAsia="de-DE"/>
                </w:rPr>
                <w:t>AttachRequest</w:t>
              </w:r>
            </w:ins>
          </w:p>
        </w:tc>
        <w:tc>
          <w:tcPr>
            <w:tcW w:w="1869" w:type="pct"/>
            <w:tcBorders>
              <w:bottom w:val="single" w:sz="4" w:space="0" w:color="auto"/>
            </w:tcBorders>
          </w:tcPr>
          <w:p w14:paraId="33DD18D4" w14:textId="17419993" w:rsidR="00B77D8D" w:rsidRPr="003068BA" w:rsidRDefault="00B77D8D" w:rsidP="00B77D8D">
            <w:pPr>
              <w:pStyle w:val="TAL"/>
              <w:rPr>
                <w:ins w:id="1483" w:author="Marquordt" w:date="2022-04-26T15:48:00Z"/>
                <w:rFonts w:eastAsia="SimSun"/>
                <w:lang w:eastAsia="de-DE"/>
              </w:rPr>
            </w:pPr>
          </w:p>
        </w:tc>
        <w:tc>
          <w:tcPr>
            <w:tcW w:w="354" w:type="pct"/>
            <w:tcBorders>
              <w:bottom w:val="single" w:sz="4" w:space="0" w:color="auto"/>
            </w:tcBorders>
          </w:tcPr>
          <w:p w14:paraId="440E5C66" w14:textId="6FD7B467" w:rsidR="00B77D8D" w:rsidRPr="003068BA" w:rsidRDefault="00B77D8D" w:rsidP="00B77D8D">
            <w:pPr>
              <w:pStyle w:val="TAL"/>
              <w:rPr>
                <w:ins w:id="1484" w:author="Marquordt" w:date="2022-04-26T15:48:00Z"/>
                <w:rFonts w:eastAsia="SimSun"/>
                <w:lang w:eastAsia="de-DE"/>
              </w:rPr>
            </w:pPr>
          </w:p>
        </w:tc>
      </w:tr>
      <w:tr w:rsidR="00B77D8D" w:rsidRPr="003068BA" w14:paraId="1593B60D" w14:textId="77777777" w:rsidTr="00B77D8D">
        <w:trPr>
          <w:trHeight w:val="20"/>
          <w:ins w:id="1485" w:author="Marquordt" w:date="2022-04-26T15:48:00Z"/>
        </w:trPr>
        <w:tc>
          <w:tcPr>
            <w:tcW w:w="302" w:type="pct"/>
            <w:hideMark/>
          </w:tcPr>
          <w:p w14:paraId="4FF609BB" w14:textId="77777777" w:rsidR="00B77D8D" w:rsidRPr="003068BA" w:rsidRDefault="00B77D8D" w:rsidP="002E697B">
            <w:pPr>
              <w:pStyle w:val="TAC"/>
              <w:rPr>
                <w:ins w:id="1486" w:author="Marquordt" w:date="2022-04-26T15:48:00Z"/>
                <w:rFonts w:eastAsia="SimSun"/>
                <w:lang w:eastAsia="ja-JP"/>
              </w:rPr>
            </w:pPr>
            <w:ins w:id="1487" w:author="Marquordt" w:date="2022-04-26T15:48:00Z">
              <w:r w:rsidRPr="003068BA">
                <w:rPr>
                  <w:rFonts w:eastAsia="SimSun"/>
                  <w:lang w:eastAsia="ja-JP"/>
                </w:rPr>
                <w:lastRenderedPageBreak/>
                <w:t>2</w:t>
              </w:r>
            </w:ins>
          </w:p>
        </w:tc>
        <w:tc>
          <w:tcPr>
            <w:tcW w:w="606" w:type="pct"/>
          </w:tcPr>
          <w:p w14:paraId="2CE034F5" w14:textId="2D108149" w:rsidR="00B77D8D" w:rsidRPr="003068BA" w:rsidRDefault="00B77D8D" w:rsidP="002E697B">
            <w:pPr>
              <w:pStyle w:val="TAC"/>
              <w:rPr>
                <w:ins w:id="1488" w:author="Marquordt" w:date="2022-04-26T15:48:00Z"/>
                <w:rFonts w:eastAsia="SimSun"/>
                <w:lang w:eastAsia="ja-JP"/>
              </w:rPr>
            </w:pPr>
            <w:ins w:id="1489" w:author="Marquordt" w:date="2022-04-26T15:48:00Z">
              <w:r w:rsidRPr="003068BA">
                <w:rPr>
                  <w:rFonts w:eastAsia="SimSun"/>
                  <w:lang w:eastAsia="ja-JP"/>
                </w:rPr>
                <w:t>TT</w:t>
              </w:r>
            </w:ins>
            <w:ins w:id="1490" w:author="Marquordt" w:date="2022-04-26T15:56:00Z">
              <w:r>
                <w:rPr>
                  <w:rFonts w:eastAsia="SimSun"/>
                  <w:lang w:eastAsia="ja-JP"/>
                </w:rPr>
                <w:t xml:space="preserve"> &gt;</w:t>
              </w:r>
            </w:ins>
            <w:ins w:id="1491" w:author="Marquordt" w:date="2022-04-26T15:57:00Z">
              <w:r>
                <w:rPr>
                  <w:rFonts w:eastAsia="SimSun"/>
                  <w:lang w:eastAsia="ja-JP"/>
                </w:rPr>
                <w:t xml:space="preserve"> UE</w:t>
              </w:r>
            </w:ins>
          </w:p>
        </w:tc>
        <w:tc>
          <w:tcPr>
            <w:tcW w:w="1869" w:type="pct"/>
            <w:hideMark/>
          </w:tcPr>
          <w:p w14:paraId="305C75AB" w14:textId="55A69F36" w:rsidR="00B77D8D" w:rsidRPr="003068BA" w:rsidRDefault="00B77D8D" w:rsidP="00B77D8D">
            <w:pPr>
              <w:pStyle w:val="TAL"/>
              <w:rPr>
                <w:ins w:id="1492" w:author="Marquordt" w:date="2022-04-26T15:48:00Z"/>
                <w:rFonts w:eastAsia="SimSun"/>
                <w:lang w:eastAsia="ja-JP"/>
              </w:rPr>
            </w:pPr>
            <w:ins w:id="1493" w:author="Marquordt" w:date="2022-04-26T15:48:00Z">
              <w:r w:rsidRPr="003068BA">
                <w:rPr>
                  <w:rFonts w:eastAsia="SimSun"/>
                  <w:lang w:eastAsia="de-DE"/>
                </w:rPr>
                <w:t>S</w:t>
              </w:r>
            </w:ins>
            <w:ins w:id="1494" w:author="Marquordt" w:date="2022-04-26T15:57:00Z">
              <w:r>
                <w:rPr>
                  <w:rFonts w:eastAsia="SimSun"/>
                  <w:lang w:eastAsia="de-DE"/>
                </w:rPr>
                <w:t xml:space="preserve">end </w:t>
              </w:r>
              <w:r w:rsidRPr="00B77D8D">
                <w:rPr>
                  <w:rFonts w:eastAsia="SimSun"/>
                  <w:i/>
                  <w:lang w:eastAsia="de-DE"/>
                </w:rPr>
                <w:t xml:space="preserve">Paging </w:t>
              </w:r>
              <w:r>
                <w:rPr>
                  <w:rFonts w:eastAsia="SimSun"/>
                  <w:lang w:eastAsia="de-DE"/>
                </w:rPr>
                <w:t>with IMSI 24608122222</w:t>
              </w:r>
            </w:ins>
          </w:p>
        </w:tc>
        <w:tc>
          <w:tcPr>
            <w:tcW w:w="1869" w:type="pct"/>
          </w:tcPr>
          <w:p w14:paraId="661AF2B7" w14:textId="5705D50F" w:rsidR="00B77D8D" w:rsidRPr="003068BA" w:rsidRDefault="00B77D8D" w:rsidP="00B77D8D">
            <w:pPr>
              <w:pStyle w:val="TAL"/>
              <w:rPr>
                <w:ins w:id="1495" w:author="Marquordt" w:date="2022-04-26T15:48:00Z"/>
                <w:rFonts w:eastAsia="SimSun"/>
                <w:lang w:eastAsia="de-DE"/>
              </w:rPr>
            </w:pPr>
            <w:ins w:id="1496" w:author="Marquordt" w:date="2022-04-26T15:48:00Z">
              <w:r w:rsidRPr="003068BA">
                <w:rPr>
                  <w:rFonts w:eastAsia="SimSun"/>
                  <w:lang w:eastAsia="de-DE"/>
                </w:rPr>
                <w:t xml:space="preserve">The UE </w:t>
              </w:r>
            </w:ins>
            <w:ins w:id="1497" w:author="Marquordt" w:date="2022-04-26T16:00:00Z">
              <w:r>
                <w:rPr>
                  <w:rFonts w:eastAsia="SimSun"/>
                  <w:lang w:eastAsia="de-DE"/>
                </w:rPr>
                <w:t>does not send a</w:t>
              </w:r>
            </w:ins>
            <w:ins w:id="1498" w:author="Marquordt" w:date="2022-04-26T16:01:00Z">
              <w:r>
                <w:rPr>
                  <w:rFonts w:eastAsia="SimSun"/>
                  <w:lang w:eastAsia="de-DE"/>
                </w:rPr>
                <w:t xml:space="preserve">n </w:t>
              </w:r>
              <w:r w:rsidRPr="00B77D8D">
                <w:rPr>
                  <w:i/>
                  <w:iCs/>
                  <w:lang w:val="en-US" w:eastAsia="en-GB"/>
                </w:rPr>
                <w:t>RCConnectionRequest</w:t>
              </w:r>
            </w:ins>
          </w:p>
        </w:tc>
        <w:tc>
          <w:tcPr>
            <w:tcW w:w="354" w:type="pct"/>
          </w:tcPr>
          <w:p w14:paraId="32DE4F44" w14:textId="77777777" w:rsidR="00B77D8D" w:rsidRPr="003068BA" w:rsidRDefault="00B77D8D" w:rsidP="00B77D8D">
            <w:pPr>
              <w:pStyle w:val="TAL"/>
              <w:rPr>
                <w:ins w:id="1499" w:author="Marquordt" w:date="2022-04-26T15:48:00Z"/>
                <w:rFonts w:eastAsia="SimSun"/>
                <w:lang w:eastAsia="de-DE"/>
              </w:rPr>
            </w:pPr>
          </w:p>
        </w:tc>
      </w:tr>
      <w:tr w:rsidR="00B77D8D" w:rsidRPr="003068BA" w14:paraId="5DEB7D0F" w14:textId="77777777" w:rsidTr="00B77D8D">
        <w:trPr>
          <w:trHeight w:val="20"/>
          <w:ins w:id="1500" w:author="Marquordt" w:date="2022-04-26T15:48:00Z"/>
        </w:trPr>
        <w:tc>
          <w:tcPr>
            <w:tcW w:w="302" w:type="pct"/>
          </w:tcPr>
          <w:p w14:paraId="5EBBDC19" w14:textId="77777777" w:rsidR="00B77D8D" w:rsidRPr="003068BA" w:rsidRDefault="00B77D8D" w:rsidP="002E697B">
            <w:pPr>
              <w:pStyle w:val="TAC"/>
              <w:rPr>
                <w:ins w:id="1501" w:author="Marquordt" w:date="2022-04-26T15:48:00Z"/>
                <w:rFonts w:eastAsia="SimSun"/>
                <w:lang w:eastAsia="ja-JP"/>
              </w:rPr>
            </w:pPr>
            <w:ins w:id="1502" w:author="Marquordt" w:date="2022-04-26T15:48:00Z">
              <w:r w:rsidRPr="003068BA">
                <w:rPr>
                  <w:rFonts w:eastAsia="SimSun"/>
                  <w:lang w:eastAsia="ja-JP"/>
                </w:rPr>
                <w:t>3</w:t>
              </w:r>
            </w:ins>
          </w:p>
        </w:tc>
        <w:tc>
          <w:tcPr>
            <w:tcW w:w="606" w:type="pct"/>
          </w:tcPr>
          <w:p w14:paraId="67F7A0F1" w14:textId="4FD21D1E" w:rsidR="00B77D8D" w:rsidRPr="003068BA" w:rsidRDefault="00B77D8D" w:rsidP="002E697B">
            <w:pPr>
              <w:pStyle w:val="TAC"/>
              <w:rPr>
                <w:ins w:id="1503" w:author="Marquordt" w:date="2022-04-26T15:48:00Z"/>
                <w:rFonts w:eastAsia="SimSun"/>
                <w:lang w:eastAsia="ja-JP"/>
              </w:rPr>
            </w:pPr>
            <w:ins w:id="1504" w:author="Marquordt" w:date="2022-04-26T15:58:00Z">
              <w:r w:rsidRPr="003068BA">
                <w:rPr>
                  <w:rFonts w:eastAsia="SimSun"/>
                  <w:lang w:eastAsia="ja-JP"/>
                </w:rPr>
                <w:t>TT</w:t>
              </w:r>
              <w:r>
                <w:rPr>
                  <w:rFonts w:eastAsia="SimSun"/>
                  <w:lang w:eastAsia="ja-JP"/>
                </w:rPr>
                <w:t xml:space="preserve"> &gt; UE</w:t>
              </w:r>
            </w:ins>
          </w:p>
        </w:tc>
        <w:tc>
          <w:tcPr>
            <w:tcW w:w="1869" w:type="pct"/>
          </w:tcPr>
          <w:p w14:paraId="2DDC600C" w14:textId="0FC8789F" w:rsidR="00B77D8D" w:rsidRPr="003068BA" w:rsidRDefault="00B77D8D" w:rsidP="00B77D8D">
            <w:pPr>
              <w:pStyle w:val="TAL"/>
              <w:rPr>
                <w:ins w:id="1505" w:author="Marquordt" w:date="2022-04-26T15:48:00Z"/>
                <w:rFonts w:eastAsia="SimSun"/>
                <w:lang w:eastAsia="de-DE"/>
              </w:rPr>
            </w:pPr>
            <w:ins w:id="1506" w:author="Marquordt" w:date="2022-04-26T15:58:00Z">
              <w:r w:rsidRPr="003068BA">
                <w:rPr>
                  <w:rFonts w:eastAsia="SimSun"/>
                  <w:lang w:eastAsia="de-DE"/>
                </w:rPr>
                <w:t>S</w:t>
              </w:r>
              <w:r>
                <w:rPr>
                  <w:rFonts w:eastAsia="SimSun"/>
                  <w:lang w:eastAsia="de-DE"/>
                </w:rPr>
                <w:t xml:space="preserve">end </w:t>
              </w:r>
              <w:r w:rsidRPr="00B77D8D">
                <w:rPr>
                  <w:rFonts w:eastAsia="SimSun"/>
                  <w:i/>
                  <w:lang w:eastAsia="de-DE"/>
                </w:rPr>
                <w:t>Paging</w:t>
              </w:r>
              <w:r>
                <w:rPr>
                  <w:rFonts w:eastAsia="SimSun"/>
                  <w:lang w:eastAsia="de-DE"/>
                </w:rPr>
                <w:t xml:space="preserve"> with </w:t>
              </w:r>
            </w:ins>
            <w:ins w:id="1507" w:author="Marquordt" w:date="2022-04-26T15:59:00Z">
              <w:r>
                <w:rPr>
                  <w:rFonts w:eastAsia="SimSun"/>
                  <w:lang w:eastAsia="de-DE"/>
                </w:rPr>
                <w:t xml:space="preserve">the </w:t>
              </w:r>
            </w:ins>
            <w:ins w:id="1508" w:author="Marquordt" w:date="2022-04-26T15:58:00Z">
              <w:r>
                <w:rPr>
                  <w:rFonts w:eastAsia="SimSun"/>
                  <w:lang w:eastAsia="de-DE"/>
                </w:rPr>
                <w:t xml:space="preserve">IMSI </w:t>
              </w:r>
            </w:ins>
            <w:ins w:id="1509" w:author="Marquordt" w:date="2022-04-26T15:59:00Z">
              <w:r>
                <w:rPr>
                  <w:rFonts w:eastAsia="SimSun"/>
                  <w:lang w:eastAsia="de-DE"/>
                </w:rPr>
                <w:t>stored in the USIM</w:t>
              </w:r>
            </w:ins>
          </w:p>
        </w:tc>
        <w:tc>
          <w:tcPr>
            <w:tcW w:w="1869" w:type="pct"/>
          </w:tcPr>
          <w:p w14:paraId="7A5D6B5F" w14:textId="20CDD31B" w:rsidR="00B77D8D" w:rsidRPr="003068BA" w:rsidRDefault="00B77D8D" w:rsidP="00B77D8D">
            <w:pPr>
              <w:pStyle w:val="TAL"/>
              <w:rPr>
                <w:ins w:id="1510" w:author="Marquordt" w:date="2022-04-26T15:48:00Z"/>
                <w:rFonts w:eastAsia="SimSun"/>
                <w:lang w:eastAsia="de-DE"/>
              </w:rPr>
            </w:pPr>
          </w:p>
        </w:tc>
        <w:tc>
          <w:tcPr>
            <w:tcW w:w="354" w:type="pct"/>
          </w:tcPr>
          <w:p w14:paraId="6CED127F" w14:textId="7A7A9E13" w:rsidR="00B77D8D" w:rsidRPr="003068BA" w:rsidRDefault="00B77D8D" w:rsidP="00B77D8D">
            <w:pPr>
              <w:pStyle w:val="TAL"/>
              <w:rPr>
                <w:ins w:id="1511" w:author="Marquordt" w:date="2022-04-26T15:48:00Z"/>
                <w:rFonts w:eastAsia="SimSun"/>
                <w:lang w:eastAsia="de-DE"/>
              </w:rPr>
            </w:pPr>
          </w:p>
        </w:tc>
      </w:tr>
      <w:tr w:rsidR="00B77D8D" w:rsidRPr="003068BA" w14:paraId="574F19C8" w14:textId="77777777" w:rsidTr="00B77D8D">
        <w:trPr>
          <w:cantSplit/>
          <w:trHeight w:val="20"/>
          <w:ins w:id="1512" w:author="Marquordt" w:date="2022-04-26T15:48:00Z"/>
        </w:trPr>
        <w:tc>
          <w:tcPr>
            <w:tcW w:w="302" w:type="pct"/>
            <w:hideMark/>
          </w:tcPr>
          <w:p w14:paraId="2E298A15" w14:textId="77777777" w:rsidR="00B77D8D" w:rsidRPr="003068BA" w:rsidRDefault="00B77D8D" w:rsidP="002E697B">
            <w:pPr>
              <w:pStyle w:val="TAC"/>
              <w:rPr>
                <w:ins w:id="1513" w:author="Marquordt" w:date="2022-04-26T15:48:00Z"/>
                <w:rFonts w:eastAsia="SimSun"/>
                <w:lang w:eastAsia="ja-JP"/>
              </w:rPr>
            </w:pPr>
            <w:ins w:id="1514" w:author="Marquordt" w:date="2022-04-26T15:48:00Z">
              <w:r w:rsidRPr="003068BA">
                <w:rPr>
                  <w:rFonts w:eastAsia="SimSun"/>
                  <w:lang w:eastAsia="ja-JP"/>
                </w:rPr>
                <w:t>4</w:t>
              </w:r>
            </w:ins>
          </w:p>
        </w:tc>
        <w:tc>
          <w:tcPr>
            <w:tcW w:w="606" w:type="pct"/>
          </w:tcPr>
          <w:p w14:paraId="0AA3151C" w14:textId="23ABA3C1" w:rsidR="00B77D8D" w:rsidRPr="003068BA" w:rsidRDefault="00B77D8D" w:rsidP="002E697B">
            <w:pPr>
              <w:pStyle w:val="TAC"/>
              <w:rPr>
                <w:ins w:id="1515" w:author="Marquordt" w:date="2022-04-26T15:48:00Z"/>
                <w:rFonts w:eastAsia="SimSun"/>
                <w:lang w:eastAsia="ja-JP"/>
              </w:rPr>
            </w:pPr>
            <w:ins w:id="1516" w:author="Marquordt" w:date="2022-04-26T16:02:00Z">
              <w:r w:rsidRPr="003068BA">
                <w:rPr>
                  <w:rFonts w:eastAsia="SimSun"/>
                  <w:lang w:eastAsia="ja-JP"/>
                </w:rPr>
                <w:t>UE &gt; TT</w:t>
              </w:r>
            </w:ins>
          </w:p>
        </w:tc>
        <w:tc>
          <w:tcPr>
            <w:tcW w:w="1869" w:type="pct"/>
            <w:hideMark/>
          </w:tcPr>
          <w:p w14:paraId="2D6D7F9B" w14:textId="75E88015" w:rsidR="00B77D8D" w:rsidRPr="003068BA" w:rsidRDefault="00B77D8D" w:rsidP="00B77D8D">
            <w:pPr>
              <w:pStyle w:val="TAL"/>
              <w:rPr>
                <w:ins w:id="1517" w:author="Marquordt" w:date="2022-04-26T15:48:00Z"/>
                <w:rFonts w:eastAsia="SimSun"/>
                <w:lang w:eastAsia="ja-JP"/>
              </w:rPr>
            </w:pPr>
            <w:ins w:id="1518" w:author="Marquordt" w:date="2022-04-26T16:04:00Z">
              <w:r w:rsidRPr="003068BA">
                <w:rPr>
                  <w:rFonts w:eastAsia="SimSun"/>
                  <w:lang w:eastAsia="de-DE"/>
                </w:rPr>
                <w:t xml:space="preserve">Send an </w:t>
              </w:r>
              <w:r w:rsidRPr="00B77D8D">
                <w:rPr>
                  <w:i/>
                  <w:iCs/>
                  <w:lang w:val="en-US" w:eastAsia="en-GB"/>
                </w:rPr>
                <w:t>RRCConnectionRequest</w:t>
              </w:r>
            </w:ins>
          </w:p>
        </w:tc>
        <w:tc>
          <w:tcPr>
            <w:tcW w:w="1869" w:type="pct"/>
          </w:tcPr>
          <w:p w14:paraId="5CC52C22" w14:textId="5F6BBC3F" w:rsidR="00B77D8D" w:rsidRPr="003068BA" w:rsidRDefault="00B77D8D" w:rsidP="00B77D8D">
            <w:pPr>
              <w:pStyle w:val="TAL"/>
              <w:rPr>
                <w:ins w:id="1519" w:author="Marquordt" w:date="2022-04-26T15:48:00Z"/>
                <w:rFonts w:eastAsia="SimSun"/>
                <w:lang w:eastAsia="de-DE"/>
              </w:rPr>
            </w:pPr>
          </w:p>
        </w:tc>
        <w:tc>
          <w:tcPr>
            <w:tcW w:w="354" w:type="pct"/>
          </w:tcPr>
          <w:p w14:paraId="133AF17E" w14:textId="54584ECB" w:rsidR="00B77D8D" w:rsidRPr="003068BA" w:rsidRDefault="00B77D8D" w:rsidP="00B77D8D">
            <w:pPr>
              <w:pStyle w:val="TAL"/>
              <w:rPr>
                <w:ins w:id="1520" w:author="Marquordt" w:date="2022-04-26T15:48:00Z"/>
                <w:rFonts w:eastAsia="SimSun"/>
                <w:lang w:eastAsia="de-DE"/>
              </w:rPr>
            </w:pPr>
            <w:ins w:id="1521" w:author="Marquordt" w:date="2022-04-26T16:04:00Z">
              <w:r>
                <w:rPr>
                  <w:rFonts w:eastAsia="SimSun"/>
                  <w:lang w:eastAsia="de-DE"/>
                </w:rPr>
                <w:t>CR 1</w:t>
              </w:r>
            </w:ins>
          </w:p>
        </w:tc>
      </w:tr>
      <w:tr w:rsidR="00B77D8D" w:rsidRPr="003068BA" w14:paraId="0994B6E4" w14:textId="77777777" w:rsidTr="00B77D8D">
        <w:trPr>
          <w:cantSplit/>
          <w:trHeight w:val="20"/>
          <w:ins w:id="1522" w:author="Marquordt" w:date="2022-04-26T15:48:00Z"/>
        </w:trPr>
        <w:tc>
          <w:tcPr>
            <w:tcW w:w="302" w:type="pct"/>
          </w:tcPr>
          <w:p w14:paraId="109CF18A" w14:textId="77777777" w:rsidR="00B77D8D" w:rsidRPr="003068BA" w:rsidRDefault="00B77D8D" w:rsidP="002E697B">
            <w:pPr>
              <w:pStyle w:val="TAC"/>
              <w:rPr>
                <w:ins w:id="1523" w:author="Marquordt" w:date="2022-04-26T15:48:00Z"/>
                <w:rFonts w:eastAsia="SimSun"/>
                <w:lang w:eastAsia="ja-JP"/>
              </w:rPr>
            </w:pPr>
            <w:ins w:id="1524" w:author="Marquordt" w:date="2022-04-26T15:48:00Z">
              <w:r w:rsidRPr="003068BA">
                <w:rPr>
                  <w:rFonts w:eastAsia="SimSun"/>
                  <w:lang w:eastAsia="ja-JP"/>
                </w:rPr>
                <w:t>5</w:t>
              </w:r>
            </w:ins>
          </w:p>
        </w:tc>
        <w:tc>
          <w:tcPr>
            <w:tcW w:w="606" w:type="pct"/>
          </w:tcPr>
          <w:p w14:paraId="6FEAF37A" w14:textId="6550804A" w:rsidR="00B77D8D" w:rsidRPr="003068BA" w:rsidRDefault="00B77D8D" w:rsidP="002E697B">
            <w:pPr>
              <w:pStyle w:val="TAC"/>
              <w:rPr>
                <w:ins w:id="1525" w:author="Marquordt" w:date="2022-04-26T15:48:00Z"/>
                <w:rFonts w:eastAsia="SimSun"/>
                <w:lang w:eastAsia="ja-JP"/>
              </w:rPr>
            </w:pPr>
            <w:ins w:id="1526" w:author="Marquordt" w:date="2022-04-26T16:05:00Z">
              <w:r w:rsidRPr="003068BA">
                <w:rPr>
                  <w:rFonts w:eastAsia="SimSun"/>
                  <w:lang w:eastAsia="ja-JP"/>
                </w:rPr>
                <w:t>TT</w:t>
              </w:r>
              <w:r>
                <w:rPr>
                  <w:rFonts w:eastAsia="SimSun"/>
                  <w:lang w:eastAsia="ja-JP"/>
                </w:rPr>
                <w:t xml:space="preserve"> &gt; UE</w:t>
              </w:r>
            </w:ins>
          </w:p>
        </w:tc>
        <w:tc>
          <w:tcPr>
            <w:tcW w:w="1869" w:type="pct"/>
          </w:tcPr>
          <w:p w14:paraId="612501B2" w14:textId="46B1CA4A" w:rsidR="00B77D8D" w:rsidRPr="003068BA" w:rsidRDefault="00B77D8D" w:rsidP="00B77D8D">
            <w:pPr>
              <w:pStyle w:val="TAL"/>
              <w:rPr>
                <w:ins w:id="1527" w:author="Marquordt" w:date="2022-04-26T15:48:00Z"/>
                <w:rFonts w:eastAsia="SimSun"/>
                <w:lang w:eastAsia="de-DE"/>
              </w:rPr>
            </w:pPr>
            <w:ins w:id="1528" w:author="Marquordt" w:date="2022-04-26T16:05:00Z">
              <w:r w:rsidRPr="00B77D8D">
                <w:rPr>
                  <w:rFonts w:eastAsia="SimSun"/>
                  <w:lang w:eastAsia="de-DE"/>
                </w:rPr>
                <w:t xml:space="preserve">Send </w:t>
              </w:r>
            </w:ins>
            <w:ins w:id="1529" w:author="Marquordt" w:date="2022-04-26T16:06:00Z">
              <w:r w:rsidRPr="00B77D8D">
                <w:rPr>
                  <w:rFonts w:eastAsia="SimSun"/>
                  <w:lang w:eastAsia="de-DE"/>
                </w:rPr>
                <w:t xml:space="preserve">an </w:t>
              </w:r>
              <w:r w:rsidRPr="00B77D8D">
                <w:rPr>
                  <w:rFonts w:eastAsia="SimSun"/>
                  <w:i/>
                  <w:lang w:eastAsia="de-DE"/>
                </w:rPr>
                <w:t>RRCConnectionSetup</w:t>
              </w:r>
            </w:ins>
          </w:p>
        </w:tc>
        <w:tc>
          <w:tcPr>
            <w:tcW w:w="1869" w:type="pct"/>
          </w:tcPr>
          <w:p w14:paraId="63BEF8EE" w14:textId="38FF9FCC" w:rsidR="00B77D8D" w:rsidRPr="003068BA" w:rsidRDefault="00B77D8D" w:rsidP="00B77D8D">
            <w:pPr>
              <w:pStyle w:val="TAL"/>
              <w:rPr>
                <w:ins w:id="1530" w:author="Marquordt" w:date="2022-04-26T15:48:00Z"/>
                <w:rFonts w:eastAsia="SimSun"/>
                <w:lang w:eastAsia="de-DE"/>
              </w:rPr>
            </w:pPr>
          </w:p>
        </w:tc>
        <w:tc>
          <w:tcPr>
            <w:tcW w:w="354" w:type="pct"/>
          </w:tcPr>
          <w:p w14:paraId="3060B88D" w14:textId="32A43EE6" w:rsidR="00B77D8D" w:rsidRPr="003068BA" w:rsidRDefault="00B77D8D" w:rsidP="00B77D8D">
            <w:pPr>
              <w:pStyle w:val="TAL"/>
              <w:rPr>
                <w:ins w:id="1531" w:author="Marquordt" w:date="2022-04-26T15:48:00Z"/>
                <w:rFonts w:eastAsia="SimSun"/>
                <w:lang w:eastAsia="de-DE"/>
              </w:rPr>
            </w:pPr>
          </w:p>
        </w:tc>
      </w:tr>
      <w:tr w:rsidR="00B77D8D" w:rsidRPr="003068BA" w14:paraId="27AE6ABC" w14:textId="77777777" w:rsidTr="00B77D8D">
        <w:trPr>
          <w:cantSplit/>
          <w:trHeight w:val="20"/>
          <w:ins w:id="1532" w:author="Marquordt" w:date="2022-04-26T15:48:00Z"/>
        </w:trPr>
        <w:tc>
          <w:tcPr>
            <w:tcW w:w="302" w:type="pct"/>
            <w:hideMark/>
          </w:tcPr>
          <w:p w14:paraId="29390F1D" w14:textId="77777777" w:rsidR="00B77D8D" w:rsidRPr="003068BA" w:rsidRDefault="00B77D8D" w:rsidP="002E697B">
            <w:pPr>
              <w:pStyle w:val="TAC"/>
              <w:rPr>
                <w:ins w:id="1533" w:author="Marquordt" w:date="2022-04-26T15:48:00Z"/>
                <w:rFonts w:eastAsia="SimSun"/>
                <w:lang w:eastAsia="ja-JP"/>
              </w:rPr>
            </w:pPr>
            <w:ins w:id="1534" w:author="Marquordt" w:date="2022-04-26T15:48:00Z">
              <w:r w:rsidRPr="003068BA">
                <w:rPr>
                  <w:rFonts w:eastAsia="SimSun"/>
                  <w:lang w:eastAsia="ja-JP"/>
                </w:rPr>
                <w:t>6</w:t>
              </w:r>
            </w:ins>
          </w:p>
        </w:tc>
        <w:tc>
          <w:tcPr>
            <w:tcW w:w="606" w:type="pct"/>
          </w:tcPr>
          <w:p w14:paraId="0D058D8D" w14:textId="392A5603" w:rsidR="00B77D8D" w:rsidRPr="003068BA" w:rsidRDefault="00B77D8D" w:rsidP="002E697B">
            <w:pPr>
              <w:pStyle w:val="TAC"/>
              <w:rPr>
                <w:ins w:id="1535" w:author="Marquordt" w:date="2022-04-26T15:48:00Z"/>
                <w:rFonts w:eastAsia="SimSun"/>
                <w:lang w:eastAsia="ja-JP"/>
              </w:rPr>
            </w:pPr>
            <w:ins w:id="1536" w:author="Marquordt" w:date="2022-04-26T16:07:00Z">
              <w:r w:rsidRPr="003068BA">
                <w:rPr>
                  <w:rFonts w:eastAsia="SimSun"/>
                  <w:lang w:eastAsia="ja-JP"/>
                </w:rPr>
                <w:t>UE &gt; TT</w:t>
              </w:r>
            </w:ins>
          </w:p>
        </w:tc>
        <w:tc>
          <w:tcPr>
            <w:tcW w:w="1869" w:type="pct"/>
            <w:hideMark/>
          </w:tcPr>
          <w:p w14:paraId="29140EAD" w14:textId="3794F0CC" w:rsidR="00B77D8D" w:rsidRPr="003068BA" w:rsidRDefault="00B77D8D" w:rsidP="00B77D8D">
            <w:pPr>
              <w:pStyle w:val="TAL"/>
              <w:rPr>
                <w:ins w:id="1537" w:author="Marquordt" w:date="2022-04-26T15:48:00Z"/>
                <w:rFonts w:eastAsia="SimSun"/>
                <w:lang w:eastAsia="ja-JP"/>
              </w:rPr>
            </w:pPr>
            <w:ins w:id="1538" w:author="Marquordt" w:date="2022-04-26T16:07:00Z">
              <w:r w:rsidRPr="003068BA">
                <w:rPr>
                  <w:rFonts w:eastAsia="SimSun"/>
                  <w:lang w:eastAsia="de-DE"/>
                </w:rPr>
                <w:t xml:space="preserve">Send an </w:t>
              </w:r>
              <w:r w:rsidRPr="00B77D8D">
                <w:rPr>
                  <w:i/>
                  <w:iCs/>
                  <w:lang w:val="en-US" w:eastAsia="en-GB"/>
                </w:rPr>
                <w:t>RRCConnectionSetup</w:t>
              </w:r>
            </w:ins>
            <w:ins w:id="1539" w:author="Marquordt" w:date="2022-04-26T16:08:00Z">
              <w:r w:rsidRPr="00B77D8D">
                <w:rPr>
                  <w:i/>
                  <w:iCs/>
                  <w:lang w:val="en-US" w:eastAsia="en-GB"/>
                </w:rPr>
                <w:t>Complete</w:t>
              </w:r>
            </w:ins>
          </w:p>
        </w:tc>
        <w:tc>
          <w:tcPr>
            <w:tcW w:w="1869" w:type="pct"/>
          </w:tcPr>
          <w:p w14:paraId="0183BC06" w14:textId="2764B3B6" w:rsidR="00B77D8D" w:rsidRPr="003068BA" w:rsidRDefault="00B77D8D" w:rsidP="00B77D8D">
            <w:pPr>
              <w:pStyle w:val="TAL"/>
              <w:rPr>
                <w:ins w:id="1540" w:author="Marquordt" w:date="2022-04-26T15:48:00Z"/>
                <w:rFonts w:eastAsia="SimSun"/>
                <w:lang w:eastAsia="de-DE"/>
              </w:rPr>
            </w:pPr>
            <w:ins w:id="1541" w:author="Marquordt" w:date="2022-04-26T16:15:00Z">
              <w:r>
                <w:rPr>
                  <w:rFonts w:eastAsia="SimSun"/>
                  <w:lang w:eastAsia="de-DE"/>
                </w:rPr>
                <w:t>The UE performs</w:t>
              </w:r>
            </w:ins>
            <w:ins w:id="1542" w:author="Marquordt" w:date="2022-04-26T16:10:00Z">
              <w:r>
                <w:rPr>
                  <w:rFonts w:eastAsia="SimSun"/>
                  <w:lang w:eastAsia="de-DE"/>
                </w:rPr>
                <w:t xml:space="preserve"> the</w:t>
              </w:r>
            </w:ins>
            <w:ins w:id="1543" w:author="Marquordt" w:date="2022-04-26T15:48:00Z">
              <w:r w:rsidRPr="003068BA">
                <w:rPr>
                  <w:rFonts w:eastAsia="SimSun"/>
                  <w:lang w:eastAsia="de-DE"/>
                </w:rPr>
                <w:t xml:space="preserve"> </w:t>
              </w:r>
            </w:ins>
            <w:ins w:id="1544" w:author="Marquordt" w:date="2022-04-26T16:09:00Z">
              <w:r>
                <w:rPr>
                  <w:rFonts w:eastAsia="SimSun"/>
                  <w:lang w:eastAsia="de-DE"/>
                </w:rPr>
                <w:t>EPS attach</w:t>
              </w:r>
            </w:ins>
            <w:ins w:id="1545" w:author="Marquordt" w:date="2022-04-26T15:48:00Z">
              <w:r w:rsidRPr="003068BA">
                <w:rPr>
                  <w:rFonts w:eastAsia="SimSun"/>
                  <w:lang w:eastAsia="de-DE"/>
                </w:rPr>
                <w:t xml:space="preserve"> procedure</w:t>
              </w:r>
            </w:ins>
          </w:p>
        </w:tc>
        <w:tc>
          <w:tcPr>
            <w:tcW w:w="354" w:type="pct"/>
          </w:tcPr>
          <w:p w14:paraId="35D0D5FF" w14:textId="77777777" w:rsidR="00B77D8D" w:rsidRPr="003068BA" w:rsidRDefault="00B77D8D" w:rsidP="00B77D8D">
            <w:pPr>
              <w:pStyle w:val="TAL"/>
              <w:rPr>
                <w:ins w:id="1546" w:author="Marquordt" w:date="2022-04-26T15:48:00Z"/>
                <w:rFonts w:eastAsia="SimSun"/>
                <w:lang w:eastAsia="de-DE"/>
              </w:rPr>
            </w:pPr>
          </w:p>
        </w:tc>
      </w:tr>
      <w:tr w:rsidR="00B77D8D" w:rsidRPr="003068BA" w14:paraId="2543D4CC" w14:textId="77777777" w:rsidTr="00B77D8D">
        <w:trPr>
          <w:trHeight w:val="462"/>
          <w:ins w:id="1547" w:author="Marquordt" w:date="2022-04-26T15:48:00Z"/>
        </w:trPr>
        <w:tc>
          <w:tcPr>
            <w:tcW w:w="302" w:type="pct"/>
          </w:tcPr>
          <w:p w14:paraId="7AE6FFDE" w14:textId="05DA9B1A" w:rsidR="00B77D8D" w:rsidRPr="003068BA" w:rsidRDefault="00B77D8D" w:rsidP="002E697B">
            <w:pPr>
              <w:pStyle w:val="TAC"/>
              <w:rPr>
                <w:ins w:id="1548" w:author="Marquordt" w:date="2022-04-26T15:48:00Z"/>
                <w:rFonts w:eastAsia="SimSun"/>
                <w:lang w:eastAsia="ja-JP"/>
              </w:rPr>
            </w:pPr>
            <w:ins w:id="1549" w:author="Marquordt" w:date="2022-04-26T16:13:00Z">
              <w:r>
                <w:rPr>
                  <w:rFonts w:eastAsia="SimSun"/>
                  <w:lang w:eastAsia="ja-JP"/>
                </w:rPr>
                <w:t>7</w:t>
              </w:r>
            </w:ins>
          </w:p>
        </w:tc>
        <w:tc>
          <w:tcPr>
            <w:tcW w:w="606" w:type="pct"/>
          </w:tcPr>
          <w:p w14:paraId="0AF2ED19" w14:textId="77777777" w:rsidR="00B77D8D" w:rsidRPr="003068BA" w:rsidRDefault="00B77D8D" w:rsidP="002E697B">
            <w:pPr>
              <w:pStyle w:val="TAC"/>
              <w:rPr>
                <w:ins w:id="1550" w:author="Marquordt" w:date="2022-04-26T15:48:00Z"/>
                <w:rFonts w:eastAsia="SimSun"/>
                <w:lang w:eastAsia="ja-JP"/>
              </w:rPr>
            </w:pPr>
            <w:ins w:id="1551" w:author="Marquordt" w:date="2022-04-26T15:48:00Z">
              <w:r w:rsidRPr="003068BA">
                <w:rPr>
                  <w:rFonts w:eastAsia="SimSun"/>
                  <w:lang w:eastAsia="ja-JP"/>
                </w:rPr>
                <w:t>TT &gt; UE</w:t>
              </w:r>
            </w:ins>
          </w:p>
        </w:tc>
        <w:tc>
          <w:tcPr>
            <w:tcW w:w="1869" w:type="pct"/>
          </w:tcPr>
          <w:p w14:paraId="247E9EE4" w14:textId="22525E81" w:rsidR="00B77D8D" w:rsidRPr="003068BA" w:rsidRDefault="00B77D8D" w:rsidP="00B77D8D">
            <w:pPr>
              <w:pStyle w:val="TAL"/>
              <w:rPr>
                <w:ins w:id="1552" w:author="Marquordt" w:date="2022-04-26T15:48:00Z"/>
                <w:rFonts w:eastAsia="SimSun"/>
                <w:lang w:eastAsia="de-DE"/>
              </w:rPr>
            </w:pPr>
            <w:ins w:id="1553" w:author="Marquordt" w:date="2022-04-26T16:14:00Z">
              <w:r w:rsidRPr="003068BA">
                <w:rPr>
                  <w:rFonts w:eastAsia="SimSun"/>
                  <w:lang w:eastAsia="de-DE"/>
                </w:rPr>
                <w:t xml:space="preserve">Send an </w:t>
              </w:r>
              <w:r w:rsidRPr="00B77D8D">
                <w:rPr>
                  <w:i/>
                  <w:iCs/>
                  <w:lang w:val="en-US" w:eastAsia="en-GB"/>
                </w:rPr>
                <w:t>RRCConnection</w:t>
              </w:r>
              <w:r>
                <w:rPr>
                  <w:i/>
                  <w:iCs/>
                  <w:lang w:val="en-US" w:eastAsia="en-GB"/>
                </w:rPr>
                <w:t>Release</w:t>
              </w:r>
            </w:ins>
          </w:p>
        </w:tc>
        <w:tc>
          <w:tcPr>
            <w:tcW w:w="1869" w:type="pct"/>
          </w:tcPr>
          <w:p w14:paraId="77E06AF0" w14:textId="28A56738" w:rsidR="00B77D8D" w:rsidRPr="003068BA" w:rsidRDefault="00B77D8D" w:rsidP="00B77D8D">
            <w:pPr>
              <w:pStyle w:val="TAL"/>
              <w:rPr>
                <w:ins w:id="1554" w:author="Marquordt" w:date="2022-04-26T15:48:00Z"/>
                <w:rFonts w:eastAsia="SimSun"/>
                <w:lang w:eastAsia="de-DE"/>
              </w:rPr>
            </w:pPr>
          </w:p>
        </w:tc>
        <w:tc>
          <w:tcPr>
            <w:tcW w:w="354" w:type="pct"/>
          </w:tcPr>
          <w:p w14:paraId="777381B4" w14:textId="2BF5C6DD" w:rsidR="00B77D8D" w:rsidRPr="003068BA" w:rsidRDefault="00B77D8D" w:rsidP="00B77D8D">
            <w:pPr>
              <w:pStyle w:val="TAL"/>
              <w:rPr>
                <w:ins w:id="1555" w:author="Marquordt" w:date="2022-04-26T15:48:00Z"/>
                <w:rFonts w:eastAsia="SimSun"/>
                <w:lang w:eastAsia="de-DE"/>
              </w:rPr>
            </w:pPr>
          </w:p>
        </w:tc>
      </w:tr>
    </w:tbl>
    <w:p w14:paraId="655407EE" w14:textId="72E12244" w:rsidR="00B77D8D" w:rsidRPr="003068BA" w:rsidRDefault="00B77D8D" w:rsidP="00B77D8D">
      <w:pPr>
        <w:pStyle w:val="Heading6"/>
        <w:rPr>
          <w:ins w:id="1556" w:author="Marquordt" w:date="2022-04-26T16:16:00Z"/>
          <w:rFonts w:eastAsiaTheme="majorEastAsia"/>
        </w:rPr>
      </w:pPr>
      <w:bookmarkStart w:id="1557" w:name="_Toc103688373"/>
      <w:ins w:id="1558" w:author="Marquordt" w:date="2022-04-26T16:16:00Z">
        <w:r>
          <w:rPr>
            <w:rFonts w:eastAsiaTheme="majorEastAsia"/>
          </w:rPr>
          <w:t>5.1.6.3.2.</w:t>
        </w:r>
      </w:ins>
      <w:ins w:id="1559" w:author="Marquordt" w:date="2022-04-26T16:18:00Z">
        <w:r>
          <w:rPr>
            <w:rFonts w:eastAsiaTheme="majorEastAsia"/>
          </w:rPr>
          <w:t>2</w:t>
        </w:r>
      </w:ins>
      <w:ins w:id="1560" w:author="Marquordt" w:date="2022-04-26T16:16:00Z">
        <w:r>
          <w:rPr>
            <w:rFonts w:eastAsiaTheme="majorEastAsia"/>
          </w:rPr>
          <w:tab/>
          <w:t xml:space="preserve">Test </w:t>
        </w:r>
        <w:r w:rsidRPr="003068BA">
          <w:rPr>
            <w:rFonts w:eastAsiaTheme="majorEastAsia"/>
          </w:rPr>
          <w:t>Procedure</w:t>
        </w:r>
        <w:r>
          <w:rPr>
            <w:rFonts w:eastAsiaTheme="majorEastAsia"/>
          </w:rPr>
          <w:t xml:space="preserve"> B</w:t>
        </w:r>
        <w:bookmarkEnd w:id="1557"/>
      </w:ins>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2"/>
        <w:gridCol w:w="1167"/>
        <w:gridCol w:w="3600"/>
        <w:gridCol w:w="3600"/>
        <w:gridCol w:w="682"/>
      </w:tblGrid>
      <w:tr w:rsidR="00B77D8D" w:rsidRPr="003068BA" w14:paraId="6570D2EE" w14:textId="77777777" w:rsidTr="00B77D8D">
        <w:trPr>
          <w:trHeight w:val="20"/>
          <w:ins w:id="1561" w:author="Marquordt" w:date="2022-04-26T16:16:00Z"/>
        </w:trPr>
        <w:tc>
          <w:tcPr>
            <w:tcW w:w="302" w:type="pct"/>
            <w:shd w:val="clear" w:color="auto" w:fill="D9D9D9"/>
            <w:hideMark/>
          </w:tcPr>
          <w:p w14:paraId="63C12E05" w14:textId="77777777" w:rsidR="00B77D8D" w:rsidRPr="003068BA" w:rsidRDefault="00B77D8D" w:rsidP="00B77D8D">
            <w:pPr>
              <w:keepNext/>
              <w:keepLines/>
              <w:widowControl w:val="0"/>
              <w:suppressLineNumbers/>
              <w:suppressAutoHyphens/>
              <w:spacing w:before="40" w:after="40"/>
              <w:jc w:val="center"/>
              <w:rPr>
                <w:ins w:id="1562" w:author="Marquordt" w:date="2022-04-26T16:16:00Z"/>
                <w:rFonts w:ascii="Arial" w:eastAsia="SimSun" w:hAnsi="Arial" w:cs="Arial"/>
                <w:b/>
                <w:bCs/>
                <w:lang w:eastAsia="de-DE"/>
              </w:rPr>
            </w:pPr>
            <w:ins w:id="1563" w:author="Marquordt" w:date="2022-04-26T16:16:00Z">
              <w:r w:rsidRPr="003068BA">
                <w:rPr>
                  <w:rFonts w:ascii="Arial" w:eastAsia="SimSun" w:hAnsi="Arial" w:cs="Arial"/>
                  <w:b/>
                  <w:bCs/>
                  <w:lang w:eastAsia="de-DE"/>
                </w:rPr>
                <w:t>Step</w:t>
              </w:r>
            </w:ins>
          </w:p>
        </w:tc>
        <w:tc>
          <w:tcPr>
            <w:tcW w:w="606" w:type="pct"/>
            <w:shd w:val="clear" w:color="auto" w:fill="D9D9D9"/>
            <w:hideMark/>
          </w:tcPr>
          <w:p w14:paraId="050F59A0" w14:textId="77777777" w:rsidR="00B77D8D" w:rsidRPr="003068BA" w:rsidRDefault="00B77D8D" w:rsidP="00B77D8D">
            <w:pPr>
              <w:keepNext/>
              <w:keepLines/>
              <w:widowControl w:val="0"/>
              <w:suppressLineNumbers/>
              <w:suppressAutoHyphens/>
              <w:spacing w:before="40" w:after="40"/>
              <w:rPr>
                <w:ins w:id="1564" w:author="Marquordt" w:date="2022-04-26T16:16:00Z"/>
                <w:rFonts w:ascii="Arial" w:eastAsia="SimSun" w:hAnsi="Arial" w:cs="Arial"/>
                <w:b/>
                <w:bCs/>
                <w:lang w:eastAsia="de-DE"/>
              </w:rPr>
            </w:pPr>
            <w:ins w:id="1565" w:author="Marquordt" w:date="2022-04-26T16:16:00Z">
              <w:r w:rsidRPr="003068BA">
                <w:rPr>
                  <w:rFonts w:ascii="Arial" w:eastAsia="SimSun" w:hAnsi="Arial" w:cs="Arial"/>
                  <w:b/>
                  <w:bCs/>
                  <w:lang w:eastAsia="de-DE"/>
                </w:rPr>
                <w:t>Direction</w:t>
              </w:r>
            </w:ins>
          </w:p>
        </w:tc>
        <w:tc>
          <w:tcPr>
            <w:tcW w:w="1869" w:type="pct"/>
            <w:shd w:val="clear" w:color="auto" w:fill="D9D9D9"/>
            <w:hideMark/>
          </w:tcPr>
          <w:p w14:paraId="38EE0081" w14:textId="77777777" w:rsidR="00B77D8D" w:rsidRPr="003068BA" w:rsidRDefault="00B77D8D" w:rsidP="00B77D8D">
            <w:pPr>
              <w:keepNext/>
              <w:keepLines/>
              <w:widowControl w:val="0"/>
              <w:suppressLineNumbers/>
              <w:suppressAutoHyphens/>
              <w:spacing w:before="40" w:after="40"/>
              <w:rPr>
                <w:ins w:id="1566" w:author="Marquordt" w:date="2022-04-26T16:16:00Z"/>
                <w:rFonts w:ascii="Arial" w:eastAsia="SimSun" w:hAnsi="Arial" w:cs="Arial"/>
                <w:b/>
                <w:bCs/>
                <w:lang w:eastAsia="de-DE"/>
              </w:rPr>
            </w:pPr>
            <w:ins w:id="1567" w:author="Marquordt" w:date="2022-04-26T16:16:00Z">
              <w:r w:rsidRPr="003068BA">
                <w:rPr>
                  <w:rFonts w:ascii="Arial" w:eastAsia="SimSun" w:hAnsi="Arial" w:cs="Arial"/>
                  <w:b/>
                  <w:bCs/>
                  <w:lang w:eastAsia="de-DE"/>
                </w:rPr>
                <w:t>Action</w:t>
              </w:r>
            </w:ins>
          </w:p>
        </w:tc>
        <w:tc>
          <w:tcPr>
            <w:tcW w:w="1869" w:type="pct"/>
            <w:shd w:val="clear" w:color="auto" w:fill="D9D9D9"/>
            <w:hideMark/>
          </w:tcPr>
          <w:p w14:paraId="1D96233E" w14:textId="77777777" w:rsidR="00B77D8D" w:rsidRPr="003068BA" w:rsidRDefault="00B77D8D" w:rsidP="00B77D8D">
            <w:pPr>
              <w:keepNext/>
              <w:keepLines/>
              <w:widowControl w:val="0"/>
              <w:suppressLineNumbers/>
              <w:suppressAutoHyphens/>
              <w:spacing w:before="40" w:after="40"/>
              <w:rPr>
                <w:ins w:id="1568" w:author="Marquordt" w:date="2022-04-26T16:16:00Z"/>
                <w:rFonts w:ascii="Arial" w:eastAsia="SimSun" w:hAnsi="Arial" w:cs="Arial"/>
                <w:b/>
                <w:bCs/>
                <w:lang w:eastAsia="de-DE"/>
              </w:rPr>
            </w:pPr>
            <w:ins w:id="1569" w:author="Marquordt" w:date="2022-04-26T16:16:00Z">
              <w:r w:rsidRPr="003068BA">
                <w:rPr>
                  <w:rFonts w:ascii="Arial" w:eastAsia="SimSun" w:hAnsi="Arial" w:cs="Arial"/>
                  <w:b/>
                  <w:bCs/>
                  <w:lang w:eastAsia="de-DE"/>
                </w:rPr>
                <w:t>Comment</w:t>
              </w:r>
            </w:ins>
          </w:p>
        </w:tc>
        <w:tc>
          <w:tcPr>
            <w:tcW w:w="354" w:type="pct"/>
            <w:shd w:val="clear" w:color="auto" w:fill="D9D9D9"/>
          </w:tcPr>
          <w:p w14:paraId="23D2B4DA" w14:textId="77777777" w:rsidR="00B77D8D" w:rsidRPr="003068BA" w:rsidRDefault="00B77D8D" w:rsidP="00B77D8D">
            <w:pPr>
              <w:keepNext/>
              <w:keepLines/>
              <w:widowControl w:val="0"/>
              <w:suppressLineNumbers/>
              <w:suppressAutoHyphens/>
              <w:spacing w:before="40" w:after="40"/>
              <w:rPr>
                <w:ins w:id="1570" w:author="Marquordt" w:date="2022-04-26T16:16:00Z"/>
                <w:rFonts w:ascii="Arial" w:eastAsia="SimSun" w:hAnsi="Arial" w:cs="Arial"/>
                <w:b/>
                <w:bCs/>
                <w:lang w:eastAsia="de-DE"/>
              </w:rPr>
            </w:pPr>
            <w:ins w:id="1571" w:author="Marquordt" w:date="2022-04-26T16:16:00Z">
              <w:r w:rsidRPr="003068BA">
                <w:rPr>
                  <w:rFonts w:ascii="Arial" w:eastAsia="SimSun" w:hAnsi="Arial" w:cs="Arial"/>
                  <w:b/>
                  <w:bCs/>
                  <w:lang w:eastAsia="de-DE"/>
                </w:rPr>
                <w:t>REQ</w:t>
              </w:r>
            </w:ins>
          </w:p>
        </w:tc>
      </w:tr>
      <w:tr w:rsidR="00B77D8D" w:rsidRPr="003068BA" w14:paraId="39F4AC8F" w14:textId="77777777" w:rsidTr="00B77D8D">
        <w:trPr>
          <w:trHeight w:val="20"/>
          <w:ins w:id="1572" w:author="Marquordt" w:date="2022-04-26T16:16:00Z"/>
        </w:trPr>
        <w:tc>
          <w:tcPr>
            <w:tcW w:w="302" w:type="pct"/>
            <w:tcBorders>
              <w:bottom w:val="single" w:sz="4" w:space="0" w:color="auto"/>
            </w:tcBorders>
          </w:tcPr>
          <w:p w14:paraId="3458D618" w14:textId="77777777" w:rsidR="00B77D8D" w:rsidRPr="003068BA" w:rsidRDefault="00B77D8D" w:rsidP="002E697B">
            <w:pPr>
              <w:pStyle w:val="TAC"/>
              <w:rPr>
                <w:ins w:id="1573" w:author="Marquordt" w:date="2022-04-26T16:16:00Z"/>
                <w:rFonts w:eastAsia="SimSun"/>
                <w:lang w:eastAsia="ja-JP"/>
              </w:rPr>
            </w:pPr>
            <w:ins w:id="1574" w:author="Marquordt" w:date="2022-04-26T16:16:00Z">
              <w:r w:rsidRPr="003068BA">
                <w:rPr>
                  <w:rFonts w:eastAsia="SimSun"/>
                  <w:lang w:eastAsia="ja-JP"/>
                </w:rPr>
                <w:t>1</w:t>
              </w:r>
            </w:ins>
          </w:p>
        </w:tc>
        <w:tc>
          <w:tcPr>
            <w:tcW w:w="606" w:type="pct"/>
            <w:tcBorders>
              <w:bottom w:val="single" w:sz="4" w:space="0" w:color="auto"/>
            </w:tcBorders>
          </w:tcPr>
          <w:p w14:paraId="4F1A2432" w14:textId="77777777" w:rsidR="00B77D8D" w:rsidRPr="003068BA" w:rsidRDefault="00B77D8D" w:rsidP="002E697B">
            <w:pPr>
              <w:pStyle w:val="TAC"/>
              <w:rPr>
                <w:ins w:id="1575" w:author="Marquordt" w:date="2022-04-26T16:16:00Z"/>
                <w:rFonts w:eastAsia="SimSun"/>
                <w:lang w:eastAsia="ja-JP"/>
              </w:rPr>
            </w:pPr>
            <w:ins w:id="1576" w:author="Marquordt" w:date="2022-04-26T16:16:00Z">
              <w:r w:rsidRPr="003068BA">
                <w:rPr>
                  <w:rFonts w:eastAsia="SimSun"/>
                  <w:lang w:eastAsia="ja-JP"/>
                </w:rPr>
                <w:t>UE &gt; TT</w:t>
              </w:r>
            </w:ins>
          </w:p>
        </w:tc>
        <w:tc>
          <w:tcPr>
            <w:tcW w:w="1869" w:type="pct"/>
            <w:tcBorders>
              <w:bottom w:val="single" w:sz="4" w:space="0" w:color="auto"/>
            </w:tcBorders>
          </w:tcPr>
          <w:p w14:paraId="38EB64F6" w14:textId="77777777" w:rsidR="00B77D8D" w:rsidRPr="003068BA" w:rsidRDefault="00B77D8D" w:rsidP="00B77D8D">
            <w:pPr>
              <w:pStyle w:val="TAL"/>
              <w:rPr>
                <w:ins w:id="1577" w:author="Marquordt" w:date="2022-04-26T16:16:00Z"/>
                <w:rFonts w:eastAsia="SimSun"/>
                <w:lang w:eastAsia="de-DE"/>
              </w:rPr>
            </w:pPr>
            <w:ins w:id="1578" w:author="Marquordt" w:date="2022-04-26T16:16:00Z">
              <w:r w:rsidRPr="003068BA">
                <w:rPr>
                  <w:rFonts w:eastAsia="SimSun"/>
                  <w:lang w:eastAsia="de-DE"/>
                </w:rPr>
                <w:t xml:space="preserve">Send an </w:t>
              </w:r>
              <w:r w:rsidRPr="00B77D8D">
                <w:rPr>
                  <w:rFonts w:eastAsia="SimSun"/>
                  <w:i/>
                  <w:lang w:eastAsia="de-DE"/>
                </w:rPr>
                <w:t>AttachRequest</w:t>
              </w:r>
            </w:ins>
          </w:p>
        </w:tc>
        <w:tc>
          <w:tcPr>
            <w:tcW w:w="1869" w:type="pct"/>
            <w:tcBorders>
              <w:bottom w:val="single" w:sz="4" w:space="0" w:color="auto"/>
            </w:tcBorders>
          </w:tcPr>
          <w:p w14:paraId="398D0031" w14:textId="77777777" w:rsidR="00B77D8D" w:rsidRPr="003068BA" w:rsidRDefault="00B77D8D" w:rsidP="00B77D8D">
            <w:pPr>
              <w:pStyle w:val="TAL"/>
              <w:rPr>
                <w:ins w:id="1579" w:author="Marquordt" w:date="2022-04-26T16:16:00Z"/>
                <w:rFonts w:eastAsia="SimSun"/>
                <w:lang w:eastAsia="de-DE"/>
              </w:rPr>
            </w:pPr>
          </w:p>
        </w:tc>
        <w:tc>
          <w:tcPr>
            <w:tcW w:w="354" w:type="pct"/>
            <w:tcBorders>
              <w:bottom w:val="single" w:sz="4" w:space="0" w:color="auto"/>
            </w:tcBorders>
          </w:tcPr>
          <w:p w14:paraId="714D34EF" w14:textId="77777777" w:rsidR="00B77D8D" w:rsidRPr="003068BA" w:rsidRDefault="00B77D8D" w:rsidP="00B77D8D">
            <w:pPr>
              <w:pStyle w:val="TAL"/>
              <w:rPr>
                <w:ins w:id="1580" w:author="Marquordt" w:date="2022-04-26T16:16:00Z"/>
                <w:rFonts w:eastAsia="SimSun"/>
                <w:lang w:eastAsia="de-DE"/>
              </w:rPr>
            </w:pPr>
          </w:p>
        </w:tc>
      </w:tr>
      <w:tr w:rsidR="00B77D8D" w:rsidRPr="003068BA" w14:paraId="0BADBAB3" w14:textId="77777777" w:rsidTr="00B77D8D">
        <w:trPr>
          <w:trHeight w:val="20"/>
          <w:ins w:id="1581" w:author="Marquordt" w:date="2022-04-26T16:16:00Z"/>
        </w:trPr>
        <w:tc>
          <w:tcPr>
            <w:tcW w:w="302" w:type="pct"/>
            <w:hideMark/>
          </w:tcPr>
          <w:p w14:paraId="7A8CCDFA" w14:textId="77777777" w:rsidR="00B77D8D" w:rsidRPr="003068BA" w:rsidRDefault="00B77D8D" w:rsidP="002E697B">
            <w:pPr>
              <w:pStyle w:val="TAC"/>
              <w:rPr>
                <w:ins w:id="1582" w:author="Marquordt" w:date="2022-04-26T16:16:00Z"/>
                <w:rFonts w:eastAsia="SimSun"/>
                <w:lang w:eastAsia="ja-JP"/>
              </w:rPr>
            </w:pPr>
            <w:ins w:id="1583" w:author="Marquordt" w:date="2022-04-26T16:16:00Z">
              <w:r w:rsidRPr="003068BA">
                <w:rPr>
                  <w:rFonts w:eastAsia="SimSun"/>
                  <w:lang w:eastAsia="ja-JP"/>
                </w:rPr>
                <w:t>2</w:t>
              </w:r>
            </w:ins>
          </w:p>
        </w:tc>
        <w:tc>
          <w:tcPr>
            <w:tcW w:w="606" w:type="pct"/>
          </w:tcPr>
          <w:p w14:paraId="06C6DC78" w14:textId="77777777" w:rsidR="00B77D8D" w:rsidRPr="003068BA" w:rsidRDefault="00B77D8D" w:rsidP="002E697B">
            <w:pPr>
              <w:pStyle w:val="TAC"/>
              <w:rPr>
                <w:ins w:id="1584" w:author="Marquordt" w:date="2022-04-26T16:16:00Z"/>
                <w:rFonts w:eastAsia="SimSun"/>
                <w:lang w:eastAsia="ja-JP"/>
              </w:rPr>
            </w:pPr>
            <w:ins w:id="1585" w:author="Marquordt" w:date="2022-04-26T16:16:00Z">
              <w:r w:rsidRPr="003068BA">
                <w:rPr>
                  <w:rFonts w:eastAsia="SimSun"/>
                  <w:lang w:eastAsia="ja-JP"/>
                </w:rPr>
                <w:t>TT</w:t>
              </w:r>
              <w:r>
                <w:rPr>
                  <w:rFonts w:eastAsia="SimSun"/>
                  <w:lang w:eastAsia="ja-JP"/>
                </w:rPr>
                <w:t xml:space="preserve"> &gt; UE</w:t>
              </w:r>
            </w:ins>
          </w:p>
        </w:tc>
        <w:tc>
          <w:tcPr>
            <w:tcW w:w="1869" w:type="pct"/>
            <w:hideMark/>
          </w:tcPr>
          <w:p w14:paraId="1604A9C2" w14:textId="41A395D0" w:rsidR="00B77D8D" w:rsidRPr="003068BA" w:rsidRDefault="00B77D8D" w:rsidP="00B77D8D">
            <w:pPr>
              <w:pStyle w:val="TAL"/>
              <w:rPr>
                <w:ins w:id="1586" w:author="Marquordt" w:date="2022-04-26T16:16:00Z"/>
                <w:rFonts w:eastAsia="SimSun"/>
                <w:lang w:eastAsia="ja-JP"/>
              </w:rPr>
            </w:pPr>
            <w:ins w:id="1587" w:author="Marquordt" w:date="2022-04-26T16:16:00Z">
              <w:r w:rsidRPr="003068BA">
                <w:rPr>
                  <w:rFonts w:eastAsia="SimSun"/>
                  <w:lang w:eastAsia="de-DE"/>
                </w:rPr>
                <w:t>S</w:t>
              </w:r>
              <w:r>
                <w:rPr>
                  <w:rFonts w:eastAsia="SimSun"/>
                  <w:lang w:eastAsia="de-DE"/>
                </w:rPr>
                <w:t xml:space="preserve">end </w:t>
              </w:r>
              <w:r w:rsidRPr="00B77D8D">
                <w:rPr>
                  <w:rFonts w:eastAsia="SimSun"/>
                  <w:i/>
                  <w:lang w:eastAsia="de-DE"/>
                </w:rPr>
                <w:t>Paging</w:t>
              </w:r>
            </w:ins>
            <w:ins w:id="1588" w:author="Marquordt" w:date="2022-04-26T16:17:00Z">
              <w:r>
                <w:rPr>
                  <w:rFonts w:eastAsia="SimSun"/>
                  <w:i/>
                  <w:lang w:eastAsia="de-DE"/>
                </w:rPr>
                <w:t>-NB</w:t>
              </w:r>
            </w:ins>
            <w:ins w:id="1589" w:author="Marquordt" w:date="2022-04-26T16:16:00Z">
              <w:r>
                <w:rPr>
                  <w:rFonts w:eastAsia="SimSun"/>
                  <w:lang w:eastAsia="de-DE"/>
                </w:rPr>
                <w:t xml:space="preserve"> with IMSI 24608122222</w:t>
              </w:r>
            </w:ins>
          </w:p>
        </w:tc>
        <w:tc>
          <w:tcPr>
            <w:tcW w:w="1869" w:type="pct"/>
          </w:tcPr>
          <w:p w14:paraId="4BF139DD" w14:textId="3506C414" w:rsidR="00B77D8D" w:rsidRPr="003068BA" w:rsidRDefault="00B77D8D" w:rsidP="00B77D8D">
            <w:pPr>
              <w:pStyle w:val="TAL"/>
              <w:rPr>
                <w:ins w:id="1590" w:author="Marquordt" w:date="2022-04-26T16:16:00Z"/>
                <w:rFonts w:eastAsia="SimSun"/>
                <w:lang w:eastAsia="de-DE"/>
              </w:rPr>
            </w:pPr>
            <w:ins w:id="1591" w:author="Marquordt" w:date="2022-04-26T16:16:00Z">
              <w:r w:rsidRPr="003068BA">
                <w:rPr>
                  <w:rFonts w:eastAsia="SimSun"/>
                  <w:lang w:eastAsia="de-DE"/>
                </w:rPr>
                <w:t xml:space="preserve">The UE </w:t>
              </w:r>
              <w:r>
                <w:rPr>
                  <w:rFonts w:eastAsia="SimSun"/>
                  <w:lang w:eastAsia="de-DE"/>
                </w:rPr>
                <w:t xml:space="preserve">does not send an </w:t>
              </w:r>
              <w:r w:rsidRPr="00B77D8D">
                <w:rPr>
                  <w:i/>
                  <w:iCs/>
                  <w:lang w:val="en-US" w:eastAsia="en-GB"/>
                </w:rPr>
                <w:t>RCConnectionRequest</w:t>
              </w:r>
            </w:ins>
            <w:ins w:id="1592" w:author="Marquordt" w:date="2022-04-26T16:22:00Z">
              <w:r>
                <w:rPr>
                  <w:i/>
                  <w:iCs/>
                  <w:lang w:val="en-US" w:eastAsia="en-GB"/>
                </w:rPr>
                <w:t>-NB</w:t>
              </w:r>
            </w:ins>
          </w:p>
        </w:tc>
        <w:tc>
          <w:tcPr>
            <w:tcW w:w="354" w:type="pct"/>
          </w:tcPr>
          <w:p w14:paraId="0045AA95" w14:textId="77777777" w:rsidR="00B77D8D" w:rsidRPr="003068BA" w:rsidRDefault="00B77D8D" w:rsidP="00B77D8D">
            <w:pPr>
              <w:pStyle w:val="TAL"/>
              <w:rPr>
                <w:ins w:id="1593" w:author="Marquordt" w:date="2022-04-26T16:16:00Z"/>
                <w:rFonts w:eastAsia="SimSun"/>
                <w:lang w:eastAsia="de-DE"/>
              </w:rPr>
            </w:pPr>
          </w:p>
        </w:tc>
      </w:tr>
      <w:tr w:rsidR="00B77D8D" w:rsidRPr="003068BA" w14:paraId="0037AF89" w14:textId="77777777" w:rsidTr="00B77D8D">
        <w:trPr>
          <w:trHeight w:val="20"/>
          <w:ins w:id="1594" w:author="Marquordt" w:date="2022-04-26T16:16:00Z"/>
        </w:trPr>
        <w:tc>
          <w:tcPr>
            <w:tcW w:w="302" w:type="pct"/>
          </w:tcPr>
          <w:p w14:paraId="22E00AB8" w14:textId="77777777" w:rsidR="00B77D8D" w:rsidRPr="003068BA" w:rsidRDefault="00B77D8D" w:rsidP="002E697B">
            <w:pPr>
              <w:pStyle w:val="TAC"/>
              <w:rPr>
                <w:ins w:id="1595" w:author="Marquordt" w:date="2022-04-26T16:16:00Z"/>
                <w:rFonts w:eastAsia="SimSun"/>
                <w:lang w:eastAsia="ja-JP"/>
              </w:rPr>
            </w:pPr>
            <w:ins w:id="1596" w:author="Marquordt" w:date="2022-04-26T16:16:00Z">
              <w:r w:rsidRPr="003068BA">
                <w:rPr>
                  <w:rFonts w:eastAsia="SimSun"/>
                  <w:lang w:eastAsia="ja-JP"/>
                </w:rPr>
                <w:t>3</w:t>
              </w:r>
            </w:ins>
          </w:p>
        </w:tc>
        <w:tc>
          <w:tcPr>
            <w:tcW w:w="606" w:type="pct"/>
          </w:tcPr>
          <w:p w14:paraId="080804B6" w14:textId="77777777" w:rsidR="00B77D8D" w:rsidRPr="003068BA" w:rsidRDefault="00B77D8D" w:rsidP="002E697B">
            <w:pPr>
              <w:pStyle w:val="TAC"/>
              <w:rPr>
                <w:ins w:id="1597" w:author="Marquordt" w:date="2022-04-26T16:16:00Z"/>
                <w:rFonts w:eastAsia="SimSun"/>
                <w:lang w:eastAsia="ja-JP"/>
              </w:rPr>
            </w:pPr>
            <w:ins w:id="1598" w:author="Marquordt" w:date="2022-04-26T16:16:00Z">
              <w:r w:rsidRPr="003068BA">
                <w:rPr>
                  <w:rFonts w:eastAsia="SimSun"/>
                  <w:lang w:eastAsia="ja-JP"/>
                </w:rPr>
                <w:t>TT</w:t>
              </w:r>
              <w:r>
                <w:rPr>
                  <w:rFonts w:eastAsia="SimSun"/>
                  <w:lang w:eastAsia="ja-JP"/>
                </w:rPr>
                <w:t xml:space="preserve"> &gt; UE</w:t>
              </w:r>
            </w:ins>
          </w:p>
        </w:tc>
        <w:tc>
          <w:tcPr>
            <w:tcW w:w="1869" w:type="pct"/>
          </w:tcPr>
          <w:p w14:paraId="36A97679" w14:textId="1AE893AE" w:rsidR="00B77D8D" w:rsidRPr="003068BA" w:rsidRDefault="00B77D8D" w:rsidP="00B77D8D">
            <w:pPr>
              <w:pStyle w:val="TAL"/>
              <w:rPr>
                <w:ins w:id="1599" w:author="Marquordt" w:date="2022-04-26T16:16:00Z"/>
                <w:rFonts w:eastAsia="SimSun"/>
                <w:lang w:eastAsia="de-DE"/>
              </w:rPr>
            </w:pPr>
            <w:ins w:id="1600" w:author="Marquordt" w:date="2022-04-26T16:16:00Z">
              <w:r w:rsidRPr="003068BA">
                <w:rPr>
                  <w:rFonts w:eastAsia="SimSun"/>
                  <w:lang w:eastAsia="de-DE"/>
                </w:rPr>
                <w:t>S</w:t>
              </w:r>
              <w:r>
                <w:rPr>
                  <w:rFonts w:eastAsia="SimSun"/>
                  <w:lang w:eastAsia="de-DE"/>
                </w:rPr>
                <w:t xml:space="preserve">end </w:t>
              </w:r>
              <w:r w:rsidRPr="00B77D8D">
                <w:rPr>
                  <w:rFonts w:eastAsia="SimSun"/>
                  <w:i/>
                  <w:lang w:eastAsia="de-DE"/>
                </w:rPr>
                <w:t>Pagin</w:t>
              </w:r>
            </w:ins>
            <w:ins w:id="1601" w:author="Marquordt" w:date="2022-04-26T16:17:00Z">
              <w:r>
                <w:rPr>
                  <w:rFonts w:eastAsia="SimSun"/>
                  <w:i/>
                  <w:lang w:eastAsia="de-DE"/>
                </w:rPr>
                <w:t>g-NB</w:t>
              </w:r>
            </w:ins>
            <w:ins w:id="1602" w:author="Marquordt" w:date="2022-04-26T16:16:00Z">
              <w:r>
                <w:rPr>
                  <w:rFonts w:eastAsia="SimSun"/>
                  <w:lang w:eastAsia="de-DE"/>
                </w:rPr>
                <w:t xml:space="preserve"> with the IMSI stored in the USIM</w:t>
              </w:r>
            </w:ins>
          </w:p>
        </w:tc>
        <w:tc>
          <w:tcPr>
            <w:tcW w:w="1869" w:type="pct"/>
          </w:tcPr>
          <w:p w14:paraId="1E32D291" w14:textId="77777777" w:rsidR="00B77D8D" w:rsidRPr="003068BA" w:rsidRDefault="00B77D8D" w:rsidP="00B77D8D">
            <w:pPr>
              <w:pStyle w:val="TAL"/>
              <w:rPr>
                <w:ins w:id="1603" w:author="Marquordt" w:date="2022-04-26T16:16:00Z"/>
                <w:rFonts w:eastAsia="SimSun"/>
                <w:lang w:eastAsia="de-DE"/>
              </w:rPr>
            </w:pPr>
          </w:p>
        </w:tc>
        <w:tc>
          <w:tcPr>
            <w:tcW w:w="354" w:type="pct"/>
          </w:tcPr>
          <w:p w14:paraId="1EC4D54D" w14:textId="77777777" w:rsidR="00B77D8D" w:rsidRPr="003068BA" w:rsidRDefault="00B77D8D" w:rsidP="00B77D8D">
            <w:pPr>
              <w:pStyle w:val="TAL"/>
              <w:rPr>
                <w:ins w:id="1604" w:author="Marquordt" w:date="2022-04-26T16:16:00Z"/>
                <w:rFonts w:eastAsia="SimSun"/>
                <w:lang w:eastAsia="de-DE"/>
              </w:rPr>
            </w:pPr>
          </w:p>
        </w:tc>
      </w:tr>
      <w:tr w:rsidR="00B77D8D" w:rsidRPr="003068BA" w14:paraId="72C18BD3" w14:textId="77777777" w:rsidTr="00B77D8D">
        <w:trPr>
          <w:cantSplit/>
          <w:trHeight w:val="20"/>
          <w:ins w:id="1605" w:author="Marquordt" w:date="2022-04-26T16:16:00Z"/>
        </w:trPr>
        <w:tc>
          <w:tcPr>
            <w:tcW w:w="302" w:type="pct"/>
            <w:hideMark/>
          </w:tcPr>
          <w:p w14:paraId="7355D5F6" w14:textId="77777777" w:rsidR="00B77D8D" w:rsidRPr="003068BA" w:rsidRDefault="00B77D8D" w:rsidP="002E697B">
            <w:pPr>
              <w:pStyle w:val="TAC"/>
              <w:rPr>
                <w:ins w:id="1606" w:author="Marquordt" w:date="2022-04-26T16:16:00Z"/>
                <w:rFonts w:eastAsia="SimSun"/>
                <w:lang w:eastAsia="ja-JP"/>
              </w:rPr>
            </w:pPr>
            <w:ins w:id="1607" w:author="Marquordt" w:date="2022-04-26T16:16:00Z">
              <w:r w:rsidRPr="003068BA">
                <w:rPr>
                  <w:rFonts w:eastAsia="SimSun"/>
                  <w:lang w:eastAsia="ja-JP"/>
                </w:rPr>
                <w:t>4</w:t>
              </w:r>
            </w:ins>
          </w:p>
        </w:tc>
        <w:tc>
          <w:tcPr>
            <w:tcW w:w="606" w:type="pct"/>
          </w:tcPr>
          <w:p w14:paraId="3EFE2B3D" w14:textId="77777777" w:rsidR="00B77D8D" w:rsidRPr="003068BA" w:rsidRDefault="00B77D8D" w:rsidP="002E697B">
            <w:pPr>
              <w:pStyle w:val="TAC"/>
              <w:rPr>
                <w:ins w:id="1608" w:author="Marquordt" w:date="2022-04-26T16:16:00Z"/>
                <w:rFonts w:eastAsia="SimSun"/>
                <w:lang w:eastAsia="ja-JP"/>
              </w:rPr>
            </w:pPr>
            <w:ins w:id="1609" w:author="Marquordt" w:date="2022-04-26T16:16:00Z">
              <w:r w:rsidRPr="003068BA">
                <w:rPr>
                  <w:rFonts w:eastAsia="SimSun"/>
                  <w:lang w:eastAsia="ja-JP"/>
                </w:rPr>
                <w:t>UE &gt; TT</w:t>
              </w:r>
            </w:ins>
          </w:p>
        </w:tc>
        <w:tc>
          <w:tcPr>
            <w:tcW w:w="1869" w:type="pct"/>
            <w:hideMark/>
          </w:tcPr>
          <w:p w14:paraId="37CDA88A" w14:textId="11BEF373" w:rsidR="00B77D8D" w:rsidRPr="003068BA" w:rsidRDefault="00B77D8D" w:rsidP="00B77D8D">
            <w:pPr>
              <w:pStyle w:val="TAL"/>
              <w:rPr>
                <w:ins w:id="1610" w:author="Marquordt" w:date="2022-04-26T16:16:00Z"/>
                <w:rFonts w:eastAsia="SimSun"/>
                <w:lang w:eastAsia="ja-JP"/>
              </w:rPr>
            </w:pPr>
            <w:ins w:id="1611" w:author="Marquordt" w:date="2022-04-26T16:16:00Z">
              <w:r w:rsidRPr="003068BA">
                <w:rPr>
                  <w:rFonts w:eastAsia="SimSun"/>
                  <w:lang w:eastAsia="de-DE"/>
                </w:rPr>
                <w:t xml:space="preserve">Send an </w:t>
              </w:r>
              <w:r w:rsidRPr="00B77D8D">
                <w:rPr>
                  <w:i/>
                  <w:iCs/>
                  <w:lang w:val="en-US" w:eastAsia="en-GB"/>
                </w:rPr>
                <w:t>RRCConnectionRequest</w:t>
              </w:r>
            </w:ins>
            <w:ins w:id="1612" w:author="Marquordt" w:date="2022-04-26T16:17:00Z">
              <w:r>
                <w:rPr>
                  <w:i/>
                  <w:iCs/>
                  <w:lang w:val="en-US" w:eastAsia="en-GB"/>
                </w:rPr>
                <w:t>-NB</w:t>
              </w:r>
            </w:ins>
          </w:p>
        </w:tc>
        <w:tc>
          <w:tcPr>
            <w:tcW w:w="1869" w:type="pct"/>
          </w:tcPr>
          <w:p w14:paraId="67C786C1" w14:textId="77777777" w:rsidR="00B77D8D" w:rsidRPr="003068BA" w:rsidRDefault="00B77D8D" w:rsidP="00B77D8D">
            <w:pPr>
              <w:pStyle w:val="TAL"/>
              <w:rPr>
                <w:ins w:id="1613" w:author="Marquordt" w:date="2022-04-26T16:16:00Z"/>
                <w:rFonts w:eastAsia="SimSun"/>
                <w:lang w:eastAsia="de-DE"/>
              </w:rPr>
            </w:pPr>
          </w:p>
        </w:tc>
        <w:tc>
          <w:tcPr>
            <w:tcW w:w="354" w:type="pct"/>
          </w:tcPr>
          <w:p w14:paraId="6C898509" w14:textId="3AED87B0" w:rsidR="00B77D8D" w:rsidRPr="003068BA" w:rsidRDefault="00B77D8D" w:rsidP="00B77D8D">
            <w:pPr>
              <w:pStyle w:val="TAL"/>
              <w:rPr>
                <w:ins w:id="1614" w:author="Marquordt" w:date="2022-04-26T16:16:00Z"/>
                <w:rFonts w:eastAsia="SimSun"/>
                <w:lang w:eastAsia="de-DE"/>
              </w:rPr>
            </w:pPr>
            <w:ins w:id="1615" w:author="Marquordt" w:date="2022-04-26T16:16:00Z">
              <w:r>
                <w:rPr>
                  <w:rFonts w:eastAsia="SimSun"/>
                  <w:lang w:eastAsia="de-DE"/>
                </w:rPr>
                <w:t>CR </w:t>
              </w:r>
            </w:ins>
            <w:ins w:id="1616" w:author="Marquordt" w:date="2022-04-26T16:18:00Z">
              <w:r>
                <w:rPr>
                  <w:rFonts w:eastAsia="SimSun"/>
                  <w:lang w:eastAsia="de-DE"/>
                </w:rPr>
                <w:t>2</w:t>
              </w:r>
            </w:ins>
          </w:p>
        </w:tc>
      </w:tr>
      <w:tr w:rsidR="00B77D8D" w:rsidRPr="003068BA" w14:paraId="2B625C13" w14:textId="77777777" w:rsidTr="00B77D8D">
        <w:trPr>
          <w:cantSplit/>
          <w:trHeight w:val="20"/>
          <w:ins w:id="1617" w:author="Marquordt" w:date="2022-04-26T16:16:00Z"/>
        </w:trPr>
        <w:tc>
          <w:tcPr>
            <w:tcW w:w="302" w:type="pct"/>
          </w:tcPr>
          <w:p w14:paraId="061E0AAD" w14:textId="77777777" w:rsidR="00B77D8D" w:rsidRPr="003068BA" w:rsidRDefault="00B77D8D" w:rsidP="002E697B">
            <w:pPr>
              <w:pStyle w:val="TAC"/>
              <w:rPr>
                <w:ins w:id="1618" w:author="Marquordt" w:date="2022-04-26T16:16:00Z"/>
                <w:rFonts w:eastAsia="SimSun"/>
                <w:lang w:eastAsia="ja-JP"/>
              </w:rPr>
            </w:pPr>
            <w:ins w:id="1619" w:author="Marquordt" w:date="2022-04-26T16:16:00Z">
              <w:r w:rsidRPr="003068BA">
                <w:rPr>
                  <w:rFonts w:eastAsia="SimSun"/>
                  <w:lang w:eastAsia="ja-JP"/>
                </w:rPr>
                <w:t>5</w:t>
              </w:r>
            </w:ins>
          </w:p>
        </w:tc>
        <w:tc>
          <w:tcPr>
            <w:tcW w:w="606" w:type="pct"/>
          </w:tcPr>
          <w:p w14:paraId="498C4D6A" w14:textId="77777777" w:rsidR="00B77D8D" w:rsidRPr="003068BA" w:rsidRDefault="00B77D8D" w:rsidP="002E697B">
            <w:pPr>
              <w:pStyle w:val="TAC"/>
              <w:rPr>
                <w:ins w:id="1620" w:author="Marquordt" w:date="2022-04-26T16:16:00Z"/>
                <w:rFonts w:eastAsia="SimSun"/>
                <w:lang w:eastAsia="ja-JP"/>
              </w:rPr>
            </w:pPr>
            <w:ins w:id="1621" w:author="Marquordt" w:date="2022-04-26T16:16:00Z">
              <w:r w:rsidRPr="003068BA">
                <w:rPr>
                  <w:rFonts w:eastAsia="SimSun"/>
                  <w:lang w:eastAsia="ja-JP"/>
                </w:rPr>
                <w:t>TT</w:t>
              </w:r>
              <w:r>
                <w:rPr>
                  <w:rFonts w:eastAsia="SimSun"/>
                  <w:lang w:eastAsia="ja-JP"/>
                </w:rPr>
                <w:t xml:space="preserve"> &gt; UE</w:t>
              </w:r>
            </w:ins>
          </w:p>
        </w:tc>
        <w:tc>
          <w:tcPr>
            <w:tcW w:w="1869" w:type="pct"/>
          </w:tcPr>
          <w:p w14:paraId="2682A8B0" w14:textId="4A507FBF" w:rsidR="00B77D8D" w:rsidRPr="003068BA" w:rsidRDefault="00B77D8D" w:rsidP="00B77D8D">
            <w:pPr>
              <w:pStyle w:val="TAL"/>
              <w:rPr>
                <w:ins w:id="1622" w:author="Marquordt" w:date="2022-04-26T16:16:00Z"/>
                <w:rFonts w:eastAsia="SimSun"/>
                <w:lang w:eastAsia="de-DE"/>
              </w:rPr>
            </w:pPr>
            <w:ins w:id="1623" w:author="Marquordt" w:date="2022-04-26T16:16:00Z">
              <w:r w:rsidRPr="00B77D8D">
                <w:rPr>
                  <w:rFonts w:eastAsia="SimSun"/>
                  <w:lang w:eastAsia="de-DE"/>
                </w:rPr>
                <w:t xml:space="preserve">Send an </w:t>
              </w:r>
              <w:r w:rsidRPr="00B77D8D">
                <w:rPr>
                  <w:rFonts w:eastAsia="SimSun"/>
                  <w:i/>
                  <w:lang w:eastAsia="de-DE"/>
                </w:rPr>
                <w:t>RRCConnectionSetup</w:t>
              </w:r>
            </w:ins>
            <w:ins w:id="1624" w:author="Marquordt" w:date="2022-04-26T16:17:00Z">
              <w:r>
                <w:rPr>
                  <w:rFonts w:eastAsia="SimSun"/>
                  <w:i/>
                  <w:lang w:eastAsia="de-DE"/>
                </w:rPr>
                <w:t>-NB</w:t>
              </w:r>
            </w:ins>
          </w:p>
        </w:tc>
        <w:tc>
          <w:tcPr>
            <w:tcW w:w="1869" w:type="pct"/>
          </w:tcPr>
          <w:p w14:paraId="7D8E1EDB" w14:textId="77777777" w:rsidR="00B77D8D" w:rsidRPr="003068BA" w:rsidRDefault="00B77D8D" w:rsidP="00B77D8D">
            <w:pPr>
              <w:pStyle w:val="TAL"/>
              <w:rPr>
                <w:ins w:id="1625" w:author="Marquordt" w:date="2022-04-26T16:16:00Z"/>
                <w:rFonts w:eastAsia="SimSun"/>
                <w:lang w:eastAsia="de-DE"/>
              </w:rPr>
            </w:pPr>
          </w:p>
        </w:tc>
        <w:tc>
          <w:tcPr>
            <w:tcW w:w="354" w:type="pct"/>
          </w:tcPr>
          <w:p w14:paraId="5042BD3B" w14:textId="77777777" w:rsidR="00B77D8D" w:rsidRPr="003068BA" w:rsidRDefault="00B77D8D" w:rsidP="00B77D8D">
            <w:pPr>
              <w:pStyle w:val="TAL"/>
              <w:rPr>
                <w:ins w:id="1626" w:author="Marquordt" w:date="2022-04-26T16:16:00Z"/>
                <w:rFonts w:eastAsia="SimSun"/>
                <w:lang w:eastAsia="de-DE"/>
              </w:rPr>
            </w:pPr>
          </w:p>
        </w:tc>
      </w:tr>
      <w:tr w:rsidR="00B77D8D" w:rsidRPr="003068BA" w14:paraId="0D630CFF" w14:textId="77777777" w:rsidTr="00B77D8D">
        <w:trPr>
          <w:cantSplit/>
          <w:trHeight w:val="20"/>
          <w:ins w:id="1627" w:author="Marquordt" w:date="2022-04-26T16:16:00Z"/>
        </w:trPr>
        <w:tc>
          <w:tcPr>
            <w:tcW w:w="302" w:type="pct"/>
            <w:hideMark/>
          </w:tcPr>
          <w:p w14:paraId="7772FDFF" w14:textId="77777777" w:rsidR="00B77D8D" w:rsidRPr="003068BA" w:rsidRDefault="00B77D8D" w:rsidP="002E697B">
            <w:pPr>
              <w:pStyle w:val="TAC"/>
              <w:rPr>
                <w:ins w:id="1628" w:author="Marquordt" w:date="2022-04-26T16:16:00Z"/>
                <w:rFonts w:eastAsia="SimSun"/>
                <w:lang w:eastAsia="ja-JP"/>
              </w:rPr>
            </w:pPr>
            <w:ins w:id="1629" w:author="Marquordt" w:date="2022-04-26T16:16:00Z">
              <w:r w:rsidRPr="003068BA">
                <w:rPr>
                  <w:rFonts w:eastAsia="SimSun"/>
                  <w:lang w:eastAsia="ja-JP"/>
                </w:rPr>
                <w:t>6</w:t>
              </w:r>
            </w:ins>
          </w:p>
        </w:tc>
        <w:tc>
          <w:tcPr>
            <w:tcW w:w="606" w:type="pct"/>
          </w:tcPr>
          <w:p w14:paraId="11870937" w14:textId="77777777" w:rsidR="00B77D8D" w:rsidRPr="003068BA" w:rsidRDefault="00B77D8D" w:rsidP="002E697B">
            <w:pPr>
              <w:pStyle w:val="TAC"/>
              <w:rPr>
                <w:ins w:id="1630" w:author="Marquordt" w:date="2022-04-26T16:16:00Z"/>
                <w:rFonts w:eastAsia="SimSun"/>
                <w:lang w:eastAsia="ja-JP"/>
              </w:rPr>
            </w:pPr>
            <w:ins w:id="1631" w:author="Marquordt" w:date="2022-04-26T16:16:00Z">
              <w:r w:rsidRPr="003068BA">
                <w:rPr>
                  <w:rFonts w:eastAsia="SimSun"/>
                  <w:lang w:eastAsia="ja-JP"/>
                </w:rPr>
                <w:t>UE &gt; TT</w:t>
              </w:r>
            </w:ins>
          </w:p>
        </w:tc>
        <w:tc>
          <w:tcPr>
            <w:tcW w:w="1869" w:type="pct"/>
            <w:hideMark/>
          </w:tcPr>
          <w:p w14:paraId="047933EA" w14:textId="50EDF70D" w:rsidR="00B77D8D" w:rsidRPr="003068BA" w:rsidRDefault="00B77D8D" w:rsidP="00B77D8D">
            <w:pPr>
              <w:pStyle w:val="TAL"/>
              <w:rPr>
                <w:ins w:id="1632" w:author="Marquordt" w:date="2022-04-26T16:16:00Z"/>
                <w:rFonts w:eastAsia="SimSun"/>
                <w:lang w:eastAsia="ja-JP"/>
              </w:rPr>
            </w:pPr>
            <w:ins w:id="1633" w:author="Marquordt" w:date="2022-04-26T16:16:00Z">
              <w:r w:rsidRPr="003068BA">
                <w:rPr>
                  <w:rFonts w:eastAsia="SimSun"/>
                  <w:lang w:eastAsia="de-DE"/>
                </w:rPr>
                <w:t xml:space="preserve">Send an </w:t>
              </w:r>
              <w:r w:rsidRPr="00B77D8D">
                <w:rPr>
                  <w:i/>
                  <w:iCs/>
                  <w:lang w:val="en-US" w:eastAsia="en-GB"/>
                </w:rPr>
                <w:t>RRCConnectionSetupComplete</w:t>
              </w:r>
            </w:ins>
            <w:ins w:id="1634" w:author="Marquordt" w:date="2022-04-26T16:18:00Z">
              <w:r>
                <w:rPr>
                  <w:i/>
                  <w:iCs/>
                  <w:lang w:val="en-US" w:eastAsia="en-GB"/>
                </w:rPr>
                <w:noBreakHyphen/>
                <w:t>NB</w:t>
              </w:r>
            </w:ins>
          </w:p>
        </w:tc>
        <w:tc>
          <w:tcPr>
            <w:tcW w:w="1869" w:type="pct"/>
          </w:tcPr>
          <w:p w14:paraId="38C93C93" w14:textId="77777777" w:rsidR="00B77D8D" w:rsidRPr="003068BA" w:rsidRDefault="00B77D8D" w:rsidP="00B77D8D">
            <w:pPr>
              <w:pStyle w:val="TAL"/>
              <w:rPr>
                <w:ins w:id="1635" w:author="Marquordt" w:date="2022-04-26T16:16:00Z"/>
                <w:rFonts w:eastAsia="SimSun"/>
                <w:lang w:eastAsia="de-DE"/>
              </w:rPr>
            </w:pPr>
            <w:ins w:id="1636" w:author="Marquordt" w:date="2022-04-26T16:16:00Z">
              <w:r>
                <w:rPr>
                  <w:rFonts w:eastAsia="SimSun"/>
                  <w:lang w:eastAsia="de-DE"/>
                </w:rPr>
                <w:t>The UE performs the</w:t>
              </w:r>
              <w:r w:rsidRPr="003068BA">
                <w:rPr>
                  <w:rFonts w:eastAsia="SimSun"/>
                  <w:lang w:eastAsia="de-DE"/>
                </w:rPr>
                <w:t xml:space="preserve"> </w:t>
              </w:r>
              <w:r>
                <w:rPr>
                  <w:rFonts w:eastAsia="SimSun"/>
                  <w:lang w:eastAsia="de-DE"/>
                </w:rPr>
                <w:t>EPS attach</w:t>
              </w:r>
              <w:r w:rsidRPr="003068BA">
                <w:rPr>
                  <w:rFonts w:eastAsia="SimSun"/>
                  <w:lang w:eastAsia="de-DE"/>
                </w:rPr>
                <w:t xml:space="preserve"> procedure</w:t>
              </w:r>
            </w:ins>
          </w:p>
        </w:tc>
        <w:tc>
          <w:tcPr>
            <w:tcW w:w="354" w:type="pct"/>
          </w:tcPr>
          <w:p w14:paraId="1B259F75" w14:textId="77777777" w:rsidR="00B77D8D" w:rsidRPr="003068BA" w:rsidRDefault="00B77D8D" w:rsidP="00B77D8D">
            <w:pPr>
              <w:pStyle w:val="TAL"/>
              <w:rPr>
                <w:ins w:id="1637" w:author="Marquordt" w:date="2022-04-26T16:16:00Z"/>
                <w:rFonts w:eastAsia="SimSun"/>
                <w:lang w:eastAsia="de-DE"/>
              </w:rPr>
            </w:pPr>
          </w:p>
        </w:tc>
      </w:tr>
      <w:tr w:rsidR="00B77D8D" w:rsidRPr="003068BA" w14:paraId="4E393BA4" w14:textId="77777777" w:rsidTr="00B77D8D">
        <w:trPr>
          <w:trHeight w:val="462"/>
          <w:ins w:id="1638" w:author="Marquordt" w:date="2022-04-26T16:16:00Z"/>
        </w:trPr>
        <w:tc>
          <w:tcPr>
            <w:tcW w:w="302" w:type="pct"/>
          </w:tcPr>
          <w:p w14:paraId="2BF63CAC" w14:textId="77777777" w:rsidR="00B77D8D" w:rsidRPr="003068BA" w:rsidRDefault="00B77D8D" w:rsidP="002E697B">
            <w:pPr>
              <w:pStyle w:val="TAC"/>
              <w:rPr>
                <w:ins w:id="1639" w:author="Marquordt" w:date="2022-04-26T16:16:00Z"/>
                <w:rFonts w:eastAsia="SimSun"/>
                <w:lang w:eastAsia="ja-JP"/>
              </w:rPr>
            </w:pPr>
            <w:ins w:id="1640" w:author="Marquordt" w:date="2022-04-26T16:16:00Z">
              <w:r>
                <w:rPr>
                  <w:rFonts w:eastAsia="SimSun"/>
                  <w:lang w:eastAsia="ja-JP"/>
                </w:rPr>
                <w:t>7</w:t>
              </w:r>
            </w:ins>
          </w:p>
        </w:tc>
        <w:tc>
          <w:tcPr>
            <w:tcW w:w="606" w:type="pct"/>
          </w:tcPr>
          <w:p w14:paraId="20826881" w14:textId="77777777" w:rsidR="00B77D8D" w:rsidRPr="003068BA" w:rsidRDefault="00B77D8D" w:rsidP="002E697B">
            <w:pPr>
              <w:pStyle w:val="TAC"/>
              <w:rPr>
                <w:ins w:id="1641" w:author="Marquordt" w:date="2022-04-26T16:16:00Z"/>
                <w:rFonts w:eastAsia="SimSun"/>
                <w:lang w:eastAsia="ja-JP"/>
              </w:rPr>
            </w:pPr>
            <w:ins w:id="1642" w:author="Marquordt" w:date="2022-04-26T16:16:00Z">
              <w:r w:rsidRPr="003068BA">
                <w:rPr>
                  <w:rFonts w:eastAsia="SimSun"/>
                  <w:lang w:eastAsia="ja-JP"/>
                </w:rPr>
                <w:t>TT &gt; UE</w:t>
              </w:r>
            </w:ins>
          </w:p>
        </w:tc>
        <w:tc>
          <w:tcPr>
            <w:tcW w:w="1869" w:type="pct"/>
          </w:tcPr>
          <w:p w14:paraId="45EFE46B" w14:textId="01D75819" w:rsidR="00B77D8D" w:rsidRPr="003068BA" w:rsidRDefault="00B77D8D" w:rsidP="00B77D8D">
            <w:pPr>
              <w:pStyle w:val="TAL"/>
              <w:rPr>
                <w:ins w:id="1643" w:author="Marquordt" w:date="2022-04-26T16:16:00Z"/>
                <w:rFonts w:eastAsia="SimSun"/>
                <w:lang w:eastAsia="de-DE"/>
              </w:rPr>
            </w:pPr>
            <w:ins w:id="1644" w:author="Marquordt" w:date="2022-04-26T16:16:00Z">
              <w:r w:rsidRPr="003068BA">
                <w:rPr>
                  <w:rFonts w:eastAsia="SimSun"/>
                  <w:lang w:eastAsia="de-DE"/>
                </w:rPr>
                <w:t xml:space="preserve">Send an </w:t>
              </w:r>
              <w:r w:rsidRPr="00B77D8D">
                <w:rPr>
                  <w:i/>
                  <w:iCs/>
                  <w:lang w:val="en-US" w:eastAsia="en-GB"/>
                </w:rPr>
                <w:t>RRCConnection</w:t>
              </w:r>
              <w:r>
                <w:rPr>
                  <w:i/>
                  <w:iCs/>
                  <w:lang w:val="en-US" w:eastAsia="en-GB"/>
                </w:rPr>
                <w:t>Release</w:t>
              </w:r>
            </w:ins>
            <w:ins w:id="1645" w:author="Marquordt" w:date="2022-04-26T16:19:00Z">
              <w:r>
                <w:rPr>
                  <w:i/>
                  <w:iCs/>
                  <w:lang w:val="en-US" w:eastAsia="en-GB"/>
                </w:rPr>
                <w:t>-NB</w:t>
              </w:r>
            </w:ins>
          </w:p>
        </w:tc>
        <w:tc>
          <w:tcPr>
            <w:tcW w:w="1869" w:type="pct"/>
          </w:tcPr>
          <w:p w14:paraId="1F1AC89F" w14:textId="77777777" w:rsidR="00B77D8D" w:rsidRPr="003068BA" w:rsidRDefault="00B77D8D" w:rsidP="00B77D8D">
            <w:pPr>
              <w:pStyle w:val="TAL"/>
              <w:rPr>
                <w:ins w:id="1646" w:author="Marquordt" w:date="2022-04-26T16:16:00Z"/>
                <w:rFonts w:eastAsia="SimSun"/>
                <w:lang w:eastAsia="de-DE"/>
              </w:rPr>
            </w:pPr>
          </w:p>
        </w:tc>
        <w:tc>
          <w:tcPr>
            <w:tcW w:w="354" w:type="pct"/>
          </w:tcPr>
          <w:p w14:paraId="618F36E1" w14:textId="77777777" w:rsidR="00B77D8D" w:rsidRPr="003068BA" w:rsidRDefault="00B77D8D" w:rsidP="00B77D8D">
            <w:pPr>
              <w:pStyle w:val="TAL"/>
              <w:rPr>
                <w:ins w:id="1647" w:author="Marquordt" w:date="2022-04-26T16:16:00Z"/>
                <w:rFonts w:eastAsia="SimSun"/>
                <w:lang w:eastAsia="de-DE"/>
              </w:rPr>
            </w:pPr>
          </w:p>
        </w:tc>
      </w:tr>
    </w:tbl>
    <w:p w14:paraId="7BF9BA5A" w14:textId="3333F95B" w:rsidR="00E659BD" w:rsidRPr="003068BA" w:rsidRDefault="00E659BD" w:rsidP="00E659BD">
      <w:pPr>
        <w:pStyle w:val="Heading4"/>
        <w:rPr>
          <w:ins w:id="1648" w:author="Marquordt" w:date="2022-04-25T13:52:00Z"/>
          <w:lang w:eastAsia="en-GB"/>
        </w:rPr>
      </w:pPr>
      <w:bookmarkStart w:id="1649" w:name="_Toc103688374"/>
      <w:ins w:id="1650" w:author="Marquordt" w:date="2022-04-25T13:52:00Z">
        <w:r w:rsidRPr="003068BA">
          <w:rPr>
            <w:lang w:eastAsia="en-GB"/>
          </w:rPr>
          <w:t>5.1.</w:t>
        </w:r>
      </w:ins>
      <w:ins w:id="1651" w:author="Marquordt" w:date="2022-04-26T16:20:00Z">
        <w:r w:rsidR="00B77D8D">
          <w:rPr>
            <w:lang w:eastAsia="en-GB"/>
          </w:rPr>
          <w:t>6</w:t>
        </w:r>
      </w:ins>
      <w:ins w:id="1652" w:author="Marquordt" w:date="2022-04-25T13:52:00Z">
        <w:r w:rsidRPr="003068BA">
          <w:rPr>
            <w:lang w:eastAsia="en-GB"/>
          </w:rPr>
          <w:t>.4</w:t>
        </w:r>
        <w:r w:rsidRPr="003068BA">
          <w:rPr>
            <w:lang w:eastAsia="en-GB"/>
          </w:rPr>
          <w:tab/>
          <w:t>Acceptance criteria</w:t>
        </w:r>
        <w:bookmarkEnd w:id="1649"/>
      </w:ins>
    </w:p>
    <w:p w14:paraId="6D11CA36" w14:textId="100BAD83" w:rsidR="004B0B78" w:rsidRPr="003068BA" w:rsidRDefault="004B0B78" w:rsidP="004B0B78">
      <w:pPr>
        <w:pStyle w:val="Heading6"/>
        <w:rPr>
          <w:ins w:id="1653" w:author="Marquordt" w:date="2022-04-26T16:26:00Z"/>
          <w:rFonts w:eastAsiaTheme="majorEastAsia"/>
        </w:rPr>
      </w:pPr>
      <w:bookmarkStart w:id="1654" w:name="_Toc103688375"/>
      <w:ins w:id="1655" w:author="Marquordt" w:date="2022-04-26T16:26:00Z">
        <w:r>
          <w:rPr>
            <w:rFonts w:eastAsiaTheme="majorEastAsia"/>
          </w:rPr>
          <w:t>5.1.6.4.1</w:t>
        </w:r>
        <w:r>
          <w:rPr>
            <w:rFonts w:eastAsiaTheme="majorEastAsia"/>
          </w:rPr>
          <w:tab/>
        </w:r>
      </w:ins>
      <w:ins w:id="1656" w:author="Marquordt" w:date="2022-04-27T17:11:00Z">
        <w:r w:rsidR="00E70F48" w:rsidRPr="003068BA">
          <w:rPr>
            <w:lang w:eastAsia="en-GB"/>
          </w:rPr>
          <w:t>Acceptance criteria</w:t>
        </w:r>
        <w:r w:rsidR="00E70F48">
          <w:rPr>
            <w:rFonts w:eastAsiaTheme="majorEastAsia"/>
          </w:rPr>
          <w:t xml:space="preserve"> for </w:t>
        </w:r>
      </w:ins>
      <w:ins w:id="1657" w:author="Marquordt" w:date="2022-04-26T16:26:00Z">
        <w:r>
          <w:rPr>
            <w:rFonts w:eastAsiaTheme="majorEastAsia"/>
          </w:rPr>
          <w:t xml:space="preserve">Test </w:t>
        </w:r>
        <w:r w:rsidRPr="003068BA">
          <w:rPr>
            <w:rFonts w:eastAsiaTheme="majorEastAsia"/>
          </w:rPr>
          <w:t>Procedure</w:t>
        </w:r>
        <w:r>
          <w:rPr>
            <w:rFonts w:eastAsiaTheme="majorEastAsia"/>
          </w:rPr>
          <w:t xml:space="preserve"> A</w:t>
        </w:r>
        <w:bookmarkEnd w:id="1654"/>
      </w:ins>
    </w:p>
    <w:p w14:paraId="366F02FD" w14:textId="1AF61856" w:rsidR="00E659BD" w:rsidRDefault="00E659BD" w:rsidP="00E659BD">
      <w:pPr>
        <w:rPr>
          <w:ins w:id="1658" w:author="Marquordt" w:date="2022-04-26T16:27:00Z"/>
          <w:lang w:eastAsia="en-GB"/>
        </w:rPr>
      </w:pPr>
      <w:ins w:id="1659" w:author="Marquordt" w:date="2022-04-25T13:52:00Z">
        <w:r w:rsidRPr="003068BA">
          <w:rPr>
            <w:lang w:eastAsia="en-GB"/>
          </w:rPr>
          <w:t>CR 1 is verified by analysing the IMSI value transferred</w:t>
        </w:r>
      </w:ins>
      <w:ins w:id="1660" w:author="Marquordt" w:date="2022-04-26T16:23:00Z">
        <w:r w:rsidR="00B77D8D">
          <w:rPr>
            <w:lang w:eastAsia="en-GB"/>
          </w:rPr>
          <w:t xml:space="preserve"> </w:t>
        </w:r>
      </w:ins>
      <w:ins w:id="1661" w:author="Marquordt" w:date="2022-04-26T16:24:00Z">
        <w:r w:rsidR="004B0B78">
          <w:rPr>
            <w:lang w:eastAsia="en-GB"/>
          </w:rPr>
          <w:t xml:space="preserve">by the UE </w:t>
        </w:r>
      </w:ins>
      <w:ins w:id="1662" w:author="Marquordt" w:date="2022-04-26T16:22:00Z">
        <w:r w:rsidR="00B77D8D">
          <w:rPr>
            <w:lang w:eastAsia="en-GB"/>
          </w:rPr>
          <w:t>i</w:t>
        </w:r>
      </w:ins>
      <w:ins w:id="1663" w:author="Marquordt" w:date="2022-04-26T16:23:00Z">
        <w:r w:rsidR="00B77D8D">
          <w:rPr>
            <w:lang w:eastAsia="en-GB"/>
          </w:rPr>
          <w:t>n</w:t>
        </w:r>
      </w:ins>
      <w:ins w:id="1664" w:author="Marquordt" w:date="2022-04-26T16:22:00Z">
        <w:r w:rsidR="00B77D8D">
          <w:rPr>
            <w:lang w:eastAsia="en-GB"/>
          </w:rPr>
          <w:t xml:space="preserve"> th</w:t>
        </w:r>
      </w:ins>
      <w:ins w:id="1665" w:author="Marquordt" w:date="2022-04-26T16:23:00Z">
        <w:r w:rsidR="00B77D8D">
          <w:rPr>
            <w:lang w:eastAsia="en-GB"/>
          </w:rPr>
          <w:t>e</w:t>
        </w:r>
      </w:ins>
      <w:ins w:id="1666" w:author="Marquordt" w:date="2022-04-26T16:22:00Z">
        <w:r w:rsidR="00B77D8D">
          <w:rPr>
            <w:lang w:eastAsia="en-GB"/>
          </w:rPr>
          <w:t xml:space="preserve"> </w:t>
        </w:r>
        <w:r w:rsidR="00B77D8D" w:rsidRPr="00B77D8D">
          <w:rPr>
            <w:i/>
            <w:iCs/>
            <w:lang w:val="en-US" w:eastAsia="en-GB"/>
          </w:rPr>
          <w:t>RRCConnectionReques</w:t>
        </w:r>
      </w:ins>
      <w:ins w:id="1667" w:author="Marquordt" w:date="2022-04-26T16:23:00Z">
        <w:r w:rsidR="00B77D8D">
          <w:rPr>
            <w:i/>
            <w:iCs/>
            <w:lang w:val="en-US" w:eastAsia="en-GB"/>
          </w:rPr>
          <w:t>t</w:t>
        </w:r>
      </w:ins>
      <w:ins w:id="1668" w:author="Marquordt" w:date="2022-04-26T16:24:00Z">
        <w:r w:rsidR="004B0B78">
          <w:rPr>
            <w:i/>
            <w:iCs/>
            <w:lang w:val="en-US" w:eastAsia="en-GB"/>
          </w:rPr>
          <w:t xml:space="preserve">. </w:t>
        </w:r>
      </w:ins>
      <w:ins w:id="1669" w:author="Marquordt" w:date="2022-04-25T13:52:00Z">
        <w:r w:rsidRPr="003068BA">
          <w:rPr>
            <w:lang w:eastAsia="en-GB"/>
          </w:rPr>
          <w:t>The conformance requirement CR 1 is met if the IMSI value stored on the USIM matches the IMSI value provided to the TT (USS).</w:t>
        </w:r>
      </w:ins>
    </w:p>
    <w:p w14:paraId="23B7A36F" w14:textId="7C392AA8" w:rsidR="004B0B78" w:rsidRPr="003068BA" w:rsidRDefault="004B0B78" w:rsidP="004B0B78">
      <w:pPr>
        <w:pStyle w:val="Heading6"/>
        <w:rPr>
          <w:ins w:id="1670" w:author="Marquordt" w:date="2022-04-26T16:27:00Z"/>
          <w:rFonts w:eastAsiaTheme="majorEastAsia"/>
        </w:rPr>
      </w:pPr>
      <w:bookmarkStart w:id="1671" w:name="_Toc103688376"/>
      <w:ins w:id="1672" w:author="Marquordt" w:date="2022-04-26T16:27:00Z">
        <w:r>
          <w:rPr>
            <w:rFonts w:eastAsiaTheme="majorEastAsia"/>
          </w:rPr>
          <w:t>5.1.6.4.2</w:t>
        </w:r>
        <w:r>
          <w:rPr>
            <w:rFonts w:eastAsiaTheme="majorEastAsia"/>
          </w:rPr>
          <w:tab/>
        </w:r>
      </w:ins>
      <w:ins w:id="1673" w:author="Marquordt" w:date="2022-04-27T17:11:00Z">
        <w:r w:rsidR="00E70F48" w:rsidRPr="003068BA">
          <w:rPr>
            <w:lang w:eastAsia="en-GB"/>
          </w:rPr>
          <w:t>Acceptance criteria</w:t>
        </w:r>
        <w:r w:rsidR="00E70F48">
          <w:rPr>
            <w:rFonts w:eastAsiaTheme="majorEastAsia"/>
          </w:rPr>
          <w:t xml:space="preserve"> for </w:t>
        </w:r>
      </w:ins>
      <w:ins w:id="1674" w:author="Marquordt" w:date="2022-04-26T16:27:00Z">
        <w:r>
          <w:rPr>
            <w:rFonts w:eastAsiaTheme="majorEastAsia"/>
          </w:rPr>
          <w:t xml:space="preserve">Test </w:t>
        </w:r>
        <w:r w:rsidRPr="003068BA">
          <w:rPr>
            <w:rFonts w:eastAsiaTheme="majorEastAsia"/>
          </w:rPr>
          <w:t>Procedure</w:t>
        </w:r>
        <w:r>
          <w:rPr>
            <w:rFonts w:eastAsiaTheme="majorEastAsia"/>
          </w:rPr>
          <w:t xml:space="preserve"> B</w:t>
        </w:r>
        <w:bookmarkEnd w:id="1671"/>
      </w:ins>
    </w:p>
    <w:p w14:paraId="57059D5C" w14:textId="5A396FD4" w:rsidR="004B0B78" w:rsidRDefault="004B0B78" w:rsidP="004B0B78">
      <w:pPr>
        <w:rPr>
          <w:ins w:id="1675" w:author="Marquordt" w:date="2022-04-27T17:11:00Z"/>
          <w:lang w:eastAsia="en-GB"/>
        </w:rPr>
      </w:pPr>
      <w:ins w:id="1676" w:author="Marquordt" w:date="2022-04-26T16:27:00Z">
        <w:r w:rsidRPr="003068BA">
          <w:rPr>
            <w:lang w:eastAsia="en-GB"/>
          </w:rPr>
          <w:t>CR </w:t>
        </w:r>
        <w:r>
          <w:rPr>
            <w:lang w:eastAsia="en-GB"/>
          </w:rPr>
          <w:t>2</w:t>
        </w:r>
        <w:r w:rsidRPr="003068BA">
          <w:rPr>
            <w:lang w:eastAsia="en-GB"/>
          </w:rPr>
          <w:t xml:space="preserve"> is verified by analysing the IMSI value transferred</w:t>
        </w:r>
        <w:r>
          <w:rPr>
            <w:lang w:eastAsia="en-GB"/>
          </w:rPr>
          <w:t xml:space="preserve"> by the UE in the </w:t>
        </w:r>
        <w:r w:rsidRPr="00B77D8D">
          <w:rPr>
            <w:i/>
            <w:iCs/>
            <w:lang w:val="en-US" w:eastAsia="en-GB"/>
          </w:rPr>
          <w:t>RRCConnectionReques</w:t>
        </w:r>
        <w:r>
          <w:rPr>
            <w:i/>
            <w:iCs/>
            <w:lang w:val="en-US" w:eastAsia="en-GB"/>
          </w:rPr>
          <w:t xml:space="preserve">t-NB. </w:t>
        </w:r>
        <w:r w:rsidRPr="003068BA">
          <w:rPr>
            <w:lang w:eastAsia="en-GB"/>
          </w:rPr>
          <w:t>The conformance requirement CR </w:t>
        </w:r>
      </w:ins>
      <w:ins w:id="1677" w:author="Marquordt" w:date="2022-04-28T09:44:00Z">
        <w:r w:rsidR="00BD4812">
          <w:rPr>
            <w:lang w:eastAsia="en-GB"/>
          </w:rPr>
          <w:t>2</w:t>
        </w:r>
      </w:ins>
      <w:ins w:id="1678" w:author="Marquordt" w:date="2022-04-26T16:27:00Z">
        <w:r w:rsidRPr="003068BA">
          <w:rPr>
            <w:lang w:eastAsia="en-GB"/>
          </w:rPr>
          <w:t xml:space="preserve"> is met if the IMSI value stored on the USIM matches the IMSI value provided to the TT (</w:t>
        </w:r>
        <w:r>
          <w:rPr>
            <w:lang w:eastAsia="en-GB"/>
          </w:rPr>
          <w:t>NB-SS</w:t>
        </w:r>
        <w:r w:rsidRPr="003068BA">
          <w:rPr>
            <w:lang w:eastAsia="en-GB"/>
          </w:rPr>
          <w:t>).</w:t>
        </w:r>
      </w:ins>
    </w:p>
    <w:p w14:paraId="4BDD58BA" w14:textId="6C93D8C5" w:rsidR="00E70F48" w:rsidRPr="003068BA" w:rsidRDefault="00E70F48" w:rsidP="00E70F48">
      <w:pPr>
        <w:pStyle w:val="Heading6"/>
        <w:rPr>
          <w:ins w:id="1679" w:author="Marquordt" w:date="2022-04-27T17:11:00Z"/>
          <w:rFonts w:eastAsiaTheme="majorEastAsia"/>
        </w:rPr>
      </w:pPr>
      <w:bookmarkStart w:id="1680" w:name="_Toc103688377"/>
      <w:ins w:id="1681" w:author="Marquordt" w:date="2022-04-27T17:11:00Z">
        <w:r>
          <w:rPr>
            <w:rFonts w:eastAsiaTheme="majorEastAsia"/>
          </w:rPr>
          <w:t>5.1.6.4.3</w:t>
        </w:r>
        <w:r>
          <w:rPr>
            <w:rFonts w:eastAsiaTheme="majorEastAsia"/>
          </w:rPr>
          <w:tab/>
        </w:r>
      </w:ins>
      <w:ins w:id="1682" w:author="Marquordt" w:date="2022-04-27T17:12:00Z">
        <w:r>
          <w:rPr>
            <w:lang w:eastAsia="en-GB"/>
          </w:rPr>
          <w:t>Common a</w:t>
        </w:r>
      </w:ins>
      <w:ins w:id="1683" w:author="Marquordt" w:date="2022-04-27T17:11:00Z">
        <w:r w:rsidRPr="003068BA">
          <w:rPr>
            <w:lang w:eastAsia="en-GB"/>
          </w:rPr>
          <w:t>cceptance criteria</w:t>
        </w:r>
        <w:bookmarkEnd w:id="1680"/>
      </w:ins>
    </w:p>
    <w:p w14:paraId="12E993DF" w14:textId="765B85C1" w:rsidR="00297CF7" w:rsidRDefault="00297CF7" w:rsidP="004B0B78">
      <w:pPr>
        <w:rPr>
          <w:ins w:id="1684" w:author="Marquordt" w:date="2022-04-26T16:27:00Z"/>
          <w:lang w:eastAsia="en-GB"/>
        </w:rPr>
      </w:pPr>
      <w:ins w:id="1685" w:author="Marquordt" w:date="2022-04-28T09:49:00Z">
        <w:r>
          <w:t>CR </w:t>
        </w:r>
      </w:ins>
      <w:ins w:id="1686" w:author="Marquordt" w:date="2022-04-28T09:50:00Z">
        <w:r>
          <w:t>3</w:t>
        </w:r>
      </w:ins>
      <w:ins w:id="1687" w:author="Marquordt" w:date="2022-04-28T09:49:00Z">
        <w:r>
          <w:t xml:space="preserve"> can be verified by a method capable to trace APDU command handling or running any other method to verify correct handling of the </w:t>
        </w:r>
        <w:r>
          <w:rPr>
            <w:u w:val="single"/>
          </w:rPr>
          <w:t>READ</w:t>
        </w:r>
        <w:r>
          <w:t xml:space="preserve"> command</w:t>
        </w:r>
      </w:ins>
      <w:ins w:id="1688" w:author="Marquordt" w:date="2022-04-28T09:50:00Z">
        <w:r>
          <w:t xml:space="preserve"> </w:t>
        </w:r>
        <w:r>
          <w:rPr>
            <w:lang w:eastAsia="en-GB"/>
          </w:rPr>
          <w:t>used to read the contents of EF</w:t>
        </w:r>
        <w:r w:rsidRPr="006E2069">
          <w:rPr>
            <w:vertAlign w:val="subscript"/>
            <w:lang w:eastAsia="en-GB"/>
          </w:rPr>
          <w:t>IMSI</w:t>
        </w:r>
      </w:ins>
      <w:ins w:id="1689" w:author="Marquordt" w:date="2022-04-28T09:49:00Z">
        <w:r>
          <w:t>.</w:t>
        </w:r>
      </w:ins>
    </w:p>
    <w:p w14:paraId="5BD26ADE" w14:textId="11373BBB" w:rsidR="00E659BD" w:rsidRDefault="00E659BD" w:rsidP="00E659BD">
      <w:pPr>
        <w:pStyle w:val="Heading4"/>
        <w:rPr>
          <w:ins w:id="1690" w:author="Marquordt" w:date="2022-04-25T13:52:00Z"/>
          <w:lang w:eastAsia="en-GB"/>
        </w:rPr>
      </w:pPr>
      <w:bookmarkStart w:id="1691" w:name="_Toc103688378"/>
      <w:ins w:id="1692" w:author="Marquordt" w:date="2022-04-25T13:52:00Z">
        <w:r>
          <w:rPr>
            <w:lang w:eastAsia="en-GB"/>
          </w:rPr>
          <w:t>5.1.</w:t>
        </w:r>
      </w:ins>
      <w:ins w:id="1693" w:author="Marquordt" w:date="2022-04-26T16:32:00Z">
        <w:r w:rsidR="004B0B78">
          <w:rPr>
            <w:lang w:eastAsia="en-GB"/>
          </w:rPr>
          <w:t>6</w:t>
        </w:r>
      </w:ins>
      <w:ins w:id="1694" w:author="Marquordt" w:date="2022-04-25T13:52:00Z">
        <w:r>
          <w:rPr>
            <w:lang w:eastAsia="en-GB"/>
          </w:rPr>
          <w:t>.5</w:t>
        </w:r>
        <w:r>
          <w:rPr>
            <w:lang w:eastAsia="en-GB"/>
          </w:rPr>
          <w:tab/>
        </w:r>
        <w:r>
          <w:t>Suitability assessment</w:t>
        </w:r>
        <w:bookmarkEnd w:id="1691"/>
      </w:ins>
    </w:p>
    <w:p w14:paraId="1F2E3901" w14:textId="57B60A77" w:rsidR="004B0B78" w:rsidRDefault="004B0B78" w:rsidP="004B0B78">
      <w:pPr>
        <w:rPr>
          <w:ins w:id="1695" w:author="Marquordt" w:date="2022-04-26T16:35:00Z"/>
          <w:lang w:eastAsia="en-GB"/>
        </w:rPr>
      </w:pPr>
      <w:ins w:id="1696" w:author="Marquordt" w:date="2022-04-26T16:35:00Z">
        <w:r w:rsidRPr="003068BA">
          <w:t>T</w:t>
        </w:r>
        <w:r>
          <w:t>o fulfil t</w:t>
        </w:r>
        <w:r w:rsidRPr="003068BA">
          <w:t xml:space="preserve">he </w:t>
        </w:r>
        <w:r>
          <w:t>given acceptance criteria for CR 1 and CR 2 the implicit verification of correct file handling and file contents is suitable.</w:t>
        </w:r>
      </w:ins>
    </w:p>
    <w:p w14:paraId="61FA6E47" w14:textId="1157E97E" w:rsidR="00670F0E" w:rsidRPr="00ED5C69" w:rsidDel="00E659BD" w:rsidRDefault="00BB40EA" w:rsidP="00670F0E">
      <w:pPr>
        <w:rPr>
          <w:del w:id="1697" w:author="Marquordt" w:date="2022-04-25T13:52:00Z"/>
          <w:lang w:eastAsia="en-GB"/>
        </w:rPr>
      </w:pPr>
      <w:ins w:id="1698" w:author="Marquordt" w:date="2022-04-27T09:00:00Z">
        <w:r>
          <w:t xml:space="preserve">For the given acceptance criteria CR 3 neither the implicit verification of correct file handling nor the verification of the file contents </w:t>
        </w:r>
      </w:ins>
      <w:ins w:id="1699" w:author="Marquordt" w:date="2022-04-27T09:05:00Z">
        <w:r w:rsidR="0004312D">
          <w:t xml:space="preserve">stored at the end of the test procedure </w:t>
        </w:r>
      </w:ins>
      <w:ins w:id="1700" w:author="Marquordt" w:date="2022-04-27T09:00:00Z">
        <w:r>
          <w:t xml:space="preserve">is sufficient. </w:t>
        </w:r>
      </w:ins>
      <w:ins w:id="1701" w:author="Marquordt" w:date="2022-04-27T08:56:00Z">
        <w:r>
          <w:t xml:space="preserve">CR 3 </w:t>
        </w:r>
      </w:ins>
      <w:ins w:id="1702" w:author="Marquordt" w:date="2022-04-27T09:01:00Z">
        <w:r>
          <w:t>can</w:t>
        </w:r>
      </w:ins>
      <w:ins w:id="1703" w:author="Marquordt" w:date="2022-04-27T08:56:00Z">
        <w:r>
          <w:t xml:space="preserve"> be verified by a method capable to trace </w:t>
        </w:r>
      </w:ins>
      <w:ins w:id="1704" w:author="Marquordt" w:date="2022-04-27T17:23:00Z">
        <w:r w:rsidR="00E70F48">
          <w:t xml:space="preserve">the </w:t>
        </w:r>
      </w:ins>
      <w:ins w:id="1705" w:author="Marquordt" w:date="2022-04-27T08:56:00Z">
        <w:r>
          <w:t>APDU</w:t>
        </w:r>
      </w:ins>
      <w:ins w:id="1706" w:author="Marquordt" w:date="2022-04-27T17:22:00Z">
        <w:r w:rsidR="00E70F48">
          <w:t xml:space="preserve"> </w:t>
        </w:r>
      </w:ins>
      <w:ins w:id="1707" w:author="Marquordt" w:date="2022-04-27T08:56:00Z">
        <w:r>
          <w:t>command</w:t>
        </w:r>
      </w:ins>
      <w:ins w:id="1708" w:author="Marquordt" w:date="2022-04-27T17:23:00Z">
        <w:r w:rsidR="00E70F48">
          <w:t xml:space="preserve"> </w:t>
        </w:r>
      </w:ins>
      <w:ins w:id="1709" w:author="Marquordt" w:date="2022-04-27T08:56:00Z">
        <w:r>
          <w:t>handling</w:t>
        </w:r>
      </w:ins>
      <w:ins w:id="1710" w:author="Marquordt" w:date="2022-04-27T17:22:00Z">
        <w:r w:rsidR="00E70F48">
          <w:t xml:space="preserve"> </w:t>
        </w:r>
      </w:ins>
      <w:ins w:id="1711" w:author="Marquordt" w:date="2022-04-27T17:24:00Z">
        <w:r w:rsidR="00E70F48">
          <w:t xml:space="preserve">or </w:t>
        </w:r>
      </w:ins>
      <w:ins w:id="1712" w:author="Marquordt" w:date="2022-04-27T17:25:00Z">
        <w:r w:rsidR="00E70F48">
          <w:t xml:space="preserve">running any other method to verify </w:t>
        </w:r>
      </w:ins>
      <w:ins w:id="1713" w:author="Marquordt" w:date="2022-04-28T09:55:00Z">
        <w:r w:rsidR="00297CF7">
          <w:t xml:space="preserve">the correct handling of the </w:t>
        </w:r>
      </w:ins>
      <w:ins w:id="1714" w:author="Marquordt" w:date="2022-04-27T17:22:00Z">
        <w:r w:rsidR="00E70F48">
          <w:t>READ command</w:t>
        </w:r>
      </w:ins>
      <w:ins w:id="1715" w:author="Marquordt" w:date="2022-04-27T08:56:00Z">
        <w:r>
          <w:t>.</w:t>
        </w:r>
      </w:ins>
      <w:ins w:id="1716" w:author="Marquordt" w:date="2022-04-28T09:54:00Z">
        <w:r w:rsidR="00297CF7">
          <w:br/>
        </w:r>
        <w:r w:rsidR="00297CF7">
          <w:rPr>
            <w:rFonts w:eastAsia="TimesNewRoman"/>
          </w:rPr>
          <w:t>The method used to verify CR 3 shall be mentioned in the test report.</w:t>
        </w:r>
      </w:ins>
    </w:p>
    <w:p w14:paraId="67ED6710" w14:textId="365A00F3" w:rsidR="00CA68F6" w:rsidRPr="003068BA" w:rsidRDefault="00CA68F6" w:rsidP="00670F0E">
      <w:pPr>
        <w:pStyle w:val="Heading3"/>
      </w:pPr>
      <w:bookmarkStart w:id="1717" w:name="_Toc103688379"/>
      <w:r w:rsidRPr="003068BA">
        <w:t>5.1.7</w:t>
      </w:r>
      <w:r w:rsidR="004030DE" w:rsidRPr="003068BA">
        <w:tab/>
      </w:r>
      <w:r w:rsidRPr="003068BA">
        <w:t>UE identification by short IMSI using a 2</w:t>
      </w:r>
      <w:r w:rsidR="004030DE" w:rsidRPr="003068BA">
        <w:t>-</w:t>
      </w:r>
      <w:r w:rsidRPr="003068BA">
        <w:t>digit MNC when accessing E-UTRAN/EPC</w:t>
      </w:r>
      <w:bookmarkEnd w:id="1717"/>
    </w:p>
    <w:p w14:paraId="75E518BF" w14:textId="1D8A40D6" w:rsidR="00EE0ACF" w:rsidRPr="003068BA" w:rsidRDefault="00670F0E" w:rsidP="00EE0ACF">
      <w:pPr>
        <w:keepNext/>
        <w:keepLines/>
        <w:spacing w:before="120"/>
        <w:ind w:left="1276" w:hanging="1276"/>
        <w:outlineLvl w:val="3"/>
        <w:rPr>
          <w:ins w:id="1718" w:author="Marquordt" w:date="2022-04-25T13:47:00Z"/>
          <w:rFonts w:ascii="Arial" w:hAnsi="Arial"/>
          <w:sz w:val="24"/>
        </w:rPr>
      </w:pPr>
      <w:del w:id="1719" w:author="Marquordt" w:date="2022-04-25T13:47:00Z">
        <w:r w:rsidRPr="003068BA" w:rsidDel="00EE0ACF">
          <w:rPr>
            <w:rFonts w:eastAsia="TimesNewRoman"/>
            <w:highlight w:val="red"/>
          </w:rPr>
          <w:delText>RFU</w:delText>
        </w:r>
        <w:r w:rsidRPr="003068BA" w:rsidDel="00EE0ACF">
          <w:rPr>
            <w:rFonts w:eastAsia="TimesNewRoman"/>
          </w:rPr>
          <w:delText xml:space="preserve"> – agreed method to verify the READ command on EF</w:delText>
        </w:r>
        <w:r w:rsidRPr="003068BA" w:rsidDel="00EE0ACF">
          <w:rPr>
            <w:rFonts w:eastAsia="TimesNewRoman"/>
            <w:vertAlign w:val="subscript"/>
          </w:rPr>
          <w:delText>IMSI</w:delText>
        </w:r>
        <w:r w:rsidRPr="003068BA" w:rsidDel="00EE0ACF">
          <w:rPr>
            <w:rFonts w:eastAsia="TimesNewRoman"/>
          </w:rPr>
          <w:delText xml:space="preserve"> needed.</w:delText>
        </w:r>
      </w:del>
      <w:ins w:id="1720" w:author="Marquordt" w:date="2022-04-25T13:47:00Z">
        <w:r w:rsidR="00EE0ACF" w:rsidRPr="003068BA">
          <w:rPr>
            <w:rFonts w:ascii="Arial" w:hAnsi="Arial"/>
            <w:sz w:val="24"/>
          </w:rPr>
          <w:t>5.1.</w:t>
        </w:r>
      </w:ins>
      <w:ins w:id="1721" w:author="Marquordt" w:date="2022-04-25T13:48:00Z">
        <w:r w:rsidR="00EE0ACF">
          <w:rPr>
            <w:rFonts w:ascii="Arial" w:hAnsi="Arial"/>
            <w:sz w:val="24"/>
          </w:rPr>
          <w:t>7</w:t>
        </w:r>
      </w:ins>
      <w:ins w:id="1722" w:author="Marquordt" w:date="2022-04-25T13:47:00Z">
        <w:r w:rsidR="00EE0ACF" w:rsidRPr="003068BA">
          <w:rPr>
            <w:rFonts w:ascii="Arial" w:hAnsi="Arial"/>
            <w:sz w:val="24"/>
          </w:rPr>
          <w:t>.1</w:t>
        </w:r>
        <w:r w:rsidR="00EE0ACF" w:rsidRPr="003068BA">
          <w:rPr>
            <w:rFonts w:ascii="Arial" w:hAnsi="Arial"/>
            <w:sz w:val="24"/>
          </w:rPr>
          <w:tab/>
          <w:t>Test purpose</w:t>
        </w:r>
      </w:ins>
    </w:p>
    <w:p w14:paraId="70F358DC" w14:textId="77777777" w:rsidR="00EE0ACF" w:rsidRPr="003068BA" w:rsidRDefault="00EE0ACF" w:rsidP="00EE0ACF">
      <w:pPr>
        <w:rPr>
          <w:ins w:id="1723" w:author="Marquordt" w:date="2022-04-25T13:47:00Z"/>
        </w:rPr>
      </w:pPr>
      <w:ins w:id="1724" w:author="Marquordt" w:date="2022-04-25T13:47:00Z">
        <w:r w:rsidRPr="003068BA">
          <w:t>The purpose of this test is to verify that:</w:t>
        </w:r>
      </w:ins>
    </w:p>
    <w:p w14:paraId="42A4EB54" w14:textId="77777777" w:rsidR="00EE0ACF" w:rsidRPr="003068BA" w:rsidRDefault="00EE0ACF" w:rsidP="00EE0ACF">
      <w:pPr>
        <w:ind w:left="567" w:hanging="425"/>
        <w:rPr>
          <w:ins w:id="1725" w:author="Marquordt" w:date="2022-04-25T13:47:00Z"/>
        </w:rPr>
      </w:pPr>
      <w:ins w:id="1726" w:author="Marquordt" w:date="2022-04-25T13:47:00Z">
        <w:r w:rsidRPr="003068BA">
          <w:t>1)</w:t>
        </w:r>
        <w:r w:rsidRPr="003068BA">
          <w:tab/>
        </w:r>
        <w:r>
          <w:t>t</w:t>
        </w:r>
        <w:r w:rsidRPr="003068BA">
          <w:t xml:space="preserve">he </w:t>
        </w:r>
        <w:r>
          <w:t xml:space="preserve">ME uses the </w:t>
        </w:r>
        <w:r w:rsidRPr="003068BA">
          <w:t>IMSI stored in the USIM when attaching to the network;</w:t>
        </w:r>
      </w:ins>
    </w:p>
    <w:p w14:paraId="6E80EE57" w14:textId="77777777" w:rsidR="00CF41C9" w:rsidRDefault="00EE0ACF" w:rsidP="00CF41C9">
      <w:pPr>
        <w:ind w:left="567" w:hanging="425"/>
        <w:rPr>
          <w:ins w:id="1727" w:author="Marquordt" w:date="2022-04-28T11:33:00Z"/>
        </w:rPr>
      </w:pPr>
      <w:ins w:id="1728" w:author="Marquordt" w:date="2022-04-25T13:47:00Z">
        <w:r w:rsidRPr="003068BA">
          <w:lastRenderedPageBreak/>
          <w:t>2)</w:t>
        </w:r>
        <w:r w:rsidRPr="003068BA">
          <w:tab/>
        </w:r>
        <w:r>
          <w:t>t</w:t>
        </w:r>
        <w:r w:rsidRPr="003068BA">
          <w:t>he ME is capable of handling an IMSI with a 2-digit MNC</w:t>
        </w:r>
      </w:ins>
      <w:ins w:id="1729" w:author="Marquordt" w:date="2022-04-28T11:33:00Z">
        <w:r w:rsidR="00CF41C9">
          <w:t>;</w:t>
        </w:r>
      </w:ins>
    </w:p>
    <w:p w14:paraId="184B33F8" w14:textId="366C7598" w:rsidR="00CF41C9" w:rsidRDefault="00CF41C9" w:rsidP="00CF41C9">
      <w:pPr>
        <w:ind w:left="567" w:hanging="425"/>
        <w:rPr>
          <w:ins w:id="1730" w:author="Marquordt" w:date="2022-04-28T11:34:00Z"/>
        </w:rPr>
      </w:pPr>
      <w:ins w:id="1731" w:author="Marquordt" w:date="2022-04-28T11:33:00Z">
        <w:r>
          <w:t>3)</w:t>
        </w:r>
        <w:r>
          <w:tab/>
        </w:r>
        <w:r>
          <w:rPr>
            <w:lang w:val="en-US" w:eastAsia="en-GB"/>
          </w:rPr>
          <w:t>the READ EF</w:t>
        </w:r>
        <w:r>
          <w:rPr>
            <w:sz w:val="13"/>
            <w:szCs w:val="13"/>
            <w:lang w:val="en-US" w:eastAsia="en-GB"/>
          </w:rPr>
          <w:t xml:space="preserve">IMSI </w:t>
        </w:r>
        <w:r>
          <w:rPr>
            <w:lang w:val="en-US" w:eastAsia="en-GB"/>
          </w:rPr>
          <w:t xml:space="preserve">command is performed correctly by the </w:t>
        </w:r>
      </w:ins>
      <w:ins w:id="1732" w:author="Marquordt" w:date="2022-04-28T11:34:00Z">
        <w:r>
          <w:rPr>
            <w:lang w:val="en-US" w:eastAsia="en-GB"/>
          </w:rPr>
          <w:t>ME;</w:t>
        </w:r>
      </w:ins>
    </w:p>
    <w:p w14:paraId="25C9C39D" w14:textId="7648DF6B" w:rsidR="00CF41C9" w:rsidRPr="003068BA" w:rsidRDefault="00CF41C9" w:rsidP="00CF41C9">
      <w:pPr>
        <w:ind w:left="567" w:hanging="425"/>
        <w:rPr>
          <w:ins w:id="1733" w:author="Marquordt" w:date="2022-04-25T13:47:00Z"/>
        </w:rPr>
      </w:pPr>
      <w:ins w:id="1734" w:author="Marquordt" w:date="2022-04-28T11:33:00Z">
        <w:r>
          <w:rPr>
            <w:lang w:val="en-US" w:eastAsia="en-GB"/>
          </w:rPr>
          <w:t>4)</w:t>
        </w:r>
      </w:ins>
      <w:ins w:id="1735" w:author="Marquordt" w:date="2022-04-28T11:34:00Z">
        <w:r>
          <w:rPr>
            <w:lang w:val="en-US" w:eastAsia="en-GB"/>
          </w:rPr>
          <w:tab/>
        </w:r>
      </w:ins>
      <w:ins w:id="1736" w:author="Marquordt" w:date="2022-04-28T11:33:00Z">
        <w:r>
          <w:rPr>
            <w:lang w:val="en-US" w:eastAsia="en-GB"/>
          </w:rPr>
          <w:t xml:space="preserve">the </w:t>
        </w:r>
      </w:ins>
      <w:ins w:id="1737" w:author="Marquordt" w:date="2022-04-28T12:06:00Z">
        <w:r w:rsidR="00222687">
          <w:rPr>
            <w:lang w:val="en-US" w:eastAsia="en-GB"/>
          </w:rPr>
          <w:t>ME</w:t>
        </w:r>
      </w:ins>
      <w:ins w:id="1738" w:author="Marquordt" w:date="2022-04-28T11:33:00Z">
        <w:r>
          <w:rPr>
            <w:lang w:val="en-US" w:eastAsia="en-GB"/>
          </w:rPr>
          <w:t xml:space="preserve"> does not respond to a Paging message containing an IMSI not stored in the USIM.</w:t>
        </w:r>
      </w:ins>
    </w:p>
    <w:p w14:paraId="24E51CDE" w14:textId="2AC02228" w:rsidR="00EE0ACF" w:rsidRPr="003068BA" w:rsidRDefault="00EE0ACF" w:rsidP="00EE0ACF">
      <w:pPr>
        <w:pStyle w:val="Heading4"/>
        <w:rPr>
          <w:ins w:id="1739" w:author="Marquordt" w:date="2022-04-25T13:47:00Z"/>
        </w:rPr>
      </w:pPr>
      <w:bookmarkStart w:id="1740" w:name="_Toc103688380"/>
      <w:ins w:id="1741" w:author="Marquordt" w:date="2022-04-25T13:47:00Z">
        <w:r>
          <w:t>5.1.</w:t>
        </w:r>
      </w:ins>
      <w:ins w:id="1742" w:author="Marquordt" w:date="2022-04-28T09:58:00Z">
        <w:r w:rsidR="00297CF7">
          <w:t>7</w:t>
        </w:r>
      </w:ins>
      <w:ins w:id="1743" w:author="Marquordt" w:date="2022-04-25T13:47:00Z">
        <w:r>
          <w:t>.2</w:t>
        </w:r>
        <w:r>
          <w:tab/>
        </w:r>
        <w:r w:rsidRPr="003068BA">
          <w:t>Conformance requirement</w:t>
        </w:r>
        <w:bookmarkEnd w:id="1740"/>
      </w:ins>
    </w:p>
    <w:p w14:paraId="04914925" w14:textId="7C601F62" w:rsidR="00EE0ACF" w:rsidRPr="003068BA" w:rsidRDefault="00EE0ACF" w:rsidP="00EE0ACF">
      <w:pPr>
        <w:spacing w:after="120"/>
        <w:ind w:left="567" w:hanging="567"/>
        <w:rPr>
          <w:ins w:id="1744" w:author="Marquordt" w:date="2022-04-25T13:47:00Z"/>
        </w:rPr>
      </w:pPr>
      <w:ins w:id="1745" w:author="Marquordt" w:date="2022-04-25T13:47:00Z">
        <w:r w:rsidRPr="003068BA">
          <w:t>CR 1</w:t>
        </w:r>
        <w:r w:rsidRPr="003068BA">
          <w:tab/>
        </w:r>
      </w:ins>
      <w:ins w:id="1746" w:author="Marquordt" w:date="2022-04-28T11:42:00Z">
        <w:r w:rsidR="001F0395">
          <w:rPr>
            <w:lang w:val="en-US" w:eastAsia="en-GB"/>
          </w:rPr>
          <w:t>Only after reception of a Paging message containing the IMSI stored in the USIM the UE shall send the</w:t>
        </w:r>
        <w:r w:rsidR="001F0395" w:rsidRPr="003068BA">
          <w:t xml:space="preserve"> </w:t>
        </w:r>
        <w:r w:rsidR="001F0395">
          <w:rPr>
            <w:i/>
            <w:iCs/>
            <w:lang w:val="en-US" w:eastAsia="en-GB"/>
          </w:rPr>
          <w:t xml:space="preserve">RRCConnectionRequest </w:t>
        </w:r>
        <w:r w:rsidR="001F0395">
          <w:rPr>
            <w:lang w:val="en-US" w:eastAsia="en-GB"/>
          </w:rPr>
          <w:t>message</w:t>
        </w:r>
      </w:ins>
      <w:ins w:id="1747" w:author="Marquordt" w:date="2022-04-25T13:47:00Z">
        <w:r w:rsidRPr="003068BA">
          <w:t>.</w:t>
        </w:r>
      </w:ins>
    </w:p>
    <w:p w14:paraId="54AFB169" w14:textId="77777777" w:rsidR="00EE0ACF" w:rsidRPr="003068BA" w:rsidRDefault="00EE0ACF" w:rsidP="00EE0ACF">
      <w:pPr>
        <w:pStyle w:val="B20"/>
        <w:spacing w:after="120"/>
        <w:rPr>
          <w:ins w:id="1748" w:author="Marquordt" w:date="2022-04-25T13:47:00Z"/>
        </w:rPr>
      </w:pPr>
      <w:ins w:id="1749" w:author="Marquordt" w:date="2022-04-25T13:47:00Z">
        <w:r w:rsidRPr="003068BA">
          <w:t>Reference:</w:t>
        </w:r>
      </w:ins>
    </w:p>
    <w:p w14:paraId="7335DFFC" w14:textId="3AF6A9D4" w:rsidR="00EE0ACF" w:rsidRDefault="00EE0ACF" w:rsidP="00EE0ACF">
      <w:pPr>
        <w:pStyle w:val="B20"/>
        <w:spacing w:after="120"/>
        <w:rPr>
          <w:ins w:id="1750" w:author="Marquordt" w:date="2022-04-28T12:04:00Z"/>
        </w:rPr>
      </w:pPr>
      <w:ins w:id="1751" w:author="Marquordt" w:date="2022-04-25T13:47:00Z">
        <w:r w:rsidRPr="003068BA">
          <w:t>-</w:t>
        </w:r>
        <w:r w:rsidRPr="003068BA">
          <w:tab/>
          <w:t>TS 31.102 </w:t>
        </w:r>
        <w:r w:rsidRPr="008C26FA">
          <w:fldChar w:fldCharType="begin"/>
        </w:r>
        <w:r w:rsidRPr="003068BA">
          <w:instrText xml:space="preserve"> REF _Ref62649304 \r \h  \* MERGEFORMAT </w:instrText>
        </w:r>
      </w:ins>
      <w:ins w:id="1752" w:author="Marquordt" w:date="2022-04-25T13:47:00Z">
        <w:r w:rsidRPr="008C26FA">
          <w:fldChar w:fldCharType="separate"/>
        </w:r>
      </w:ins>
      <w:ins w:id="1753" w:author="Marquordt" w:date="2022-04-27T17:26:00Z">
        <w:r w:rsidR="00E70F48">
          <w:t>[19]</w:t>
        </w:r>
      </w:ins>
      <w:ins w:id="1754" w:author="Marquordt" w:date="2022-04-25T13:47:00Z">
        <w:r w:rsidRPr="008C26FA">
          <w:fldChar w:fldCharType="end"/>
        </w:r>
        <w:r w:rsidRPr="008C26FA">
          <w:t xml:space="preserve">, clause </w:t>
        </w:r>
      </w:ins>
      <w:ins w:id="1755" w:author="Marquordt" w:date="2022-04-28T11:42:00Z">
        <w:r w:rsidR="001F0395">
          <w:t>5</w:t>
        </w:r>
      </w:ins>
      <w:ins w:id="1756" w:author="Marquordt" w:date="2022-04-25T13:47:00Z">
        <w:r w:rsidRPr="008C26FA">
          <w:t>.</w:t>
        </w:r>
      </w:ins>
      <w:ins w:id="1757" w:author="Marquordt" w:date="2022-04-28T11:42:00Z">
        <w:r w:rsidR="001F0395">
          <w:t>1.1</w:t>
        </w:r>
      </w:ins>
      <w:ins w:id="1758" w:author="Marquordt" w:date="2022-04-25T13:47:00Z">
        <w:r w:rsidRPr="008C26FA">
          <w:t xml:space="preserve"> </w:t>
        </w:r>
        <w:r w:rsidRPr="003068BA">
          <w:t>and 5.</w:t>
        </w:r>
      </w:ins>
      <w:ins w:id="1759" w:author="Marquordt" w:date="2022-04-28T11:43:00Z">
        <w:r w:rsidR="001F0395">
          <w:t>2</w:t>
        </w:r>
      </w:ins>
      <w:ins w:id="1760" w:author="Marquordt" w:date="2022-04-25T13:47:00Z">
        <w:r w:rsidRPr="003068BA">
          <w:t>.2</w:t>
        </w:r>
        <w:r>
          <w:t>;</w:t>
        </w:r>
      </w:ins>
    </w:p>
    <w:p w14:paraId="4A3BB3B2" w14:textId="3E836FF3" w:rsidR="0002117A" w:rsidRDefault="0002117A" w:rsidP="0002117A">
      <w:pPr>
        <w:pStyle w:val="B20"/>
        <w:rPr>
          <w:ins w:id="1761" w:author="Marquordt" w:date="2022-04-28T12:04:00Z"/>
        </w:rPr>
      </w:pPr>
      <w:ins w:id="1762" w:author="Marquordt" w:date="2022-04-28T12:04:00Z">
        <w:r w:rsidRPr="003068BA">
          <w:t>-</w:t>
        </w:r>
        <w:r w:rsidRPr="003068BA">
          <w:tab/>
        </w:r>
        <w:r>
          <w:t>ETSI </w:t>
        </w:r>
        <w:r w:rsidRPr="003068BA">
          <w:t>TS 1</w:t>
        </w:r>
        <w:r>
          <w:t>02 22</w:t>
        </w:r>
        <w:r w:rsidRPr="003068BA">
          <w:t>1 </w:t>
        </w:r>
        <w:r>
          <w:fldChar w:fldCharType="begin"/>
        </w:r>
        <w:r>
          <w:instrText xml:space="preserve"> REF _Ref72225733 \r \h </w:instrText>
        </w:r>
      </w:ins>
      <w:ins w:id="1763" w:author="Marquordt" w:date="2022-04-28T12:04:00Z">
        <w:r>
          <w:fldChar w:fldCharType="separate"/>
        </w:r>
        <w:r>
          <w:t>[28]</w:t>
        </w:r>
        <w:r>
          <w:fldChar w:fldCharType="end"/>
        </w:r>
        <w:r w:rsidRPr="008C26FA">
          <w:t xml:space="preserve">, clause </w:t>
        </w:r>
        <w:r>
          <w:t>14</w:t>
        </w:r>
        <w:r w:rsidRPr="008C26FA">
          <w:t>.</w:t>
        </w:r>
        <w:r>
          <w:t>1</w:t>
        </w:r>
        <w:r w:rsidRPr="008C26FA">
          <w:t>.</w:t>
        </w:r>
      </w:ins>
      <w:ins w:id="1764" w:author="Marquordt" w:date="2022-04-28T12:05:00Z">
        <w:r w:rsidR="00222687">
          <w:t>1</w:t>
        </w:r>
      </w:ins>
      <w:ins w:id="1765" w:author="Marquordt" w:date="2022-04-28T12:04:00Z">
        <w:r>
          <w:t>;</w:t>
        </w:r>
      </w:ins>
    </w:p>
    <w:p w14:paraId="4CDBAD66" w14:textId="4807BE45" w:rsidR="00222687" w:rsidRDefault="00222687" w:rsidP="00222687">
      <w:pPr>
        <w:pStyle w:val="B20"/>
        <w:rPr>
          <w:ins w:id="1766" w:author="Marquordt" w:date="2022-04-28T12:10:00Z"/>
        </w:rPr>
      </w:pPr>
      <w:ins w:id="1767" w:author="Marquordt" w:date="2022-04-28T12:06:00Z">
        <w:r w:rsidRPr="003068BA">
          <w:t>-</w:t>
        </w:r>
        <w:r w:rsidRPr="003068BA">
          <w:tab/>
          <w:t>TS 24.</w:t>
        </w:r>
        <w:r>
          <w:t>301</w:t>
        </w:r>
        <w:r w:rsidRPr="003068BA">
          <w:t> </w:t>
        </w:r>
        <w:r>
          <w:fldChar w:fldCharType="begin"/>
        </w:r>
        <w:r>
          <w:instrText xml:space="preserve"> REF _Ref62649731 \r \h </w:instrText>
        </w:r>
      </w:ins>
      <w:ins w:id="1768" w:author="Marquordt" w:date="2022-04-28T12:06:00Z">
        <w:r>
          <w:fldChar w:fldCharType="separate"/>
        </w:r>
        <w:r>
          <w:t>[21]</w:t>
        </w:r>
        <w:r>
          <w:fldChar w:fldCharType="end"/>
        </w:r>
        <w:r w:rsidRPr="008C26FA">
          <w:t xml:space="preserve">, clause </w:t>
        </w:r>
        <w:r>
          <w:t>5</w:t>
        </w:r>
        <w:r w:rsidRPr="008C26FA">
          <w:t>.</w:t>
        </w:r>
        <w:r>
          <w:t>6</w:t>
        </w:r>
        <w:r w:rsidRPr="008C26FA">
          <w:t>.</w:t>
        </w:r>
        <w:r>
          <w:t>2</w:t>
        </w:r>
        <w:r w:rsidRPr="008C26FA">
          <w:t>.</w:t>
        </w:r>
        <w:r>
          <w:t>2.2</w:t>
        </w:r>
        <w:r w:rsidRPr="008C26FA">
          <w:t xml:space="preserve"> and </w:t>
        </w:r>
        <w:r>
          <w:t>5.6</w:t>
        </w:r>
        <w:r w:rsidRPr="008C26FA">
          <w:t>.</w:t>
        </w:r>
        <w:r>
          <w:t>2</w:t>
        </w:r>
        <w:r w:rsidRPr="008C26FA">
          <w:t>.</w:t>
        </w:r>
        <w:r>
          <w:t>4</w:t>
        </w:r>
        <w:r w:rsidRPr="008C26FA">
          <w:t>.</w:t>
        </w:r>
      </w:ins>
    </w:p>
    <w:p w14:paraId="5A9EAADE" w14:textId="164D9377" w:rsidR="00222687" w:rsidRPr="002F1418" w:rsidRDefault="00222687" w:rsidP="00222687">
      <w:pPr>
        <w:overflowPunct/>
        <w:spacing w:after="120"/>
        <w:ind w:left="567" w:hanging="567"/>
        <w:textAlignment w:val="auto"/>
        <w:rPr>
          <w:ins w:id="1769" w:author="Marquordt" w:date="2022-04-28T12:10:00Z"/>
          <w:lang w:val="en-US" w:eastAsia="en-GB"/>
        </w:rPr>
      </w:pPr>
      <w:ins w:id="1770" w:author="Marquordt" w:date="2022-04-28T12:10:00Z">
        <w:r w:rsidRPr="003068BA">
          <w:t>CR </w:t>
        </w:r>
      </w:ins>
      <w:ins w:id="1771" w:author="Marquordt" w:date="2022-05-06T10:30:00Z">
        <w:r w:rsidR="00A82D9B">
          <w:t>2</w:t>
        </w:r>
      </w:ins>
      <w:ins w:id="1772" w:author="Marquordt" w:date="2022-04-28T12:10:00Z">
        <w:r w:rsidRPr="003068BA">
          <w:tab/>
        </w:r>
        <w:r>
          <w:rPr>
            <w:lang w:val="en-US" w:eastAsia="en-GB"/>
          </w:rPr>
          <w:t xml:space="preserve">Reading of an EF is performed as defined in </w:t>
        </w:r>
        <w:r>
          <w:t>ETSI </w:t>
        </w:r>
        <w:r w:rsidRPr="003068BA">
          <w:t>TS 1</w:t>
        </w:r>
        <w:r>
          <w:t>02 22</w:t>
        </w:r>
        <w:r w:rsidRPr="003068BA">
          <w:t>1 </w:t>
        </w:r>
        <w:r>
          <w:fldChar w:fldCharType="begin"/>
        </w:r>
        <w:r>
          <w:instrText xml:space="preserve"> REF _Ref72225733 \r \h </w:instrText>
        </w:r>
      </w:ins>
      <w:ins w:id="1773" w:author="Marquordt" w:date="2022-04-28T12:10:00Z">
        <w:r>
          <w:fldChar w:fldCharType="separate"/>
        </w:r>
        <w:r>
          <w:t>[28]</w:t>
        </w:r>
        <w:r>
          <w:fldChar w:fldCharType="end"/>
        </w:r>
        <w:r w:rsidRPr="008C26FA">
          <w:t xml:space="preserve">, clause </w:t>
        </w:r>
        <w:r>
          <w:t>14</w:t>
        </w:r>
        <w:r w:rsidRPr="008C26FA">
          <w:t>.</w:t>
        </w:r>
        <w:r>
          <w:t>1</w:t>
        </w:r>
        <w:r w:rsidRPr="008C26FA">
          <w:t>.</w:t>
        </w:r>
        <w:r>
          <w:t>1</w:t>
        </w:r>
      </w:ins>
      <w:ins w:id="1774" w:author="Marquordt" w:date="2022-05-09T17:39:00Z">
        <w:r w:rsidR="00D35598">
          <w:t>.</w:t>
        </w:r>
      </w:ins>
    </w:p>
    <w:p w14:paraId="140DEC2E" w14:textId="77777777" w:rsidR="00222687" w:rsidRPr="003068BA" w:rsidRDefault="00222687" w:rsidP="00222687">
      <w:pPr>
        <w:pStyle w:val="B20"/>
        <w:spacing w:after="120"/>
        <w:rPr>
          <w:ins w:id="1775" w:author="Marquordt" w:date="2022-04-28T12:10:00Z"/>
        </w:rPr>
      </w:pPr>
      <w:ins w:id="1776" w:author="Marquordt" w:date="2022-04-28T12:10:00Z">
        <w:r w:rsidRPr="003068BA">
          <w:t>Reference:</w:t>
        </w:r>
      </w:ins>
    </w:p>
    <w:p w14:paraId="6C1B2692" w14:textId="4C15D7DF" w:rsidR="00222687" w:rsidRDefault="00222687" w:rsidP="00946B0F">
      <w:pPr>
        <w:pStyle w:val="B20"/>
        <w:rPr>
          <w:ins w:id="1777" w:author="Marquordt" w:date="2022-05-09T17:35:00Z"/>
        </w:rPr>
      </w:pPr>
      <w:ins w:id="1778" w:author="Marquordt" w:date="2022-04-28T12:10:00Z">
        <w:r w:rsidRPr="003068BA">
          <w:t>-</w:t>
        </w:r>
        <w:r w:rsidRPr="003068BA">
          <w:tab/>
        </w:r>
        <w:r>
          <w:t>ETSI </w:t>
        </w:r>
        <w:r w:rsidRPr="003068BA">
          <w:t>TS 1</w:t>
        </w:r>
        <w:r>
          <w:t>02 22</w:t>
        </w:r>
        <w:r w:rsidRPr="003068BA">
          <w:t>1 </w:t>
        </w:r>
        <w:r>
          <w:fldChar w:fldCharType="begin"/>
        </w:r>
        <w:r>
          <w:instrText xml:space="preserve"> REF _Ref72225733 \r \h </w:instrText>
        </w:r>
      </w:ins>
      <w:ins w:id="1779" w:author="Marquordt" w:date="2022-04-28T12:10:00Z">
        <w:r>
          <w:fldChar w:fldCharType="separate"/>
        </w:r>
        <w:r>
          <w:t>[28]</w:t>
        </w:r>
        <w:r>
          <w:fldChar w:fldCharType="end"/>
        </w:r>
        <w:r w:rsidRPr="008C26FA">
          <w:t xml:space="preserve">, clause </w:t>
        </w:r>
        <w:r>
          <w:t>14</w:t>
        </w:r>
        <w:r w:rsidRPr="008C26FA">
          <w:t>.</w:t>
        </w:r>
        <w:r>
          <w:t>1</w:t>
        </w:r>
        <w:r w:rsidRPr="008C26FA">
          <w:t>.</w:t>
        </w:r>
        <w:r>
          <w:t>1;</w:t>
        </w:r>
      </w:ins>
    </w:p>
    <w:p w14:paraId="283753AE" w14:textId="2D3D2EBA" w:rsidR="00D35598" w:rsidRPr="002F1418" w:rsidRDefault="00D35598" w:rsidP="00D35598">
      <w:pPr>
        <w:overflowPunct/>
        <w:spacing w:after="120"/>
        <w:ind w:left="567" w:hanging="567"/>
        <w:textAlignment w:val="auto"/>
        <w:rPr>
          <w:ins w:id="1780" w:author="Marquordt" w:date="2022-05-09T17:35:00Z"/>
          <w:lang w:val="en-US" w:eastAsia="en-GB"/>
        </w:rPr>
      </w:pPr>
      <w:ins w:id="1781" w:author="Marquordt" w:date="2022-05-09T17:35:00Z">
        <w:r w:rsidRPr="003068BA">
          <w:t>CR </w:t>
        </w:r>
        <w:r>
          <w:t>3</w:t>
        </w:r>
        <w:r w:rsidRPr="003068BA">
          <w:tab/>
        </w:r>
        <w:r>
          <w:t xml:space="preserve">After sending the </w:t>
        </w:r>
        <w:r>
          <w:rPr>
            <w:i/>
            <w:iCs/>
            <w:lang w:val="en-US" w:eastAsia="en-GB"/>
          </w:rPr>
          <w:t>RRCConnectionSetupComplete</w:t>
        </w:r>
        <w:r>
          <w:rPr>
            <w:lang w:val="en-US" w:eastAsia="en-GB"/>
          </w:rPr>
          <w:t xml:space="preserve"> the UE performs an EPS attach procedure</w:t>
        </w:r>
      </w:ins>
      <w:ins w:id="1782" w:author="Marquordt" w:date="2022-05-09T17:39:00Z">
        <w:r>
          <w:rPr>
            <w:lang w:val="en-US" w:eastAsia="en-GB"/>
          </w:rPr>
          <w:t>.</w:t>
        </w:r>
      </w:ins>
    </w:p>
    <w:p w14:paraId="6D921073" w14:textId="77777777" w:rsidR="00D35598" w:rsidRPr="003068BA" w:rsidRDefault="00D35598" w:rsidP="00D35598">
      <w:pPr>
        <w:pStyle w:val="B20"/>
        <w:spacing w:after="120"/>
        <w:rPr>
          <w:ins w:id="1783" w:author="Marquordt" w:date="2022-05-09T17:35:00Z"/>
        </w:rPr>
      </w:pPr>
      <w:ins w:id="1784" w:author="Marquordt" w:date="2022-05-09T17:35:00Z">
        <w:r w:rsidRPr="003068BA">
          <w:t>Reference:</w:t>
        </w:r>
      </w:ins>
    </w:p>
    <w:p w14:paraId="178E0E9B" w14:textId="646CB24A" w:rsidR="00D35598" w:rsidRDefault="00D35598" w:rsidP="00D35598">
      <w:pPr>
        <w:pStyle w:val="B20"/>
        <w:spacing w:after="120"/>
        <w:rPr>
          <w:ins w:id="1785" w:author="Marquordt" w:date="2022-05-09T17:35:00Z"/>
        </w:rPr>
      </w:pPr>
      <w:ins w:id="1786" w:author="Marquordt" w:date="2022-05-09T17:35:00Z">
        <w:r w:rsidRPr="003068BA">
          <w:t>-</w:t>
        </w:r>
        <w:r w:rsidRPr="003068BA">
          <w:tab/>
          <w:t>TS </w:t>
        </w:r>
        <w:r w:rsidRPr="00946B0F">
          <w:rPr>
            <w:highlight w:val="yellow"/>
          </w:rPr>
          <w:t>2</w:t>
        </w:r>
      </w:ins>
      <w:ins w:id="1787" w:author="Marquordt" w:date="2022-05-09T17:39:00Z">
        <w:r w:rsidRPr="00946B0F">
          <w:rPr>
            <w:highlight w:val="yellow"/>
          </w:rPr>
          <w:t>3.40</w:t>
        </w:r>
      </w:ins>
      <w:ins w:id="1788" w:author="Marquordt" w:date="2022-05-09T17:35:00Z">
        <w:r w:rsidRPr="00946B0F">
          <w:rPr>
            <w:highlight w:val="yellow"/>
          </w:rPr>
          <w:t>1</w:t>
        </w:r>
        <w:r w:rsidRPr="003068BA">
          <w:t> </w:t>
        </w:r>
        <w:r>
          <w:fldChar w:fldCharType="begin"/>
        </w:r>
        <w:r>
          <w:instrText xml:space="preserve"> REF _Ref72225733 \r \h </w:instrText>
        </w:r>
      </w:ins>
      <w:ins w:id="1789" w:author="Marquordt" w:date="2022-05-09T17:35:00Z">
        <w:r>
          <w:fldChar w:fldCharType="separate"/>
        </w:r>
        <w:r>
          <w:t>[28]</w:t>
        </w:r>
        <w:r>
          <w:fldChar w:fldCharType="end"/>
        </w:r>
        <w:r w:rsidRPr="008C26FA">
          <w:t xml:space="preserve">, clause </w:t>
        </w:r>
        <w:r>
          <w:t>14</w:t>
        </w:r>
        <w:r w:rsidRPr="008C26FA">
          <w:t>.</w:t>
        </w:r>
        <w:r>
          <w:t>1</w:t>
        </w:r>
        <w:r w:rsidRPr="008C26FA">
          <w:t>.</w:t>
        </w:r>
        <w:r>
          <w:t>1;</w:t>
        </w:r>
      </w:ins>
    </w:p>
    <w:p w14:paraId="3FD3097B" w14:textId="77777777" w:rsidR="00D35598" w:rsidRDefault="00D35598" w:rsidP="00D35598">
      <w:pPr>
        <w:pStyle w:val="B20"/>
        <w:spacing w:after="120"/>
        <w:rPr>
          <w:ins w:id="1790" w:author="Marquordt" w:date="2022-05-09T17:35:00Z"/>
        </w:rPr>
      </w:pPr>
      <w:ins w:id="1791" w:author="Marquordt" w:date="2022-05-09T17:35:00Z">
        <w:r>
          <w:rPr>
            <w:lang w:val="en-US" w:eastAsia="en-GB"/>
          </w:rPr>
          <w:t>After the EPS attach procedure the E-USS/NB-SS sends</w:t>
        </w:r>
      </w:ins>
    </w:p>
    <w:p w14:paraId="7D076578" w14:textId="77777777" w:rsidR="00D35598" w:rsidRDefault="00D35598" w:rsidP="00A82D9B">
      <w:pPr>
        <w:pStyle w:val="B20"/>
        <w:spacing w:after="120"/>
        <w:rPr>
          <w:ins w:id="1792" w:author="Marquordt" w:date="2022-04-28T12:06:00Z"/>
        </w:rPr>
      </w:pPr>
    </w:p>
    <w:p w14:paraId="1EBB4542" w14:textId="6DF7CB2A" w:rsidR="00EE0ACF" w:rsidRPr="003068BA" w:rsidRDefault="00EE0ACF" w:rsidP="00EE0ACF">
      <w:pPr>
        <w:pStyle w:val="Heading4"/>
        <w:rPr>
          <w:ins w:id="1793" w:author="Marquordt" w:date="2022-04-25T13:47:00Z"/>
          <w:rFonts w:cs="Arial"/>
          <w:szCs w:val="24"/>
          <w:lang w:eastAsia="en-GB"/>
        </w:rPr>
      </w:pPr>
      <w:bookmarkStart w:id="1794" w:name="_Toc103688381"/>
      <w:ins w:id="1795" w:author="Marquordt" w:date="2022-04-25T13:47:00Z">
        <w:r w:rsidRPr="008C26FA">
          <w:rPr>
            <w:lang w:eastAsia="en-GB"/>
          </w:rPr>
          <w:t>5.1.</w:t>
        </w:r>
      </w:ins>
      <w:ins w:id="1796" w:author="Marquordt" w:date="2022-04-28T09:58:00Z">
        <w:r w:rsidR="00297CF7">
          <w:rPr>
            <w:lang w:eastAsia="en-GB"/>
          </w:rPr>
          <w:t>7</w:t>
        </w:r>
      </w:ins>
      <w:ins w:id="1797" w:author="Marquordt" w:date="2022-04-25T13:47:00Z">
        <w:r w:rsidRPr="008C26FA">
          <w:rPr>
            <w:lang w:eastAsia="en-GB"/>
          </w:rPr>
          <w:t>.3</w:t>
        </w:r>
        <w:r w:rsidRPr="008C26FA">
          <w:rPr>
            <w:lang w:eastAsia="en-GB"/>
          </w:rPr>
          <w:tab/>
        </w:r>
        <w:r w:rsidRPr="003068BA">
          <w:rPr>
            <w:rFonts w:cs="Arial"/>
            <w:szCs w:val="24"/>
            <w:lang w:eastAsia="en-GB"/>
          </w:rPr>
          <w:t>Method of test</w:t>
        </w:r>
        <w:bookmarkEnd w:id="1794"/>
      </w:ins>
    </w:p>
    <w:p w14:paraId="115CC23B" w14:textId="26D81A4F" w:rsidR="00EE0ACF" w:rsidRPr="003068BA" w:rsidRDefault="00EE0ACF" w:rsidP="00EE0ACF">
      <w:pPr>
        <w:pStyle w:val="Heading5"/>
        <w:rPr>
          <w:ins w:id="1798" w:author="Marquordt" w:date="2022-04-25T13:47:00Z"/>
          <w:lang w:eastAsia="en-GB"/>
        </w:rPr>
      </w:pPr>
      <w:bookmarkStart w:id="1799" w:name="_Toc103688382"/>
      <w:ins w:id="1800" w:author="Marquordt" w:date="2022-04-25T13:47:00Z">
        <w:r w:rsidRPr="003068BA">
          <w:rPr>
            <w:lang w:eastAsia="en-GB"/>
          </w:rPr>
          <w:t>5.1.</w:t>
        </w:r>
      </w:ins>
      <w:ins w:id="1801" w:author="Marquordt" w:date="2022-04-28T09:58:00Z">
        <w:r w:rsidR="00297CF7">
          <w:rPr>
            <w:lang w:eastAsia="en-GB"/>
          </w:rPr>
          <w:t>7</w:t>
        </w:r>
      </w:ins>
      <w:ins w:id="1802" w:author="Marquordt" w:date="2022-04-25T13:47:00Z">
        <w:r w:rsidRPr="003068BA">
          <w:rPr>
            <w:lang w:eastAsia="en-GB"/>
          </w:rPr>
          <w:t>.3.1</w:t>
        </w:r>
        <w:r w:rsidRPr="003068BA">
          <w:rPr>
            <w:lang w:eastAsia="en-GB"/>
          </w:rPr>
          <w:tab/>
          <w:t>Initial conditions</w:t>
        </w:r>
        <w:bookmarkEnd w:id="1799"/>
      </w:ins>
    </w:p>
    <w:p w14:paraId="2E940F53" w14:textId="6075EF85" w:rsidR="00EE0ACF" w:rsidRPr="008C26FA" w:rsidRDefault="00EE0ACF" w:rsidP="00EE0ACF">
      <w:pPr>
        <w:rPr>
          <w:ins w:id="1803" w:author="Marquordt" w:date="2022-04-25T13:47:00Z"/>
          <w:lang w:eastAsia="en-GB"/>
        </w:rPr>
      </w:pPr>
      <w:ins w:id="1804" w:author="Marquordt" w:date="2022-04-25T13:47:00Z">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ins>
      <w:r w:rsidRPr="008C26FA">
        <w:rPr>
          <w:lang w:eastAsia="en-GB"/>
        </w:rPr>
      </w:r>
      <w:ins w:id="1805" w:author="Marquordt" w:date="2022-04-25T13:47:00Z">
        <w:r w:rsidRPr="008C26FA">
          <w:rPr>
            <w:lang w:eastAsia="en-GB"/>
          </w:rPr>
          <w:fldChar w:fldCharType="separate"/>
        </w:r>
      </w:ins>
      <w:ins w:id="1806" w:author="Marquordt" w:date="2022-04-27T17:26:00Z">
        <w:r w:rsidR="00E70F48">
          <w:rPr>
            <w:lang w:eastAsia="en-GB"/>
          </w:rPr>
          <w:t>[2]</w:t>
        </w:r>
      </w:ins>
      <w:ins w:id="1807" w:author="Marquordt" w:date="2022-04-25T13:47:00Z">
        <w:r w:rsidRPr="008C26FA">
          <w:rPr>
            <w:lang w:eastAsia="en-GB"/>
          </w:rPr>
          <w:fldChar w:fldCharType="end"/>
        </w:r>
        <w:r w:rsidRPr="008C26FA">
          <w:rPr>
            <w:lang w:eastAsia="en-GB"/>
          </w:rPr>
          <w:t xml:space="preserve"> clause 4.1.1 are used with the following exception:</w:t>
        </w:r>
      </w:ins>
    </w:p>
    <w:p w14:paraId="46BEEB9E" w14:textId="77777777" w:rsidR="00EE0ACF" w:rsidRPr="003068BA" w:rsidRDefault="00EE0ACF" w:rsidP="00EE0ACF">
      <w:pPr>
        <w:keepNext/>
        <w:keepLines/>
        <w:spacing w:after="120"/>
        <w:rPr>
          <w:ins w:id="1808" w:author="Marquordt" w:date="2022-04-25T13:47:00Z"/>
          <w:rFonts w:eastAsia="TimesNewRoman"/>
          <w:b/>
          <w:lang w:eastAsia="en-GB"/>
        </w:rPr>
      </w:pPr>
      <w:ins w:id="1809" w:author="Marquordt" w:date="2022-04-25T13:47:00Z">
        <w:r w:rsidRPr="003068BA">
          <w:rPr>
            <w:rFonts w:eastAsia="TimesNewRoman"/>
            <w:b/>
            <w:lang w:eastAsia="en-GB"/>
          </w:rPr>
          <w:t>EF</w:t>
        </w:r>
        <w:r w:rsidRPr="003068BA">
          <w:rPr>
            <w:rFonts w:eastAsia="TimesNewRoman"/>
            <w:b/>
            <w:vertAlign w:val="subscript"/>
            <w:lang w:eastAsia="en-GB"/>
          </w:rPr>
          <w:t>IMSI</w:t>
        </w:r>
      </w:ins>
    </w:p>
    <w:p w14:paraId="2561E857" w14:textId="77777777" w:rsidR="00EE0ACF" w:rsidRPr="003068BA" w:rsidRDefault="00EE0ACF" w:rsidP="00EE0ACF">
      <w:pPr>
        <w:pStyle w:val="NoSpaceNormal"/>
        <w:rPr>
          <w:ins w:id="1810" w:author="Marquordt" w:date="2022-04-25T13:47:00Z"/>
        </w:rPr>
      </w:pPr>
      <w:ins w:id="1811" w:author="Marquordt" w:date="2022-04-25T13:47:00Z">
        <w:r w:rsidRPr="003068BA">
          <w:tab/>
          <w:t>Logically:</w:t>
        </w:r>
      </w:ins>
    </w:p>
    <w:p w14:paraId="381B0BAD" w14:textId="77777777" w:rsidR="00EE0ACF" w:rsidRPr="003068BA" w:rsidRDefault="00EE0ACF" w:rsidP="00EE0ACF">
      <w:pPr>
        <w:rPr>
          <w:ins w:id="1812" w:author="Marquordt" w:date="2022-04-25T13:47:00Z"/>
          <w:rFonts w:eastAsia="TimesNewRoman"/>
          <w:lang w:eastAsia="en-GB"/>
        </w:rPr>
      </w:pPr>
      <w:ins w:id="1813" w:author="Marquordt" w:date="2022-04-25T13:47:00Z">
        <w:r w:rsidRPr="003068BA">
          <w:rPr>
            <w:rFonts w:eastAsia="TimesNewRoman"/>
            <w:lang w:eastAsia="en-GB"/>
          </w:rPr>
          <w:tab/>
        </w:r>
        <w:r w:rsidRPr="003068BA">
          <w:rPr>
            <w:rFonts w:eastAsia="TimesNewRoman"/>
            <w:lang w:eastAsia="en-GB"/>
          </w:rPr>
          <w:tab/>
          <w:t>24681357</w:t>
        </w:r>
        <w:r w:rsidRPr="003068BA">
          <w:rPr>
            <w:rFonts w:eastAsia="TimesNewRoman"/>
            <w:color w:val="FF0000"/>
            <w:lang w:eastAsia="en-GB"/>
          </w:rPr>
          <w:t>x</w:t>
        </w:r>
      </w:ins>
    </w:p>
    <w:p w14:paraId="009BBCED" w14:textId="77777777" w:rsidR="00EE0ACF" w:rsidRDefault="00EE0ACF" w:rsidP="00EE0ACF">
      <w:pPr>
        <w:pStyle w:val="Normal6pt"/>
        <w:rPr>
          <w:ins w:id="1814" w:author="Marquordt" w:date="2022-04-25T13:47:00Z"/>
        </w:rPr>
      </w:pPr>
      <w:ins w:id="1815" w:author="Marquordt" w:date="2022-04-25T13:47:00Z">
        <w:r w:rsidRPr="003068BA">
          <w:tab/>
          <w:t>Coding:</w:t>
        </w:r>
      </w:ins>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EE0ACF" w14:paraId="379A98BD" w14:textId="77777777" w:rsidTr="00B77D8D">
        <w:trPr>
          <w:cnfStyle w:val="100000000000" w:firstRow="1" w:lastRow="0" w:firstColumn="0" w:lastColumn="0" w:oddVBand="0" w:evenVBand="0" w:oddHBand="0" w:evenHBand="0" w:firstRowFirstColumn="0" w:firstRowLastColumn="0" w:lastRowFirstColumn="0" w:lastRowLastColumn="0"/>
          <w:trHeight w:val="57"/>
          <w:ins w:id="1816" w:author="Marquordt" w:date="2022-04-25T13:47: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71AB71BD" w14:textId="77777777" w:rsidR="00EE0ACF" w:rsidRPr="00AE2020" w:rsidRDefault="00EE0ACF" w:rsidP="002E697B">
            <w:pPr>
              <w:pStyle w:val="TAH"/>
              <w:jc w:val="left"/>
              <w:rPr>
                <w:ins w:id="1817" w:author="Marquordt" w:date="2022-04-25T13:47:00Z"/>
                <w:rFonts w:eastAsia="TimesNewRoman"/>
                <w:b/>
              </w:rPr>
            </w:pPr>
            <w:ins w:id="1818" w:author="Marquordt" w:date="2022-04-25T13:47:00Z">
              <w:r w:rsidRPr="00AE2020">
                <w:rPr>
                  <w:b/>
                </w:rPr>
                <w:t>Byte</w:t>
              </w:r>
            </w:ins>
          </w:p>
        </w:tc>
        <w:tc>
          <w:tcPr>
            <w:tcW w:w="680" w:type="dxa"/>
            <w:tcBorders>
              <w:top w:val="none" w:sz="0" w:space="0" w:color="auto"/>
              <w:left w:val="none" w:sz="0" w:space="0" w:color="auto"/>
              <w:bottom w:val="none" w:sz="0" w:space="0" w:color="auto"/>
              <w:right w:val="none" w:sz="0" w:space="0" w:color="auto"/>
            </w:tcBorders>
          </w:tcPr>
          <w:p w14:paraId="59374EDB" w14:textId="77777777" w:rsidR="00EE0ACF" w:rsidRPr="00AE2020" w:rsidRDefault="00EE0ACF" w:rsidP="00B77D8D">
            <w:pPr>
              <w:pStyle w:val="TAH"/>
              <w:cnfStyle w:val="100000000000" w:firstRow="1" w:lastRow="0" w:firstColumn="0" w:lastColumn="0" w:oddVBand="0" w:evenVBand="0" w:oddHBand="0" w:evenHBand="0" w:firstRowFirstColumn="0" w:firstRowLastColumn="0" w:lastRowFirstColumn="0" w:lastRowLastColumn="0"/>
              <w:rPr>
                <w:ins w:id="1819" w:author="Marquordt" w:date="2022-04-25T13:47:00Z"/>
                <w:b/>
              </w:rPr>
            </w:pPr>
            <w:ins w:id="1820" w:author="Marquordt" w:date="2022-04-25T13:47:00Z">
              <w:r w:rsidRPr="00AE2020">
                <w:rPr>
                  <w:b/>
                </w:rPr>
                <w:t>B1</w:t>
              </w:r>
            </w:ins>
          </w:p>
        </w:tc>
        <w:tc>
          <w:tcPr>
            <w:tcW w:w="680" w:type="dxa"/>
            <w:tcBorders>
              <w:top w:val="none" w:sz="0" w:space="0" w:color="auto"/>
              <w:left w:val="none" w:sz="0" w:space="0" w:color="auto"/>
              <w:bottom w:val="none" w:sz="0" w:space="0" w:color="auto"/>
              <w:right w:val="none" w:sz="0" w:space="0" w:color="auto"/>
            </w:tcBorders>
          </w:tcPr>
          <w:p w14:paraId="39D8FBDB" w14:textId="77777777" w:rsidR="00EE0ACF" w:rsidRPr="00AE2020" w:rsidRDefault="00EE0ACF" w:rsidP="00B77D8D">
            <w:pPr>
              <w:pStyle w:val="TAH"/>
              <w:cnfStyle w:val="100000000000" w:firstRow="1" w:lastRow="0" w:firstColumn="0" w:lastColumn="0" w:oddVBand="0" w:evenVBand="0" w:oddHBand="0" w:evenHBand="0" w:firstRowFirstColumn="0" w:firstRowLastColumn="0" w:lastRowFirstColumn="0" w:lastRowLastColumn="0"/>
              <w:rPr>
                <w:ins w:id="1821" w:author="Marquordt" w:date="2022-04-25T13:47:00Z"/>
                <w:b/>
              </w:rPr>
            </w:pPr>
            <w:ins w:id="1822" w:author="Marquordt" w:date="2022-04-25T13:47:00Z">
              <w:r w:rsidRPr="00AE2020">
                <w:rPr>
                  <w:b/>
                </w:rPr>
                <w:t>B2</w:t>
              </w:r>
            </w:ins>
          </w:p>
        </w:tc>
        <w:tc>
          <w:tcPr>
            <w:tcW w:w="680" w:type="dxa"/>
            <w:tcBorders>
              <w:top w:val="none" w:sz="0" w:space="0" w:color="auto"/>
              <w:left w:val="none" w:sz="0" w:space="0" w:color="auto"/>
              <w:bottom w:val="none" w:sz="0" w:space="0" w:color="auto"/>
              <w:right w:val="none" w:sz="0" w:space="0" w:color="auto"/>
            </w:tcBorders>
          </w:tcPr>
          <w:p w14:paraId="5442C14C" w14:textId="77777777" w:rsidR="00EE0ACF" w:rsidRPr="00AE2020" w:rsidRDefault="00EE0ACF" w:rsidP="00B77D8D">
            <w:pPr>
              <w:pStyle w:val="TAH"/>
              <w:cnfStyle w:val="100000000000" w:firstRow="1" w:lastRow="0" w:firstColumn="0" w:lastColumn="0" w:oddVBand="0" w:evenVBand="0" w:oddHBand="0" w:evenHBand="0" w:firstRowFirstColumn="0" w:firstRowLastColumn="0" w:lastRowFirstColumn="0" w:lastRowLastColumn="0"/>
              <w:rPr>
                <w:ins w:id="1823" w:author="Marquordt" w:date="2022-04-25T13:47:00Z"/>
                <w:b/>
              </w:rPr>
            </w:pPr>
            <w:ins w:id="1824" w:author="Marquordt" w:date="2022-04-25T13:47:00Z">
              <w:r w:rsidRPr="00AE2020">
                <w:rPr>
                  <w:b/>
                </w:rPr>
                <w:t>B3</w:t>
              </w:r>
            </w:ins>
          </w:p>
        </w:tc>
        <w:tc>
          <w:tcPr>
            <w:tcW w:w="680" w:type="dxa"/>
            <w:tcBorders>
              <w:top w:val="none" w:sz="0" w:space="0" w:color="auto"/>
              <w:left w:val="none" w:sz="0" w:space="0" w:color="auto"/>
              <w:bottom w:val="none" w:sz="0" w:space="0" w:color="auto"/>
              <w:right w:val="none" w:sz="0" w:space="0" w:color="auto"/>
            </w:tcBorders>
          </w:tcPr>
          <w:p w14:paraId="1FFE580E" w14:textId="77777777" w:rsidR="00EE0ACF" w:rsidRPr="00AE2020" w:rsidRDefault="00EE0ACF" w:rsidP="00B77D8D">
            <w:pPr>
              <w:pStyle w:val="TAH"/>
              <w:cnfStyle w:val="100000000000" w:firstRow="1" w:lastRow="0" w:firstColumn="0" w:lastColumn="0" w:oddVBand="0" w:evenVBand="0" w:oddHBand="0" w:evenHBand="0" w:firstRowFirstColumn="0" w:firstRowLastColumn="0" w:lastRowFirstColumn="0" w:lastRowLastColumn="0"/>
              <w:rPr>
                <w:ins w:id="1825" w:author="Marquordt" w:date="2022-04-25T13:47:00Z"/>
                <w:b/>
              </w:rPr>
            </w:pPr>
            <w:ins w:id="1826" w:author="Marquordt" w:date="2022-04-25T13:47:00Z">
              <w:r w:rsidRPr="00AE2020">
                <w:rPr>
                  <w:b/>
                </w:rPr>
                <w:t>B4</w:t>
              </w:r>
            </w:ins>
          </w:p>
        </w:tc>
        <w:tc>
          <w:tcPr>
            <w:tcW w:w="680" w:type="dxa"/>
            <w:tcBorders>
              <w:top w:val="none" w:sz="0" w:space="0" w:color="auto"/>
              <w:left w:val="none" w:sz="0" w:space="0" w:color="auto"/>
              <w:bottom w:val="none" w:sz="0" w:space="0" w:color="auto"/>
              <w:right w:val="none" w:sz="0" w:space="0" w:color="auto"/>
            </w:tcBorders>
          </w:tcPr>
          <w:p w14:paraId="7B84C396" w14:textId="77777777" w:rsidR="00EE0ACF" w:rsidRPr="00AE2020" w:rsidRDefault="00EE0ACF" w:rsidP="00B77D8D">
            <w:pPr>
              <w:pStyle w:val="TAH"/>
              <w:cnfStyle w:val="100000000000" w:firstRow="1" w:lastRow="0" w:firstColumn="0" w:lastColumn="0" w:oddVBand="0" w:evenVBand="0" w:oddHBand="0" w:evenHBand="0" w:firstRowFirstColumn="0" w:firstRowLastColumn="0" w:lastRowFirstColumn="0" w:lastRowLastColumn="0"/>
              <w:rPr>
                <w:ins w:id="1827" w:author="Marquordt" w:date="2022-04-25T13:47:00Z"/>
                <w:b/>
              </w:rPr>
            </w:pPr>
            <w:ins w:id="1828" w:author="Marquordt" w:date="2022-04-25T13:47:00Z">
              <w:r w:rsidRPr="00AE2020">
                <w:rPr>
                  <w:b/>
                </w:rPr>
                <w:t>B5</w:t>
              </w:r>
            </w:ins>
          </w:p>
        </w:tc>
        <w:tc>
          <w:tcPr>
            <w:tcW w:w="680" w:type="dxa"/>
            <w:tcBorders>
              <w:top w:val="none" w:sz="0" w:space="0" w:color="auto"/>
              <w:left w:val="none" w:sz="0" w:space="0" w:color="auto"/>
              <w:bottom w:val="none" w:sz="0" w:space="0" w:color="auto"/>
              <w:right w:val="none" w:sz="0" w:space="0" w:color="auto"/>
            </w:tcBorders>
          </w:tcPr>
          <w:p w14:paraId="2F503BAB" w14:textId="77777777" w:rsidR="00EE0ACF" w:rsidRPr="00AE2020" w:rsidRDefault="00EE0ACF" w:rsidP="00B77D8D">
            <w:pPr>
              <w:pStyle w:val="TAH"/>
              <w:cnfStyle w:val="100000000000" w:firstRow="1" w:lastRow="0" w:firstColumn="0" w:lastColumn="0" w:oddVBand="0" w:evenVBand="0" w:oddHBand="0" w:evenHBand="0" w:firstRowFirstColumn="0" w:firstRowLastColumn="0" w:lastRowFirstColumn="0" w:lastRowLastColumn="0"/>
              <w:rPr>
                <w:ins w:id="1829" w:author="Marquordt" w:date="2022-04-25T13:47:00Z"/>
                <w:b/>
              </w:rPr>
            </w:pPr>
            <w:ins w:id="1830" w:author="Marquordt" w:date="2022-04-25T13:47:00Z">
              <w:r w:rsidRPr="00AE2020">
                <w:rPr>
                  <w:b/>
                </w:rPr>
                <w:t>B6</w:t>
              </w:r>
            </w:ins>
          </w:p>
        </w:tc>
        <w:tc>
          <w:tcPr>
            <w:tcW w:w="680" w:type="dxa"/>
            <w:tcBorders>
              <w:top w:val="none" w:sz="0" w:space="0" w:color="auto"/>
              <w:left w:val="none" w:sz="0" w:space="0" w:color="auto"/>
              <w:bottom w:val="none" w:sz="0" w:space="0" w:color="auto"/>
              <w:right w:val="none" w:sz="0" w:space="0" w:color="auto"/>
            </w:tcBorders>
          </w:tcPr>
          <w:p w14:paraId="340DD16F" w14:textId="77777777" w:rsidR="00EE0ACF" w:rsidRPr="00AE2020" w:rsidRDefault="00EE0ACF" w:rsidP="00B77D8D">
            <w:pPr>
              <w:pStyle w:val="TAH"/>
              <w:cnfStyle w:val="100000000000" w:firstRow="1" w:lastRow="0" w:firstColumn="0" w:lastColumn="0" w:oddVBand="0" w:evenVBand="0" w:oddHBand="0" w:evenHBand="0" w:firstRowFirstColumn="0" w:firstRowLastColumn="0" w:lastRowFirstColumn="0" w:lastRowLastColumn="0"/>
              <w:rPr>
                <w:ins w:id="1831" w:author="Marquordt" w:date="2022-04-25T13:47:00Z"/>
                <w:b/>
              </w:rPr>
            </w:pPr>
            <w:ins w:id="1832" w:author="Marquordt" w:date="2022-04-25T13:47:00Z">
              <w:r w:rsidRPr="00AE2020">
                <w:rPr>
                  <w:b/>
                </w:rPr>
                <w:t>B7</w:t>
              </w:r>
            </w:ins>
          </w:p>
        </w:tc>
        <w:tc>
          <w:tcPr>
            <w:tcW w:w="680" w:type="dxa"/>
            <w:tcBorders>
              <w:top w:val="none" w:sz="0" w:space="0" w:color="auto"/>
              <w:left w:val="none" w:sz="0" w:space="0" w:color="auto"/>
              <w:bottom w:val="none" w:sz="0" w:space="0" w:color="auto"/>
              <w:right w:val="none" w:sz="0" w:space="0" w:color="auto"/>
            </w:tcBorders>
          </w:tcPr>
          <w:p w14:paraId="11285FA7" w14:textId="77777777" w:rsidR="00EE0ACF" w:rsidRPr="00AE2020" w:rsidRDefault="00EE0ACF" w:rsidP="00B77D8D">
            <w:pPr>
              <w:pStyle w:val="TAH"/>
              <w:cnfStyle w:val="100000000000" w:firstRow="1" w:lastRow="0" w:firstColumn="0" w:lastColumn="0" w:oddVBand="0" w:evenVBand="0" w:oddHBand="0" w:evenHBand="0" w:firstRowFirstColumn="0" w:firstRowLastColumn="0" w:lastRowFirstColumn="0" w:lastRowLastColumn="0"/>
              <w:rPr>
                <w:ins w:id="1833" w:author="Marquordt" w:date="2022-04-25T13:47:00Z"/>
                <w:b/>
              </w:rPr>
            </w:pPr>
            <w:ins w:id="1834" w:author="Marquordt" w:date="2022-04-25T13:47:00Z">
              <w:r w:rsidRPr="00AE2020">
                <w:rPr>
                  <w:b/>
                </w:rPr>
                <w:t>B8</w:t>
              </w:r>
            </w:ins>
          </w:p>
        </w:tc>
        <w:tc>
          <w:tcPr>
            <w:tcW w:w="680" w:type="dxa"/>
            <w:tcBorders>
              <w:top w:val="none" w:sz="0" w:space="0" w:color="auto"/>
              <w:left w:val="none" w:sz="0" w:space="0" w:color="auto"/>
              <w:bottom w:val="none" w:sz="0" w:space="0" w:color="auto"/>
              <w:right w:val="none" w:sz="0" w:space="0" w:color="auto"/>
            </w:tcBorders>
          </w:tcPr>
          <w:p w14:paraId="54EA325A" w14:textId="77777777" w:rsidR="00EE0ACF" w:rsidRPr="00AE2020" w:rsidRDefault="00EE0ACF" w:rsidP="00B77D8D">
            <w:pPr>
              <w:pStyle w:val="TAH"/>
              <w:cnfStyle w:val="100000000000" w:firstRow="1" w:lastRow="0" w:firstColumn="0" w:lastColumn="0" w:oddVBand="0" w:evenVBand="0" w:oddHBand="0" w:evenHBand="0" w:firstRowFirstColumn="0" w:firstRowLastColumn="0" w:lastRowFirstColumn="0" w:lastRowLastColumn="0"/>
              <w:rPr>
                <w:ins w:id="1835" w:author="Marquordt" w:date="2022-04-25T13:47:00Z"/>
                <w:b/>
              </w:rPr>
            </w:pPr>
            <w:ins w:id="1836" w:author="Marquordt" w:date="2022-04-25T13:47:00Z">
              <w:r w:rsidRPr="00AE2020">
                <w:rPr>
                  <w:b/>
                </w:rPr>
                <w:t>B9</w:t>
              </w:r>
            </w:ins>
          </w:p>
        </w:tc>
      </w:tr>
      <w:tr w:rsidR="00EE0ACF" w14:paraId="7AD927D7" w14:textId="77777777" w:rsidTr="00B77D8D">
        <w:trPr>
          <w:cnfStyle w:val="000000100000" w:firstRow="0" w:lastRow="0" w:firstColumn="0" w:lastColumn="0" w:oddVBand="0" w:evenVBand="0" w:oddHBand="1" w:evenHBand="0" w:firstRowFirstColumn="0" w:firstRowLastColumn="0" w:lastRowFirstColumn="0" w:lastRowLastColumn="0"/>
          <w:trHeight w:val="57"/>
          <w:ins w:id="1837" w:author="Marquordt" w:date="2022-04-25T13:47: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40E24FAB" w14:textId="77777777" w:rsidR="00EE0ACF" w:rsidRDefault="00EE0ACF" w:rsidP="00B77D8D">
            <w:pPr>
              <w:pStyle w:val="TAL"/>
              <w:rPr>
                <w:ins w:id="1838" w:author="Marquordt" w:date="2022-04-25T13:47:00Z"/>
                <w:rFonts w:eastAsia="TimesNewRoman"/>
              </w:rPr>
            </w:pPr>
            <w:ins w:id="1839" w:author="Marquordt" w:date="2022-04-25T13:47:00Z">
              <w:r w:rsidRPr="003068BA">
                <w:rPr>
                  <w:rFonts w:eastAsia="Calibri"/>
                </w:rPr>
                <w:t>Hex</w:t>
              </w:r>
            </w:ins>
          </w:p>
        </w:tc>
        <w:tc>
          <w:tcPr>
            <w:tcW w:w="680" w:type="dxa"/>
            <w:tcBorders>
              <w:top w:val="none" w:sz="0" w:space="0" w:color="auto"/>
              <w:left w:val="none" w:sz="0" w:space="0" w:color="auto"/>
              <w:bottom w:val="none" w:sz="0" w:space="0" w:color="auto"/>
              <w:right w:val="none" w:sz="0" w:space="0" w:color="auto"/>
            </w:tcBorders>
          </w:tcPr>
          <w:p w14:paraId="45173820" w14:textId="77777777" w:rsidR="00EE0ACF" w:rsidRDefault="00EE0ACF" w:rsidP="00B77D8D">
            <w:pPr>
              <w:pStyle w:val="TAC"/>
              <w:cnfStyle w:val="000000100000" w:firstRow="0" w:lastRow="0" w:firstColumn="0" w:lastColumn="0" w:oddVBand="0" w:evenVBand="0" w:oddHBand="1" w:evenHBand="0" w:firstRowFirstColumn="0" w:firstRowLastColumn="0" w:lastRowFirstColumn="0" w:lastRowLastColumn="0"/>
              <w:rPr>
                <w:ins w:id="1840" w:author="Marquordt" w:date="2022-04-25T13:47:00Z"/>
                <w:rFonts w:eastAsia="TimesNewRoman"/>
              </w:rPr>
            </w:pPr>
            <w:ins w:id="1841" w:author="Marquordt" w:date="2022-04-25T13:47:00Z">
              <w:r w:rsidRPr="003068BA">
                <w:rPr>
                  <w:rFonts w:eastAsia="Calibri"/>
                </w:rPr>
                <w:t>05</w:t>
              </w:r>
            </w:ins>
          </w:p>
        </w:tc>
        <w:tc>
          <w:tcPr>
            <w:tcW w:w="680" w:type="dxa"/>
            <w:tcBorders>
              <w:top w:val="none" w:sz="0" w:space="0" w:color="auto"/>
              <w:left w:val="none" w:sz="0" w:space="0" w:color="auto"/>
              <w:bottom w:val="none" w:sz="0" w:space="0" w:color="auto"/>
              <w:right w:val="none" w:sz="0" w:space="0" w:color="auto"/>
            </w:tcBorders>
          </w:tcPr>
          <w:p w14:paraId="26D0F7C5" w14:textId="77777777" w:rsidR="00EE0ACF" w:rsidRDefault="00EE0ACF" w:rsidP="00B77D8D">
            <w:pPr>
              <w:pStyle w:val="TAC"/>
              <w:cnfStyle w:val="000000100000" w:firstRow="0" w:lastRow="0" w:firstColumn="0" w:lastColumn="0" w:oddVBand="0" w:evenVBand="0" w:oddHBand="1" w:evenHBand="0" w:firstRowFirstColumn="0" w:firstRowLastColumn="0" w:lastRowFirstColumn="0" w:lastRowLastColumn="0"/>
              <w:rPr>
                <w:ins w:id="1842" w:author="Marquordt" w:date="2022-04-25T13:47:00Z"/>
                <w:rFonts w:eastAsia="TimesNewRoman"/>
              </w:rPr>
            </w:pPr>
            <w:ins w:id="1843" w:author="Marquordt" w:date="2022-04-25T13:47:00Z">
              <w:r w:rsidRPr="003068BA">
                <w:rPr>
                  <w:rFonts w:eastAsia="Calibri"/>
                </w:rPr>
                <w:t>29</w:t>
              </w:r>
            </w:ins>
          </w:p>
        </w:tc>
        <w:tc>
          <w:tcPr>
            <w:tcW w:w="680" w:type="dxa"/>
            <w:tcBorders>
              <w:top w:val="none" w:sz="0" w:space="0" w:color="auto"/>
              <w:left w:val="none" w:sz="0" w:space="0" w:color="auto"/>
              <w:bottom w:val="none" w:sz="0" w:space="0" w:color="auto"/>
              <w:right w:val="none" w:sz="0" w:space="0" w:color="auto"/>
            </w:tcBorders>
          </w:tcPr>
          <w:p w14:paraId="39BE19BB" w14:textId="77777777" w:rsidR="00EE0ACF" w:rsidRDefault="00EE0ACF" w:rsidP="00B77D8D">
            <w:pPr>
              <w:pStyle w:val="TAC"/>
              <w:cnfStyle w:val="000000100000" w:firstRow="0" w:lastRow="0" w:firstColumn="0" w:lastColumn="0" w:oddVBand="0" w:evenVBand="0" w:oddHBand="1" w:evenHBand="0" w:firstRowFirstColumn="0" w:firstRowLastColumn="0" w:lastRowFirstColumn="0" w:lastRowLastColumn="0"/>
              <w:rPr>
                <w:ins w:id="1844" w:author="Marquordt" w:date="2022-04-25T13:47:00Z"/>
                <w:rFonts w:eastAsia="TimesNewRoman"/>
              </w:rPr>
            </w:pPr>
            <w:ins w:id="1845" w:author="Marquordt" w:date="2022-04-25T13:47:00Z">
              <w:r w:rsidRPr="003068BA">
                <w:rPr>
                  <w:rFonts w:eastAsia="Calibri"/>
                </w:rPr>
                <w:t>64</w:t>
              </w:r>
            </w:ins>
          </w:p>
        </w:tc>
        <w:tc>
          <w:tcPr>
            <w:tcW w:w="680" w:type="dxa"/>
            <w:tcBorders>
              <w:top w:val="none" w:sz="0" w:space="0" w:color="auto"/>
              <w:left w:val="none" w:sz="0" w:space="0" w:color="auto"/>
              <w:bottom w:val="none" w:sz="0" w:space="0" w:color="auto"/>
              <w:right w:val="none" w:sz="0" w:space="0" w:color="auto"/>
            </w:tcBorders>
          </w:tcPr>
          <w:p w14:paraId="4CEDFA9E" w14:textId="77777777" w:rsidR="00EE0ACF" w:rsidRDefault="00EE0ACF" w:rsidP="00B77D8D">
            <w:pPr>
              <w:pStyle w:val="TAC"/>
              <w:cnfStyle w:val="000000100000" w:firstRow="0" w:lastRow="0" w:firstColumn="0" w:lastColumn="0" w:oddVBand="0" w:evenVBand="0" w:oddHBand="1" w:evenHBand="0" w:firstRowFirstColumn="0" w:firstRowLastColumn="0" w:lastRowFirstColumn="0" w:lastRowLastColumn="0"/>
              <w:rPr>
                <w:ins w:id="1846" w:author="Marquordt" w:date="2022-04-25T13:47:00Z"/>
                <w:rFonts w:eastAsia="TimesNewRoman"/>
              </w:rPr>
            </w:pPr>
            <w:ins w:id="1847" w:author="Marquordt" w:date="2022-04-25T13:47:00Z">
              <w:r w:rsidRPr="003068BA">
                <w:rPr>
                  <w:rFonts w:eastAsia="Calibri"/>
                </w:rPr>
                <w:t>18</w:t>
              </w:r>
            </w:ins>
          </w:p>
        </w:tc>
        <w:tc>
          <w:tcPr>
            <w:tcW w:w="680" w:type="dxa"/>
            <w:tcBorders>
              <w:top w:val="none" w:sz="0" w:space="0" w:color="auto"/>
              <w:left w:val="none" w:sz="0" w:space="0" w:color="auto"/>
              <w:bottom w:val="none" w:sz="0" w:space="0" w:color="auto"/>
              <w:right w:val="none" w:sz="0" w:space="0" w:color="auto"/>
            </w:tcBorders>
          </w:tcPr>
          <w:p w14:paraId="60B45783" w14:textId="77777777" w:rsidR="00EE0ACF" w:rsidRDefault="00EE0ACF" w:rsidP="00B77D8D">
            <w:pPr>
              <w:pStyle w:val="TAC"/>
              <w:cnfStyle w:val="000000100000" w:firstRow="0" w:lastRow="0" w:firstColumn="0" w:lastColumn="0" w:oddVBand="0" w:evenVBand="0" w:oddHBand="1" w:evenHBand="0" w:firstRowFirstColumn="0" w:firstRowLastColumn="0" w:lastRowFirstColumn="0" w:lastRowLastColumn="0"/>
              <w:rPr>
                <w:ins w:id="1848" w:author="Marquordt" w:date="2022-04-25T13:47:00Z"/>
                <w:rFonts w:eastAsia="TimesNewRoman"/>
              </w:rPr>
            </w:pPr>
            <w:ins w:id="1849" w:author="Marquordt" w:date="2022-04-25T13:47:00Z">
              <w:r w:rsidRPr="003068BA">
                <w:rPr>
                  <w:rFonts w:eastAsia="Calibri"/>
                </w:rPr>
                <w:t>53</w:t>
              </w:r>
            </w:ins>
          </w:p>
        </w:tc>
        <w:tc>
          <w:tcPr>
            <w:tcW w:w="680" w:type="dxa"/>
            <w:tcBorders>
              <w:top w:val="none" w:sz="0" w:space="0" w:color="auto"/>
              <w:left w:val="none" w:sz="0" w:space="0" w:color="auto"/>
              <w:bottom w:val="none" w:sz="0" w:space="0" w:color="auto"/>
              <w:right w:val="none" w:sz="0" w:space="0" w:color="auto"/>
            </w:tcBorders>
          </w:tcPr>
          <w:p w14:paraId="018E2DD0" w14:textId="77777777" w:rsidR="00EE0ACF" w:rsidRDefault="00EE0ACF" w:rsidP="00B77D8D">
            <w:pPr>
              <w:pStyle w:val="TAC"/>
              <w:cnfStyle w:val="000000100000" w:firstRow="0" w:lastRow="0" w:firstColumn="0" w:lastColumn="0" w:oddVBand="0" w:evenVBand="0" w:oddHBand="1" w:evenHBand="0" w:firstRowFirstColumn="0" w:firstRowLastColumn="0" w:lastRowFirstColumn="0" w:lastRowLastColumn="0"/>
              <w:rPr>
                <w:ins w:id="1850" w:author="Marquordt" w:date="2022-04-25T13:47:00Z"/>
                <w:rFonts w:eastAsia="TimesNewRoman"/>
              </w:rPr>
            </w:pPr>
            <w:ins w:id="1851" w:author="Marquordt" w:date="2022-04-25T13:47:00Z">
              <w:r w:rsidRPr="003068BA">
                <w:rPr>
                  <w:rFonts w:eastAsia="Calibri"/>
                  <w:color w:val="FF0000"/>
                </w:rPr>
                <w:t>x</w:t>
              </w:r>
              <w:r w:rsidRPr="003068BA">
                <w:rPr>
                  <w:rFonts w:eastAsia="Calibri"/>
                </w:rPr>
                <w:t>7</w:t>
              </w:r>
            </w:ins>
          </w:p>
        </w:tc>
        <w:tc>
          <w:tcPr>
            <w:tcW w:w="680" w:type="dxa"/>
            <w:tcBorders>
              <w:top w:val="none" w:sz="0" w:space="0" w:color="auto"/>
              <w:left w:val="none" w:sz="0" w:space="0" w:color="auto"/>
              <w:bottom w:val="none" w:sz="0" w:space="0" w:color="auto"/>
              <w:right w:val="none" w:sz="0" w:space="0" w:color="auto"/>
            </w:tcBorders>
          </w:tcPr>
          <w:p w14:paraId="46802348" w14:textId="77777777" w:rsidR="00EE0ACF" w:rsidRDefault="00EE0ACF" w:rsidP="00B77D8D">
            <w:pPr>
              <w:pStyle w:val="TAC"/>
              <w:cnfStyle w:val="000000100000" w:firstRow="0" w:lastRow="0" w:firstColumn="0" w:lastColumn="0" w:oddVBand="0" w:evenVBand="0" w:oddHBand="1" w:evenHBand="0" w:firstRowFirstColumn="0" w:firstRowLastColumn="0" w:lastRowFirstColumn="0" w:lastRowLastColumn="0"/>
              <w:rPr>
                <w:ins w:id="1852" w:author="Marquordt" w:date="2022-04-25T13:47:00Z"/>
                <w:rFonts w:eastAsia="TimesNewRoman"/>
              </w:rPr>
            </w:pPr>
            <w:ins w:id="1853" w:author="Marquordt" w:date="2022-04-25T13:47:00Z">
              <w:r w:rsidRPr="003068BA">
                <w:rPr>
                  <w:rFonts w:eastAsia="Calibri"/>
                </w:rPr>
                <w:t>FF</w:t>
              </w:r>
            </w:ins>
          </w:p>
        </w:tc>
        <w:tc>
          <w:tcPr>
            <w:tcW w:w="680" w:type="dxa"/>
            <w:tcBorders>
              <w:top w:val="none" w:sz="0" w:space="0" w:color="auto"/>
              <w:left w:val="none" w:sz="0" w:space="0" w:color="auto"/>
              <w:bottom w:val="none" w:sz="0" w:space="0" w:color="auto"/>
              <w:right w:val="none" w:sz="0" w:space="0" w:color="auto"/>
            </w:tcBorders>
          </w:tcPr>
          <w:p w14:paraId="3CD66D21" w14:textId="77777777" w:rsidR="00EE0ACF" w:rsidRDefault="00EE0ACF" w:rsidP="00B77D8D">
            <w:pPr>
              <w:pStyle w:val="TAC"/>
              <w:cnfStyle w:val="000000100000" w:firstRow="0" w:lastRow="0" w:firstColumn="0" w:lastColumn="0" w:oddVBand="0" w:evenVBand="0" w:oddHBand="1" w:evenHBand="0" w:firstRowFirstColumn="0" w:firstRowLastColumn="0" w:lastRowFirstColumn="0" w:lastRowLastColumn="0"/>
              <w:rPr>
                <w:ins w:id="1854" w:author="Marquordt" w:date="2022-04-25T13:47:00Z"/>
                <w:rFonts w:eastAsia="TimesNewRoman"/>
              </w:rPr>
            </w:pPr>
            <w:ins w:id="1855" w:author="Marquordt" w:date="2022-04-25T13:47:00Z">
              <w:r w:rsidRPr="003068BA">
                <w:rPr>
                  <w:rFonts w:eastAsia="Calibri"/>
                </w:rPr>
                <w:t>FF</w:t>
              </w:r>
            </w:ins>
          </w:p>
        </w:tc>
        <w:tc>
          <w:tcPr>
            <w:tcW w:w="680" w:type="dxa"/>
            <w:tcBorders>
              <w:top w:val="none" w:sz="0" w:space="0" w:color="auto"/>
              <w:left w:val="none" w:sz="0" w:space="0" w:color="auto"/>
              <w:bottom w:val="none" w:sz="0" w:space="0" w:color="auto"/>
              <w:right w:val="none" w:sz="0" w:space="0" w:color="auto"/>
            </w:tcBorders>
          </w:tcPr>
          <w:p w14:paraId="0925667B" w14:textId="77777777" w:rsidR="00EE0ACF" w:rsidRDefault="00EE0ACF" w:rsidP="00B77D8D">
            <w:pPr>
              <w:pStyle w:val="TAC"/>
              <w:cnfStyle w:val="000000100000" w:firstRow="0" w:lastRow="0" w:firstColumn="0" w:lastColumn="0" w:oddVBand="0" w:evenVBand="0" w:oddHBand="1" w:evenHBand="0" w:firstRowFirstColumn="0" w:firstRowLastColumn="0" w:lastRowFirstColumn="0" w:lastRowLastColumn="0"/>
              <w:rPr>
                <w:ins w:id="1856" w:author="Marquordt" w:date="2022-04-25T13:47:00Z"/>
                <w:rFonts w:eastAsia="TimesNewRoman"/>
              </w:rPr>
            </w:pPr>
            <w:ins w:id="1857" w:author="Marquordt" w:date="2022-04-25T13:47:00Z">
              <w:r w:rsidRPr="003068BA">
                <w:rPr>
                  <w:rFonts w:eastAsia="Calibri"/>
                </w:rPr>
                <w:t>FF</w:t>
              </w:r>
            </w:ins>
          </w:p>
        </w:tc>
      </w:tr>
    </w:tbl>
    <w:p w14:paraId="77DA54EB" w14:textId="77777777" w:rsidR="00EE0ACF" w:rsidRPr="003068BA" w:rsidRDefault="00EE0ACF" w:rsidP="00EE0ACF">
      <w:pPr>
        <w:pStyle w:val="ExplainTableContents"/>
        <w:rPr>
          <w:ins w:id="1858" w:author="Marquordt" w:date="2022-04-25T13:47:00Z"/>
        </w:rPr>
      </w:pPr>
      <w:ins w:id="1859" w:author="Marquordt" w:date="2022-04-25T13:47:00Z">
        <w:r>
          <w:tab/>
        </w:r>
        <w:r w:rsidRPr="003068BA">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ins>
    </w:p>
    <w:p w14:paraId="62240AE5" w14:textId="7D31A089" w:rsidR="007010F0" w:rsidRPr="008C26FA" w:rsidRDefault="007010F0" w:rsidP="007010F0">
      <w:pPr>
        <w:rPr>
          <w:ins w:id="1860" w:author="Marquordt" w:date="2022-05-06T10:33:00Z"/>
          <w:rFonts w:eastAsia="TimesNewRoman"/>
          <w:lang w:eastAsia="en-GB"/>
        </w:rPr>
      </w:pPr>
      <w:ins w:id="1861" w:author="Marquordt" w:date="2022-05-06T10:33:00Z">
        <w:r w:rsidRPr="003068BA">
          <w:rPr>
            <w:rFonts w:eastAsia="TimesNewRoman"/>
            <w:lang w:eastAsia="en-GB"/>
          </w:rPr>
          <w:t>EF</w:t>
        </w:r>
        <w:r w:rsidRPr="003068BA">
          <w:rPr>
            <w:rFonts w:eastAsia="TimesNewRoman"/>
            <w:vertAlign w:val="subscript"/>
            <w:lang w:eastAsia="en-GB"/>
          </w:rPr>
          <w:t>AD</w:t>
        </w:r>
        <w:r w:rsidRPr="003068BA">
          <w:rPr>
            <w:rFonts w:eastAsia="TimesNewRoman"/>
            <w:lang w:eastAsia="en-GB"/>
          </w:rPr>
          <w:t xml:space="preserve"> </w:t>
        </w:r>
        <w:r>
          <w:rPr>
            <w:rFonts w:eastAsia="TimesNewRoman"/>
            <w:lang w:eastAsia="en-GB"/>
          </w:rPr>
          <w:t>is</w:t>
        </w:r>
        <w:r w:rsidRPr="003068BA">
          <w:rPr>
            <w:rFonts w:eastAsia="TimesNewRoman"/>
            <w:lang w:eastAsia="en-GB"/>
          </w:rPr>
          <w:t xml:space="preserve"> used as defined in </w:t>
        </w:r>
        <w:r w:rsidRPr="008C26FA">
          <w:rPr>
            <w:lang w:eastAsia="en-GB"/>
          </w:rPr>
          <w:fldChar w:fldCharType="begin"/>
        </w:r>
        <w:r w:rsidRPr="003068BA">
          <w:rPr>
            <w:lang w:eastAsia="en-GB"/>
          </w:rPr>
          <w:instrText xml:space="preserve"> REF _Ref62645896 \r \h </w:instrText>
        </w:r>
      </w:ins>
      <w:r w:rsidRPr="008C26FA">
        <w:rPr>
          <w:lang w:eastAsia="en-GB"/>
        </w:rPr>
      </w:r>
      <w:ins w:id="1862" w:author="Marquordt" w:date="2022-05-06T10:33:00Z">
        <w:r w:rsidRPr="008C26FA">
          <w:rPr>
            <w:lang w:eastAsia="en-GB"/>
          </w:rPr>
          <w:fldChar w:fldCharType="separate"/>
        </w:r>
        <w:r>
          <w:rPr>
            <w:lang w:eastAsia="en-GB"/>
          </w:rPr>
          <w:t>[2]</w:t>
        </w:r>
        <w:r w:rsidRPr="008C26FA">
          <w:rPr>
            <w:lang w:eastAsia="en-GB"/>
          </w:rPr>
          <w:fldChar w:fldCharType="end"/>
        </w:r>
        <w:r w:rsidRPr="008C26FA">
          <w:rPr>
            <w:lang w:eastAsia="en-GB"/>
          </w:rPr>
          <w:t xml:space="preserve"> clause 5.1.</w:t>
        </w:r>
        <w:r>
          <w:rPr>
            <w:lang w:eastAsia="en-GB"/>
          </w:rPr>
          <w:t>7</w:t>
        </w:r>
        <w:r w:rsidRPr="008C26FA">
          <w:rPr>
            <w:lang w:eastAsia="en-GB"/>
          </w:rPr>
          <w:t>.4.1</w:t>
        </w:r>
      </w:ins>
    </w:p>
    <w:p w14:paraId="0268A6A4" w14:textId="77777777" w:rsidR="00AE136A" w:rsidRPr="003068BA" w:rsidRDefault="00AE136A" w:rsidP="00AE136A">
      <w:pPr>
        <w:spacing w:after="120"/>
        <w:rPr>
          <w:ins w:id="1863" w:author="Marquordt" w:date="2022-05-06T12:27:00Z"/>
        </w:rPr>
      </w:pPr>
      <w:ins w:id="1864" w:author="Marquordt" w:date="2022-05-06T12:27:00Z">
        <w:r>
          <w:t>For Test Procedure A t</w:t>
        </w:r>
        <w:r w:rsidRPr="003068BA">
          <w:t xml:space="preserve">he </w:t>
        </w:r>
        <w:r>
          <w:t>E-</w:t>
        </w:r>
        <w:r w:rsidRPr="003068BA">
          <w:t>USS transmits on the BCCH, with the following network parameters:</w:t>
        </w:r>
      </w:ins>
    </w:p>
    <w:p w14:paraId="03CD8BB1" w14:textId="44C27637" w:rsidR="00AE136A" w:rsidRDefault="00AE136A" w:rsidP="00AE136A">
      <w:pPr>
        <w:pStyle w:val="NoSpaceNormal"/>
        <w:rPr>
          <w:ins w:id="1865" w:author="Marquordt" w:date="2022-05-06T12:27:00Z"/>
        </w:rPr>
      </w:pPr>
      <w:ins w:id="1866" w:author="Marquordt" w:date="2022-05-06T12:27:00Z">
        <w:r>
          <w:tab/>
          <w:t>-</w:t>
        </w:r>
        <w:r>
          <w:tab/>
          <w:t>T</w:t>
        </w:r>
        <w:r w:rsidRPr="003068BA">
          <w:t>AI (MCC/MNC/</w:t>
        </w:r>
        <w:r>
          <w:t>T</w:t>
        </w:r>
        <w:r w:rsidRPr="003068BA">
          <w:t>AC):</w:t>
        </w:r>
        <w:r>
          <w:tab/>
        </w:r>
        <w:r w:rsidRPr="003068BA">
          <w:tab/>
          <w:t>246/81/0001</w:t>
        </w:r>
      </w:ins>
    </w:p>
    <w:p w14:paraId="7F74BBEC" w14:textId="77777777" w:rsidR="00AE136A" w:rsidRPr="003068BA" w:rsidRDefault="00AE136A" w:rsidP="00AE136A">
      <w:pPr>
        <w:pStyle w:val="NoSpaceNormal"/>
        <w:spacing w:after="180"/>
        <w:rPr>
          <w:ins w:id="1867" w:author="Marquordt" w:date="2022-05-06T12:27:00Z"/>
        </w:rPr>
      </w:pPr>
      <w:ins w:id="1868" w:author="Marquordt" w:date="2022-05-06T12:27:00Z">
        <w:r>
          <w:tab/>
          <w:t>-</w:t>
        </w:r>
        <w:r>
          <w:tab/>
        </w:r>
        <w:r w:rsidRPr="003068BA">
          <w:t>Access control:</w:t>
        </w:r>
        <w:r w:rsidRPr="003068BA">
          <w:tab/>
        </w:r>
        <w:r w:rsidRPr="003068BA">
          <w:tab/>
        </w:r>
        <w:r w:rsidRPr="003068BA">
          <w:tab/>
        </w:r>
        <w:r>
          <w:tab/>
        </w:r>
        <w:r w:rsidRPr="003068BA">
          <w:t>unrestricted</w:t>
        </w:r>
      </w:ins>
    </w:p>
    <w:p w14:paraId="3C5A4D87" w14:textId="77777777" w:rsidR="00AE136A" w:rsidRPr="003068BA" w:rsidRDefault="00AE136A" w:rsidP="00AE136A">
      <w:pPr>
        <w:spacing w:after="120"/>
        <w:rPr>
          <w:ins w:id="1869" w:author="Marquordt" w:date="2022-05-06T12:27:00Z"/>
        </w:rPr>
      </w:pPr>
      <w:ins w:id="1870" w:author="Marquordt" w:date="2022-05-06T12:27:00Z">
        <w:r>
          <w:t>For Test Procedure B t</w:t>
        </w:r>
        <w:r w:rsidRPr="003068BA">
          <w:t xml:space="preserve">he </w:t>
        </w:r>
        <w:r>
          <w:t>NB-</w:t>
        </w:r>
        <w:r w:rsidRPr="003068BA">
          <w:t>SS transmits on the BCCH, with the following network parameters:</w:t>
        </w:r>
      </w:ins>
    </w:p>
    <w:p w14:paraId="6F5D07E3" w14:textId="0D3508C7" w:rsidR="00AE136A" w:rsidRDefault="00AE136A" w:rsidP="00AE136A">
      <w:pPr>
        <w:pStyle w:val="NoSpaceNormal"/>
        <w:rPr>
          <w:ins w:id="1871" w:author="Marquordt" w:date="2022-05-06T12:27:00Z"/>
        </w:rPr>
      </w:pPr>
      <w:ins w:id="1872" w:author="Marquordt" w:date="2022-05-06T12:27:00Z">
        <w:r>
          <w:tab/>
          <w:t>-</w:t>
        </w:r>
        <w:r>
          <w:tab/>
          <w:t>T</w:t>
        </w:r>
        <w:r w:rsidRPr="003068BA">
          <w:t>AI (MCC/MNC/</w:t>
        </w:r>
        <w:r>
          <w:t>T</w:t>
        </w:r>
        <w:r w:rsidRPr="003068BA">
          <w:t>AC):</w:t>
        </w:r>
        <w:r>
          <w:tab/>
        </w:r>
        <w:r w:rsidRPr="003068BA">
          <w:tab/>
          <w:t>246/81/0001</w:t>
        </w:r>
      </w:ins>
    </w:p>
    <w:p w14:paraId="5F04731E" w14:textId="77777777" w:rsidR="00AE136A" w:rsidRPr="003068BA" w:rsidRDefault="00AE136A" w:rsidP="00AE136A">
      <w:pPr>
        <w:pStyle w:val="NoSpaceNormal"/>
        <w:spacing w:after="180"/>
        <w:rPr>
          <w:ins w:id="1873" w:author="Marquordt" w:date="2022-05-06T12:27:00Z"/>
        </w:rPr>
      </w:pPr>
      <w:ins w:id="1874" w:author="Marquordt" w:date="2022-05-06T12:27:00Z">
        <w:r>
          <w:tab/>
          <w:t>-</w:t>
        </w:r>
        <w:r>
          <w:tab/>
        </w:r>
        <w:r w:rsidRPr="003068BA">
          <w:t>Access control:</w:t>
        </w:r>
        <w:r w:rsidRPr="003068BA">
          <w:tab/>
        </w:r>
        <w:r w:rsidRPr="003068BA">
          <w:tab/>
        </w:r>
        <w:r w:rsidRPr="003068BA">
          <w:tab/>
        </w:r>
        <w:r>
          <w:tab/>
        </w:r>
        <w:r w:rsidRPr="003068BA">
          <w:t>unrestricted</w:t>
        </w:r>
      </w:ins>
    </w:p>
    <w:p w14:paraId="48C13637" w14:textId="77777777" w:rsidR="00AE136A" w:rsidRPr="003068BA" w:rsidRDefault="00AE136A" w:rsidP="00AE136A">
      <w:pPr>
        <w:rPr>
          <w:ins w:id="1875" w:author="Marquordt" w:date="2022-05-06T12:27:00Z"/>
        </w:rPr>
      </w:pPr>
      <w:ins w:id="1876" w:author="Marquordt" w:date="2022-05-06T12:27:00Z">
        <w:r w:rsidRPr="003068BA">
          <w:t>The UICC/USIM data is installed in the UE.</w:t>
        </w:r>
      </w:ins>
    </w:p>
    <w:p w14:paraId="3749C089" w14:textId="77777777" w:rsidR="00AE136A" w:rsidRPr="003068BA" w:rsidRDefault="00AE136A" w:rsidP="00AE136A">
      <w:pPr>
        <w:rPr>
          <w:ins w:id="1877" w:author="Marquordt" w:date="2022-05-06T12:27:00Z"/>
        </w:rPr>
      </w:pPr>
      <w:ins w:id="1878" w:author="Marquordt" w:date="2022-05-06T12:27:00Z">
        <w:r w:rsidRPr="003068BA">
          <w:t xml:space="preserve">Ensure that the UE is using the </w:t>
        </w:r>
        <w:r>
          <w:t>UICC/USIM configuration defined for this test case</w:t>
        </w:r>
        <w:r w:rsidRPr="003068BA">
          <w:t xml:space="preserve"> and runs an initial activation.</w:t>
        </w:r>
      </w:ins>
    </w:p>
    <w:p w14:paraId="59B905C9" w14:textId="5A9782F5" w:rsidR="00EE0ACF" w:rsidRPr="003068BA" w:rsidRDefault="00EE0ACF" w:rsidP="00EE0ACF">
      <w:pPr>
        <w:pStyle w:val="Heading5"/>
        <w:rPr>
          <w:ins w:id="1879" w:author="Marquordt" w:date="2022-04-25T13:47:00Z"/>
          <w:lang w:eastAsia="en-GB"/>
        </w:rPr>
      </w:pPr>
      <w:bookmarkStart w:id="1880" w:name="_Toc103688383"/>
      <w:ins w:id="1881" w:author="Marquordt" w:date="2022-04-25T13:47:00Z">
        <w:r w:rsidRPr="003068BA">
          <w:rPr>
            <w:lang w:eastAsia="en-GB"/>
          </w:rPr>
          <w:lastRenderedPageBreak/>
          <w:t>5.1.</w:t>
        </w:r>
      </w:ins>
      <w:ins w:id="1882" w:author="Marquordt" w:date="2022-04-28T09:58:00Z">
        <w:r w:rsidR="00297CF7">
          <w:rPr>
            <w:lang w:eastAsia="en-GB"/>
          </w:rPr>
          <w:t>7</w:t>
        </w:r>
      </w:ins>
      <w:ins w:id="1883" w:author="Marquordt" w:date="2022-04-25T13:47:00Z">
        <w:r w:rsidRPr="003068BA">
          <w:rPr>
            <w:lang w:eastAsia="en-GB"/>
          </w:rPr>
          <w:t>.3.2</w:t>
        </w:r>
        <w:r w:rsidRPr="003068BA">
          <w:rPr>
            <w:lang w:eastAsia="en-GB"/>
          </w:rPr>
          <w:tab/>
          <w:t>Procedure</w:t>
        </w:r>
        <w:bookmarkEnd w:id="1880"/>
      </w:ins>
    </w:p>
    <w:p w14:paraId="431EC8A7" w14:textId="079027B5" w:rsidR="00AE136A" w:rsidRDefault="00AE136A" w:rsidP="00EE0ACF">
      <w:pPr>
        <w:rPr>
          <w:ins w:id="1884" w:author="Marquordt" w:date="2022-05-06T12:31:00Z"/>
        </w:rPr>
      </w:pPr>
      <w:ins w:id="1885" w:author="Marquordt" w:date="2022-05-06T12:30:00Z">
        <w:r>
          <w:rPr>
            <w:lang w:eastAsia="en-GB"/>
          </w:rPr>
          <w:t>To operate the test with an</w:t>
        </w:r>
      </w:ins>
      <w:ins w:id="1886" w:author="Marquordt" w:date="2022-05-06T12:29:00Z">
        <w:r>
          <w:rPr>
            <w:lang w:eastAsia="en-GB"/>
          </w:rPr>
          <w:t xml:space="preserve"> E-USS the</w:t>
        </w:r>
      </w:ins>
      <w:ins w:id="1887" w:author="Marquordt" w:date="2022-04-25T13:47:00Z">
        <w:r w:rsidR="00EE0ACF" w:rsidRPr="003068BA">
          <w:rPr>
            <w:lang w:eastAsia="en-GB"/>
          </w:rPr>
          <w:t xml:space="preserve"> </w:t>
        </w:r>
        <w:r w:rsidR="00EE0ACF" w:rsidRPr="003068BA">
          <w:t xml:space="preserve">test procedure defined in </w:t>
        </w:r>
      </w:ins>
      <w:ins w:id="1888" w:author="Marquordt" w:date="2022-05-06T12:31:00Z">
        <w:r>
          <w:t xml:space="preserve">clause </w:t>
        </w:r>
        <w:r w:rsidRPr="00AE136A">
          <w:t>5.1.6.3.2</w:t>
        </w:r>
        <w:r>
          <w:t>,</w:t>
        </w:r>
      </w:ins>
      <w:ins w:id="1889" w:author="Marquordt" w:date="2022-05-06T12:32:00Z">
        <w:r>
          <w:t xml:space="preserve">1 - </w:t>
        </w:r>
      </w:ins>
      <w:ins w:id="1890" w:author="Marquordt" w:date="2022-05-06T12:29:00Z">
        <w:r>
          <w:t xml:space="preserve">Procedure A </w:t>
        </w:r>
      </w:ins>
      <w:ins w:id="1891" w:author="Marquordt" w:date="2022-05-06T12:31:00Z">
        <w:r>
          <w:t>of the present document is executed.</w:t>
        </w:r>
      </w:ins>
    </w:p>
    <w:p w14:paraId="104D095A" w14:textId="3841AC2A" w:rsidR="00AE136A" w:rsidRDefault="00AE136A" w:rsidP="00AE136A">
      <w:pPr>
        <w:rPr>
          <w:ins w:id="1892" w:author="Marquordt" w:date="2022-05-06T12:31:00Z"/>
        </w:rPr>
      </w:pPr>
      <w:ins w:id="1893" w:author="Marquordt" w:date="2022-05-06T12:31:00Z">
        <w:r>
          <w:rPr>
            <w:lang w:eastAsia="en-GB"/>
          </w:rPr>
          <w:t>To operate the test with an NB-SS the</w:t>
        </w:r>
        <w:r w:rsidRPr="003068BA">
          <w:rPr>
            <w:lang w:eastAsia="en-GB"/>
          </w:rPr>
          <w:t xml:space="preserve"> </w:t>
        </w:r>
        <w:r w:rsidRPr="003068BA">
          <w:t xml:space="preserve">test procedure defined in </w:t>
        </w:r>
        <w:r>
          <w:t xml:space="preserve">clause </w:t>
        </w:r>
        <w:r w:rsidRPr="00AE136A">
          <w:t>5.1.6.3.2</w:t>
        </w:r>
        <w:r>
          <w:t>,</w:t>
        </w:r>
      </w:ins>
      <w:ins w:id="1894" w:author="Marquordt" w:date="2022-05-06T12:32:00Z">
        <w:r>
          <w:t>2 -</w:t>
        </w:r>
      </w:ins>
      <w:ins w:id="1895" w:author="Marquordt" w:date="2022-05-06T12:31:00Z">
        <w:r>
          <w:t xml:space="preserve"> Procedure </w:t>
        </w:r>
      </w:ins>
      <w:ins w:id="1896" w:author="Marquordt" w:date="2022-05-06T12:32:00Z">
        <w:r>
          <w:t>B</w:t>
        </w:r>
      </w:ins>
      <w:ins w:id="1897" w:author="Marquordt" w:date="2022-05-06T12:31:00Z">
        <w:r>
          <w:t xml:space="preserve"> of the present document is executed.</w:t>
        </w:r>
      </w:ins>
    </w:p>
    <w:p w14:paraId="22365B96" w14:textId="1C416F33" w:rsidR="00EE0ACF" w:rsidRPr="003068BA" w:rsidRDefault="00EE0ACF" w:rsidP="00EE0ACF">
      <w:pPr>
        <w:pStyle w:val="Heading4"/>
        <w:rPr>
          <w:ins w:id="1898" w:author="Marquordt" w:date="2022-04-25T13:47:00Z"/>
          <w:lang w:eastAsia="en-GB"/>
        </w:rPr>
      </w:pPr>
      <w:bookmarkStart w:id="1899" w:name="_Toc103688384"/>
      <w:ins w:id="1900" w:author="Marquordt" w:date="2022-04-25T13:47:00Z">
        <w:r w:rsidRPr="003068BA">
          <w:rPr>
            <w:lang w:eastAsia="en-GB"/>
          </w:rPr>
          <w:t>5.1.</w:t>
        </w:r>
      </w:ins>
      <w:ins w:id="1901" w:author="Marquordt" w:date="2022-04-28T09:58:00Z">
        <w:r w:rsidR="00297CF7">
          <w:rPr>
            <w:lang w:eastAsia="en-GB"/>
          </w:rPr>
          <w:t>7</w:t>
        </w:r>
      </w:ins>
      <w:ins w:id="1902" w:author="Marquordt" w:date="2022-04-25T13:47:00Z">
        <w:r w:rsidRPr="003068BA">
          <w:rPr>
            <w:lang w:eastAsia="en-GB"/>
          </w:rPr>
          <w:t>.4</w:t>
        </w:r>
        <w:r w:rsidRPr="003068BA">
          <w:rPr>
            <w:lang w:eastAsia="en-GB"/>
          </w:rPr>
          <w:tab/>
          <w:t>Acceptance criteria</w:t>
        </w:r>
        <w:bookmarkEnd w:id="1899"/>
      </w:ins>
    </w:p>
    <w:p w14:paraId="58417B8F" w14:textId="51E1E2C5" w:rsidR="00CB3C91" w:rsidRDefault="00CB3C91" w:rsidP="00EE0ACF">
      <w:pPr>
        <w:rPr>
          <w:ins w:id="1903" w:author="Marquordt" w:date="2022-05-06T12:45:00Z"/>
          <w:lang w:eastAsia="en-GB"/>
        </w:rPr>
      </w:pPr>
      <w:ins w:id="1904" w:author="Marquordt" w:date="2022-05-06T12:44:00Z">
        <w:r>
          <w:rPr>
            <w:lang w:eastAsia="en-GB"/>
          </w:rPr>
          <w:t xml:space="preserve">For Procedure A, </w:t>
        </w:r>
      </w:ins>
      <w:ins w:id="1905" w:author="Marquordt" w:date="2022-04-25T13:47:00Z">
        <w:r w:rsidR="00EE0ACF" w:rsidRPr="003068BA">
          <w:rPr>
            <w:lang w:eastAsia="en-GB"/>
          </w:rPr>
          <w:t xml:space="preserve">CR 1 is verified by analysing the </w:t>
        </w:r>
      </w:ins>
      <w:ins w:id="1906" w:author="Marquordt" w:date="2022-05-06T12:43:00Z">
        <w:r w:rsidRPr="00CB3C91">
          <w:rPr>
            <w:i/>
            <w:lang w:eastAsia="en-GB"/>
          </w:rPr>
          <w:t>RRCConnectionRequ</w:t>
        </w:r>
      </w:ins>
      <w:ins w:id="1907" w:author="Marquordt" w:date="2022-05-06T12:44:00Z">
        <w:r w:rsidRPr="00CB3C91">
          <w:rPr>
            <w:i/>
            <w:lang w:eastAsia="en-GB"/>
          </w:rPr>
          <w:t>est</w:t>
        </w:r>
        <w:r>
          <w:rPr>
            <w:lang w:eastAsia="en-GB"/>
          </w:rPr>
          <w:t>.</w:t>
        </w:r>
      </w:ins>
      <w:ins w:id="1908" w:author="Marquordt" w:date="2022-05-06T14:54:00Z">
        <w:r w:rsidR="004129DE">
          <w:rPr>
            <w:lang w:eastAsia="en-GB"/>
          </w:rPr>
          <w:t xml:space="preserve"> </w:t>
        </w:r>
        <w:r w:rsidR="004129DE" w:rsidRPr="003068BA">
          <w:rPr>
            <w:lang w:eastAsia="en-GB"/>
          </w:rPr>
          <w:t>The conformance requirement CR 1 is met if the IMSI value stored on the USIM matches the IMSI value provided to the TT (USS)</w:t>
        </w:r>
      </w:ins>
    </w:p>
    <w:p w14:paraId="1A64448A" w14:textId="0E700FFE" w:rsidR="00EE0ACF" w:rsidRDefault="00CB3C91" w:rsidP="00EE0ACF">
      <w:pPr>
        <w:rPr>
          <w:ins w:id="1909" w:author="Marquordt" w:date="2022-05-06T15:16:00Z"/>
          <w:lang w:eastAsia="en-GB"/>
        </w:rPr>
      </w:pPr>
      <w:ins w:id="1910" w:author="Marquordt" w:date="2022-05-06T12:45:00Z">
        <w:r>
          <w:rPr>
            <w:lang w:eastAsia="en-GB"/>
          </w:rPr>
          <w:t xml:space="preserve">For Procedure B, </w:t>
        </w:r>
        <w:r w:rsidRPr="003068BA">
          <w:rPr>
            <w:lang w:eastAsia="en-GB"/>
          </w:rPr>
          <w:t xml:space="preserve">CR 1 is verified by analysing the </w:t>
        </w:r>
        <w:r w:rsidRPr="004519F0">
          <w:rPr>
            <w:i/>
            <w:lang w:eastAsia="en-GB"/>
          </w:rPr>
          <w:t>RRCConnectionRequest</w:t>
        </w:r>
        <w:r>
          <w:rPr>
            <w:i/>
            <w:lang w:eastAsia="en-GB"/>
          </w:rPr>
          <w:t>-NB</w:t>
        </w:r>
      </w:ins>
      <w:ins w:id="1911" w:author="Marquordt" w:date="2022-05-06T14:55:00Z">
        <w:r w:rsidR="004129DE">
          <w:rPr>
            <w:lang w:eastAsia="en-GB"/>
          </w:rPr>
          <w:t>.</w:t>
        </w:r>
      </w:ins>
      <w:ins w:id="1912" w:author="Marquordt" w:date="2022-05-06T14:54:00Z">
        <w:r w:rsidR="004129DE">
          <w:rPr>
            <w:lang w:eastAsia="en-GB"/>
          </w:rPr>
          <w:t xml:space="preserve"> </w:t>
        </w:r>
      </w:ins>
      <w:ins w:id="1913" w:author="Marquordt" w:date="2022-04-25T13:47:00Z">
        <w:r w:rsidR="00EE0ACF" w:rsidRPr="003068BA">
          <w:rPr>
            <w:lang w:eastAsia="en-GB"/>
          </w:rPr>
          <w:t>The conformance requirement CR 1 is met if the IMSI value stored on the USIM matches the IMSI value provided to the TT (USS).</w:t>
        </w:r>
      </w:ins>
    </w:p>
    <w:p w14:paraId="7ADBBBB3" w14:textId="0A4A6C56" w:rsidR="00AC1CC6" w:rsidRDefault="00AC1CC6" w:rsidP="00AC1CC6">
      <w:pPr>
        <w:rPr>
          <w:ins w:id="1914" w:author="Marquordt" w:date="2022-05-06T15:16:00Z"/>
          <w:lang w:eastAsia="en-GB"/>
        </w:rPr>
      </w:pPr>
      <w:ins w:id="1915" w:author="Marquordt" w:date="2022-05-06T15:16:00Z">
        <w:r>
          <w:t xml:space="preserve">CR 2 can be verified by a method capable to trace APDU command handling or running any other method to verify correct handling of the </w:t>
        </w:r>
        <w:r>
          <w:rPr>
            <w:u w:val="single"/>
          </w:rPr>
          <w:t>READ</w:t>
        </w:r>
        <w:r>
          <w:t xml:space="preserve"> command </w:t>
        </w:r>
        <w:r>
          <w:rPr>
            <w:lang w:eastAsia="en-GB"/>
          </w:rPr>
          <w:t>used to read the contents of EF</w:t>
        </w:r>
        <w:r w:rsidRPr="006E2069">
          <w:rPr>
            <w:vertAlign w:val="subscript"/>
            <w:lang w:eastAsia="en-GB"/>
          </w:rPr>
          <w:t>IMSI</w:t>
        </w:r>
        <w:r>
          <w:t>.</w:t>
        </w:r>
      </w:ins>
    </w:p>
    <w:p w14:paraId="13A61AB5" w14:textId="64DF65F9" w:rsidR="00EE0ACF" w:rsidRDefault="00EE0ACF" w:rsidP="00EE0ACF">
      <w:pPr>
        <w:pStyle w:val="Heading4"/>
        <w:rPr>
          <w:ins w:id="1916" w:author="Marquordt" w:date="2022-04-25T13:47:00Z"/>
          <w:lang w:eastAsia="en-GB"/>
        </w:rPr>
      </w:pPr>
      <w:bookmarkStart w:id="1917" w:name="_Toc103688385"/>
      <w:ins w:id="1918" w:author="Marquordt" w:date="2022-04-25T13:47:00Z">
        <w:r>
          <w:rPr>
            <w:lang w:eastAsia="en-GB"/>
          </w:rPr>
          <w:t>5.1.</w:t>
        </w:r>
      </w:ins>
      <w:ins w:id="1919" w:author="Marquordt" w:date="2022-04-28T09:58:00Z">
        <w:r w:rsidR="00297CF7">
          <w:rPr>
            <w:lang w:eastAsia="en-GB"/>
          </w:rPr>
          <w:t>7</w:t>
        </w:r>
      </w:ins>
      <w:ins w:id="1920" w:author="Marquordt" w:date="2022-04-25T13:47:00Z">
        <w:r>
          <w:rPr>
            <w:lang w:eastAsia="en-GB"/>
          </w:rPr>
          <w:t>.5</w:t>
        </w:r>
        <w:r>
          <w:rPr>
            <w:lang w:eastAsia="en-GB"/>
          </w:rPr>
          <w:tab/>
        </w:r>
        <w:r>
          <w:t>Suitability assessment</w:t>
        </w:r>
        <w:bookmarkEnd w:id="1917"/>
      </w:ins>
    </w:p>
    <w:p w14:paraId="6B8537F6" w14:textId="6F4C1EAA" w:rsidR="00AC1CC6" w:rsidRDefault="00AC1CC6" w:rsidP="00AC1CC6">
      <w:pPr>
        <w:rPr>
          <w:ins w:id="1921" w:author="Marquordt" w:date="2022-05-06T15:18:00Z"/>
          <w:lang w:eastAsia="en-GB"/>
        </w:rPr>
      </w:pPr>
      <w:ins w:id="1922" w:author="Marquordt" w:date="2022-05-06T15:18:00Z">
        <w:r w:rsidRPr="003068BA">
          <w:t>T</w:t>
        </w:r>
        <w:r>
          <w:t>o fulfil t</w:t>
        </w:r>
        <w:r w:rsidRPr="003068BA">
          <w:t xml:space="preserve">he </w:t>
        </w:r>
        <w:r>
          <w:t>given acceptance criteria for CR 1, the implicit verification of correct file handling and file contents is suitable.</w:t>
        </w:r>
      </w:ins>
    </w:p>
    <w:p w14:paraId="0EE31FA7" w14:textId="38C98AD7" w:rsidR="00EE0ACF" w:rsidRPr="003068BA" w:rsidRDefault="00AC1CC6" w:rsidP="00670F0E">
      <w:pPr>
        <w:rPr>
          <w:rFonts w:eastAsia="TimesNewRoman"/>
        </w:rPr>
      </w:pPr>
      <w:ins w:id="1923" w:author="Marquordt" w:date="2022-05-06T15:18:00Z">
        <w:r>
          <w:t>For the given acceptance criteria CR </w:t>
        </w:r>
      </w:ins>
      <w:ins w:id="1924" w:author="Marquordt" w:date="2022-05-06T15:19:00Z">
        <w:r w:rsidR="00B068DF">
          <w:t>2</w:t>
        </w:r>
      </w:ins>
      <w:ins w:id="1925" w:author="Marquordt" w:date="2022-05-06T15:18:00Z">
        <w:r>
          <w:t xml:space="preserve"> neither the implicit verification of correct file handling nor the verification of the file contents stored at the end of the test procedure is sufficient. CR </w:t>
        </w:r>
      </w:ins>
      <w:ins w:id="1926" w:author="Marquordt" w:date="2022-05-06T15:19:00Z">
        <w:r w:rsidR="00B068DF">
          <w:t>2</w:t>
        </w:r>
      </w:ins>
      <w:ins w:id="1927" w:author="Marquordt" w:date="2022-05-06T15:18:00Z">
        <w:r>
          <w:t xml:space="preserve"> can be verified by a method capable to trace the APDU command handling or running any other method to verify the correct handling of the READ command.</w:t>
        </w:r>
        <w:r>
          <w:br/>
        </w:r>
        <w:r>
          <w:rPr>
            <w:rFonts w:eastAsia="TimesNewRoman"/>
          </w:rPr>
          <w:t>The method used to verify CR </w:t>
        </w:r>
      </w:ins>
      <w:ins w:id="1928" w:author="Marquordt" w:date="2022-05-06T15:19:00Z">
        <w:r w:rsidR="00B068DF">
          <w:rPr>
            <w:rFonts w:eastAsia="TimesNewRoman"/>
          </w:rPr>
          <w:t>2</w:t>
        </w:r>
      </w:ins>
      <w:ins w:id="1929" w:author="Marquordt" w:date="2022-05-06T15:18:00Z">
        <w:r>
          <w:rPr>
            <w:rFonts w:eastAsia="TimesNewRoman"/>
          </w:rPr>
          <w:t xml:space="preserve"> shall be mentioned in the test report.</w:t>
        </w:r>
      </w:ins>
    </w:p>
    <w:p w14:paraId="460941E4" w14:textId="42A87928" w:rsidR="00CA68F6" w:rsidRPr="003068BA" w:rsidRDefault="00CA68F6" w:rsidP="00670F0E">
      <w:pPr>
        <w:pStyle w:val="Heading3"/>
      </w:pPr>
      <w:bookmarkStart w:id="1930" w:name="_Toc103688386"/>
      <w:r w:rsidRPr="00946B0F">
        <w:rPr>
          <w:highlight w:val="yellow"/>
        </w:rPr>
        <w:t>5.1.8</w:t>
      </w:r>
      <w:r w:rsidR="004030DE" w:rsidRPr="00946B0F">
        <w:rPr>
          <w:highlight w:val="yellow"/>
        </w:rPr>
        <w:tab/>
      </w:r>
      <w:r w:rsidRPr="00946B0F">
        <w:rPr>
          <w:highlight w:val="yellow"/>
        </w:rPr>
        <w:t>UE identification after changed IMSI with service "EMM Information" not available</w:t>
      </w:r>
      <w:bookmarkEnd w:id="1930"/>
    </w:p>
    <w:p w14:paraId="4507A98A" w14:textId="560BC6C3" w:rsidR="005205B4" w:rsidRPr="00653B67" w:rsidRDefault="00670F0E" w:rsidP="005205B4">
      <w:pPr>
        <w:pStyle w:val="Heading4"/>
        <w:rPr>
          <w:ins w:id="1931" w:author="Marquordt" w:date="2022-05-06T15:21:00Z"/>
          <w:highlight w:val="yellow"/>
        </w:rPr>
      </w:pPr>
      <w:bookmarkStart w:id="1932" w:name="_Toc103688387"/>
      <w:bookmarkStart w:id="1933" w:name="_GoBack"/>
      <w:bookmarkEnd w:id="1933"/>
      <w:del w:id="1934" w:author="Marquordt" w:date="2022-05-06T15:21:00Z">
        <w:r w:rsidRPr="00653B67" w:rsidDel="005205B4">
          <w:rPr>
            <w:rFonts w:eastAsia="TimesNewRoman"/>
            <w:highlight w:val="yellow"/>
          </w:rPr>
          <w:delText>RFU – agreed method to verify the READ command on EF</w:delText>
        </w:r>
        <w:r w:rsidRPr="00653B67" w:rsidDel="005205B4">
          <w:rPr>
            <w:rFonts w:eastAsia="TimesNewRoman"/>
            <w:highlight w:val="yellow"/>
            <w:vertAlign w:val="subscript"/>
          </w:rPr>
          <w:delText>UST</w:delText>
        </w:r>
        <w:r w:rsidRPr="00653B67" w:rsidDel="005205B4">
          <w:rPr>
            <w:rFonts w:eastAsia="TimesNewRoman"/>
            <w:highlight w:val="yellow"/>
          </w:rPr>
          <w:delText xml:space="preserve"> needed.</w:delText>
        </w:r>
      </w:del>
      <w:ins w:id="1935" w:author="Marquordt" w:date="2022-05-06T15:21:00Z">
        <w:r w:rsidR="005205B4" w:rsidRPr="00653B67">
          <w:rPr>
            <w:highlight w:val="yellow"/>
            <w:lang w:eastAsia="en-GB"/>
          </w:rPr>
          <w:t>5.1.8.1</w:t>
        </w:r>
        <w:r w:rsidR="005205B4" w:rsidRPr="00653B67">
          <w:rPr>
            <w:highlight w:val="yellow"/>
            <w:lang w:eastAsia="en-GB"/>
          </w:rPr>
          <w:tab/>
          <w:t>Test purpose</w:t>
        </w:r>
        <w:bookmarkEnd w:id="1932"/>
      </w:ins>
    </w:p>
    <w:p w14:paraId="51FFF55D" w14:textId="77777777" w:rsidR="005205B4" w:rsidRPr="00653B67" w:rsidRDefault="005205B4" w:rsidP="005205B4">
      <w:pPr>
        <w:rPr>
          <w:ins w:id="1936" w:author="Marquordt" w:date="2022-05-06T15:21:00Z"/>
          <w:highlight w:val="yellow"/>
        </w:rPr>
      </w:pPr>
      <w:ins w:id="1937" w:author="Marquordt" w:date="2022-05-06T15:21:00Z">
        <w:r w:rsidRPr="00653B67">
          <w:rPr>
            <w:highlight w:val="yellow"/>
          </w:rPr>
          <w:t>The purpose of this test is to verify that:</w:t>
        </w:r>
      </w:ins>
    </w:p>
    <w:p w14:paraId="6374CFA4" w14:textId="05CB3733" w:rsidR="005205B4" w:rsidRPr="00653B67" w:rsidRDefault="005205B4" w:rsidP="005205B4">
      <w:pPr>
        <w:ind w:left="567" w:hanging="425"/>
        <w:rPr>
          <w:ins w:id="1938" w:author="Marquordt" w:date="2022-05-06T15:21:00Z"/>
          <w:highlight w:val="yellow"/>
        </w:rPr>
      </w:pPr>
      <w:ins w:id="1939" w:author="Marquordt" w:date="2022-05-06T15:21:00Z">
        <w:r w:rsidRPr="00653B67">
          <w:rPr>
            <w:highlight w:val="yellow"/>
          </w:rPr>
          <w:t>1)</w:t>
        </w:r>
        <w:r w:rsidRPr="00653B67">
          <w:rPr>
            <w:highlight w:val="yellow"/>
          </w:rPr>
          <w:tab/>
          <w:t xml:space="preserve">the </w:t>
        </w:r>
      </w:ins>
      <w:ins w:id="1940" w:author="Marquordt" w:date="2022-05-06T15:24:00Z">
        <w:r w:rsidRPr="00653B67">
          <w:rPr>
            <w:highlight w:val="yellow"/>
          </w:rPr>
          <w:t>UE deletes existing EMM parameters from the UE's non-volatile memory in case a different IMSI is activated</w:t>
        </w:r>
      </w:ins>
      <w:ins w:id="1941" w:author="Marquordt" w:date="2022-05-06T15:21:00Z">
        <w:r w:rsidRPr="00653B67">
          <w:rPr>
            <w:highlight w:val="yellow"/>
          </w:rPr>
          <w:t>;</w:t>
        </w:r>
      </w:ins>
    </w:p>
    <w:p w14:paraId="649B2E4F" w14:textId="30535F97" w:rsidR="005205B4" w:rsidRPr="00653B67" w:rsidRDefault="005205B4" w:rsidP="005205B4">
      <w:pPr>
        <w:ind w:left="567" w:hanging="425"/>
        <w:rPr>
          <w:ins w:id="1942" w:author="Marquordt" w:date="2022-05-06T15:21:00Z"/>
          <w:highlight w:val="yellow"/>
        </w:rPr>
      </w:pPr>
      <w:ins w:id="1943" w:author="Marquordt" w:date="2022-05-06T15:21:00Z">
        <w:r w:rsidRPr="00653B67">
          <w:rPr>
            <w:highlight w:val="yellow"/>
          </w:rPr>
          <w:t>2)</w:t>
        </w:r>
        <w:r w:rsidRPr="00653B67">
          <w:rPr>
            <w:highlight w:val="yellow"/>
          </w:rPr>
          <w:tab/>
          <w:t xml:space="preserve">the </w:t>
        </w:r>
      </w:ins>
      <w:ins w:id="1944" w:author="Marquordt" w:date="2022-05-06T15:28:00Z">
        <w:r w:rsidRPr="00653B67">
          <w:rPr>
            <w:highlight w:val="yellow"/>
          </w:rPr>
          <w:t>U</w:t>
        </w:r>
      </w:ins>
      <w:ins w:id="1945" w:author="Marquordt" w:date="2022-05-06T15:21:00Z">
        <w:r w:rsidRPr="00653B67">
          <w:rPr>
            <w:highlight w:val="yellow"/>
          </w:rPr>
          <w:t>E i</w:t>
        </w:r>
      </w:ins>
      <w:ins w:id="1946" w:author="Marquordt" w:date="2022-05-06T15:28:00Z">
        <w:r w:rsidRPr="00653B67">
          <w:rPr>
            <w:highlight w:val="yellow"/>
          </w:rPr>
          <w:t>nclude</w:t>
        </w:r>
      </w:ins>
      <w:ins w:id="1947" w:author="Marquordt" w:date="2022-05-06T15:21:00Z">
        <w:r w:rsidRPr="00653B67">
          <w:rPr>
            <w:highlight w:val="yellow"/>
          </w:rPr>
          <w:t xml:space="preserve">s </w:t>
        </w:r>
      </w:ins>
      <w:ins w:id="1948" w:author="Marquordt" w:date="2022-05-06T15:29:00Z">
        <w:r w:rsidRPr="00653B67">
          <w:rPr>
            <w:highlight w:val="yellow"/>
          </w:rPr>
          <w:t>the</w:t>
        </w:r>
      </w:ins>
      <w:ins w:id="1949" w:author="Marquordt" w:date="2022-05-06T15:21:00Z">
        <w:r w:rsidRPr="00653B67">
          <w:rPr>
            <w:highlight w:val="yellow"/>
          </w:rPr>
          <w:t xml:space="preserve"> IMSI </w:t>
        </w:r>
      </w:ins>
      <w:ins w:id="1950" w:author="Marquordt" w:date="2022-05-06T15:29:00Z">
        <w:r w:rsidRPr="00653B67">
          <w:rPr>
            <w:highlight w:val="yellow"/>
          </w:rPr>
          <w:t>stored in the USIM during the attach procedure</w:t>
        </w:r>
      </w:ins>
      <w:ins w:id="1951" w:author="Marquordt" w:date="2022-05-06T15:21:00Z">
        <w:r w:rsidRPr="00653B67">
          <w:rPr>
            <w:highlight w:val="yellow"/>
            <w:lang w:val="en-US" w:eastAsia="en-GB"/>
          </w:rPr>
          <w:t>.</w:t>
        </w:r>
      </w:ins>
    </w:p>
    <w:p w14:paraId="304C790C" w14:textId="23878A52" w:rsidR="005205B4" w:rsidRPr="00653B67" w:rsidRDefault="005205B4" w:rsidP="005205B4">
      <w:pPr>
        <w:pStyle w:val="Heading4"/>
        <w:rPr>
          <w:ins w:id="1952" w:author="Marquordt" w:date="2022-05-06T15:21:00Z"/>
          <w:highlight w:val="yellow"/>
        </w:rPr>
      </w:pPr>
      <w:bookmarkStart w:id="1953" w:name="_Toc103688388"/>
      <w:ins w:id="1954" w:author="Marquordt" w:date="2022-05-06T15:21:00Z">
        <w:r w:rsidRPr="00653B67">
          <w:rPr>
            <w:highlight w:val="yellow"/>
          </w:rPr>
          <w:t>5.1.</w:t>
        </w:r>
      </w:ins>
      <w:ins w:id="1955" w:author="Marquordt" w:date="2022-05-06T15:29:00Z">
        <w:r w:rsidRPr="00653B67">
          <w:rPr>
            <w:highlight w:val="yellow"/>
          </w:rPr>
          <w:t>8</w:t>
        </w:r>
      </w:ins>
      <w:ins w:id="1956" w:author="Marquordt" w:date="2022-05-06T15:21:00Z">
        <w:r w:rsidRPr="00653B67">
          <w:rPr>
            <w:highlight w:val="yellow"/>
          </w:rPr>
          <w:t>.2</w:t>
        </w:r>
        <w:r w:rsidRPr="00653B67">
          <w:rPr>
            <w:highlight w:val="yellow"/>
          </w:rPr>
          <w:tab/>
          <w:t>Conformance requirement</w:t>
        </w:r>
        <w:bookmarkEnd w:id="1953"/>
      </w:ins>
    </w:p>
    <w:p w14:paraId="00CC8DDE" w14:textId="77777777" w:rsidR="005205B4" w:rsidRPr="00653B67" w:rsidRDefault="005205B4" w:rsidP="005205B4">
      <w:pPr>
        <w:spacing w:after="120"/>
        <w:ind w:left="567" w:hanging="567"/>
        <w:rPr>
          <w:ins w:id="1957" w:author="Marquordt" w:date="2022-05-06T15:21:00Z"/>
          <w:highlight w:val="yellow"/>
        </w:rPr>
      </w:pPr>
      <w:ins w:id="1958" w:author="Marquordt" w:date="2022-05-06T15:21:00Z">
        <w:r w:rsidRPr="00653B67">
          <w:rPr>
            <w:highlight w:val="yellow"/>
          </w:rPr>
          <w:t>CR 1</w:t>
        </w:r>
        <w:r w:rsidRPr="00653B67">
          <w:rPr>
            <w:highlight w:val="yellow"/>
          </w:rPr>
          <w:tab/>
        </w:r>
        <w:r w:rsidRPr="00653B67">
          <w:rPr>
            <w:highlight w:val="yellow"/>
            <w:lang w:val="en-US" w:eastAsia="en-GB"/>
          </w:rPr>
          <w:t>Only after reception of a Paging message containing the IMSI stored in the USIM the UE shall send the</w:t>
        </w:r>
        <w:r w:rsidRPr="00653B67">
          <w:rPr>
            <w:highlight w:val="yellow"/>
          </w:rPr>
          <w:t xml:space="preserve"> </w:t>
        </w:r>
        <w:r w:rsidRPr="00653B67">
          <w:rPr>
            <w:i/>
            <w:iCs/>
            <w:highlight w:val="yellow"/>
            <w:lang w:val="en-US" w:eastAsia="en-GB"/>
          </w:rPr>
          <w:t xml:space="preserve">RRCConnectionRequest </w:t>
        </w:r>
        <w:r w:rsidRPr="00653B67">
          <w:rPr>
            <w:highlight w:val="yellow"/>
            <w:lang w:val="en-US" w:eastAsia="en-GB"/>
          </w:rPr>
          <w:t>message</w:t>
        </w:r>
        <w:r w:rsidRPr="00653B67">
          <w:rPr>
            <w:highlight w:val="yellow"/>
          </w:rPr>
          <w:t>.</w:t>
        </w:r>
      </w:ins>
    </w:p>
    <w:p w14:paraId="426B1C38" w14:textId="77777777" w:rsidR="005205B4" w:rsidRPr="00653B67" w:rsidRDefault="005205B4" w:rsidP="005205B4">
      <w:pPr>
        <w:pStyle w:val="B20"/>
        <w:spacing w:after="120"/>
        <w:rPr>
          <w:ins w:id="1959" w:author="Marquordt" w:date="2022-05-06T15:21:00Z"/>
          <w:highlight w:val="yellow"/>
        </w:rPr>
      </w:pPr>
      <w:ins w:id="1960" w:author="Marquordt" w:date="2022-05-06T15:21:00Z">
        <w:r w:rsidRPr="00653B67">
          <w:rPr>
            <w:highlight w:val="yellow"/>
          </w:rPr>
          <w:t>Reference:</w:t>
        </w:r>
      </w:ins>
    </w:p>
    <w:p w14:paraId="22266E62" w14:textId="77777777" w:rsidR="005205B4" w:rsidRPr="00653B67" w:rsidRDefault="005205B4" w:rsidP="005205B4">
      <w:pPr>
        <w:pStyle w:val="B20"/>
        <w:spacing w:after="120"/>
        <w:rPr>
          <w:ins w:id="1961" w:author="Marquordt" w:date="2022-05-06T15:21:00Z"/>
          <w:highlight w:val="yellow"/>
        </w:rPr>
      </w:pPr>
      <w:ins w:id="1962" w:author="Marquordt" w:date="2022-05-06T15:21:00Z">
        <w:r w:rsidRPr="00653B67">
          <w:rPr>
            <w:highlight w:val="yellow"/>
          </w:rPr>
          <w:t>-</w:t>
        </w:r>
        <w:r w:rsidRPr="00653B67">
          <w:rPr>
            <w:highlight w:val="yellow"/>
          </w:rPr>
          <w:tab/>
          <w:t>TS 31.102 </w:t>
        </w:r>
        <w:r w:rsidRPr="00653B67">
          <w:rPr>
            <w:highlight w:val="yellow"/>
          </w:rPr>
          <w:fldChar w:fldCharType="begin"/>
        </w:r>
        <w:r w:rsidRPr="00653B67">
          <w:rPr>
            <w:highlight w:val="yellow"/>
          </w:rPr>
          <w:instrText xml:space="preserve"> REF _Ref62649304 \r \h  \* MERGEFORMAT </w:instrText>
        </w:r>
      </w:ins>
      <w:r w:rsidRPr="00653B67">
        <w:rPr>
          <w:highlight w:val="yellow"/>
        </w:rPr>
      </w:r>
      <w:ins w:id="1963" w:author="Marquordt" w:date="2022-05-06T15:21:00Z">
        <w:r w:rsidRPr="00653B67">
          <w:rPr>
            <w:highlight w:val="yellow"/>
          </w:rPr>
          <w:fldChar w:fldCharType="separate"/>
        </w:r>
        <w:r w:rsidRPr="00653B67">
          <w:rPr>
            <w:highlight w:val="yellow"/>
          </w:rPr>
          <w:t>[19]</w:t>
        </w:r>
        <w:r w:rsidRPr="00653B67">
          <w:rPr>
            <w:highlight w:val="yellow"/>
          </w:rPr>
          <w:fldChar w:fldCharType="end"/>
        </w:r>
        <w:r w:rsidRPr="00653B67">
          <w:rPr>
            <w:highlight w:val="yellow"/>
          </w:rPr>
          <w:t>, clause 5.1.1 and 5.2.2;</w:t>
        </w:r>
      </w:ins>
    </w:p>
    <w:p w14:paraId="376562F8" w14:textId="1F61EE3A" w:rsidR="005205B4" w:rsidRPr="00653B67" w:rsidRDefault="005205B4" w:rsidP="005205B4">
      <w:pPr>
        <w:pStyle w:val="B20"/>
        <w:rPr>
          <w:ins w:id="1964" w:author="Marquordt" w:date="2022-05-06T15:21:00Z"/>
          <w:highlight w:val="yellow"/>
        </w:rPr>
      </w:pPr>
      <w:ins w:id="1965" w:author="Marquordt" w:date="2022-05-06T15:21:00Z">
        <w:r w:rsidRPr="00653B67">
          <w:rPr>
            <w:highlight w:val="yellow"/>
          </w:rPr>
          <w:t>-</w:t>
        </w:r>
        <w:r w:rsidRPr="00653B67">
          <w:rPr>
            <w:highlight w:val="yellow"/>
          </w:rPr>
          <w:tab/>
          <w:t>ETSI TS 102 221 </w:t>
        </w:r>
        <w:r w:rsidRPr="00653B67">
          <w:rPr>
            <w:highlight w:val="yellow"/>
          </w:rPr>
          <w:fldChar w:fldCharType="begin"/>
        </w:r>
        <w:r w:rsidRPr="00653B67">
          <w:rPr>
            <w:highlight w:val="yellow"/>
          </w:rPr>
          <w:instrText xml:space="preserve"> REF _Ref72225733 \r \h </w:instrText>
        </w:r>
      </w:ins>
      <w:r w:rsidRPr="00653B67">
        <w:rPr>
          <w:highlight w:val="yellow"/>
        </w:rPr>
      </w:r>
      <w:r w:rsidR="00653B67">
        <w:rPr>
          <w:highlight w:val="yellow"/>
        </w:rPr>
        <w:instrText xml:space="preserve"> \* MERGEFORMAT </w:instrText>
      </w:r>
      <w:ins w:id="1966" w:author="Marquordt" w:date="2022-05-06T15:21:00Z">
        <w:r w:rsidRPr="00653B67">
          <w:rPr>
            <w:highlight w:val="yellow"/>
          </w:rPr>
          <w:fldChar w:fldCharType="separate"/>
        </w:r>
        <w:r w:rsidRPr="00653B67">
          <w:rPr>
            <w:highlight w:val="yellow"/>
          </w:rPr>
          <w:t>[28]</w:t>
        </w:r>
        <w:r w:rsidRPr="00653B67">
          <w:rPr>
            <w:highlight w:val="yellow"/>
          </w:rPr>
          <w:fldChar w:fldCharType="end"/>
        </w:r>
        <w:r w:rsidRPr="00653B67">
          <w:rPr>
            <w:highlight w:val="yellow"/>
          </w:rPr>
          <w:t>, clause 14.1.1;</w:t>
        </w:r>
      </w:ins>
    </w:p>
    <w:p w14:paraId="479294DE" w14:textId="0AFCE8A3" w:rsidR="005205B4" w:rsidRPr="00653B67" w:rsidRDefault="005205B4" w:rsidP="005205B4">
      <w:pPr>
        <w:pStyle w:val="B20"/>
        <w:rPr>
          <w:ins w:id="1967" w:author="Marquordt" w:date="2022-05-06T15:21:00Z"/>
          <w:highlight w:val="yellow"/>
        </w:rPr>
      </w:pPr>
      <w:ins w:id="1968" w:author="Marquordt" w:date="2022-05-06T15:21:00Z">
        <w:r w:rsidRPr="00653B67">
          <w:rPr>
            <w:highlight w:val="yellow"/>
          </w:rPr>
          <w:t>-</w:t>
        </w:r>
        <w:r w:rsidRPr="00653B67">
          <w:rPr>
            <w:highlight w:val="yellow"/>
          </w:rPr>
          <w:tab/>
          <w:t>TS 24.301 </w:t>
        </w:r>
        <w:r w:rsidRPr="00653B67">
          <w:rPr>
            <w:highlight w:val="yellow"/>
          </w:rPr>
          <w:fldChar w:fldCharType="begin"/>
        </w:r>
        <w:r w:rsidRPr="00653B67">
          <w:rPr>
            <w:highlight w:val="yellow"/>
          </w:rPr>
          <w:instrText xml:space="preserve"> REF _Ref62649731 \r \h </w:instrText>
        </w:r>
      </w:ins>
      <w:r w:rsidRPr="00653B67">
        <w:rPr>
          <w:highlight w:val="yellow"/>
        </w:rPr>
      </w:r>
      <w:r w:rsidR="00653B67">
        <w:rPr>
          <w:highlight w:val="yellow"/>
        </w:rPr>
        <w:instrText xml:space="preserve"> \* MERGEFORMAT </w:instrText>
      </w:r>
      <w:ins w:id="1969" w:author="Marquordt" w:date="2022-05-06T15:21:00Z">
        <w:r w:rsidRPr="00653B67">
          <w:rPr>
            <w:highlight w:val="yellow"/>
          </w:rPr>
          <w:fldChar w:fldCharType="separate"/>
        </w:r>
        <w:r w:rsidRPr="00653B67">
          <w:rPr>
            <w:highlight w:val="yellow"/>
          </w:rPr>
          <w:t>[21]</w:t>
        </w:r>
        <w:r w:rsidRPr="00653B67">
          <w:rPr>
            <w:highlight w:val="yellow"/>
          </w:rPr>
          <w:fldChar w:fldCharType="end"/>
        </w:r>
        <w:r w:rsidRPr="00653B67">
          <w:rPr>
            <w:highlight w:val="yellow"/>
          </w:rPr>
          <w:t>, clause 5.6.2.2.2 and 5.6.2.4.</w:t>
        </w:r>
      </w:ins>
    </w:p>
    <w:p w14:paraId="5D65DB25" w14:textId="23756638" w:rsidR="005205B4" w:rsidRPr="00653B67" w:rsidRDefault="005205B4" w:rsidP="005205B4">
      <w:pPr>
        <w:overflowPunct/>
        <w:spacing w:after="120"/>
        <w:ind w:left="567" w:hanging="567"/>
        <w:textAlignment w:val="auto"/>
        <w:rPr>
          <w:ins w:id="1970" w:author="Marquordt" w:date="2022-05-06T15:21:00Z"/>
          <w:highlight w:val="yellow"/>
          <w:lang w:val="en-US" w:eastAsia="en-GB"/>
        </w:rPr>
      </w:pPr>
      <w:ins w:id="1971" w:author="Marquordt" w:date="2022-05-06T15:21:00Z">
        <w:r w:rsidRPr="00653B67">
          <w:rPr>
            <w:highlight w:val="yellow"/>
          </w:rPr>
          <w:t>CR 2</w:t>
        </w:r>
        <w:r w:rsidRPr="00653B67">
          <w:rPr>
            <w:highlight w:val="yellow"/>
          </w:rPr>
          <w:tab/>
        </w:r>
        <w:r w:rsidRPr="00653B67">
          <w:rPr>
            <w:highlight w:val="yellow"/>
            <w:lang w:val="en-US" w:eastAsia="en-GB"/>
          </w:rPr>
          <w:t xml:space="preserve">Reading of an EF is performed as defined in </w:t>
        </w:r>
        <w:r w:rsidRPr="00653B67">
          <w:rPr>
            <w:highlight w:val="yellow"/>
          </w:rPr>
          <w:t>ETSI TS 102 221 </w:t>
        </w:r>
        <w:r w:rsidRPr="00653B67">
          <w:rPr>
            <w:highlight w:val="yellow"/>
          </w:rPr>
          <w:fldChar w:fldCharType="begin"/>
        </w:r>
        <w:r w:rsidRPr="00653B67">
          <w:rPr>
            <w:highlight w:val="yellow"/>
          </w:rPr>
          <w:instrText xml:space="preserve"> REF _Ref72225733 \r \h </w:instrText>
        </w:r>
      </w:ins>
      <w:r w:rsidRPr="00653B67">
        <w:rPr>
          <w:highlight w:val="yellow"/>
        </w:rPr>
      </w:r>
      <w:r w:rsidR="00653B67">
        <w:rPr>
          <w:highlight w:val="yellow"/>
        </w:rPr>
        <w:instrText xml:space="preserve"> \* MERGEFORMAT </w:instrText>
      </w:r>
      <w:ins w:id="1972" w:author="Marquordt" w:date="2022-05-06T15:21:00Z">
        <w:r w:rsidRPr="00653B67">
          <w:rPr>
            <w:highlight w:val="yellow"/>
          </w:rPr>
          <w:fldChar w:fldCharType="separate"/>
        </w:r>
        <w:r w:rsidRPr="00653B67">
          <w:rPr>
            <w:highlight w:val="yellow"/>
          </w:rPr>
          <w:t>[28]</w:t>
        </w:r>
        <w:r w:rsidRPr="00653B67">
          <w:rPr>
            <w:highlight w:val="yellow"/>
          </w:rPr>
          <w:fldChar w:fldCharType="end"/>
        </w:r>
        <w:r w:rsidRPr="00653B67">
          <w:rPr>
            <w:highlight w:val="yellow"/>
          </w:rPr>
          <w:t>, clause 14.1.1</w:t>
        </w:r>
      </w:ins>
    </w:p>
    <w:p w14:paraId="2794F3C2" w14:textId="77777777" w:rsidR="005205B4" w:rsidRPr="00653B67" w:rsidRDefault="005205B4" w:rsidP="005205B4">
      <w:pPr>
        <w:pStyle w:val="B20"/>
        <w:spacing w:after="120"/>
        <w:rPr>
          <w:ins w:id="1973" w:author="Marquordt" w:date="2022-05-06T15:21:00Z"/>
          <w:highlight w:val="yellow"/>
        </w:rPr>
      </w:pPr>
      <w:ins w:id="1974" w:author="Marquordt" w:date="2022-05-06T15:21:00Z">
        <w:r w:rsidRPr="00653B67">
          <w:rPr>
            <w:highlight w:val="yellow"/>
          </w:rPr>
          <w:t>Reference:</w:t>
        </w:r>
      </w:ins>
    </w:p>
    <w:p w14:paraId="185820BC" w14:textId="69DF443D" w:rsidR="005205B4" w:rsidRPr="00653B67" w:rsidRDefault="005205B4" w:rsidP="00946B0F">
      <w:pPr>
        <w:pStyle w:val="B20"/>
        <w:rPr>
          <w:ins w:id="1975" w:author="Marquordt" w:date="2022-05-09T17:30:00Z"/>
          <w:highlight w:val="yellow"/>
        </w:rPr>
      </w:pPr>
      <w:ins w:id="1976" w:author="Marquordt" w:date="2022-05-06T15:21:00Z">
        <w:r w:rsidRPr="00653B67">
          <w:rPr>
            <w:highlight w:val="yellow"/>
          </w:rPr>
          <w:t>-</w:t>
        </w:r>
        <w:r w:rsidRPr="00653B67">
          <w:rPr>
            <w:highlight w:val="yellow"/>
          </w:rPr>
          <w:tab/>
          <w:t>ETSI TS 102 221 </w:t>
        </w:r>
        <w:r w:rsidRPr="00653B67">
          <w:rPr>
            <w:highlight w:val="yellow"/>
          </w:rPr>
          <w:fldChar w:fldCharType="begin"/>
        </w:r>
        <w:r w:rsidRPr="00653B67">
          <w:rPr>
            <w:highlight w:val="yellow"/>
          </w:rPr>
          <w:instrText xml:space="preserve"> REF _Ref72225733 \r \h </w:instrText>
        </w:r>
      </w:ins>
      <w:r w:rsidRPr="00653B67">
        <w:rPr>
          <w:highlight w:val="yellow"/>
        </w:rPr>
      </w:r>
      <w:r w:rsidR="00653B67">
        <w:rPr>
          <w:highlight w:val="yellow"/>
        </w:rPr>
        <w:instrText xml:space="preserve"> \* MERGEFORMAT </w:instrText>
      </w:r>
      <w:ins w:id="1977" w:author="Marquordt" w:date="2022-05-06T15:21:00Z">
        <w:r w:rsidRPr="00653B67">
          <w:rPr>
            <w:highlight w:val="yellow"/>
          </w:rPr>
          <w:fldChar w:fldCharType="separate"/>
        </w:r>
        <w:r w:rsidRPr="00653B67">
          <w:rPr>
            <w:highlight w:val="yellow"/>
          </w:rPr>
          <w:t>[28]</w:t>
        </w:r>
        <w:r w:rsidRPr="00653B67">
          <w:rPr>
            <w:highlight w:val="yellow"/>
          </w:rPr>
          <w:fldChar w:fldCharType="end"/>
        </w:r>
        <w:r w:rsidRPr="00653B67">
          <w:rPr>
            <w:highlight w:val="yellow"/>
          </w:rPr>
          <w:t>, clause 14.1.1;</w:t>
        </w:r>
      </w:ins>
    </w:p>
    <w:p w14:paraId="07EC9C2D" w14:textId="2BA464D7" w:rsidR="005205B4" w:rsidRPr="00653B67" w:rsidRDefault="005205B4" w:rsidP="005205B4">
      <w:pPr>
        <w:pStyle w:val="Heading4"/>
        <w:rPr>
          <w:ins w:id="1978" w:author="Marquordt" w:date="2022-05-06T15:21:00Z"/>
          <w:rFonts w:cs="Arial"/>
          <w:szCs w:val="24"/>
          <w:highlight w:val="yellow"/>
          <w:lang w:eastAsia="en-GB"/>
        </w:rPr>
      </w:pPr>
      <w:bookmarkStart w:id="1979" w:name="_Toc103688389"/>
      <w:ins w:id="1980" w:author="Marquordt" w:date="2022-05-06T15:21:00Z">
        <w:r w:rsidRPr="00653B67">
          <w:rPr>
            <w:highlight w:val="yellow"/>
            <w:lang w:eastAsia="en-GB"/>
          </w:rPr>
          <w:lastRenderedPageBreak/>
          <w:t>5.1.</w:t>
        </w:r>
      </w:ins>
      <w:ins w:id="1981" w:author="Marquordt" w:date="2022-05-09T13:20:00Z">
        <w:r w:rsidR="00AA0489" w:rsidRPr="00653B67">
          <w:rPr>
            <w:highlight w:val="yellow"/>
            <w:lang w:eastAsia="en-GB"/>
          </w:rPr>
          <w:t>8</w:t>
        </w:r>
      </w:ins>
      <w:ins w:id="1982" w:author="Marquordt" w:date="2022-05-06T15:21:00Z">
        <w:r w:rsidRPr="00653B67">
          <w:rPr>
            <w:highlight w:val="yellow"/>
            <w:lang w:eastAsia="en-GB"/>
          </w:rPr>
          <w:t>.3</w:t>
        </w:r>
        <w:r w:rsidRPr="00653B67">
          <w:rPr>
            <w:highlight w:val="yellow"/>
            <w:lang w:eastAsia="en-GB"/>
          </w:rPr>
          <w:tab/>
        </w:r>
        <w:r w:rsidRPr="00653B67">
          <w:rPr>
            <w:rFonts w:cs="Arial"/>
            <w:szCs w:val="24"/>
            <w:highlight w:val="yellow"/>
            <w:lang w:eastAsia="en-GB"/>
          </w:rPr>
          <w:t>Method of test</w:t>
        </w:r>
        <w:bookmarkEnd w:id="1979"/>
      </w:ins>
    </w:p>
    <w:p w14:paraId="1B300F97" w14:textId="02C25298" w:rsidR="005205B4" w:rsidRPr="00653B67" w:rsidRDefault="005205B4" w:rsidP="005205B4">
      <w:pPr>
        <w:pStyle w:val="Heading5"/>
        <w:rPr>
          <w:ins w:id="1983" w:author="Marquordt" w:date="2022-05-06T15:21:00Z"/>
          <w:highlight w:val="yellow"/>
          <w:lang w:eastAsia="en-GB"/>
        </w:rPr>
      </w:pPr>
      <w:bookmarkStart w:id="1984" w:name="_Toc103688390"/>
      <w:ins w:id="1985" w:author="Marquordt" w:date="2022-05-06T15:21:00Z">
        <w:r w:rsidRPr="00653B67">
          <w:rPr>
            <w:highlight w:val="yellow"/>
            <w:lang w:eastAsia="en-GB"/>
          </w:rPr>
          <w:t>5.1.</w:t>
        </w:r>
      </w:ins>
      <w:ins w:id="1986" w:author="Marquordt" w:date="2022-05-09T13:20:00Z">
        <w:r w:rsidR="00AA0489" w:rsidRPr="00653B67">
          <w:rPr>
            <w:highlight w:val="yellow"/>
            <w:lang w:eastAsia="en-GB"/>
          </w:rPr>
          <w:t>8</w:t>
        </w:r>
      </w:ins>
      <w:ins w:id="1987" w:author="Marquordt" w:date="2022-05-06T15:21:00Z">
        <w:r w:rsidRPr="00653B67">
          <w:rPr>
            <w:highlight w:val="yellow"/>
            <w:lang w:eastAsia="en-GB"/>
          </w:rPr>
          <w:t>.3.1</w:t>
        </w:r>
        <w:r w:rsidRPr="00653B67">
          <w:rPr>
            <w:highlight w:val="yellow"/>
            <w:lang w:eastAsia="en-GB"/>
          </w:rPr>
          <w:tab/>
          <w:t>Initial conditions</w:t>
        </w:r>
        <w:bookmarkEnd w:id="1984"/>
      </w:ins>
    </w:p>
    <w:p w14:paraId="1DD2D1E6" w14:textId="3549C675" w:rsidR="005205B4" w:rsidRPr="00653B67" w:rsidRDefault="005205B4" w:rsidP="005205B4">
      <w:pPr>
        <w:rPr>
          <w:ins w:id="1988" w:author="Marquordt" w:date="2022-05-06T15:21:00Z"/>
          <w:highlight w:val="yellow"/>
          <w:lang w:eastAsia="en-GB"/>
        </w:rPr>
      </w:pPr>
      <w:ins w:id="1989" w:author="Marquordt" w:date="2022-05-06T15:21:00Z">
        <w:r w:rsidRPr="00653B67">
          <w:rPr>
            <w:highlight w:val="yellow"/>
            <w:lang w:eastAsia="en-GB"/>
          </w:rPr>
          <w:t xml:space="preserve">The values of the Default UICC as defined in </w:t>
        </w:r>
        <w:r w:rsidRPr="00653B67">
          <w:rPr>
            <w:highlight w:val="yellow"/>
            <w:lang w:eastAsia="en-GB"/>
          </w:rPr>
          <w:fldChar w:fldCharType="begin"/>
        </w:r>
        <w:r w:rsidRPr="00653B67">
          <w:rPr>
            <w:highlight w:val="yellow"/>
            <w:lang w:eastAsia="en-GB"/>
          </w:rPr>
          <w:instrText xml:space="preserve"> REF _Ref62645896 \r \h </w:instrText>
        </w:r>
      </w:ins>
      <w:r w:rsidRPr="00653B67">
        <w:rPr>
          <w:highlight w:val="yellow"/>
          <w:lang w:eastAsia="en-GB"/>
        </w:rPr>
      </w:r>
      <w:r w:rsidR="00653B67">
        <w:rPr>
          <w:highlight w:val="yellow"/>
          <w:lang w:eastAsia="en-GB"/>
        </w:rPr>
        <w:instrText xml:space="preserve"> \* MERGEFORMAT </w:instrText>
      </w:r>
      <w:ins w:id="1990" w:author="Marquordt" w:date="2022-05-06T15:21:00Z">
        <w:r w:rsidRPr="00653B67">
          <w:rPr>
            <w:highlight w:val="yellow"/>
            <w:lang w:eastAsia="en-GB"/>
          </w:rPr>
          <w:fldChar w:fldCharType="separate"/>
        </w:r>
        <w:r w:rsidRPr="00653B67">
          <w:rPr>
            <w:highlight w:val="yellow"/>
            <w:lang w:eastAsia="en-GB"/>
          </w:rPr>
          <w:t>[2]</w:t>
        </w:r>
        <w:r w:rsidRPr="00653B67">
          <w:rPr>
            <w:highlight w:val="yellow"/>
            <w:lang w:eastAsia="en-GB"/>
          </w:rPr>
          <w:fldChar w:fldCharType="end"/>
        </w:r>
        <w:r w:rsidRPr="00653B67">
          <w:rPr>
            <w:highlight w:val="yellow"/>
            <w:lang w:eastAsia="en-GB"/>
          </w:rPr>
          <w:t xml:space="preserve"> clause 4.1.1 are used with the following exception:</w:t>
        </w:r>
      </w:ins>
    </w:p>
    <w:p w14:paraId="0015CD1A" w14:textId="77777777" w:rsidR="00F25571" w:rsidRPr="00653B67" w:rsidRDefault="00F25571" w:rsidP="00F25571">
      <w:pPr>
        <w:keepNext/>
        <w:keepLines/>
        <w:spacing w:after="120"/>
        <w:rPr>
          <w:ins w:id="1991" w:author="Marquordt" w:date="2022-05-09T17:19:00Z"/>
          <w:rFonts w:eastAsia="TimesNewRoman"/>
          <w:b/>
          <w:highlight w:val="yellow"/>
          <w:lang w:eastAsia="en-GB"/>
        </w:rPr>
      </w:pPr>
      <w:ins w:id="1992" w:author="Marquordt" w:date="2022-05-09T17:19:00Z">
        <w:r w:rsidRPr="00653B67">
          <w:rPr>
            <w:rFonts w:eastAsia="TimesNewRoman"/>
            <w:b/>
            <w:highlight w:val="yellow"/>
            <w:lang w:eastAsia="en-GB"/>
          </w:rPr>
          <w:t>EF</w:t>
        </w:r>
        <w:r w:rsidRPr="00653B67">
          <w:rPr>
            <w:rFonts w:eastAsia="TimesNewRoman"/>
            <w:b/>
            <w:highlight w:val="yellow"/>
            <w:vertAlign w:val="subscript"/>
            <w:lang w:eastAsia="en-GB"/>
          </w:rPr>
          <w:t>IMSI</w:t>
        </w:r>
      </w:ins>
    </w:p>
    <w:p w14:paraId="5F6A052F" w14:textId="77777777" w:rsidR="00F25571" w:rsidRPr="00653B67" w:rsidRDefault="00F25571" w:rsidP="00F25571">
      <w:pPr>
        <w:pStyle w:val="NoSpaceNormal"/>
        <w:rPr>
          <w:ins w:id="1993" w:author="Marquordt" w:date="2022-05-09T17:19:00Z"/>
          <w:highlight w:val="yellow"/>
        </w:rPr>
      </w:pPr>
      <w:ins w:id="1994" w:author="Marquordt" w:date="2022-05-09T17:19:00Z">
        <w:r w:rsidRPr="00653B67">
          <w:rPr>
            <w:highlight w:val="yellow"/>
          </w:rPr>
          <w:tab/>
          <w:t>Logically:</w:t>
        </w:r>
      </w:ins>
    </w:p>
    <w:p w14:paraId="0155B266" w14:textId="69476C25" w:rsidR="00F25571" w:rsidRPr="00653B67" w:rsidRDefault="00F25571" w:rsidP="00F25571">
      <w:pPr>
        <w:rPr>
          <w:ins w:id="1995" w:author="Marquordt" w:date="2022-05-09T17:19:00Z"/>
          <w:rFonts w:eastAsia="TimesNewRoman"/>
          <w:highlight w:val="yellow"/>
          <w:lang w:eastAsia="en-GB"/>
        </w:rPr>
      </w:pPr>
      <w:ins w:id="1996" w:author="Marquordt" w:date="2022-05-09T17:19:00Z">
        <w:r w:rsidRPr="00653B67">
          <w:rPr>
            <w:rFonts w:eastAsia="TimesNewRoman"/>
            <w:highlight w:val="yellow"/>
            <w:lang w:eastAsia="en-GB"/>
          </w:rPr>
          <w:tab/>
        </w:r>
        <w:r w:rsidRPr="00653B67">
          <w:rPr>
            <w:rFonts w:eastAsia="TimesNewRoman"/>
            <w:highlight w:val="yellow"/>
            <w:lang w:eastAsia="en-GB"/>
          </w:rPr>
          <w:tab/>
          <w:t>246081357</w:t>
        </w:r>
      </w:ins>
      <w:ins w:id="1997" w:author="Marquordt" w:date="2022-05-09T17:21:00Z">
        <w:r w:rsidRPr="00653B67">
          <w:rPr>
            <w:rFonts w:eastAsia="TimesNewRoman"/>
            <w:highlight w:val="yellow"/>
            <w:lang w:eastAsia="en-GB"/>
          </w:rPr>
          <w:t>91</w:t>
        </w:r>
      </w:ins>
      <w:ins w:id="1998" w:author="Marquordt" w:date="2022-05-09T17:23:00Z">
        <w:r w:rsidR="00D35598" w:rsidRPr="00653B67">
          <w:rPr>
            <w:rFonts w:eastAsia="TimesNewRoman"/>
            <w:highlight w:val="yellow"/>
            <w:lang w:eastAsia="en-GB"/>
          </w:rPr>
          <w:t>35</w:t>
        </w:r>
      </w:ins>
      <w:ins w:id="1999" w:author="Marquordt" w:date="2022-05-09T17:19:00Z">
        <w:r w:rsidRPr="00653B67">
          <w:rPr>
            <w:rFonts w:eastAsia="TimesNewRoman"/>
            <w:color w:val="FF0000"/>
            <w:highlight w:val="yellow"/>
            <w:lang w:eastAsia="en-GB"/>
          </w:rPr>
          <w:t>x</w:t>
        </w:r>
      </w:ins>
    </w:p>
    <w:p w14:paraId="4FA99765" w14:textId="77777777" w:rsidR="00F25571" w:rsidRPr="00653B67" w:rsidRDefault="00F25571" w:rsidP="00F25571">
      <w:pPr>
        <w:pStyle w:val="Normal6pt"/>
        <w:rPr>
          <w:ins w:id="2000" w:author="Marquordt" w:date="2022-05-09T17:19:00Z"/>
          <w:highlight w:val="yellow"/>
        </w:rPr>
      </w:pPr>
      <w:ins w:id="2001" w:author="Marquordt" w:date="2022-05-09T17:19:00Z">
        <w:r w:rsidRPr="00653B67">
          <w:rPr>
            <w:highlight w:val="yellow"/>
          </w:rPr>
          <w:tab/>
          <w:t>Coding:</w:t>
        </w:r>
      </w:ins>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F25571" w:rsidRPr="00653B67" w14:paraId="609BCADF" w14:textId="77777777" w:rsidTr="006F4167">
        <w:trPr>
          <w:cnfStyle w:val="100000000000" w:firstRow="1" w:lastRow="0" w:firstColumn="0" w:lastColumn="0" w:oddVBand="0" w:evenVBand="0" w:oddHBand="0" w:evenHBand="0" w:firstRowFirstColumn="0" w:firstRowLastColumn="0" w:lastRowFirstColumn="0" w:lastRowLastColumn="0"/>
          <w:trHeight w:val="57"/>
          <w:ins w:id="2002" w:author="Marquordt" w:date="2022-05-09T17:19: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821DB34" w14:textId="77777777" w:rsidR="00F25571" w:rsidRPr="00653B67" w:rsidRDefault="00F25571" w:rsidP="006F4167">
            <w:pPr>
              <w:pStyle w:val="TAH"/>
              <w:jc w:val="left"/>
              <w:rPr>
                <w:ins w:id="2003" w:author="Marquordt" w:date="2022-05-09T17:19:00Z"/>
                <w:rFonts w:eastAsia="TimesNewRoman"/>
                <w:b/>
                <w:highlight w:val="yellow"/>
              </w:rPr>
            </w:pPr>
            <w:ins w:id="2004" w:author="Marquordt" w:date="2022-05-09T17:19:00Z">
              <w:r w:rsidRPr="00653B67">
                <w:rPr>
                  <w:b/>
                  <w:highlight w:val="yellow"/>
                </w:rPr>
                <w:t>Byte</w:t>
              </w:r>
            </w:ins>
          </w:p>
        </w:tc>
        <w:tc>
          <w:tcPr>
            <w:tcW w:w="680" w:type="dxa"/>
            <w:tcBorders>
              <w:top w:val="none" w:sz="0" w:space="0" w:color="auto"/>
              <w:left w:val="none" w:sz="0" w:space="0" w:color="auto"/>
              <w:bottom w:val="none" w:sz="0" w:space="0" w:color="auto"/>
              <w:right w:val="none" w:sz="0" w:space="0" w:color="auto"/>
            </w:tcBorders>
          </w:tcPr>
          <w:p w14:paraId="05E33336" w14:textId="77777777" w:rsidR="00F25571" w:rsidRPr="00653B67" w:rsidRDefault="00F25571" w:rsidP="006F4167">
            <w:pPr>
              <w:pStyle w:val="TAH"/>
              <w:cnfStyle w:val="100000000000" w:firstRow="1" w:lastRow="0" w:firstColumn="0" w:lastColumn="0" w:oddVBand="0" w:evenVBand="0" w:oddHBand="0" w:evenHBand="0" w:firstRowFirstColumn="0" w:firstRowLastColumn="0" w:lastRowFirstColumn="0" w:lastRowLastColumn="0"/>
              <w:rPr>
                <w:ins w:id="2005" w:author="Marquordt" w:date="2022-05-09T17:19:00Z"/>
                <w:b/>
                <w:highlight w:val="yellow"/>
              </w:rPr>
            </w:pPr>
            <w:ins w:id="2006" w:author="Marquordt" w:date="2022-05-09T17:19:00Z">
              <w:r w:rsidRPr="00653B67">
                <w:rPr>
                  <w:b/>
                  <w:highlight w:val="yellow"/>
                </w:rPr>
                <w:t>B1</w:t>
              </w:r>
            </w:ins>
          </w:p>
        </w:tc>
        <w:tc>
          <w:tcPr>
            <w:tcW w:w="680" w:type="dxa"/>
            <w:tcBorders>
              <w:top w:val="none" w:sz="0" w:space="0" w:color="auto"/>
              <w:left w:val="none" w:sz="0" w:space="0" w:color="auto"/>
              <w:bottom w:val="none" w:sz="0" w:space="0" w:color="auto"/>
              <w:right w:val="none" w:sz="0" w:space="0" w:color="auto"/>
            </w:tcBorders>
          </w:tcPr>
          <w:p w14:paraId="78303F82" w14:textId="77777777" w:rsidR="00F25571" w:rsidRPr="00653B67" w:rsidRDefault="00F25571" w:rsidP="006F4167">
            <w:pPr>
              <w:pStyle w:val="TAH"/>
              <w:cnfStyle w:val="100000000000" w:firstRow="1" w:lastRow="0" w:firstColumn="0" w:lastColumn="0" w:oddVBand="0" w:evenVBand="0" w:oddHBand="0" w:evenHBand="0" w:firstRowFirstColumn="0" w:firstRowLastColumn="0" w:lastRowFirstColumn="0" w:lastRowLastColumn="0"/>
              <w:rPr>
                <w:ins w:id="2007" w:author="Marquordt" w:date="2022-05-09T17:19:00Z"/>
                <w:b/>
                <w:highlight w:val="yellow"/>
              </w:rPr>
            </w:pPr>
            <w:ins w:id="2008" w:author="Marquordt" w:date="2022-05-09T17:19:00Z">
              <w:r w:rsidRPr="00653B67">
                <w:rPr>
                  <w:b/>
                  <w:highlight w:val="yellow"/>
                </w:rPr>
                <w:t>B2</w:t>
              </w:r>
            </w:ins>
          </w:p>
        </w:tc>
        <w:tc>
          <w:tcPr>
            <w:tcW w:w="680" w:type="dxa"/>
            <w:tcBorders>
              <w:top w:val="none" w:sz="0" w:space="0" w:color="auto"/>
              <w:left w:val="none" w:sz="0" w:space="0" w:color="auto"/>
              <w:bottom w:val="none" w:sz="0" w:space="0" w:color="auto"/>
              <w:right w:val="none" w:sz="0" w:space="0" w:color="auto"/>
            </w:tcBorders>
          </w:tcPr>
          <w:p w14:paraId="6E015476" w14:textId="77777777" w:rsidR="00F25571" w:rsidRPr="00653B67" w:rsidRDefault="00F25571" w:rsidP="006F4167">
            <w:pPr>
              <w:pStyle w:val="TAH"/>
              <w:cnfStyle w:val="100000000000" w:firstRow="1" w:lastRow="0" w:firstColumn="0" w:lastColumn="0" w:oddVBand="0" w:evenVBand="0" w:oddHBand="0" w:evenHBand="0" w:firstRowFirstColumn="0" w:firstRowLastColumn="0" w:lastRowFirstColumn="0" w:lastRowLastColumn="0"/>
              <w:rPr>
                <w:ins w:id="2009" w:author="Marquordt" w:date="2022-05-09T17:19:00Z"/>
                <w:b/>
                <w:highlight w:val="yellow"/>
              </w:rPr>
            </w:pPr>
            <w:ins w:id="2010" w:author="Marquordt" w:date="2022-05-09T17:19:00Z">
              <w:r w:rsidRPr="00653B67">
                <w:rPr>
                  <w:b/>
                  <w:highlight w:val="yellow"/>
                </w:rPr>
                <w:t>B3</w:t>
              </w:r>
            </w:ins>
          </w:p>
        </w:tc>
        <w:tc>
          <w:tcPr>
            <w:tcW w:w="680" w:type="dxa"/>
            <w:tcBorders>
              <w:top w:val="none" w:sz="0" w:space="0" w:color="auto"/>
              <w:left w:val="none" w:sz="0" w:space="0" w:color="auto"/>
              <w:bottom w:val="none" w:sz="0" w:space="0" w:color="auto"/>
              <w:right w:val="none" w:sz="0" w:space="0" w:color="auto"/>
            </w:tcBorders>
          </w:tcPr>
          <w:p w14:paraId="441224FC" w14:textId="77777777" w:rsidR="00F25571" w:rsidRPr="00653B67" w:rsidRDefault="00F25571" w:rsidP="006F4167">
            <w:pPr>
              <w:pStyle w:val="TAH"/>
              <w:cnfStyle w:val="100000000000" w:firstRow="1" w:lastRow="0" w:firstColumn="0" w:lastColumn="0" w:oddVBand="0" w:evenVBand="0" w:oddHBand="0" w:evenHBand="0" w:firstRowFirstColumn="0" w:firstRowLastColumn="0" w:lastRowFirstColumn="0" w:lastRowLastColumn="0"/>
              <w:rPr>
                <w:ins w:id="2011" w:author="Marquordt" w:date="2022-05-09T17:19:00Z"/>
                <w:b/>
                <w:highlight w:val="yellow"/>
              </w:rPr>
            </w:pPr>
            <w:ins w:id="2012" w:author="Marquordt" w:date="2022-05-09T17:19:00Z">
              <w:r w:rsidRPr="00653B67">
                <w:rPr>
                  <w:b/>
                  <w:highlight w:val="yellow"/>
                </w:rPr>
                <w:t>B4</w:t>
              </w:r>
            </w:ins>
          </w:p>
        </w:tc>
        <w:tc>
          <w:tcPr>
            <w:tcW w:w="680" w:type="dxa"/>
            <w:tcBorders>
              <w:top w:val="none" w:sz="0" w:space="0" w:color="auto"/>
              <w:left w:val="none" w:sz="0" w:space="0" w:color="auto"/>
              <w:bottom w:val="none" w:sz="0" w:space="0" w:color="auto"/>
              <w:right w:val="none" w:sz="0" w:space="0" w:color="auto"/>
            </w:tcBorders>
          </w:tcPr>
          <w:p w14:paraId="0721A39A" w14:textId="77777777" w:rsidR="00F25571" w:rsidRPr="00653B67" w:rsidRDefault="00F25571" w:rsidP="006F4167">
            <w:pPr>
              <w:pStyle w:val="TAH"/>
              <w:cnfStyle w:val="100000000000" w:firstRow="1" w:lastRow="0" w:firstColumn="0" w:lastColumn="0" w:oddVBand="0" w:evenVBand="0" w:oddHBand="0" w:evenHBand="0" w:firstRowFirstColumn="0" w:firstRowLastColumn="0" w:lastRowFirstColumn="0" w:lastRowLastColumn="0"/>
              <w:rPr>
                <w:ins w:id="2013" w:author="Marquordt" w:date="2022-05-09T17:19:00Z"/>
                <w:b/>
                <w:highlight w:val="yellow"/>
              </w:rPr>
            </w:pPr>
            <w:ins w:id="2014" w:author="Marquordt" w:date="2022-05-09T17:19:00Z">
              <w:r w:rsidRPr="00653B67">
                <w:rPr>
                  <w:b/>
                  <w:highlight w:val="yellow"/>
                </w:rPr>
                <w:t>B5</w:t>
              </w:r>
            </w:ins>
          </w:p>
        </w:tc>
        <w:tc>
          <w:tcPr>
            <w:tcW w:w="680" w:type="dxa"/>
            <w:tcBorders>
              <w:top w:val="none" w:sz="0" w:space="0" w:color="auto"/>
              <w:left w:val="none" w:sz="0" w:space="0" w:color="auto"/>
              <w:bottom w:val="none" w:sz="0" w:space="0" w:color="auto"/>
              <w:right w:val="none" w:sz="0" w:space="0" w:color="auto"/>
            </w:tcBorders>
          </w:tcPr>
          <w:p w14:paraId="308E0C6F" w14:textId="77777777" w:rsidR="00F25571" w:rsidRPr="00653B67" w:rsidRDefault="00F25571" w:rsidP="006F4167">
            <w:pPr>
              <w:pStyle w:val="TAH"/>
              <w:cnfStyle w:val="100000000000" w:firstRow="1" w:lastRow="0" w:firstColumn="0" w:lastColumn="0" w:oddVBand="0" w:evenVBand="0" w:oddHBand="0" w:evenHBand="0" w:firstRowFirstColumn="0" w:firstRowLastColumn="0" w:lastRowFirstColumn="0" w:lastRowLastColumn="0"/>
              <w:rPr>
                <w:ins w:id="2015" w:author="Marquordt" w:date="2022-05-09T17:19:00Z"/>
                <w:b/>
                <w:highlight w:val="yellow"/>
              </w:rPr>
            </w:pPr>
            <w:ins w:id="2016" w:author="Marquordt" w:date="2022-05-09T17:19:00Z">
              <w:r w:rsidRPr="00653B67">
                <w:rPr>
                  <w:b/>
                  <w:highlight w:val="yellow"/>
                </w:rPr>
                <w:t>B6</w:t>
              </w:r>
            </w:ins>
          </w:p>
        </w:tc>
        <w:tc>
          <w:tcPr>
            <w:tcW w:w="680" w:type="dxa"/>
            <w:tcBorders>
              <w:top w:val="none" w:sz="0" w:space="0" w:color="auto"/>
              <w:left w:val="none" w:sz="0" w:space="0" w:color="auto"/>
              <w:bottom w:val="none" w:sz="0" w:space="0" w:color="auto"/>
              <w:right w:val="none" w:sz="0" w:space="0" w:color="auto"/>
            </w:tcBorders>
          </w:tcPr>
          <w:p w14:paraId="547FCEB9" w14:textId="77777777" w:rsidR="00F25571" w:rsidRPr="00653B67" w:rsidRDefault="00F25571" w:rsidP="006F4167">
            <w:pPr>
              <w:pStyle w:val="TAH"/>
              <w:cnfStyle w:val="100000000000" w:firstRow="1" w:lastRow="0" w:firstColumn="0" w:lastColumn="0" w:oddVBand="0" w:evenVBand="0" w:oddHBand="0" w:evenHBand="0" w:firstRowFirstColumn="0" w:firstRowLastColumn="0" w:lastRowFirstColumn="0" w:lastRowLastColumn="0"/>
              <w:rPr>
                <w:ins w:id="2017" w:author="Marquordt" w:date="2022-05-09T17:19:00Z"/>
                <w:b/>
                <w:highlight w:val="yellow"/>
              </w:rPr>
            </w:pPr>
            <w:ins w:id="2018" w:author="Marquordt" w:date="2022-05-09T17:19:00Z">
              <w:r w:rsidRPr="00653B67">
                <w:rPr>
                  <w:b/>
                  <w:highlight w:val="yellow"/>
                </w:rPr>
                <w:t>B7</w:t>
              </w:r>
            </w:ins>
          </w:p>
        </w:tc>
        <w:tc>
          <w:tcPr>
            <w:tcW w:w="680" w:type="dxa"/>
            <w:tcBorders>
              <w:top w:val="none" w:sz="0" w:space="0" w:color="auto"/>
              <w:left w:val="none" w:sz="0" w:space="0" w:color="auto"/>
              <w:bottom w:val="none" w:sz="0" w:space="0" w:color="auto"/>
              <w:right w:val="none" w:sz="0" w:space="0" w:color="auto"/>
            </w:tcBorders>
          </w:tcPr>
          <w:p w14:paraId="462A653A" w14:textId="77777777" w:rsidR="00F25571" w:rsidRPr="00653B67" w:rsidRDefault="00F25571" w:rsidP="006F4167">
            <w:pPr>
              <w:pStyle w:val="TAH"/>
              <w:cnfStyle w:val="100000000000" w:firstRow="1" w:lastRow="0" w:firstColumn="0" w:lastColumn="0" w:oddVBand="0" w:evenVBand="0" w:oddHBand="0" w:evenHBand="0" w:firstRowFirstColumn="0" w:firstRowLastColumn="0" w:lastRowFirstColumn="0" w:lastRowLastColumn="0"/>
              <w:rPr>
                <w:ins w:id="2019" w:author="Marquordt" w:date="2022-05-09T17:19:00Z"/>
                <w:b/>
                <w:highlight w:val="yellow"/>
              </w:rPr>
            </w:pPr>
            <w:ins w:id="2020" w:author="Marquordt" w:date="2022-05-09T17:19:00Z">
              <w:r w:rsidRPr="00653B67">
                <w:rPr>
                  <w:b/>
                  <w:highlight w:val="yellow"/>
                </w:rPr>
                <w:t>B8</w:t>
              </w:r>
            </w:ins>
          </w:p>
        </w:tc>
        <w:tc>
          <w:tcPr>
            <w:tcW w:w="680" w:type="dxa"/>
            <w:tcBorders>
              <w:top w:val="none" w:sz="0" w:space="0" w:color="auto"/>
              <w:left w:val="none" w:sz="0" w:space="0" w:color="auto"/>
              <w:bottom w:val="none" w:sz="0" w:space="0" w:color="auto"/>
              <w:right w:val="none" w:sz="0" w:space="0" w:color="auto"/>
            </w:tcBorders>
          </w:tcPr>
          <w:p w14:paraId="637A29A0" w14:textId="77777777" w:rsidR="00F25571" w:rsidRPr="00653B67" w:rsidRDefault="00F25571" w:rsidP="006F4167">
            <w:pPr>
              <w:pStyle w:val="TAH"/>
              <w:cnfStyle w:val="100000000000" w:firstRow="1" w:lastRow="0" w:firstColumn="0" w:lastColumn="0" w:oddVBand="0" w:evenVBand="0" w:oddHBand="0" w:evenHBand="0" w:firstRowFirstColumn="0" w:firstRowLastColumn="0" w:lastRowFirstColumn="0" w:lastRowLastColumn="0"/>
              <w:rPr>
                <w:ins w:id="2021" w:author="Marquordt" w:date="2022-05-09T17:19:00Z"/>
                <w:b/>
                <w:highlight w:val="yellow"/>
              </w:rPr>
            </w:pPr>
            <w:ins w:id="2022" w:author="Marquordt" w:date="2022-05-09T17:19:00Z">
              <w:r w:rsidRPr="00653B67">
                <w:rPr>
                  <w:b/>
                  <w:highlight w:val="yellow"/>
                </w:rPr>
                <w:t>B9</w:t>
              </w:r>
            </w:ins>
          </w:p>
        </w:tc>
      </w:tr>
      <w:tr w:rsidR="00F25571" w:rsidRPr="00653B67" w14:paraId="47E48BF4" w14:textId="77777777" w:rsidTr="006F4167">
        <w:trPr>
          <w:cnfStyle w:val="000000100000" w:firstRow="0" w:lastRow="0" w:firstColumn="0" w:lastColumn="0" w:oddVBand="0" w:evenVBand="0" w:oddHBand="1" w:evenHBand="0" w:firstRowFirstColumn="0" w:firstRowLastColumn="0" w:lastRowFirstColumn="0" w:lastRowLastColumn="0"/>
          <w:trHeight w:val="57"/>
          <w:ins w:id="2023" w:author="Marquordt" w:date="2022-05-09T17:19: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53C2AE7E" w14:textId="77777777" w:rsidR="00F25571" w:rsidRPr="00653B67" w:rsidRDefault="00F25571" w:rsidP="006F4167">
            <w:pPr>
              <w:pStyle w:val="TAL"/>
              <w:rPr>
                <w:ins w:id="2024" w:author="Marquordt" w:date="2022-05-09T17:19:00Z"/>
                <w:rFonts w:eastAsia="TimesNewRoman"/>
                <w:highlight w:val="yellow"/>
              </w:rPr>
            </w:pPr>
            <w:ins w:id="2025" w:author="Marquordt" w:date="2022-05-09T17:19:00Z">
              <w:r w:rsidRPr="00653B67">
                <w:rPr>
                  <w:rFonts w:eastAsia="Calibri"/>
                  <w:highlight w:val="yellow"/>
                </w:rPr>
                <w:t>Hex</w:t>
              </w:r>
            </w:ins>
          </w:p>
        </w:tc>
        <w:tc>
          <w:tcPr>
            <w:tcW w:w="680" w:type="dxa"/>
            <w:tcBorders>
              <w:top w:val="none" w:sz="0" w:space="0" w:color="auto"/>
              <w:left w:val="none" w:sz="0" w:space="0" w:color="auto"/>
              <w:bottom w:val="none" w:sz="0" w:space="0" w:color="auto"/>
              <w:right w:val="none" w:sz="0" w:space="0" w:color="auto"/>
            </w:tcBorders>
          </w:tcPr>
          <w:p w14:paraId="6EACFDAC" w14:textId="4EBFF75B" w:rsidR="00F25571" w:rsidRPr="00653B67" w:rsidRDefault="00F25571" w:rsidP="006F4167">
            <w:pPr>
              <w:pStyle w:val="TAC"/>
              <w:cnfStyle w:val="000000100000" w:firstRow="0" w:lastRow="0" w:firstColumn="0" w:lastColumn="0" w:oddVBand="0" w:evenVBand="0" w:oddHBand="1" w:evenHBand="0" w:firstRowFirstColumn="0" w:firstRowLastColumn="0" w:lastRowFirstColumn="0" w:lastRowLastColumn="0"/>
              <w:rPr>
                <w:ins w:id="2026" w:author="Marquordt" w:date="2022-05-09T17:19:00Z"/>
                <w:rFonts w:eastAsia="TimesNewRoman"/>
                <w:highlight w:val="yellow"/>
              </w:rPr>
            </w:pPr>
            <w:ins w:id="2027" w:author="Marquordt" w:date="2022-05-09T17:19:00Z">
              <w:r w:rsidRPr="00653B67">
                <w:rPr>
                  <w:rFonts w:eastAsia="Calibri"/>
                  <w:highlight w:val="yellow"/>
                </w:rPr>
                <w:t>0</w:t>
              </w:r>
            </w:ins>
            <w:ins w:id="2028" w:author="Marquordt" w:date="2022-05-09T17:20:00Z">
              <w:r w:rsidRPr="00653B67">
                <w:rPr>
                  <w:rFonts w:eastAsia="Calibri"/>
                  <w:highlight w:val="yellow"/>
                </w:rPr>
                <w:t>8</w:t>
              </w:r>
            </w:ins>
          </w:p>
        </w:tc>
        <w:tc>
          <w:tcPr>
            <w:tcW w:w="680" w:type="dxa"/>
            <w:tcBorders>
              <w:top w:val="none" w:sz="0" w:space="0" w:color="auto"/>
              <w:left w:val="none" w:sz="0" w:space="0" w:color="auto"/>
              <w:bottom w:val="none" w:sz="0" w:space="0" w:color="auto"/>
              <w:right w:val="none" w:sz="0" w:space="0" w:color="auto"/>
            </w:tcBorders>
          </w:tcPr>
          <w:p w14:paraId="7D8CB0E2" w14:textId="77777777" w:rsidR="00F25571" w:rsidRPr="00653B67" w:rsidRDefault="00F25571" w:rsidP="006F4167">
            <w:pPr>
              <w:pStyle w:val="TAC"/>
              <w:cnfStyle w:val="000000100000" w:firstRow="0" w:lastRow="0" w:firstColumn="0" w:lastColumn="0" w:oddVBand="0" w:evenVBand="0" w:oddHBand="1" w:evenHBand="0" w:firstRowFirstColumn="0" w:firstRowLastColumn="0" w:lastRowFirstColumn="0" w:lastRowLastColumn="0"/>
              <w:rPr>
                <w:ins w:id="2029" w:author="Marquordt" w:date="2022-05-09T17:19:00Z"/>
                <w:rFonts w:eastAsia="TimesNewRoman"/>
                <w:highlight w:val="yellow"/>
              </w:rPr>
            </w:pPr>
            <w:ins w:id="2030" w:author="Marquordt" w:date="2022-05-09T17:19:00Z">
              <w:r w:rsidRPr="00653B67">
                <w:rPr>
                  <w:rFonts w:eastAsia="Calibri"/>
                  <w:highlight w:val="yellow"/>
                </w:rPr>
                <w:t>21</w:t>
              </w:r>
            </w:ins>
          </w:p>
        </w:tc>
        <w:tc>
          <w:tcPr>
            <w:tcW w:w="680" w:type="dxa"/>
            <w:tcBorders>
              <w:top w:val="none" w:sz="0" w:space="0" w:color="auto"/>
              <w:left w:val="none" w:sz="0" w:space="0" w:color="auto"/>
              <w:bottom w:val="none" w:sz="0" w:space="0" w:color="auto"/>
              <w:right w:val="none" w:sz="0" w:space="0" w:color="auto"/>
            </w:tcBorders>
          </w:tcPr>
          <w:p w14:paraId="196AC29E" w14:textId="77777777" w:rsidR="00F25571" w:rsidRPr="00653B67" w:rsidRDefault="00F25571" w:rsidP="006F4167">
            <w:pPr>
              <w:pStyle w:val="TAC"/>
              <w:cnfStyle w:val="000000100000" w:firstRow="0" w:lastRow="0" w:firstColumn="0" w:lastColumn="0" w:oddVBand="0" w:evenVBand="0" w:oddHBand="1" w:evenHBand="0" w:firstRowFirstColumn="0" w:firstRowLastColumn="0" w:lastRowFirstColumn="0" w:lastRowLastColumn="0"/>
              <w:rPr>
                <w:ins w:id="2031" w:author="Marquordt" w:date="2022-05-09T17:19:00Z"/>
                <w:rFonts w:eastAsia="TimesNewRoman"/>
                <w:highlight w:val="yellow"/>
              </w:rPr>
            </w:pPr>
            <w:ins w:id="2032" w:author="Marquordt" w:date="2022-05-09T17:19:00Z">
              <w:r w:rsidRPr="00653B67">
                <w:rPr>
                  <w:rFonts w:eastAsia="Calibri"/>
                  <w:highlight w:val="yellow"/>
                </w:rPr>
                <w:t>64</w:t>
              </w:r>
            </w:ins>
          </w:p>
        </w:tc>
        <w:tc>
          <w:tcPr>
            <w:tcW w:w="680" w:type="dxa"/>
            <w:tcBorders>
              <w:top w:val="none" w:sz="0" w:space="0" w:color="auto"/>
              <w:left w:val="none" w:sz="0" w:space="0" w:color="auto"/>
              <w:bottom w:val="none" w:sz="0" w:space="0" w:color="auto"/>
              <w:right w:val="none" w:sz="0" w:space="0" w:color="auto"/>
            </w:tcBorders>
          </w:tcPr>
          <w:p w14:paraId="2FB8EC42" w14:textId="77777777" w:rsidR="00F25571" w:rsidRPr="00653B67" w:rsidRDefault="00F25571" w:rsidP="006F4167">
            <w:pPr>
              <w:pStyle w:val="TAC"/>
              <w:cnfStyle w:val="000000100000" w:firstRow="0" w:lastRow="0" w:firstColumn="0" w:lastColumn="0" w:oddVBand="0" w:evenVBand="0" w:oddHBand="1" w:evenHBand="0" w:firstRowFirstColumn="0" w:firstRowLastColumn="0" w:lastRowFirstColumn="0" w:lastRowLastColumn="0"/>
              <w:rPr>
                <w:ins w:id="2033" w:author="Marquordt" w:date="2022-05-09T17:19:00Z"/>
                <w:rFonts w:eastAsia="TimesNewRoman"/>
                <w:highlight w:val="yellow"/>
              </w:rPr>
            </w:pPr>
            <w:ins w:id="2034" w:author="Marquordt" w:date="2022-05-09T17:19:00Z">
              <w:r w:rsidRPr="00653B67">
                <w:rPr>
                  <w:rFonts w:eastAsia="Calibri"/>
                  <w:highlight w:val="yellow"/>
                </w:rPr>
                <w:t>80</w:t>
              </w:r>
            </w:ins>
          </w:p>
        </w:tc>
        <w:tc>
          <w:tcPr>
            <w:tcW w:w="680" w:type="dxa"/>
            <w:tcBorders>
              <w:top w:val="none" w:sz="0" w:space="0" w:color="auto"/>
              <w:left w:val="none" w:sz="0" w:space="0" w:color="auto"/>
              <w:bottom w:val="none" w:sz="0" w:space="0" w:color="auto"/>
              <w:right w:val="none" w:sz="0" w:space="0" w:color="auto"/>
            </w:tcBorders>
          </w:tcPr>
          <w:p w14:paraId="644C770B" w14:textId="77777777" w:rsidR="00F25571" w:rsidRPr="00653B67" w:rsidRDefault="00F25571" w:rsidP="006F4167">
            <w:pPr>
              <w:pStyle w:val="TAC"/>
              <w:cnfStyle w:val="000000100000" w:firstRow="0" w:lastRow="0" w:firstColumn="0" w:lastColumn="0" w:oddVBand="0" w:evenVBand="0" w:oddHBand="1" w:evenHBand="0" w:firstRowFirstColumn="0" w:firstRowLastColumn="0" w:lastRowFirstColumn="0" w:lastRowLastColumn="0"/>
              <w:rPr>
                <w:ins w:id="2035" w:author="Marquordt" w:date="2022-05-09T17:19:00Z"/>
                <w:rFonts w:eastAsia="TimesNewRoman"/>
                <w:highlight w:val="yellow"/>
              </w:rPr>
            </w:pPr>
            <w:ins w:id="2036" w:author="Marquordt" w:date="2022-05-09T17:19:00Z">
              <w:r w:rsidRPr="00653B67">
                <w:rPr>
                  <w:rFonts w:eastAsia="Calibri"/>
                  <w:highlight w:val="yellow"/>
                </w:rPr>
                <w:t>31</w:t>
              </w:r>
            </w:ins>
          </w:p>
        </w:tc>
        <w:tc>
          <w:tcPr>
            <w:tcW w:w="680" w:type="dxa"/>
            <w:tcBorders>
              <w:top w:val="none" w:sz="0" w:space="0" w:color="auto"/>
              <w:left w:val="none" w:sz="0" w:space="0" w:color="auto"/>
              <w:bottom w:val="none" w:sz="0" w:space="0" w:color="auto"/>
              <w:right w:val="none" w:sz="0" w:space="0" w:color="auto"/>
            </w:tcBorders>
          </w:tcPr>
          <w:p w14:paraId="647FBD61" w14:textId="77777777" w:rsidR="00F25571" w:rsidRPr="00653B67" w:rsidRDefault="00F25571" w:rsidP="006F4167">
            <w:pPr>
              <w:pStyle w:val="TAC"/>
              <w:cnfStyle w:val="000000100000" w:firstRow="0" w:lastRow="0" w:firstColumn="0" w:lastColumn="0" w:oddVBand="0" w:evenVBand="0" w:oddHBand="1" w:evenHBand="0" w:firstRowFirstColumn="0" w:firstRowLastColumn="0" w:lastRowFirstColumn="0" w:lastRowLastColumn="0"/>
              <w:rPr>
                <w:ins w:id="2037" w:author="Marquordt" w:date="2022-05-09T17:19:00Z"/>
                <w:rFonts w:eastAsia="TimesNewRoman"/>
                <w:highlight w:val="yellow"/>
              </w:rPr>
            </w:pPr>
            <w:ins w:id="2038" w:author="Marquordt" w:date="2022-05-09T17:19:00Z">
              <w:r w:rsidRPr="00653B67">
                <w:rPr>
                  <w:rFonts w:eastAsia="Calibri"/>
                  <w:highlight w:val="yellow"/>
                </w:rPr>
                <w:t>75</w:t>
              </w:r>
            </w:ins>
          </w:p>
        </w:tc>
        <w:tc>
          <w:tcPr>
            <w:tcW w:w="680" w:type="dxa"/>
            <w:tcBorders>
              <w:top w:val="none" w:sz="0" w:space="0" w:color="auto"/>
              <w:left w:val="none" w:sz="0" w:space="0" w:color="auto"/>
              <w:bottom w:val="none" w:sz="0" w:space="0" w:color="auto"/>
              <w:right w:val="none" w:sz="0" w:space="0" w:color="auto"/>
            </w:tcBorders>
          </w:tcPr>
          <w:p w14:paraId="13913105" w14:textId="0589EF13" w:rsidR="00F25571" w:rsidRPr="00653B67" w:rsidRDefault="00F25571" w:rsidP="006F4167">
            <w:pPr>
              <w:pStyle w:val="TAC"/>
              <w:cnfStyle w:val="000000100000" w:firstRow="0" w:lastRow="0" w:firstColumn="0" w:lastColumn="0" w:oddVBand="0" w:evenVBand="0" w:oddHBand="1" w:evenHBand="0" w:firstRowFirstColumn="0" w:firstRowLastColumn="0" w:lastRowFirstColumn="0" w:lastRowLastColumn="0"/>
              <w:rPr>
                <w:ins w:id="2039" w:author="Marquordt" w:date="2022-05-09T17:19:00Z"/>
                <w:rFonts w:eastAsia="TimesNewRoman"/>
                <w:highlight w:val="yellow"/>
              </w:rPr>
            </w:pPr>
            <w:ins w:id="2040" w:author="Marquordt" w:date="2022-05-09T17:21:00Z">
              <w:r w:rsidRPr="00653B67">
                <w:rPr>
                  <w:rFonts w:eastAsia="TimesNewRoman"/>
                  <w:highlight w:val="yellow"/>
                </w:rPr>
                <w:t>19</w:t>
              </w:r>
            </w:ins>
          </w:p>
        </w:tc>
        <w:tc>
          <w:tcPr>
            <w:tcW w:w="680" w:type="dxa"/>
            <w:tcBorders>
              <w:top w:val="none" w:sz="0" w:space="0" w:color="auto"/>
              <w:left w:val="none" w:sz="0" w:space="0" w:color="auto"/>
              <w:bottom w:val="none" w:sz="0" w:space="0" w:color="auto"/>
              <w:right w:val="none" w:sz="0" w:space="0" w:color="auto"/>
            </w:tcBorders>
          </w:tcPr>
          <w:p w14:paraId="44124D2E" w14:textId="4B097946" w:rsidR="00F25571" w:rsidRPr="00653B67" w:rsidRDefault="00D35598" w:rsidP="006F4167">
            <w:pPr>
              <w:pStyle w:val="TAC"/>
              <w:cnfStyle w:val="000000100000" w:firstRow="0" w:lastRow="0" w:firstColumn="0" w:lastColumn="0" w:oddVBand="0" w:evenVBand="0" w:oddHBand="1" w:evenHBand="0" w:firstRowFirstColumn="0" w:firstRowLastColumn="0" w:lastRowFirstColumn="0" w:lastRowLastColumn="0"/>
              <w:rPr>
                <w:ins w:id="2041" w:author="Marquordt" w:date="2022-05-09T17:19:00Z"/>
                <w:rFonts w:eastAsia="TimesNewRoman"/>
                <w:highlight w:val="yellow"/>
              </w:rPr>
            </w:pPr>
            <w:ins w:id="2042" w:author="Marquordt" w:date="2022-05-09T17:23:00Z">
              <w:r w:rsidRPr="00653B67">
                <w:rPr>
                  <w:rFonts w:eastAsia="Calibri"/>
                  <w:highlight w:val="yellow"/>
                </w:rPr>
                <w:t>53</w:t>
              </w:r>
            </w:ins>
          </w:p>
        </w:tc>
        <w:tc>
          <w:tcPr>
            <w:tcW w:w="680" w:type="dxa"/>
            <w:tcBorders>
              <w:top w:val="none" w:sz="0" w:space="0" w:color="auto"/>
              <w:left w:val="none" w:sz="0" w:space="0" w:color="auto"/>
              <w:bottom w:val="none" w:sz="0" w:space="0" w:color="auto"/>
              <w:right w:val="none" w:sz="0" w:space="0" w:color="auto"/>
            </w:tcBorders>
          </w:tcPr>
          <w:p w14:paraId="0D27B8AD" w14:textId="16C27297" w:rsidR="00F25571" w:rsidRPr="00653B67" w:rsidRDefault="00F25571" w:rsidP="006F4167">
            <w:pPr>
              <w:pStyle w:val="TAC"/>
              <w:cnfStyle w:val="000000100000" w:firstRow="0" w:lastRow="0" w:firstColumn="0" w:lastColumn="0" w:oddVBand="0" w:evenVBand="0" w:oddHBand="1" w:evenHBand="0" w:firstRowFirstColumn="0" w:firstRowLastColumn="0" w:lastRowFirstColumn="0" w:lastRowLastColumn="0"/>
              <w:rPr>
                <w:ins w:id="2043" w:author="Marquordt" w:date="2022-05-09T17:19:00Z"/>
                <w:rFonts w:eastAsia="TimesNewRoman"/>
                <w:highlight w:val="yellow"/>
              </w:rPr>
            </w:pPr>
            <w:ins w:id="2044" w:author="Marquordt" w:date="2022-05-09T17:21:00Z">
              <w:r w:rsidRPr="00653B67">
                <w:rPr>
                  <w:rFonts w:eastAsia="Calibri"/>
                  <w:highlight w:val="yellow"/>
                </w:rPr>
                <w:t>F</w:t>
              </w:r>
              <w:r w:rsidRPr="00653B67">
                <w:rPr>
                  <w:rFonts w:eastAsia="Calibri"/>
                  <w:color w:val="FF0000"/>
                  <w:highlight w:val="yellow"/>
                </w:rPr>
                <w:t>x</w:t>
              </w:r>
            </w:ins>
          </w:p>
        </w:tc>
      </w:tr>
    </w:tbl>
    <w:p w14:paraId="25D9F7F1" w14:textId="77777777" w:rsidR="00F25571" w:rsidRPr="00653B67" w:rsidRDefault="00F25571" w:rsidP="00F25571">
      <w:pPr>
        <w:pStyle w:val="ExplainTableContents"/>
        <w:rPr>
          <w:ins w:id="2045" w:author="Marquordt" w:date="2022-05-09T17:19:00Z"/>
          <w:highlight w:val="yellow"/>
        </w:rPr>
      </w:pPr>
      <w:ins w:id="2046" w:author="Marquordt" w:date="2022-05-09T17:19:00Z">
        <w:r w:rsidRPr="00653B67">
          <w:rPr>
            <w:highlight w:val="yellow"/>
          </w:rPr>
          <w:tab/>
        </w:r>
        <w:r w:rsidRPr="00653B67">
          <w:rPr>
            <w:highlight w:val="yellow"/>
          </w:rPr>
          <w:tab/>
        </w:r>
        <w:r w:rsidRPr="00653B67">
          <w:rPr>
            <w:i/>
            <w:highlight w:val="yellow"/>
          </w:rPr>
          <w:t>D</w:t>
        </w:r>
        <w:r w:rsidRPr="00653B67">
          <w:rPr>
            <w:highlight w:val="yellow"/>
          </w:rPr>
          <w:t>:</w:t>
        </w:r>
        <w:r w:rsidRPr="00653B67">
          <w:rPr>
            <w:highlight w:val="yellow"/>
          </w:rPr>
          <w:tab/>
          <w:t xml:space="preserve"> x</w:t>
        </w:r>
        <w:r w:rsidRPr="00653B67">
          <w:rPr>
            <w:rStyle w:val="mi"/>
            <w:rFonts w:ascii="MathJax_Math-italic" w:hAnsi="MathJax_Math-italic"/>
            <w:color w:val="414152"/>
            <w:highlight w:val="yellow"/>
            <w:bdr w:val="none" w:sz="0" w:space="0" w:color="auto" w:frame="1"/>
            <w:shd w:val="clear" w:color="auto" w:fill="FFFFFF"/>
          </w:rPr>
          <w:t xml:space="preserve"> </w:t>
        </w:r>
        <w:r w:rsidRPr="00653B67">
          <w:rPr>
            <w:rStyle w:val="mo"/>
            <w:rFonts w:ascii="MathJax_Main" w:hAnsi="MathJax_Main"/>
            <w:color w:val="414152"/>
            <w:highlight w:val="yellow"/>
            <w:bdr w:val="none" w:sz="0" w:space="0" w:color="auto" w:frame="1"/>
            <w:shd w:val="clear" w:color="auto" w:fill="FFFFFF"/>
          </w:rPr>
          <w:t>∈</w:t>
        </w:r>
        <w:r w:rsidRPr="00653B67">
          <w:rPr>
            <w:highlight w:val="yellow"/>
          </w:rPr>
          <w:t xml:space="preserve"> {0x0; …; 0x9, 0xF}</w:t>
        </w:r>
      </w:ins>
    </w:p>
    <w:p w14:paraId="243BB437" w14:textId="77777777" w:rsidR="005205B4" w:rsidRPr="00653B67" w:rsidRDefault="005205B4" w:rsidP="005205B4">
      <w:pPr>
        <w:spacing w:after="120"/>
        <w:rPr>
          <w:ins w:id="2047" w:author="Marquordt" w:date="2022-05-06T15:21:00Z"/>
          <w:highlight w:val="yellow"/>
        </w:rPr>
      </w:pPr>
      <w:ins w:id="2048" w:author="Marquordt" w:date="2022-05-06T15:21:00Z">
        <w:r w:rsidRPr="00653B67">
          <w:rPr>
            <w:highlight w:val="yellow"/>
          </w:rPr>
          <w:t>For Test Procedure A the E-USS transmits on the BCCH, with the following network parameters:</w:t>
        </w:r>
      </w:ins>
    </w:p>
    <w:p w14:paraId="217D68F1" w14:textId="77777777" w:rsidR="005205B4" w:rsidRPr="00653B67" w:rsidRDefault="005205B4" w:rsidP="005205B4">
      <w:pPr>
        <w:pStyle w:val="NoSpaceNormal"/>
        <w:rPr>
          <w:ins w:id="2049" w:author="Marquordt" w:date="2022-05-06T15:21:00Z"/>
          <w:highlight w:val="yellow"/>
        </w:rPr>
      </w:pPr>
      <w:ins w:id="2050" w:author="Marquordt" w:date="2022-05-06T15:21:00Z">
        <w:r w:rsidRPr="00653B67">
          <w:rPr>
            <w:highlight w:val="yellow"/>
          </w:rPr>
          <w:tab/>
          <w:t>-</w:t>
        </w:r>
        <w:r w:rsidRPr="00653B67">
          <w:rPr>
            <w:highlight w:val="yellow"/>
          </w:rPr>
          <w:tab/>
          <w:t>TAI (MCC/MNC/TAC):</w:t>
        </w:r>
        <w:r w:rsidRPr="00653B67">
          <w:rPr>
            <w:highlight w:val="yellow"/>
          </w:rPr>
          <w:tab/>
        </w:r>
        <w:r w:rsidRPr="00653B67">
          <w:rPr>
            <w:highlight w:val="yellow"/>
          </w:rPr>
          <w:tab/>
          <w:t>246/81/0001</w:t>
        </w:r>
      </w:ins>
    </w:p>
    <w:p w14:paraId="632F998D" w14:textId="77777777" w:rsidR="005205B4" w:rsidRPr="00653B67" w:rsidRDefault="005205B4" w:rsidP="005205B4">
      <w:pPr>
        <w:pStyle w:val="NoSpaceNormal"/>
        <w:spacing w:after="180"/>
        <w:rPr>
          <w:ins w:id="2051" w:author="Marquordt" w:date="2022-05-06T15:21:00Z"/>
          <w:highlight w:val="yellow"/>
        </w:rPr>
      </w:pPr>
      <w:ins w:id="2052" w:author="Marquordt" w:date="2022-05-06T15:21:00Z">
        <w:r w:rsidRPr="00653B67">
          <w:rPr>
            <w:highlight w:val="yellow"/>
          </w:rPr>
          <w:tab/>
          <w:t>-</w:t>
        </w:r>
        <w:r w:rsidRPr="00653B67">
          <w:rPr>
            <w:highlight w:val="yellow"/>
          </w:rPr>
          <w:tab/>
          <w:t>Access control:</w:t>
        </w:r>
        <w:r w:rsidRPr="00653B67">
          <w:rPr>
            <w:highlight w:val="yellow"/>
          </w:rPr>
          <w:tab/>
        </w:r>
        <w:r w:rsidRPr="00653B67">
          <w:rPr>
            <w:highlight w:val="yellow"/>
          </w:rPr>
          <w:tab/>
        </w:r>
        <w:r w:rsidRPr="00653B67">
          <w:rPr>
            <w:highlight w:val="yellow"/>
          </w:rPr>
          <w:tab/>
        </w:r>
        <w:r w:rsidRPr="00653B67">
          <w:rPr>
            <w:highlight w:val="yellow"/>
          </w:rPr>
          <w:tab/>
          <w:t>unrestricted</w:t>
        </w:r>
      </w:ins>
    </w:p>
    <w:p w14:paraId="34229250" w14:textId="77777777" w:rsidR="005205B4" w:rsidRPr="00653B67" w:rsidRDefault="005205B4" w:rsidP="005205B4">
      <w:pPr>
        <w:spacing w:after="120"/>
        <w:rPr>
          <w:ins w:id="2053" w:author="Marquordt" w:date="2022-05-06T15:21:00Z"/>
          <w:highlight w:val="yellow"/>
        </w:rPr>
      </w:pPr>
      <w:ins w:id="2054" w:author="Marquordt" w:date="2022-05-06T15:21:00Z">
        <w:r w:rsidRPr="00653B67">
          <w:rPr>
            <w:highlight w:val="yellow"/>
          </w:rPr>
          <w:t>For Test Procedure B the NB-SS transmits on the BCCH, with the following network parameters:</w:t>
        </w:r>
      </w:ins>
    </w:p>
    <w:p w14:paraId="2D53C39B" w14:textId="77777777" w:rsidR="005205B4" w:rsidRPr="00653B67" w:rsidRDefault="005205B4" w:rsidP="005205B4">
      <w:pPr>
        <w:pStyle w:val="NoSpaceNormal"/>
        <w:rPr>
          <w:ins w:id="2055" w:author="Marquordt" w:date="2022-05-06T15:21:00Z"/>
          <w:highlight w:val="yellow"/>
        </w:rPr>
      </w:pPr>
      <w:ins w:id="2056" w:author="Marquordt" w:date="2022-05-06T15:21:00Z">
        <w:r w:rsidRPr="00653B67">
          <w:rPr>
            <w:highlight w:val="yellow"/>
          </w:rPr>
          <w:tab/>
          <w:t>-</w:t>
        </w:r>
        <w:r w:rsidRPr="00653B67">
          <w:rPr>
            <w:highlight w:val="yellow"/>
          </w:rPr>
          <w:tab/>
          <w:t>TAI (MCC/MNC/TAC):</w:t>
        </w:r>
        <w:r w:rsidRPr="00653B67">
          <w:rPr>
            <w:highlight w:val="yellow"/>
          </w:rPr>
          <w:tab/>
        </w:r>
        <w:r w:rsidRPr="00653B67">
          <w:rPr>
            <w:highlight w:val="yellow"/>
          </w:rPr>
          <w:tab/>
          <w:t>246/81/0001</w:t>
        </w:r>
      </w:ins>
    </w:p>
    <w:p w14:paraId="0183E229" w14:textId="77777777" w:rsidR="005205B4" w:rsidRPr="00653B67" w:rsidRDefault="005205B4" w:rsidP="005205B4">
      <w:pPr>
        <w:pStyle w:val="NoSpaceNormal"/>
        <w:spacing w:after="180"/>
        <w:rPr>
          <w:ins w:id="2057" w:author="Marquordt" w:date="2022-05-06T15:21:00Z"/>
          <w:highlight w:val="yellow"/>
        </w:rPr>
      </w:pPr>
      <w:ins w:id="2058" w:author="Marquordt" w:date="2022-05-06T15:21:00Z">
        <w:r w:rsidRPr="00653B67">
          <w:rPr>
            <w:highlight w:val="yellow"/>
          </w:rPr>
          <w:tab/>
          <w:t>-</w:t>
        </w:r>
        <w:r w:rsidRPr="00653B67">
          <w:rPr>
            <w:highlight w:val="yellow"/>
          </w:rPr>
          <w:tab/>
          <w:t>Access control:</w:t>
        </w:r>
        <w:r w:rsidRPr="00653B67">
          <w:rPr>
            <w:highlight w:val="yellow"/>
          </w:rPr>
          <w:tab/>
        </w:r>
        <w:r w:rsidRPr="00653B67">
          <w:rPr>
            <w:highlight w:val="yellow"/>
          </w:rPr>
          <w:tab/>
        </w:r>
        <w:r w:rsidRPr="00653B67">
          <w:rPr>
            <w:highlight w:val="yellow"/>
          </w:rPr>
          <w:tab/>
        </w:r>
        <w:r w:rsidRPr="00653B67">
          <w:rPr>
            <w:highlight w:val="yellow"/>
          </w:rPr>
          <w:tab/>
          <w:t>unrestricted</w:t>
        </w:r>
      </w:ins>
    </w:p>
    <w:p w14:paraId="3B87F1FF" w14:textId="77777777" w:rsidR="005205B4" w:rsidRPr="00653B67" w:rsidRDefault="005205B4" w:rsidP="005205B4">
      <w:pPr>
        <w:rPr>
          <w:ins w:id="2059" w:author="Marquordt" w:date="2022-05-06T15:21:00Z"/>
          <w:highlight w:val="yellow"/>
        </w:rPr>
      </w:pPr>
      <w:ins w:id="2060" w:author="Marquordt" w:date="2022-05-06T15:21:00Z">
        <w:r w:rsidRPr="00653B67">
          <w:rPr>
            <w:highlight w:val="yellow"/>
          </w:rPr>
          <w:t>The UICC/USIM data is installed in the UE.</w:t>
        </w:r>
      </w:ins>
    </w:p>
    <w:p w14:paraId="695B98D4" w14:textId="77777777" w:rsidR="005205B4" w:rsidRPr="00653B67" w:rsidRDefault="005205B4" w:rsidP="005205B4">
      <w:pPr>
        <w:rPr>
          <w:ins w:id="2061" w:author="Marquordt" w:date="2022-05-06T15:21:00Z"/>
          <w:highlight w:val="yellow"/>
        </w:rPr>
      </w:pPr>
      <w:ins w:id="2062" w:author="Marquordt" w:date="2022-05-06T15:21:00Z">
        <w:r w:rsidRPr="00653B67">
          <w:rPr>
            <w:highlight w:val="yellow"/>
          </w:rPr>
          <w:t>Ensure that the UE is using the UICC/USIM configuration defined for this test case and runs an initial activation.</w:t>
        </w:r>
      </w:ins>
    </w:p>
    <w:p w14:paraId="7A02F679" w14:textId="31C993EB" w:rsidR="005205B4" w:rsidRPr="00653B67" w:rsidRDefault="005205B4" w:rsidP="005205B4">
      <w:pPr>
        <w:pStyle w:val="Heading5"/>
        <w:rPr>
          <w:ins w:id="2063" w:author="Marquordt" w:date="2022-05-06T15:21:00Z"/>
          <w:highlight w:val="yellow"/>
          <w:lang w:eastAsia="en-GB"/>
        </w:rPr>
      </w:pPr>
      <w:bookmarkStart w:id="2064" w:name="_Toc103688391"/>
      <w:ins w:id="2065" w:author="Marquordt" w:date="2022-05-06T15:21:00Z">
        <w:r w:rsidRPr="00653B67">
          <w:rPr>
            <w:highlight w:val="yellow"/>
            <w:lang w:eastAsia="en-GB"/>
          </w:rPr>
          <w:t>5.1.</w:t>
        </w:r>
      </w:ins>
      <w:ins w:id="2066" w:author="Marquordt" w:date="2022-05-13T12:01:00Z">
        <w:r w:rsidR="00F70B5B" w:rsidRPr="00653B67">
          <w:rPr>
            <w:highlight w:val="yellow"/>
            <w:lang w:eastAsia="en-GB"/>
          </w:rPr>
          <w:t>8</w:t>
        </w:r>
      </w:ins>
      <w:ins w:id="2067" w:author="Marquordt" w:date="2022-05-06T15:21:00Z">
        <w:r w:rsidRPr="00653B67">
          <w:rPr>
            <w:highlight w:val="yellow"/>
            <w:lang w:eastAsia="en-GB"/>
          </w:rPr>
          <w:t>.3.2</w:t>
        </w:r>
        <w:r w:rsidRPr="00653B67">
          <w:rPr>
            <w:highlight w:val="yellow"/>
            <w:lang w:eastAsia="en-GB"/>
          </w:rPr>
          <w:tab/>
          <w:t>Procedure</w:t>
        </w:r>
        <w:bookmarkEnd w:id="2064"/>
      </w:ins>
    </w:p>
    <w:p w14:paraId="5EB66AA7" w14:textId="77777777" w:rsidR="005205B4" w:rsidRPr="00653B67" w:rsidRDefault="005205B4" w:rsidP="005205B4">
      <w:pPr>
        <w:rPr>
          <w:ins w:id="2068" w:author="Marquordt" w:date="2022-05-06T15:21:00Z"/>
          <w:highlight w:val="yellow"/>
        </w:rPr>
      </w:pPr>
      <w:ins w:id="2069" w:author="Marquordt" w:date="2022-05-06T15:21:00Z">
        <w:r w:rsidRPr="00653B67">
          <w:rPr>
            <w:highlight w:val="yellow"/>
            <w:lang w:eastAsia="en-GB"/>
          </w:rPr>
          <w:t xml:space="preserve">To operate the test with an E-USS the </w:t>
        </w:r>
        <w:r w:rsidRPr="00653B67">
          <w:rPr>
            <w:highlight w:val="yellow"/>
          </w:rPr>
          <w:t>test procedure defined in clause 5.1.6.3.2,1 - Procedure A of the present document is executed.</w:t>
        </w:r>
      </w:ins>
    </w:p>
    <w:p w14:paraId="17267BB0" w14:textId="77777777" w:rsidR="005205B4" w:rsidRPr="00653B67" w:rsidRDefault="005205B4" w:rsidP="005205B4">
      <w:pPr>
        <w:rPr>
          <w:ins w:id="2070" w:author="Marquordt" w:date="2022-05-06T15:21:00Z"/>
          <w:highlight w:val="yellow"/>
        </w:rPr>
      </w:pPr>
      <w:ins w:id="2071" w:author="Marquordt" w:date="2022-05-06T15:21:00Z">
        <w:r w:rsidRPr="00653B67">
          <w:rPr>
            <w:highlight w:val="yellow"/>
            <w:lang w:eastAsia="en-GB"/>
          </w:rPr>
          <w:t xml:space="preserve">To operate the test with an NB-SS the </w:t>
        </w:r>
        <w:r w:rsidRPr="00653B67">
          <w:rPr>
            <w:highlight w:val="yellow"/>
          </w:rPr>
          <w:t>test procedure defined in clause 5.1.6.3.2,2 - Procedure B of the present document is executed.</w:t>
        </w:r>
      </w:ins>
    </w:p>
    <w:p w14:paraId="3A63BB72" w14:textId="4E8198E3" w:rsidR="005205B4" w:rsidRPr="00653B67" w:rsidRDefault="005205B4" w:rsidP="005205B4">
      <w:pPr>
        <w:pStyle w:val="Heading4"/>
        <w:rPr>
          <w:ins w:id="2072" w:author="Marquordt" w:date="2022-05-06T15:21:00Z"/>
          <w:highlight w:val="yellow"/>
          <w:lang w:eastAsia="en-GB"/>
        </w:rPr>
      </w:pPr>
      <w:bookmarkStart w:id="2073" w:name="_Toc103688392"/>
      <w:ins w:id="2074" w:author="Marquordt" w:date="2022-05-06T15:21:00Z">
        <w:r w:rsidRPr="00653B67">
          <w:rPr>
            <w:highlight w:val="yellow"/>
            <w:lang w:eastAsia="en-GB"/>
          </w:rPr>
          <w:t>5.1.</w:t>
        </w:r>
      </w:ins>
      <w:ins w:id="2075" w:author="Marquordt" w:date="2022-05-13T12:01:00Z">
        <w:r w:rsidR="00F70B5B" w:rsidRPr="00653B67">
          <w:rPr>
            <w:highlight w:val="yellow"/>
            <w:lang w:eastAsia="en-GB"/>
          </w:rPr>
          <w:t>8</w:t>
        </w:r>
      </w:ins>
      <w:ins w:id="2076" w:author="Marquordt" w:date="2022-05-06T15:21:00Z">
        <w:r w:rsidRPr="00653B67">
          <w:rPr>
            <w:highlight w:val="yellow"/>
            <w:lang w:eastAsia="en-GB"/>
          </w:rPr>
          <w:t>.4</w:t>
        </w:r>
        <w:r w:rsidRPr="00653B67">
          <w:rPr>
            <w:highlight w:val="yellow"/>
            <w:lang w:eastAsia="en-GB"/>
          </w:rPr>
          <w:tab/>
          <w:t>Acceptance criteria</w:t>
        </w:r>
        <w:bookmarkEnd w:id="2073"/>
      </w:ins>
    </w:p>
    <w:p w14:paraId="1F1ADA36" w14:textId="77777777" w:rsidR="005205B4" w:rsidRPr="00653B67" w:rsidRDefault="005205B4" w:rsidP="005205B4">
      <w:pPr>
        <w:rPr>
          <w:ins w:id="2077" w:author="Marquordt" w:date="2022-05-06T15:21:00Z"/>
          <w:highlight w:val="yellow"/>
          <w:lang w:eastAsia="en-GB"/>
        </w:rPr>
      </w:pPr>
      <w:ins w:id="2078" w:author="Marquordt" w:date="2022-05-06T15:21:00Z">
        <w:r w:rsidRPr="00653B67">
          <w:rPr>
            <w:highlight w:val="yellow"/>
            <w:lang w:eastAsia="en-GB"/>
          </w:rPr>
          <w:t xml:space="preserve">For Procedure A, CR 1 is verified by analysing the </w:t>
        </w:r>
        <w:r w:rsidRPr="00653B67">
          <w:rPr>
            <w:i/>
            <w:highlight w:val="yellow"/>
            <w:lang w:eastAsia="en-GB"/>
          </w:rPr>
          <w:t>RRCConnectionRequest</w:t>
        </w:r>
        <w:r w:rsidRPr="00653B67">
          <w:rPr>
            <w:highlight w:val="yellow"/>
            <w:lang w:eastAsia="en-GB"/>
          </w:rPr>
          <w:t>. The conformance requirement CR 1 is met if the IMSI value stored on the USIM matches the IMSI value provided to the TT (USS)</w:t>
        </w:r>
      </w:ins>
    </w:p>
    <w:p w14:paraId="6431FC44" w14:textId="77777777" w:rsidR="005205B4" w:rsidRPr="00653B67" w:rsidRDefault="005205B4" w:rsidP="005205B4">
      <w:pPr>
        <w:rPr>
          <w:ins w:id="2079" w:author="Marquordt" w:date="2022-05-06T15:21:00Z"/>
          <w:highlight w:val="yellow"/>
          <w:lang w:eastAsia="en-GB"/>
        </w:rPr>
      </w:pPr>
      <w:ins w:id="2080" w:author="Marquordt" w:date="2022-05-06T15:21:00Z">
        <w:r w:rsidRPr="00653B67">
          <w:rPr>
            <w:highlight w:val="yellow"/>
            <w:lang w:eastAsia="en-GB"/>
          </w:rPr>
          <w:t xml:space="preserve">For Procedure B, CR 1 is verified by analysing the </w:t>
        </w:r>
        <w:r w:rsidRPr="00653B67">
          <w:rPr>
            <w:i/>
            <w:highlight w:val="yellow"/>
            <w:lang w:eastAsia="en-GB"/>
          </w:rPr>
          <w:t>RRCConnectionRequest-NB</w:t>
        </w:r>
        <w:r w:rsidRPr="00653B67">
          <w:rPr>
            <w:highlight w:val="yellow"/>
            <w:lang w:eastAsia="en-GB"/>
          </w:rPr>
          <w:t>. The conformance requirement CR 1 is met if the IMSI value stored on the USIM matches the IMSI value provided to the TT (USS).</w:t>
        </w:r>
      </w:ins>
    </w:p>
    <w:p w14:paraId="6CA7B4D0" w14:textId="77777777" w:rsidR="005205B4" w:rsidRPr="00653B67" w:rsidRDefault="005205B4" w:rsidP="005205B4">
      <w:pPr>
        <w:rPr>
          <w:ins w:id="2081" w:author="Marquordt" w:date="2022-05-06T15:21:00Z"/>
          <w:highlight w:val="yellow"/>
          <w:lang w:eastAsia="en-GB"/>
        </w:rPr>
      </w:pPr>
      <w:ins w:id="2082" w:author="Marquordt" w:date="2022-05-06T15:21:00Z">
        <w:r w:rsidRPr="00653B67">
          <w:rPr>
            <w:highlight w:val="yellow"/>
          </w:rPr>
          <w:t xml:space="preserve">CR 2 can be verified by a method capable to trace APDU command handling or running any other method to verify correct handling of the </w:t>
        </w:r>
        <w:r w:rsidRPr="00653B67">
          <w:rPr>
            <w:highlight w:val="yellow"/>
            <w:u w:val="single"/>
          </w:rPr>
          <w:t>READ</w:t>
        </w:r>
        <w:r w:rsidRPr="00653B67">
          <w:rPr>
            <w:highlight w:val="yellow"/>
          </w:rPr>
          <w:t xml:space="preserve"> command </w:t>
        </w:r>
        <w:r w:rsidRPr="00653B67">
          <w:rPr>
            <w:highlight w:val="yellow"/>
            <w:lang w:eastAsia="en-GB"/>
          </w:rPr>
          <w:t>used to read the contents of EF</w:t>
        </w:r>
        <w:r w:rsidRPr="00653B67">
          <w:rPr>
            <w:highlight w:val="yellow"/>
            <w:vertAlign w:val="subscript"/>
            <w:lang w:eastAsia="en-GB"/>
          </w:rPr>
          <w:t>IMSI</w:t>
        </w:r>
        <w:r w:rsidRPr="00653B67">
          <w:rPr>
            <w:highlight w:val="yellow"/>
          </w:rPr>
          <w:t>.</w:t>
        </w:r>
      </w:ins>
    </w:p>
    <w:p w14:paraId="78D06FEB" w14:textId="08B464AD" w:rsidR="005205B4" w:rsidRPr="00653B67" w:rsidRDefault="005205B4" w:rsidP="005205B4">
      <w:pPr>
        <w:pStyle w:val="Heading4"/>
        <w:rPr>
          <w:ins w:id="2083" w:author="Marquordt" w:date="2022-05-06T15:21:00Z"/>
          <w:highlight w:val="yellow"/>
          <w:lang w:eastAsia="en-GB"/>
        </w:rPr>
      </w:pPr>
      <w:bookmarkStart w:id="2084" w:name="_Toc103688393"/>
      <w:ins w:id="2085" w:author="Marquordt" w:date="2022-05-06T15:21:00Z">
        <w:r w:rsidRPr="00653B67">
          <w:rPr>
            <w:highlight w:val="yellow"/>
            <w:lang w:eastAsia="en-GB"/>
          </w:rPr>
          <w:t>5.1.</w:t>
        </w:r>
      </w:ins>
      <w:ins w:id="2086" w:author="Marquordt" w:date="2022-05-13T12:01:00Z">
        <w:r w:rsidR="00F70B5B" w:rsidRPr="00653B67">
          <w:rPr>
            <w:highlight w:val="yellow"/>
            <w:lang w:eastAsia="en-GB"/>
          </w:rPr>
          <w:t>8</w:t>
        </w:r>
      </w:ins>
      <w:ins w:id="2087" w:author="Marquordt" w:date="2022-05-06T15:21:00Z">
        <w:r w:rsidRPr="00653B67">
          <w:rPr>
            <w:highlight w:val="yellow"/>
            <w:lang w:eastAsia="en-GB"/>
          </w:rPr>
          <w:t>.5</w:t>
        </w:r>
        <w:r w:rsidRPr="00653B67">
          <w:rPr>
            <w:highlight w:val="yellow"/>
            <w:lang w:eastAsia="en-GB"/>
          </w:rPr>
          <w:tab/>
        </w:r>
        <w:r w:rsidRPr="00653B67">
          <w:rPr>
            <w:highlight w:val="yellow"/>
          </w:rPr>
          <w:t>Suitability assessment</w:t>
        </w:r>
        <w:bookmarkEnd w:id="2084"/>
      </w:ins>
    </w:p>
    <w:p w14:paraId="6F627AFC" w14:textId="77777777" w:rsidR="005205B4" w:rsidRPr="00653B67" w:rsidRDefault="005205B4" w:rsidP="005205B4">
      <w:pPr>
        <w:rPr>
          <w:ins w:id="2088" w:author="Marquordt" w:date="2022-05-06T15:21:00Z"/>
          <w:highlight w:val="yellow"/>
          <w:lang w:eastAsia="en-GB"/>
        </w:rPr>
      </w:pPr>
      <w:ins w:id="2089" w:author="Marquordt" w:date="2022-05-06T15:21:00Z">
        <w:r w:rsidRPr="00653B67">
          <w:rPr>
            <w:highlight w:val="yellow"/>
          </w:rPr>
          <w:t>To fulfil the given acceptance criteria for CR 1, the implicit verification of correct file handling and file contents is suitable.</w:t>
        </w:r>
      </w:ins>
    </w:p>
    <w:p w14:paraId="543CD3BD" w14:textId="7EDFB9CA" w:rsidR="00670F0E" w:rsidRPr="003068BA" w:rsidDel="005205B4" w:rsidRDefault="005205B4" w:rsidP="00670F0E">
      <w:pPr>
        <w:rPr>
          <w:del w:id="2090" w:author="Marquordt" w:date="2022-05-06T15:21:00Z"/>
          <w:rFonts w:eastAsia="TimesNewRoman"/>
        </w:rPr>
      </w:pPr>
      <w:ins w:id="2091" w:author="Marquordt" w:date="2022-05-06T15:21:00Z">
        <w:r w:rsidRPr="00653B67">
          <w:rPr>
            <w:highlight w:val="yellow"/>
          </w:rPr>
          <w:t>For the given acceptance criteria CR 2 neither the implicit verification of correct file handling nor the verification of the file contents stored at the end of the test procedure is sufficient. CR 2 can be verified by a method capable to trace the APDU command handling or running any other method to verify the correct handling of the READ command.</w:t>
        </w:r>
        <w:r w:rsidRPr="00653B67">
          <w:rPr>
            <w:highlight w:val="yellow"/>
          </w:rPr>
          <w:br/>
        </w:r>
        <w:r w:rsidRPr="00653B67">
          <w:rPr>
            <w:rFonts w:eastAsia="TimesNewRoman"/>
            <w:highlight w:val="yellow"/>
          </w:rPr>
          <w:t>The method used to verify CR 2 shall be mentioned in the test report.</w:t>
        </w:r>
      </w:ins>
    </w:p>
    <w:p w14:paraId="6C3193BA" w14:textId="35CD3C1A" w:rsidR="00CA68F6" w:rsidRPr="003068BA" w:rsidRDefault="00CA68F6" w:rsidP="00670F0E">
      <w:pPr>
        <w:pStyle w:val="Heading3"/>
      </w:pPr>
      <w:bookmarkStart w:id="2092" w:name="_Toc103688394"/>
      <w:r w:rsidRPr="003068BA">
        <w:lastRenderedPageBreak/>
        <w:t>5.1.9</w:t>
      </w:r>
      <w:r w:rsidR="004030DE" w:rsidRPr="003068BA">
        <w:tab/>
      </w:r>
      <w:r w:rsidRPr="003068BA">
        <w:t>UE identification by GUTI when using USIM with service "EMM Information" not available</w:t>
      </w:r>
      <w:bookmarkEnd w:id="2092"/>
    </w:p>
    <w:p w14:paraId="1D877303" w14:textId="62B28E5B" w:rsidR="00670F0E" w:rsidRPr="003068BA" w:rsidRDefault="00670F0E" w:rsidP="00670F0E">
      <w:pPr>
        <w:rPr>
          <w:rFonts w:eastAsia="TimesNewRoman"/>
        </w:rPr>
      </w:pPr>
      <w:r w:rsidRPr="003068BA">
        <w:rPr>
          <w:rFonts w:eastAsia="TimesNewRoman"/>
          <w:highlight w:val="red"/>
        </w:rPr>
        <w:t>RFU</w:t>
      </w:r>
      <w:r w:rsidRPr="003068BA">
        <w:rPr>
          <w:rFonts w:eastAsia="TimesNewRoman"/>
        </w:rPr>
        <w:t xml:space="preserve"> – agreed method to verify the READ command on EF</w:t>
      </w:r>
      <w:r w:rsidRPr="003068BA">
        <w:rPr>
          <w:rFonts w:eastAsia="TimesNewRoman"/>
          <w:vertAlign w:val="subscript"/>
        </w:rPr>
        <w:t>UST</w:t>
      </w:r>
      <w:r w:rsidRPr="003068BA">
        <w:rPr>
          <w:rFonts w:eastAsia="TimesNewRoman"/>
        </w:rPr>
        <w:t xml:space="preserve"> needed.</w:t>
      </w:r>
    </w:p>
    <w:p w14:paraId="6D01372C" w14:textId="520361C4" w:rsidR="00CA68F6" w:rsidRPr="003068BA" w:rsidRDefault="00CA68F6" w:rsidP="00670F0E">
      <w:pPr>
        <w:pStyle w:val="Heading3"/>
      </w:pPr>
      <w:bookmarkStart w:id="2093" w:name="_Toc103688395"/>
      <w:r w:rsidRPr="003068BA">
        <w:t>5.1.10</w:t>
      </w:r>
      <w:r w:rsidR="004030DE" w:rsidRPr="003068BA">
        <w:tab/>
      </w:r>
      <w:r w:rsidRPr="003068BA">
        <w:t>UE identification by GUTI when using USIM with service "EMM Information" available</w:t>
      </w:r>
      <w:bookmarkEnd w:id="2093"/>
    </w:p>
    <w:p w14:paraId="66CA6B7A" w14:textId="70BDECD5" w:rsidR="00670F0E" w:rsidRPr="003068BA" w:rsidRDefault="00670F0E" w:rsidP="00670F0E">
      <w:r w:rsidRPr="003068BA">
        <w:rPr>
          <w:rFonts w:eastAsia="TimesNewRoman"/>
          <w:highlight w:val="red"/>
        </w:rPr>
        <w:t>RFU</w:t>
      </w:r>
      <w:r w:rsidRPr="003068BA">
        <w:rPr>
          <w:rFonts w:eastAsia="TimesNewRoman"/>
        </w:rPr>
        <w:t xml:space="preserve"> – agreed method to verify the</w:t>
      </w:r>
      <w:r w:rsidRPr="003068BA">
        <w:t xml:space="preserve"> READ command on EF_UST and EF_EPSLOCI needed, verification of EF_EPSLOCI expected.</w:t>
      </w:r>
    </w:p>
    <w:p w14:paraId="06E557A3" w14:textId="33A98546" w:rsidR="00C32A13" w:rsidRPr="003068BA" w:rsidRDefault="00C32A13" w:rsidP="00C32A13">
      <w:pPr>
        <w:pStyle w:val="Heading2"/>
        <w:rPr>
          <w:rFonts w:eastAsia="TimesNewRoman"/>
          <w:lang w:eastAsia="en-GB"/>
        </w:rPr>
      </w:pPr>
      <w:bookmarkStart w:id="2094" w:name="_Toc103688396"/>
      <w:r w:rsidRPr="003068BA">
        <w:rPr>
          <w:rFonts w:eastAsia="TimesNewRoman"/>
          <w:lang w:eastAsia="en-GB"/>
        </w:rPr>
        <w:t>5.2</w:t>
      </w:r>
      <w:r w:rsidRPr="003068BA">
        <w:rPr>
          <w:rFonts w:eastAsia="TimesNewRoman"/>
          <w:lang w:eastAsia="en-GB"/>
        </w:rPr>
        <w:tab/>
        <w:t>Access Control handling</w:t>
      </w:r>
      <w:bookmarkEnd w:id="2094"/>
    </w:p>
    <w:p w14:paraId="5799AC44" w14:textId="358016C7" w:rsidR="00C32A13" w:rsidRPr="003068BA" w:rsidRDefault="00C32A13" w:rsidP="00C32A13">
      <w:pPr>
        <w:pStyle w:val="Heading3"/>
        <w:rPr>
          <w:rFonts w:eastAsia="TimesNewRoman"/>
          <w:lang w:eastAsia="en-GB"/>
        </w:rPr>
      </w:pPr>
      <w:bookmarkStart w:id="2095" w:name="_Toc103688397"/>
      <w:r w:rsidRPr="003068BA">
        <w:rPr>
          <w:rFonts w:eastAsia="TimesNewRoman"/>
          <w:lang w:eastAsia="en-GB"/>
        </w:rPr>
        <w:t>5.2.1</w:t>
      </w:r>
      <w:r w:rsidRPr="003068BA">
        <w:rPr>
          <w:rFonts w:eastAsia="TimesNewRoman"/>
          <w:lang w:eastAsia="en-GB"/>
        </w:rPr>
        <w:tab/>
        <w:t>Access Control information handling</w:t>
      </w:r>
      <w:bookmarkEnd w:id="2095"/>
    </w:p>
    <w:p w14:paraId="1646E564" w14:textId="7B9A34D0" w:rsidR="00D25BBE" w:rsidRPr="003068BA" w:rsidRDefault="00D25BBE" w:rsidP="00D25BBE">
      <w:pPr>
        <w:keepNext/>
        <w:keepLines/>
        <w:spacing w:before="120"/>
        <w:ind w:left="1276" w:hanging="1276"/>
        <w:outlineLvl w:val="3"/>
        <w:rPr>
          <w:rFonts w:ascii="Arial" w:hAnsi="Arial"/>
          <w:sz w:val="24"/>
        </w:rPr>
      </w:pPr>
      <w:r w:rsidRPr="003068BA">
        <w:rPr>
          <w:rFonts w:ascii="Arial" w:hAnsi="Arial"/>
          <w:sz w:val="24"/>
        </w:rPr>
        <w:t>5.2.1.1</w:t>
      </w:r>
      <w:r w:rsidRPr="003068BA">
        <w:rPr>
          <w:rFonts w:ascii="Arial" w:hAnsi="Arial"/>
          <w:sz w:val="24"/>
        </w:rPr>
        <w:tab/>
        <w:t>Test purpose</w:t>
      </w:r>
    </w:p>
    <w:p w14:paraId="264E9545" w14:textId="77777777" w:rsidR="00D25BBE" w:rsidRPr="003068BA" w:rsidRDefault="00D25BBE" w:rsidP="00D25BBE">
      <w:r w:rsidRPr="003068BA">
        <w:t>The purpose of this test is to verify that:</w:t>
      </w:r>
    </w:p>
    <w:p w14:paraId="7A2F00CD" w14:textId="1C528BD9" w:rsidR="00D25BBE" w:rsidRPr="003068BA" w:rsidRDefault="00D25BBE" w:rsidP="00D25BBE">
      <w:pPr>
        <w:pStyle w:val="B10"/>
        <w:ind w:left="567" w:hanging="425"/>
      </w:pPr>
      <w:r w:rsidRPr="003068BA">
        <w:t>1)</w:t>
      </w:r>
      <w:r w:rsidRPr="003068BA">
        <w:tab/>
        <w:t>the ME reads the access control value as part of the USIM-Terminal initialisation procedure, and subsequently adopts this value;</w:t>
      </w:r>
    </w:p>
    <w:p w14:paraId="4C54918A" w14:textId="13BF1473" w:rsidR="00D25BBE" w:rsidRPr="003068BA" w:rsidRDefault="00D25BBE" w:rsidP="00D25BBE">
      <w:pPr>
        <w:pStyle w:val="B10"/>
        <w:ind w:left="567" w:hanging="425"/>
      </w:pPr>
      <w:r w:rsidRPr="003068BA">
        <w:t>2)</w:t>
      </w:r>
      <w:r w:rsidRPr="003068BA">
        <w:tab/>
        <w:t>the UE controls its network access in accordance with its access control class and the conditions imposed by the serving network.</w:t>
      </w:r>
    </w:p>
    <w:p w14:paraId="09AC82C4" w14:textId="5E47D621" w:rsidR="00D25BBE" w:rsidRPr="003068BA" w:rsidRDefault="00D25BBE" w:rsidP="00D25BBE">
      <w:pPr>
        <w:pStyle w:val="B10"/>
      </w:pPr>
      <w:r w:rsidRPr="003068BA">
        <w:t>The tests verify ME performance for the following:</w:t>
      </w:r>
    </w:p>
    <w:p w14:paraId="3A214184" w14:textId="1656B2C1" w:rsidR="00D25BBE" w:rsidRPr="003068BA" w:rsidRDefault="00D25BBE" w:rsidP="00D25BBE">
      <w:pPr>
        <w:pStyle w:val="B20"/>
      </w:pPr>
      <w:r w:rsidRPr="003068BA">
        <w:t>Tests (a) and (b):</w:t>
      </w:r>
      <w:r w:rsidRPr="003068BA">
        <w:tab/>
      </w:r>
      <w:r w:rsidRPr="003068BA">
        <w:tab/>
        <w:t xml:space="preserve">UICC in </w:t>
      </w:r>
      <w:r w:rsidR="00191DAC" w:rsidRPr="003068BA">
        <w:t>the ME is not accessible</w:t>
      </w:r>
      <w:r w:rsidRPr="003068BA">
        <w:t>.</w:t>
      </w:r>
    </w:p>
    <w:p w14:paraId="28DB3427" w14:textId="13C2FF16" w:rsidR="00D25BBE" w:rsidRPr="003068BA" w:rsidRDefault="00D25BBE" w:rsidP="00D25BBE">
      <w:pPr>
        <w:pStyle w:val="B20"/>
      </w:pPr>
      <w:r w:rsidRPr="003068BA">
        <w:t>Tests (c) to (e):</w:t>
      </w:r>
      <w:r w:rsidRPr="003068BA">
        <w:tab/>
      </w:r>
      <w:r w:rsidRPr="003068BA">
        <w:tab/>
        <w:t>UE with access class 0 to 9.</w:t>
      </w:r>
    </w:p>
    <w:p w14:paraId="6CBAFCC9" w14:textId="19296D45" w:rsidR="00D25BBE" w:rsidRPr="003068BA" w:rsidRDefault="00D25BBE" w:rsidP="00D25BBE">
      <w:pPr>
        <w:pStyle w:val="B20"/>
      </w:pPr>
      <w:r w:rsidRPr="003068BA">
        <w:t>Test (f)</w:t>
      </w:r>
      <w:r w:rsidR="00191DAC" w:rsidRPr="003068BA">
        <w:t>:</w:t>
      </w:r>
      <w:r w:rsidR="00191DAC" w:rsidRPr="003068BA">
        <w:tab/>
      </w:r>
      <w:r w:rsidR="00191DAC" w:rsidRPr="003068BA">
        <w:tab/>
      </w:r>
      <w:r w:rsidR="00191DAC" w:rsidRPr="003068BA">
        <w:tab/>
      </w:r>
      <w:r w:rsidR="00191DAC" w:rsidRPr="003068BA">
        <w:tab/>
      </w:r>
      <w:r w:rsidRPr="003068BA">
        <w:t>UE</w:t>
      </w:r>
      <w:r w:rsidR="00191DAC" w:rsidRPr="003068BA">
        <w:t xml:space="preserve"> </w:t>
      </w:r>
      <w:r w:rsidRPr="003068BA">
        <w:t xml:space="preserve">with access class 11 and 15 not in HPLMN, and </w:t>
      </w:r>
      <w:r w:rsidRPr="003068BA">
        <w:br/>
      </w:r>
      <w:r w:rsidRPr="003068BA">
        <w:tab/>
      </w:r>
      <w:r w:rsidRPr="003068BA">
        <w:tab/>
      </w:r>
      <w:r w:rsidRPr="003068BA">
        <w:tab/>
      </w:r>
      <w:r w:rsidRPr="003068BA">
        <w:tab/>
      </w:r>
      <w:r w:rsidRPr="003068BA">
        <w:tab/>
      </w:r>
      <w:r w:rsidRPr="003068BA">
        <w:tab/>
        <w:t>UE with access class 12,13 and 14 not in HPLMN country.</w:t>
      </w:r>
    </w:p>
    <w:p w14:paraId="4B41A8FA" w14:textId="3FF695D7" w:rsidR="00D25BBE" w:rsidRPr="003068BA" w:rsidRDefault="00D25BBE" w:rsidP="00D25BBE">
      <w:pPr>
        <w:pStyle w:val="B20"/>
      </w:pPr>
      <w:r w:rsidRPr="003068BA">
        <w:t>Test (g) and (h):</w:t>
      </w:r>
      <w:r w:rsidRPr="003068BA">
        <w:tab/>
      </w:r>
      <w:r w:rsidRPr="003068BA">
        <w:tab/>
        <w:t>UE with access class 11 and 15 in HPLMN, and</w:t>
      </w:r>
      <w:r w:rsidRPr="003068BA">
        <w:br/>
      </w:r>
      <w:r w:rsidRPr="003068BA">
        <w:tab/>
      </w:r>
      <w:r w:rsidRPr="003068BA">
        <w:tab/>
      </w:r>
      <w:r w:rsidRPr="003068BA">
        <w:tab/>
      </w:r>
      <w:r w:rsidRPr="003068BA">
        <w:tab/>
      </w:r>
      <w:r w:rsidRPr="003068BA">
        <w:tab/>
      </w:r>
      <w:r w:rsidRPr="003068BA">
        <w:tab/>
        <w:t>UE with access class 12,13 and 14 in HPLMN country.</w:t>
      </w:r>
    </w:p>
    <w:p w14:paraId="650D3F52" w14:textId="43DEC5DD" w:rsidR="00D25BBE" w:rsidRPr="008C26FA" w:rsidRDefault="00D25BBE" w:rsidP="00D25BBE">
      <w:pPr>
        <w:pStyle w:val="B10"/>
      </w:pPr>
      <w:r w:rsidRPr="003068BA">
        <w:t>Each of the above are tested against all relevant combinations of access control and emergency call bits signalled by the network, as shown in table 5-1 of TS 31.121 </w:t>
      </w:r>
      <w:r w:rsidRPr="008C26FA">
        <w:fldChar w:fldCharType="begin"/>
      </w:r>
      <w:r w:rsidRPr="003068BA">
        <w:instrText xml:space="preserve"> REF _Ref62645896 \r \h </w:instrText>
      </w:r>
      <w:r w:rsidRPr="008C26FA">
        <w:fldChar w:fldCharType="separate"/>
      </w:r>
      <w:r w:rsidR="00E70F48">
        <w:t>[2]</w:t>
      </w:r>
      <w:r w:rsidRPr="008C26FA">
        <w:fldChar w:fldCharType="end"/>
      </w:r>
      <w:r w:rsidRPr="008C26FA">
        <w:t>.</w:t>
      </w:r>
    </w:p>
    <w:p w14:paraId="13FDC518" w14:textId="1FCD24D6" w:rsidR="00D25BBE" w:rsidRPr="003068BA" w:rsidRDefault="00D25BBE" w:rsidP="00D25BBE">
      <w:pPr>
        <w:pStyle w:val="Heading4"/>
      </w:pPr>
      <w:bookmarkStart w:id="2096" w:name="_Toc103688398"/>
      <w:r w:rsidRPr="003068BA">
        <w:t>5.2.1.2</w:t>
      </w:r>
      <w:r w:rsidRPr="003068BA">
        <w:tab/>
        <w:t>Conformance requirement</w:t>
      </w:r>
      <w:bookmarkEnd w:id="2096"/>
    </w:p>
    <w:p w14:paraId="5C28483F" w14:textId="1C62FAC5" w:rsidR="008E0C7C" w:rsidRPr="003068BA" w:rsidRDefault="00D25BBE" w:rsidP="008E0C7C">
      <w:pPr>
        <w:ind w:left="567" w:hanging="567"/>
      </w:pPr>
      <w:r w:rsidRPr="003068BA">
        <w:t>CR 1</w:t>
      </w:r>
      <w:r w:rsidRPr="003068BA">
        <w:tab/>
      </w:r>
      <w:r w:rsidR="008E0C7C" w:rsidRPr="003068BA">
        <w:t>The ME shall read the access control value as part of the USIM-Terminal initialisation procedure and subsequently adopt this value.</w:t>
      </w:r>
    </w:p>
    <w:p w14:paraId="106891D3" w14:textId="77777777" w:rsidR="008E0C7C" w:rsidRPr="003068BA" w:rsidRDefault="008E0C7C" w:rsidP="00E425E2">
      <w:pPr>
        <w:pStyle w:val="B20"/>
        <w:keepNext/>
      </w:pPr>
      <w:r w:rsidRPr="003068BA">
        <w:t>Reference:</w:t>
      </w:r>
    </w:p>
    <w:p w14:paraId="16AF0593" w14:textId="083C55D4" w:rsidR="008E0C7C" w:rsidRPr="008C26FA" w:rsidRDefault="008E0C7C" w:rsidP="00E425E2">
      <w:pPr>
        <w:pStyle w:val="B20"/>
      </w:pPr>
      <w:r w:rsidRPr="003068BA">
        <w:t>-</w:t>
      </w:r>
      <w:r w:rsidRPr="003068BA">
        <w:tab/>
        <w:t>TS 31.102 </w:t>
      </w:r>
      <w:r w:rsidRPr="008C26FA">
        <w:fldChar w:fldCharType="begin"/>
      </w:r>
      <w:r w:rsidRPr="003068BA">
        <w:instrText xml:space="preserve"> REF _Ref62649304 \r \h </w:instrText>
      </w:r>
      <w:r w:rsidR="00E425E2" w:rsidRPr="003068BA">
        <w:instrText xml:space="preserve"> \* MERGEFORMAT </w:instrText>
      </w:r>
      <w:r w:rsidRPr="008C26FA">
        <w:fldChar w:fldCharType="separate"/>
      </w:r>
      <w:r w:rsidR="00E70F48">
        <w:t>[19]</w:t>
      </w:r>
      <w:r w:rsidRPr="008C26FA">
        <w:fldChar w:fldCharType="end"/>
      </w:r>
      <w:r w:rsidRPr="008C26FA">
        <w:t>, clause 5.1.1.</w:t>
      </w:r>
    </w:p>
    <w:p w14:paraId="6EBFF0AE" w14:textId="4C31A46C" w:rsidR="008E0C7C" w:rsidRPr="003068BA" w:rsidRDefault="008E0C7C" w:rsidP="008E0C7C">
      <w:pPr>
        <w:ind w:left="567" w:hanging="567"/>
      </w:pPr>
      <w:r w:rsidRPr="008C26FA">
        <w:t>CR 2</w:t>
      </w:r>
      <w:r w:rsidRPr="003068BA">
        <w:tab/>
        <w:t>If the UE is a member of at least one access class which corresponds to the permitted classes as signalled over the air interface, and the access class is applicable in the serving network, access attempts are allowed. Otherwise access attempts are not allowed.</w:t>
      </w:r>
    </w:p>
    <w:p w14:paraId="7C82DC95" w14:textId="60AE6198" w:rsidR="008E0C7C" w:rsidRPr="003068BA" w:rsidRDefault="008E0C7C" w:rsidP="008E0C7C">
      <w:pPr>
        <w:ind w:left="567" w:hanging="567"/>
      </w:pPr>
      <w:r w:rsidRPr="003068BA">
        <w:t>CR 3</w:t>
      </w:r>
      <w:r w:rsidRPr="003068BA">
        <w:tab/>
        <w:t>If access class 10 is barred, then the UE of classes 0 – 9 and the MEs with</w:t>
      </w:r>
      <w:r w:rsidR="00191DAC" w:rsidRPr="003068BA">
        <w:t xml:space="preserve"> not </w:t>
      </w:r>
      <w:r w:rsidR="000B056E" w:rsidRPr="003068BA">
        <w:t>accessible</w:t>
      </w:r>
      <w:r w:rsidRPr="003068BA">
        <w:t xml:space="preserve"> UICCs shall not make emergency call attempts.</w:t>
      </w:r>
    </w:p>
    <w:p w14:paraId="3D5792FF" w14:textId="2B2931F0" w:rsidR="008E0C7C" w:rsidRPr="003068BA" w:rsidRDefault="00E30C2F" w:rsidP="008E0C7C">
      <w:pPr>
        <w:ind w:left="567" w:hanging="567"/>
      </w:pPr>
      <w:r w:rsidRPr="003068BA">
        <w:t>CR 4</w:t>
      </w:r>
      <w:r w:rsidRPr="003068BA">
        <w:tab/>
      </w:r>
      <w:r w:rsidR="008E0C7C" w:rsidRPr="003068BA">
        <w:t>UE of classes 11 – 15 are not allowed to make emergency call attempts if access class 10 and the relevant</w:t>
      </w:r>
      <w:r w:rsidRPr="003068BA">
        <w:t xml:space="preserve"> </w:t>
      </w:r>
      <w:r w:rsidR="008E0C7C" w:rsidRPr="003068BA">
        <w:t>access class(es) between 11 and 15 are barred. Otherwise, emergency call attempts are allowed irrespective of</w:t>
      </w:r>
      <w:r w:rsidRPr="003068BA">
        <w:t xml:space="preserve"> </w:t>
      </w:r>
      <w:r w:rsidR="008E0C7C" w:rsidRPr="003068BA">
        <w:t>the conditions of access class 10.</w:t>
      </w:r>
    </w:p>
    <w:p w14:paraId="63AF080B" w14:textId="026A9A9D" w:rsidR="008E0C7C" w:rsidRPr="003068BA" w:rsidRDefault="008E0C7C" w:rsidP="008E0C7C">
      <w:pPr>
        <w:ind w:left="567" w:hanging="567"/>
      </w:pPr>
      <w:r w:rsidRPr="003068BA">
        <w:t xml:space="preserve">All options are shown in </w:t>
      </w:r>
      <w:r w:rsidR="000B056E" w:rsidRPr="003068BA">
        <w:t>figure</w:t>
      </w:r>
      <w:r w:rsidRPr="003068BA">
        <w:t xml:space="preserve"> 5-1 </w:t>
      </w:r>
      <w:r w:rsidR="000B056E" w:rsidRPr="003068BA">
        <w:t>of TS 31.121 </w:t>
      </w:r>
      <w:r w:rsidR="000B056E" w:rsidRPr="008C26FA">
        <w:fldChar w:fldCharType="begin"/>
      </w:r>
      <w:r w:rsidR="000B056E" w:rsidRPr="003068BA">
        <w:instrText xml:space="preserve"> REF _Ref62645896 \r \h </w:instrText>
      </w:r>
      <w:r w:rsidR="000B056E" w:rsidRPr="008C26FA">
        <w:fldChar w:fldCharType="separate"/>
      </w:r>
      <w:r w:rsidR="00E70F48">
        <w:t>[2]</w:t>
      </w:r>
      <w:r w:rsidR="000B056E" w:rsidRPr="008C26FA">
        <w:fldChar w:fldCharType="end"/>
      </w:r>
      <w:r w:rsidRPr="008C26FA">
        <w:t xml:space="preserve"> </w:t>
      </w:r>
      <w:r w:rsidR="000B056E" w:rsidRPr="008C26FA">
        <w:t xml:space="preserve">and </w:t>
      </w:r>
      <w:r w:rsidRPr="003068BA">
        <w:t>are referenced to the tests.</w:t>
      </w:r>
    </w:p>
    <w:p w14:paraId="4CD46BCE" w14:textId="77777777" w:rsidR="008E0C7C" w:rsidRPr="003068BA" w:rsidRDefault="008E0C7C" w:rsidP="00E425E2">
      <w:pPr>
        <w:pStyle w:val="B20"/>
      </w:pPr>
      <w:r w:rsidRPr="003068BA">
        <w:lastRenderedPageBreak/>
        <w:t>Reference:</w:t>
      </w:r>
    </w:p>
    <w:p w14:paraId="0BF5B9A8" w14:textId="5461F0C2" w:rsidR="00E30C2F" w:rsidRPr="003068BA" w:rsidRDefault="00E30C2F" w:rsidP="00E425E2">
      <w:pPr>
        <w:pStyle w:val="B20"/>
      </w:pPr>
      <w:r w:rsidRPr="003068BA">
        <w:t>-</w:t>
      </w:r>
      <w:r w:rsidRPr="003068BA">
        <w:tab/>
      </w:r>
      <w:r w:rsidR="008E0C7C" w:rsidRPr="003068BA">
        <w:t>TS</w:t>
      </w:r>
      <w:r w:rsidRPr="003068BA">
        <w:t> </w:t>
      </w:r>
      <w:r w:rsidR="008E0C7C" w:rsidRPr="003068BA">
        <w:t>22.011</w:t>
      </w:r>
      <w:r w:rsidRPr="003068BA">
        <w:t> </w:t>
      </w:r>
      <w:r w:rsidRPr="008C26FA">
        <w:fldChar w:fldCharType="begin"/>
      </w:r>
      <w:r w:rsidRPr="003068BA">
        <w:instrText xml:space="preserve"> REF _Ref62649275 \r \h </w:instrText>
      </w:r>
      <w:r w:rsidR="00E425E2" w:rsidRPr="003068BA">
        <w:instrText xml:space="preserve"> \* MERGEFORMAT </w:instrText>
      </w:r>
      <w:r w:rsidRPr="008C26FA">
        <w:fldChar w:fldCharType="separate"/>
      </w:r>
      <w:r w:rsidR="00E70F48">
        <w:t>[18]</w:t>
      </w:r>
      <w:r w:rsidRPr="008C26FA">
        <w:fldChar w:fldCharType="end"/>
      </w:r>
      <w:r w:rsidR="008E0C7C" w:rsidRPr="008C26FA">
        <w:t>, clauses 4.3 and 4.4</w:t>
      </w:r>
    </w:p>
    <w:p w14:paraId="5341E32E" w14:textId="09C207A8" w:rsidR="00D25BBE" w:rsidRPr="003068BA" w:rsidRDefault="00D25BBE" w:rsidP="00D25BBE">
      <w:pPr>
        <w:pStyle w:val="Heading4"/>
        <w:rPr>
          <w:rFonts w:cs="Arial"/>
          <w:szCs w:val="24"/>
          <w:lang w:eastAsia="en-GB"/>
        </w:rPr>
      </w:pPr>
      <w:bookmarkStart w:id="2097" w:name="_Toc103688399"/>
      <w:r w:rsidRPr="003068BA">
        <w:rPr>
          <w:lang w:eastAsia="en-GB"/>
        </w:rPr>
        <w:t>5.2.1.3</w:t>
      </w:r>
      <w:r w:rsidRPr="003068BA">
        <w:rPr>
          <w:lang w:eastAsia="en-GB"/>
        </w:rPr>
        <w:tab/>
      </w:r>
      <w:r w:rsidRPr="003068BA">
        <w:rPr>
          <w:rFonts w:cs="Arial"/>
          <w:szCs w:val="24"/>
          <w:lang w:eastAsia="en-GB"/>
        </w:rPr>
        <w:t>Method of test</w:t>
      </w:r>
      <w:bookmarkEnd w:id="2097"/>
    </w:p>
    <w:p w14:paraId="21B54E0E" w14:textId="36933C6D" w:rsidR="00D25BBE" w:rsidRPr="003068BA" w:rsidRDefault="00D25BBE" w:rsidP="00D25BBE">
      <w:pPr>
        <w:pStyle w:val="Heading5"/>
        <w:rPr>
          <w:lang w:eastAsia="en-GB"/>
        </w:rPr>
      </w:pPr>
      <w:bookmarkStart w:id="2098" w:name="_Toc103688400"/>
      <w:r w:rsidRPr="003068BA">
        <w:rPr>
          <w:lang w:eastAsia="en-GB"/>
        </w:rPr>
        <w:t>5.2.1.3.1</w:t>
      </w:r>
      <w:r w:rsidRPr="003068BA">
        <w:rPr>
          <w:lang w:eastAsia="en-GB"/>
        </w:rPr>
        <w:tab/>
        <w:t>Initial conditions</w:t>
      </w:r>
      <w:bookmarkEnd w:id="2098"/>
    </w:p>
    <w:p w14:paraId="4380299B" w14:textId="317FDBC4" w:rsidR="00D25BBE" w:rsidRPr="008C26FA" w:rsidRDefault="00D25BBE" w:rsidP="00D25BBE">
      <w:pPr>
        <w:rPr>
          <w:lang w:eastAsia="en-GB"/>
        </w:rPr>
      </w:pPr>
      <w:r w:rsidRPr="003068BA">
        <w:rPr>
          <w:lang w:eastAsia="en-GB"/>
        </w:rPr>
        <w:t>The values of the Default UICC as defined in</w:t>
      </w:r>
      <w:r w:rsidR="000B056E" w:rsidRPr="003068BA">
        <w:rPr>
          <w:lang w:eastAsia="en-GB"/>
        </w:rPr>
        <w:t xml:space="preserve"> </w:t>
      </w:r>
      <w:r w:rsidR="000B056E" w:rsidRPr="003068BA">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4.1.1 are used with the exception</w:t>
      </w:r>
      <w:r w:rsidR="00CE0A8E" w:rsidRPr="008C26FA">
        <w:rPr>
          <w:lang w:eastAsia="en-GB"/>
        </w:rPr>
        <w:t xml:space="preserve">s given in </w:t>
      </w:r>
      <w:r w:rsidR="00CE0A8E" w:rsidRPr="003068BA">
        <w:t>TS 31.121 </w:t>
      </w:r>
      <w:r w:rsidR="00CE0A8E" w:rsidRPr="008C26FA">
        <w:rPr>
          <w:lang w:eastAsia="en-GB"/>
        </w:rPr>
        <w:fldChar w:fldCharType="begin"/>
      </w:r>
      <w:r w:rsidR="00CE0A8E" w:rsidRPr="003068BA">
        <w:rPr>
          <w:lang w:eastAsia="en-GB"/>
        </w:rPr>
        <w:instrText xml:space="preserve"> REF _Ref62645896 \r \h </w:instrText>
      </w:r>
      <w:r w:rsidR="00CE0A8E" w:rsidRPr="008C26FA">
        <w:rPr>
          <w:lang w:eastAsia="en-GB"/>
        </w:rPr>
      </w:r>
      <w:r w:rsidR="00CE0A8E" w:rsidRPr="008C26FA">
        <w:rPr>
          <w:lang w:eastAsia="en-GB"/>
        </w:rPr>
        <w:fldChar w:fldCharType="separate"/>
      </w:r>
      <w:r w:rsidR="00E70F48">
        <w:rPr>
          <w:lang w:eastAsia="en-GB"/>
        </w:rPr>
        <w:t>[2]</w:t>
      </w:r>
      <w:r w:rsidR="00CE0A8E" w:rsidRPr="008C26FA">
        <w:rPr>
          <w:lang w:eastAsia="en-GB"/>
        </w:rPr>
        <w:fldChar w:fldCharType="end"/>
      </w:r>
      <w:r w:rsidR="00CE0A8E" w:rsidRPr="008C26FA">
        <w:rPr>
          <w:lang w:eastAsia="en-GB"/>
        </w:rPr>
        <w:t xml:space="preserve"> clauses</w:t>
      </w:r>
      <w:r w:rsidR="00CE0A8E" w:rsidRPr="003068BA">
        <w:rPr>
          <w:lang w:eastAsia="en-GB"/>
        </w:rPr>
        <w:t xml:space="preserve"> 5.2.1.4.1 and </w:t>
      </w:r>
      <w:commentRangeStart w:id="2099"/>
      <w:r w:rsidR="00CE0A8E" w:rsidRPr="003068BA">
        <w:rPr>
          <w:lang w:eastAsia="en-GB"/>
        </w:rPr>
        <w:t>5.2.1.4.2</w:t>
      </w:r>
      <w:commentRangeEnd w:id="2099"/>
      <w:r w:rsidR="00CE0A8E" w:rsidRPr="008C26FA">
        <w:rPr>
          <w:rStyle w:val="CommentReference"/>
          <w:rFonts w:ascii="CG Times (WN)" w:hAnsi="CG Times (WN)"/>
        </w:rPr>
        <w:commentReference w:id="2099"/>
      </w:r>
      <w:r w:rsidR="00CE0A8E" w:rsidRPr="008C26FA">
        <w:rPr>
          <w:lang w:eastAsia="en-GB"/>
        </w:rPr>
        <w:t>.</w:t>
      </w:r>
    </w:p>
    <w:p w14:paraId="2DE7B288" w14:textId="77777777" w:rsidR="00D25BBE" w:rsidRPr="003068BA" w:rsidRDefault="00D25BBE" w:rsidP="00DF2BC4">
      <w:pPr>
        <w:spacing w:after="120"/>
      </w:pPr>
      <w:r w:rsidRPr="003068BA">
        <w:t>The USS transmits on the BCCH, with the following network parameters:</w:t>
      </w:r>
    </w:p>
    <w:p w14:paraId="2CB8D9EF" w14:textId="51355B89" w:rsidR="00D25BBE" w:rsidRPr="003068BA" w:rsidRDefault="00D25BBE" w:rsidP="00EC316B">
      <w:pPr>
        <w:pStyle w:val="NoSpaceNormal"/>
        <w:numPr>
          <w:ilvl w:val="1"/>
          <w:numId w:val="10"/>
        </w:numPr>
      </w:pPr>
      <w:r w:rsidRPr="003068BA">
        <w:t>Attach/detach:</w:t>
      </w:r>
      <w:r w:rsidRPr="003068BA">
        <w:tab/>
      </w:r>
      <w:r w:rsidRPr="003068BA">
        <w:tab/>
      </w:r>
      <w:r w:rsidRPr="003068BA">
        <w:tab/>
      </w:r>
      <w:r w:rsidRPr="003068BA">
        <w:tab/>
        <w:t>disabled</w:t>
      </w:r>
      <w:r w:rsidR="00191DAC" w:rsidRPr="003068BA">
        <w:t>,</w:t>
      </w:r>
    </w:p>
    <w:p w14:paraId="4A8D6716" w14:textId="613E4A16" w:rsidR="00D25BBE" w:rsidRPr="003068BA" w:rsidRDefault="00D25BBE" w:rsidP="00EC316B">
      <w:pPr>
        <w:pStyle w:val="NoSpaceNormal"/>
        <w:numPr>
          <w:ilvl w:val="1"/>
          <w:numId w:val="10"/>
        </w:numPr>
      </w:pPr>
      <w:r w:rsidRPr="003068BA">
        <w:t>LAI (MCC/MNC/LAC):</w:t>
      </w:r>
      <w:r w:rsidRPr="003068BA">
        <w:tab/>
      </w:r>
      <w:r w:rsidRPr="003068BA">
        <w:tab/>
      </w:r>
      <w:r w:rsidR="00191DAC" w:rsidRPr="003068BA">
        <w:t xml:space="preserve">MCC, MNC: see table 5-1 of </w:t>
      </w:r>
      <w:r w:rsidR="00191DAC" w:rsidRPr="008C26FA">
        <w:fldChar w:fldCharType="begin"/>
      </w:r>
      <w:r w:rsidR="00191DAC" w:rsidRPr="003068BA">
        <w:instrText xml:space="preserve"> REF _Ref62645896 \r \h </w:instrText>
      </w:r>
      <w:r w:rsidR="00191DAC" w:rsidRPr="008C26FA">
        <w:fldChar w:fldCharType="separate"/>
      </w:r>
      <w:r w:rsidR="00E70F48">
        <w:t>[2]</w:t>
      </w:r>
      <w:r w:rsidR="00191DAC" w:rsidRPr="008C26FA">
        <w:fldChar w:fldCharType="end"/>
      </w:r>
      <w:r w:rsidR="00191DAC" w:rsidRPr="008C26FA">
        <w:t>, LAC="0001"</w:t>
      </w:r>
      <w:r w:rsidR="00191DAC" w:rsidRPr="003068BA">
        <w:t>,</w:t>
      </w:r>
    </w:p>
    <w:p w14:paraId="2DB898DA" w14:textId="6359F94E" w:rsidR="00D25BBE" w:rsidRPr="008C26FA" w:rsidRDefault="00D25BBE" w:rsidP="00EC316B">
      <w:pPr>
        <w:pStyle w:val="NoSpaceNormal"/>
        <w:numPr>
          <w:ilvl w:val="1"/>
          <w:numId w:val="10"/>
        </w:numPr>
      </w:pPr>
      <w:r w:rsidRPr="003068BA">
        <w:t>Access control:</w:t>
      </w:r>
      <w:r w:rsidRPr="003068BA">
        <w:tab/>
      </w:r>
      <w:r w:rsidRPr="003068BA">
        <w:tab/>
      </w:r>
      <w:r w:rsidRPr="003068BA">
        <w:tab/>
      </w:r>
      <w:r w:rsidRPr="003068BA">
        <w:tab/>
      </w:r>
      <w:r w:rsidR="00191DAC" w:rsidRPr="003068BA">
        <w:t xml:space="preserve">see table 5-1 of </w:t>
      </w:r>
      <w:r w:rsidR="00191DAC" w:rsidRPr="008C26FA">
        <w:fldChar w:fldCharType="begin"/>
      </w:r>
      <w:r w:rsidR="00191DAC" w:rsidRPr="003068BA">
        <w:instrText xml:space="preserve"> REF _Ref62645896 \r \h </w:instrText>
      </w:r>
      <w:r w:rsidR="00191DAC" w:rsidRPr="008C26FA">
        <w:fldChar w:fldCharType="separate"/>
      </w:r>
      <w:r w:rsidR="00E70F48">
        <w:t>[2]</w:t>
      </w:r>
      <w:r w:rsidR="00191DAC" w:rsidRPr="008C26FA">
        <w:fldChar w:fldCharType="end"/>
      </w:r>
      <w:r w:rsidR="00191DAC" w:rsidRPr="008C26FA">
        <w:t>,</w:t>
      </w:r>
    </w:p>
    <w:p w14:paraId="0594B7B0" w14:textId="513781E0" w:rsidR="00191DAC" w:rsidRPr="008C26FA" w:rsidRDefault="00191DAC" w:rsidP="00EC316B">
      <w:pPr>
        <w:pStyle w:val="NoSpaceNormal"/>
        <w:numPr>
          <w:ilvl w:val="1"/>
          <w:numId w:val="10"/>
        </w:numPr>
      </w:pPr>
      <w:r w:rsidRPr="003068BA">
        <w:t>RACH:</w:t>
      </w:r>
      <w:r w:rsidRPr="003068BA">
        <w:tab/>
      </w:r>
      <w:r w:rsidRPr="003068BA">
        <w:tab/>
      </w:r>
      <w:r w:rsidRPr="003068BA">
        <w:tab/>
      </w:r>
      <w:r w:rsidRPr="003068BA">
        <w:tab/>
      </w:r>
      <w:r w:rsidRPr="003068BA">
        <w:tab/>
      </w:r>
      <w:r w:rsidRPr="003068BA">
        <w:tab/>
        <w:t xml:space="preserve">see table 5-1 of </w:t>
      </w:r>
      <w:r w:rsidRPr="008C26FA">
        <w:fldChar w:fldCharType="begin"/>
      </w:r>
      <w:r w:rsidRPr="003068BA">
        <w:instrText xml:space="preserve"> REF _Ref62645896 \r \h </w:instrText>
      </w:r>
      <w:r w:rsidRPr="008C26FA">
        <w:fldChar w:fldCharType="separate"/>
      </w:r>
      <w:r w:rsidR="00E70F48">
        <w:t>[2]</w:t>
      </w:r>
      <w:r w:rsidRPr="008C26FA">
        <w:fldChar w:fldCharType="end"/>
      </w:r>
      <w:r w:rsidRPr="008C26FA">
        <w:t>.</w:t>
      </w:r>
    </w:p>
    <w:p w14:paraId="4E04C76A" w14:textId="77777777" w:rsidR="00D25BBE" w:rsidRPr="003068BA" w:rsidRDefault="00D25BBE" w:rsidP="00D25BBE">
      <w:r w:rsidRPr="003068BA">
        <w:t>The UICC/USIM data is installed in the UE.</w:t>
      </w:r>
    </w:p>
    <w:p w14:paraId="6BD1F305" w14:textId="1C3B0A25" w:rsidR="00AD63BD" w:rsidRDefault="00D25BBE" w:rsidP="00533593">
      <w:r w:rsidRPr="003068BA">
        <w:t xml:space="preserve">Ensure that the UE is using the </w:t>
      </w:r>
      <w:r w:rsidR="00AD63BD">
        <w:t>UICC/USIM configuration defined for this test case</w:t>
      </w:r>
      <w:r w:rsidRPr="003068BA">
        <w:t xml:space="preserve"> </w:t>
      </w:r>
      <w:r w:rsidR="00AD63BD">
        <w:t xml:space="preserve">with an IMSI and access control values as given in table 5-1 of [2] </w:t>
      </w:r>
      <w:r w:rsidRPr="003068BA">
        <w:t>and runs an initial activation.</w:t>
      </w:r>
    </w:p>
    <w:p w14:paraId="77E284D2" w14:textId="16201CCB" w:rsidR="00D80E57" w:rsidRDefault="00D25BBE" w:rsidP="00D25BBE">
      <w:pPr>
        <w:pStyle w:val="Heading5"/>
        <w:rPr>
          <w:lang w:eastAsia="en-GB"/>
        </w:rPr>
      </w:pPr>
      <w:bookmarkStart w:id="2100" w:name="_Toc103688401"/>
      <w:r w:rsidRPr="003068BA">
        <w:rPr>
          <w:lang w:eastAsia="en-GB"/>
        </w:rPr>
        <w:t>5.</w:t>
      </w:r>
      <w:r w:rsidR="00F82594" w:rsidRPr="003068BA">
        <w:rPr>
          <w:lang w:eastAsia="en-GB"/>
        </w:rPr>
        <w:t>2</w:t>
      </w:r>
      <w:r w:rsidRPr="003068BA">
        <w:rPr>
          <w:lang w:eastAsia="en-GB"/>
        </w:rPr>
        <w:t>.</w:t>
      </w:r>
      <w:r w:rsidR="00F82594" w:rsidRPr="003068BA">
        <w:rPr>
          <w:lang w:eastAsia="en-GB"/>
        </w:rPr>
        <w:t>1</w:t>
      </w:r>
      <w:r w:rsidRPr="003068BA">
        <w:rPr>
          <w:lang w:eastAsia="en-GB"/>
        </w:rPr>
        <w:t>.3.2</w:t>
      </w:r>
      <w:r w:rsidRPr="003068BA">
        <w:rPr>
          <w:lang w:eastAsia="en-GB"/>
        </w:rPr>
        <w:tab/>
      </w:r>
      <w:r w:rsidR="00D80E57">
        <w:rPr>
          <w:lang w:eastAsia="en-GB"/>
        </w:rPr>
        <w:t>Coding details</w:t>
      </w:r>
      <w:bookmarkEnd w:id="2100"/>
    </w:p>
    <w:p w14:paraId="68FD4E97" w14:textId="5D9C6C87" w:rsidR="00D80E57" w:rsidRPr="00D80E57" w:rsidRDefault="00D80E57" w:rsidP="00533593">
      <w:pPr>
        <w:rPr>
          <w:lang w:eastAsia="en-GB"/>
        </w:rPr>
      </w:pPr>
      <w:r>
        <w:rPr>
          <w:lang w:eastAsia="en-GB"/>
        </w:rPr>
        <w:t xml:space="preserve">The coding details defined in </w:t>
      </w:r>
      <w:r w:rsidRPr="003068BA">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w:t>
      </w:r>
      <w:r>
        <w:rPr>
          <w:lang w:eastAsia="en-GB"/>
        </w:rPr>
        <w:t>5</w:t>
      </w:r>
      <w:r w:rsidRPr="008C26FA">
        <w:rPr>
          <w:lang w:eastAsia="en-GB"/>
        </w:rPr>
        <w:t>.</w:t>
      </w:r>
      <w:r>
        <w:rPr>
          <w:lang w:eastAsia="en-GB"/>
        </w:rPr>
        <w:t>2.</w:t>
      </w:r>
      <w:r w:rsidRPr="008C26FA">
        <w:rPr>
          <w:lang w:eastAsia="en-GB"/>
        </w:rPr>
        <w:t>1.</w:t>
      </w:r>
      <w:r>
        <w:rPr>
          <w:lang w:eastAsia="en-GB"/>
        </w:rPr>
        <w:t>4.2 apply.</w:t>
      </w:r>
    </w:p>
    <w:p w14:paraId="78A24412" w14:textId="2203628B" w:rsidR="00D25BBE" w:rsidRPr="003068BA" w:rsidRDefault="00D80E57" w:rsidP="00D25BBE">
      <w:pPr>
        <w:pStyle w:val="Heading5"/>
        <w:rPr>
          <w:lang w:eastAsia="en-GB"/>
        </w:rPr>
      </w:pPr>
      <w:bookmarkStart w:id="2101" w:name="_Toc103688402"/>
      <w:r>
        <w:rPr>
          <w:lang w:eastAsia="en-GB"/>
        </w:rPr>
        <w:t>5.2.1.3.3</w:t>
      </w:r>
      <w:r>
        <w:rPr>
          <w:lang w:eastAsia="en-GB"/>
        </w:rPr>
        <w:tab/>
      </w:r>
      <w:r w:rsidR="00D25BBE" w:rsidRPr="003068BA">
        <w:rPr>
          <w:lang w:eastAsia="en-GB"/>
        </w:rPr>
        <w:t>Procedure</w:t>
      </w:r>
      <w:bookmarkEnd w:id="2101"/>
    </w:p>
    <w:p w14:paraId="041A6D30" w14:textId="73078E1C" w:rsidR="00D25BBE" w:rsidRPr="003068BA" w:rsidRDefault="00D25BBE" w:rsidP="00D25BBE">
      <w:pPr>
        <w:rPr>
          <w:lang w:eastAsia="en-GB"/>
        </w:rPr>
      </w:pPr>
      <w:r w:rsidRPr="003068BA">
        <w:rPr>
          <w:lang w:eastAsia="en-GB"/>
        </w:rPr>
        <w:t xml:space="preserve">Execute the </w:t>
      </w:r>
      <w:r w:rsidRPr="003068BA">
        <w:t xml:space="preserve">test procedure </w:t>
      </w:r>
      <w:r w:rsidR="0044062A" w:rsidRPr="003068BA">
        <w:t>as defined in</w:t>
      </w:r>
      <w:r w:rsidRPr="003068BA">
        <w:t xml:space="preserve"> </w:t>
      </w:r>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5.</w:t>
      </w:r>
      <w:r w:rsidR="00F82594" w:rsidRPr="008C26FA">
        <w:rPr>
          <w:lang w:eastAsia="en-GB"/>
        </w:rPr>
        <w:t>2.</w:t>
      </w:r>
      <w:r w:rsidRPr="003068BA">
        <w:rPr>
          <w:lang w:eastAsia="en-GB"/>
        </w:rPr>
        <w:t>1.4.</w:t>
      </w:r>
      <w:r w:rsidR="00F82594" w:rsidRPr="003068BA">
        <w:rPr>
          <w:lang w:eastAsia="en-GB"/>
        </w:rPr>
        <w:t>3</w:t>
      </w:r>
      <w:r w:rsidRPr="003068BA">
        <w:t>.</w:t>
      </w:r>
    </w:p>
    <w:p w14:paraId="04DB8DA7" w14:textId="2000F839" w:rsidR="00D25BBE" w:rsidRPr="003068BA" w:rsidRDefault="00D25BBE" w:rsidP="00D25BBE">
      <w:pPr>
        <w:pStyle w:val="Heading4"/>
        <w:rPr>
          <w:lang w:eastAsia="en-GB"/>
        </w:rPr>
      </w:pPr>
      <w:bookmarkStart w:id="2102" w:name="_Toc103688403"/>
      <w:r w:rsidRPr="003068BA">
        <w:rPr>
          <w:lang w:eastAsia="en-GB"/>
        </w:rPr>
        <w:t>5.</w:t>
      </w:r>
      <w:r w:rsidR="00AD63BD">
        <w:rPr>
          <w:lang w:eastAsia="en-GB"/>
        </w:rPr>
        <w:t>2.</w:t>
      </w:r>
      <w:r w:rsidRPr="003068BA">
        <w:rPr>
          <w:lang w:eastAsia="en-GB"/>
        </w:rPr>
        <w:t>1.4</w:t>
      </w:r>
      <w:r w:rsidRPr="003068BA">
        <w:rPr>
          <w:lang w:eastAsia="en-GB"/>
        </w:rPr>
        <w:tab/>
        <w:t>Acceptance criteria</w:t>
      </w:r>
      <w:bookmarkEnd w:id="2102"/>
    </w:p>
    <w:p w14:paraId="2C6621A5" w14:textId="2250EA57" w:rsidR="00A72CB5" w:rsidRPr="003068BA" w:rsidRDefault="00D80E57" w:rsidP="00D25BBE">
      <w:pPr>
        <w:rPr>
          <w:lang w:eastAsia="en-GB"/>
        </w:rPr>
      </w:pPr>
      <w:r w:rsidRPr="003068BA">
        <w:rPr>
          <w:lang w:eastAsia="en-GB"/>
        </w:rPr>
        <w:t>CR 1</w:t>
      </w:r>
      <w:r>
        <w:rPr>
          <w:lang w:eastAsia="en-GB"/>
        </w:rPr>
        <w:t xml:space="preserve"> is implicitly verified i</w:t>
      </w:r>
      <w:r w:rsidR="00A72CB5" w:rsidRPr="003068BA">
        <w:rPr>
          <w:lang w:eastAsia="en-GB"/>
        </w:rPr>
        <w:t xml:space="preserve">f the ME has </w:t>
      </w:r>
      <w:r>
        <w:rPr>
          <w:lang w:eastAsia="en-GB"/>
        </w:rPr>
        <w:t xml:space="preserve">adopted </w:t>
      </w:r>
      <w:r w:rsidR="00A72CB5" w:rsidRPr="003068BA">
        <w:rPr>
          <w:lang w:eastAsia="en-GB"/>
        </w:rPr>
        <w:t>the access control parameters as requested.</w:t>
      </w:r>
    </w:p>
    <w:p w14:paraId="626437BA" w14:textId="5309ADF3" w:rsidR="00A72CB5" w:rsidRPr="008C26FA" w:rsidRDefault="00D25BBE" w:rsidP="00D25BBE">
      <w:r w:rsidRPr="003068BA">
        <w:rPr>
          <w:lang w:eastAsia="en-GB"/>
        </w:rPr>
        <w:t xml:space="preserve">CR 2 </w:t>
      </w:r>
      <w:r w:rsidR="00A72CB5" w:rsidRPr="003068BA">
        <w:rPr>
          <w:lang w:eastAsia="en-GB"/>
        </w:rPr>
        <w:t>is</w:t>
      </w:r>
      <w:r w:rsidRPr="003068BA">
        <w:rPr>
          <w:lang w:eastAsia="en-GB"/>
        </w:rPr>
        <w:t xml:space="preserve"> verified </w:t>
      </w:r>
      <w:r w:rsidR="00A72CB5" w:rsidRPr="003068BA">
        <w:rPr>
          <w:lang w:eastAsia="en-GB"/>
        </w:rPr>
        <w:t xml:space="preserve">in accordance to </w:t>
      </w:r>
      <w:r w:rsidRPr="003068BA">
        <w:rPr>
          <w:lang w:eastAsia="en-GB"/>
        </w:rPr>
        <w:t xml:space="preserve">by </w:t>
      </w:r>
      <w:r w:rsidR="00A72CB5" w:rsidRPr="003068BA">
        <w:rPr>
          <w:lang w:eastAsia="en-GB"/>
        </w:rPr>
        <w:t xml:space="preserve">the Test Result entries given in </w:t>
      </w:r>
      <w:r w:rsidR="00A72CB5" w:rsidRPr="003068BA">
        <w:t xml:space="preserve">table 5-1 of </w:t>
      </w:r>
      <w:r w:rsidR="00A72CB5" w:rsidRPr="008C26FA">
        <w:fldChar w:fldCharType="begin"/>
      </w:r>
      <w:r w:rsidR="00A72CB5" w:rsidRPr="003068BA">
        <w:instrText xml:space="preserve"> REF _Ref62645896 \r \h </w:instrText>
      </w:r>
      <w:r w:rsidR="00A72CB5" w:rsidRPr="008C26FA">
        <w:fldChar w:fldCharType="separate"/>
      </w:r>
      <w:r w:rsidR="00E70F48">
        <w:t>[2]</w:t>
      </w:r>
      <w:r w:rsidR="00A72CB5" w:rsidRPr="008C26FA">
        <w:fldChar w:fldCharType="end"/>
      </w:r>
      <w:r w:rsidR="00A72CB5" w:rsidRPr="008C26FA">
        <w:t>.</w:t>
      </w:r>
    </w:p>
    <w:p w14:paraId="70ABA24C" w14:textId="399F9432" w:rsidR="00A72CB5" w:rsidRDefault="00A72CB5" w:rsidP="00D25BBE">
      <w:r w:rsidRPr="008C26FA">
        <w:rPr>
          <w:lang w:eastAsia="en-GB"/>
        </w:rPr>
        <w:t>CR </w:t>
      </w:r>
      <w:r w:rsidRPr="003068BA">
        <w:rPr>
          <w:lang w:eastAsia="en-GB"/>
        </w:rPr>
        <w:t xml:space="preserve">3 </w:t>
      </w:r>
      <w:r w:rsidR="00150972" w:rsidRPr="003068BA">
        <w:rPr>
          <w:lang w:eastAsia="en-GB"/>
        </w:rPr>
        <w:t xml:space="preserve">and CR 4 are </w:t>
      </w:r>
      <w:r w:rsidRPr="003068BA">
        <w:rPr>
          <w:lang w:eastAsia="en-GB"/>
        </w:rPr>
        <w:t xml:space="preserve">verified in accordance to by the Test Result entries given in </w:t>
      </w:r>
      <w:r w:rsidRPr="003068BA">
        <w:t xml:space="preserve">table 5-1 of </w:t>
      </w:r>
      <w:r w:rsidRPr="008C26FA">
        <w:fldChar w:fldCharType="begin"/>
      </w:r>
      <w:r w:rsidRPr="003068BA">
        <w:instrText xml:space="preserve"> REF _Ref62645896 \r \h </w:instrText>
      </w:r>
      <w:r w:rsidRPr="008C26FA">
        <w:fldChar w:fldCharType="separate"/>
      </w:r>
      <w:r w:rsidR="00E70F48">
        <w:t>[2]</w:t>
      </w:r>
      <w:r w:rsidRPr="008C26FA">
        <w:fldChar w:fldCharType="end"/>
      </w:r>
      <w:r w:rsidRPr="008C26FA">
        <w:t>.</w:t>
      </w:r>
    </w:p>
    <w:p w14:paraId="0F393766" w14:textId="0BB8CE82" w:rsidR="00AD63BD" w:rsidRDefault="00AD63BD" w:rsidP="00AD63BD">
      <w:pPr>
        <w:pStyle w:val="Heading4"/>
      </w:pPr>
      <w:bookmarkStart w:id="2103" w:name="_Toc103688404"/>
      <w:r>
        <w:rPr>
          <w:lang w:eastAsia="en-GB"/>
        </w:rPr>
        <w:t>5.</w:t>
      </w:r>
      <w:r w:rsidR="00D80E57">
        <w:rPr>
          <w:lang w:eastAsia="en-GB"/>
        </w:rPr>
        <w:t>2.1</w:t>
      </w:r>
      <w:r>
        <w:rPr>
          <w:lang w:eastAsia="en-GB"/>
        </w:rPr>
        <w:t>.5</w:t>
      </w:r>
      <w:r>
        <w:rPr>
          <w:lang w:eastAsia="en-GB"/>
        </w:rPr>
        <w:tab/>
      </w:r>
      <w:r>
        <w:t>Suitability assessment</w:t>
      </w:r>
      <w:bookmarkEnd w:id="2103"/>
    </w:p>
    <w:p w14:paraId="57E2F0C9" w14:textId="5DC56EC0" w:rsidR="00AD63BD" w:rsidRPr="008C26FA" w:rsidRDefault="00AD63BD" w:rsidP="00D25BBE">
      <w:pPr>
        <w:rPr>
          <w:lang w:eastAsia="en-GB"/>
        </w:rPr>
      </w:pPr>
      <w:r w:rsidRPr="003068BA">
        <w:t>T</w:t>
      </w:r>
      <w:r>
        <w:t>o fulfil t</w:t>
      </w:r>
      <w:r w:rsidRPr="003068BA">
        <w:t xml:space="preserve">he </w:t>
      </w:r>
      <w:r>
        <w:t>given acceptance criteria the</w:t>
      </w:r>
      <w:r w:rsidR="00D80E57">
        <w:t xml:space="preserve"> verification of the </w:t>
      </w:r>
      <w:r w:rsidR="00AB3EC4">
        <w:t xml:space="preserve">capability to establish a normal of an emergency call as vs. the expected Test Result given in Table 5-1a and Table 5.1b </w:t>
      </w:r>
      <w:r>
        <w:t>is suitable.</w:t>
      </w:r>
    </w:p>
    <w:p w14:paraId="40E90467" w14:textId="1CA6D9CD" w:rsidR="00CA68F6" w:rsidRPr="003068BA" w:rsidRDefault="00C32A13" w:rsidP="00C32A13">
      <w:pPr>
        <w:pStyle w:val="Heading3"/>
        <w:rPr>
          <w:rFonts w:eastAsia="TimesNewRoman"/>
        </w:rPr>
      </w:pPr>
      <w:bookmarkStart w:id="2104" w:name="_Toc103688405"/>
      <w:r w:rsidRPr="008C26FA">
        <w:rPr>
          <w:rFonts w:eastAsia="TimesNewRoman"/>
        </w:rPr>
        <w:t>5.2.2</w:t>
      </w:r>
      <w:r w:rsidRPr="008C26FA">
        <w:rPr>
          <w:rFonts w:eastAsia="TimesNewRoman"/>
        </w:rPr>
        <w:tab/>
        <w:t>Access Control information handling f</w:t>
      </w:r>
      <w:r w:rsidRPr="003068BA">
        <w:rPr>
          <w:rFonts w:eastAsia="TimesNewRoman"/>
        </w:rPr>
        <w:t>or E-UTRAN/EPC</w:t>
      </w:r>
      <w:bookmarkEnd w:id="2104"/>
    </w:p>
    <w:p w14:paraId="298B7E51" w14:textId="5626FFAD" w:rsidR="00C32A13" w:rsidRDefault="00C32A13" w:rsidP="00C32A13">
      <w:pPr>
        <w:rPr>
          <w:rFonts w:eastAsia="TimesNewRoman"/>
          <w:highlight w:val="yellow"/>
          <w:lang w:eastAsia="en-GB"/>
        </w:rPr>
      </w:pPr>
      <w:r w:rsidRPr="003068BA">
        <w:rPr>
          <w:rFonts w:eastAsia="TimesNewRoman"/>
          <w:highlight w:val="yellow"/>
          <w:lang w:eastAsia="en-GB"/>
        </w:rPr>
        <w:t>TBD for the first release of the present document.</w:t>
      </w:r>
    </w:p>
    <w:p w14:paraId="312B64AB" w14:textId="25679A0C" w:rsidR="003175CA" w:rsidRDefault="003175CA" w:rsidP="003175CA">
      <w:pPr>
        <w:pStyle w:val="Heading3"/>
        <w:rPr>
          <w:lang w:val="en-US" w:eastAsia="en-GB"/>
        </w:rPr>
      </w:pPr>
      <w:bookmarkStart w:id="2105" w:name="_Toc103688406"/>
      <w:r>
        <w:rPr>
          <w:lang w:val="en-US" w:eastAsia="en-GB"/>
        </w:rPr>
        <w:t>5.2.3</w:t>
      </w:r>
      <w:r>
        <w:rPr>
          <w:lang w:val="en-US" w:eastAsia="en-GB"/>
        </w:rPr>
        <w:tab/>
        <w:t>Access Control information handling for NB-IoT</w:t>
      </w:r>
      <w:bookmarkEnd w:id="2105"/>
    </w:p>
    <w:p w14:paraId="07D4A33B" w14:textId="77777777" w:rsidR="003175CA" w:rsidRDefault="003175CA" w:rsidP="003175CA">
      <w:pPr>
        <w:rPr>
          <w:rFonts w:eastAsia="TimesNewRoman"/>
          <w:highlight w:val="yellow"/>
          <w:lang w:eastAsia="en-GB"/>
        </w:rPr>
      </w:pPr>
      <w:r w:rsidRPr="003068BA">
        <w:rPr>
          <w:rFonts w:eastAsia="TimesNewRoman"/>
          <w:highlight w:val="yellow"/>
          <w:lang w:eastAsia="en-GB"/>
        </w:rPr>
        <w:t>TBD for the first release of the present document.</w:t>
      </w:r>
    </w:p>
    <w:p w14:paraId="73CC70E5" w14:textId="649A5C17" w:rsidR="00C32A13" w:rsidRPr="003068BA" w:rsidRDefault="00C32A13" w:rsidP="00C32A13">
      <w:pPr>
        <w:pStyle w:val="Heading2"/>
        <w:rPr>
          <w:rFonts w:eastAsia="TimesNewRoman"/>
          <w:lang w:eastAsia="en-GB"/>
        </w:rPr>
      </w:pPr>
      <w:bookmarkStart w:id="2106" w:name="_Toc103688407"/>
      <w:r w:rsidRPr="003068BA">
        <w:rPr>
          <w:rFonts w:eastAsia="TimesNewRoman"/>
          <w:lang w:eastAsia="en-GB"/>
        </w:rPr>
        <w:t>5.3</w:t>
      </w:r>
      <w:r w:rsidRPr="003068BA">
        <w:rPr>
          <w:rFonts w:eastAsia="TimesNewRoman"/>
          <w:lang w:eastAsia="en-GB"/>
        </w:rPr>
        <w:tab/>
        <w:t>Handling subscription identifier privacy for 5G</w:t>
      </w:r>
      <w:bookmarkEnd w:id="2106"/>
    </w:p>
    <w:p w14:paraId="41E644AB" w14:textId="2919EA8F" w:rsidR="00CA68F6" w:rsidRPr="003068BA" w:rsidRDefault="00C32A13" w:rsidP="00C32A13">
      <w:pPr>
        <w:pStyle w:val="Heading3"/>
        <w:rPr>
          <w:rFonts w:eastAsia="TimesNewRoman"/>
          <w:lang w:eastAsia="en-GB"/>
        </w:rPr>
      </w:pPr>
      <w:bookmarkStart w:id="2107" w:name="_Toc103688408"/>
      <w:r w:rsidRPr="003068BA">
        <w:rPr>
          <w:rFonts w:eastAsia="TimesNewRoman"/>
          <w:lang w:eastAsia="en-GB"/>
        </w:rPr>
        <w:t>5.3.1</w:t>
      </w:r>
      <w:r w:rsidRPr="003068BA">
        <w:rPr>
          <w:rFonts w:eastAsia="TimesNewRoman"/>
          <w:lang w:eastAsia="en-GB"/>
        </w:rPr>
        <w:tab/>
        <w:t>SUCI calculation by ME using null scheme</w:t>
      </w:r>
      <w:bookmarkEnd w:id="2107"/>
    </w:p>
    <w:p w14:paraId="10ED049A" w14:textId="77777777" w:rsidR="006A54A0" w:rsidRPr="003068BA" w:rsidRDefault="006A54A0" w:rsidP="006A54A0">
      <w:pPr>
        <w:pStyle w:val="Heading4"/>
      </w:pPr>
      <w:bookmarkStart w:id="2108" w:name="_Toc103688409"/>
      <w:r w:rsidRPr="003068BA">
        <w:t>5.3.1.1</w:t>
      </w:r>
      <w:r w:rsidRPr="003068BA">
        <w:tab/>
        <w:t>Test purpose</w:t>
      </w:r>
      <w:bookmarkEnd w:id="2108"/>
    </w:p>
    <w:p w14:paraId="6FD639EB" w14:textId="77777777" w:rsidR="006A54A0" w:rsidRPr="003068BA" w:rsidRDefault="006A54A0" w:rsidP="006A54A0">
      <w:r w:rsidRPr="003068BA">
        <w:t>The purpose of this test is to verify that:</w:t>
      </w:r>
    </w:p>
    <w:p w14:paraId="36741809" w14:textId="77777777" w:rsidR="003175CA" w:rsidRDefault="006A54A0" w:rsidP="003175CA">
      <w:pPr>
        <w:pStyle w:val="B10"/>
      </w:pPr>
      <w:r w:rsidRPr="003068BA">
        <w:lastRenderedPageBreak/>
        <w:t>1)</w:t>
      </w:r>
      <w:r w:rsidRPr="003068BA">
        <w:tab/>
        <w:t>the ME reads EF</w:t>
      </w:r>
      <w:r w:rsidRPr="003068BA">
        <w:rPr>
          <w:vertAlign w:val="subscript"/>
        </w:rPr>
        <w:t>SUCI_Calc_Info</w:t>
      </w:r>
      <w:r w:rsidRPr="003068BA">
        <w:t>, EF</w:t>
      </w:r>
      <w:r w:rsidRPr="003068BA">
        <w:rPr>
          <w:vertAlign w:val="subscript"/>
        </w:rPr>
        <w:t>Routing_indicator</w:t>
      </w:r>
      <w:r w:rsidRPr="003068BA">
        <w:t xml:space="preserve"> and EF</w:t>
      </w:r>
      <w:r w:rsidRPr="003068BA">
        <w:rPr>
          <w:vertAlign w:val="subscript"/>
        </w:rPr>
        <w:t>IMSI</w:t>
      </w:r>
      <w:r w:rsidRPr="003068BA">
        <w:t xml:space="preserve"> from the USIM,</w:t>
      </w:r>
    </w:p>
    <w:p w14:paraId="22FBAB02" w14:textId="3220FC19" w:rsidR="006A54A0" w:rsidRPr="003068BA" w:rsidRDefault="006A54A0" w:rsidP="003175CA">
      <w:pPr>
        <w:pStyle w:val="B10"/>
      </w:pPr>
      <w:r w:rsidRPr="003068BA">
        <w:t>2)</w:t>
      </w:r>
      <w:r w:rsidRPr="003068BA">
        <w:tab/>
        <w:t>the SUCI calculation procedure is performed by the ME if Service n°124 is "available" and Service n°125 is "not available" in EF</w:t>
      </w:r>
      <w:r w:rsidRPr="003068BA">
        <w:rPr>
          <w:vertAlign w:val="subscript"/>
        </w:rPr>
        <w:t>UST</w:t>
      </w:r>
      <w:r w:rsidRPr="003068BA">
        <w:t>,</w:t>
      </w:r>
    </w:p>
    <w:p w14:paraId="2BDC4066" w14:textId="77777777" w:rsidR="006A54A0" w:rsidRPr="003068BA" w:rsidRDefault="006A54A0" w:rsidP="00D25BBE">
      <w:pPr>
        <w:pStyle w:val="B10"/>
      </w:pPr>
      <w:r w:rsidRPr="003068BA">
        <w:t>3)</w:t>
      </w:r>
      <w:r w:rsidRPr="003068BA">
        <w:tab/>
        <w:t>the ME selects the protection scheme that has the highest priority from the list obtained by the USIM,</w:t>
      </w:r>
    </w:p>
    <w:p w14:paraId="3B9F4646" w14:textId="7B9F835E" w:rsidR="006A54A0" w:rsidRPr="003068BA" w:rsidRDefault="006A54A0" w:rsidP="00D25BBE">
      <w:pPr>
        <w:pStyle w:val="B10"/>
      </w:pPr>
      <w:r w:rsidRPr="003068BA">
        <w:t>4)</w:t>
      </w:r>
      <w:r w:rsidRPr="003068BA">
        <w:tab/>
        <w:t>the ME is calculating the SUCI using the null-scheme*,</w:t>
      </w:r>
    </w:p>
    <w:p w14:paraId="6857AE43" w14:textId="77777777" w:rsidR="006A54A0" w:rsidRPr="003068BA" w:rsidRDefault="006A54A0" w:rsidP="00D25BBE">
      <w:pPr>
        <w:pStyle w:val="B10"/>
      </w:pPr>
      <w:r w:rsidRPr="003068BA">
        <w:t>5)</w:t>
      </w:r>
      <w:r w:rsidRPr="003068BA">
        <w:tab/>
        <w:t>the UE successfully registers to the network.</w:t>
      </w:r>
    </w:p>
    <w:p w14:paraId="06C54172" w14:textId="77777777" w:rsidR="006A54A0" w:rsidRPr="003068BA" w:rsidRDefault="006A54A0" w:rsidP="006A54A0">
      <w:pPr>
        <w:pStyle w:val="NO"/>
      </w:pPr>
      <w:r w:rsidRPr="003068BA">
        <w:t>NOTE:</w:t>
      </w:r>
      <w:r w:rsidRPr="003068BA">
        <w:tab/>
        <w:t>In the used configuration the null-scheme is the protection scheme with the highest priority listed in the USIM.</w:t>
      </w:r>
    </w:p>
    <w:p w14:paraId="586C649D" w14:textId="77777777" w:rsidR="006A54A0" w:rsidRPr="003068BA" w:rsidRDefault="006A54A0" w:rsidP="006A54A0">
      <w:pPr>
        <w:pStyle w:val="Heading4"/>
      </w:pPr>
      <w:bookmarkStart w:id="2109" w:name="_Toc103688410"/>
      <w:r w:rsidRPr="003068BA">
        <w:t>5.3.1.2</w:t>
      </w:r>
      <w:r w:rsidRPr="003068BA">
        <w:tab/>
        <w:t>Conformance requirement</w:t>
      </w:r>
      <w:bookmarkEnd w:id="2109"/>
    </w:p>
    <w:p w14:paraId="515CCFB3" w14:textId="77777777" w:rsidR="006A54A0" w:rsidRPr="003068BA" w:rsidRDefault="006A54A0" w:rsidP="00DF2BC4">
      <w:pPr>
        <w:spacing w:after="120"/>
        <w:ind w:left="567" w:hanging="567"/>
      </w:pPr>
      <w:r w:rsidRPr="003068BA">
        <w:t>CR 1</w:t>
      </w:r>
      <w:r w:rsidRPr="003068BA">
        <w:tab/>
        <w:t>The SUCI calculation procedure shall be performed by the ME if Service n°124 is "available" and Service n°125 is not "available" in EF</w:t>
      </w:r>
      <w:r w:rsidRPr="003068BA">
        <w:rPr>
          <w:vertAlign w:val="subscript"/>
        </w:rPr>
        <w:t>UST</w:t>
      </w:r>
      <w:r w:rsidRPr="003068BA">
        <w:t>.</w:t>
      </w:r>
    </w:p>
    <w:p w14:paraId="7098D8BF" w14:textId="77777777" w:rsidR="006A54A0" w:rsidRPr="003068BA" w:rsidRDefault="006A54A0" w:rsidP="00DF2BC4">
      <w:pPr>
        <w:pStyle w:val="B20"/>
        <w:spacing w:after="120"/>
      </w:pPr>
      <w:r w:rsidRPr="003068BA">
        <w:t>Reference:</w:t>
      </w:r>
    </w:p>
    <w:p w14:paraId="32C0059B" w14:textId="70BCC7C8" w:rsidR="006A54A0" w:rsidRPr="008C26FA" w:rsidRDefault="006A54A0" w:rsidP="00E425E2">
      <w:pPr>
        <w:pStyle w:val="B20"/>
      </w:pPr>
      <w:r w:rsidRPr="003068BA">
        <w:t>-</w:t>
      </w:r>
      <w:r w:rsidRPr="003068BA">
        <w:tab/>
        <w:t>TS 31.102 </w:t>
      </w:r>
      <w:r w:rsidRPr="008C26FA">
        <w:fldChar w:fldCharType="begin"/>
      </w:r>
      <w:r w:rsidRPr="003068BA">
        <w:instrText xml:space="preserve"> REF _Ref62649304 \r \h  \* MERGEFORMAT </w:instrText>
      </w:r>
      <w:r w:rsidRPr="008C26FA">
        <w:fldChar w:fldCharType="separate"/>
      </w:r>
      <w:r w:rsidR="00E70F48">
        <w:t>[19]</w:t>
      </w:r>
      <w:r w:rsidRPr="008C26FA">
        <w:fldChar w:fldCharType="end"/>
      </w:r>
      <w:r w:rsidRPr="008C26FA">
        <w:t>, clauses 4.4.11.8 and 4.4.11.11</w:t>
      </w:r>
    </w:p>
    <w:p w14:paraId="0BA3ECA5" w14:textId="77777777" w:rsidR="006A54A0" w:rsidRPr="008C26FA" w:rsidRDefault="006A54A0" w:rsidP="00DF2BC4">
      <w:pPr>
        <w:spacing w:after="120"/>
        <w:ind w:left="568" w:hanging="568"/>
      </w:pPr>
      <w:r w:rsidRPr="008C26FA">
        <w:t>CR 2</w:t>
      </w:r>
      <w:r w:rsidRPr="008C26FA">
        <w:tab/>
      </w:r>
      <w:commentRangeStart w:id="2110"/>
      <w:r w:rsidRPr="008C26FA">
        <w:t>The ME shall read the SUCI calculation information from the USIM, including t</w:t>
      </w:r>
      <w:r w:rsidRPr="003068BA">
        <w:t>he SUPI, the Home Network Public Key, the Home Network, Public Key Identifier, and the list of Protection Scheme Identifiers.</w:t>
      </w:r>
      <w:commentRangeEnd w:id="2110"/>
      <w:r w:rsidRPr="008C26FA">
        <w:rPr>
          <w:rStyle w:val="CommentReference"/>
          <w:rFonts w:ascii="CG Times (WN)" w:hAnsi="CG Times (WN)"/>
        </w:rPr>
        <w:commentReference w:id="2110"/>
      </w:r>
    </w:p>
    <w:p w14:paraId="2ABA278C" w14:textId="77777777" w:rsidR="006A54A0" w:rsidRPr="008C26FA" w:rsidRDefault="006A54A0" w:rsidP="00DF2BC4">
      <w:pPr>
        <w:pStyle w:val="B20"/>
        <w:spacing w:after="120"/>
      </w:pPr>
      <w:r w:rsidRPr="008C26FA">
        <w:t>Reference:</w:t>
      </w:r>
    </w:p>
    <w:p w14:paraId="428BE2C7" w14:textId="375579BE" w:rsidR="006A54A0" w:rsidRPr="008C26FA" w:rsidRDefault="006A54A0" w:rsidP="00E425E2">
      <w:pPr>
        <w:pStyle w:val="B20"/>
      </w:pPr>
      <w:r w:rsidRPr="003068BA">
        <w:t>-</w:t>
      </w:r>
      <w:r w:rsidRPr="003068BA">
        <w:tab/>
        <w:t>TS 31.102 </w:t>
      </w:r>
      <w:r w:rsidRPr="008C26FA">
        <w:fldChar w:fldCharType="begin"/>
      </w:r>
      <w:r w:rsidRPr="003068BA">
        <w:instrText xml:space="preserve"> REF _Ref62649304 \r \h  \* MERGEFORMAT </w:instrText>
      </w:r>
      <w:r w:rsidRPr="008C26FA">
        <w:fldChar w:fldCharType="separate"/>
      </w:r>
      <w:r w:rsidR="00E70F48">
        <w:t>[19]</w:t>
      </w:r>
      <w:r w:rsidRPr="008C26FA">
        <w:fldChar w:fldCharType="end"/>
      </w:r>
      <w:r w:rsidRPr="008C26FA">
        <w:t>, clauses 4.4.11.8 and 4.4.11.11 and clauses 5.3.47 and 5.3.51.</w:t>
      </w:r>
    </w:p>
    <w:p w14:paraId="0B87B99F" w14:textId="77777777" w:rsidR="006A54A0" w:rsidRPr="008C26FA" w:rsidRDefault="006A54A0" w:rsidP="00DF2BC4">
      <w:pPr>
        <w:spacing w:after="120"/>
        <w:ind w:left="568" w:hanging="568"/>
      </w:pPr>
      <w:r w:rsidRPr="003068BA">
        <w:t>CR 3</w:t>
      </w:r>
      <w:r w:rsidRPr="003068BA">
        <w:tab/>
        <w:t xml:space="preserve">The ME shall calculate the SUCI </w:t>
      </w:r>
      <w:commentRangeStart w:id="2111"/>
      <w:r w:rsidRPr="003068BA">
        <w:t>including the SUCI calculation information procedure and the routing indicator procedure,</w:t>
      </w:r>
      <w:commentRangeEnd w:id="2111"/>
      <w:r w:rsidRPr="008C26FA">
        <w:rPr>
          <w:rStyle w:val="CommentReference"/>
          <w:rFonts w:ascii="CG Times (WN)" w:hAnsi="CG Times (WN)"/>
        </w:rPr>
        <w:commentReference w:id="2111"/>
      </w:r>
      <w:r w:rsidRPr="008C26FA">
        <w:t xml:space="preserve"> using the null-scheme if highest priority of the protection schemes listed in the USIM is the null-scheme.</w:t>
      </w:r>
    </w:p>
    <w:p w14:paraId="70E8CD9E" w14:textId="77777777" w:rsidR="006A54A0" w:rsidRPr="008C26FA" w:rsidRDefault="006A54A0" w:rsidP="00DF2BC4">
      <w:pPr>
        <w:pStyle w:val="B20"/>
        <w:spacing w:after="120"/>
      </w:pPr>
      <w:r w:rsidRPr="008C26FA">
        <w:t>Reference:</w:t>
      </w:r>
    </w:p>
    <w:p w14:paraId="2E2523D4" w14:textId="6AC009A4" w:rsidR="006A54A0" w:rsidRPr="008C26FA" w:rsidRDefault="006A54A0" w:rsidP="00DF2BC4">
      <w:pPr>
        <w:pStyle w:val="B20"/>
        <w:spacing w:after="120"/>
      </w:pPr>
      <w:r w:rsidRPr="003068BA">
        <w:t>-</w:t>
      </w:r>
      <w:r w:rsidRPr="003068BA">
        <w:tab/>
        <w:t>TS 31.102 </w:t>
      </w:r>
      <w:r w:rsidRPr="008C26FA">
        <w:fldChar w:fldCharType="begin"/>
      </w:r>
      <w:r w:rsidRPr="003068BA">
        <w:instrText xml:space="preserve"> REF _Ref62649304 \r \h  \* MERGEFORMAT </w:instrText>
      </w:r>
      <w:r w:rsidRPr="008C26FA">
        <w:fldChar w:fldCharType="separate"/>
      </w:r>
      <w:r w:rsidR="00E70F48">
        <w:t>[19]</w:t>
      </w:r>
      <w:r w:rsidRPr="008C26FA">
        <w:fldChar w:fldCharType="end"/>
      </w:r>
      <w:r w:rsidRPr="008C26FA">
        <w:t>, clauses 5.3.47 and 5.3.51;</w:t>
      </w:r>
    </w:p>
    <w:p w14:paraId="61DC588D" w14:textId="58B931B7" w:rsidR="006A54A0" w:rsidRPr="003068BA" w:rsidRDefault="006A54A0" w:rsidP="00E425E2">
      <w:pPr>
        <w:pStyle w:val="B20"/>
      </w:pPr>
      <w:r w:rsidRPr="008C26FA">
        <w:t>-</w:t>
      </w:r>
      <w:r w:rsidRPr="008C26FA">
        <w:tab/>
        <w:t>TS 33.501 </w:t>
      </w:r>
      <w:r w:rsidRPr="008C26FA">
        <w:fldChar w:fldCharType="begin"/>
      </w:r>
      <w:r w:rsidRPr="003068BA">
        <w:instrText xml:space="preserve"> REF _Ref63061803 \r \h </w:instrText>
      </w:r>
      <w:r w:rsidR="00E425E2" w:rsidRPr="003068BA">
        <w:instrText xml:space="preserve"> \* MERGEFORMAT </w:instrText>
      </w:r>
      <w:r w:rsidRPr="008C26FA">
        <w:fldChar w:fldCharType="separate"/>
      </w:r>
      <w:r w:rsidR="00E70F48">
        <w:t>[24]</w:t>
      </w:r>
      <w:r w:rsidRPr="008C26FA">
        <w:fldChar w:fldCharType="end"/>
      </w:r>
      <w:r w:rsidRPr="008C26FA">
        <w:t>, clause Annex C.</w:t>
      </w:r>
    </w:p>
    <w:p w14:paraId="5D3DFF93" w14:textId="19DE887A" w:rsidR="006A54A0" w:rsidRPr="003068BA" w:rsidRDefault="006A54A0" w:rsidP="00DF2BC4">
      <w:pPr>
        <w:spacing w:after="120"/>
        <w:ind w:left="568" w:hanging="568"/>
      </w:pPr>
      <w:r w:rsidRPr="003068BA">
        <w:t>CR 4</w:t>
      </w:r>
      <w:r w:rsidRPr="003068BA">
        <w:tab/>
        <w:t xml:space="preserve">The UE shall successfully </w:t>
      </w:r>
      <w:r w:rsidR="00FA2984" w:rsidRPr="003068BA">
        <w:t xml:space="preserve">authenticate </w:t>
      </w:r>
      <w:r w:rsidRPr="003068BA">
        <w:t>perform an initial registration on the network.</w:t>
      </w:r>
    </w:p>
    <w:p w14:paraId="2E8288E3" w14:textId="77777777" w:rsidR="006A54A0" w:rsidRPr="003068BA" w:rsidRDefault="006A54A0" w:rsidP="00DF2BC4">
      <w:pPr>
        <w:pStyle w:val="B20"/>
        <w:spacing w:after="120"/>
      </w:pPr>
      <w:r w:rsidRPr="003068BA">
        <w:t>Reference:</w:t>
      </w:r>
    </w:p>
    <w:p w14:paraId="60CA482D" w14:textId="69226F60" w:rsidR="006A54A0" w:rsidRPr="008C26FA" w:rsidRDefault="006A54A0" w:rsidP="00E425E2">
      <w:pPr>
        <w:pStyle w:val="B20"/>
      </w:pPr>
      <w:r w:rsidRPr="003068BA">
        <w:t>-</w:t>
      </w:r>
      <w:r w:rsidRPr="003068BA">
        <w:tab/>
        <w:t>TS 24.501 </w:t>
      </w:r>
      <w:r w:rsidRPr="008C26FA">
        <w:fldChar w:fldCharType="begin"/>
      </w:r>
      <w:r w:rsidRPr="003068BA">
        <w:instrText xml:space="preserve"> REF _Ref73530664 \r \h </w:instrText>
      </w:r>
      <w:r w:rsidR="00E425E2" w:rsidRPr="003068BA">
        <w:instrText xml:space="preserve"> \* MERGEFORMAT </w:instrText>
      </w:r>
      <w:r w:rsidRPr="008C26FA">
        <w:fldChar w:fldCharType="separate"/>
      </w:r>
      <w:r w:rsidR="00E70F48">
        <w:t>[25]</w:t>
      </w:r>
      <w:r w:rsidRPr="008C26FA">
        <w:fldChar w:fldCharType="end"/>
      </w:r>
      <w:r w:rsidRPr="008C26FA">
        <w:t xml:space="preserve">, clause </w:t>
      </w:r>
      <w:commentRangeStart w:id="2112"/>
      <w:r w:rsidRPr="008C26FA">
        <w:t>5.5.1.2.4</w:t>
      </w:r>
      <w:commentRangeEnd w:id="2112"/>
      <w:r w:rsidRPr="008C26FA">
        <w:rPr>
          <w:rStyle w:val="CommentReference"/>
          <w:rFonts w:ascii="CG Times (WN)" w:hAnsi="CG Times (WN)"/>
        </w:rPr>
        <w:commentReference w:id="2112"/>
      </w:r>
      <w:r w:rsidRPr="008C26FA">
        <w:t>.</w:t>
      </w:r>
    </w:p>
    <w:p w14:paraId="4B3FCCC6" w14:textId="77777777" w:rsidR="006A54A0" w:rsidRPr="003068BA" w:rsidRDefault="006A54A0" w:rsidP="006A54A0">
      <w:pPr>
        <w:pStyle w:val="Heading4"/>
        <w:rPr>
          <w:rFonts w:cs="Arial"/>
          <w:szCs w:val="24"/>
          <w:lang w:eastAsia="en-GB"/>
        </w:rPr>
      </w:pPr>
      <w:bookmarkStart w:id="2113" w:name="_Toc103688411"/>
      <w:r w:rsidRPr="008C26FA">
        <w:rPr>
          <w:lang w:eastAsia="en-GB"/>
        </w:rPr>
        <w:t>5.3.1.3</w:t>
      </w:r>
      <w:r w:rsidRPr="008C26FA">
        <w:rPr>
          <w:lang w:eastAsia="en-GB"/>
        </w:rPr>
        <w:tab/>
      </w:r>
      <w:r w:rsidRPr="003068BA">
        <w:rPr>
          <w:rFonts w:cs="Arial"/>
          <w:szCs w:val="24"/>
          <w:lang w:eastAsia="en-GB"/>
        </w:rPr>
        <w:t>Method of test</w:t>
      </w:r>
      <w:bookmarkEnd w:id="2113"/>
    </w:p>
    <w:p w14:paraId="699FAD61" w14:textId="77777777" w:rsidR="006A54A0" w:rsidRPr="003068BA" w:rsidRDefault="006A54A0" w:rsidP="006A54A0">
      <w:pPr>
        <w:pStyle w:val="Heading5"/>
        <w:rPr>
          <w:lang w:eastAsia="en-GB"/>
        </w:rPr>
      </w:pPr>
      <w:bookmarkStart w:id="2114" w:name="_Toc103688412"/>
      <w:r w:rsidRPr="003068BA">
        <w:rPr>
          <w:lang w:eastAsia="en-GB"/>
        </w:rPr>
        <w:t>5.3.1.3.1</w:t>
      </w:r>
      <w:r w:rsidRPr="003068BA">
        <w:rPr>
          <w:lang w:eastAsia="en-GB"/>
        </w:rPr>
        <w:tab/>
        <w:t>Initial conditions</w:t>
      </w:r>
      <w:bookmarkEnd w:id="2114"/>
    </w:p>
    <w:p w14:paraId="2DCB6032" w14:textId="4B246C4B" w:rsidR="006A54A0" w:rsidRPr="008C26FA" w:rsidRDefault="006A54A0" w:rsidP="006A54A0">
      <w:pPr>
        <w:rPr>
          <w:lang w:eastAsia="en-GB"/>
        </w:rPr>
      </w:pPr>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4.1.1 are used with the following exception:</w:t>
      </w:r>
    </w:p>
    <w:p w14:paraId="6E361E9A" w14:textId="77777777" w:rsidR="006A54A0" w:rsidRPr="003068BA" w:rsidRDefault="006A54A0" w:rsidP="00027723">
      <w:pPr>
        <w:keepNext/>
        <w:keepLines/>
        <w:spacing w:after="120"/>
        <w:rPr>
          <w:rFonts w:eastAsia="TimesNewRoman"/>
          <w:b/>
          <w:lang w:eastAsia="en-GB"/>
        </w:rPr>
      </w:pPr>
      <w:r w:rsidRPr="003068BA">
        <w:rPr>
          <w:rFonts w:eastAsia="TimesNewRoman"/>
          <w:b/>
          <w:lang w:eastAsia="en-GB"/>
        </w:rPr>
        <w:t>EF</w:t>
      </w:r>
      <w:r w:rsidRPr="003068BA">
        <w:rPr>
          <w:rFonts w:eastAsia="TimesNewRoman"/>
          <w:b/>
          <w:vertAlign w:val="subscript"/>
          <w:lang w:eastAsia="en-GB"/>
        </w:rPr>
        <w:t>IMSI</w:t>
      </w:r>
    </w:p>
    <w:p w14:paraId="2D40DBE1" w14:textId="77777777" w:rsidR="006A54A0" w:rsidRPr="003068BA" w:rsidRDefault="006A54A0" w:rsidP="004923F1">
      <w:pPr>
        <w:pStyle w:val="NoSpaceNormal"/>
      </w:pPr>
      <w:r w:rsidRPr="003068BA">
        <w:tab/>
        <w:t>Logically:</w:t>
      </w:r>
    </w:p>
    <w:p w14:paraId="6C9A3EB7" w14:textId="25239E11" w:rsidR="006A54A0" w:rsidRPr="00027723" w:rsidRDefault="006A54A0" w:rsidP="00027723">
      <w:pPr>
        <w:rPr>
          <w:rFonts w:eastAsia="TimesNewRoman"/>
          <w:lang w:eastAsia="en-GB"/>
        </w:rPr>
      </w:pPr>
      <w:r w:rsidRPr="003068BA">
        <w:rPr>
          <w:rFonts w:eastAsia="TimesNewRoman"/>
          <w:lang w:eastAsia="en-GB"/>
        </w:rPr>
        <w:tab/>
      </w:r>
      <w:r w:rsidRPr="003068BA">
        <w:rPr>
          <w:rFonts w:eastAsia="TimesNewRoman"/>
          <w:lang w:eastAsia="en-GB"/>
        </w:rPr>
        <w:tab/>
        <w:t>24608135793579</w:t>
      </w:r>
      <w:r w:rsidRPr="003068BA">
        <w:rPr>
          <w:rFonts w:eastAsia="TimesNewRoman"/>
          <w:color w:val="FF0000"/>
          <w:lang w:eastAsia="en-GB"/>
        </w:rPr>
        <w:t>x</w:t>
      </w:r>
    </w:p>
    <w:p w14:paraId="0382CE46" w14:textId="77777777" w:rsidR="00027723" w:rsidRDefault="00027723" w:rsidP="004923F1">
      <w:pPr>
        <w:pStyle w:val="Normal6pt"/>
      </w:pPr>
      <w:r w:rsidRPr="003068BA">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027723" w14:paraId="2FB52C63" w14:textId="77777777" w:rsidTr="00720CC6">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4C3016F1" w14:textId="5CB157A8" w:rsidR="00027723" w:rsidRPr="00DB39EE" w:rsidRDefault="00027723" w:rsidP="00BE3B42">
            <w:pPr>
              <w:pStyle w:val="TAH"/>
              <w:rPr>
                <w:rFonts w:eastAsia="TimesNewRoman"/>
                <w:b/>
              </w:rPr>
            </w:pPr>
            <w:r w:rsidRPr="00DB39EE">
              <w:rPr>
                <w:b/>
              </w:rPr>
              <w:t>Byte</w:t>
            </w:r>
          </w:p>
        </w:tc>
        <w:tc>
          <w:tcPr>
            <w:tcW w:w="680" w:type="dxa"/>
            <w:tcBorders>
              <w:top w:val="none" w:sz="0" w:space="0" w:color="auto"/>
              <w:left w:val="none" w:sz="0" w:space="0" w:color="auto"/>
              <w:bottom w:val="none" w:sz="0" w:space="0" w:color="auto"/>
              <w:right w:val="none" w:sz="0" w:space="0" w:color="auto"/>
            </w:tcBorders>
          </w:tcPr>
          <w:p w14:paraId="6BECE846" w14:textId="3A7A5843"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B1</w:t>
            </w:r>
          </w:p>
        </w:tc>
        <w:tc>
          <w:tcPr>
            <w:tcW w:w="680" w:type="dxa"/>
            <w:tcBorders>
              <w:top w:val="none" w:sz="0" w:space="0" w:color="auto"/>
              <w:left w:val="none" w:sz="0" w:space="0" w:color="auto"/>
              <w:bottom w:val="none" w:sz="0" w:space="0" w:color="auto"/>
              <w:right w:val="none" w:sz="0" w:space="0" w:color="auto"/>
            </w:tcBorders>
          </w:tcPr>
          <w:p w14:paraId="7A97C5A1" w14:textId="3C270F30"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B2</w:t>
            </w:r>
          </w:p>
        </w:tc>
        <w:tc>
          <w:tcPr>
            <w:tcW w:w="680" w:type="dxa"/>
            <w:tcBorders>
              <w:top w:val="none" w:sz="0" w:space="0" w:color="auto"/>
              <w:left w:val="none" w:sz="0" w:space="0" w:color="auto"/>
              <w:bottom w:val="none" w:sz="0" w:space="0" w:color="auto"/>
              <w:right w:val="none" w:sz="0" w:space="0" w:color="auto"/>
            </w:tcBorders>
          </w:tcPr>
          <w:p w14:paraId="2B85A99A" w14:textId="2A948B6E"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B3</w:t>
            </w:r>
          </w:p>
        </w:tc>
        <w:tc>
          <w:tcPr>
            <w:tcW w:w="680" w:type="dxa"/>
            <w:tcBorders>
              <w:top w:val="none" w:sz="0" w:space="0" w:color="auto"/>
              <w:left w:val="none" w:sz="0" w:space="0" w:color="auto"/>
              <w:bottom w:val="none" w:sz="0" w:space="0" w:color="auto"/>
              <w:right w:val="none" w:sz="0" w:space="0" w:color="auto"/>
            </w:tcBorders>
          </w:tcPr>
          <w:p w14:paraId="41C83304" w14:textId="1ABAB04A"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B4</w:t>
            </w:r>
          </w:p>
        </w:tc>
        <w:tc>
          <w:tcPr>
            <w:tcW w:w="680" w:type="dxa"/>
            <w:tcBorders>
              <w:top w:val="none" w:sz="0" w:space="0" w:color="auto"/>
              <w:left w:val="none" w:sz="0" w:space="0" w:color="auto"/>
              <w:bottom w:val="none" w:sz="0" w:space="0" w:color="auto"/>
              <w:right w:val="none" w:sz="0" w:space="0" w:color="auto"/>
            </w:tcBorders>
          </w:tcPr>
          <w:p w14:paraId="3859F187" w14:textId="1D3ED613"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B5</w:t>
            </w:r>
          </w:p>
        </w:tc>
        <w:tc>
          <w:tcPr>
            <w:tcW w:w="680" w:type="dxa"/>
            <w:tcBorders>
              <w:top w:val="none" w:sz="0" w:space="0" w:color="auto"/>
              <w:left w:val="none" w:sz="0" w:space="0" w:color="auto"/>
              <w:bottom w:val="none" w:sz="0" w:space="0" w:color="auto"/>
              <w:right w:val="none" w:sz="0" w:space="0" w:color="auto"/>
            </w:tcBorders>
          </w:tcPr>
          <w:p w14:paraId="6D93900C" w14:textId="47D9837D"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B6</w:t>
            </w:r>
          </w:p>
        </w:tc>
        <w:tc>
          <w:tcPr>
            <w:tcW w:w="680" w:type="dxa"/>
            <w:tcBorders>
              <w:top w:val="none" w:sz="0" w:space="0" w:color="auto"/>
              <w:left w:val="none" w:sz="0" w:space="0" w:color="auto"/>
              <w:bottom w:val="none" w:sz="0" w:space="0" w:color="auto"/>
              <w:right w:val="none" w:sz="0" w:space="0" w:color="auto"/>
            </w:tcBorders>
          </w:tcPr>
          <w:p w14:paraId="510A0B8D" w14:textId="63DB9185"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B7</w:t>
            </w:r>
          </w:p>
        </w:tc>
        <w:tc>
          <w:tcPr>
            <w:tcW w:w="680" w:type="dxa"/>
            <w:tcBorders>
              <w:top w:val="none" w:sz="0" w:space="0" w:color="auto"/>
              <w:left w:val="none" w:sz="0" w:space="0" w:color="auto"/>
              <w:bottom w:val="none" w:sz="0" w:space="0" w:color="auto"/>
              <w:right w:val="none" w:sz="0" w:space="0" w:color="auto"/>
            </w:tcBorders>
          </w:tcPr>
          <w:p w14:paraId="096A0F58" w14:textId="09251745"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B8</w:t>
            </w:r>
          </w:p>
        </w:tc>
        <w:tc>
          <w:tcPr>
            <w:tcW w:w="680" w:type="dxa"/>
            <w:tcBorders>
              <w:top w:val="none" w:sz="0" w:space="0" w:color="auto"/>
              <w:left w:val="none" w:sz="0" w:space="0" w:color="auto"/>
              <w:bottom w:val="none" w:sz="0" w:space="0" w:color="auto"/>
              <w:right w:val="none" w:sz="0" w:space="0" w:color="auto"/>
            </w:tcBorders>
          </w:tcPr>
          <w:p w14:paraId="44DB64C1" w14:textId="1652DFF7"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B9</w:t>
            </w:r>
          </w:p>
        </w:tc>
      </w:tr>
      <w:tr w:rsidR="00027723" w14:paraId="048713AB" w14:textId="77777777" w:rsidTr="00720CC6">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5474977F" w14:textId="75B74144" w:rsidR="00027723" w:rsidRDefault="00027723" w:rsidP="00DB39EE">
            <w:pPr>
              <w:pStyle w:val="TAL"/>
              <w:rPr>
                <w:rFonts w:eastAsia="TimesNewRoman"/>
              </w:rPr>
            </w:pPr>
            <w:r w:rsidRPr="003068BA">
              <w:t>Hex</w:t>
            </w:r>
          </w:p>
        </w:tc>
        <w:tc>
          <w:tcPr>
            <w:tcW w:w="680" w:type="dxa"/>
            <w:tcBorders>
              <w:top w:val="none" w:sz="0" w:space="0" w:color="auto"/>
              <w:left w:val="none" w:sz="0" w:space="0" w:color="auto"/>
              <w:bottom w:val="none" w:sz="0" w:space="0" w:color="auto"/>
              <w:right w:val="none" w:sz="0" w:space="0" w:color="auto"/>
            </w:tcBorders>
          </w:tcPr>
          <w:p w14:paraId="17E4D28F" w14:textId="18A6E589"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08</w:t>
            </w:r>
          </w:p>
        </w:tc>
        <w:tc>
          <w:tcPr>
            <w:tcW w:w="680" w:type="dxa"/>
            <w:tcBorders>
              <w:top w:val="none" w:sz="0" w:space="0" w:color="auto"/>
              <w:left w:val="none" w:sz="0" w:space="0" w:color="auto"/>
              <w:bottom w:val="none" w:sz="0" w:space="0" w:color="auto"/>
              <w:right w:val="none" w:sz="0" w:space="0" w:color="auto"/>
            </w:tcBorders>
          </w:tcPr>
          <w:p w14:paraId="406E6F3F" w14:textId="513967BD"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29</w:t>
            </w:r>
          </w:p>
        </w:tc>
        <w:tc>
          <w:tcPr>
            <w:tcW w:w="680" w:type="dxa"/>
            <w:tcBorders>
              <w:top w:val="none" w:sz="0" w:space="0" w:color="auto"/>
              <w:left w:val="none" w:sz="0" w:space="0" w:color="auto"/>
              <w:bottom w:val="none" w:sz="0" w:space="0" w:color="auto"/>
              <w:right w:val="none" w:sz="0" w:space="0" w:color="auto"/>
            </w:tcBorders>
          </w:tcPr>
          <w:p w14:paraId="67AE9FAC" w14:textId="19435270"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64</w:t>
            </w:r>
          </w:p>
        </w:tc>
        <w:tc>
          <w:tcPr>
            <w:tcW w:w="680" w:type="dxa"/>
            <w:tcBorders>
              <w:top w:val="none" w:sz="0" w:space="0" w:color="auto"/>
              <w:left w:val="none" w:sz="0" w:space="0" w:color="auto"/>
              <w:bottom w:val="none" w:sz="0" w:space="0" w:color="auto"/>
              <w:right w:val="none" w:sz="0" w:space="0" w:color="auto"/>
            </w:tcBorders>
          </w:tcPr>
          <w:p w14:paraId="313076E2" w14:textId="0D73E0FA"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80</w:t>
            </w:r>
          </w:p>
        </w:tc>
        <w:tc>
          <w:tcPr>
            <w:tcW w:w="680" w:type="dxa"/>
            <w:tcBorders>
              <w:top w:val="none" w:sz="0" w:space="0" w:color="auto"/>
              <w:left w:val="none" w:sz="0" w:space="0" w:color="auto"/>
              <w:bottom w:val="none" w:sz="0" w:space="0" w:color="auto"/>
              <w:right w:val="none" w:sz="0" w:space="0" w:color="auto"/>
            </w:tcBorders>
          </w:tcPr>
          <w:p w14:paraId="2B4D7712" w14:textId="29478A09"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31</w:t>
            </w:r>
          </w:p>
        </w:tc>
        <w:tc>
          <w:tcPr>
            <w:tcW w:w="680" w:type="dxa"/>
            <w:tcBorders>
              <w:top w:val="none" w:sz="0" w:space="0" w:color="auto"/>
              <w:left w:val="none" w:sz="0" w:space="0" w:color="auto"/>
              <w:bottom w:val="none" w:sz="0" w:space="0" w:color="auto"/>
              <w:right w:val="none" w:sz="0" w:space="0" w:color="auto"/>
            </w:tcBorders>
          </w:tcPr>
          <w:p w14:paraId="55DDC581" w14:textId="3857E1AF"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75</w:t>
            </w:r>
          </w:p>
        </w:tc>
        <w:tc>
          <w:tcPr>
            <w:tcW w:w="680" w:type="dxa"/>
            <w:tcBorders>
              <w:top w:val="none" w:sz="0" w:space="0" w:color="auto"/>
              <w:left w:val="none" w:sz="0" w:space="0" w:color="auto"/>
              <w:bottom w:val="none" w:sz="0" w:space="0" w:color="auto"/>
              <w:right w:val="none" w:sz="0" w:space="0" w:color="auto"/>
            </w:tcBorders>
          </w:tcPr>
          <w:p w14:paraId="37EEC925" w14:textId="41E9E7EE"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39</w:t>
            </w:r>
          </w:p>
        </w:tc>
        <w:tc>
          <w:tcPr>
            <w:tcW w:w="680" w:type="dxa"/>
            <w:tcBorders>
              <w:top w:val="none" w:sz="0" w:space="0" w:color="auto"/>
              <w:left w:val="none" w:sz="0" w:space="0" w:color="auto"/>
              <w:bottom w:val="none" w:sz="0" w:space="0" w:color="auto"/>
              <w:right w:val="none" w:sz="0" w:space="0" w:color="auto"/>
            </w:tcBorders>
          </w:tcPr>
          <w:p w14:paraId="5EA75DC4" w14:textId="791A07C9"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75</w:t>
            </w:r>
          </w:p>
        </w:tc>
        <w:tc>
          <w:tcPr>
            <w:tcW w:w="680" w:type="dxa"/>
            <w:tcBorders>
              <w:top w:val="none" w:sz="0" w:space="0" w:color="auto"/>
              <w:left w:val="none" w:sz="0" w:space="0" w:color="auto"/>
              <w:bottom w:val="none" w:sz="0" w:space="0" w:color="auto"/>
              <w:right w:val="none" w:sz="0" w:space="0" w:color="auto"/>
            </w:tcBorders>
          </w:tcPr>
          <w:p w14:paraId="55C5136D" w14:textId="67A62B00"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color w:val="FF0000"/>
              </w:rPr>
              <w:t>x</w:t>
            </w:r>
            <w:r w:rsidRPr="003068BA">
              <w:t>9</w:t>
            </w:r>
          </w:p>
        </w:tc>
      </w:tr>
    </w:tbl>
    <w:p w14:paraId="4D0A3D25" w14:textId="77777777" w:rsidR="00027723" w:rsidRPr="003068BA" w:rsidRDefault="00027723" w:rsidP="00027723">
      <w:pPr>
        <w:pStyle w:val="ExplainTableContents"/>
      </w:pPr>
      <w:r>
        <w:tab/>
      </w:r>
      <w:r w:rsidRPr="003068BA">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2F36597D" w14:textId="77777777" w:rsidR="00027723" w:rsidRPr="003068BA" w:rsidRDefault="00027723" w:rsidP="006A54A0"/>
    <w:p w14:paraId="5B7AA677" w14:textId="77777777" w:rsidR="006A54A0" w:rsidRPr="003068BA" w:rsidRDefault="006A54A0" w:rsidP="00027723">
      <w:pPr>
        <w:keepNext/>
        <w:keepLines/>
        <w:spacing w:after="120"/>
        <w:rPr>
          <w:rFonts w:eastAsia="TimesNewRoman"/>
          <w:b/>
          <w:lang w:eastAsia="en-GB"/>
        </w:rPr>
      </w:pPr>
      <w:r w:rsidRPr="003068BA">
        <w:rPr>
          <w:rFonts w:eastAsia="TimesNewRoman"/>
          <w:b/>
          <w:lang w:eastAsia="en-GB"/>
        </w:rPr>
        <w:t>EF</w:t>
      </w:r>
      <w:r w:rsidRPr="003068BA">
        <w:rPr>
          <w:rFonts w:eastAsia="TimesNewRoman"/>
          <w:b/>
          <w:vertAlign w:val="subscript"/>
          <w:lang w:eastAsia="en-GB"/>
        </w:rPr>
        <w:t>Routing_Indicator</w:t>
      </w:r>
    </w:p>
    <w:p w14:paraId="0B50FCC6" w14:textId="77777777" w:rsidR="006A54A0" w:rsidRPr="003068BA" w:rsidRDefault="006A54A0" w:rsidP="004923F1">
      <w:pPr>
        <w:pStyle w:val="NoSpaceNormal"/>
      </w:pPr>
      <w:r w:rsidRPr="003068BA">
        <w:tab/>
        <w:t>Logically:</w:t>
      </w:r>
    </w:p>
    <w:p w14:paraId="3CFDEDBB" w14:textId="77777777" w:rsidR="006A54A0" w:rsidRPr="003068BA" w:rsidRDefault="006A54A0" w:rsidP="006A54A0">
      <w:pPr>
        <w:rPr>
          <w:rFonts w:eastAsia="TimesNewRoman"/>
          <w:lang w:eastAsia="en-GB"/>
        </w:rPr>
      </w:pPr>
      <w:r w:rsidRPr="003068BA">
        <w:rPr>
          <w:rFonts w:eastAsia="TimesNewRoman"/>
          <w:lang w:eastAsia="en-GB"/>
        </w:rPr>
        <w:lastRenderedPageBreak/>
        <w:tab/>
      </w:r>
      <w:r w:rsidRPr="003068BA">
        <w:rPr>
          <w:rFonts w:eastAsia="TimesNewRoman"/>
          <w:lang w:eastAsia="en-GB"/>
        </w:rPr>
        <w:tab/>
        <w:t>1</w:t>
      </w:r>
      <w:r w:rsidRPr="003068BA">
        <w:rPr>
          <w:rFonts w:eastAsia="TimesNewRoman"/>
          <w:color w:val="FF0000"/>
          <w:lang w:eastAsia="en-GB"/>
        </w:rPr>
        <w:t>y</w:t>
      </w:r>
    </w:p>
    <w:p w14:paraId="538BC89C" w14:textId="77777777" w:rsidR="00027723" w:rsidRDefault="00027723" w:rsidP="004923F1">
      <w:pPr>
        <w:pStyle w:val="Normal6pt"/>
      </w:pPr>
      <w:r w:rsidRPr="003068BA">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tblGrid>
      <w:tr w:rsidR="00027723" w14:paraId="2D232766" w14:textId="77777777" w:rsidTr="0002772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49BF8D7" w14:textId="77777777" w:rsidR="00027723" w:rsidRPr="00DB39EE" w:rsidRDefault="00027723" w:rsidP="00BE3B42">
            <w:pPr>
              <w:pStyle w:val="TAH"/>
              <w:rPr>
                <w:rFonts w:eastAsia="TimesNewRoman"/>
                <w:b/>
              </w:rPr>
            </w:pPr>
            <w:r w:rsidRPr="00DB39EE">
              <w:rPr>
                <w:b/>
              </w:rPr>
              <w:t>Byte</w:t>
            </w:r>
          </w:p>
        </w:tc>
        <w:tc>
          <w:tcPr>
            <w:tcW w:w="680" w:type="dxa"/>
            <w:tcBorders>
              <w:top w:val="none" w:sz="0" w:space="0" w:color="auto"/>
              <w:left w:val="none" w:sz="0" w:space="0" w:color="auto"/>
              <w:bottom w:val="none" w:sz="0" w:space="0" w:color="auto"/>
              <w:right w:val="none" w:sz="0" w:space="0" w:color="auto"/>
            </w:tcBorders>
          </w:tcPr>
          <w:p w14:paraId="5EA626B9" w14:textId="32738072"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B1</w:t>
            </w:r>
          </w:p>
        </w:tc>
        <w:tc>
          <w:tcPr>
            <w:tcW w:w="680" w:type="dxa"/>
            <w:tcBorders>
              <w:top w:val="none" w:sz="0" w:space="0" w:color="auto"/>
              <w:left w:val="none" w:sz="0" w:space="0" w:color="auto"/>
              <w:bottom w:val="none" w:sz="0" w:space="0" w:color="auto"/>
              <w:right w:val="none" w:sz="0" w:space="0" w:color="auto"/>
            </w:tcBorders>
          </w:tcPr>
          <w:p w14:paraId="27286026" w14:textId="4677FB1E"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B2</w:t>
            </w:r>
          </w:p>
        </w:tc>
        <w:tc>
          <w:tcPr>
            <w:tcW w:w="680" w:type="dxa"/>
            <w:tcBorders>
              <w:top w:val="none" w:sz="0" w:space="0" w:color="auto"/>
              <w:left w:val="none" w:sz="0" w:space="0" w:color="auto"/>
              <w:bottom w:val="none" w:sz="0" w:space="0" w:color="auto"/>
              <w:right w:val="none" w:sz="0" w:space="0" w:color="auto"/>
            </w:tcBorders>
          </w:tcPr>
          <w:p w14:paraId="52FD5C95" w14:textId="2ED008F1"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B3</w:t>
            </w:r>
          </w:p>
        </w:tc>
        <w:tc>
          <w:tcPr>
            <w:tcW w:w="680" w:type="dxa"/>
            <w:tcBorders>
              <w:top w:val="none" w:sz="0" w:space="0" w:color="auto"/>
              <w:left w:val="none" w:sz="0" w:space="0" w:color="auto"/>
              <w:bottom w:val="none" w:sz="0" w:space="0" w:color="auto"/>
              <w:right w:val="none" w:sz="0" w:space="0" w:color="auto"/>
            </w:tcBorders>
          </w:tcPr>
          <w:p w14:paraId="5CD5A49B" w14:textId="0B898226"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B4</w:t>
            </w:r>
          </w:p>
        </w:tc>
      </w:tr>
      <w:tr w:rsidR="00027723" w14:paraId="1A49B5E0" w14:textId="77777777" w:rsidTr="0002772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8AB41E8" w14:textId="77777777" w:rsidR="00027723" w:rsidRDefault="00027723" w:rsidP="00DB39EE">
            <w:pPr>
              <w:pStyle w:val="TAL"/>
              <w:rPr>
                <w:rFonts w:eastAsia="TimesNewRoman"/>
              </w:rPr>
            </w:pPr>
            <w:r w:rsidRPr="003068BA">
              <w:t>Hex</w:t>
            </w:r>
          </w:p>
        </w:tc>
        <w:tc>
          <w:tcPr>
            <w:tcW w:w="680" w:type="dxa"/>
            <w:tcBorders>
              <w:top w:val="none" w:sz="0" w:space="0" w:color="auto"/>
              <w:left w:val="none" w:sz="0" w:space="0" w:color="auto"/>
              <w:bottom w:val="none" w:sz="0" w:space="0" w:color="auto"/>
              <w:right w:val="none" w:sz="0" w:space="0" w:color="auto"/>
            </w:tcBorders>
          </w:tcPr>
          <w:p w14:paraId="1D0C308F" w14:textId="3CA16B3E"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color w:val="FF0000"/>
              </w:rPr>
              <w:t>y</w:t>
            </w:r>
            <w:r w:rsidRPr="003068BA">
              <w:t>1</w:t>
            </w:r>
          </w:p>
        </w:tc>
        <w:tc>
          <w:tcPr>
            <w:tcW w:w="680" w:type="dxa"/>
            <w:tcBorders>
              <w:top w:val="none" w:sz="0" w:space="0" w:color="auto"/>
              <w:left w:val="none" w:sz="0" w:space="0" w:color="auto"/>
              <w:bottom w:val="none" w:sz="0" w:space="0" w:color="auto"/>
              <w:right w:val="none" w:sz="0" w:space="0" w:color="auto"/>
            </w:tcBorders>
          </w:tcPr>
          <w:p w14:paraId="77AF982A" w14:textId="58F4848A"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c>
          <w:tcPr>
            <w:tcW w:w="680" w:type="dxa"/>
            <w:tcBorders>
              <w:top w:val="none" w:sz="0" w:space="0" w:color="auto"/>
              <w:left w:val="none" w:sz="0" w:space="0" w:color="auto"/>
              <w:bottom w:val="none" w:sz="0" w:space="0" w:color="auto"/>
              <w:right w:val="none" w:sz="0" w:space="0" w:color="auto"/>
            </w:tcBorders>
          </w:tcPr>
          <w:p w14:paraId="266D88A2" w14:textId="4C6933A4"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c>
          <w:tcPr>
            <w:tcW w:w="680" w:type="dxa"/>
            <w:tcBorders>
              <w:top w:val="none" w:sz="0" w:space="0" w:color="auto"/>
              <w:left w:val="none" w:sz="0" w:space="0" w:color="auto"/>
              <w:bottom w:val="none" w:sz="0" w:space="0" w:color="auto"/>
              <w:right w:val="none" w:sz="0" w:space="0" w:color="auto"/>
            </w:tcBorders>
          </w:tcPr>
          <w:p w14:paraId="531F6E9D" w14:textId="3EFD9DB2"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r>
    </w:tbl>
    <w:p w14:paraId="18D31943" w14:textId="318EF03C" w:rsidR="00027723" w:rsidRPr="003068BA" w:rsidRDefault="00027723" w:rsidP="00027723">
      <w:pPr>
        <w:pStyle w:val="ExplainTableContents"/>
      </w:pPr>
      <w:r>
        <w:tab/>
      </w:r>
      <w:r w:rsidRPr="003068BA">
        <w:tab/>
      </w:r>
      <w:r w:rsidRPr="003068BA">
        <w:rPr>
          <w:i/>
        </w:rPr>
        <w:t>D</w:t>
      </w:r>
      <w:r w:rsidRPr="003068BA">
        <w:t>:</w:t>
      </w:r>
      <w:r w:rsidRPr="003068BA">
        <w:tab/>
        <w:t xml:space="preserve"> </w:t>
      </w:r>
      <w:r>
        <w:t>y</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731627F2" w14:textId="77777777" w:rsidR="006A54A0" w:rsidRPr="003068BA" w:rsidRDefault="006A54A0" w:rsidP="00027723">
      <w:pPr>
        <w:keepNext/>
        <w:keepLines/>
        <w:spacing w:after="120"/>
        <w:rPr>
          <w:rFonts w:eastAsia="TimesNewRoman"/>
          <w:b/>
          <w:vertAlign w:val="subscript"/>
          <w:lang w:eastAsia="en-GB"/>
        </w:rPr>
      </w:pPr>
      <w:r w:rsidRPr="003068BA">
        <w:rPr>
          <w:rFonts w:eastAsia="TimesNewRoman"/>
          <w:b/>
          <w:lang w:eastAsia="en-GB"/>
        </w:rPr>
        <w:t>EF</w:t>
      </w:r>
      <w:r w:rsidRPr="003068BA">
        <w:rPr>
          <w:rFonts w:eastAsia="TimesNewRoman"/>
          <w:b/>
          <w:vertAlign w:val="subscript"/>
          <w:lang w:eastAsia="en-GB"/>
        </w:rPr>
        <w:t>SUCI_Calc_Info</w:t>
      </w:r>
    </w:p>
    <w:p w14:paraId="34075E69" w14:textId="77777777" w:rsidR="006A54A0" w:rsidRPr="003068BA" w:rsidRDefault="006A54A0" w:rsidP="004923F1">
      <w:pPr>
        <w:pStyle w:val="NoSpaceNormal"/>
      </w:pPr>
      <w:r w:rsidRPr="003068BA">
        <w:tab/>
        <w:t>Logically:</w:t>
      </w:r>
    </w:p>
    <w:p w14:paraId="19BDA06A" w14:textId="77777777" w:rsidR="006A54A0" w:rsidRPr="003068BA" w:rsidRDefault="006A54A0" w:rsidP="004923F1">
      <w:pPr>
        <w:pStyle w:val="NoSpaceNormal"/>
      </w:pPr>
      <w:r w:rsidRPr="003068BA">
        <w:tab/>
      </w:r>
      <w:r w:rsidRPr="003068BA">
        <w:tab/>
        <w:t>Protection Scheme Identifier List data object:</w:t>
      </w:r>
    </w:p>
    <w:p w14:paraId="1ABFB3D0" w14:textId="77777777" w:rsidR="006A54A0" w:rsidRPr="003068BA" w:rsidRDefault="006A54A0" w:rsidP="004923F1">
      <w:pPr>
        <w:pStyle w:val="NoSpaceNormal"/>
      </w:pPr>
      <w:r w:rsidRPr="003068BA">
        <w:tab/>
      </w:r>
      <w:r w:rsidRPr="003068BA">
        <w:tab/>
      </w:r>
      <w:r w:rsidRPr="003068BA">
        <w:tab/>
        <w:t>Protection Scheme Identifier 1 – null-scheme</w:t>
      </w:r>
    </w:p>
    <w:p w14:paraId="4761F9F8" w14:textId="77777777" w:rsidR="006A54A0" w:rsidRPr="003068BA" w:rsidRDefault="006A54A0" w:rsidP="004923F1">
      <w:pPr>
        <w:pStyle w:val="NoSpaceNormal"/>
      </w:pPr>
      <w:r w:rsidRPr="003068BA">
        <w:tab/>
      </w:r>
      <w:r w:rsidRPr="003068BA">
        <w:tab/>
      </w:r>
      <w:r w:rsidRPr="003068BA">
        <w:tab/>
        <w:t>Key Index 1: 0</w:t>
      </w:r>
    </w:p>
    <w:p w14:paraId="14BF7CE8" w14:textId="77777777" w:rsidR="006A54A0" w:rsidRPr="003068BA" w:rsidRDefault="006A54A0" w:rsidP="004923F1">
      <w:pPr>
        <w:pStyle w:val="NoSpaceNormal"/>
      </w:pPr>
      <w:r w:rsidRPr="003068BA">
        <w:tab/>
      </w:r>
      <w:r w:rsidRPr="003068BA">
        <w:tab/>
      </w:r>
      <w:r w:rsidRPr="003068BA">
        <w:tab/>
        <w:t>Protection Scheme Identifier 2 – ECIES scheme profile B</w:t>
      </w:r>
    </w:p>
    <w:p w14:paraId="112793A5" w14:textId="77777777" w:rsidR="006A54A0" w:rsidRPr="003068BA" w:rsidRDefault="006A54A0" w:rsidP="004923F1">
      <w:pPr>
        <w:pStyle w:val="NoSpaceNormal"/>
      </w:pPr>
      <w:r w:rsidRPr="003068BA">
        <w:tab/>
      </w:r>
      <w:r w:rsidRPr="003068BA">
        <w:tab/>
      </w:r>
      <w:r w:rsidRPr="003068BA">
        <w:tab/>
        <w:t>Key Index 2: 1</w:t>
      </w:r>
    </w:p>
    <w:p w14:paraId="3657DFBB" w14:textId="77777777" w:rsidR="006A54A0" w:rsidRPr="003068BA" w:rsidRDefault="006A54A0" w:rsidP="004923F1">
      <w:pPr>
        <w:pStyle w:val="NoSpaceNormal"/>
      </w:pPr>
      <w:r w:rsidRPr="003068BA">
        <w:tab/>
      </w:r>
      <w:r w:rsidRPr="003068BA">
        <w:tab/>
      </w:r>
      <w:r w:rsidRPr="003068BA">
        <w:tab/>
        <w:t>Protection Scheme Identifier 3 – ECIES scheme profile A</w:t>
      </w:r>
    </w:p>
    <w:p w14:paraId="642EEB03" w14:textId="77777777" w:rsidR="006A54A0" w:rsidRPr="003068BA" w:rsidRDefault="006A54A0" w:rsidP="006A54A0">
      <w:r w:rsidRPr="003068BA">
        <w:tab/>
      </w:r>
      <w:r w:rsidRPr="003068BA">
        <w:tab/>
      </w:r>
      <w:r w:rsidRPr="003068BA">
        <w:tab/>
        <w:t>Key Index 3: 2</w:t>
      </w:r>
    </w:p>
    <w:p w14:paraId="76FAC95F" w14:textId="77777777" w:rsidR="006A54A0" w:rsidRPr="003068BA" w:rsidRDefault="006A54A0" w:rsidP="004923F1">
      <w:pPr>
        <w:pStyle w:val="NoSpaceNormal"/>
      </w:pPr>
      <w:r w:rsidRPr="003068BA">
        <w:tab/>
      </w:r>
      <w:r w:rsidRPr="003068BA">
        <w:tab/>
        <w:t>Home Network Public Key List data object:</w:t>
      </w:r>
    </w:p>
    <w:p w14:paraId="0E0C4850" w14:textId="77777777" w:rsidR="006A54A0" w:rsidRPr="003068BA" w:rsidRDefault="006A54A0" w:rsidP="004923F1">
      <w:pPr>
        <w:pStyle w:val="NoSpaceNormal"/>
      </w:pPr>
      <w:r w:rsidRPr="003068BA">
        <w:tab/>
      </w:r>
      <w:r w:rsidRPr="003068BA">
        <w:tab/>
      </w:r>
      <w:r w:rsidRPr="003068BA">
        <w:tab/>
        <w:t>Home Network Public Key 1 Identifier: 27</w:t>
      </w:r>
    </w:p>
    <w:p w14:paraId="083ECFDA" w14:textId="77777777" w:rsidR="006A54A0" w:rsidRPr="003068BA" w:rsidRDefault="006A54A0" w:rsidP="004923F1">
      <w:pPr>
        <w:pStyle w:val="NoSpaceNormal"/>
      </w:pPr>
      <w:r w:rsidRPr="003068BA">
        <w:tab/>
      </w:r>
      <w:r w:rsidRPr="003068BA">
        <w:tab/>
      </w:r>
      <w:r w:rsidRPr="003068BA">
        <w:tab/>
        <w:t>Home Network Public Key 1:</w:t>
      </w:r>
      <w:bookmarkStart w:id="2115" w:name="_Hlk40264515"/>
    </w:p>
    <w:p w14:paraId="6CB886CE" w14:textId="77777777" w:rsidR="006A54A0" w:rsidRPr="003068BA" w:rsidRDefault="006A54A0" w:rsidP="004923F1">
      <w:pPr>
        <w:pStyle w:val="NoSpaceNormal"/>
      </w:pPr>
      <w:r w:rsidRPr="003068BA">
        <w:tab/>
      </w:r>
      <w:r w:rsidRPr="003068BA">
        <w:tab/>
      </w:r>
      <w:r w:rsidRPr="003068BA">
        <w:tab/>
      </w:r>
      <w:r w:rsidRPr="003068BA">
        <w:tab/>
        <w:t xml:space="preserve">04 72 DA 71 97 62 34 CE 83 3A 69 07 42 58 67 B8 2E 07 4D 44 EF 90 7D FB 4B 3E 21 C1 C2 25 6E </w:t>
      </w:r>
    </w:p>
    <w:p w14:paraId="7E1877E8" w14:textId="77777777" w:rsidR="006A54A0" w:rsidRPr="003068BA" w:rsidRDefault="006A54A0" w:rsidP="004923F1">
      <w:pPr>
        <w:pStyle w:val="NoSpaceNormal"/>
      </w:pPr>
      <w:r w:rsidRPr="003068BA">
        <w:tab/>
      </w:r>
      <w:r w:rsidRPr="003068BA">
        <w:tab/>
      </w:r>
      <w:r w:rsidRPr="003068BA">
        <w:tab/>
      </w:r>
      <w:r w:rsidRPr="003068BA">
        <w:tab/>
        <w:t xml:space="preserve">BC D1 5A 7D ED 52 FC BB 09 7A 4E D2 50 E0 36 C7 B9 C8 C7 00 4C 4E ED C4 F0 68 CD 7B F8 D3 </w:t>
      </w:r>
    </w:p>
    <w:p w14:paraId="0BBCEEDA" w14:textId="77777777" w:rsidR="006A54A0" w:rsidRPr="003068BA" w:rsidRDefault="006A54A0" w:rsidP="004923F1">
      <w:pPr>
        <w:pStyle w:val="NoSpaceNormal"/>
      </w:pPr>
      <w:r w:rsidRPr="003068BA">
        <w:tab/>
      </w:r>
      <w:r w:rsidRPr="003068BA">
        <w:tab/>
      </w:r>
      <w:r w:rsidRPr="003068BA">
        <w:tab/>
      </w:r>
      <w:r w:rsidRPr="003068BA">
        <w:tab/>
        <w:t>F9 00 E3 B4</w:t>
      </w:r>
      <w:bookmarkEnd w:id="2115"/>
    </w:p>
    <w:p w14:paraId="6A23E680" w14:textId="77777777" w:rsidR="006A54A0" w:rsidRPr="003068BA" w:rsidRDefault="006A54A0" w:rsidP="004923F1">
      <w:pPr>
        <w:pStyle w:val="NoSpaceNormal"/>
      </w:pPr>
      <w:r w:rsidRPr="003068BA">
        <w:tab/>
      </w:r>
      <w:r w:rsidRPr="003068BA">
        <w:tab/>
      </w:r>
      <w:r w:rsidRPr="003068BA">
        <w:tab/>
        <w:t>Home Network Public Key 2 Identifier: 30</w:t>
      </w:r>
    </w:p>
    <w:p w14:paraId="7E4EBD60" w14:textId="77777777" w:rsidR="006A54A0" w:rsidRPr="003068BA" w:rsidRDefault="006A54A0" w:rsidP="004923F1">
      <w:pPr>
        <w:pStyle w:val="NoSpaceNormal"/>
      </w:pPr>
      <w:r w:rsidRPr="003068BA">
        <w:tab/>
      </w:r>
      <w:r w:rsidRPr="003068BA">
        <w:tab/>
      </w:r>
      <w:r w:rsidRPr="003068BA">
        <w:tab/>
        <w:t>Home Network Public Key 2:</w:t>
      </w:r>
    </w:p>
    <w:p w14:paraId="2DC3F5E6" w14:textId="77777777" w:rsidR="006A54A0" w:rsidRPr="003068BA" w:rsidRDefault="006A54A0" w:rsidP="004923F1">
      <w:pPr>
        <w:pStyle w:val="NoSpaceNormal"/>
      </w:pPr>
      <w:r w:rsidRPr="003068BA">
        <w:tab/>
      </w:r>
      <w:r w:rsidRPr="003068BA">
        <w:tab/>
      </w:r>
      <w:r w:rsidRPr="003068BA">
        <w:tab/>
      </w:r>
      <w:r w:rsidRPr="003068BA">
        <w:tab/>
        <w:t xml:space="preserve">5A 8D 38 86 48 20 19 7C 33 94 B9 26 13 B2 0B 91 63 3C BD 89 71 19 27 3B F8 E4 A6 F4 EE C0 A6 </w:t>
      </w:r>
    </w:p>
    <w:p w14:paraId="51BD534B" w14:textId="77777777" w:rsidR="006A54A0" w:rsidRPr="003068BA" w:rsidRDefault="006A54A0" w:rsidP="006A54A0">
      <w:pPr>
        <w:rPr>
          <w:lang w:eastAsia="fr-FR"/>
        </w:rPr>
      </w:pPr>
      <w:r w:rsidRPr="003068BA">
        <w:rPr>
          <w:lang w:eastAsia="fr-FR"/>
        </w:rPr>
        <w:tab/>
      </w:r>
      <w:r w:rsidRPr="003068BA">
        <w:rPr>
          <w:lang w:eastAsia="fr-FR"/>
        </w:rPr>
        <w:tab/>
      </w:r>
      <w:r w:rsidRPr="003068BA">
        <w:rPr>
          <w:lang w:eastAsia="fr-FR"/>
        </w:rPr>
        <w:tab/>
      </w:r>
      <w:r w:rsidRPr="003068BA">
        <w:rPr>
          <w:lang w:eastAsia="fr-FR"/>
        </w:rPr>
        <w:tab/>
        <w:t>50</w:t>
      </w:r>
    </w:p>
    <w:p w14:paraId="66F6C5DC" w14:textId="03C454C8" w:rsidR="006A54A0" w:rsidRPr="00DF2BC4" w:rsidRDefault="00DF2BC4" w:rsidP="004923F1">
      <w:pPr>
        <w:pStyle w:val="Normal6pt"/>
      </w:pPr>
      <w:r w:rsidRPr="003068BA">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6A54A0" w:rsidRPr="003068BA" w14:paraId="4D7F46E3" w14:textId="77777777" w:rsidTr="00DF2BC4">
        <w:tc>
          <w:tcPr>
            <w:tcW w:w="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118202" w14:textId="77777777" w:rsidR="006A54A0" w:rsidRPr="00DF2BC4" w:rsidRDefault="006A54A0" w:rsidP="00BE3B42">
            <w:pPr>
              <w:pStyle w:val="TAH"/>
            </w:pPr>
            <w:r w:rsidRPr="00DF2BC4">
              <w:t>Byte</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B54E95" w14:textId="77777777" w:rsidR="006A54A0" w:rsidRPr="00DF2BC4" w:rsidRDefault="006A54A0" w:rsidP="00BE3B42">
            <w:pPr>
              <w:pStyle w:val="TAH"/>
            </w:pPr>
            <w:r w:rsidRPr="00DF2BC4">
              <w:t>B1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948B63" w14:textId="77777777" w:rsidR="006A54A0" w:rsidRPr="00DF2BC4" w:rsidRDefault="006A54A0" w:rsidP="00BE3B42">
            <w:pPr>
              <w:pStyle w:val="TAH"/>
            </w:pPr>
            <w:r w:rsidRPr="00DF2BC4">
              <w:t>B2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B425F7" w14:textId="0011BE94" w:rsidR="006A54A0" w:rsidRPr="00DF2BC4" w:rsidRDefault="006A54A0" w:rsidP="00BE3B42">
            <w:pPr>
              <w:pStyle w:val="TAH"/>
            </w:pPr>
            <w:r w:rsidRPr="00DF2BC4">
              <w:t>B3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2135C4" w14:textId="03667B43" w:rsidR="006A54A0" w:rsidRPr="00DF2BC4" w:rsidRDefault="006A54A0" w:rsidP="00BE3B42">
            <w:pPr>
              <w:pStyle w:val="TAH"/>
            </w:pPr>
            <w:r w:rsidRPr="00DF2BC4">
              <w:t>B4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89385" w14:textId="77777777" w:rsidR="006A54A0" w:rsidRPr="00DF2BC4" w:rsidRDefault="006A54A0" w:rsidP="00BE3B42">
            <w:pPr>
              <w:pStyle w:val="TAH"/>
            </w:pPr>
            <w:r w:rsidRPr="00DF2BC4">
              <w:t>B5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01DB4" w14:textId="77777777" w:rsidR="006A54A0" w:rsidRPr="00DF2BC4" w:rsidRDefault="006A54A0" w:rsidP="00BE3B42">
            <w:pPr>
              <w:pStyle w:val="TAH"/>
            </w:pPr>
            <w:r w:rsidRPr="00DF2BC4">
              <w:t>B6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E02157" w14:textId="77777777" w:rsidR="006A54A0" w:rsidRPr="00DF2BC4" w:rsidRDefault="006A54A0" w:rsidP="00BE3B42">
            <w:pPr>
              <w:pStyle w:val="TAH"/>
            </w:pPr>
            <w:r w:rsidRPr="00DF2BC4">
              <w:t>B7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BBAC1" w14:textId="77777777" w:rsidR="006A54A0" w:rsidRPr="00DF2BC4" w:rsidRDefault="006A54A0" w:rsidP="00BE3B42">
            <w:pPr>
              <w:pStyle w:val="TAH"/>
            </w:pPr>
            <w:r w:rsidRPr="00DF2BC4">
              <w:t>B8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E87F24" w14:textId="77777777" w:rsidR="006A54A0" w:rsidRPr="00DF2BC4" w:rsidRDefault="006A54A0" w:rsidP="00BE3B42">
            <w:pPr>
              <w:pStyle w:val="TAH"/>
            </w:pPr>
            <w:r w:rsidRPr="00DF2BC4">
              <w:t>B9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6259AE" w14:textId="77777777" w:rsidR="006A54A0" w:rsidRPr="00DF2BC4" w:rsidRDefault="006A54A0" w:rsidP="00BE3B42">
            <w:pPr>
              <w:pStyle w:val="TAH"/>
            </w:pPr>
            <w:r w:rsidRPr="00DF2BC4">
              <w:t>B10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71445" w14:textId="77777777" w:rsidR="006A54A0" w:rsidRPr="00DF2BC4" w:rsidRDefault="006A54A0" w:rsidP="00BE3B42">
            <w:pPr>
              <w:pStyle w:val="TAH"/>
            </w:pPr>
            <w:r w:rsidRPr="00DF2BC4">
              <w:t>B11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16D69" w14:textId="77777777" w:rsidR="006A54A0" w:rsidRPr="00DF2BC4" w:rsidRDefault="006A54A0" w:rsidP="00BE3B42">
            <w:pPr>
              <w:pStyle w:val="TAH"/>
            </w:pPr>
            <w:r w:rsidRPr="00DF2BC4">
              <w:t>B12</w:t>
            </w:r>
          </w:p>
        </w:tc>
      </w:tr>
      <w:tr w:rsidR="006A54A0" w:rsidRPr="003068BA" w14:paraId="2A90A4A5" w14:textId="77777777" w:rsidTr="008C26FA">
        <w:tc>
          <w:tcPr>
            <w:tcW w:w="959" w:type="dxa"/>
            <w:tcBorders>
              <w:top w:val="single" w:sz="4" w:space="0" w:color="auto"/>
              <w:left w:val="single" w:sz="4" w:space="0" w:color="auto"/>
              <w:bottom w:val="single" w:sz="4" w:space="0" w:color="auto"/>
              <w:right w:val="single" w:sz="4" w:space="0" w:color="auto"/>
            </w:tcBorders>
            <w:hideMark/>
          </w:tcPr>
          <w:p w14:paraId="26CF41F7" w14:textId="77777777" w:rsidR="006A54A0" w:rsidRPr="003068BA" w:rsidRDefault="006A54A0" w:rsidP="00585C26">
            <w:pPr>
              <w:pStyle w:val="TAL"/>
            </w:pPr>
            <w:r w:rsidRPr="003068BA">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8226FDA" w14:textId="77777777" w:rsidR="006A54A0" w:rsidRPr="003068BA" w:rsidRDefault="006A54A0" w:rsidP="00585C26">
            <w:pPr>
              <w:pStyle w:val="TAC"/>
            </w:pPr>
            <w:r w:rsidRPr="00DF2BC4">
              <w:t>A0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C29F734" w14:textId="77777777" w:rsidR="006A54A0" w:rsidRPr="003068BA" w:rsidRDefault="006A54A0" w:rsidP="00585C26">
            <w:pPr>
              <w:pStyle w:val="TAC"/>
            </w:pPr>
            <w:r w:rsidRPr="00DF2BC4">
              <w:t>06</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0FD6D37" w14:textId="77777777" w:rsidR="006A54A0" w:rsidRPr="003068BA" w:rsidRDefault="006A54A0" w:rsidP="00585C26">
            <w:pPr>
              <w:pStyle w:val="TAC"/>
            </w:pPr>
            <w:r w:rsidRPr="00DF2BC4">
              <w:t>00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553C354" w14:textId="77777777" w:rsidR="006A54A0" w:rsidRPr="003068BA" w:rsidRDefault="006A54A0" w:rsidP="00585C26">
            <w:pPr>
              <w:pStyle w:val="TAC"/>
            </w:pPr>
            <w:r w:rsidRPr="00DF2BC4">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793A05" w14:textId="77777777" w:rsidR="006A54A0" w:rsidRPr="003068BA" w:rsidRDefault="006A54A0" w:rsidP="00585C26">
            <w:pPr>
              <w:pStyle w:val="TAC"/>
            </w:pPr>
            <w:r w:rsidRPr="00DF2BC4">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AB396C0" w14:textId="77777777" w:rsidR="006A54A0" w:rsidRPr="003068BA" w:rsidRDefault="006A54A0" w:rsidP="00585C26">
            <w:pPr>
              <w:pStyle w:val="TAC"/>
            </w:pPr>
            <w:r w:rsidRPr="00DF2BC4">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AB21C9" w14:textId="77777777" w:rsidR="006A54A0" w:rsidRPr="003068BA" w:rsidRDefault="006A54A0" w:rsidP="00585C26">
            <w:pPr>
              <w:pStyle w:val="TAC"/>
            </w:pPr>
            <w:r w:rsidRPr="00DF2BC4">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E3BF449" w14:textId="77777777" w:rsidR="006A54A0" w:rsidRPr="003068BA" w:rsidRDefault="006A54A0" w:rsidP="00585C26">
            <w:pPr>
              <w:pStyle w:val="TAC"/>
            </w:pPr>
            <w:r w:rsidRPr="00DF2BC4">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176D4F" w14:textId="77777777" w:rsidR="006A54A0" w:rsidRPr="003068BA" w:rsidRDefault="006A54A0" w:rsidP="00585C26">
            <w:pPr>
              <w:pStyle w:val="TAC"/>
            </w:pPr>
            <w:r w:rsidRPr="00DF2BC4">
              <w:t>A1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C952E7" w14:textId="77777777" w:rsidR="006A54A0" w:rsidRPr="003068BA" w:rsidRDefault="006A54A0" w:rsidP="00585C26">
            <w:pPr>
              <w:pStyle w:val="TAC"/>
            </w:pPr>
            <w:r w:rsidRPr="00DF2BC4">
              <w:t>6B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7E54A4" w14:textId="77777777" w:rsidR="006A54A0" w:rsidRPr="003068BA" w:rsidRDefault="006A54A0" w:rsidP="00585C26">
            <w:pPr>
              <w:pStyle w:val="TAC"/>
            </w:pPr>
            <w:r w:rsidRPr="00DF2BC4">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81E08E" w14:textId="77777777" w:rsidR="006A54A0" w:rsidRPr="003068BA" w:rsidRDefault="006A54A0" w:rsidP="00585C26">
            <w:pPr>
              <w:pStyle w:val="TAC"/>
            </w:pPr>
            <w:r w:rsidRPr="00DF2BC4">
              <w:t>01</w:t>
            </w:r>
          </w:p>
        </w:tc>
      </w:tr>
      <w:tr w:rsidR="006A54A0" w:rsidRPr="003068BA" w14:paraId="0DFD83A1" w14:textId="77777777" w:rsidTr="00DF2BC4">
        <w:tc>
          <w:tcPr>
            <w:tcW w:w="959" w:type="dxa"/>
            <w:tcBorders>
              <w:top w:val="single" w:sz="4" w:space="0" w:color="auto"/>
              <w:left w:val="nil"/>
              <w:bottom w:val="nil"/>
              <w:right w:val="single" w:sz="4" w:space="0" w:color="auto"/>
            </w:tcBorders>
          </w:tcPr>
          <w:p w14:paraId="0A090791"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3ECF1" w14:textId="77777777" w:rsidR="006A54A0" w:rsidRPr="00DF2BC4" w:rsidRDefault="006A54A0" w:rsidP="00BE3B42">
            <w:pPr>
              <w:pStyle w:val="TAH"/>
            </w:pPr>
            <w:r w:rsidRPr="003068BA">
              <w:t>B13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593EB" w14:textId="77777777" w:rsidR="006A54A0" w:rsidRPr="00DF2BC4" w:rsidRDefault="006A54A0" w:rsidP="00BE3B42">
            <w:pPr>
              <w:pStyle w:val="TAH"/>
            </w:pPr>
            <w:r w:rsidRPr="003068BA">
              <w:t>B14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88B51" w14:textId="77777777" w:rsidR="006A54A0" w:rsidRPr="00DF2BC4" w:rsidRDefault="006A54A0" w:rsidP="00BE3B42">
            <w:pPr>
              <w:pStyle w:val="TAH"/>
            </w:pPr>
            <w:r w:rsidRPr="003068BA">
              <w:t>B15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5804F" w14:textId="77777777" w:rsidR="006A54A0" w:rsidRPr="00DF2BC4" w:rsidRDefault="006A54A0" w:rsidP="00BE3B42">
            <w:pPr>
              <w:pStyle w:val="TAH"/>
            </w:pPr>
            <w:r w:rsidRPr="003068BA">
              <w:t>B16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84765" w14:textId="77777777" w:rsidR="006A54A0" w:rsidRPr="00DF2BC4" w:rsidRDefault="006A54A0" w:rsidP="00BE3B42">
            <w:pPr>
              <w:pStyle w:val="TAH"/>
            </w:pPr>
            <w:r w:rsidRPr="003068BA">
              <w:t>B17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17A85C" w14:textId="77777777" w:rsidR="006A54A0" w:rsidRPr="00DF2BC4" w:rsidRDefault="006A54A0" w:rsidP="00BE3B42">
            <w:pPr>
              <w:pStyle w:val="TAH"/>
            </w:pPr>
            <w:r w:rsidRPr="003068BA">
              <w:t>B18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2B3E0" w14:textId="77777777" w:rsidR="006A54A0" w:rsidRPr="00DF2BC4" w:rsidRDefault="006A54A0" w:rsidP="00BE3B42">
            <w:pPr>
              <w:pStyle w:val="TAH"/>
            </w:pPr>
            <w:r w:rsidRPr="003068BA">
              <w:t>B19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B8C24" w14:textId="77777777" w:rsidR="006A54A0" w:rsidRPr="00DF2BC4" w:rsidRDefault="006A54A0" w:rsidP="00BE3B42">
            <w:pPr>
              <w:pStyle w:val="TAH"/>
            </w:pPr>
            <w:r w:rsidRPr="003068BA">
              <w:t>B20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C0CE7" w14:textId="77777777" w:rsidR="006A54A0" w:rsidRPr="00DF2BC4" w:rsidRDefault="006A54A0" w:rsidP="00BE3B42">
            <w:pPr>
              <w:pStyle w:val="TAH"/>
            </w:pPr>
            <w:r w:rsidRPr="003068BA">
              <w:t>B21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A7F33A" w14:textId="77777777" w:rsidR="006A54A0" w:rsidRPr="00DF2BC4" w:rsidRDefault="006A54A0" w:rsidP="00BE3B42">
            <w:pPr>
              <w:pStyle w:val="TAH"/>
            </w:pPr>
            <w:r w:rsidRPr="003068BA">
              <w:t>B22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AD4D4" w14:textId="77777777" w:rsidR="006A54A0" w:rsidRPr="00DF2BC4" w:rsidRDefault="006A54A0" w:rsidP="00BE3B42">
            <w:pPr>
              <w:pStyle w:val="TAH"/>
            </w:pPr>
            <w:r w:rsidRPr="003068BA">
              <w:t>B23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3C445" w14:textId="77777777" w:rsidR="006A54A0" w:rsidRPr="00DF2BC4" w:rsidRDefault="006A54A0" w:rsidP="00BE3B42">
            <w:pPr>
              <w:pStyle w:val="TAH"/>
            </w:pPr>
            <w:r w:rsidRPr="003068BA">
              <w:t>B24</w:t>
            </w:r>
          </w:p>
        </w:tc>
      </w:tr>
      <w:tr w:rsidR="006A54A0" w:rsidRPr="003068BA" w14:paraId="45A93FD6" w14:textId="77777777" w:rsidTr="008C26FA">
        <w:tc>
          <w:tcPr>
            <w:tcW w:w="959" w:type="dxa"/>
            <w:tcBorders>
              <w:top w:val="nil"/>
              <w:left w:val="nil"/>
              <w:bottom w:val="nil"/>
              <w:right w:val="single" w:sz="4" w:space="0" w:color="auto"/>
            </w:tcBorders>
          </w:tcPr>
          <w:p w14:paraId="51AF74EE"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25A633" w14:textId="77777777" w:rsidR="006A54A0" w:rsidRPr="003068BA" w:rsidRDefault="006A54A0" w:rsidP="00585C26">
            <w:pPr>
              <w:pStyle w:val="TAC"/>
            </w:pPr>
            <w:r w:rsidRPr="00DF2BC4">
              <w:t>1B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65E743" w14:textId="77777777" w:rsidR="006A54A0" w:rsidRPr="003068BA" w:rsidRDefault="006A54A0" w:rsidP="00585C26">
            <w:pPr>
              <w:pStyle w:val="TAC"/>
            </w:pPr>
            <w:r w:rsidRPr="00DF2BC4">
              <w:t>81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65F564" w14:textId="77777777" w:rsidR="006A54A0" w:rsidRPr="003068BA" w:rsidRDefault="006A54A0" w:rsidP="00585C26">
            <w:pPr>
              <w:pStyle w:val="TAC"/>
            </w:pPr>
            <w:r w:rsidRPr="00DF2BC4">
              <w:t>41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883E76D" w14:textId="77777777" w:rsidR="006A54A0" w:rsidRPr="003068BA" w:rsidRDefault="006A54A0" w:rsidP="00585C26">
            <w:pPr>
              <w:pStyle w:val="TAC"/>
            </w:pPr>
            <w:r w:rsidRPr="00DF2BC4">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752223A" w14:textId="77777777" w:rsidR="006A54A0" w:rsidRPr="003068BA" w:rsidRDefault="006A54A0" w:rsidP="00585C26">
            <w:pPr>
              <w:pStyle w:val="TAC"/>
            </w:pPr>
            <w:r w:rsidRPr="00DF2BC4">
              <w:t>72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4F7FEEA" w14:textId="77777777" w:rsidR="006A54A0" w:rsidRPr="003068BA" w:rsidRDefault="006A54A0" w:rsidP="00585C26">
            <w:pPr>
              <w:pStyle w:val="TAC"/>
            </w:pPr>
            <w:r w:rsidRPr="00DF2BC4">
              <w:t>DA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8FB0371" w14:textId="77777777" w:rsidR="006A54A0" w:rsidRPr="003068BA" w:rsidRDefault="006A54A0" w:rsidP="00585C26">
            <w:pPr>
              <w:pStyle w:val="TAC"/>
            </w:pPr>
            <w:r w:rsidRPr="00DF2BC4">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BFD4E1" w14:textId="77777777" w:rsidR="006A54A0" w:rsidRPr="003068BA" w:rsidRDefault="006A54A0" w:rsidP="00585C26">
            <w:pPr>
              <w:pStyle w:val="TAC"/>
            </w:pPr>
            <w:r w:rsidRPr="00DF2BC4">
              <w:t>97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567283" w14:textId="77777777" w:rsidR="006A54A0" w:rsidRPr="003068BA" w:rsidRDefault="006A54A0" w:rsidP="00585C26">
            <w:pPr>
              <w:pStyle w:val="TAC"/>
            </w:pPr>
            <w:r w:rsidRPr="00DF2BC4">
              <w:t>62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73DCF6" w14:textId="77777777" w:rsidR="006A54A0" w:rsidRPr="003068BA" w:rsidRDefault="006A54A0" w:rsidP="00585C26">
            <w:pPr>
              <w:pStyle w:val="TAC"/>
            </w:pPr>
            <w:r w:rsidRPr="00DF2BC4">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4F0AD3F" w14:textId="77777777" w:rsidR="006A54A0" w:rsidRPr="003068BA" w:rsidRDefault="006A54A0" w:rsidP="00585C26">
            <w:pPr>
              <w:pStyle w:val="TAC"/>
            </w:pPr>
            <w:r w:rsidRPr="00DF2BC4">
              <w:t>CE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033289A" w14:textId="77777777" w:rsidR="006A54A0" w:rsidRPr="003068BA" w:rsidRDefault="006A54A0" w:rsidP="00585C26">
            <w:pPr>
              <w:pStyle w:val="TAC"/>
            </w:pPr>
            <w:r w:rsidRPr="00DF2BC4">
              <w:t>83</w:t>
            </w:r>
          </w:p>
        </w:tc>
      </w:tr>
      <w:tr w:rsidR="006A54A0" w:rsidRPr="003068BA" w14:paraId="227A1C5B" w14:textId="77777777" w:rsidTr="00DF2BC4">
        <w:tc>
          <w:tcPr>
            <w:tcW w:w="959" w:type="dxa"/>
            <w:tcBorders>
              <w:top w:val="nil"/>
              <w:left w:val="nil"/>
              <w:bottom w:val="nil"/>
              <w:right w:val="single" w:sz="4" w:space="0" w:color="auto"/>
            </w:tcBorders>
          </w:tcPr>
          <w:p w14:paraId="0902CED0"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4A9CC" w14:textId="77777777" w:rsidR="006A54A0" w:rsidRPr="00DF2BC4" w:rsidRDefault="006A54A0" w:rsidP="00BE3B42">
            <w:pPr>
              <w:pStyle w:val="TAH"/>
            </w:pPr>
            <w:r w:rsidRPr="003068BA">
              <w:t>B25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2E5B4" w14:textId="77777777" w:rsidR="006A54A0" w:rsidRPr="00DF2BC4" w:rsidRDefault="006A54A0" w:rsidP="00BE3B42">
            <w:pPr>
              <w:pStyle w:val="TAH"/>
            </w:pPr>
            <w:r w:rsidRPr="003068BA">
              <w:t>B26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30821" w14:textId="77777777" w:rsidR="006A54A0" w:rsidRPr="00DF2BC4" w:rsidRDefault="006A54A0" w:rsidP="00BE3B42">
            <w:pPr>
              <w:pStyle w:val="TAH"/>
            </w:pPr>
            <w:r w:rsidRPr="003068BA">
              <w:t>B27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B9662" w14:textId="77777777" w:rsidR="006A54A0" w:rsidRPr="00DF2BC4" w:rsidRDefault="006A54A0" w:rsidP="00BE3B42">
            <w:pPr>
              <w:pStyle w:val="TAH"/>
            </w:pPr>
            <w:r w:rsidRPr="003068BA">
              <w:t>B28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C4F083" w14:textId="77777777" w:rsidR="006A54A0" w:rsidRPr="00DF2BC4" w:rsidRDefault="006A54A0" w:rsidP="00BE3B42">
            <w:pPr>
              <w:pStyle w:val="TAH"/>
            </w:pPr>
            <w:r w:rsidRPr="003068BA">
              <w:t>B29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BB34C" w14:textId="77777777" w:rsidR="006A54A0" w:rsidRPr="00DF2BC4" w:rsidRDefault="006A54A0" w:rsidP="00BE3B42">
            <w:pPr>
              <w:pStyle w:val="TAH"/>
            </w:pPr>
            <w:r w:rsidRPr="003068BA">
              <w:t>B30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A3F0E" w14:textId="77777777" w:rsidR="006A54A0" w:rsidRPr="00DF2BC4" w:rsidRDefault="006A54A0" w:rsidP="00BE3B42">
            <w:pPr>
              <w:pStyle w:val="TAH"/>
            </w:pPr>
            <w:r w:rsidRPr="003068BA">
              <w:t>B31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1CAC2" w14:textId="77777777" w:rsidR="006A54A0" w:rsidRPr="00DF2BC4" w:rsidRDefault="006A54A0" w:rsidP="00BE3B42">
            <w:pPr>
              <w:pStyle w:val="TAH"/>
            </w:pPr>
            <w:r w:rsidRPr="003068BA">
              <w:t>B32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C6A09" w14:textId="77777777" w:rsidR="006A54A0" w:rsidRPr="00DF2BC4" w:rsidRDefault="006A54A0" w:rsidP="00BE3B42">
            <w:pPr>
              <w:pStyle w:val="TAH"/>
            </w:pPr>
            <w:r w:rsidRPr="003068BA">
              <w:t>B33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CDB3F" w14:textId="77777777" w:rsidR="006A54A0" w:rsidRPr="00DF2BC4" w:rsidRDefault="006A54A0" w:rsidP="00BE3B42">
            <w:pPr>
              <w:pStyle w:val="TAH"/>
            </w:pPr>
            <w:r w:rsidRPr="003068BA">
              <w:t>B34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3E304" w14:textId="77777777" w:rsidR="006A54A0" w:rsidRPr="00DF2BC4" w:rsidRDefault="006A54A0" w:rsidP="00BE3B42">
            <w:pPr>
              <w:pStyle w:val="TAH"/>
            </w:pPr>
            <w:r w:rsidRPr="003068BA">
              <w:t>B35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8F635" w14:textId="77777777" w:rsidR="006A54A0" w:rsidRPr="00DF2BC4" w:rsidRDefault="006A54A0" w:rsidP="00BE3B42">
            <w:pPr>
              <w:pStyle w:val="TAH"/>
            </w:pPr>
            <w:r w:rsidRPr="003068BA">
              <w:t>B36</w:t>
            </w:r>
          </w:p>
        </w:tc>
      </w:tr>
      <w:tr w:rsidR="006A54A0" w:rsidRPr="003068BA" w14:paraId="76C46B64" w14:textId="77777777" w:rsidTr="008C26FA">
        <w:tc>
          <w:tcPr>
            <w:tcW w:w="959" w:type="dxa"/>
            <w:tcBorders>
              <w:top w:val="nil"/>
              <w:left w:val="nil"/>
              <w:bottom w:val="nil"/>
              <w:right w:val="single" w:sz="4" w:space="0" w:color="auto"/>
            </w:tcBorders>
          </w:tcPr>
          <w:p w14:paraId="419EA560"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E3B374D" w14:textId="77777777" w:rsidR="006A54A0" w:rsidRPr="003068BA" w:rsidRDefault="006A54A0" w:rsidP="00585C26">
            <w:pPr>
              <w:pStyle w:val="TAC"/>
            </w:pPr>
            <w:r w:rsidRPr="00DF2BC4">
              <w:t>3A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C58699" w14:textId="77777777" w:rsidR="006A54A0" w:rsidRPr="003068BA" w:rsidRDefault="006A54A0" w:rsidP="00585C26">
            <w:pPr>
              <w:pStyle w:val="TAC"/>
            </w:pPr>
            <w:r w:rsidRPr="00DF2BC4">
              <w:t>69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C97EB6" w14:textId="77777777" w:rsidR="006A54A0" w:rsidRPr="003068BA" w:rsidRDefault="006A54A0" w:rsidP="00585C26">
            <w:pPr>
              <w:pStyle w:val="TAC"/>
            </w:pPr>
            <w:r w:rsidRPr="00DF2BC4">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0EF1DE" w14:textId="77777777" w:rsidR="006A54A0" w:rsidRPr="003068BA" w:rsidRDefault="006A54A0" w:rsidP="00585C26">
            <w:pPr>
              <w:pStyle w:val="TAC"/>
            </w:pPr>
            <w:r w:rsidRPr="00DF2BC4">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561C543" w14:textId="77777777" w:rsidR="006A54A0" w:rsidRPr="003068BA" w:rsidRDefault="006A54A0" w:rsidP="00585C26">
            <w:pPr>
              <w:pStyle w:val="TAC"/>
            </w:pPr>
            <w:r w:rsidRPr="00DF2BC4">
              <w:t>58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2D97FAB" w14:textId="77777777" w:rsidR="006A54A0" w:rsidRPr="003068BA" w:rsidRDefault="006A54A0" w:rsidP="00585C26">
            <w:pPr>
              <w:pStyle w:val="TAC"/>
            </w:pPr>
            <w:r w:rsidRPr="00DF2BC4">
              <w:t>67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D03A548" w14:textId="77777777" w:rsidR="006A54A0" w:rsidRPr="003068BA" w:rsidRDefault="006A54A0" w:rsidP="00585C26">
            <w:pPr>
              <w:pStyle w:val="TAC"/>
            </w:pPr>
            <w:r w:rsidRPr="00DF2BC4">
              <w:t>B8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E86CD6" w14:textId="77777777" w:rsidR="006A54A0" w:rsidRPr="003068BA" w:rsidRDefault="006A54A0" w:rsidP="00585C26">
            <w:pPr>
              <w:pStyle w:val="TAC"/>
            </w:pPr>
            <w:r w:rsidRPr="00DF2BC4">
              <w:t>2E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A411A2" w14:textId="77777777" w:rsidR="006A54A0" w:rsidRPr="003068BA" w:rsidRDefault="006A54A0" w:rsidP="00585C26">
            <w:pPr>
              <w:pStyle w:val="TAC"/>
            </w:pPr>
            <w:r w:rsidRPr="00DF2BC4">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4516B1" w14:textId="77777777" w:rsidR="006A54A0" w:rsidRPr="003068BA" w:rsidRDefault="006A54A0" w:rsidP="00585C26">
            <w:pPr>
              <w:pStyle w:val="TAC"/>
            </w:pPr>
            <w:r w:rsidRPr="00DF2BC4">
              <w:t>4D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846FE6" w14:textId="77777777" w:rsidR="006A54A0" w:rsidRPr="003068BA" w:rsidRDefault="006A54A0" w:rsidP="00585C26">
            <w:pPr>
              <w:pStyle w:val="TAC"/>
            </w:pPr>
            <w:r w:rsidRPr="00DF2BC4">
              <w:t>44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7C5B52D" w14:textId="77777777" w:rsidR="006A54A0" w:rsidRPr="003068BA" w:rsidRDefault="006A54A0" w:rsidP="00585C26">
            <w:pPr>
              <w:pStyle w:val="TAC"/>
            </w:pPr>
            <w:r w:rsidRPr="00DF2BC4">
              <w:t>EF</w:t>
            </w:r>
          </w:p>
        </w:tc>
      </w:tr>
      <w:tr w:rsidR="006A54A0" w:rsidRPr="003068BA" w14:paraId="49791FBB" w14:textId="77777777" w:rsidTr="00DF2BC4">
        <w:tc>
          <w:tcPr>
            <w:tcW w:w="959" w:type="dxa"/>
            <w:tcBorders>
              <w:top w:val="nil"/>
              <w:left w:val="nil"/>
              <w:bottom w:val="nil"/>
              <w:right w:val="single" w:sz="4" w:space="0" w:color="auto"/>
            </w:tcBorders>
          </w:tcPr>
          <w:p w14:paraId="6858D8D5"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346CF" w14:textId="77777777" w:rsidR="006A54A0" w:rsidRPr="003068BA" w:rsidRDefault="006A54A0" w:rsidP="00BE3B42">
            <w:pPr>
              <w:pStyle w:val="TAH"/>
            </w:pPr>
            <w:r w:rsidRPr="003068BA">
              <w:t>B37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04E76" w14:textId="77777777" w:rsidR="006A54A0" w:rsidRPr="003068BA" w:rsidRDefault="006A54A0" w:rsidP="00BE3B42">
            <w:pPr>
              <w:pStyle w:val="TAH"/>
            </w:pPr>
            <w:r w:rsidRPr="003068BA">
              <w:t>B38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0EE7DA" w14:textId="77777777" w:rsidR="006A54A0" w:rsidRPr="003068BA" w:rsidRDefault="006A54A0" w:rsidP="00BE3B42">
            <w:pPr>
              <w:pStyle w:val="TAH"/>
            </w:pPr>
            <w:r w:rsidRPr="003068BA">
              <w:t>B39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E147A7" w14:textId="77777777" w:rsidR="006A54A0" w:rsidRPr="003068BA" w:rsidRDefault="006A54A0" w:rsidP="00BE3B42">
            <w:pPr>
              <w:pStyle w:val="TAH"/>
            </w:pPr>
            <w:r w:rsidRPr="003068BA">
              <w:t>B40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680A6" w14:textId="77777777" w:rsidR="006A54A0" w:rsidRPr="003068BA" w:rsidRDefault="006A54A0" w:rsidP="00BE3B42">
            <w:pPr>
              <w:pStyle w:val="TAH"/>
            </w:pPr>
            <w:r w:rsidRPr="003068BA">
              <w:t>B41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235DF" w14:textId="77777777" w:rsidR="006A54A0" w:rsidRPr="003068BA" w:rsidRDefault="006A54A0" w:rsidP="00BE3B42">
            <w:pPr>
              <w:pStyle w:val="TAH"/>
            </w:pPr>
            <w:r w:rsidRPr="003068BA">
              <w:t>B42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D9967C" w14:textId="77777777" w:rsidR="006A54A0" w:rsidRPr="003068BA" w:rsidRDefault="006A54A0" w:rsidP="00BE3B42">
            <w:pPr>
              <w:pStyle w:val="TAH"/>
            </w:pPr>
            <w:r w:rsidRPr="003068BA">
              <w:t>B43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EF13C" w14:textId="77777777" w:rsidR="006A54A0" w:rsidRPr="003068BA" w:rsidRDefault="006A54A0" w:rsidP="00BE3B42">
            <w:pPr>
              <w:pStyle w:val="TAH"/>
            </w:pPr>
            <w:r w:rsidRPr="003068BA">
              <w:t>B44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94AA3" w14:textId="77777777" w:rsidR="006A54A0" w:rsidRPr="003068BA" w:rsidRDefault="006A54A0" w:rsidP="00BE3B42">
            <w:pPr>
              <w:pStyle w:val="TAH"/>
            </w:pPr>
            <w:r w:rsidRPr="003068BA">
              <w:t>B45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11FC4" w14:textId="77777777" w:rsidR="006A54A0" w:rsidRPr="003068BA" w:rsidRDefault="006A54A0" w:rsidP="00BE3B42">
            <w:pPr>
              <w:pStyle w:val="TAH"/>
            </w:pPr>
            <w:r w:rsidRPr="003068BA">
              <w:t>B46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C5FCC" w14:textId="77777777" w:rsidR="006A54A0" w:rsidRPr="003068BA" w:rsidRDefault="006A54A0" w:rsidP="00BE3B42">
            <w:pPr>
              <w:pStyle w:val="TAH"/>
            </w:pPr>
            <w:r w:rsidRPr="003068BA">
              <w:t>B47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3D46C" w14:textId="77777777" w:rsidR="006A54A0" w:rsidRPr="003068BA" w:rsidRDefault="006A54A0" w:rsidP="00BE3B42">
            <w:pPr>
              <w:pStyle w:val="TAH"/>
            </w:pPr>
            <w:r w:rsidRPr="003068BA">
              <w:t>B48</w:t>
            </w:r>
          </w:p>
        </w:tc>
      </w:tr>
      <w:tr w:rsidR="006A54A0" w:rsidRPr="003068BA" w14:paraId="6019C371" w14:textId="77777777" w:rsidTr="008C26FA">
        <w:tc>
          <w:tcPr>
            <w:tcW w:w="959" w:type="dxa"/>
            <w:tcBorders>
              <w:top w:val="nil"/>
              <w:left w:val="nil"/>
              <w:bottom w:val="nil"/>
              <w:right w:val="single" w:sz="4" w:space="0" w:color="auto"/>
            </w:tcBorders>
          </w:tcPr>
          <w:p w14:paraId="46C3235F"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730D691" w14:textId="77777777" w:rsidR="006A54A0" w:rsidRPr="003068BA" w:rsidRDefault="006A54A0" w:rsidP="00585C26">
            <w:pPr>
              <w:pStyle w:val="TAC"/>
            </w:pPr>
            <w:r w:rsidRPr="00DF2BC4">
              <w:t>90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7A45776" w14:textId="77777777" w:rsidR="006A54A0" w:rsidRPr="003068BA" w:rsidRDefault="006A54A0" w:rsidP="00585C26">
            <w:pPr>
              <w:pStyle w:val="TAC"/>
            </w:pPr>
            <w:r w:rsidRPr="00DF2BC4">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BC1B17" w14:textId="77777777" w:rsidR="006A54A0" w:rsidRPr="003068BA" w:rsidRDefault="006A54A0" w:rsidP="00585C26">
            <w:pPr>
              <w:pStyle w:val="TAC"/>
            </w:pPr>
            <w:r w:rsidRPr="00DF2BC4">
              <w:t>FB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68174C" w14:textId="77777777" w:rsidR="006A54A0" w:rsidRPr="003068BA" w:rsidRDefault="006A54A0" w:rsidP="00585C26">
            <w:pPr>
              <w:pStyle w:val="TAC"/>
            </w:pPr>
            <w:r w:rsidRPr="00DF2BC4">
              <w:t>4B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52A58F" w14:textId="77777777" w:rsidR="006A54A0" w:rsidRPr="003068BA" w:rsidRDefault="006A54A0" w:rsidP="00585C26">
            <w:pPr>
              <w:pStyle w:val="TAC"/>
            </w:pPr>
            <w:r w:rsidRPr="00DF2BC4">
              <w:t>3E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2A64ED1" w14:textId="77777777" w:rsidR="006A54A0" w:rsidRPr="003068BA" w:rsidRDefault="006A54A0" w:rsidP="00585C26">
            <w:pPr>
              <w:pStyle w:val="TAC"/>
            </w:pPr>
            <w:r w:rsidRPr="00DF2BC4">
              <w:t>21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2A8908" w14:textId="77777777" w:rsidR="006A54A0" w:rsidRPr="003068BA" w:rsidRDefault="006A54A0" w:rsidP="00585C26">
            <w:pPr>
              <w:pStyle w:val="TAC"/>
            </w:pPr>
            <w:r w:rsidRPr="00DF2BC4">
              <w:t>C1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7D7E154" w14:textId="77777777" w:rsidR="006A54A0" w:rsidRPr="003068BA" w:rsidRDefault="006A54A0" w:rsidP="00585C26">
            <w:pPr>
              <w:pStyle w:val="TAC"/>
            </w:pPr>
            <w:r w:rsidRPr="00DF2BC4">
              <w:t>C2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EC4328" w14:textId="77777777" w:rsidR="006A54A0" w:rsidRPr="003068BA" w:rsidRDefault="006A54A0" w:rsidP="00585C26">
            <w:pPr>
              <w:pStyle w:val="TAC"/>
            </w:pPr>
            <w:r w:rsidRPr="00DF2BC4">
              <w:t>25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D9481A" w14:textId="77777777" w:rsidR="006A54A0" w:rsidRPr="003068BA" w:rsidRDefault="006A54A0" w:rsidP="00585C26">
            <w:pPr>
              <w:pStyle w:val="TAC"/>
            </w:pPr>
            <w:r w:rsidRPr="00DF2BC4">
              <w:t>6E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BAFB681" w14:textId="77777777" w:rsidR="006A54A0" w:rsidRPr="003068BA" w:rsidRDefault="006A54A0" w:rsidP="00585C26">
            <w:pPr>
              <w:pStyle w:val="TAC"/>
            </w:pPr>
            <w:r w:rsidRPr="00DF2BC4">
              <w:t>BC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EF96163" w14:textId="77777777" w:rsidR="006A54A0" w:rsidRPr="003068BA" w:rsidRDefault="006A54A0" w:rsidP="00585C26">
            <w:pPr>
              <w:pStyle w:val="TAC"/>
            </w:pPr>
            <w:r w:rsidRPr="00DF2BC4">
              <w:t>D1</w:t>
            </w:r>
          </w:p>
        </w:tc>
      </w:tr>
      <w:tr w:rsidR="006A54A0" w:rsidRPr="003068BA" w14:paraId="27767B72" w14:textId="77777777" w:rsidTr="00DF2BC4">
        <w:tc>
          <w:tcPr>
            <w:tcW w:w="959" w:type="dxa"/>
            <w:tcBorders>
              <w:top w:val="nil"/>
              <w:left w:val="nil"/>
              <w:bottom w:val="nil"/>
              <w:right w:val="single" w:sz="4" w:space="0" w:color="auto"/>
            </w:tcBorders>
          </w:tcPr>
          <w:p w14:paraId="576BB3E5"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13CF8" w14:textId="77777777" w:rsidR="006A54A0" w:rsidRPr="003068BA" w:rsidRDefault="006A54A0" w:rsidP="00BE3B42">
            <w:pPr>
              <w:pStyle w:val="TAH"/>
            </w:pPr>
            <w:r w:rsidRPr="003068BA">
              <w:t>B49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CDBB3" w14:textId="77777777" w:rsidR="006A54A0" w:rsidRPr="003068BA" w:rsidRDefault="006A54A0" w:rsidP="00BE3B42">
            <w:pPr>
              <w:pStyle w:val="TAH"/>
            </w:pPr>
            <w:r w:rsidRPr="003068BA">
              <w:t>B50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52132" w14:textId="77777777" w:rsidR="006A54A0" w:rsidRPr="003068BA" w:rsidRDefault="006A54A0" w:rsidP="00BE3B42">
            <w:pPr>
              <w:pStyle w:val="TAH"/>
            </w:pPr>
            <w:r w:rsidRPr="003068BA">
              <w:t>B51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C7335D" w14:textId="77777777" w:rsidR="006A54A0" w:rsidRPr="003068BA" w:rsidRDefault="006A54A0" w:rsidP="00BE3B42">
            <w:pPr>
              <w:pStyle w:val="TAH"/>
            </w:pPr>
            <w:r w:rsidRPr="003068BA">
              <w:t>B52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A331A" w14:textId="77777777" w:rsidR="006A54A0" w:rsidRPr="003068BA" w:rsidRDefault="006A54A0" w:rsidP="00BE3B42">
            <w:pPr>
              <w:pStyle w:val="TAH"/>
            </w:pPr>
            <w:r w:rsidRPr="003068BA">
              <w:t>B53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74EC0" w14:textId="77777777" w:rsidR="006A54A0" w:rsidRPr="003068BA" w:rsidRDefault="006A54A0" w:rsidP="00BE3B42">
            <w:pPr>
              <w:pStyle w:val="TAH"/>
            </w:pPr>
            <w:r w:rsidRPr="003068BA">
              <w:t>B54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50193" w14:textId="77777777" w:rsidR="006A54A0" w:rsidRPr="003068BA" w:rsidRDefault="006A54A0" w:rsidP="00BE3B42">
            <w:pPr>
              <w:pStyle w:val="TAH"/>
            </w:pPr>
            <w:r w:rsidRPr="003068BA">
              <w:t>B55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CA5ED6" w14:textId="77777777" w:rsidR="006A54A0" w:rsidRPr="003068BA" w:rsidRDefault="006A54A0" w:rsidP="00BE3B42">
            <w:pPr>
              <w:pStyle w:val="TAH"/>
            </w:pPr>
            <w:r w:rsidRPr="003068BA">
              <w:t>B56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50A17" w14:textId="77777777" w:rsidR="006A54A0" w:rsidRPr="003068BA" w:rsidRDefault="006A54A0" w:rsidP="00BE3B42">
            <w:pPr>
              <w:pStyle w:val="TAH"/>
            </w:pPr>
            <w:r w:rsidRPr="003068BA">
              <w:t>B57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80DFBC" w14:textId="77777777" w:rsidR="006A54A0" w:rsidRPr="003068BA" w:rsidRDefault="006A54A0" w:rsidP="00BE3B42">
            <w:pPr>
              <w:pStyle w:val="TAH"/>
            </w:pPr>
            <w:r w:rsidRPr="003068BA">
              <w:t>B58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3FECC" w14:textId="77777777" w:rsidR="006A54A0" w:rsidRPr="003068BA" w:rsidRDefault="006A54A0" w:rsidP="00BE3B42">
            <w:pPr>
              <w:pStyle w:val="TAH"/>
            </w:pPr>
            <w:r w:rsidRPr="003068BA">
              <w:t>B59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2A73D" w14:textId="77777777" w:rsidR="006A54A0" w:rsidRPr="003068BA" w:rsidRDefault="006A54A0" w:rsidP="00BE3B42">
            <w:pPr>
              <w:pStyle w:val="TAH"/>
            </w:pPr>
            <w:r w:rsidRPr="003068BA">
              <w:t>B60</w:t>
            </w:r>
          </w:p>
        </w:tc>
      </w:tr>
      <w:tr w:rsidR="006A54A0" w:rsidRPr="003068BA" w14:paraId="2B81C399" w14:textId="77777777" w:rsidTr="008C26FA">
        <w:tc>
          <w:tcPr>
            <w:tcW w:w="959" w:type="dxa"/>
            <w:tcBorders>
              <w:top w:val="nil"/>
              <w:left w:val="nil"/>
              <w:bottom w:val="nil"/>
              <w:right w:val="single" w:sz="4" w:space="0" w:color="auto"/>
            </w:tcBorders>
          </w:tcPr>
          <w:p w14:paraId="076A854E"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88C05A" w14:textId="77777777" w:rsidR="006A54A0" w:rsidRPr="00DF2BC4" w:rsidRDefault="006A54A0" w:rsidP="00585C26">
            <w:pPr>
              <w:pStyle w:val="TAC"/>
            </w:pPr>
            <w:r w:rsidRPr="00DF2BC4">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5480D51" w14:textId="77777777" w:rsidR="006A54A0" w:rsidRPr="00DF2BC4" w:rsidRDefault="006A54A0" w:rsidP="00585C26">
            <w:pPr>
              <w:pStyle w:val="TAC"/>
            </w:pPr>
            <w:r w:rsidRPr="00DF2BC4">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33C758" w14:textId="77777777" w:rsidR="006A54A0" w:rsidRPr="00DF2BC4" w:rsidRDefault="006A54A0" w:rsidP="00585C26">
            <w:pPr>
              <w:pStyle w:val="TAC"/>
            </w:pPr>
            <w:r w:rsidRPr="00DF2BC4">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7382E3" w14:textId="77777777" w:rsidR="006A54A0" w:rsidRPr="00DF2BC4" w:rsidRDefault="006A54A0" w:rsidP="00585C26">
            <w:pPr>
              <w:pStyle w:val="TAC"/>
            </w:pPr>
            <w:r w:rsidRPr="00DF2BC4">
              <w:t>52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712B7C" w14:textId="77777777" w:rsidR="006A54A0" w:rsidRPr="00DF2BC4" w:rsidRDefault="006A54A0" w:rsidP="00585C26">
            <w:pPr>
              <w:pStyle w:val="TAC"/>
            </w:pPr>
            <w:r w:rsidRPr="00DF2BC4">
              <w:t>FC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F9E18F9" w14:textId="77777777" w:rsidR="006A54A0" w:rsidRPr="00DF2BC4" w:rsidRDefault="006A54A0" w:rsidP="00585C26">
            <w:pPr>
              <w:pStyle w:val="TAC"/>
            </w:pPr>
            <w:r w:rsidRPr="00DF2BC4">
              <w:t>BB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F30FC13" w14:textId="77777777" w:rsidR="006A54A0" w:rsidRPr="00DF2BC4" w:rsidRDefault="006A54A0" w:rsidP="00585C26">
            <w:pPr>
              <w:pStyle w:val="TAC"/>
            </w:pPr>
            <w:r w:rsidRPr="00DF2BC4">
              <w:t>09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4322DE" w14:textId="77777777" w:rsidR="006A54A0" w:rsidRPr="00DF2BC4" w:rsidRDefault="006A54A0" w:rsidP="00585C26">
            <w:pPr>
              <w:pStyle w:val="TAC"/>
            </w:pPr>
            <w:r w:rsidRPr="00DF2BC4">
              <w:t>7A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9D80CD" w14:textId="77777777" w:rsidR="006A54A0" w:rsidRPr="00DF2BC4" w:rsidRDefault="006A54A0" w:rsidP="00585C26">
            <w:pPr>
              <w:pStyle w:val="TAC"/>
            </w:pPr>
            <w:r w:rsidRPr="00DF2BC4">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46336BB" w14:textId="77777777" w:rsidR="006A54A0" w:rsidRPr="00DF2BC4" w:rsidRDefault="006A54A0" w:rsidP="00585C26">
            <w:pPr>
              <w:pStyle w:val="TAC"/>
            </w:pPr>
            <w:r w:rsidRPr="00DF2BC4">
              <w:t>D2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3759F5" w14:textId="77777777" w:rsidR="006A54A0" w:rsidRPr="00DF2BC4" w:rsidRDefault="006A54A0" w:rsidP="00585C26">
            <w:pPr>
              <w:pStyle w:val="TAC"/>
            </w:pPr>
            <w:r w:rsidRPr="00DF2BC4">
              <w:t>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F82E46C" w14:textId="77777777" w:rsidR="006A54A0" w:rsidRPr="00DF2BC4" w:rsidRDefault="006A54A0" w:rsidP="00585C26">
            <w:pPr>
              <w:pStyle w:val="TAC"/>
            </w:pPr>
            <w:r w:rsidRPr="00DF2BC4">
              <w:t>E0</w:t>
            </w:r>
          </w:p>
        </w:tc>
      </w:tr>
      <w:tr w:rsidR="006A54A0" w:rsidRPr="003068BA" w14:paraId="6BC7CEC3" w14:textId="77777777" w:rsidTr="00DF2BC4">
        <w:tc>
          <w:tcPr>
            <w:tcW w:w="959" w:type="dxa"/>
            <w:tcBorders>
              <w:top w:val="nil"/>
              <w:left w:val="nil"/>
              <w:bottom w:val="nil"/>
              <w:right w:val="single" w:sz="4" w:space="0" w:color="auto"/>
            </w:tcBorders>
          </w:tcPr>
          <w:p w14:paraId="2C399F8C"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A84F8" w14:textId="77777777" w:rsidR="006A54A0" w:rsidRPr="00DF2BC4" w:rsidRDefault="006A54A0" w:rsidP="00BE3B42">
            <w:pPr>
              <w:pStyle w:val="TAH"/>
            </w:pPr>
            <w:r w:rsidRPr="003068BA">
              <w:t>B61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BE007" w14:textId="77777777" w:rsidR="006A54A0" w:rsidRPr="00DF2BC4" w:rsidRDefault="006A54A0" w:rsidP="00BE3B42">
            <w:pPr>
              <w:pStyle w:val="TAH"/>
            </w:pPr>
            <w:r w:rsidRPr="003068BA">
              <w:t>B62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E66C1" w14:textId="77777777" w:rsidR="006A54A0" w:rsidRPr="00DF2BC4" w:rsidRDefault="006A54A0" w:rsidP="00BE3B42">
            <w:pPr>
              <w:pStyle w:val="TAH"/>
            </w:pPr>
            <w:r w:rsidRPr="003068BA">
              <w:t>B63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8B767" w14:textId="77777777" w:rsidR="006A54A0" w:rsidRPr="00DF2BC4" w:rsidRDefault="006A54A0" w:rsidP="00BE3B42">
            <w:pPr>
              <w:pStyle w:val="TAH"/>
            </w:pPr>
            <w:r w:rsidRPr="003068BA">
              <w:t>B64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0DA95" w14:textId="77777777" w:rsidR="006A54A0" w:rsidRPr="003068BA" w:rsidRDefault="006A54A0" w:rsidP="00BE3B42">
            <w:pPr>
              <w:pStyle w:val="TAH"/>
            </w:pPr>
            <w:r w:rsidRPr="003068BA">
              <w:t>B65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7E832F" w14:textId="77777777" w:rsidR="006A54A0" w:rsidRPr="003068BA" w:rsidRDefault="006A54A0" w:rsidP="00BE3B42">
            <w:pPr>
              <w:pStyle w:val="TAH"/>
            </w:pPr>
            <w:r w:rsidRPr="003068BA">
              <w:t>B66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7B820F" w14:textId="77777777" w:rsidR="006A54A0" w:rsidRPr="003068BA" w:rsidRDefault="006A54A0" w:rsidP="00BE3B42">
            <w:pPr>
              <w:pStyle w:val="TAH"/>
            </w:pPr>
            <w:r w:rsidRPr="003068BA">
              <w:t>B67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94713" w14:textId="77777777" w:rsidR="006A54A0" w:rsidRPr="003068BA" w:rsidRDefault="006A54A0" w:rsidP="00BE3B42">
            <w:pPr>
              <w:pStyle w:val="TAH"/>
            </w:pPr>
            <w:r w:rsidRPr="003068BA">
              <w:t>B68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884A3" w14:textId="77777777" w:rsidR="006A54A0" w:rsidRPr="003068BA" w:rsidRDefault="006A54A0" w:rsidP="00BE3B42">
            <w:pPr>
              <w:pStyle w:val="TAH"/>
            </w:pPr>
            <w:r w:rsidRPr="003068BA">
              <w:t>B69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527CC" w14:textId="77777777" w:rsidR="006A54A0" w:rsidRPr="003068BA" w:rsidRDefault="006A54A0" w:rsidP="00BE3B42">
            <w:pPr>
              <w:pStyle w:val="TAH"/>
            </w:pPr>
            <w:r w:rsidRPr="003068BA">
              <w:t>B70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49AFE" w14:textId="77777777" w:rsidR="006A54A0" w:rsidRPr="003068BA" w:rsidRDefault="006A54A0" w:rsidP="00BE3B42">
            <w:pPr>
              <w:pStyle w:val="TAH"/>
            </w:pPr>
            <w:r w:rsidRPr="003068BA">
              <w:t>B71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F2F7" w14:textId="77777777" w:rsidR="006A54A0" w:rsidRPr="003068BA" w:rsidRDefault="006A54A0" w:rsidP="00BE3B42">
            <w:pPr>
              <w:pStyle w:val="TAH"/>
            </w:pPr>
            <w:r w:rsidRPr="003068BA">
              <w:t>B72</w:t>
            </w:r>
          </w:p>
        </w:tc>
      </w:tr>
      <w:tr w:rsidR="006A54A0" w:rsidRPr="003068BA" w14:paraId="6C19B685" w14:textId="77777777" w:rsidTr="008C26FA">
        <w:tc>
          <w:tcPr>
            <w:tcW w:w="959" w:type="dxa"/>
            <w:tcBorders>
              <w:top w:val="nil"/>
              <w:left w:val="nil"/>
              <w:bottom w:val="nil"/>
              <w:right w:val="single" w:sz="4" w:space="0" w:color="auto"/>
            </w:tcBorders>
          </w:tcPr>
          <w:p w14:paraId="6B53F14B"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E5CBE2A" w14:textId="77777777" w:rsidR="006A54A0" w:rsidRPr="003068BA" w:rsidRDefault="006A54A0" w:rsidP="00585C26">
            <w:pPr>
              <w:pStyle w:val="TAC"/>
            </w:pPr>
            <w:r w:rsidRPr="00DF2BC4">
              <w:t>36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F804BD" w14:textId="77777777" w:rsidR="006A54A0" w:rsidRPr="003068BA" w:rsidRDefault="006A54A0" w:rsidP="00585C26">
            <w:pPr>
              <w:pStyle w:val="TAC"/>
            </w:pPr>
            <w:r w:rsidRPr="00DF2BC4">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DA71F8" w14:textId="77777777" w:rsidR="006A54A0" w:rsidRPr="003068BA" w:rsidRDefault="006A54A0" w:rsidP="00585C26">
            <w:pPr>
              <w:pStyle w:val="TAC"/>
            </w:pPr>
            <w:r w:rsidRPr="00DF2BC4">
              <w:t>B9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53107C" w14:textId="77777777" w:rsidR="006A54A0" w:rsidRPr="003068BA" w:rsidRDefault="006A54A0" w:rsidP="00585C26">
            <w:pPr>
              <w:pStyle w:val="TAC"/>
            </w:pPr>
            <w:r w:rsidRPr="00DF2BC4">
              <w:t>C8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AC3346" w14:textId="77777777" w:rsidR="006A54A0" w:rsidRPr="003068BA" w:rsidRDefault="006A54A0" w:rsidP="00585C26">
            <w:pPr>
              <w:pStyle w:val="TAC"/>
            </w:pPr>
            <w:r w:rsidRPr="00DF2BC4">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37D02F" w14:textId="77777777" w:rsidR="006A54A0" w:rsidRPr="003068BA" w:rsidRDefault="006A54A0" w:rsidP="00585C26">
            <w:pPr>
              <w:pStyle w:val="TAC"/>
            </w:pPr>
            <w:r w:rsidRPr="00DF2BC4">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83A670D" w14:textId="77777777" w:rsidR="006A54A0" w:rsidRPr="003068BA" w:rsidRDefault="006A54A0" w:rsidP="00585C26">
            <w:pPr>
              <w:pStyle w:val="TAC"/>
            </w:pPr>
            <w:r w:rsidRPr="00DF2BC4">
              <w:t>4C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3903E9B" w14:textId="77777777" w:rsidR="006A54A0" w:rsidRPr="003068BA" w:rsidRDefault="006A54A0" w:rsidP="00585C26">
            <w:pPr>
              <w:pStyle w:val="TAC"/>
            </w:pPr>
            <w:r w:rsidRPr="00DF2BC4">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BE94D4" w14:textId="77777777" w:rsidR="006A54A0" w:rsidRPr="003068BA" w:rsidRDefault="006A54A0" w:rsidP="00585C26">
            <w:pPr>
              <w:pStyle w:val="TAC"/>
            </w:pPr>
            <w:r w:rsidRPr="00DF2BC4">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D605EA9" w14:textId="77777777" w:rsidR="006A54A0" w:rsidRPr="003068BA" w:rsidRDefault="006A54A0" w:rsidP="00585C26">
            <w:pPr>
              <w:pStyle w:val="TAC"/>
            </w:pPr>
            <w:r w:rsidRPr="00DF2BC4">
              <w:t>C4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51C4479" w14:textId="77777777" w:rsidR="006A54A0" w:rsidRPr="003068BA" w:rsidRDefault="006A54A0" w:rsidP="00585C26">
            <w:pPr>
              <w:pStyle w:val="TAC"/>
            </w:pPr>
            <w:r w:rsidRPr="00DF2BC4">
              <w:t>F0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87BAFF2" w14:textId="77777777" w:rsidR="006A54A0" w:rsidRPr="003068BA" w:rsidRDefault="006A54A0" w:rsidP="00585C26">
            <w:pPr>
              <w:pStyle w:val="TAC"/>
            </w:pPr>
            <w:r w:rsidRPr="00DF2BC4">
              <w:t>68</w:t>
            </w:r>
          </w:p>
        </w:tc>
      </w:tr>
      <w:tr w:rsidR="006A54A0" w:rsidRPr="003068BA" w14:paraId="30C9D22E" w14:textId="77777777" w:rsidTr="00DF2BC4">
        <w:tc>
          <w:tcPr>
            <w:tcW w:w="959" w:type="dxa"/>
            <w:tcBorders>
              <w:top w:val="nil"/>
              <w:left w:val="nil"/>
              <w:bottom w:val="nil"/>
              <w:right w:val="single" w:sz="4" w:space="0" w:color="auto"/>
            </w:tcBorders>
          </w:tcPr>
          <w:p w14:paraId="317C03D4"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BAB10" w14:textId="77777777" w:rsidR="006A54A0" w:rsidRPr="003068BA" w:rsidRDefault="006A54A0" w:rsidP="00BE3B42">
            <w:pPr>
              <w:pStyle w:val="TAH"/>
            </w:pPr>
            <w:r w:rsidRPr="003068BA">
              <w:t>B73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E76DB" w14:textId="77777777" w:rsidR="006A54A0" w:rsidRPr="003068BA" w:rsidRDefault="006A54A0" w:rsidP="00BE3B42">
            <w:pPr>
              <w:pStyle w:val="TAH"/>
            </w:pPr>
            <w:r w:rsidRPr="003068BA">
              <w:t>B74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B274B8" w14:textId="77777777" w:rsidR="006A54A0" w:rsidRPr="003068BA" w:rsidRDefault="006A54A0" w:rsidP="00BE3B42">
            <w:pPr>
              <w:pStyle w:val="TAH"/>
            </w:pPr>
            <w:r w:rsidRPr="003068BA">
              <w:t>B75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34836C" w14:textId="77777777" w:rsidR="006A54A0" w:rsidRPr="003068BA" w:rsidRDefault="006A54A0" w:rsidP="00BE3B42">
            <w:pPr>
              <w:pStyle w:val="TAH"/>
            </w:pPr>
            <w:r w:rsidRPr="003068BA">
              <w:t>B76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29224" w14:textId="77777777" w:rsidR="006A54A0" w:rsidRPr="003068BA" w:rsidRDefault="006A54A0" w:rsidP="00BE3B42">
            <w:pPr>
              <w:pStyle w:val="TAH"/>
            </w:pPr>
            <w:r w:rsidRPr="003068BA">
              <w:t>B77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D22A1" w14:textId="77777777" w:rsidR="006A54A0" w:rsidRPr="003068BA" w:rsidRDefault="006A54A0" w:rsidP="00BE3B42">
            <w:pPr>
              <w:pStyle w:val="TAH"/>
            </w:pPr>
            <w:r w:rsidRPr="003068BA">
              <w:t>B78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65321" w14:textId="77777777" w:rsidR="006A54A0" w:rsidRPr="003068BA" w:rsidRDefault="006A54A0" w:rsidP="00BE3B42">
            <w:pPr>
              <w:pStyle w:val="TAH"/>
            </w:pPr>
            <w:r w:rsidRPr="003068BA">
              <w:t>B79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FEE41" w14:textId="77777777" w:rsidR="006A54A0" w:rsidRPr="003068BA" w:rsidRDefault="006A54A0" w:rsidP="00BE3B42">
            <w:pPr>
              <w:pStyle w:val="TAH"/>
            </w:pPr>
            <w:r w:rsidRPr="003068BA">
              <w:t>B80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42893" w14:textId="77777777" w:rsidR="006A54A0" w:rsidRPr="003068BA" w:rsidRDefault="006A54A0" w:rsidP="00BE3B42">
            <w:pPr>
              <w:pStyle w:val="TAH"/>
            </w:pPr>
            <w:r w:rsidRPr="003068BA">
              <w:t>B81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57E12" w14:textId="77777777" w:rsidR="006A54A0" w:rsidRPr="003068BA" w:rsidRDefault="006A54A0" w:rsidP="00BE3B42">
            <w:pPr>
              <w:pStyle w:val="TAH"/>
            </w:pPr>
            <w:r w:rsidRPr="003068BA">
              <w:t>B82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25D3F" w14:textId="77777777" w:rsidR="006A54A0" w:rsidRPr="003068BA" w:rsidRDefault="006A54A0" w:rsidP="00BE3B42">
            <w:pPr>
              <w:pStyle w:val="TAH"/>
            </w:pPr>
            <w:r w:rsidRPr="003068BA">
              <w:t>B83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FF228" w14:textId="77777777" w:rsidR="006A54A0" w:rsidRPr="003068BA" w:rsidRDefault="006A54A0" w:rsidP="00BE3B42">
            <w:pPr>
              <w:pStyle w:val="TAH"/>
            </w:pPr>
            <w:r w:rsidRPr="003068BA">
              <w:t>B84</w:t>
            </w:r>
          </w:p>
        </w:tc>
      </w:tr>
      <w:tr w:rsidR="006A54A0" w:rsidRPr="003068BA" w14:paraId="48C6FF34" w14:textId="77777777" w:rsidTr="008C26FA">
        <w:tc>
          <w:tcPr>
            <w:tcW w:w="959" w:type="dxa"/>
            <w:tcBorders>
              <w:top w:val="nil"/>
              <w:left w:val="nil"/>
              <w:bottom w:val="nil"/>
              <w:right w:val="single" w:sz="4" w:space="0" w:color="auto"/>
            </w:tcBorders>
          </w:tcPr>
          <w:p w14:paraId="49910CE5"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CA89364" w14:textId="77777777" w:rsidR="006A54A0" w:rsidRPr="003068BA" w:rsidRDefault="006A54A0" w:rsidP="00585C26">
            <w:pPr>
              <w:pStyle w:val="TAC"/>
            </w:pPr>
            <w:r w:rsidRPr="00DF2BC4">
              <w:t>CD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2B5A3D" w14:textId="77777777" w:rsidR="006A54A0" w:rsidRPr="003068BA" w:rsidRDefault="006A54A0" w:rsidP="00585C26">
            <w:pPr>
              <w:pStyle w:val="TAC"/>
            </w:pPr>
            <w:r w:rsidRPr="00DF2BC4">
              <w:t>7B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31BA1C" w14:textId="77777777" w:rsidR="006A54A0" w:rsidRPr="003068BA" w:rsidRDefault="006A54A0" w:rsidP="00585C26">
            <w:pPr>
              <w:pStyle w:val="TAC"/>
            </w:pPr>
            <w:r w:rsidRPr="00DF2BC4">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ABDD037" w14:textId="77777777" w:rsidR="006A54A0" w:rsidRPr="003068BA" w:rsidRDefault="006A54A0" w:rsidP="00585C26">
            <w:pPr>
              <w:pStyle w:val="TAC"/>
            </w:pPr>
            <w:r w:rsidRPr="00DF2BC4">
              <w:t>D3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EE9942F" w14:textId="77777777" w:rsidR="006A54A0" w:rsidRPr="003068BA" w:rsidRDefault="006A54A0" w:rsidP="00585C26">
            <w:pPr>
              <w:pStyle w:val="TAC"/>
            </w:pPr>
            <w:r w:rsidRPr="00DF2BC4">
              <w:t>F9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E6D6D8" w14:textId="77777777" w:rsidR="006A54A0" w:rsidRPr="003068BA" w:rsidRDefault="006A54A0" w:rsidP="00585C26">
            <w:pPr>
              <w:pStyle w:val="TAC"/>
            </w:pPr>
            <w:r w:rsidRPr="00DF2BC4">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FCCFB66" w14:textId="77777777" w:rsidR="006A54A0" w:rsidRPr="003068BA" w:rsidRDefault="006A54A0" w:rsidP="00585C26">
            <w:pPr>
              <w:pStyle w:val="TAC"/>
            </w:pPr>
            <w:r w:rsidRPr="00DF2BC4">
              <w:t>E3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D57D94" w14:textId="77777777" w:rsidR="006A54A0" w:rsidRPr="003068BA" w:rsidRDefault="006A54A0" w:rsidP="00585C26">
            <w:pPr>
              <w:pStyle w:val="TAC"/>
            </w:pPr>
            <w:r w:rsidRPr="00DF2BC4">
              <w:t>B4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A3F649F" w14:textId="77777777" w:rsidR="006A54A0" w:rsidRPr="003068BA" w:rsidRDefault="006A54A0" w:rsidP="00585C26">
            <w:pPr>
              <w:pStyle w:val="TAC"/>
            </w:pPr>
            <w:r w:rsidRPr="00DF2BC4">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03D0AC" w14:textId="77777777" w:rsidR="006A54A0" w:rsidRPr="003068BA" w:rsidRDefault="006A54A0" w:rsidP="00585C26">
            <w:pPr>
              <w:pStyle w:val="TAC"/>
            </w:pPr>
            <w:r w:rsidRPr="00DF2BC4">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693711" w14:textId="77777777" w:rsidR="006A54A0" w:rsidRPr="003068BA" w:rsidRDefault="006A54A0" w:rsidP="00585C26">
            <w:pPr>
              <w:pStyle w:val="TAC"/>
            </w:pPr>
            <w:r w:rsidRPr="00DF2BC4">
              <w:t>1E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D726630" w14:textId="77777777" w:rsidR="006A54A0" w:rsidRPr="003068BA" w:rsidRDefault="006A54A0" w:rsidP="00585C26">
            <w:pPr>
              <w:pStyle w:val="TAC"/>
            </w:pPr>
            <w:r w:rsidRPr="00DF2BC4">
              <w:t>81</w:t>
            </w:r>
          </w:p>
        </w:tc>
      </w:tr>
      <w:tr w:rsidR="006A54A0" w:rsidRPr="003068BA" w14:paraId="014299F4" w14:textId="77777777" w:rsidTr="00DF2BC4">
        <w:tc>
          <w:tcPr>
            <w:tcW w:w="959" w:type="dxa"/>
            <w:tcBorders>
              <w:top w:val="nil"/>
              <w:left w:val="nil"/>
              <w:bottom w:val="nil"/>
              <w:right w:val="single" w:sz="4" w:space="0" w:color="auto"/>
            </w:tcBorders>
          </w:tcPr>
          <w:p w14:paraId="15393779"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1DEAB" w14:textId="77777777" w:rsidR="006A54A0" w:rsidRPr="003068BA" w:rsidRDefault="006A54A0" w:rsidP="00BE3B42">
            <w:pPr>
              <w:pStyle w:val="TAH"/>
            </w:pPr>
            <w:r w:rsidRPr="003068BA">
              <w:t>B85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82B6C" w14:textId="77777777" w:rsidR="006A54A0" w:rsidRPr="003068BA" w:rsidRDefault="006A54A0" w:rsidP="00BE3B42">
            <w:pPr>
              <w:pStyle w:val="TAH"/>
            </w:pPr>
            <w:r w:rsidRPr="003068BA">
              <w:t>B86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6BE41" w14:textId="77777777" w:rsidR="006A54A0" w:rsidRPr="003068BA" w:rsidRDefault="006A54A0" w:rsidP="00BE3B42">
            <w:pPr>
              <w:pStyle w:val="TAH"/>
            </w:pPr>
            <w:r w:rsidRPr="003068BA">
              <w:t>B87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D8C5E" w14:textId="77777777" w:rsidR="006A54A0" w:rsidRPr="003068BA" w:rsidRDefault="006A54A0" w:rsidP="00BE3B42">
            <w:pPr>
              <w:pStyle w:val="TAH"/>
            </w:pPr>
            <w:r w:rsidRPr="003068BA">
              <w:t>B88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EDA4C" w14:textId="77777777" w:rsidR="006A54A0" w:rsidRPr="003068BA" w:rsidRDefault="006A54A0" w:rsidP="00BE3B42">
            <w:pPr>
              <w:pStyle w:val="TAH"/>
            </w:pPr>
            <w:r w:rsidRPr="003068BA">
              <w:t>B89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981E2" w14:textId="77777777" w:rsidR="006A54A0" w:rsidRPr="003068BA" w:rsidRDefault="006A54A0" w:rsidP="00BE3B42">
            <w:pPr>
              <w:pStyle w:val="TAH"/>
            </w:pPr>
            <w:r w:rsidRPr="003068BA">
              <w:t>B90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880B5" w14:textId="77777777" w:rsidR="006A54A0" w:rsidRPr="003068BA" w:rsidRDefault="006A54A0" w:rsidP="00BE3B42">
            <w:pPr>
              <w:pStyle w:val="TAH"/>
            </w:pPr>
            <w:r w:rsidRPr="003068BA">
              <w:t>B91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E9625" w14:textId="77777777" w:rsidR="006A54A0" w:rsidRPr="003068BA" w:rsidRDefault="006A54A0" w:rsidP="00BE3B42">
            <w:pPr>
              <w:pStyle w:val="TAH"/>
            </w:pPr>
            <w:r w:rsidRPr="003068BA">
              <w:t>B92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2BC9E" w14:textId="77777777" w:rsidR="006A54A0" w:rsidRPr="003068BA" w:rsidRDefault="006A54A0" w:rsidP="00BE3B42">
            <w:pPr>
              <w:pStyle w:val="TAH"/>
            </w:pPr>
            <w:r w:rsidRPr="003068BA">
              <w:t>B93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AD58F" w14:textId="77777777" w:rsidR="006A54A0" w:rsidRPr="003068BA" w:rsidRDefault="006A54A0" w:rsidP="00BE3B42">
            <w:pPr>
              <w:pStyle w:val="TAH"/>
            </w:pPr>
            <w:r w:rsidRPr="003068BA">
              <w:t>B94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FB8D3" w14:textId="77777777" w:rsidR="006A54A0" w:rsidRPr="003068BA" w:rsidRDefault="006A54A0" w:rsidP="00BE3B42">
            <w:pPr>
              <w:pStyle w:val="TAH"/>
            </w:pPr>
            <w:r w:rsidRPr="003068BA">
              <w:t>B95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24375" w14:textId="77777777" w:rsidR="006A54A0" w:rsidRPr="003068BA" w:rsidRDefault="006A54A0" w:rsidP="00BE3B42">
            <w:pPr>
              <w:pStyle w:val="TAH"/>
            </w:pPr>
            <w:r w:rsidRPr="003068BA">
              <w:t>B96</w:t>
            </w:r>
          </w:p>
        </w:tc>
      </w:tr>
      <w:tr w:rsidR="006A54A0" w:rsidRPr="003068BA" w14:paraId="4FCDF095" w14:textId="77777777" w:rsidTr="008C26FA">
        <w:tc>
          <w:tcPr>
            <w:tcW w:w="959" w:type="dxa"/>
            <w:tcBorders>
              <w:top w:val="nil"/>
              <w:left w:val="nil"/>
              <w:bottom w:val="nil"/>
              <w:right w:val="single" w:sz="4" w:space="0" w:color="auto"/>
            </w:tcBorders>
          </w:tcPr>
          <w:p w14:paraId="7318CCD3"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76BAC9" w14:textId="77777777" w:rsidR="006A54A0" w:rsidRPr="003068BA" w:rsidRDefault="006A54A0" w:rsidP="00585C26">
            <w:pPr>
              <w:pStyle w:val="TAC"/>
            </w:pPr>
            <w:r w:rsidRPr="00DF2BC4">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E860E5" w14:textId="77777777" w:rsidR="006A54A0" w:rsidRPr="003068BA" w:rsidRDefault="006A54A0" w:rsidP="00585C26">
            <w:pPr>
              <w:pStyle w:val="TAC"/>
            </w:pPr>
            <w:r w:rsidRPr="00DF2BC4">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DA3404" w14:textId="77777777" w:rsidR="006A54A0" w:rsidRPr="003068BA" w:rsidRDefault="006A54A0" w:rsidP="00585C26">
            <w:pPr>
              <w:pStyle w:val="TAC"/>
            </w:pPr>
            <w:r w:rsidRPr="00DF2BC4">
              <w:t>8D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0A5CFD" w14:textId="77777777" w:rsidR="006A54A0" w:rsidRPr="003068BA" w:rsidRDefault="006A54A0" w:rsidP="00585C26">
            <w:pPr>
              <w:pStyle w:val="TAC"/>
            </w:pPr>
            <w:r w:rsidRPr="00DF2BC4">
              <w:t>38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9E2016" w14:textId="77777777" w:rsidR="006A54A0" w:rsidRPr="003068BA" w:rsidRDefault="006A54A0" w:rsidP="00585C26">
            <w:pPr>
              <w:pStyle w:val="TAC"/>
            </w:pPr>
            <w:r w:rsidRPr="00DF2BC4">
              <w:t>86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41E573" w14:textId="77777777" w:rsidR="006A54A0" w:rsidRPr="003068BA" w:rsidRDefault="006A54A0" w:rsidP="00585C26">
            <w:pPr>
              <w:pStyle w:val="TAC"/>
            </w:pPr>
            <w:r w:rsidRPr="00DF2BC4">
              <w:t>48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0C578D" w14:textId="77777777" w:rsidR="006A54A0" w:rsidRPr="003068BA" w:rsidRDefault="006A54A0" w:rsidP="00585C26">
            <w:pPr>
              <w:pStyle w:val="TAC"/>
            </w:pPr>
            <w:r w:rsidRPr="00DF2BC4">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878FD7" w14:textId="77777777" w:rsidR="006A54A0" w:rsidRPr="003068BA" w:rsidRDefault="006A54A0" w:rsidP="00585C26">
            <w:pPr>
              <w:pStyle w:val="TAC"/>
            </w:pPr>
            <w:r w:rsidRPr="00DF2BC4">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A62038" w14:textId="77777777" w:rsidR="006A54A0" w:rsidRPr="003068BA" w:rsidRDefault="006A54A0" w:rsidP="00585C26">
            <w:pPr>
              <w:pStyle w:val="TAC"/>
            </w:pPr>
            <w:r w:rsidRPr="00DF2BC4">
              <w:t>7C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82EDA84" w14:textId="77777777" w:rsidR="006A54A0" w:rsidRPr="003068BA" w:rsidRDefault="006A54A0" w:rsidP="00585C26">
            <w:pPr>
              <w:pStyle w:val="TAC"/>
            </w:pPr>
            <w:r w:rsidRPr="00DF2BC4">
              <w:t>33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881A916" w14:textId="77777777" w:rsidR="006A54A0" w:rsidRPr="003068BA" w:rsidRDefault="006A54A0" w:rsidP="00585C26">
            <w:pPr>
              <w:pStyle w:val="TAC"/>
            </w:pPr>
            <w:r w:rsidRPr="00DF2BC4">
              <w:t>94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406E22" w14:textId="77777777" w:rsidR="006A54A0" w:rsidRPr="003068BA" w:rsidRDefault="006A54A0" w:rsidP="00585C26">
            <w:pPr>
              <w:pStyle w:val="TAC"/>
            </w:pPr>
            <w:r w:rsidRPr="00DF2BC4">
              <w:t>B9</w:t>
            </w:r>
          </w:p>
        </w:tc>
      </w:tr>
      <w:tr w:rsidR="006A54A0" w:rsidRPr="003068BA" w14:paraId="30CCAB3C" w14:textId="77777777" w:rsidTr="00DF2BC4">
        <w:tc>
          <w:tcPr>
            <w:tcW w:w="959" w:type="dxa"/>
            <w:tcBorders>
              <w:top w:val="nil"/>
              <w:left w:val="nil"/>
              <w:bottom w:val="nil"/>
              <w:right w:val="single" w:sz="4" w:space="0" w:color="auto"/>
            </w:tcBorders>
          </w:tcPr>
          <w:p w14:paraId="2A936311"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4C3BF8" w14:textId="77777777" w:rsidR="006A54A0" w:rsidRPr="003068BA" w:rsidRDefault="006A54A0" w:rsidP="00BE3B42">
            <w:pPr>
              <w:pStyle w:val="TAH"/>
            </w:pPr>
            <w:r w:rsidRPr="003068BA">
              <w:t>B97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58D28" w14:textId="77777777" w:rsidR="006A54A0" w:rsidRPr="003068BA" w:rsidRDefault="006A54A0" w:rsidP="00BE3B42">
            <w:pPr>
              <w:pStyle w:val="TAH"/>
            </w:pPr>
            <w:r w:rsidRPr="003068BA">
              <w:t>B98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51F4F" w14:textId="77777777" w:rsidR="006A54A0" w:rsidRPr="003068BA" w:rsidRDefault="006A54A0" w:rsidP="00BE3B42">
            <w:pPr>
              <w:pStyle w:val="TAH"/>
            </w:pPr>
            <w:r w:rsidRPr="003068BA">
              <w:t>B99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EE320" w14:textId="77777777" w:rsidR="006A54A0" w:rsidRPr="003068BA" w:rsidRDefault="006A54A0" w:rsidP="00BE3B42">
            <w:pPr>
              <w:pStyle w:val="TAH"/>
            </w:pPr>
            <w:r w:rsidRPr="003068BA">
              <w:t>B100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C4322" w14:textId="77777777" w:rsidR="006A54A0" w:rsidRPr="003068BA" w:rsidRDefault="006A54A0" w:rsidP="00BE3B42">
            <w:pPr>
              <w:pStyle w:val="TAH"/>
            </w:pPr>
            <w:r w:rsidRPr="003068BA">
              <w:t>B101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8103F" w14:textId="77777777" w:rsidR="006A54A0" w:rsidRPr="003068BA" w:rsidRDefault="006A54A0" w:rsidP="00BE3B42">
            <w:pPr>
              <w:pStyle w:val="TAH"/>
            </w:pPr>
            <w:r w:rsidRPr="003068BA">
              <w:t>B102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D410C2" w14:textId="77777777" w:rsidR="006A54A0" w:rsidRPr="003068BA" w:rsidRDefault="006A54A0" w:rsidP="00BE3B42">
            <w:pPr>
              <w:pStyle w:val="TAH"/>
            </w:pPr>
            <w:r w:rsidRPr="003068BA">
              <w:t>B103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3DFE7" w14:textId="77777777" w:rsidR="006A54A0" w:rsidRPr="003068BA" w:rsidRDefault="006A54A0" w:rsidP="00BE3B42">
            <w:pPr>
              <w:pStyle w:val="TAH"/>
            </w:pPr>
            <w:r w:rsidRPr="003068BA">
              <w:t>B104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1A3D2" w14:textId="77777777" w:rsidR="006A54A0" w:rsidRPr="003068BA" w:rsidRDefault="006A54A0" w:rsidP="00BE3B42">
            <w:pPr>
              <w:pStyle w:val="TAH"/>
            </w:pPr>
            <w:r w:rsidRPr="003068BA">
              <w:t>B105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66F5A" w14:textId="77777777" w:rsidR="006A54A0" w:rsidRPr="003068BA" w:rsidRDefault="006A54A0" w:rsidP="00BE3B42">
            <w:pPr>
              <w:pStyle w:val="TAH"/>
            </w:pPr>
            <w:r w:rsidRPr="003068BA">
              <w:t>B106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AB525" w14:textId="77777777" w:rsidR="006A54A0" w:rsidRPr="003068BA" w:rsidRDefault="006A54A0" w:rsidP="00BE3B42">
            <w:pPr>
              <w:pStyle w:val="TAH"/>
            </w:pPr>
            <w:r w:rsidRPr="003068BA">
              <w:t>B107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44A8B" w14:textId="77777777" w:rsidR="006A54A0" w:rsidRPr="003068BA" w:rsidRDefault="006A54A0" w:rsidP="00BE3B42">
            <w:pPr>
              <w:pStyle w:val="TAH"/>
            </w:pPr>
            <w:r w:rsidRPr="003068BA">
              <w:t>B108</w:t>
            </w:r>
          </w:p>
        </w:tc>
      </w:tr>
      <w:tr w:rsidR="006A54A0" w:rsidRPr="003068BA" w14:paraId="7B1BBC1E" w14:textId="77777777" w:rsidTr="008C26FA">
        <w:tc>
          <w:tcPr>
            <w:tcW w:w="959" w:type="dxa"/>
            <w:tcBorders>
              <w:top w:val="nil"/>
              <w:left w:val="nil"/>
              <w:bottom w:val="nil"/>
              <w:right w:val="single" w:sz="4" w:space="0" w:color="auto"/>
            </w:tcBorders>
          </w:tcPr>
          <w:p w14:paraId="36D1F67D"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E9DD26" w14:textId="77777777" w:rsidR="006A54A0" w:rsidRPr="00DF2BC4" w:rsidRDefault="006A54A0" w:rsidP="00585C26">
            <w:pPr>
              <w:pStyle w:val="TAC"/>
            </w:pPr>
            <w:r w:rsidRPr="00DF2BC4">
              <w:t>26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D5B613" w14:textId="77777777" w:rsidR="006A54A0" w:rsidRPr="00DF2BC4" w:rsidRDefault="006A54A0" w:rsidP="00585C26">
            <w:pPr>
              <w:pStyle w:val="TAC"/>
            </w:pPr>
            <w:r w:rsidRPr="00DF2BC4">
              <w:t>13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B6C461" w14:textId="77777777" w:rsidR="006A54A0" w:rsidRPr="00DF2BC4" w:rsidRDefault="006A54A0" w:rsidP="00585C26">
            <w:pPr>
              <w:pStyle w:val="TAC"/>
            </w:pPr>
            <w:r w:rsidRPr="00DF2BC4">
              <w:t>B2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C989009" w14:textId="77777777" w:rsidR="006A54A0" w:rsidRPr="00DF2BC4" w:rsidRDefault="006A54A0" w:rsidP="00585C26">
            <w:pPr>
              <w:pStyle w:val="TAC"/>
            </w:pPr>
            <w:r w:rsidRPr="00DF2BC4">
              <w:t>0B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DA7818" w14:textId="77777777" w:rsidR="006A54A0" w:rsidRPr="00DF2BC4" w:rsidRDefault="006A54A0" w:rsidP="00585C26">
            <w:pPr>
              <w:pStyle w:val="TAC"/>
            </w:pPr>
            <w:r w:rsidRPr="00DF2BC4">
              <w:t>91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3E0DDB" w14:textId="77777777" w:rsidR="006A54A0" w:rsidRPr="00DF2BC4" w:rsidRDefault="006A54A0" w:rsidP="00585C26">
            <w:pPr>
              <w:pStyle w:val="TAC"/>
            </w:pPr>
            <w:r w:rsidRPr="00DF2BC4">
              <w:t>63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A65BED" w14:textId="77777777" w:rsidR="006A54A0" w:rsidRPr="00DF2BC4" w:rsidRDefault="006A54A0" w:rsidP="00585C26">
            <w:pPr>
              <w:pStyle w:val="TAC"/>
            </w:pPr>
            <w:r w:rsidRPr="00DF2BC4">
              <w:t>3C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B219D57" w14:textId="77777777" w:rsidR="006A54A0" w:rsidRPr="00DF2BC4" w:rsidRDefault="006A54A0" w:rsidP="00585C26">
            <w:pPr>
              <w:pStyle w:val="TAC"/>
            </w:pPr>
            <w:r w:rsidRPr="00DF2BC4">
              <w:t>BD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39DF164" w14:textId="77777777" w:rsidR="006A54A0" w:rsidRPr="00DF2BC4" w:rsidRDefault="006A54A0" w:rsidP="00585C26">
            <w:pPr>
              <w:pStyle w:val="TAC"/>
            </w:pPr>
            <w:r w:rsidRPr="00DF2BC4">
              <w:t>89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425A8D" w14:textId="77777777" w:rsidR="006A54A0" w:rsidRPr="00DF2BC4" w:rsidRDefault="006A54A0" w:rsidP="00585C26">
            <w:pPr>
              <w:pStyle w:val="TAC"/>
            </w:pPr>
            <w:r w:rsidRPr="00DF2BC4">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98A92B" w14:textId="77777777" w:rsidR="006A54A0" w:rsidRPr="00DF2BC4" w:rsidRDefault="006A54A0" w:rsidP="00585C26">
            <w:pPr>
              <w:pStyle w:val="TAC"/>
            </w:pPr>
            <w:r w:rsidRPr="00DF2BC4">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C9E9735" w14:textId="77777777" w:rsidR="006A54A0" w:rsidRPr="00DF2BC4" w:rsidRDefault="006A54A0" w:rsidP="00585C26">
            <w:pPr>
              <w:pStyle w:val="TAC"/>
            </w:pPr>
            <w:r w:rsidRPr="00DF2BC4">
              <w:t>27</w:t>
            </w:r>
          </w:p>
        </w:tc>
      </w:tr>
      <w:tr w:rsidR="006A54A0" w:rsidRPr="003068BA" w14:paraId="44CA18A1" w14:textId="77777777" w:rsidTr="00DF2BC4">
        <w:trPr>
          <w:gridAfter w:val="3"/>
          <w:wAfter w:w="2040" w:type="dxa"/>
        </w:trPr>
        <w:tc>
          <w:tcPr>
            <w:tcW w:w="959" w:type="dxa"/>
            <w:tcBorders>
              <w:top w:val="nil"/>
              <w:left w:val="nil"/>
              <w:bottom w:val="nil"/>
              <w:right w:val="single" w:sz="4" w:space="0" w:color="auto"/>
            </w:tcBorders>
          </w:tcPr>
          <w:p w14:paraId="720CD25E"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F4992" w14:textId="77777777" w:rsidR="006A54A0" w:rsidRPr="003068BA" w:rsidRDefault="006A54A0" w:rsidP="00BE3B42">
            <w:pPr>
              <w:pStyle w:val="TAH"/>
            </w:pPr>
            <w:r w:rsidRPr="003068BA">
              <w:t>B109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655C2" w14:textId="77777777" w:rsidR="006A54A0" w:rsidRPr="003068BA" w:rsidRDefault="006A54A0" w:rsidP="00BE3B42">
            <w:pPr>
              <w:pStyle w:val="TAH"/>
            </w:pPr>
            <w:r w:rsidRPr="003068BA">
              <w:t>B110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4C6B8" w14:textId="77777777" w:rsidR="006A54A0" w:rsidRPr="003068BA" w:rsidRDefault="006A54A0" w:rsidP="00BE3B42">
            <w:pPr>
              <w:pStyle w:val="TAH"/>
            </w:pPr>
            <w:r w:rsidRPr="003068BA">
              <w:t>B111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8797B" w14:textId="77777777" w:rsidR="006A54A0" w:rsidRPr="003068BA" w:rsidRDefault="006A54A0" w:rsidP="00BE3B42">
            <w:pPr>
              <w:pStyle w:val="TAH"/>
            </w:pPr>
            <w:r w:rsidRPr="003068BA">
              <w:t>B112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59283E" w14:textId="77777777" w:rsidR="006A54A0" w:rsidRPr="003068BA" w:rsidRDefault="006A54A0" w:rsidP="00BE3B42">
            <w:pPr>
              <w:pStyle w:val="TAH"/>
            </w:pPr>
            <w:r w:rsidRPr="003068BA">
              <w:t>B113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9B415" w14:textId="77777777" w:rsidR="006A54A0" w:rsidRPr="003068BA" w:rsidRDefault="006A54A0" w:rsidP="00BE3B42">
            <w:pPr>
              <w:pStyle w:val="TAH"/>
            </w:pPr>
            <w:r w:rsidRPr="003068BA">
              <w:t>B114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2E5022" w14:textId="77777777" w:rsidR="006A54A0" w:rsidRPr="003068BA" w:rsidRDefault="006A54A0" w:rsidP="00BE3B42">
            <w:pPr>
              <w:pStyle w:val="TAH"/>
            </w:pPr>
            <w:r w:rsidRPr="003068BA">
              <w:t>B115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525A2" w14:textId="77777777" w:rsidR="006A54A0" w:rsidRPr="003068BA" w:rsidRDefault="006A54A0" w:rsidP="00BE3B42">
            <w:pPr>
              <w:pStyle w:val="TAH"/>
            </w:pPr>
            <w:r w:rsidRPr="003068BA">
              <w:t>B116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1864D" w14:textId="77777777" w:rsidR="006A54A0" w:rsidRPr="003068BA" w:rsidRDefault="006A54A0" w:rsidP="00BE3B42">
            <w:pPr>
              <w:pStyle w:val="TAH"/>
            </w:pPr>
            <w:r w:rsidRPr="003068BA">
              <w:t>B117</w:t>
            </w:r>
          </w:p>
        </w:tc>
      </w:tr>
      <w:tr w:rsidR="006A54A0" w:rsidRPr="003068BA" w14:paraId="14477E4A" w14:textId="77777777" w:rsidTr="008C26FA">
        <w:trPr>
          <w:gridAfter w:val="3"/>
          <w:wAfter w:w="2040" w:type="dxa"/>
        </w:trPr>
        <w:tc>
          <w:tcPr>
            <w:tcW w:w="959" w:type="dxa"/>
            <w:tcBorders>
              <w:top w:val="nil"/>
              <w:left w:val="nil"/>
              <w:bottom w:val="nil"/>
              <w:right w:val="single" w:sz="4" w:space="0" w:color="auto"/>
            </w:tcBorders>
          </w:tcPr>
          <w:p w14:paraId="181FBE78"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4DABD3D" w14:textId="77777777" w:rsidR="006A54A0" w:rsidRPr="00DF2BC4" w:rsidRDefault="006A54A0" w:rsidP="00585C26">
            <w:pPr>
              <w:pStyle w:val="TAC"/>
            </w:pPr>
            <w:r w:rsidRPr="00DF2BC4">
              <w:t>3B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69A971E" w14:textId="77777777" w:rsidR="006A54A0" w:rsidRPr="00DF2BC4" w:rsidRDefault="006A54A0" w:rsidP="00585C26">
            <w:pPr>
              <w:pStyle w:val="TAC"/>
            </w:pPr>
            <w:r w:rsidRPr="00DF2BC4">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A41818" w14:textId="77777777" w:rsidR="006A54A0" w:rsidRPr="00DF2BC4" w:rsidRDefault="006A54A0" w:rsidP="00585C26">
            <w:pPr>
              <w:pStyle w:val="TAC"/>
            </w:pPr>
            <w:r w:rsidRPr="00DF2BC4">
              <w:t>E4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3CFB0E" w14:textId="77777777" w:rsidR="006A54A0" w:rsidRPr="00DF2BC4" w:rsidRDefault="006A54A0" w:rsidP="00585C26">
            <w:pPr>
              <w:pStyle w:val="TAC"/>
            </w:pPr>
            <w:r w:rsidRPr="00DF2BC4">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78139D" w14:textId="77777777" w:rsidR="006A54A0" w:rsidRPr="00DF2BC4" w:rsidRDefault="006A54A0" w:rsidP="00585C26">
            <w:pPr>
              <w:pStyle w:val="TAC"/>
            </w:pPr>
            <w:r w:rsidRPr="00DF2BC4">
              <w:t>F4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954B79" w14:textId="77777777" w:rsidR="006A54A0" w:rsidRPr="00DF2BC4" w:rsidRDefault="006A54A0" w:rsidP="00585C26">
            <w:pPr>
              <w:pStyle w:val="TAC"/>
            </w:pPr>
            <w:r w:rsidRPr="00DF2BC4">
              <w:t>EE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A7D27D7" w14:textId="77777777" w:rsidR="006A54A0" w:rsidRPr="00DF2BC4" w:rsidRDefault="006A54A0" w:rsidP="00585C26">
            <w:pPr>
              <w:pStyle w:val="TAC"/>
            </w:pPr>
            <w:r w:rsidRPr="00DF2BC4">
              <w:t>C0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6E3680" w14:textId="77777777" w:rsidR="006A54A0" w:rsidRPr="00DF2BC4" w:rsidRDefault="006A54A0" w:rsidP="00585C26">
            <w:pPr>
              <w:pStyle w:val="TAC"/>
            </w:pPr>
            <w:r w:rsidRPr="00DF2BC4">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52DACB6" w14:textId="77777777" w:rsidR="006A54A0" w:rsidRPr="00DF2BC4" w:rsidRDefault="006A54A0" w:rsidP="00585C26">
            <w:pPr>
              <w:pStyle w:val="TAC"/>
            </w:pPr>
            <w:r w:rsidRPr="00DF2BC4">
              <w:t>50</w:t>
            </w:r>
          </w:p>
        </w:tc>
      </w:tr>
    </w:tbl>
    <w:p w14:paraId="15C48AE4" w14:textId="77777777" w:rsidR="006A54A0" w:rsidRPr="003068BA" w:rsidRDefault="006A54A0" w:rsidP="006A54A0"/>
    <w:p w14:paraId="30111489" w14:textId="77777777" w:rsidR="006A54A0" w:rsidRPr="003068BA" w:rsidRDefault="006A54A0" w:rsidP="00DF2BC4">
      <w:pPr>
        <w:spacing w:after="120"/>
      </w:pPr>
      <w:r w:rsidRPr="003068BA">
        <w:t>The NG-SS transmits on the BCCH, with the following network parameters:</w:t>
      </w:r>
    </w:p>
    <w:p w14:paraId="1A4D9F18" w14:textId="77777777" w:rsidR="006A54A0" w:rsidRPr="003068BA" w:rsidRDefault="006A54A0" w:rsidP="00DF2BC4">
      <w:pPr>
        <w:pStyle w:val="B10"/>
        <w:spacing w:after="120"/>
      </w:pPr>
      <w:r w:rsidRPr="003068BA">
        <w:t>-</w:t>
      </w:r>
      <w:r w:rsidRPr="003068BA">
        <w:tab/>
        <w:t>TAI (MCC/MNC/TAC):</w:t>
      </w:r>
      <w:r w:rsidRPr="003068BA">
        <w:tab/>
      </w:r>
      <w:r w:rsidRPr="003068BA">
        <w:tab/>
        <w:t>244/083/000001</w:t>
      </w:r>
    </w:p>
    <w:p w14:paraId="2EDD0E99" w14:textId="77777777" w:rsidR="006A54A0" w:rsidRPr="003068BA" w:rsidRDefault="006A54A0" w:rsidP="00D25BBE">
      <w:pPr>
        <w:pStyle w:val="B10"/>
      </w:pPr>
      <w:r w:rsidRPr="003068BA">
        <w:t>-</w:t>
      </w:r>
      <w:r w:rsidRPr="003068BA">
        <w:tab/>
        <w:t>Access control:</w:t>
      </w:r>
      <w:r w:rsidRPr="003068BA">
        <w:tab/>
      </w:r>
      <w:r w:rsidRPr="003068BA">
        <w:tab/>
      </w:r>
      <w:r w:rsidRPr="003068BA">
        <w:tab/>
      </w:r>
      <w:r w:rsidRPr="003068BA">
        <w:tab/>
        <w:t>unrestricted.</w:t>
      </w:r>
    </w:p>
    <w:p w14:paraId="7185C3DE" w14:textId="77777777" w:rsidR="006A54A0" w:rsidRPr="003068BA" w:rsidRDefault="006A54A0" w:rsidP="006A54A0">
      <w:r w:rsidRPr="003068BA">
        <w:t>The defined UICC/USIM data is installed on the UE.</w:t>
      </w:r>
    </w:p>
    <w:p w14:paraId="33B81602" w14:textId="77777777" w:rsidR="006A54A0" w:rsidRPr="003068BA" w:rsidRDefault="006A54A0" w:rsidP="006A54A0">
      <w:pPr>
        <w:pStyle w:val="Heading5"/>
        <w:rPr>
          <w:lang w:eastAsia="en-GB"/>
        </w:rPr>
      </w:pPr>
      <w:bookmarkStart w:id="2116" w:name="_Toc103688413"/>
      <w:r w:rsidRPr="003068BA">
        <w:rPr>
          <w:lang w:eastAsia="en-GB"/>
        </w:rPr>
        <w:lastRenderedPageBreak/>
        <w:t>5.3.1.3.2</w:t>
      </w:r>
      <w:r w:rsidRPr="003068BA">
        <w:rPr>
          <w:lang w:eastAsia="en-GB"/>
        </w:rPr>
        <w:tab/>
        <w:t>Procedure</w:t>
      </w:r>
      <w:bookmarkEnd w:id="2116"/>
    </w:p>
    <w:p w14:paraId="38311608" w14:textId="7FB44BF6" w:rsidR="006A54A0" w:rsidRPr="003068BA" w:rsidRDefault="006A54A0" w:rsidP="006A54A0">
      <w:pPr>
        <w:rPr>
          <w:lang w:eastAsia="en-GB"/>
        </w:rPr>
      </w:pPr>
      <w:r w:rsidRPr="003068BA">
        <w:rPr>
          <w:lang w:eastAsia="en-GB"/>
        </w:rPr>
        <w:t xml:space="preserve">Execute the </w:t>
      </w:r>
      <w:r w:rsidRPr="003068BA">
        <w:t xml:space="preserve">test procedure </w:t>
      </w:r>
      <w:r w:rsidR="0044062A" w:rsidRPr="003068BA">
        <w:t>as defined in</w:t>
      </w:r>
      <w:r w:rsidRPr="003068BA">
        <w:t xml:space="preserve"> </w:t>
      </w:r>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5.3.1.4.2</w:t>
      </w:r>
      <w:r w:rsidRPr="008C26FA">
        <w:t>.</w:t>
      </w:r>
    </w:p>
    <w:p w14:paraId="4E26F970" w14:textId="77777777" w:rsidR="006A54A0" w:rsidRPr="003068BA" w:rsidRDefault="006A54A0" w:rsidP="006A54A0">
      <w:pPr>
        <w:pStyle w:val="Heading4"/>
        <w:rPr>
          <w:lang w:eastAsia="en-GB"/>
        </w:rPr>
      </w:pPr>
      <w:bookmarkStart w:id="2117" w:name="_Toc103688414"/>
      <w:r w:rsidRPr="003068BA">
        <w:rPr>
          <w:lang w:eastAsia="en-GB"/>
        </w:rPr>
        <w:t>5.3.1.4</w:t>
      </w:r>
      <w:r w:rsidRPr="003068BA">
        <w:rPr>
          <w:lang w:eastAsia="en-GB"/>
        </w:rPr>
        <w:tab/>
        <w:t>Acceptance criteria</w:t>
      </w:r>
      <w:bookmarkEnd w:id="2117"/>
    </w:p>
    <w:p w14:paraId="483C10EF" w14:textId="77777777" w:rsidR="006A54A0" w:rsidRPr="003068BA" w:rsidRDefault="006A54A0" w:rsidP="00DF2BC4">
      <w:pPr>
        <w:spacing w:after="120"/>
      </w:pPr>
      <w:r w:rsidRPr="003068BA">
        <w:rPr>
          <w:lang w:eastAsia="en-GB"/>
        </w:rPr>
        <w:t xml:space="preserve">CR 1 and CR 3 are implicitly verified. The conformance requirements are met if the </w:t>
      </w:r>
      <w:r w:rsidRPr="003068BA">
        <w:t xml:space="preserve">5GS mobile identity IE in the </w:t>
      </w:r>
      <w:r w:rsidRPr="003068BA">
        <w:rPr>
          <w:i/>
        </w:rPr>
        <w:t>REGISTRATION REQUEST</w:t>
      </w:r>
      <w:r w:rsidRPr="003068BA">
        <w:t xml:space="preserve"> performed in step b) includes the following values:</w:t>
      </w:r>
    </w:p>
    <w:p w14:paraId="43627318" w14:textId="77777777" w:rsidR="006A54A0" w:rsidRPr="003068BA" w:rsidRDefault="006A54A0" w:rsidP="00DF2BC4">
      <w:pPr>
        <w:pStyle w:val="B10"/>
        <w:spacing w:after="120"/>
      </w:pPr>
      <w:r w:rsidRPr="003068BA">
        <w:t>-</w:t>
      </w:r>
      <w:r w:rsidRPr="003068BA">
        <w:tab/>
        <w:t>SUPI format:</w:t>
      </w:r>
      <w:r w:rsidRPr="003068BA">
        <w:tab/>
      </w:r>
      <w:r w:rsidRPr="003068BA">
        <w:tab/>
      </w:r>
      <w:r w:rsidRPr="003068BA">
        <w:tab/>
      </w:r>
      <w:r w:rsidRPr="003068BA">
        <w:tab/>
      </w:r>
      <w:r w:rsidRPr="003068BA">
        <w:tab/>
      </w:r>
      <w:r w:rsidRPr="003068BA">
        <w:tab/>
      </w:r>
      <w:r w:rsidRPr="003068BA">
        <w:tab/>
      </w:r>
      <w:r w:rsidRPr="003068BA">
        <w:tab/>
        <w:t>0</w:t>
      </w:r>
    </w:p>
    <w:p w14:paraId="32E64A7E" w14:textId="77777777" w:rsidR="006A54A0" w:rsidRPr="003068BA" w:rsidRDefault="006A54A0" w:rsidP="00DF2BC4">
      <w:pPr>
        <w:pStyle w:val="B10"/>
        <w:spacing w:after="120"/>
      </w:pPr>
      <w:r w:rsidRPr="003068BA">
        <w:t>-</w:t>
      </w:r>
      <w:r w:rsidRPr="003068BA">
        <w:tab/>
        <w:t>Home Network Identifier:</w:t>
      </w:r>
      <w:r w:rsidRPr="003068BA">
        <w:tab/>
      </w:r>
      <w:r w:rsidRPr="003068BA">
        <w:tab/>
      </w:r>
      <w:r w:rsidRPr="003068BA">
        <w:tab/>
      </w:r>
      <w:r w:rsidRPr="003068BA">
        <w:tab/>
        <w:t>246/081</w:t>
      </w:r>
    </w:p>
    <w:p w14:paraId="47C49765" w14:textId="77777777" w:rsidR="006A54A0" w:rsidRPr="003068BA" w:rsidRDefault="006A54A0" w:rsidP="00DF2BC4">
      <w:pPr>
        <w:pStyle w:val="B10"/>
        <w:spacing w:after="120"/>
      </w:pPr>
      <w:r w:rsidRPr="003068BA">
        <w:t>-</w:t>
      </w:r>
      <w:r w:rsidRPr="003068BA">
        <w:tab/>
        <w:t>Routing Indicator:</w:t>
      </w:r>
      <w:r w:rsidRPr="003068BA">
        <w:tab/>
      </w:r>
      <w:r w:rsidRPr="003068BA">
        <w:tab/>
      </w:r>
      <w:r w:rsidRPr="003068BA">
        <w:tab/>
      </w:r>
      <w:r w:rsidRPr="003068BA">
        <w:tab/>
      </w:r>
      <w:r w:rsidRPr="003068BA">
        <w:tab/>
      </w:r>
      <w:r w:rsidRPr="003068BA">
        <w:tab/>
        <w:t>1</w:t>
      </w:r>
      <w:r w:rsidRPr="003068BA">
        <w:rPr>
          <w:color w:val="FF0000"/>
        </w:rPr>
        <w:t>y</w:t>
      </w:r>
    </w:p>
    <w:p w14:paraId="5BF0CC71" w14:textId="77777777" w:rsidR="006A54A0" w:rsidRPr="003068BA" w:rsidRDefault="006A54A0" w:rsidP="00DF2BC4">
      <w:pPr>
        <w:pStyle w:val="B10"/>
        <w:spacing w:after="120"/>
      </w:pPr>
      <w:r w:rsidRPr="003068BA">
        <w:t>-</w:t>
      </w:r>
      <w:r w:rsidRPr="003068BA">
        <w:tab/>
        <w:t>Protection Scheme Identifier:</w:t>
      </w:r>
      <w:r w:rsidRPr="003068BA">
        <w:tab/>
      </w:r>
      <w:r w:rsidRPr="003068BA">
        <w:tab/>
      </w:r>
      <w:r w:rsidRPr="003068BA">
        <w:tab/>
        <w:t>00</w:t>
      </w:r>
    </w:p>
    <w:p w14:paraId="3FDFE138" w14:textId="77777777" w:rsidR="006A54A0" w:rsidRPr="003068BA" w:rsidRDefault="006A54A0" w:rsidP="00DF2BC4">
      <w:pPr>
        <w:pStyle w:val="B10"/>
        <w:spacing w:after="120"/>
      </w:pPr>
      <w:r w:rsidRPr="003068BA">
        <w:t>-</w:t>
      </w:r>
      <w:r w:rsidRPr="003068BA">
        <w:tab/>
        <w:t>Home Network Public Key Identifier:</w:t>
      </w:r>
      <w:r w:rsidRPr="003068BA">
        <w:tab/>
        <w:t>0</w:t>
      </w:r>
    </w:p>
    <w:p w14:paraId="0ACFF6D7" w14:textId="77777777" w:rsidR="006A54A0" w:rsidRPr="003068BA" w:rsidRDefault="006A54A0" w:rsidP="00D25BBE">
      <w:pPr>
        <w:pStyle w:val="B10"/>
      </w:pPr>
      <w:r w:rsidRPr="003068BA">
        <w:t>-</w:t>
      </w:r>
      <w:r w:rsidRPr="003068BA">
        <w:tab/>
        <w:t>Scheme output:</w:t>
      </w:r>
      <w:r w:rsidRPr="003068BA">
        <w:tab/>
      </w:r>
      <w:r w:rsidRPr="003068BA">
        <w:tab/>
      </w:r>
      <w:r w:rsidRPr="003068BA">
        <w:tab/>
      </w:r>
      <w:r w:rsidRPr="003068BA">
        <w:tab/>
      </w:r>
      <w:r w:rsidRPr="003068BA">
        <w:tab/>
      </w:r>
      <w:r w:rsidRPr="003068BA">
        <w:tab/>
      </w:r>
      <w:r w:rsidRPr="003068BA">
        <w:tab/>
        <w:t>35793579</w:t>
      </w:r>
      <w:r w:rsidRPr="003068BA">
        <w:rPr>
          <w:color w:val="FF0000"/>
        </w:rPr>
        <w:t>x</w:t>
      </w:r>
    </w:p>
    <w:p w14:paraId="34B306F7" w14:textId="43DF4CE9" w:rsidR="00DA1AF2" w:rsidRPr="003068BA" w:rsidRDefault="006A54A0" w:rsidP="006A54A0">
      <w:r w:rsidRPr="003068BA">
        <w:rPr>
          <w:lang w:eastAsia="en-GB"/>
        </w:rPr>
        <w:t xml:space="preserve">CR 2 can be verified by a method explicitly verifying the </w:t>
      </w:r>
      <w:r w:rsidR="005D0536">
        <w:rPr>
          <w:lang w:eastAsia="en-GB"/>
        </w:rPr>
        <w:t xml:space="preserve">correct execution of the </w:t>
      </w:r>
      <w:r w:rsidRPr="003068BA">
        <w:rPr>
          <w:lang w:eastAsia="en-GB"/>
        </w:rPr>
        <w:t>READ commands on the listed EFs</w:t>
      </w:r>
      <w:r w:rsidRPr="003068BA">
        <w:t xml:space="preserve">. </w:t>
      </w:r>
    </w:p>
    <w:p w14:paraId="36AF7A1E" w14:textId="77777777" w:rsidR="006A54A0" w:rsidRPr="003068BA" w:rsidRDefault="006A54A0" w:rsidP="006A54A0">
      <w:r w:rsidRPr="003068BA">
        <w:rPr>
          <w:lang w:eastAsia="en-GB"/>
        </w:rPr>
        <w:t xml:space="preserve">CR 4 is met if the UE sends </w:t>
      </w:r>
      <w:r w:rsidRPr="003068BA">
        <w:rPr>
          <w:i/>
          <w:lang w:eastAsia="en-GB"/>
        </w:rPr>
        <w:t>REGISTRATION COMPLETE</w:t>
      </w:r>
      <w:r w:rsidRPr="003068BA">
        <w:rPr>
          <w:lang w:eastAsia="en-GB"/>
        </w:rPr>
        <w:t xml:space="preserve"> message to the NG-SS in step c)</w:t>
      </w:r>
      <w:r w:rsidRPr="003068BA">
        <w:t>.</w:t>
      </w:r>
    </w:p>
    <w:p w14:paraId="70E0F527" w14:textId="1D6D7977" w:rsidR="00AB3EC4" w:rsidRDefault="00AB3EC4" w:rsidP="00AB3EC4">
      <w:pPr>
        <w:pStyle w:val="Heading4"/>
      </w:pPr>
      <w:bookmarkStart w:id="2118" w:name="_Toc103688415"/>
      <w:r>
        <w:rPr>
          <w:lang w:eastAsia="en-GB"/>
        </w:rPr>
        <w:t>5.3.1.5</w:t>
      </w:r>
      <w:r>
        <w:rPr>
          <w:lang w:eastAsia="en-GB"/>
        </w:rPr>
        <w:tab/>
      </w:r>
      <w:r>
        <w:t>Suitability assessment</w:t>
      </w:r>
      <w:bookmarkEnd w:id="2118"/>
    </w:p>
    <w:p w14:paraId="2000B2A9" w14:textId="34EBAF0C" w:rsidR="005D0536" w:rsidRDefault="005D0536" w:rsidP="005D0536">
      <w:pPr>
        <w:rPr>
          <w:lang w:eastAsia="en-GB"/>
        </w:rPr>
      </w:pPr>
      <w:r w:rsidRPr="003068BA">
        <w:t>CR </w:t>
      </w:r>
      <w:r>
        <w:t>2</w:t>
      </w:r>
      <w:r w:rsidRPr="003068BA">
        <w:t xml:space="preserve"> </w:t>
      </w:r>
      <w:r>
        <w:t>can be seen as implicitly verified if CR 1 and CR 3 are</w:t>
      </w:r>
      <w:r w:rsidRPr="003068BA">
        <w:t xml:space="preserve"> met</w:t>
      </w:r>
      <w:r>
        <w:t xml:space="preserve">. When using files with randomly generated contents in a test procedure as defined for the present test, the implicit verification is suitable to verify the correct file handling. No </w:t>
      </w:r>
      <w:r w:rsidRPr="003068BA">
        <w:rPr>
          <w:lang w:eastAsia="en-GB"/>
        </w:rPr>
        <w:t>deliberate accept</w:t>
      </w:r>
      <w:r>
        <w:rPr>
          <w:lang w:eastAsia="en-GB"/>
        </w:rPr>
        <w:t>ance of the generated result is needed</w:t>
      </w:r>
      <w:r w:rsidRPr="003068BA">
        <w:rPr>
          <w:lang w:eastAsia="en-GB"/>
        </w:rPr>
        <w:t>.</w:t>
      </w:r>
    </w:p>
    <w:p w14:paraId="55D2D0A4" w14:textId="431D34E6" w:rsidR="005D0536" w:rsidRDefault="005D0536" w:rsidP="005D0536">
      <w:pPr>
        <w:rPr>
          <w:lang w:eastAsia="en-GB"/>
        </w:rPr>
      </w:pPr>
      <w:r>
        <w:rPr>
          <w:lang w:eastAsia="en-GB"/>
        </w:rPr>
        <w:t xml:space="preserve">Verification of the file contents and/or the file handling is explicitly allowed. The verification result and the used verification method shall be noted in the test report. </w:t>
      </w:r>
      <w:r w:rsidRPr="00A752B5">
        <w:rPr>
          <w:lang w:eastAsia="en-GB"/>
        </w:rPr>
        <w:t>I</w:t>
      </w:r>
      <w:r>
        <w:rPr>
          <w:lang w:eastAsia="en-GB"/>
        </w:rPr>
        <w:t xml:space="preserve">n case </w:t>
      </w:r>
      <w:r w:rsidRPr="00A752B5">
        <w:rPr>
          <w:lang w:eastAsia="en-GB"/>
        </w:rPr>
        <w:t>this additional measure leads to a deviating result</w:t>
      </w:r>
      <w:r>
        <w:rPr>
          <w:lang w:eastAsia="en-GB"/>
        </w:rPr>
        <w:t xml:space="preserve"> to fulfil CR 2</w:t>
      </w:r>
      <w:r w:rsidRPr="00A752B5">
        <w:rPr>
          <w:lang w:eastAsia="en-GB"/>
        </w:rPr>
        <w:t xml:space="preserve">, the result of the explicit check </w:t>
      </w:r>
      <w:r>
        <w:rPr>
          <w:lang w:eastAsia="en-GB"/>
        </w:rPr>
        <w:t xml:space="preserve">defined to this test case </w:t>
      </w:r>
      <w:r w:rsidRPr="00A752B5">
        <w:rPr>
          <w:lang w:eastAsia="en-GB"/>
        </w:rPr>
        <w:t>applies.</w:t>
      </w:r>
    </w:p>
    <w:p w14:paraId="52832F8C" w14:textId="39BE8E5B" w:rsidR="005D0536" w:rsidRDefault="005D0536" w:rsidP="005D0536">
      <w:pPr>
        <w:rPr>
          <w:lang w:eastAsia="en-GB"/>
        </w:rPr>
      </w:pPr>
      <w:r>
        <w:rPr>
          <w:lang w:eastAsia="en-GB"/>
        </w:rPr>
        <w:t>For CR 4 the implicit verification with NS log data is suitable.</w:t>
      </w:r>
    </w:p>
    <w:p w14:paraId="71E8DC54" w14:textId="5CC845D8" w:rsidR="008F37C2" w:rsidRPr="003068BA" w:rsidRDefault="008F37C2" w:rsidP="008F37C2">
      <w:pPr>
        <w:pStyle w:val="Heading3"/>
      </w:pPr>
      <w:bookmarkStart w:id="2119" w:name="_Toc103688416"/>
      <w:r w:rsidRPr="003068BA">
        <w:t>5.3.2</w:t>
      </w:r>
      <w:r w:rsidRPr="003068BA">
        <w:tab/>
      </w:r>
      <w:bookmarkEnd w:id="706"/>
      <w:r w:rsidRPr="003068BA">
        <w:t>SUCI calculation by ME using Profile B</w:t>
      </w:r>
      <w:bookmarkEnd w:id="707"/>
      <w:bookmarkEnd w:id="708"/>
      <w:bookmarkEnd w:id="709"/>
      <w:bookmarkEnd w:id="710"/>
      <w:bookmarkEnd w:id="711"/>
      <w:bookmarkEnd w:id="712"/>
      <w:bookmarkEnd w:id="713"/>
      <w:bookmarkEnd w:id="714"/>
      <w:bookmarkEnd w:id="715"/>
      <w:bookmarkEnd w:id="2119"/>
    </w:p>
    <w:p w14:paraId="0D597216" w14:textId="77777777" w:rsidR="008F37C2" w:rsidRPr="003068BA" w:rsidRDefault="008F37C2" w:rsidP="008F37C2">
      <w:pPr>
        <w:keepNext/>
        <w:keepLines/>
        <w:spacing w:before="120"/>
        <w:ind w:left="1276" w:hanging="1276"/>
        <w:outlineLvl w:val="3"/>
        <w:rPr>
          <w:rFonts w:ascii="Arial" w:hAnsi="Arial"/>
          <w:sz w:val="24"/>
        </w:rPr>
      </w:pPr>
      <w:r w:rsidRPr="003068BA">
        <w:rPr>
          <w:rFonts w:ascii="Arial" w:hAnsi="Arial"/>
          <w:sz w:val="24"/>
        </w:rPr>
        <w:t>5.3.2.1</w:t>
      </w:r>
      <w:r w:rsidRPr="003068BA">
        <w:rPr>
          <w:rFonts w:ascii="Arial" w:hAnsi="Arial"/>
          <w:sz w:val="24"/>
        </w:rPr>
        <w:tab/>
        <w:t>Test purpose</w:t>
      </w:r>
    </w:p>
    <w:p w14:paraId="24DC8A0B" w14:textId="77777777" w:rsidR="007E2D56" w:rsidRPr="003068BA" w:rsidRDefault="007E2D56" w:rsidP="00086D3B">
      <w:r w:rsidRPr="003068BA">
        <w:t xml:space="preserve">The purpose of this test is to verify that: </w:t>
      </w:r>
    </w:p>
    <w:p w14:paraId="1FD0C895" w14:textId="4AF7E4CC" w:rsidR="007E2D56" w:rsidRPr="003068BA" w:rsidRDefault="007E2D56" w:rsidP="007E2D56">
      <w:pPr>
        <w:pStyle w:val="B10"/>
        <w:ind w:left="567" w:hanging="425"/>
      </w:pPr>
      <w:r w:rsidRPr="003068BA">
        <w:t>1)</w:t>
      </w:r>
      <w:r w:rsidRPr="003068BA">
        <w:tab/>
        <w:t xml:space="preserve">the </w:t>
      </w:r>
      <w:r w:rsidR="00086D3B" w:rsidRPr="003068BA">
        <w:t>ME read</w:t>
      </w:r>
      <w:r w:rsidRPr="003068BA">
        <w:t>s</w:t>
      </w:r>
      <w:r w:rsidR="00086D3B" w:rsidRPr="003068BA">
        <w:t xml:space="preserve"> the SUCI calculation information from the USIM, including the SUPI, the Home Network Public Key, the Home Network Public Key Identifier, and the list of Protection Scheme Identifiers.</w:t>
      </w:r>
    </w:p>
    <w:p w14:paraId="3B7A7B4D" w14:textId="375F7627" w:rsidR="00086D3B" w:rsidRPr="003068BA" w:rsidRDefault="007E2D56" w:rsidP="007E2D56">
      <w:pPr>
        <w:pStyle w:val="B10"/>
        <w:ind w:left="567" w:hanging="425"/>
      </w:pPr>
      <w:r w:rsidRPr="003068BA">
        <w:t>2)</w:t>
      </w:r>
      <w:r w:rsidRPr="003068BA">
        <w:tab/>
        <w:t>t</w:t>
      </w:r>
      <w:r w:rsidR="00086D3B" w:rsidRPr="003068BA">
        <w:t>he ME select</w:t>
      </w:r>
      <w:r w:rsidRPr="003068BA">
        <w:t>s</w:t>
      </w:r>
      <w:r w:rsidR="00086D3B" w:rsidRPr="003068BA">
        <w:t xml:space="preserve"> the protection scheme from its supported schemes that has the highest priority in the list obtained from the USIM.</w:t>
      </w:r>
    </w:p>
    <w:p w14:paraId="64D9137C" w14:textId="77777777" w:rsidR="008F37C2" w:rsidRPr="003068BA" w:rsidRDefault="008F37C2" w:rsidP="008F37C2">
      <w:pPr>
        <w:keepNext/>
        <w:keepLines/>
        <w:spacing w:before="120"/>
        <w:ind w:left="1276" w:hanging="1276"/>
        <w:outlineLvl w:val="3"/>
        <w:rPr>
          <w:rFonts w:ascii="Arial" w:hAnsi="Arial"/>
          <w:sz w:val="24"/>
        </w:rPr>
      </w:pPr>
      <w:r w:rsidRPr="003068BA">
        <w:rPr>
          <w:rFonts w:ascii="Arial" w:hAnsi="Arial"/>
          <w:sz w:val="24"/>
        </w:rPr>
        <w:t>5.3.2.2</w:t>
      </w:r>
      <w:r w:rsidRPr="003068BA">
        <w:rPr>
          <w:rFonts w:ascii="Arial" w:hAnsi="Arial"/>
          <w:sz w:val="24"/>
        </w:rPr>
        <w:tab/>
        <w:t>Conformance requirement</w:t>
      </w:r>
    </w:p>
    <w:p w14:paraId="76CD6611" w14:textId="396C193A" w:rsidR="008F37C2" w:rsidRPr="003068BA" w:rsidRDefault="00C32A13" w:rsidP="00DF2BC4">
      <w:pPr>
        <w:spacing w:after="120"/>
        <w:ind w:left="567" w:hanging="567"/>
      </w:pPr>
      <w:r w:rsidRPr="003068BA">
        <w:t>CR 1</w:t>
      </w:r>
      <w:r w:rsidRPr="003068BA">
        <w:tab/>
      </w:r>
      <w:r w:rsidR="008F37C2" w:rsidRPr="003068BA">
        <w:t>SUCI calculation procedure shall be performed by the ME if Service n°124 is "available" and Service n°125 is not "available" in EF</w:t>
      </w:r>
      <w:r w:rsidR="008F37C2" w:rsidRPr="003068BA">
        <w:rPr>
          <w:vertAlign w:val="subscript"/>
        </w:rPr>
        <w:t>UST</w:t>
      </w:r>
    </w:p>
    <w:p w14:paraId="40D19B34" w14:textId="77777777" w:rsidR="008F37C2" w:rsidRPr="003068BA" w:rsidRDefault="008F37C2" w:rsidP="00DF2BC4">
      <w:pPr>
        <w:pStyle w:val="B20"/>
        <w:spacing w:after="120"/>
      </w:pPr>
      <w:r w:rsidRPr="003068BA">
        <w:t>Reference:</w:t>
      </w:r>
    </w:p>
    <w:p w14:paraId="443BEBA3" w14:textId="307A8539" w:rsidR="008F37C2" w:rsidRPr="003068BA" w:rsidRDefault="00E425E2" w:rsidP="00E425E2">
      <w:pPr>
        <w:pStyle w:val="B20"/>
      </w:pPr>
      <w:r w:rsidRPr="003068BA">
        <w:t>-</w:t>
      </w:r>
      <w:r w:rsidRPr="003068BA">
        <w:tab/>
      </w:r>
      <w:r w:rsidR="008F37C2" w:rsidRPr="003068BA">
        <w:t>TS </w:t>
      </w:r>
      <w:r w:rsidR="00FB0D8F" w:rsidRPr="003068BA">
        <w:t>31</w:t>
      </w:r>
      <w:r w:rsidR="008F37C2" w:rsidRPr="003068BA">
        <w:t>.</w:t>
      </w:r>
      <w:r w:rsidR="00D33956" w:rsidRPr="003068BA">
        <w:t>1</w:t>
      </w:r>
      <w:r w:rsidR="00FB0D8F" w:rsidRPr="003068BA">
        <w:t>02</w:t>
      </w:r>
      <w:r w:rsidR="008F37C2" w:rsidRPr="003068BA">
        <w:t> </w:t>
      </w:r>
      <w:r w:rsidR="00FB0D8F" w:rsidRPr="008C26FA">
        <w:fldChar w:fldCharType="begin"/>
      </w:r>
      <w:r w:rsidR="00FB0D8F" w:rsidRPr="003068BA">
        <w:instrText xml:space="preserve"> REF _Ref62649304 \r \h </w:instrText>
      </w:r>
      <w:r w:rsidRPr="003068BA">
        <w:instrText xml:space="preserve"> \* MERGEFORMAT </w:instrText>
      </w:r>
      <w:r w:rsidR="00FB0D8F" w:rsidRPr="008C26FA">
        <w:fldChar w:fldCharType="separate"/>
      </w:r>
      <w:r w:rsidR="00E70F48">
        <w:t>[19]</w:t>
      </w:r>
      <w:r w:rsidR="00FB0D8F" w:rsidRPr="008C26FA">
        <w:fldChar w:fldCharType="end"/>
      </w:r>
      <w:r w:rsidR="008F37C2" w:rsidRPr="008C26FA">
        <w:t xml:space="preserve">, clause </w:t>
      </w:r>
      <w:r w:rsidR="00FB0D8F" w:rsidRPr="008C26FA">
        <w:t>4</w:t>
      </w:r>
      <w:r w:rsidR="008F37C2" w:rsidRPr="003068BA">
        <w:t>.</w:t>
      </w:r>
      <w:r w:rsidR="00FB0D8F" w:rsidRPr="003068BA">
        <w:t>4.11.8</w:t>
      </w:r>
    </w:p>
    <w:p w14:paraId="49CBAC93" w14:textId="190FAEDA" w:rsidR="008F37C2" w:rsidRPr="003068BA" w:rsidRDefault="00C32A13" w:rsidP="00DF2BC4">
      <w:pPr>
        <w:spacing w:after="120"/>
        <w:ind w:left="567" w:hanging="567"/>
      </w:pPr>
      <w:r w:rsidRPr="003068BA">
        <w:t>CR 2</w:t>
      </w:r>
      <w:r w:rsidRPr="003068BA">
        <w:tab/>
      </w:r>
      <w:r w:rsidR="00086D3B" w:rsidRPr="003068BA">
        <w:t>As part of the SUCI calculation performed by the ME, the ME performs the reading procedure with EF</w:t>
      </w:r>
      <w:r w:rsidR="00086D3B" w:rsidRPr="003068BA">
        <w:rPr>
          <w:vertAlign w:val="subscript"/>
        </w:rPr>
        <w:t>SUCI_Calc_Info</w:t>
      </w:r>
      <w:r w:rsidR="00086D3B" w:rsidRPr="003068BA">
        <w:t>.</w:t>
      </w:r>
    </w:p>
    <w:p w14:paraId="25A84D82" w14:textId="77777777" w:rsidR="008F37C2" w:rsidRPr="003068BA" w:rsidRDefault="008F37C2" w:rsidP="00DF2BC4">
      <w:pPr>
        <w:pStyle w:val="B20"/>
        <w:spacing w:after="120"/>
      </w:pPr>
      <w:r w:rsidRPr="003068BA">
        <w:t>Reference:</w:t>
      </w:r>
    </w:p>
    <w:p w14:paraId="44B2405B" w14:textId="5C428321" w:rsidR="008F37C2" w:rsidRPr="008C26FA" w:rsidRDefault="00E425E2" w:rsidP="00E425E2">
      <w:pPr>
        <w:pStyle w:val="B20"/>
      </w:pPr>
      <w:r w:rsidRPr="003068BA">
        <w:t>-</w:t>
      </w:r>
      <w:r w:rsidRPr="003068BA">
        <w:tab/>
      </w:r>
      <w:r w:rsidR="00D33956" w:rsidRPr="003068BA">
        <w:t>TS 31.102 </w:t>
      </w:r>
      <w:r w:rsidR="00D33956" w:rsidRPr="008C26FA">
        <w:fldChar w:fldCharType="begin"/>
      </w:r>
      <w:r w:rsidR="00D33956" w:rsidRPr="003068BA">
        <w:instrText xml:space="preserve"> REF _Ref62649304 \r \h </w:instrText>
      </w:r>
      <w:r w:rsidRPr="003068BA">
        <w:instrText xml:space="preserve"> \* MERGEFORMAT </w:instrText>
      </w:r>
      <w:r w:rsidR="00D33956" w:rsidRPr="008C26FA">
        <w:fldChar w:fldCharType="separate"/>
      </w:r>
      <w:r w:rsidR="00E70F48">
        <w:t>[19]</w:t>
      </w:r>
      <w:r w:rsidR="00D33956" w:rsidRPr="008C26FA">
        <w:fldChar w:fldCharType="end"/>
      </w:r>
      <w:r w:rsidR="00D33956" w:rsidRPr="008C26FA">
        <w:t>, clause 4.4.11.8 and 5.3.47</w:t>
      </w:r>
    </w:p>
    <w:p w14:paraId="055BAB85" w14:textId="7F74599A" w:rsidR="008F37C2" w:rsidRPr="003068BA" w:rsidRDefault="00C32A13" w:rsidP="00DF2BC4">
      <w:pPr>
        <w:spacing w:after="120"/>
        <w:ind w:left="567" w:hanging="567"/>
      </w:pPr>
      <w:r w:rsidRPr="003068BA">
        <w:lastRenderedPageBreak/>
        <w:t>CR 3</w:t>
      </w:r>
      <w:r w:rsidRPr="003068BA">
        <w:tab/>
      </w:r>
      <w:r w:rsidR="00086D3B" w:rsidRPr="003068BA">
        <w:t>The ME shall calculate the SUCI using the ECIES scheme profile B if highest priority of the protection schemes listed in the USIM is the ECIES scheme profile B.</w:t>
      </w:r>
    </w:p>
    <w:p w14:paraId="28CFB33B" w14:textId="77777777" w:rsidR="008F37C2" w:rsidRPr="003068BA" w:rsidRDefault="008F37C2" w:rsidP="00DF2BC4">
      <w:pPr>
        <w:pStyle w:val="B20"/>
        <w:spacing w:after="120"/>
      </w:pPr>
      <w:r w:rsidRPr="003068BA">
        <w:t>Reference:</w:t>
      </w:r>
    </w:p>
    <w:p w14:paraId="30B2BC6C" w14:textId="5C4AD579" w:rsidR="008A47B0" w:rsidRPr="008C26FA" w:rsidRDefault="00E425E2" w:rsidP="00DF2BC4">
      <w:pPr>
        <w:pStyle w:val="B20"/>
        <w:spacing w:after="120"/>
      </w:pPr>
      <w:r w:rsidRPr="003068BA">
        <w:t>-</w:t>
      </w:r>
      <w:r w:rsidRPr="003068BA">
        <w:tab/>
      </w:r>
      <w:r w:rsidR="008A47B0" w:rsidRPr="003068BA">
        <w:t>TS 31.102 </w:t>
      </w:r>
      <w:r w:rsidR="008A47B0" w:rsidRPr="008C26FA">
        <w:fldChar w:fldCharType="begin"/>
      </w:r>
      <w:r w:rsidR="008A47B0" w:rsidRPr="003068BA">
        <w:instrText xml:space="preserve"> REF _Ref62649304 \r \h </w:instrText>
      </w:r>
      <w:r w:rsidRPr="003068BA">
        <w:instrText xml:space="preserve"> \* MERGEFORMAT </w:instrText>
      </w:r>
      <w:r w:rsidR="008A47B0" w:rsidRPr="008C26FA">
        <w:fldChar w:fldCharType="separate"/>
      </w:r>
      <w:r w:rsidR="00E70F48">
        <w:t>[19]</w:t>
      </w:r>
      <w:r w:rsidR="008A47B0" w:rsidRPr="008C26FA">
        <w:fldChar w:fldCharType="end"/>
      </w:r>
      <w:r w:rsidR="008A47B0" w:rsidRPr="008C26FA">
        <w:t>, clause 4.4.11.8</w:t>
      </w:r>
    </w:p>
    <w:p w14:paraId="4E44AEF2" w14:textId="2F7D121C" w:rsidR="008A47B0" w:rsidRPr="008C26FA" w:rsidRDefault="00E425E2" w:rsidP="00DF2BC4">
      <w:pPr>
        <w:pStyle w:val="B20"/>
        <w:spacing w:after="120"/>
      </w:pPr>
      <w:r w:rsidRPr="008C26FA">
        <w:t>-</w:t>
      </w:r>
      <w:r w:rsidRPr="008C26FA">
        <w:tab/>
      </w:r>
      <w:r w:rsidR="008A47B0" w:rsidRPr="003068BA">
        <w:t>TS 33.501 </w:t>
      </w:r>
      <w:r w:rsidR="008A47B0" w:rsidRPr="008C26FA">
        <w:fldChar w:fldCharType="begin"/>
      </w:r>
      <w:r w:rsidR="008A47B0" w:rsidRPr="003068BA">
        <w:instrText xml:space="preserve"> REF _Ref63061803 \r \h </w:instrText>
      </w:r>
      <w:r w:rsidRPr="003068BA">
        <w:instrText xml:space="preserve"> \* MERGEFORMAT </w:instrText>
      </w:r>
      <w:r w:rsidR="008A47B0" w:rsidRPr="008C26FA">
        <w:fldChar w:fldCharType="separate"/>
      </w:r>
      <w:r w:rsidR="00E70F48">
        <w:t>[24]</w:t>
      </w:r>
      <w:r w:rsidR="008A47B0" w:rsidRPr="008C26FA">
        <w:fldChar w:fldCharType="end"/>
      </w:r>
      <w:r w:rsidR="008A47B0" w:rsidRPr="008C26FA">
        <w:t>, Annex C, clause C.3 and C.4</w:t>
      </w:r>
    </w:p>
    <w:p w14:paraId="2DA73DCB" w14:textId="0510C7F0" w:rsidR="00E77185" w:rsidRPr="008C26FA" w:rsidRDefault="00E425E2" w:rsidP="00E425E2">
      <w:pPr>
        <w:pStyle w:val="B20"/>
      </w:pPr>
      <w:r w:rsidRPr="008C26FA">
        <w:t>-</w:t>
      </w:r>
      <w:r w:rsidRPr="008C26FA">
        <w:tab/>
      </w:r>
      <w:r w:rsidR="00E77185" w:rsidRPr="003068BA">
        <w:t>TS 24.501 </w:t>
      </w:r>
      <w:r w:rsidR="00E77185" w:rsidRPr="008C26FA">
        <w:fldChar w:fldCharType="begin"/>
      </w:r>
      <w:r w:rsidR="00E77185" w:rsidRPr="003068BA">
        <w:instrText xml:space="preserve"> REF _Ref63064073 \r \h </w:instrText>
      </w:r>
      <w:r w:rsidRPr="003068BA">
        <w:instrText xml:space="preserve"> \* MERGEFORMAT </w:instrText>
      </w:r>
      <w:r w:rsidR="00E77185" w:rsidRPr="008C26FA">
        <w:fldChar w:fldCharType="separate"/>
      </w:r>
      <w:r w:rsidR="00E70F48">
        <w:t>[25]</w:t>
      </w:r>
      <w:r w:rsidR="00E77185" w:rsidRPr="008C26FA">
        <w:fldChar w:fldCharType="end"/>
      </w:r>
      <w:r w:rsidR="00E77185" w:rsidRPr="008C26FA">
        <w:t>, clause 9.11.3</w:t>
      </w:r>
    </w:p>
    <w:p w14:paraId="1BF336E0" w14:textId="77777777" w:rsidR="008F37C2" w:rsidRPr="003068BA" w:rsidRDefault="009F3700" w:rsidP="008F37C2">
      <w:pPr>
        <w:keepNext/>
        <w:keepLines/>
        <w:spacing w:before="120"/>
        <w:ind w:left="1276" w:hanging="1276"/>
        <w:outlineLvl w:val="3"/>
        <w:rPr>
          <w:rFonts w:ascii="Arial" w:hAnsi="Arial"/>
          <w:sz w:val="24"/>
        </w:rPr>
      </w:pPr>
      <w:r w:rsidRPr="008C26FA">
        <w:rPr>
          <w:rFonts w:ascii="Arial" w:hAnsi="Arial"/>
          <w:sz w:val="24"/>
        </w:rPr>
        <w:t>5</w:t>
      </w:r>
      <w:r w:rsidR="008F37C2" w:rsidRPr="008C26FA">
        <w:rPr>
          <w:rFonts w:ascii="Arial" w:hAnsi="Arial"/>
          <w:sz w:val="24"/>
        </w:rPr>
        <w:t>.</w:t>
      </w:r>
      <w:r w:rsidRPr="003068BA">
        <w:rPr>
          <w:rFonts w:ascii="Arial" w:hAnsi="Arial"/>
          <w:sz w:val="24"/>
        </w:rPr>
        <w:t>3</w:t>
      </w:r>
      <w:r w:rsidR="008F37C2" w:rsidRPr="003068BA">
        <w:rPr>
          <w:rFonts w:ascii="Arial" w:hAnsi="Arial"/>
          <w:sz w:val="24"/>
        </w:rPr>
        <w:t>.</w:t>
      </w:r>
      <w:r w:rsidRPr="003068BA">
        <w:rPr>
          <w:rFonts w:ascii="Arial" w:hAnsi="Arial"/>
          <w:sz w:val="24"/>
        </w:rPr>
        <w:t>2</w:t>
      </w:r>
      <w:r w:rsidR="008F37C2" w:rsidRPr="003068BA">
        <w:rPr>
          <w:rFonts w:ascii="Arial" w:hAnsi="Arial"/>
          <w:sz w:val="24"/>
        </w:rPr>
        <w:t>.3</w:t>
      </w:r>
      <w:r w:rsidR="008F37C2" w:rsidRPr="003068BA">
        <w:rPr>
          <w:rFonts w:ascii="Arial" w:hAnsi="Arial"/>
          <w:sz w:val="24"/>
        </w:rPr>
        <w:tab/>
        <w:t>Method of test</w:t>
      </w:r>
    </w:p>
    <w:p w14:paraId="5C8CF01D" w14:textId="77777777" w:rsidR="008F37C2" w:rsidRPr="003068BA" w:rsidRDefault="009F3700" w:rsidP="009F3700">
      <w:pPr>
        <w:keepNext/>
        <w:keepLines/>
        <w:spacing w:before="120"/>
        <w:ind w:left="1701" w:hanging="1701"/>
        <w:outlineLvl w:val="4"/>
        <w:rPr>
          <w:rFonts w:ascii="Arial" w:hAnsi="Arial"/>
          <w:sz w:val="22"/>
        </w:rPr>
      </w:pPr>
      <w:r w:rsidRPr="003068BA">
        <w:rPr>
          <w:rFonts w:ascii="Arial" w:hAnsi="Arial"/>
          <w:sz w:val="22"/>
        </w:rPr>
        <w:t>5</w:t>
      </w:r>
      <w:r w:rsidR="008F37C2" w:rsidRPr="003068BA">
        <w:rPr>
          <w:rFonts w:ascii="Arial" w:hAnsi="Arial"/>
          <w:sz w:val="22"/>
        </w:rPr>
        <w:t>.</w:t>
      </w:r>
      <w:r w:rsidRPr="003068BA">
        <w:rPr>
          <w:rFonts w:ascii="Arial" w:hAnsi="Arial"/>
          <w:sz w:val="22"/>
        </w:rPr>
        <w:t>3</w:t>
      </w:r>
      <w:r w:rsidR="008F37C2" w:rsidRPr="003068BA">
        <w:rPr>
          <w:rFonts w:ascii="Arial" w:hAnsi="Arial"/>
          <w:sz w:val="22"/>
        </w:rPr>
        <w:t>.</w:t>
      </w:r>
      <w:r w:rsidRPr="003068BA">
        <w:rPr>
          <w:rFonts w:ascii="Arial" w:hAnsi="Arial"/>
          <w:sz w:val="22"/>
        </w:rPr>
        <w:t>2</w:t>
      </w:r>
      <w:r w:rsidR="008F37C2" w:rsidRPr="003068BA">
        <w:rPr>
          <w:rFonts w:ascii="Arial" w:hAnsi="Arial"/>
          <w:sz w:val="22"/>
        </w:rPr>
        <w:t>.3.1</w:t>
      </w:r>
      <w:r w:rsidR="008F37C2" w:rsidRPr="003068BA">
        <w:rPr>
          <w:rFonts w:ascii="Arial" w:hAnsi="Arial"/>
          <w:sz w:val="22"/>
        </w:rPr>
        <w:tab/>
        <w:t>Initial conditions</w:t>
      </w:r>
    </w:p>
    <w:p w14:paraId="25E45FFA" w14:textId="77777777" w:rsidR="009F3700" w:rsidRPr="003068BA" w:rsidRDefault="009F3700" w:rsidP="009F3700">
      <w:pPr>
        <w:rPr>
          <w:rFonts w:eastAsia="Calibri"/>
        </w:rPr>
      </w:pPr>
      <w:r w:rsidRPr="003068BA">
        <w:rPr>
          <w:rFonts w:eastAsia="Calibri"/>
        </w:rPr>
        <w:t xml:space="preserve">A UICC containing the Default 5G-NR Test UICC defined in clause </w:t>
      </w:r>
      <w:r w:rsidRPr="003068BA">
        <w:rPr>
          <w:rFonts w:eastAsia="Calibri"/>
          <w:highlight w:val="yellow"/>
        </w:rPr>
        <w:t>4.9</w:t>
      </w:r>
      <w:r w:rsidRPr="003068BA">
        <w:rPr>
          <w:rFonts w:eastAsia="Calibri"/>
        </w:rPr>
        <w:t xml:space="preserve"> is used with the following exception</w:t>
      </w:r>
      <w:r w:rsidR="00306753" w:rsidRPr="003068BA">
        <w:rPr>
          <w:rFonts w:eastAsia="Calibri"/>
        </w:rPr>
        <w:t>s</w:t>
      </w:r>
      <w:r w:rsidRPr="003068BA">
        <w:rPr>
          <w:rFonts w:eastAsia="Calibri"/>
        </w:rPr>
        <w:t>:</w:t>
      </w:r>
    </w:p>
    <w:p w14:paraId="4542D2AF" w14:textId="03737A0F" w:rsidR="009F3700" w:rsidRPr="0003424E" w:rsidRDefault="009F3700" w:rsidP="00DF2BC4">
      <w:pPr>
        <w:keepNext/>
        <w:keepLines/>
        <w:spacing w:after="120"/>
        <w:rPr>
          <w:rFonts w:eastAsiaTheme="minorHAnsi"/>
          <w:b/>
          <w:highlight w:val="yellow"/>
        </w:rPr>
      </w:pPr>
      <w:bookmarkStart w:id="2120" w:name="_Hlk4002484"/>
      <w:r w:rsidRPr="0003424E">
        <w:rPr>
          <w:b/>
          <w:highlight w:val="yellow"/>
        </w:rPr>
        <w:t>EF</w:t>
      </w:r>
      <w:r w:rsidRPr="0003424E">
        <w:rPr>
          <w:b/>
          <w:highlight w:val="yellow"/>
          <w:vertAlign w:val="subscript"/>
        </w:rPr>
        <w:t>IMSI</w:t>
      </w:r>
    </w:p>
    <w:bookmarkEnd w:id="2120"/>
    <w:p w14:paraId="5B2FE816" w14:textId="77777777" w:rsidR="004B048F" w:rsidRPr="0003424E" w:rsidRDefault="002B6E7B" w:rsidP="004923F1">
      <w:pPr>
        <w:pStyle w:val="NoSpaceNormal"/>
        <w:rPr>
          <w:highlight w:val="yellow"/>
        </w:rPr>
      </w:pPr>
      <w:r w:rsidRPr="0003424E">
        <w:rPr>
          <w:highlight w:val="yellow"/>
        </w:rPr>
        <w:tab/>
      </w:r>
      <w:r w:rsidR="009F3700" w:rsidRPr="0003424E">
        <w:rPr>
          <w:highlight w:val="yellow"/>
        </w:rPr>
        <w:t>Logically:</w:t>
      </w:r>
    </w:p>
    <w:p w14:paraId="130CB8C3" w14:textId="6E56F29E" w:rsidR="002B6E7B" w:rsidRPr="0003424E" w:rsidRDefault="004B048F" w:rsidP="00C32A13">
      <w:pPr>
        <w:rPr>
          <w:highlight w:val="yellow"/>
        </w:rPr>
      </w:pPr>
      <w:r w:rsidRPr="0003424E">
        <w:rPr>
          <w:highlight w:val="yellow"/>
        </w:rPr>
        <w:tab/>
      </w:r>
      <w:r w:rsidR="00C32A13" w:rsidRPr="0003424E">
        <w:rPr>
          <w:highlight w:val="yellow"/>
        </w:rPr>
        <w:tab/>
      </w:r>
      <w:r w:rsidR="009F3700" w:rsidRPr="0003424E">
        <w:rPr>
          <w:highlight w:val="yellow"/>
        </w:rPr>
        <w:t>24608135793579</w:t>
      </w:r>
      <w:r w:rsidR="009F3700" w:rsidRPr="0003424E">
        <w:rPr>
          <w:color w:val="FF0000"/>
          <w:highlight w:val="yellow"/>
        </w:rPr>
        <w:t>x</w:t>
      </w:r>
    </w:p>
    <w:p w14:paraId="1B425344" w14:textId="043F74DC" w:rsidR="009F3700" w:rsidRPr="0003424E" w:rsidRDefault="0038515C" w:rsidP="0038515C">
      <w:pPr>
        <w:rPr>
          <w:highlight w:val="yellow"/>
        </w:rPr>
      </w:pPr>
      <w:r w:rsidRPr="0003424E">
        <w:rPr>
          <w:highlight w:val="yellow"/>
        </w:rPr>
        <w:tab/>
      </w:r>
      <w:r w:rsidR="0071249A" w:rsidRPr="0003424E">
        <w:rPr>
          <w:highlight w:val="yellow"/>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F3700" w:rsidRPr="0003424E" w14:paraId="44559C60" w14:textId="77777777" w:rsidTr="0071249A">
        <w:tc>
          <w:tcPr>
            <w:tcW w:w="959" w:type="dxa"/>
            <w:tcBorders>
              <w:top w:val="single" w:sz="4" w:space="0" w:color="auto"/>
              <w:left w:val="single" w:sz="4" w:space="0" w:color="auto"/>
              <w:bottom w:val="single" w:sz="4" w:space="0" w:color="auto"/>
              <w:right w:val="single" w:sz="4" w:space="0" w:color="auto"/>
            </w:tcBorders>
            <w:hideMark/>
          </w:tcPr>
          <w:p w14:paraId="5A812ADF" w14:textId="77777777" w:rsidR="009F3700" w:rsidRPr="0003424E" w:rsidRDefault="0071249A" w:rsidP="0071249A">
            <w:pPr>
              <w:keepNext/>
              <w:keepLines/>
              <w:spacing w:after="0"/>
              <w:ind w:hanging="112"/>
              <w:rPr>
                <w:rFonts w:ascii="Arial" w:eastAsia="Calibri" w:hAnsi="Arial"/>
                <w:b/>
                <w:sz w:val="18"/>
                <w:szCs w:val="22"/>
                <w:highlight w:val="yellow"/>
              </w:rPr>
            </w:pPr>
            <w:r w:rsidRPr="0003424E">
              <w:rPr>
                <w:rFonts w:ascii="Arial" w:eastAsia="Calibri" w:hAnsi="Arial"/>
                <w:b/>
                <w:sz w:val="18"/>
                <w:highlight w:val="yellow"/>
              </w:rPr>
              <w:t>Byte</w:t>
            </w:r>
          </w:p>
        </w:tc>
        <w:tc>
          <w:tcPr>
            <w:tcW w:w="717" w:type="dxa"/>
            <w:tcBorders>
              <w:top w:val="single" w:sz="4" w:space="0" w:color="auto"/>
              <w:left w:val="single" w:sz="4" w:space="0" w:color="auto"/>
              <w:bottom w:val="single" w:sz="4" w:space="0" w:color="auto"/>
              <w:right w:val="single" w:sz="4" w:space="0" w:color="auto"/>
            </w:tcBorders>
            <w:hideMark/>
          </w:tcPr>
          <w:p w14:paraId="28569EAE"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B1</w:t>
            </w:r>
          </w:p>
        </w:tc>
        <w:tc>
          <w:tcPr>
            <w:tcW w:w="717" w:type="dxa"/>
            <w:tcBorders>
              <w:top w:val="single" w:sz="4" w:space="0" w:color="auto"/>
              <w:left w:val="single" w:sz="4" w:space="0" w:color="auto"/>
              <w:bottom w:val="single" w:sz="4" w:space="0" w:color="auto"/>
              <w:right w:val="single" w:sz="4" w:space="0" w:color="auto"/>
            </w:tcBorders>
            <w:hideMark/>
          </w:tcPr>
          <w:p w14:paraId="1E1241BE"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B2</w:t>
            </w:r>
          </w:p>
        </w:tc>
        <w:tc>
          <w:tcPr>
            <w:tcW w:w="717" w:type="dxa"/>
            <w:tcBorders>
              <w:top w:val="single" w:sz="4" w:space="0" w:color="auto"/>
              <w:left w:val="single" w:sz="4" w:space="0" w:color="auto"/>
              <w:bottom w:val="single" w:sz="4" w:space="0" w:color="auto"/>
              <w:right w:val="single" w:sz="4" w:space="0" w:color="auto"/>
            </w:tcBorders>
            <w:hideMark/>
          </w:tcPr>
          <w:p w14:paraId="3D70E945"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B3</w:t>
            </w:r>
          </w:p>
        </w:tc>
        <w:tc>
          <w:tcPr>
            <w:tcW w:w="717" w:type="dxa"/>
            <w:tcBorders>
              <w:top w:val="single" w:sz="4" w:space="0" w:color="auto"/>
              <w:left w:val="single" w:sz="4" w:space="0" w:color="auto"/>
              <w:bottom w:val="single" w:sz="4" w:space="0" w:color="auto"/>
              <w:right w:val="single" w:sz="4" w:space="0" w:color="auto"/>
            </w:tcBorders>
            <w:hideMark/>
          </w:tcPr>
          <w:p w14:paraId="2FB1CE57"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B4</w:t>
            </w:r>
          </w:p>
        </w:tc>
        <w:tc>
          <w:tcPr>
            <w:tcW w:w="717" w:type="dxa"/>
            <w:tcBorders>
              <w:top w:val="single" w:sz="4" w:space="0" w:color="auto"/>
              <w:left w:val="single" w:sz="4" w:space="0" w:color="auto"/>
              <w:bottom w:val="single" w:sz="4" w:space="0" w:color="auto"/>
              <w:right w:val="single" w:sz="4" w:space="0" w:color="auto"/>
            </w:tcBorders>
            <w:hideMark/>
          </w:tcPr>
          <w:p w14:paraId="5345A404"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B5</w:t>
            </w:r>
          </w:p>
        </w:tc>
        <w:tc>
          <w:tcPr>
            <w:tcW w:w="717" w:type="dxa"/>
            <w:tcBorders>
              <w:top w:val="single" w:sz="4" w:space="0" w:color="auto"/>
              <w:left w:val="single" w:sz="4" w:space="0" w:color="auto"/>
              <w:bottom w:val="single" w:sz="4" w:space="0" w:color="auto"/>
              <w:right w:val="single" w:sz="4" w:space="0" w:color="auto"/>
            </w:tcBorders>
            <w:hideMark/>
          </w:tcPr>
          <w:p w14:paraId="31B20113"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B6</w:t>
            </w:r>
          </w:p>
        </w:tc>
        <w:tc>
          <w:tcPr>
            <w:tcW w:w="717" w:type="dxa"/>
            <w:tcBorders>
              <w:top w:val="single" w:sz="4" w:space="0" w:color="auto"/>
              <w:left w:val="single" w:sz="4" w:space="0" w:color="auto"/>
              <w:bottom w:val="single" w:sz="4" w:space="0" w:color="auto"/>
              <w:right w:val="single" w:sz="4" w:space="0" w:color="auto"/>
            </w:tcBorders>
            <w:hideMark/>
          </w:tcPr>
          <w:p w14:paraId="14E004A8"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B7</w:t>
            </w:r>
          </w:p>
        </w:tc>
        <w:tc>
          <w:tcPr>
            <w:tcW w:w="717" w:type="dxa"/>
            <w:tcBorders>
              <w:top w:val="single" w:sz="4" w:space="0" w:color="auto"/>
              <w:left w:val="single" w:sz="4" w:space="0" w:color="auto"/>
              <w:bottom w:val="single" w:sz="4" w:space="0" w:color="auto"/>
              <w:right w:val="single" w:sz="4" w:space="0" w:color="auto"/>
            </w:tcBorders>
            <w:hideMark/>
          </w:tcPr>
          <w:p w14:paraId="711F50D5"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B8</w:t>
            </w:r>
          </w:p>
        </w:tc>
        <w:tc>
          <w:tcPr>
            <w:tcW w:w="717" w:type="dxa"/>
            <w:tcBorders>
              <w:top w:val="single" w:sz="4" w:space="0" w:color="auto"/>
              <w:left w:val="single" w:sz="4" w:space="0" w:color="auto"/>
              <w:bottom w:val="single" w:sz="4" w:space="0" w:color="auto"/>
              <w:right w:val="single" w:sz="4" w:space="0" w:color="auto"/>
            </w:tcBorders>
            <w:hideMark/>
          </w:tcPr>
          <w:p w14:paraId="596CF73C"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B9</w:t>
            </w:r>
          </w:p>
        </w:tc>
      </w:tr>
      <w:tr w:rsidR="009F3700" w:rsidRPr="0003424E" w14:paraId="7703598F" w14:textId="77777777" w:rsidTr="0071249A">
        <w:tc>
          <w:tcPr>
            <w:tcW w:w="959" w:type="dxa"/>
            <w:tcBorders>
              <w:top w:val="single" w:sz="4" w:space="0" w:color="auto"/>
              <w:left w:val="single" w:sz="4" w:space="0" w:color="auto"/>
              <w:bottom w:val="single" w:sz="4" w:space="0" w:color="auto"/>
              <w:right w:val="single" w:sz="4" w:space="0" w:color="auto"/>
            </w:tcBorders>
            <w:hideMark/>
          </w:tcPr>
          <w:p w14:paraId="235CF814" w14:textId="77777777" w:rsidR="009F3700" w:rsidRPr="0003424E" w:rsidRDefault="009F3700" w:rsidP="0071249A">
            <w:pPr>
              <w:keepNext/>
              <w:keepLines/>
              <w:spacing w:after="0"/>
              <w:ind w:hanging="112"/>
              <w:rPr>
                <w:rFonts w:ascii="Arial" w:eastAsia="Calibri" w:hAnsi="Arial"/>
                <w:sz w:val="18"/>
                <w:highlight w:val="yellow"/>
              </w:rPr>
            </w:pPr>
            <w:r w:rsidRPr="0003424E">
              <w:rPr>
                <w:rFonts w:ascii="Arial" w:eastAsia="Calibri" w:hAnsi="Arial"/>
                <w:sz w:val="18"/>
                <w:highlight w:val="yellow"/>
              </w:rPr>
              <w:t>Hex</w:t>
            </w:r>
          </w:p>
        </w:tc>
        <w:tc>
          <w:tcPr>
            <w:tcW w:w="717" w:type="dxa"/>
            <w:tcBorders>
              <w:top w:val="single" w:sz="4" w:space="0" w:color="auto"/>
              <w:left w:val="single" w:sz="4" w:space="0" w:color="auto"/>
              <w:bottom w:val="single" w:sz="4" w:space="0" w:color="auto"/>
              <w:right w:val="single" w:sz="4" w:space="0" w:color="auto"/>
            </w:tcBorders>
            <w:hideMark/>
          </w:tcPr>
          <w:p w14:paraId="40A5CBA4"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08</w:t>
            </w:r>
          </w:p>
        </w:tc>
        <w:tc>
          <w:tcPr>
            <w:tcW w:w="717" w:type="dxa"/>
            <w:tcBorders>
              <w:top w:val="single" w:sz="4" w:space="0" w:color="auto"/>
              <w:left w:val="single" w:sz="4" w:space="0" w:color="auto"/>
              <w:bottom w:val="single" w:sz="4" w:space="0" w:color="auto"/>
              <w:right w:val="single" w:sz="4" w:space="0" w:color="auto"/>
            </w:tcBorders>
            <w:hideMark/>
          </w:tcPr>
          <w:p w14:paraId="33822B25"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29</w:t>
            </w:r>
          </w:p>
        </w:tc>
        <w:tc>
          <w:tcPr>
            <w:tcW w:w="717" w:type="dxa"/>
            <w:tcBorders>
              <w:top w:val="single" w:sz="4" w:space="0" w:color="auto"/>
              <w:left w:val="single" w:sz="4" w:space="0" w:color="auto"/>
              <w:bottom w:val="single" w:sz="4" w:space="0" w:color="auto"/>
              <w:right w:val="single" w:sz="4" w:space="0" w:color="auto"/>
            </w:tcBorders>
            <w:hideMark/>
          </w:tcPr>
          <w:p w14:paraId="23BDF8BE"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64</w:t>
            </w:r>
          </w:p>
        </w:tc>
        <w:tc>
          <w:tcPr>
            <w:tcW w:w="717" w:type="dxa"/>
            <w:tcBorders>
              <w:top w:val="single" w:sz="4" w:space="0" w:color="auto"/>
              <w:left w:val="single" w:sz="4" w:space="0" w:color="auto"/>
              <w:bottom w:val="single" w:sz="4" w:space="0" w:color="auto"/>
              <w:right w:val="single" w:sz="4" w:space="0" w:color="auto"/>
            </w:tcBorders>
            <w:hideMark/>
          </w:tcPr>
          <w:p w14:paraId="49FC63BE"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80</w:t>
            </w:r>
          </w:p>
        </w:tc>
        <w:tc>
          <w:tcPr>
            <w:tcW w:w="717" w:type="dxa"/>
            <w:tcBorders>
              <w:top w:val="single" w:sz="4" w:space="0" w:color="auto"/>
              <w:left w:val="single" w:sz="4" w:space="0" w:color="auto"/>
              <w:bottom w:val="single" w:sz="4" w:space="0" w:color="auto"/>
              <w:right w:val="single" w:sz="4" w:space="0" w:color="auto"/>
            </w:tcBorders>
            <w:hideMark/>
          </w:tcPr>
          <w:p w14:paraId="728B5E3D"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31</w:t>
            </w:r>
          </w:p>
        </w:tc>
        <w:tc>
          <w:tcPr>
            <w:tcW w:w="717" w:type="dxa"/>
            <w:tcBorders>
              <w:top w:val="single" w:sz="4" w:space="0" w:color="auto"/>
              <w:left w:val="single" w:sz="4" w:space="0" w:color="auto"/>
              <w:bottom w:val="single" w:sz="4" w:space="0" w:color="auto"/>
              <w:right w:val="single" w:sz="4" w:space="0" w:color="auto"/>
            </w:tcBorders>
            <w:hideMark/>
          </w:tcPr>
          <w:p w14:paraId="67AB51C7"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75</w:t>
            </w:r>
          </w:p>
        </w:tc>
        <w:tc>
          <w:tcPr>
            <w:tcW w:w="717" w:type="dxa"/>
            <w:tcBorders>
              <w:top w:val="single" w:sz="4" w:space="0" w:color="auto"/>
              <w:left w:val="single" w:sz="4" w:space="0" w:color="auto"/>
              <w:bottom w:val="single" w:sz="4" w:space="0" w:color="auto"/>
              <w:right w:val="single" w:sz="4" w:space="0" w:color="auto"/>
            </w:tcBorders>
            <w:hideMark/>
          </w:tcPr>
          <w:p w14:paraId="326D36CE"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39</w:t>
            </w:r>
          </w:p>
        </w:tc>
        <w:tc>
          <w:tcPr>
            <w:tcW w:w="717" w:type="dxa"/>
            <w:tcBorders>
              <w:top w:val="single" w:sz="4" w:space="0" w:color="auto"/>
              <w:left w:val="single" w:sz="4" w:space="0" w:color="auto"/>
              <w:bottom w:val="single" w:sz="4" w:space="0" w:color="auto"/>
              <w:right w:val="single" w:sz="4" w:space="0" w:color="auto"/>
            </w:tcBorders>
            <w:hideMark/>
          </w:tcPr>
          <w:p w14:paraId="22DC4BD0"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75</w:t>
            </w:r>
          </w:p>
        </w:tc>
        <w:tc>
          <w:tcPr>
            <w:tcW w:w="717" w:type="dxa"/>
            <w:tcBorders>
              <w:top w:val="single" w:sz="4" w:space="0" w:color="auto"/>
              <w:left w:val="single" w:sz="4" w:space="0" w:color="auto"/>
              <w:bottom w:val="single" w:sz="4" w:space="0" w:color="auto"/>
              <w:right w:val="single" w:sz="4" w:space="0" w:color="auto"/>
            </w:tcBorders>
            <w:hideMark/>
          </w:tcPr>
          <w:p w14:paraId="78552F45"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color w:val="FF0000"/>
                <w:sz w:val="18"/>
                <w:highlight w:val="yellow"/>
              </w:rPr>
              <w:t>x</w:t>
            </w:r>
            <w:r w:rsidRPr="0003424E">
              <w:rPr>
                <w:rFonts w:ascii="Arial" w:eastAsia="Calibri" w:hAnsi="Arial"/>
                <w:sz w:val="18"/>
                <w:highlight w:val="yellow"/>
              </w:rPr>
              <w:t>9</w:t>
            </w:r>
          </w:p>
        </w:tc>
      </w:tr>
    </w:tbl>
    <w:p w14:paraId="24630F71" w14:textId="3ACCEAA3" w:rsidR="00C32A13" w:rsidRPr="0003424E" w:rsidRDefault="00C32A13" w:rsidP="004923F1">
      <w:pPr>
        <w:pStyle w:val="NoSpaceNormal"/>
        <w:rPr>
          <w:highlight w:val="yellow"/>
        </w:rPr>
      </w:pPr>
    </w:p>
    <w:p w14:paraId="568FA794" w14:textId="247CFABD" w:rsidR="009F3700" w:rsidRPr="0003424E" w:rsidRDefault="00C32A13" w:rsidP="009F3700">
      <w:pPr>
        <w:rPr>
          <w:rFonts w:asciiTheme="minorHAnsi" w:eastAsiaTheme="minorHAnsi" w:hAnsiTheme="minorHAnsi" w:cstheme="minorBidi"/>
          <w:sz w:val="22"/>
          <w:szCs w:val="22"/>
          <w:highlight w:val="yellow"/>
        </w:rPr>
      </w:pPr>
      <w:r w:rsidRPr="0003424E">
        <w:rPr>
          <w:i/>
          <w:highlight w:val="yellow"/>
        </w:rPr>
        <w:tab/>
        <w:t>D</w:t>
      </w:r>
      <w:r w:rsidRPr="0003424E">
        <w:rPr>
          <w:highlight w:val="yellow"/>
        </w:rPr>
        <w:t>:</w:t>
      </w:r>
      <w:r w:rsidRPr="0003424E">
        <w:rPr>
          <w:highlight w:val="yellow"/>
        </w:rPr>
        <w:tab/>
        <w:t xml:space="preserve"> x</w:t>
      </w:r>
      <w:r w:rsidRPr="0003424E">
        <w:rPr>
          <w:rStyle w:val="mi"/>
          <w:rFonts w:ascii="MathJax_Math-italic" w:hAnsi="MathJax_Math-italic"/>
          <w:color w:val="414152"/>
          <w:highlight w:val="yellow"/>
          <w:bdr w:val="none" w:sz="0" w:space="0" w:color="auto" w:frame="1"/>
          <w:shd w:val="clear" w:color="auto" w:fill="FFFFFF"/>
        </w:rPr>
        <w:t xml:space="preserve"> </w:t>
      </w:r>
      <w:r w:rsidRPr="0003424E">
        <w:rPr>
          <w:rStyle w:val="mo"/>
          <w:rFonts w:ascii="MathJax_Main" w:hAnsi="MathJax_Main"/>
          <w:color w:val="414152"/>
          <w:highlight w:val="yellow"/>
          <w:bdr w:val="none" w:sz="0" w:space="0" w:color="auto" w:frame="1"/>
          <w:shd w:val="clear" w:color="auto" w:fill="FFFFFF"/>
        </w:rPr>
        <w:t>∈</w:t>
      </w:r>
      <w:r w:rsidRPr="0003424E">
        <w:rPr>
          <w:highlight w:val="yellow"/>
        </w:rPr>
        <w:t xml:space="preserve"> {0x0; …; 0x9, 0xF}</w:t>
      </w:r>
    </w:p>
    <w:p w14:paraId="601CB081" w14:textId="77777777" w:rsidR="009F3700" w:rsidRPr="0003424E" w:rsidRDefault="009F3700" w:rsidP="00F00837">
      <w:pPr>
        <w:pStyle w:val="B30"/>
        <w:keepNext/>
        <w:keepLines/>
        <w:tabs>
          <w:tab w:val="left" w:pos="720"/>
        </w:tabs>
        <w:ind w:left="0" w:firstLine="0"/>
        <w:rPr>
          <w:b/>
          <w:bCs/>
          <w:highlight w:val="yellow"/>
          <w:vertAlign w:val="subscript"/>
        </w:rPr>
      </w:pPr>
      <w:r w:rsidRPr="0003424E">
        <w:rPr>
          <w:b/>
          <w:bCs/>
          <w:highlight w:val="yellow"/>
        </w:rPr>
        <w:t>EF</w:t>
      </w:r>
      <w:r w:rsidRPr="0003424E">
        <w:rPr>
          <w:b/>
          <w:bCs/>
          <w:highlight w:val="yellow"/>
          <w:vertAlign w:val="subscript"/>
        </w:rPr>
        <w:t>Routing_Indicator</w:t>
      </w:r>
    </w:p>
    <w:p w14:paraId="01505E96" w14:textId="77777777" w:rsidR="004B048F" w:rsidRPr="0003424E" w:rsidRDefault="002B6E7B" w:rsidP="004923F1">
      <w:pPr>
        <w:pStyle w:val="NoSpaceNormal"/>
        <w:rPr>
          <w:highlight w:val="yellow"/>
        </w:rPr>
      </w:pPr>
      <w:r w:rsidRPr="0003424E">
        <w:rPr>
          <w:highlight w:val="yellow"/>
        </w:rPr>
        <w:tab/>
      </w:r>
      <w:r w:rsidR="009F3700" w:rsidRPr="0003424E">
        <w:rPr>
          <w:highlight w:val="yellow"/>
        </w:rPr>
        <w:t>Logically:</w:t>
      </w:r>
    </w:p>
    <w:p w14:paraId="6414358E" w14:textId="3E8B3F46" w:rsidR="00117202" w:rsidRPr="0003424E" w:rsidRDefault="004B048F" w:rsidP="0038515C">
      <w:pPr>
        <w:rPr>
          <w:highlight w:val="yellow"/>
        </w:rPr>
      </w:pPr>
      <w:r w:rsidRPr="0003424E">
        <w:rPr>
          <w:highlight w:val="yellow"/>
        </w:rPr>
        <w:tab/>
      </w:r>
      <w:r w:rsidR="002B6E7B" w:rsidRPr="0003424E">
        <w:rPr>
          <w:highlight w:val="yellow"/>
        </w:rPr>
        <w:tab/>
      </w:r>
      <w:r w:rsidR="00E06FFC" w:rsidRPr="0003424E">
        <w:rPr>
          <w:highlight w:val="yellow"/>
        </w:rPr>
        <w:t>1</w:t>
      </w:r>
      <w:r w:rsidR="00E06FFC" w:rsidRPr="0003424E">
        <w:rPr>
          <w:color w:val="FF0000"/>
          <w:highlight w:val="yellow"/>
        </w:rPr>
        <w:t>y</w:t>
      </w:r>
    </w:p>
    <w:p w14:paraId="352AA2A3" w14:textId="2CFF9A4C" w:rsidR="0071249A" w:rsidRPr="0003424E" w:rsidRDefault="00117202" w:rsidP="0038515C">
      <w:pPr>
        <w:rPr>
          <w:highlight w:val="yellow"/>
        </w:rPr>
      </w:pPr>
      <w:r w:rsidRPr="0003424E">
        <w:rPr>
          <w:highlight w:val="yellow"/>
        </w:rPr>
        <w:tab/>
      </w:r>
      <w:r w:rsidR="0071249A" w:rsidRPr="0003424E">
        <w:rPr>
          <w:highlight w:val="yellow"/>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9F3700" w:rsidRPr="0003424E" w14:paraId="4983BD91" w14:textId="77777777" w:rsidTr="0071249A">
        <w:tc>
          <w:tcPr>
            <w:tcW w:w="959" w:type="dxa"/>
            <w:tcBorders>
              <w:top w:val="single" w:sz="4" w:space="0" w:color="auto"/>
              <w:left w:val="single" w:sz="4" w:space="0" w:color="auto"/>
              <w:bottom w:val="single" w:sz="4" w:space="0" w:color="auto"/>
              <w:right w:val="single" w:sz="4" w:space="0" w:color="auto"/>
            </w:tcBorders>
            <w:hideMark/>
          </w:tcPr>
          <w:p w14:paraId="3FAE0AF3" w14:textId="77777777" w:rsidR="009F3700" w:rsidRPr="0003424E" w:rsidRDefault="0071249A">
            <w:pPr>
              <w:keepNext/>
              <w:keepLines/>
              <w:spacing w:after="0"/>
              <w:rPr>
                <w:rFonts w:ascii="Arial" w:hAnsi="Arial"/>
                <w:b/>
                <w:sz w:val="18"/>
                <w:highlight w:val="yellow"/>
              </w:rPr>
            </w:pPr>
            <w:r w:rsidRPr="0003424E">
              <w:rPr>
                <w:rFonts w:ascii="Arial" w:hAnsi="Arial"/>
                <w:b/>
                <w:sz w:val="18"/>
                <w:highlight w:val="yellow"/>
              </w:rPr>
              <w:t>Byte</w:t>
            </w:r>
          </w:p>
        </w:tc>
        <w:tc>
          <w:tcPr>
            <w:tcW w:w="717" w:type="dxa"/>
            <w:tcBorders>
              <w:top w:val="single" w:sz="4" w:space="0" w:color="auto"/>
              <w:left w:val="single" w:sz="4" w:space="0" w:color="auto"/>
              <w:bottom w:val="single" w:sz="4" w:space="0" w:color="auto"/>
              <w:right w:val="single" w:sz="4" w:space="0" w:color="auto"/>
            </w:tcBorders>
            <w:hideMark/>
          </w:tcPr>
          <w:p w14:paraId="12E6EDE9" w14:textId="77777777" w:rsidR="009F3700" w:rsidRPr="0003424E" w:rsidRDefault="009F3700">
            <w:pPr>
              <w:keepNext/>
              <w:keepLines/>
              <w:spacing w:after="0"/>
              <w:rPr>
                <w:rFonts w:ascii="Arial" w:hAnsi="Arial"/>
                <w:b/>
                <w:sz w:val="18"/>
                <w:highlight w:val="yellow"/>
              </w:rPr>
            </w:pPr>
            <w:r w:rsidRPr="0003424E">
              <w:rPr>
                <w:rFonts w:ascii="Arial" w:hAnsi="Arial"/>
                <w:b/>
                <w:sz w:val="18"/>
                <w:highlight w:val="yellow"/>
              </w:rPr>
              <w:t>B1</w:t>
            </w:r>
          </w:p>
        </w:tc>
        <w:tc>
          <w:tcPr>
            <w:tcW w:w="717" w:type="dxa"/>
            <w:tcBorders>
              <w:top w:val="single" w:sz="4" w:space="0" w:color="auto"/>
              <w:left w:val="single" w:sz="4" w:space="0" w:color="auto"/>
              <w:bottom w:val="single" w:sz="4" w:space="0" w:color="auto"/>
              <w:right w:val="single" w:sz="4" w:space="0" w:color="auto"/>
            </w:tcBorders>
            <w:hideMark/>
          </w:tcPr>
          <w:p w14:paraId="4041D11F" w14:textId="77777777" w:rsidR="009F3700" w:rsidRPr="0003424E" w:rsidRDefault="009F3700">
            <w:pPr>
              <w:keepNext/>
              <w:keepLines/>
              <w:spacing w:after="0"/>
              <w:rPr>
                <w:rFonts w:ascii="Arial" w:hAnsi="Arial"/>
                <w:b/>
                <w:sz w:val="18"/>
                <w:highlight w:val="yellow"/>
              </w:rPr>
            </w:pPr>
            <w:r w:rsidRPr="0003424E">
              <w:rPr>
                <w:rFonts w:ascii="Arial" w:hAnsi="Arial"/>
                <w:b/>
                <w:sz w:val="18"/>
                <w:highlight w:val="yellow"/>
              </w:rPr>
              <w:t>B2</w:t>
            </w:r>
          </w:p>
        </w:tc>
        <w:tc>
          <w:tcPr>
            <w:tcW w:w="717" w:type="dxa"/>
            <w:tcBorders>
              <w:top w:val="single" w:sz="4" w:space="0" w:color="auto"/>
              <w:left w:val="single" w:sz="4" w:space="0" w:color="auto"/>
              <w:bottom w:val="single" w:sz="4" w:space="0" w:color="auto"/>
              <w:right w:val="single" w:sz="4" w:space="0" w:color="auto"/>
            </w:tcBorders>
            <w:hideMark/>
          </w:tcPr>
          <w:p w14:paraId="3800650F" w14:textId="77777777" w:rsidR="009F3700" w:rsidRPr="0003424E" w:rsidRDefault="009F3700">
            <w:pPr>
              <w:keepNext/>
              <w:keepLines/>
              <w:spacing w:after="0"/>
              <w:rPr>
                <w:rFonts w:ascii="Arial" w:hAnsi="Arial"/>
                <w:b/>
                <w:sz w:val="18"/>
                <w:highlight w:val="yellow"/>
              </w:rPr>
            </w:pPr>
            <w:r w:rsidRPr="0003424E">
              <w:rPr>
                <w:rFonts w:ascii="Arial" w:hAnsi="Arial"/>
                <w:b/>
                <w:sz w:val="18"/>
                <w:highlight w:val="yellow"/>
              </w:rPr>
              <w:t>B3</w:t>
            </w:r>
          </w:p>
        </w:tc>
        <w:tc>
          <w:tcPr>
            <w:tcW w:w="717" w:type="dxa"/>
            <w:tcBorders>
              <w:top w:val="single" w:sz="4" w:space="0" w:color="auto"/>
              <w:left w:val="single" w:sz="4" w:space="0" w:color="auto"/>
              <w:bottom w:val="single" w:sz="4" w:space="0" w:color="auto"/>
              <w:right w:val="single" w:sz="4" w:space="0" w:color="auto"/>
            </w:tcBorders>
            <w:hideMark/>
          </w:tcPr>
          <w:p w14:paraId="0231BF47" w14:textId="77777777" w:rsidR="009F3700" w:rsidRPr="0003424E" w:rsidRDefault="009F3700">
            <w:pPr>
              <w:keepNext/>
              <w:keepLines/>
              <w:spacing w:after="0"/>
              <w:rPr>
                <w:rFonts w:ascii="Arial" w:hAnsi="Arial"/>
                <w:b/>
                <w:sz w:val="18"/>
                <w:highlight w:val="yellow"/>
              </w:rPr>
            </w:pPr>
            <w:r w:rsidRPr="0003424E">
              <w:rPr>
                <w:rFonts w:ascii="Arial" w:hAnsi="Arial"/>
                <w:b/>
                <w:sz w:val="18"/>
                <w:highlight w:val="yellow"/>
              </w:rPr>
              <w:t>B4</w:t>
            </w:r>
          </w:p>
        </w:tc>
      </w:tr>
      <w:tr w:rsidR="009F3700" w:rsidRPr="0003424E" w14:paraId="3D549610" w14:textId="77777777" w:rsidTr="0071249A">
        <w:tc>
          <w:tcPr>
            <w:tcW w:w="959" w:type="dxa"/>
            <w:tcBorders>
              <w:top w:val="single" w:sz="4" w:space="0" w:color="auto"/>
              <w:left w:val="single" w:sz="4" w:space="0" w:color="auto"/>
              <w:bottom w:val="single" w:sz="4" w:space="0" w:color="auto"/>
              <w:right w:val="single" w:sz="4" w:space="0" w:color="auto"/>
            </w:tcBorders>
            <w:hideMark/>
          </w:tcPr>
          <w:p w14:paraId="5E0C350C" w14:textId="77777777" w:rsidR="009F3700" w:rsidRPr="0003424E" w:rsidRDefault="009F3700">
            <w:pPr>
              <w:keepNext/>
              <w:keepLines/>
              <w:spacing w:after="0"/>
              <w:rPr>
                <w:rFonts w:ascii="Arial" w:hAnsi="Arial"/>
                <w:sz w:val="18"/>
                <w:highlight w:val="yellow"/>
              </w:rPr>
            </w:pPr>
            <w:r w:rsidRPr="0003424E">
              <w:rPr>
                <w:rFonts w:ascii="Arial" w:hAnsi="Arial"/>
                <w:sz w:val="18"/>
                <w:highlight w:val="yellow"/>
              </w:rPr>
              <w:t>Hex</w:t>
            </w:r>
          </w:p>
        </w:tc>
        <w:tc>
          <w:tcPr>
            <w:tcW w:w="717" w:type="dxa"/>
            <w:tcBorders>
              <w:top w:val="single" w:sz="4" w:space="0" w:color="auto"/>
              <w:left w:val="single" w:sz="4" w:space="0" w:color="auto"/>
              <w:bottom w:val="single" w:sz="4" w:space="0" w:color="auto"/>
              <w:right w:val="single" w:sz="4" w:space="0" w:color="auto"/>
            </w:tcBorders>
            <w:hideMark/>
          </w:tcPr>
          <w:p w14:paraId="155C083F" w14:textId="77777777" w:rsidR="009F3700" w:rsidRPr="0003424E" w:rsidRDefault="009F3700">
            <w:pPr>
              <w:keepNext/>
              <w:keepLines/>
              <w:spacing w:after="0"/>
              <w:rPr>
                <w:rFonts w:ascii="Arial" w:hAnsi="Arial"/>
                <w:sz w:val="18"/>
                <w:highlight w:val="yellow"/>
              </w:rPr>
            </w:pPr>
            <w:r w:rsidRPr="0003424E">
              <w:rPr>
                <w:rFonts w:ascii="Arial" w:hAnsi="Arial"/>
                <w:color w:val="FF0000"/>
                <w:sz w:val="18"/>
                <w:highlight w:val="yellow"/>
              </w:rPr>
              <w:t>y</w:t>
            </w:r>
            <w:r w:rsidRPr="0003424E">
              <w:rPr>
                <w:rFonts w:ascii="Arial" w:hAnsi="Arial"/>
                <w:sz w:val="18"/>
                <w:highlight w:val="yellow"/>
              </w:rPr>
              <w:t>1</w:t>
            </w:r>
          </w:p>
        </w:tc>
        <w:tc>
          <w:tcPr>
            <w:tcW w:w="717" w:type="dxa"/>
            <w:tcBorders>
              <w:top w:val="single" w:sz="4" w:space="0" w:color="auto"/>
              <w:left w:val="single" w:sz="4" w:space="0" w:color="auto"/>
              <w:bottom w:val="single" w:sz="4" w:space="0" w:color="auto"/>
              <w:right w:val="single" w:sz="4" w:space="0" w:color="auto"/>
            </w:tcBorders>
            <w:hideMark/>
          </w:tcPr>
          <w:p w14:paraId="06B5082C" w14:textId="77777777" w:rsidR="009F3700" w:rsidRPr="0003424E" w:rsidRDefault="009F3700">
            <w:pPr>
              <w:keepNext/>
              <w:keepLines/>
              <w:spacing w:after="0"/>
              <w:rPr>
                <w:rFonts w:ascii="Arial" w:hAnsi="Arial"/>
                <w:sz w:val="18"/>
                <w:highlight w:val="yellow"/>
              </w:rPr>
            </w:pPr>
            <w:r w:rsidRPr="0003424E">
              <w:rPr>
                <w:rFonts w:ascii="Arial" w:hAnsi="Arial"/>
                <w:sz w:val="18"/>
                <w:highlight w:val="yellow"/>
              </w:rPr>
              <w:t>FF</w:t>
            </w:r>
          </w:p>
        </w:tc>
        <w:tc>
          <w:tcPr>
            <w:tcW w:w="717" w:type="dxa"/>
            <w:tcBorders>
              <w:top w:val="single" w:sz="4" w:space="0" w:color="auto"/>
              <w:left w:val="single" w:sz="4" w:space="0" w:color="auto"/>
              <w:bottom w:val="single" w:sz="4" w:space="0" w:color="auto"/>
              <w:right w:val="single" w:sz="4" w:space="0" w:color="auto"/>
            </w:tcBorders>
            <w:hideMark/>
          </w:tcPr>
          <w:p w14:paraId="6A0724B2" w14:textId="77777777" w:rsidR="009F3700" w:rsidRPr="0003424E" w:rsidRDefault="009F3700">
            <w:pPr>
              <w:keepNext/>
              <w:keepLines/>
              <w:spacing w:after="0"/>
              <w:rPr>
                <w:rFonts w:ascii="Arial" w:hAnsi="Arial"/>
                <w:sz w:val="18"/>
                <w:highlight w:val="yellow"/>
              </w:rPr>
            </w:pPr>
            <w:r w:rsidRPr="0003424E">
              <w:rPr>
                <w:rFonts w:ascii="Arial" w:hAnsi="Arial"/>
                <w:sz w:val="18"/>
                <w:highlight w:val="yellow"/>
              </w:rPr>
              <w:t>FF</w:t>
            </w:r>
          </w:p>
        </w:tc>
        <w:tc>
          <w:tcPr>
            <w:tcW w:w="717" w:type="dxa"/>
            <w:tcBorders>
              <w:top w:val="single" w:sz="4" w:space="0" w:color="auto"/>
              <w:left w:val="single" w:sz="4" w:space="0" w:color="auto"/>
              <w:bottom w:val="single" w:sz="4" w:space="0" w:color="auto"/>
              <w:right w:val="single" w:sz="4" w:space="0" w:color="auto"/>
            </w:tcBorders>
            <w:hideMark/>
          </w:tcPr>
          <w:p w14:paraId="2F17C105" w14:textId="77777777" w:rsidR="009F3700" w:rsidRPr="0003424E" w:rsidRDefault="009F3700">
            <w:pPr>
              <w:keepNext/>
              <w:keepLines/>
              <w:spacing w:after="0"/>
              <w:rPr>
                <w:rFonts w:ascii="Arial" w:hAnsi="Arial"/>
                <w:sz w:val="18"/>
                <w:highlight w:val="yellow"/>
              </w:rPr>
            </w:pPr>
            <w:r w:rsidRPr="0003424E">
              <w:rPr>
                <w:rFonts w:ascii="Arial" w:hAnsi="Arial"/>
                <w:sz w:val="18"/>
                <w:highlight w:val="yellow"/>
              </w:rPr>
              <w:t>FF</w:t>
            </w:r>
          </w:p>
        </w:tc>
      </w:tr>
    </w:tbl>
    <w:p w14:paraId="42FE6B4E" w14:textId="77777777" w:rsidR="00C32A13" w:rsidRPr="0003424E" w:rsidRDefault="00C32A13" w:rsidP="004923F1">
      <w:pPr>
        <w:pStyle w:val="NoSpaceNormal"/>
        <w:rPr>
          <w:highlight w:val="yellow"/>
        </w:rPr>
      </w:pPr>
    </w:p>
    <w:p w14:paraId="356772B1" w14:textId="6B6E7F45" w:rsidR="00C32A13" w:rsidRPr="0003424E" w:rsidRDefault="00C32A13" w:rsidP="00C32A13">
      <w:pPr>
        <w:rPr>
          <w:rFonts w:asciiTheme="minorHAnsi" w:eastAsiaTheme="minorHAnsi" w:hAnsiTheme="minorHAnsi" w:cstheme="minorBidi"/>
          <w:sz w:val="22"/>
          <w:szCs w:val="22"/>
          <w:highlight w:val="yellow"/>
        </w:rPr>
      </w:pPr>
      <w:r w:rsidRPr="0003424E">
        <w:rPr>
          <w:i/>
          <w:highlight w:val="yellow"/>
        </w:rPr>
        <w:tab/>
        <w:t>D</w:t>
      </w:r>
      <w:r w:rsidRPr="0003424E">
        <w:rPr>
          <w:highlight w:val="yellow"/>
        </w:rPr>
        <w:t>:</w:t>
      </w:r>
      <w:r w:rsidRPr="0003424E">
        <w:rPr>
          <w:highlight w:val="yellow"/>
        </w:rPr>
        <w:tab/>
        <w:t xml:space="preserve"> x</w:t>
      </w:r>
      <w:r w:rsidRPr="0003424E">
        <w:rPr>
          <w:rStyle w:val="mi"/>
          <w:rFonts w:ascii="MathJax_Math-italic" w:hAnsi="MathJax_Math-italic"/>
          <w:color w:val="414152"/>
          <w:highlight w:val="yellow"/>
          <w:bdr w:val="none" w:sz="0" w:space="0" w:color="auto" w:frame="1"/>
          <w:shd w:val="clear" w:color="auto" w:fill="FFFFFF"/>
        </w:rPr>
        <w:t xml:space="preserve"> </w:t>
      </w:r>
      <w:r w:rsidRPr="0003424E">
        <w:rPr>
          <w:rStyle w:val="mo"/>
          <w:rFonts w:ascii="MathJax_Main" w:hAnsi="MathJax_Main"/>
          <w:color w:val="414152"/>
          <w:highlight w:val="yellow"/>
          <w:bdr w:val="none" w:sz="0" w:space="0" w:color="auto" w:frame="1"/>
          <w:shd w:val="clear" w:color="auto" w:fill="FFFFFF"/>
        </w:rPr>
        <w:t>∈</w:t>
      </w:r>
      <w:r w:rsidRPr="0003424E">
        <w:rPr>
          <w:highlight w:val="yellow"/>
        </w:rPr>
        <w:t xml:space="preserve"> {0x0; …; 0x9}</w:t>
      </w:r>
    </w:p>
    <w:p w14:paraId="7F676F88" w14:textId="77777777" w:rsidR="00117202" w:rsidRPr="0003424E" w:rsidRDefault="009F3700" w:rsidP="002D6FF2">
      <w:pPr>
        <w:keepNext/>
        <w:jc w:val="both"/>
        <w:rPr>
          <w:b/>
          <w:highlight w:val="yellow"/>
          <w:vertAlign w:val="subscript"/>
        </w:rPr>
      </w:pPr>
      <w:r w:rsidRPr="0003424E">
        <w:rPr>
          <w:b/>
          <w:highlight w:val="yellow"/>
        </w:rPr>
        <w:t>EF</w:t>
      </w:r>
      <w:r w:rsidRPr="0003424E">
        <w:rPr>
          <w:b/>
          <w:highlight w:val="yellow"/>
          <w:vertAlign w:val="subscript"/>
        </w:rPr>
        <w:t>SUCI_Calc_Info</w:t>
      </w:r>
    </w:p>
    <w:p w14:paraId="5CDB86F0" w14:textId="77777777" w:rsidR="00117202" w:rsidRPr="0003424E" w:rsidRDefault="00117202" w:rsidP="004923F1">
      <w:pPr>
        <w:pStyle w:val="NoSpaceNormal"/>
        <w:rPr>
          <w:highlight w:val="yellow"/>
        </w:rPr>
      </w:pPr>
      <w:r w:rsidRPr="0003424E">
        <w:rPr>
          <w:highlight w:val="yellow"/>
        </w:rPr>
        <w:tab/>
      </w:r>
      <w:r w:rsidR="009F3700" w:rsidRPr="0003424E">
        <w:rPr>
          <w:highlight w:val="yellow"/>
        </w:rPr>
        <w:t>Logically:</w:t>
      </w:r>
    </w:p>
    <w:p w14:paraId="6DB2D014" w14:textId="2C5FB2FD" w:rsidR="009F3700" w:rsidRPr="0003424E" w:rsidRDefault="00117202" w:rsidP="004923F1">
      <w:pPr>
        <w:pStyle w:val="NoSpaceNormal"/>
        <w:rPr>
          <w:b/>
          <w:highlight w:val="yellow"/>
          <w:vertAlign w:val="subscript"/>
        </w:rPr>
      </w:pPr>
      <w:r w:rsidRPr="0003424E">
        <w:rPr>
          <w:highlight w:val="yellow"/>
        </w:rPr>
        <w:tab/>
      </w:r>
      <w:r w:rsidRPr="0003424E">
        <w:rPr>
          <w:highlight w:val="yellow"/>
        </w:rPr>
        <w:tab/>
      </w:r>
      <w:r w:rsidR="009F3700" w:rsidRPr="0003424E">
        <w:rPr>
          <w:highlight w:val="yellow"/>
        </w:rPr>
        <w:t>Protection Scheme Identifier List data object</w:t>
      </w:r>
      <w:r w:rsidRPr="0003424E">
        <w:rPr>
          <w:highlight w:val="yellow"/>
        </w:rPr>
        <w:t>:</w:t>
      </w:r>
    </w:p>
    <w:p w14:paraId="7FE59203" w14:textId="16106B82"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009F3700" w:rsidRPr="0003424E">
        <w:rPr>
          <w:highlight w:val="yellow"/>
        </w:rPr>
        <w:t>Protection Scheme Identifier 1 – ECIES scheme profile B</w:t>
      </w:r>
    </w:p>
    <w:p w14:paraId="251F7BF2" w14:textId="11B9011C"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Key Index 1: 1</w:t>
      </w:r>
    </w:p>
    <w:p w14:paraId="43E2BA52" w14:textId="45C12CFC"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009F3700" w:rsidRPr="0003424E">
        <w:rPr>
          <w:highlight w:val="yellow"/>
        </w:rPr>
        <w:t>Protection Scheme Identifier 2 – ECIES scheme profile A</w:t>
      </w:r>
    </w:p>
    <w:p w14:paraId="6C12B999" w14:textId="09A8C2D2"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Key Index 2: 2</w:t>
      </w:r>
    </w:p>
    <w:p w14:paraId="25670C4F" w14:textId="323F2EB6"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009F3700" w:rsidRPr="0003424E">
        <w:rPr>
          <w:highlight w:val="yellow"/>
        </w:rPr>
        <w:t>Protection Scheme Identifier 3 – null-scheme</w:t>
      </w:r>
    </w:p>
    <w:p w14:paraId="7D4FF190" w14:textId="1539170F" w:rsidR="009F3700" w:rsidRPr="0003424E" w:rsidRDefault="00117202" w:rsidP="00117202">
      <w:pPr>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Key Index 3: 0</w:t>
      </w:r>
    </w:p>
    <w:p w14:paraId="7EF30A5C" w14:textId="7A55A7A4"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009F3700" w:rsidRPr="0003424E">
        <w:rPr>
          <w:highlight w:val="yellow"/>
        </w:rPr>
        <w:t>Home Network Public Key List data object</w:t>
      </w:r>
    </w:p>
    <w:p w14:paraId="4CE15EBC" w14:textId="4247ECF8"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Home Network Public Key 1 Identifier: 2</w:t>
      </w:r>
      <w:r w:rsidRPr="0003424E">
        <w:rPr>
          <w:highlight w:val="yellow"/>
        </w:rPr>
        <w:t>7</w:t>
      </w:r>
    </w:p>
    <w:p w14:paraId="745AE82C" w14:textId="7BB94A73"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Home Network Public Key 1:</w:t>
      </w:r>
    </w:p>
    <w:p w14:paraId="1A46606E" w14:textId="77777777" w:rsidR="00117202"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 xml:space="preserve">04 72 DA 71 97 62 34 CE 83 3A 69 07 42 58 67 B8 2E 07 4D 44 EF 90 7D FB 4B 3E 21 C1 C2 25 </w:t>
      </w:r>
    </w:p>
    <w:p w14:paraId="76905827" w14:textId="77777777" w:rsidR="00117202"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6E BC D1 5A 7D ED 52 FC BB 09 7A 4E D2 50 E0 36 C7 B9 C8 C7 00 4C 4E ED C4 F0 68 CD 7B</w:t>
      </w:r>
    </w:p>
    <w:p w14:paraId="5E89DCE3" w14:textId="7E16D5EA"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F8 D3 F9 00 E3 B4</w:t>
      </w:r>
    </w:p>
    <w:p w14:paraId="69EBE8DF" w14:textId="28F6EE99"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Home Network Public Key 2 Identifier: 30</w:t>
      </w:r>
    </w:p>
    <w:p w14:paraId="1A51AF3F" w14:textId="46B9CFBC"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 xml:space="preserve">Home Network Public Key 2: </w:t>
      </w:r>
    </w:p>
    <w:p w14:paraId="4540F503" w14:textId="77777777" w:rsidR="00117202"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5A 8D 38 86 48 20 19 7C 33 94 B9 26 13 B2 0B 91 63 3C BD 89 71 19 27 3B F8 E4 A6 F4 EE C0</w:t>
      </w:r>
    </w:p>
    <w:p w14:paraId="77FACC13" w14:textId="233BF0E0" w:rsidR="009F3700" w:rsidRPr="0003424E" w:rsidRDefault="00117202" w:rsidP="00740FC5">
      <w:pPr>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A6 50</w:t>
      </w:r>
    </w:p>
    <w:p w14:paraId="5EFA2970" w14:textId="77777777" w:rsidR="00740FC5" w:rsidRPr="0003424E" w:rsidRDefault="00740FC5" w:rsidP="00740FC5">
      <w:pPr>
        <w:rPr>
          <w:highlight w:val="yellow"/>
        </w:rPr>
      </w:pPr>
      <w:r w:rsidRPr="0003424E">
        <w:rPr>
          <w:highlight w:val="yellow"/>
        </w:rPr>
        <w:lastRenderedPageBreak/>
        <w:t>The NG-SS transmits on the BCCH, with the following network parameters:</w:t>
      </w:r>
    </w:p>
    <w:p w14:paraId="61698D44" w14:textId="14F8FE85" w:rsidR="00740FC5" w:rsidRPr="0003424E" w:rsidRDefault="00740FC5" w:rsidP="00EC316B">
      <w:pPr>
        <w:pStyle w:val="NoSpaceNormal"/>
        <w:numPr>
          <w:ilvl w:val="1"/>
          <w:numId w:val="11"/>
        </w:numPr>
        <w:rPr>
          <w:highlight w:val="yellow"/>
        </w:rPr>
      </w:pPr>
      <w:r w:rsidRPr="0003424E">
        <w:rPr>
          <w:highlight w:val="yellow"/>
        </w:rPr>
        <w:t>TAI (MCC/MNC/TAC):</w:t>
      </w:r>
      <w:r w:rsidRPr="0003424E">
        <w:rPr>
          <w:highlight w:val="yellow"/>
        </w:rPr>
        <w:tab/>
      </w:r>
      <w:r w:rsidRPr="0003424E">
        <w:rPr>
          <w:highlight w:val="yellow"/>
        </w:rPr>
        <w:tab/>
        <w:t>244/083/000001.</w:t>
      </w:r>
    </w:p>
    <w:p w14:paraId="37FE70EB" w14:textId="74840613" w:rsidR="00740FC5" w:rsidRPr="0003424E" w:rsidRDefault="00740FC5" w:rsidP="00EC316B">
      <w:pPr>
        <w:pStyle w:val="NoSpaceNormal"/>
        <w:numPr>
          <w:ilvl w:val="1"/>
          <w:numId w:val="11"/>
        </w:numPr>
        <w:rPr>
          <w:highlight w:val="yellow"/>
        </w:rPr>
      </w:pPr>
      <w:r w:rsidRPr="0003424E">
        <w:rPr>
          <w:highlight w:val="yellow"/>
        </w:rPr>
        <w:t>Access control:</w:t>
      </w:r>
      <w:r w:rsidRPr="0003424E">
        <w:rPr>
          <w:highlight w:val="yellow"/>
        </w:rPr>
        <w:tab/>
      </w:r>
      <w:r w:rsidRPr="0003424E">
        <w:rPr>
          <w:highlight w:val="yellow"/>
        </w:rPr>
        <w:tab/>
      </w:r>
      <w:r w:rsidRPr="0003424E">
        <w:rPr>
          <w:highlight w:val="yellow"/>
        </w:rPr>
        <w:tab/>
      </w:r>
      <w:r w:rsidRPr="0003424E">
        <w:rPr>
          <w:highlight w:val="yellow"/>
        </w:rPr>
        <w:tab/>
        <w:t>unrestricted.</w:t>
      </w:r>
    </w:p>
    <w:p w14:paraId="7C285610" w14:textId="77777777" w:rsidR="00740FC5" w:rsidRPr="0003424E" w:rsidRDefault="00740FC5" w:rsidP="00740FC5">
      <w:pPr>
        <w:spacing w:before="180"/>
        <w:rPr>
          <w:highlight w:val="yellow"/>
        </w:rPr>
      </w:pPr>
      <w:r w:rsidRPr="0003424E">
        <w:rPr>
          <w:highlight w:val="yellow"/>
        </w:rPr>
        <w:t>The NG-SS shall be configured with Home Network Private Key as following:</w:t>
      </w:r>
    </w:p>
    <w:p w14:paraId="4AF77F7D" w14:textId="6AFBEF52" w:rsidR="00740FC5" w:rsidRPr="0003424E" w:rsidRDefault="0038515C" w:rsidP="00C32A13">
      <w:pPr>
        <w:keepNext/>
        <w:rPr>
          <w:highlight w:val="yellow"/>
        </w:rPr>
      </w:pPr>
      <w:r w:rsidRPr="0003424E">
        <w:rPr>
          <w:highlight w:val="yellow"/>
        </w:rPr>
        <w:tab/>
      </w:r>
      <w:r w:rsidR="00740FC5" w:rsidRPr="0003424E">
        <w:rPr>
          <w:highlight w:val="yellow"/>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717"/>
        <w:gridCol w:w="717"/>
        <w:gridCol w:w="717"/>
        <w:gridCol w:w="717"/>
        <w:gridCol w:w="717"/>
        <w:gridCol w:w="717"/>
        <w:gridCol w:w="717"/>
        <w:gridCol w:w="717"/>
      </w:tblGrid>
      <w:tr w:rsidR="00315B8E" w:rsidRPr="0003424E" w14:paraId="565E1863" w14:textId="77777777" w:rsidTr="00315B8E">
        <w:tc>
          <w:tcPr>
            <w:tcW w:w="717" w:type="dxa"/>
            <w:tcBorders>
              <w:top w:val="single" w:sz="4" w:space="0" w:color="auto"/>
              <w:left w:val="single" w:sz="4" w:space="0" w:color="auto"/>
              <w:bottom w:val="single" w:sz="4" w:space="0" w:color="auto"/>
              <w:right w:val="single" w:sz="4" w:space="0" w:color="auto"/>
            </w:tcBorders>
          </w:tcPr>
          <w:p w14:paraId="332A6ED3" w14:textId="784B4F61" w:rsidR="00315B8E" w:rsidRPr="0003424E" w:rsidRDefault="00315B8E" w:rsidP="007753AE">
            <w:pPr>
              <w:keepNext/>
              <w:keepLines/>
              <w:spacing w:after="0"/>
              <w:rPr>
                <w:rFonts w:ascii="Arial" w:eastAsia="Calibri" w:hAnsi="Arial"/>
                <w:b/>
                <w:sz w:val="18"/>
                <w:highlight w:val="yellow"/>
              </w:rPr>
            </w:pPr>
            <w:r w:rsidRPr="0003424E">
              <w:rPr>
                <w:rFonts w:ascii="Arial" w:eastAsia="Calibri" w:hAnsi="Arial"/>
                <w:b/>
                <w:sz w:val="18"/>
                <w:highlight w:val="yellow"/>
              </w:rPr>
              <w:t>Byte</w:t>
            </w:r>
          </w:p>
        </w:tc>
        <w:tc>
          <w:tcPr>
            <w:tcW w:w="717" w:type="dxa"/>
            <w:tcBorders>
              <w:top w:val="single" w:sz="4" w:space="0" w:color="auto"/>
              <w:left w:val="single" w:sz="4" w:space="0" w:color="auto"/>
              <w:bottom w:val="single" w:sz="4" w:space="0" w:color="auto"/>
              <w:right w:val="single" w:sz="4" w:space="0" w:color="auto"/>
            </w:tcBorders>
            <w:hideMark/>
          </w:tcPr>
          <w:p w14:paraId="7DB64DE4" w14:textId="6C2DC6A4"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B1</w:t>
            </w:r>
          </w:p>
        </w:tc>
        <w:tc>
          <w:tcPr>
            <w:tcW w:w="717" w:type="dxa"/>
            <w:tcBorders>
              <w:top w:val="single" w:sz="4" w:space="0" w:color="auto"/>
              <w:left w:val="single" w:sz="4" w:space="0" w:color="auto"/>
              <w:bottom w:val="single" w:sz="4" w:space="0" w:color="auto"/>
              <w:right w:val="single" w:sz="4" w:space="0" w:color="auto"/>
            </w:tcBorders>
            <w:hideMark/>
          </w:tcPr>
          <w:p w14:paraId="55D715F1" w14:textId="77777777"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B2</w:t>
            </w:r>
          </w:p>
        </w:tc>
        <w:tc>
          <w:tcPr>
            <w:tcW w:w="717" w:type="dxa"/>
            <w:tcBorders>
              <w:top w:val="single" w:sz="4" w:space="0" w:color="auto"/>
              <w:left w:val="single" w:sz="4" w:space="0" w:color="auto"/>
              <w:bottom w:val="single" w:sz="4" w:space="0" w:color="auto"/>
              <w:right w:val="single" w:sz="4" w:space="0" w:color="auto"/>
            </w:tcBorders>
            <w:hideMark/>
          </w:tcPr>
          <w:p w14:paraId="3771B0F8" w14:textId="77777777"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B3</w:t>
            </w:r>
          </w:p>
        </w:tc>
        <w:tc>
          <w:tcPr>
            <w:tcW w:w="717" w:type="dxa"/>
            <w:tcBorders>
              <w:top w:val="single" w:sz="4" w:space="0" w:color="auto"/>
              <w:left w:val="single" w:sz="4" w:space="0" w:color="auto"/>
              <w:bottom w:val="single" w:sz="4" w:space="0" w:color="auto"/>
              <w:right w:val="single" w:sz="4" w:space="0" w:color="auto"/>
            </w:tcBorders>
            <w:hideMark/>
          </w:tcPr>
          <w:p w14:paraId="1F9EDB95" w14:textId="77777777"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B4</w:t>
            </w:r>
          </w:p>
        </w:tc>
        <w:tc>
          <w:tcPr>
            <w:tcW w:w="717" w:type="dxa"/>
            <w:tcBorders>
              <w:top w:val="single" w:sz="4" w:space="0" w:color="auto"/>
              <w:left w:val="single" w:sz="4" w:space="0" w:color="auto"/>
              <w:bottom w:val="single" w:sz="4" w:space="0" w:color="auto"/>
              <w:right w:val="single" w:sz="4" w:space="0" w:color="auto"/>
            </w:tcBorders>
            <w:hideMark/>
          </w:tcPr>
          <w:p w14:paraId="2C5AB387" w14:textId="77777777"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B5</w:t>
            </w:r>
          </w:p>
        </w:tc>
        <w:tc>
          <w:tcPr>
            <w:tcW w:w="717" w:type="dxa"/>
            <w:tcBorders>
              <w:top w:val="single" w:sz="4" w:space="0" w:color="auto"/>
              <w:left w:val="single" w:sz="4" w:space="0" w:color="auto"/>
              <w:bottom w:val="single" w:sz="4" w:space="0" w:color="auto"/>
              <w:right w:val="single" w:sz="4" w:space="0" w:color="auto"/>
            </w:tcBorders>
            <w:hideMark/>
          </w:tcPr>
          <w:p w14:paraId="2EA61810" w14:textId="77777777"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B6</w:t>
            </w:r>
          </w:p>
        </w:tc>
        <w:tc>
          <w:tcPr>
            <w:tcW w:w="717" w:type="dxa"/>
            <w:tcBorders>
              <w:top w:val="single" w:sz="4" w:space="0" w:color="auto"/>
              <w:left w:val="single" w:sz="4" w:space="0" w:color="auto"/>
              <w:bottom w:val="single" w:sz="4" w:space="0" w:color="auto"/>
              <w:right w:val="single" w:sz="4" w:space="0" w:color="auto"/>
            </w:tcBorders>
            <w:hideMark/>
          </w:tcPr>
          <w:p w14:paraId="34F5E55F" w14:textId="77777777"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B7</w:t>
            </w:r>
          </w:p>
        </w:tc>
        <w:tc>
          <w:tcPr>
            <w:tcW w:w="717" w:type="dxa"/>
            <w:tcBorders>
              <w:top w:val="single" w:sz="4" w:space="0" w:color="auto"/>
              <w:left w:val="single" w:sz="4" w:space="0" w:color="auto"/>
              <w:bottom w:val="single" w:sz="4" w:space="0" w:color="auto"/>
              <w:right w:val="single" w:sz="4" w:space="0" w:color="auto"/>
            </w:tcBorders>
            <w:hideMark/>
          </w:tcPr>
          <w:p w14:paraId="586D32E5" w14:textId="77777777"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B8</w:t>
            </w:r>
          </w:p>
        </w:tc>
      </w:tr>
      <w:tr w:rsidR="00315B8E" w:rsidRPr="0003424E" w14:paraId="544C144D" w14:textId="77777777" w:rsidTr="00315B8E">
        <w:tc>
          <w:tcPr>
            <w:tcW w:w="717" w:type="dxa"/>
            <w:tcBorders>
              <w:top w:val="single" w:sz="4" w:space="0" w:color="auto"/>
              <w:left w:val="single" w:sz="4" w:space="0" w:color="auto"/>
              <w:bottom w:val="single" w:sz="4" w:space="0" w:color="auto"/>
              <w:right w:val="single" w:sz="4" w:space="0" w:color="auto"/>
            </w:tcBorders>
          </w:tcPr>
          <w:p w14:paraId="24AC3450" w14:textId="21E98732" w:rsidR="00315B8E" w:rsidRPr="0003424E" w:rsidRDefault="00315B8E" w:rsidP="00454F63">
            <w:pPr>
              <w:spacing w:after="0"/>
              <w:rPr>
                <w:rFonts w:ascii="Arial" w:eastAsia="Calibri" w:hAnsi="Arial"/>
                <w:sz w:val="18"/>
                <w:highlight w:val="yellow"/>
              </w:rPr>
            </w:pPr>
            <w:r w:rsidRPr="0003424E">
              <w:rPr>
                <w:rFonts w:ascii="Arial" w:eastAsia="Calibri" w:hAnsi="Arial"/>
                <w:sz w:val="18"/>
                <w:highlight w:val="yellow"/>
              </w:rPr>
              <w:t>Hex</w:t>
            </w:r>
          </w:p>
        </w:tc>
        <w:tc>
          <w:tcPr>
            <w:tcW w:w="717" w:type="dxa"/>
            <w:tcBorders>
              <w:top w:val="single" w:sz="4" w:space="0" w:color="auto"/>
              <w:left w:val="single" w:sz="4" w:space="0" w:color="auto"/>
              <w:bottom w:val="single" w:sz="4" w:space="0" w:color="auto"/>
              <w:right w:val="single" w:sz="4" w:space="0" w:color="auto"/>
            </w:tcBorders>
            <w:hideMark/>
          </w:tcPr>
          <w:p w14:paraId="3FFB1970" w14:textId="7DEA6832"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F1</w:t>
            </w:r>
          </w:p>
        </w:tc>
        <w:tc>
          <w:tcPr>
            <w:tcW w:w="717" w:type="dxa"/>
            <w:tcBorders>
              <w:top w:val="single" w:sz="4" w:space="0" w:color="auto"/>
              <w:left w:val="single" w:sz="4" w:space="0" w:color="auto"/>
              <w:bottom w:val="single" w:sz="4" w:space="0" w:color="auto"/>
              <w:right w:val="single" w:sz="4" w:space="0" w:color="auto"/>
            </w:tcBorders>
            <w:hideMark/>
          </w:tcPr>
          <w:p w14:paraId="1F0BC205" w14:textId="00988705"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AB</w:t>
            </w:r>
          </w:p>
        </w:tc>
        <w:tc>
          <w:tcPr>
            <w:tcW w:w="717" w:type="dxa"/>
            <w:tcBorders>
              <w:top w:val="single" w:sz="4" w:space="0" w:color="auto"/>
              <w:left w:val="single" w:sz="4" w:space="0" w:color="auto"/>
              <w:bottom w:val="single" w:sz="4" w:space="0" w:color="auto"/>
              <w:right w:val="single" w:sz="4" w:space="0" w:color="auto"/>
            </w:tcBorders>
            <w:hideMark/>
          </w:tcPr>
          <w:p w14:paraId="211EF59D" w14:textId="3746AEB9"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10</w:t>
            </w:r>
          </w:p>
        </w:tc>
        <w:tc>
          <w:tcPr>
            <w:tcW w:w="717" w:type="dxa"/>
            <w:tcBorders>
              <w:top w:val="single" w:sz="4" w:space="0" w:color="auto"/>
              <w:left w:val="single" w:sz="4" w:space="0" w:color="auto"/>
              <w:bottom w:val="single" w:sz="4" w:space="0" w:color="auto"/>
              <w:right w:val="single" w:sz="4" w:space="0" w:color="auto"/>
            </w:tcBorders>
            <w:hideMark/>
          </w:tcPr>
          <w:p w14:paraId="3BC13990" w14:textId="5EBE656D"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74</w:t>
            </w:r>
          </w:p>
        </w:tc>
        <w:tc>
          <w:tcPr>
            <w:tcW w:w="717" w:type="dxa"/>
            <w:tcBorders>
              <w:top w:val="single" w:sz="4" w:space="0" w:color="auto"/>
              <w:left w:val="single" w:sz="4" w:space="0" w:color="auto"/>
              <w:bottom w:val="single" w:sz="4" w:space="0" w:color="auto"/>
              <w:right w:val="single" w:sz="4" w:space="0" w:color="auto"/>
            </w:tcBorders>
            <w:hideMark/>
          </w:tcPr>
          <w:p w14:paraId="7ECA259F" w14:textId="346D5CD0"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47</w:t>
            </w:r>
          </w:p>
        </w:tc>
        <w:tc>
          <w:tcPr>
            <w:tcW w:w="717" w:type="dxa"/>
            <w:tcBorders>
              <w:top w:val="single" w:sz="4" w:space="0" w:color="auto"/>
              <w:left w:val="single" w:sz="4" w:space="0" w:color="auto"/>
              <w:bottom w:val="single" w:sz="4" w:space="0" w:color="auto"/>
              <w:right w:val="single" w:sz="4" w:space="0" w:color="auto"/>
            </w:tcBorders>
            <w:hideMark/>
          </w:tcPr>
          <w:p w14:paraId="2C123C93" w14:textId="4BF166E0"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7E</w:t>
            </w:r>
          </w:p>
        </w:tc>
        <w:tc>
          <w:tcPr>
            <w:tcW w:w="717" w:type="dxa"/>
            <w:tcBorders>
              <w:top w:val="single" w:sz="4" w:space="0" w:color="auto"/>
              <w:left w:val="single" w:sz="4" w:space="0" w:color="auto"/>
              <w:bottom w:val="single" w:sz="4" w:space="0" w:color="auto"/>
              <w:right w:val="single" w:sz="4" w:space="0" w:color="auto"/>
            </w:tcBorders>
            <w:hideMark/>
          </w:tcPr>
          <w:p w14:paraId="52AA97F6" w14:textId="6AABFCA1"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BC</w:t>
            </w:r>
          </w:p>
        </w:tc>
        <w:tc>
          <w:tcPr>
            <w:tcW w:w="717" w:type="dxa"/>
            <w:tcBorders>
              <w:top w:val="single" w:sz="4" w:space="0" w:color="auto"/>
              <w:left w:val="single" w:sz="4" w:space="0" w:color="auto"/>
              <w:bottom w:val="single" w:sz="4" w:space="0" w:color="auto"/>
              <w:right w:val="single" w:sz="4" w:space="0" w:color="auto"/>
            </w:tcBorders>
            <w:hideMark/>
          </w:tcPr>
          <w:p w14:paraId="759499EC" w14:textId="482C4AF4"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C7</w:t>
            </w:r>
          </w:p>
        </w:tc>
      </w:tr>
      <w:tr w:rsidR="00315B8E" w:rsidRPr="0003424E" w14:paraId="47A183EA" w14:textId="77777777" w:rsidTr="00315B8E">
        <w:tc>
          <w:tcPr>
            <w:tcW w:w="717" w:type="dxa"/>
            <w:tcBorders>
              <w:top w:val="single" w:sz="4" w:space="0" w:color="auto"/>
              <w:left w:val="nil"/>
              <w:bottom w:val="nil"/>
              <w:right w:val="single" w:sz="4" w:space="0" w:color="auto"/>
            </w:tcBorders>
          </w:tcPr>
          <w:p w14:paraId="56E942C5" w14:textId="77777777" w:rsidR="00315B8E" w:rsidRPr="0003424E" w:rsidRDefault="00315B8E" w:rsidP="00454F63">
            <w:pPr>
              <w:spacing w:after="0"/>
              <w:rPr>
                <w:rFonts w:ascii="Arial" w:eastAsia="Calibri" w:hAnsi="Arial"/>
                <w:b/>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4BC00170" w14:textId="7D5F9522"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B9</w:t>
            </w:r>
          </w:p>
        </w:tc>
        <w:tc>
          <w:tcPr>
            <w:tcW w:w="717" w:type="dxa"/>
            <w:tcBorders>
              <w:top w:val="single" w:sz="4" w:space="0" w:color="auto"/>
              <w:left w:val="single" w:sz="4" w:space="0" w:color="auto"/>
              <w:bottom w:val="single" w:sz="4" w:space="0" w:color="auto"/>
              <w:right w:val="single" w:sz="4" w:space="0" w:color="auto"/>
            </w:tcBorders>
          </w:tcPr>
          <w:p w14:paraId="200407C5" w14:textId="5105BFC9"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B10</w:t>
            </w:r>
          </w:p>
        </w:tc>
        <w:tc>
          <w:tcPr>
            <w:tcW w:w="717" w:type="dxa"/>
            <w:tcBorders>
              <w:top w:val="single" w:sz="4" w:space="0" w:color="auto"/>
              <w:left w:val="single" w:sz="4" w:space="0" w:color="auto"/>
              <w:bottom w:val="single" w:sz="4" w:space="0" w:color="auto"/>
              <w:right w:val="single" w:sz="4" w:space="0" w:color="auto"/>
            </w:tcBorders>
          </w:tcPr>
          <w:p w14:paraId="55AAE17D" w14:textId="1ACAE120"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B11</w:t>
            </w:r>
          </w:p>
        </w:tc>
        <w:tc>
          <w:tcPr>
            <w:tcW w:w="717" w:type="dxa"/>
            <w:tcBorders>
              <w:top w:val="single" w:sz="4" w:space="0" w:color="auto"/>
              <w:left w:val="single" w:sz="4" w:space="0" w:color="auto"/>
              <w:bottom w:val="single" w:sz="4" w:space="0" w:color="auto"/>
              <w:right w:val="single" w:sz="4" w:space="0" w:color="auto"/>
            </w:tcBorders>
          </w:tcPr>
          <w:p w14:paraId="179958D8" w14:textId="50983278"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B12</w:t>
            </w:r>
          </w:p>
        </w:tc>
        <w:tc>
          <w:tcPr>
            <w:tcW w:w="717" w:type="dxa"/>
            <w:tcBorders>
              <w:top w:val="single" w:sz="4" w:space="0" w:color="auto"/>
              <w:left w:val="single" w:sz="4" w:space="0" w:color="auto"/>
              <w:bottom w:val="single" w:sz="4" w:space="0" w:color="auto"/>
              <w:right w:val="single" w:sz="4" w:space="0" w:color="auto"/>
            </w:tcBorders>
          </w:tcPr>
          <w:p w14:paraId="70F2278A" w14:textId="18058652"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B13</w:t>
            </w:r>
          </w:p>
        </w:tc>
        <w:tc>
          <w:tcPr>
            <w:tcW w:w="717" w:type="dxa"/>
            <w:tcBorders>
              <w:top w:val="single" w:sz="4" w:space="0" w:color="auto"/>
              <w:left w:val="single" w:sz="4" w:space="0" w:color="auto"/>
              <w:bottom w:val="single" w:sz="4" w:space="0" w:color="auto"/>
              <w:right w:val="single" w:sz="4" w:space="0" w:color="auto"/>
            </w:tcBorders>
          </w:tcPr>
          <w:p w14:paraId="14E3C781" w14:textId="43FC8B26"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B14</w:t>
            </w:r>
          </w:p>
        </w:tc>
        <w:tc>
          <w:tcPr>
            <w:tcW w:w="717" w:type="dxa"/>
            <w:tcBorders>
              <w:top w:val="single" w:sz="4" w:space="0" w:color="auto"/>
              <w:left w:val="single" w:sz="4" w:space="0" w:color="auto"/>
              <w:bottom w:val="single" w:sz="4" w:space="0" w:color="auto"/>
              <w:right w:val="single" w:sz="4" w:space="0" w:color="auto"/>
            </w:tcBorders>
          </w:tcPr>
          <w:p w14:paraId="016968C6" w14:textId="34CFDE32"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B15</w:t>
            </w:r>
          </w:p>
        </w:tc>
        <w:tc>
          <w:tcPr>
            <w:tcW w:w="717" w:type="dxa"/>
            <w:tcBorders>
              <w:top w:val="single" w:sz="4" w:space="0" w:color="auto"/>
              <w:left w:val="single" w:sz="4" w:space="0" w:color="auto"/>
              <w:bottom w:val="single" w:sz="4" w:space="0" w:color="auto"/>
              <w:right w:val="single" w:sz="4" w:space="0" w:color="auto"/>
            </w:tcBorders>
          </w:tcPr>
          <w:p w14:paraId="43E51D4A" w14:textId="29233D0F"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B16</w:t>
            </w:r>
          </w:p>
        </w:tc>
      </w:tr>
      <w:tr w:rsidR="00315B8E" w:rsidRPr="0003424E" w14:paraId="382A8FEE" w14:textId="77777777" w:rsidTr="00315B8E">
        <w:tc>
          <w:tcPr>
            <w:tcW w:w="717" w:type="dxa"/>
            <w:tcBorders>
              <w:top w:val="nil"/>
              <w:left w:val="nil"/>
              <w:bottom w:val="nil"/>
              <w:right w:val="single" w:sz="4" w:space="0" w:color="auto"/>
            </w:tcBorders>
          </w:tcPr>
          <w:p w14:paraId="753D33A8" w14:textId="77777777" w:rsidR="00315B8E" w:rsidRPr="0003424E" w:rsidRDefault="00315B8E" w:rsidP="00454F63">
            <w:pPr>
              <w:spacing w:after="0"/>
              <w:rPr>
                <w:rFonts w:ascii="Arial" w:eastAsia="Calibri" w:hAnsi="Arial"/>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104AE98C" w14:textId="4DB35E80"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5F</w:t>
            </w:r>
          </w:p>
        </w:tc>
        <w:tc>
          <w:tcPr>
            <w:tcW w:w="717" w:type="dxa"/>
            <w:tcBorders>
              <w:top w:val="single" w:sz="4" w:space="0" w:color="auto"/>
              <w:left w:val="single" w:sz="4" w:space="0" w:color="auto"/>
              <w:bottom w:val="single" w:sz="4" w:space="0" w:color="auto"/>
              <w:right w:val="single" w:sz="4" w:space="0" w:color="auto"/>
            </w:tcBorders>
          </w:tcPr>
          <w:p w14:paraId="24EE646C" w14:textId="19085D76"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54</w:t>
            </w:r>
          </w:p>
        </w:tc>
        <w:tc>
          <w:tcPr>
            <w:tcW w:w="717" w:type="dxa"/>
            <w:tcBorders>
              <w:top w:val="single" w:sz="4" w:space="0" w:color="auto"/>
              <w:left w:val="single" w:sz="4" w:space="0" w:color="auto"/>
              <w:bottom w:val="single" w:sz="4" w:space="0" w:color="auto"/>
              <w:right w:val="single" w:sz="4" w:space="0" w:color="auto"/>
            </w:tcBorders>
          </w:tcPr>
          <w:p w14:paraId="688F3E6D" w14:textId="7441C429"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EA</w:t>
            </w:r>
          </w:p>
        </w:tc>
        <w:tc>
          <w:tcPr>
            <w:tcW w:w="717" w:type="dxa"/>
            <w:tcBorders>
              <w:top w:val="single" w:sz="4" w:space="0" w:color="auto"/>
              <w:left w:val="single" w:sz="4" w:space="0" w:color="auto"/>
              <w:bottom w:val="single" w:sz="4" w:space="0" w:color="auto"/>
              <w:right w:val="single" w:sz="4" w:space="0" w:color="auto"/>
            </w:tcBorders>
          </w:tcPr>
          <w:p w14:paraId="5A5AC878" w14:textId="2F695863"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1C</w:t>
            </w:r>
          </w:p>
        </w:tc>
        <w:tc>
          <w:tcPr>
            <w:tcW w:w="717" w:type="dxa"/>
            <w:tcBorders>
              <w:top w:val="single" w:sz="4" w:space="0" w:color="auto"/>
              <w:left w:val="single" w:sz="4" w:space="0" w:color="auto"/>
              <w:bottom w:val="single" w:sz="4" w:space="0" w:color="auto"/>
              <w:right w:val="single" w:sz="4" w:space="0" w:color="auto"/>
            </w:tcBorders>
          </w:tcPr>
          <w:p w14:paraId="67C97A82" w14:textId="68E80599"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5F</w:t>
            </w:r>
          </w:p>
        </w:tc>
        <w:tc>
          <w:tcPr>
            <w:tcW w:w="717" w:type="dxa"/>
            <w:tcBorders>
              <w:top w:val="single" w:sz="4" w:space="0" w:color="auto"/>
              <w:left w:val="single" w:sz="4" w:space="0" w:color="auto"/>
              <w:bottom w:val="single" w:sz="4" w:space="0" w:color="auto"/>
              <w:right w:val="single" w:sz="4" w:space="0" w:color="auto"/>
            </w:tcBorders>
          </w:tcPr>
          <w:p w14:paraId="376DC20A" w14:textId="03315F83"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C3</w:t>
            </w:r>
          </w:p>
        </w:tc>
        <w:tc>
          <w:tcPr>
            <w:tcW w:w="717" w:type="dxa"/>
            <w:tcBorders>
              <w:top w:val="single" w:sz="4" w:space="0" w:color="auto"/>
              <w:left w:val="single" w:sz="4" w:space="0" w:color="auto"/>
              <w:bottom w:val="single" w:sz="4" w:space="0" w:color="auto"/>
              <w:right w:val="single" w:sz="4" w:space="0" w:color="auto"/>
            </w:tcBorders>
          </w:tcPr>
          <w:p w14:paraId="08B9DA4B" w14:textId="1832980E"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68</w:t>
            </w:r>
          </w:p>
        </w:tc>
        <w:tc>
          <w:tcPr>
            <w:tcW w:w="717" w:type="dxa"/>
            <w:tcBorders>
              <w:top w:val="single" w:sz="4" w:space="0" w:color="auto"/>
              <w:left w:val="single" w:sz="4" w:space="0" w:color="auto"/>
              <w:bottom w:val="single" w:sz="4" w:space="0" w:color="auto"/>
              <w:right w:val="single" w:sz="4" w:space="0" w:color="auto"/>
            </w:tcBorders>
          </w:tcPr>
          <w:p w14:paraId="5CF82EDC" w14:textId="2EDA645F"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B1</w:t>
            </w:r>
          </w:p>
        </w:tc>
      </w:tr>
      <w:tr w:rsidR="00315B8E" w:rsidRPr="0003424E" w14:paraId="5E9595C2" w14:textId="77777777" w:rsidTr="00315B8E">
        <w:tc>
          <w:tcPr>
            <w:tcW w:w="717" w:type="dxa"/>
            <w:tcBorders>
              <w:top w:val="nil"/>
              <w:left w:val="nil"/>
              <w:bottom w:val="nil"/>
              <w:right w:val="single" w:sz="4" w:space="0" w:color="auto"/>
            </w:tcBorders>
          </w:tcPr>
          <w:p w14:paraId="6984887E" w14:textId="77777777" w:rsidR="00315B8E" w:rsidRPr="0003424E" w:rsidRDefault="00315B8E" w:rsidP="00454F63">
            <w:pPr>
              <w:spacing w:after="0"/>
              <w:rPr>
                <w:rFonts w:ascii="Arial" w:eastAsia="Calibri" w:hAnsi="Arial"/>
                <w:b/>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503027E9" w14:textId="47F3A818"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B17</w:t>
            </w:r>
          </w:p>
        </w:tc>
        <w:tc>
          <w:tcPr>
            <w:tcW w:w="717" w:type="dxa"/>
            <w:tcBorders>
              <w:top w:val="single" w:sz="4" w:space="0" w:color="auto"/>
              <w:left w:val="single" w:sz="4" w:space="0" w:color="auto"/>
              <w:bottom w:val="single" w:sz="4" w:space="0" w:color="auto"/>
              <w:right w:val="single" w:sz="4" w:space="0" w:color="auto"/>
            </w:tcBorders>
          </w:tcPr>
          <w:p w14:paraId="62780237" w14:textId="0C70B503"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B18</w:t>
            </w:r>
          </w:p>
        </w:tc>
        <w:tc>
          <w:tcPr>
            <w:tcW w:w="717" w:type="dxa"/>
            <w:tcBorders>
              <w:top w:val="single" w:sz="4" w:space="0" w:color="auto"/>
              <w:left w:val="single" w:sz="4" w:space="0" w:color="auto"/>
              <w:bottom w:val="single" w:sz="4" w:space="0" w:color="auto"/>
              <w:right w:val="single" w:sz="4" w:space="0" w:color="auto"/>
            </w:tcBorders>
          </w:tcPr>
          <w:p w14:paraId="30F9D963" w14:textId="49A4E0C4"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B19</w:t>
            </w:r>
          </w:p>
        </w:tc>
        <w:tc>
          <w:tcPr>
            <w:tcW w:w="717" w:type="dxa"/>
            <w:tcBorders>
              <w:top w:val="single" w:sz="4" w:space="0" w:color="auto"/>
              <w:left w:val="single" w:sz="4" w:space="0" w:color="auto"/>
              <w:bottom w:val="single" w:sz="4" w:space="0" w:color="auto"/>
              <w:right w:val="single" w:sz="4" w:space="0" w:color="auto"/>
            </w:tcBorders>
          </w:tcPr>
          <w:p w14:paraId="7C1589E5" w14:textId="18C8424E"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B20</w:t>
            </w:r>
          </w:p>
        </w:tc>
        <w:tc>
          <w:tcPr>
            <w:tcW w:w="717" w:type="dxa"/>
            <w:tcBorders>
              <w:top w:val="single" w:sz="4" w:space="0" w:color="auto"/>
              <w:left w:val="single" w:sz="4" w:space="0" w:color="auto"/>
              <w:bottom w:val="single" w:sz="4" w:space="0" w:color="auto"/>
              <w:right w:val="single" w:sz="4" w:space="0" w:color="auto"/>
            </w:tcBorders>
          </w:tcPr>
          <w:p w14:paraId="61581BB6" w14:textId="1B94699E"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B21</w:t>
            </w:r>
          </w:p>
        </w:tc>
        <w:tc>
          <w:tcPr>
            <w:tcW w:w="717" w:type="dxa"/>
            <w:tcBorders>
              <w:top w:val="single" w:sz="4" w:space="0" w:color="auto"/>
              <w:left w:val="single" w:sz="4" w:space="0" w:color="auto"/>
              <w:bottom w:val="single" w:sz="4" w:space="0" w:color="auto"/>
              <w:right w:val="single" w:sz="4" w:space="0" w:color="auto"/>
            </w:tcBorders>
          </w:tcPr>
          <w:p w14:paraId="0C2C0956" w14:textId="294F22E9"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B22</w:t>
            </w:r>
          </w:p>
        </w:tc>
        <w:tc>
          <w:tcPr>
            <w:tcW w:w="717" w:type="dxa"/>
            <w:tcBorders>
              <w:top w:val="single" w:sz="4" w:space="0" w:color="auto"/>
              <w:left w:val="single" w:sz="4" w:space="0" w:color="auto"/>
              <w:bottom w:val="single" w:sz="4" w:space="0" w:color="auto"/>
              <w:right w:val="single" w:sz="4" w:space="0" w:color="auto"/>
            </w:tcBorders>
          </w:tcPr>
          <w:p w14:paraId="106ED128" w14:textId="00E609BE"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B23</w:t>
            </w:r>
          </w:p>
        </w:tc>
        <w:tc>
          <w:tcPr>
            <w:tcW w:w="717" w:type="dxa"/>
            <w:tcBorders>
              <w:top w:val="single" w:sz="4" w:space="0" w:color="auto"/>
              <w:left w:val="single" w:sz="4" w:space="0" w:color="auto"/>
              <w:bottom w:val="single" w:sz="4" w:space="0" w:color="auto"/>
              <w:right w:val="single" w:sz="4" w:space="0" w:color="auto"/>
            </w:tcBorders>
          </w:tcPr>
          <w:p w14:paraId="065AA5C1" w14:textId="4E88D6FD"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B24</w:t>
            </w:r>
          </w:p>
        </w:tc>
      </w:tr>
      <w:tr w:rsidR="00315B8E" w:rsidRPr="0003424E" w14:paraId="73EC53B1" w14:textId="77777777" w:rsidTr="00315B8E">
        <w:tc>
          <w:tcPr>
            <w:tcW w:w="717" w:type="dxa"/>
            <w:tcBorders>
              <w:top w:val="nil"/>
              <w:left w:val="nil"/>
              <w:bottom w:val="nil"/>
              <w:right w:val="single" w:sz="4" w:space="0" w:color="auto"/>
            </w:tcBorders>
          </w:tcPr>
          <w:p w14:paraId="582E49D0" w14:textId="77777777" w:rsidR="00315B8E" w:rsidRPr="0003424E" w:rsidRDefault="00315B8E" w:rsidP="00454F63">
            <w:pPr>
              <w:spacing w:after="0"/>
              <w:rPr>
                <w:rFonts w:ascii="Arial" w:eastAsia="Calibri" w:hAnsi="Arial"/>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340ED0AE" w14:textId="1C753992"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61</w:t>
            </w:r>
          </w:p>
        </w:tc>
        <w:tc>
          <w:tcPr>
            <w:tcW w:w="717" w:type="dxa"/>
            <w:tcBorders>
              <w:top w:val="single" w:sz="4" w:space="0" w:color="auto"/>
              <w:left w:val="single" w:sz="4" w:space="0" w:color="auto"/>
              <w:bottom w:val="single" w:sz="4" w:space="0" w:color="auto"/>
              <w:right w:val="single" w:sz="4" w:space="0" w:color="auto"/>
            </w:tcBorders>
          </w:tcPr>
          <w:p w14:paraId="37686287" w14:textId="67644D06"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67</w:t>
            </w:r>
          </w:p>
        </w:tc>
        <w:tc>
          <w:tcPr>
            <w:tcW w:w="717" w:type="dxa"/>
            <w:tcBorders>
              <w:top w:val="single" w:sz="4" w:space="0" w:color="auto"/>
              <w:left w:val="single" w:sz="4" w:space="0" w:color="auto"/>
              <w:bottom w:val="single" w:sz="4" w:space="0" w:color="auto"/>
              <w:right w:val="single" w:sz="4" w:space="0" w:color="auto"/>
            </w:tcBorders>
          </w:tcPr>
          <w:p w14:paraId="3A989B2D" w14:textId="5EF2953A"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30</w:t>
            </w:r>
          </w:p>
        </w:tc>
        <w:tc>
          <w:tcPr>
            <w:tcW w:w="717" w:type="dxa"/>
            <w:tcBorders>
              <w:top w:val="single" w:sz="4" w:space="0" w:color="auto"/>
              <w:left w:val="single" w:sz="4" w:space="0" w:color="auto"/>
              <w:bottom w:val="single" w:sz="4" w:space="0" w:color="auto"/>
              <w:right w:val="single" w:sz="4" w:space="0" w:color="auto"/>
            </w:tcBorders>
          </w:tcPr>
          <w:p w14:paraId="0B85E7CA" w14:textId="4B24BFFD"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15</w:t>
            </w:r>
          </w:p>
        </w:tc>
        <w:tc>
          <w:tcPr>
            <w:tcW w:w="717" w:type="dxa"/>
            <w:tcBorders>
              <w:top w:val="single" w:sz="4" w:space="0" w:color="auto"/>
              <w:left w:val="single" w:sz="4" w:space="0" w:color="auto"/>
              <w:bottom w:val="single" w:sz="4" w:space="0" w:color="auto"/>
              <w:right w:val="single" w:sz="4" w:space="0" w:color="auto"/>
            </w:tcBorders>
          </w:tcPr>
          <w:p w14:paraId="2B19ED14" w14:textId="46DB94D7"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5E</w:t>
            </w:r>
          </w:p>
        </w:tc>
        <w:tc>
          <w:tcPr>
            <w:tcW w:w="717" w:type="dxa"/>
            <w:tcBorders>
              <w:top w:val="single" w:sz="4" w:space="0" w:color="auto"/>
              <w:left w:val="single" w:sz="4" w:space="0" w:color="auto"/>
              <w:bottom w:val="single" w:sz="4" w:space="0" w:color="auto"/>
              <w:right w:val="single" w:sz="4" w:space="0" w:color="auto"/>
            </w:tcBorders>
          </w:tcPr>
          <w:p w14:paraId="1CA8D0B0" w14:textId="2FA7B6E4"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00</w:t>
            </w:r>
          </w:p>
        </w:tc>
        <w:tc>
          <w:tcPr>
            <w:tcW w:w="717" w:type="dxa"/>
            <w:tcBorders>
              <w:top w:val="single" w:sz="4" w:space="0" w:color="auto"/>
              <w:left w:val="single" w:sz="4" w:space="0" w:color="auto"/>
              <w:bottom w:val="single" w:sz="4" w:space="0" w:color="auto"/>
              <w:right w:val="single" w:sz="4" w:space="0" w:color="auto"/>
            </w:tcBorders>
          </w:tcPr>
          <w:p w14:paraId="135AC12A" w14:textId="6C7B0CC1"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41</w:t>
            </w:r>
          </w:p>
        </w:tc>
        <w:tc>
          <w:tcPr>
            <w:tcW w:w="717" w:type="dxa"/>
            <w:tcBorders>
              <w:top w:val="single" w:sz="4" w:space="0" w:color="auto"/>
              <w:left w:val="single" w:sz="4" w:space="0" w:color="auto"/>
              <w:bottom w:val="single" w:sz="4" w:space="0" w:color="auto"/>
              <w:right w:val="single" w:sz="4" w:space="0" w:color="auto"/>
            </w:tcBorders>
          </w:tcPr>
          <w:p w14:paraId="1BB117D7" w14:textId="5A2E82EE"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AC</w:t>
            </w:r>
          </w:p>
        </w:tc>
      </w:tr>
      <w:tr w:rsidR="00315B8E" w:rsidRPr="0003424E" w14:paraId="3CB99B7E" w14:textId="77777777" w:rsidTr="00315B8E">
        <w:tc>
          <w:tcPr>
            <w:tcW w:w="717" w:type="dxa"/>
            <w:tcBorders>
              <w:top w:val="nil"/>
              <w:left w:val="nil"/>
              <w:bottom w:val="nil"/>
              <w:right w:val="single" w:sz="4" w:space="0" w:color="auto"/>
            </w:tcBorders>
          </w:tcPr>
          <w:p w14:paraId="65086113" w14:textId="77777777" w:rsidR="00315B8E" w:rsidRPr="0003424E" w:rsidRDefault="00315B8E" w:rsidP="00454F63">
            <w:pPr>
              <w:spacing w:after="0"/>
              <w:rPr>
                <w:rFonts w:ascii="Arial" w:eastAsia="Calibri" w:hAnsi="Arial"/>
                <w:b/>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7B46F4A7" w14:textId="02D29E1D"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B25</w:t>
            </w:r>
          </w:p>
        </w:tc>
        <w:tc>
          <w:tcPr>
            <w:tcW w:w="717" w:type="dxa"/>
            <w:tcBorders>
              <w:top w:val="single" w:sz="4" w:space="0" w:color="auto"/>
              <w:left w:val="single" w:sz="4" w:space="0" w:color="auto"/>
              <w:bottom w:val="single" w:sz="4" w:space="0" w:color="auto"/>
              <w:right w:val="single" w:sz="4" w:space="0" w:color="auto"/>
            </w:tcBorders>
          </w:tcPr>
          <w:p w14:paraId="6C249A9C" w14:textId="7AA163CB"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B26</w:t>
            </w:r>
          </w:p>
        </w:tc>
        <w:tc>
          <w:tcPr>
            <w:tcW w:w="717" w:type="dxa"/>
            <w:tcBorders>
              <w:top w:val="single" w:sz="4" w:space="0" w:color="auto"/>
              <w:left w:val="single" w:sz="4" w:space="0" w:color="auto"/>
              <w:bottom w:val="single" w:sz="4" w:space="0" w:color="auto"/>
              <w:right w:val="single" w:sz="4" w:space="0" w:color="auto"/>
            </w:tcBorders>
          </w:tcPr>
          <w:p w14:paraId="534C3AE5" w14:textId="6365F63E"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B27</w:t>
            </w:r>
          </w:p>
        </w:tc>
        <w:tc>
          <w:tcPr>
            <w:tcW w:w="717" w:type="dxa"/>
            <w:tcBorders>
              <w:top w:val="single" w:sz="4" w:space="0" w:color="auto"/>
              <w:left w:val="single" w:sz="4" w:space="0" w:color="auto"/>
              <w:bottom w:val="single" w:sz="4" w:space="0" w:color="auto"/>
              <w:right w:val="single" w:sz="4" w:space="0" w:color="auto"/>
            </w:tcBorders>
          </w:tcPr>
          <w:p w14:paraId="2E7C5682" w14:textId="22E41C5A"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B28</w:t>
            </w:r>
          </w:p>
        </w:tc>
        <w:tc>
          <w:tcPr>
            <w:tcW w:w="717" w:type="dxa"/>
            <w:tcBorders>
              <w:top w:val="single" w:sz="4" w:space="0" w:color="auto"/>
              <w:left w:val="single" w:sz="4" w:space="0" w:color="auto"/>
              <w:bottom w:val="single" w:sz="4" w:space="0" w:color="auto"/>
              <w:right w:val="single" w:sz="4" w:space="0" w:color="auto"/>
            </w:tcBorders>
          </w:tcPr>
          <w:p w14:paraId="730F819B" w14:textId="644C46AD"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B29</w:t>
            </w:r>
          </w:p>
        </w:tc>
        <w:tc>
          <w:tcPr>
            <w:tcW w:w="717" w:type="dxa"/>
            <w:tcBorders>
              <w:top w:val="single" w:sz="4" w:space="0" w:color="auto"/>
              <w:left w:val="single" w:sz="4" w:space="0" w:color="auto"/>
              <w:bottom w:val="single" w:sz="4" w:space="0" w:color="auto"/>
              <w:right w:val="single" w:sz="4" w:space="0" w:color="auto"/>
            </w:tcBorders>
          </w:tcPr>
          <w:p w14:paraId="34EC02FB" w14:textId="5C7B11C8"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B30</w:t>
            </w:r>
          </w:p>
        </w:tc>
        <w:tc>
          <w:tcPr>
            <w:tcW w:w="717" w:type="dxa"/>
            <w:tcBorders>
              <w:top w:val="single" w:sz="4" w:space="0" w:color="auto"/>
              <w:left w:val="single" w:sz="4" w:space="0" w:color="auto"/>
              <w:bottom w:val="single" w:sz="4" w:space="0" w:color="auto"/>
              <w:right w:val="single" w:sz="4" w:space="0" w:color="auto"/>
            </w:tcBorders>
          </w:tcPr>
          <w:p w14:paraId="5D3B31C5" w14:textId="50E923B3"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B31</w:t>
            </w:r>
          </w:p>
        </w:tc>
        <w:tc>
          <w:tcPr>
            <w:tcW w:w="717" w:type="dxa"/>
            <w:tcBorders>
              <w:top w:val="single" w:sz="4" w:space="0" w:color="auto"/>
              <w:left w:val="single" w:sz="4" w:space="0" w:color="auto"/>
              <w:bottom w:val="single" w:sz="4" w:space="0" w:color="auto"/>
              <w:right w:val="single" w:sz="4" w:space="0" w:color="auto"/>
            </w:tcBorders>
          </w:tcPr>
          <w:p w14:paraId="42F1438F" w14:textId="66B64E96"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B32</w:t>
            </w:r>
          </w:p>
        </w:tc>
      </w:tr>
      <w:tr w:rsidR="00315B8E" w:rsidRPr="0003424E" w14:paraId="6A3927C6" w14:textId="77777777" w:rsidTr="00315B8E">
        <w:tc>
          <w:tcPr>
            <w:tcW w:w="717" w:type="dxa"/>
            <w:tcBorders>
              <w:top w:val="nil"/>
              <w:left w:val="nil"/>
              <w:bottom w:val="nil"/>
              <w:right w:val="single" w:sz="4" w:space="0" w:color="auto"/>
            </w:tcBorders>
          </w:tcPr>
          <w:p w14:paraId="2AB5E3F2" w14:textId="77777777" w:rsidR="00315B8E" w:rsidRPr="0003424E" w:rsidRDefault="00315B8E" w:rsidP="00454F63">
            <w:pPr>
              <w:spacing w:after="0"/>
              <w:rPr>
                <w:rFonts w:ascii="Arial" w:eastAsia="Calibri" w:hAnsi="Arial"/>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5EE4CF03" w14:textId="0D810BFF"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44</w:t>
            </w:r>
          </w:p>
        </w:tc>
        <w:tc>
          <w:tcPr>
            <w:tcW w:w="717" w:type="dxa"/>
            <w:tcBorders>
              <w:top w:val="single" w:sz="4" w:space="0" w:color="auto"/>
              <w:left w:val="single" w:sz="4" w:space="0" w:color="auto"/>
              <w:bottom w:val="single" w:sz="4" w:space="0" w:color="auto"/>
              <w:right w:val="single" w:sz="4" w:space="0" w:color="auto"/>
            </w:tcBorders>
          </w:tcPr>
          <w:p w14:paraId="0AE685ED" w14:textId="0500489F"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7D</w:t>
            </w:r>
          </w:p>
        </w:tc>
        <w:tc>
          <w:tcPr>
            <w:tcW w:w="717" w:type="dxa"/>
            <w:tcBorders>
              <w:top w:val="single" w:sz="4" w:space="0" w:color="auto"/>
              <w:left w:val="single" w:sz="4" w:space="0" w:color="auto"/>
              <w:bottom w:val="single" w:sz="4" w:space="0" w:color="auto"/>
              <w:right w:val="single" w:sz="4" w:space="0" w:color="auto"/>
            </w:tcBorders>
          </w:tcPr>
          <w:p w14:paraId="48AC94C9" w14:textId="635DBC16"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63</w:t>
            </w:r>
          </w:p>
        </w:tc>
        <w:tc>
          <w:tcPr>
            <w:tcW w:w="717" w:type="dxa"/>
            <w:tcBorders>
              <w:top w:val="single" w:sz="4" w:space="0" w:color="auto"/>
              <w:left w:val="single" w:sz="4" w:space="0" w:color="auto"/>
              <w:bottom w:val="single" w:sz="4" w:space="0" w:color="auto"/>
              <w:right w:val="single" w:sz="4" w:space="0" w:color="auto"/>
            </w:tcBorders>
          </w:tcPr>
          <w:p w14:paraId="1FD4CBFF" w14:textId="6D27210B"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01</w:t>
            </w:r>
          </w:p>
        </w:tc>
        <w:tc>
          <w:tcPr>
            <w:tcW w:w="717" w:type="dxa"/>
            <w:tcBorders>
              <w:top w:val="single" w:sz="4" w:space="0" w:color="auto"/>
              <w:left w:val="single" w:sz="4" w:space="0" w:color="auto"/>
              <w:bottom w:val="single" w:sz="4" w:space="0" w:color="auto"/>
              <w:right w:val="single" w:sz="4" w:space="0" w:color="auto"/>
            </w:tcBorders>
          </w:tcPr>
          <w:p w14:paraId="41A2BB78" w14:textId="1AF482B8"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97</w:t>
            </w:r>
          </w:p>
        </w:tc>
        <w:tc>
          <w:tcPr>
            <w:tcW w:w="717" w:type="dxa"/>
            <w:tcBorders>
              <w:top w:val="single" w:sz="4" w:space="0" w:color="auto"/>
              <w:left w:val="single" w:sz="4" w:space="0" w:color="auto"/>
              <w:bottom w:val="single" w:sz="4" w:space="0" w:color="auto"/>
              <w:right w:val="single" w:sz="4" w:space="0" w:color="auto"/>
            </w:tcBorders>
          </w:tcPr>
          <w:p w14:paraId="1AFECF86" w14:textId="5D4EE2AD"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5F</w:t>
            </w:r>
          </w:p>
        </w:tc>
        <w:tc>
          <w:tcPr>
            <w:tcW w:w="717" w:type="dxa"/>
            <w:tcBorders>
              <w:top w:val="single" w:sz="4" w:space="0" w:color="auto"/>
              <w:left w:val="single" w:sz="4" w:space="0" w:color="auto"/>
              <w:bottom w:val="single" w:sz="4" w:space="0" w:color="auto"/>
              <w:right w:val="single" w:sz="4" w:space="0" w:color="auto"/>
            </w:tcBorders>
          </w:tcPr>
          <w:p w14:paraId="3C6C14DB" w14:textId="500C9DB1"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EC</w:t>
            </w:r>
          </w:p>
        </w:tc>
        <w:tc>
          <w:tcPr>
            <w:tcW w:w="717" w:type="dxa"/>
            <w:tcBorders>
              <w:top w:val="single" w:sz="4" w:space="0" w:color="auto"/>
              <w:left w:val="single" w:sz="4" w:space="0" w:color="auto"/>
              <w:bottom w:val="single" w:sz="4" w:space="0" w:color="auto"/>
              <w:right w:val="single" w:sz="4" w:space="0" w:color="auto"/>
            </w:tcBorders>
          </w:tcPr>
          <w:p w14:paraId="1968F2D9" w14:textId="0D780997"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DA</w:t>
            </w:r>
          </w:p>
        </w:tc>
      </w:tr>
    </w:tbl>
    <w:p w14:paraId="18F54F20" w14:textId="77777777" w:rsidR="00DA23DD" w:rsidRPr="0003424E" w:rsidRDefault="00DA23DD" w:rsidP="004923F1">
      <w:pPr>
        <w:pStyle w:val="NoSpaceNormal"/>
        <w:rPr>
          <w:highlight w:val="yellow"/>
        </w:rPr>
      </w:pPr>
    </w:p>
    <w:p w14:paraId="153971D1" w14:textId="024E829C" w:rsidR="00573D6D" w:rsidRPr="0003424E" w:rsidRDefault="00573D6D" w:rsidP="00573D6D">
      <w:pPr>
        <w:rPr>
          <w:highlight w:val="yellow"/>
        </w:rPr>
      </w:pPr>
      <w:r w:rsidRPr="0003424E">
        <w:rPr>
          <w:highlight w:val="yellow"/>
        </w:rPr>
        <w:t>The defined test profile shall be used and has to be made available on the UE.</w:t>
      </w:r>
    </w:p>
    <w:p w14:paraId="57D01459" w14:textId="77777777" w:rsidR="00573D6D" w:rsidRPr="0003424E" w:rsidRDefault="00573D6D" w:rsidP="00573D6D">
      <w:pPr>
        <w:rPr>
          <w:highlight w:val="yellow"/>
        </w:rPr>
      </w:pPr>
      <w:r w:rsidRPr="0003424E">
        <w:rPr>
          <w:highlight w:val="yellow"/>
        </w:rPr>
        <w:t>Ensure that the UE is using the test profile and runs an initial activation when executing the test procedure.</w:t>
      </w:r>
    </w:p>
    <w:p w14:paraId="1D748F08" w14:textId="33D2108F" w:rsidR="00470759" w:rsidRPr="0003424E" w:rsidRDefault="00470759" w:rsidP="00573D6D">
      <w:pPr>
        <w:keepNext/>
        <w:keepLines/>
        <w:spacing w:before="120"/>
        <w:ind w:left="1701" w:hanging="1701"/>
        <w:outlineLvl w:val="4"/>
        <w:rPr>
          <w:rFonts w:ascii="Arial" w:hAnsi="Arial"/>
          <w:sz w:val="22"/>
          <w:highlight w:val="yellow"/>
        </w:rPr>
      </w:pPr>
      <w:r w:rsidRPr="0003424E">
        <w:rPr>
          <w:rFonts w:ascii="Arial" w:hAnsi="Arial"/>
          <w:sz w:val="22"/>
          <w:highlight w:val="yellow"/>
        </w:rPr>
        <w:t>5</w:t>
      </w:r>
      <w:r w:rsidR="008F37C2" w:rsidRPr="0003424E">
        <w:rPr>
          <w:rFonts w:ascii="Arial" w:hAnsi="Arial"/>
          <w:sz w:val="22"/>
          <w:highlight w:val="yellow"/>
        </w:rPr>
        <w:t>.</w:t>
      </w:r>
      <w:r w:rsidRPr="0003424E">
        <w:rPr>
          <w:rFonts w:ascii="Arial" w:hAnsi="Arial"/>
          <w:sz w:val="22"/>
          <w:highlight w:val="yellow"/>
        </w:rPr>
        <w:t>3</w:t>
      </w:r>
      <w:r w:rsidR="008F37C2" w:rsidRPr="0003424E">
        <w:rPr>
          <w:rFonts w:ascii="Arial" w:hAnsi="Arial"/>
          <w:sz w:val="22"/>
          <w:highlight w:val="yellow"/>
        </w:rPr>
        <w:t>.</w:t>
      </w:r>
      <w:r w:rsidRPr="0003424E">
        <w:rPr>
          <w:rFonts w:ascii="Arial" w:hAnsi="Arial"/>
          <w:sz w:val="22"/>
          <w:highlight w:val="yellow"/>
        </w:rPr>
        <w:t>2</w:t>
      </w:r>
      <w:r w:rsidR="008F37C2" w:rsidRPr="0003424E">
        <w:rPr>
          <w:rFonts w:ascii="Arial" w:hAnsi="Arial"/>
          <w:sz w:val="22"/>
          <w:highlight w:val="yellow"/>
        </w:rPr>
        <w:t>.3.2</w:t>
      </w:r>
      <w:r w:rsidR="008F37C2" w:rsidRPr="0003424E">
        <w:rPr>
          <w:rFonts w:ascii="Arial" w:hAnsi="Arial"/>
          <w:sz w:val="22"/>
          <w:highlight w:val="yellow"/>
        </w:rPr>
        <w:tab/>
      </w:r>
      <w:r w:rsidR="006E0F2D" w:rsidRPr="0003424E">
        <w:rPr>
          <w:rFonts w:ascii="Arial" w:hAnsi="Arial"/>
          <w:sz w:val="22"/>
          <w:highlight w:val="yellow"/>
        </w:rPr>
        <w:t>P</w:t>
      </w:r>
      <w:r w:rsidR="008F37C2" w:rsidRPr="0003424E">
        <w:rPr>
          <w:rFonts w:ascii="Arial" w:eastAsiaTheme="majorEastAsia" w:hAnsi="Arial"/>
          <w:sz w:val="22"/>
          <w:highlight w:val="yellow"/>
        </w:rPr>
        <w:t>rocedure</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2"/>
        <w:gridCol w:w="1167"/>
        <w:gridCol w:w="3600"/>
        <w:gridCol w:w="3600"/>
        <w:gridCol w:w="682"/>
      </w:tblGrid>
      <w:tr w:rsidR="00470759" w:rsidRPr="0003424E" w14:paraId="2C6168C7" w14:textId="77777777" w:rsidTr="00581821">
        <w:trPr>
          <w:trHeight w:val="20"/>
        </w:trPr>
        <w:tc>
          <w:tcPr>
            <w:tcW w:w="302" w:type="pct"/>
            <w:shd w:val="clear" w:color="auto" w:fill="D9D9D9"/>
            <w:hideMark/>
          </w:tcPr>
          <w:p w14:paraId="1B9FF6FB" w14:textId="77777777" w:rsidR="00470759" w:rsidRPr="0003424E" w:rsidRDefault="00470759" w:rsidP="00BE3B42">
            <w:pPr>
              <w:pStyle w:val="TAH"/>
              <w:rPr>
                <w:highlight w:val="yellow"/>
                <w:lang w:eastAsia="de-DE"/>
              </w:rPr>
            </w:pPr>
            <w:r w:rsidRPr="0003424E">
              <w:rPr>
                <w:highlight w:val="yellow"/>
                <w:lang w:eastAsia="de-DE"/>
              </w:rPr>
              <w:t>Step</w:t>
            </w:r>
          </w:p>
        </w:tc>
        <w:tc>
          <w:tcPr>
            <w:tcW w:w="606" w:type="pct"/>
            <w:shd w:val="clear" w:color="auto" w:fill="D9D9D9"/>
            <w:hideMark/>
          </w:tcPr>
          <w:p w14:paraId="62D2C330" w14:textId="77777777" w:rsidR="00470759" w:rsidRPr="0003424E" w:rsidRDefault="00470759" w:rsidP="00BE3B42">
            <w:pPr>
              <w:pStyle w:val="TAH"/>
              <w:rPr>
                <w:highlight w:val="yellow"/>
                <w:lang w:eastAsia="de-DE"/>
              </w:rPr>
            </w:pPr>
            <w:r w:rsidRPr="0003424E">
              <w:rPr>
                <w:highlight w:val="yellow"/>
                <w:lang w:eastAsia="de-DE"/>
              </w:rPr>
              <w:t>Direction</w:t>
            </w:r>
          </w:p>
        </w:tc>
        <w:tc>
          <w:tcPr>
            <w:tcW w:w="1869" w:type="pct"/>
            <w:shd w:val="clear" w:color="auto" w:fill="D9D9D9"/>
            <w:hideMark/>
          </w:tcPr>
          <w:p w14:paraId="4A96F7A1" w14:textId="77777777" w:rsidR="00470759" w:rsidRPr="0003424E" w:rsidRDefault="00470759" w:rsidP="00BE3B42">
            <w:pPr>
              <w:pStyle w:val="TAH"/>
              <w:rPr>
                <w:highlight w:val="yellow"/>
                <w:lang w:eastAsia="de-DE"/>
              </w:rPr>
            </w:pPr>
            <w:r w:rsidRPr="0003424E">
              <w:rPr>
                <w:highlight w:val="yellow"/>
                <w:lang w:eastAsia="de-DE"/>
              </w:rPr>
              <w:t>Action</w:t>
            </w:r>
          </w:p>
        </w:tc>
        <w:tc>
          <w:tcPr>
            <w:tcW w:w="1869" w:type="pct"/>
            <w:shd w:val="clear" w:color="auto" w:fill="D9D9D9"/>
            <w:hideMark/>
          </w:tcPr>
          <w:p w14:paraId="1CA6CA9C" w14:textId="5390537F" w:rsidR="00470759" w:rsidRPr="0003424E" w:rsidRDefault="00C73784" w:rsidP="00BE3B42">
            <w:pPr>
              <w:pStyle w:val="TAH"/>
              <w:rPr>
                <w:highlight w:val="yellow"/>
                <w:lang w:eastAsia="de-DE"/>
              </w:rPr>
            </w:pPr>
            <w:r w:rsidRPr="0003424E">
              <w:rPr>
                <w:highlight w:val="yellow"/>
                <w:lang w:eastAsia="de-DE"/>
              </w:rPr>
              <w:t>Comments</w:t>
            </w:r>
          </w:p>
        </w:tc>
        <w:tc>
          <w:tcPr>
            <w:tcW w:w="354" w:type="pct"/>
            <w:shd w:val="clear" w:color="auto" w:fill="D9D9D9"/>
          </w:tcPr>
          <w:p w14:paraId="45B78475" w14:textId="77777777" w:rsidR="00470759" w:rsidRPr="0003424E" w:rsidRDefault="00470759" w:rsidP="00BE3B42">
            <w:pPr>
              <w:pStyle w:val="TAH"/>
              <w:rPr>
                <w:highlight w:val="yellow"/>
                <w:lang w:eastAsia="de-DE"/>
              </w:rPr>
            </w:pPr>
            <w:r w:rsidRPr="0003424E">
              <w:rPr>
                <w:highlight w:val="yellow"/>
                <w:lang w:eastAsia="de-DE"/>
              </w:rPr>
              <w:t>REQ</w:t>
            </w:r>
          </w:p>
        </w:tc>
      </w:tr>
      <w:tr w:rsidR="00470759" w:rsidRPr="0003424E" w14:paraId="0DF9240A" w14:textId="77777777" w:rsidTr="00581821">
        <w:trPr>
          <w:trHeight w:val="20"/>
        </w:trPr>
        <w:tc>
          <w:tcPr>
            <w:tcW w:w="302" w:type="pct"/>
            <w:tcBorders>
              <w:bottom w:val="single" w:sz="4" w:space="0" w:color="auto"/>
            </w:tcBorders>
          </w:tcPr>
          <w:p w14:paraId="2FFD5FD4" w14:textId="77777777" w:rsidR="00470759" w:rsidRPr="0003424E" w:rsidRDefault="00470759" w:rsidP="00581821">
            <w:pPr>
              <w:keepNext/>
              <w:keepLines/>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1</w:t>
            </w:r>
          </w:p>
        </w:tc>
        <w:tc>
          <w:tcPr>
            <w:tcW w:w="606" w:type="pct"/>
            <w:tcBorders>
              <w:bottom w:val="single" w:sz="4" w:space="0" w:color="auto"/>
            </w:tcBorders>
          </w:tcPr>
          <w:p w14:paraId="26521113" w14:textId="77777777" w:rsidR="00470759" w:rsidRPr="0003424E" w:rsidRDefault="00470759" w:rsidP="00581821">
            <w:pPr>
              <w:keepNext/>
              <w:keepLines/>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TT</w:t>
            </w:r>
          </w:p>
        </w:tc>
        <w:tc>
          <w:tcPr>
            <w:tcW w:w="1869" w:type="pct"/>
            <w:tcBorders>
              <w:bottom w:val="single" w:sz="4" w:space="0" w:color="auto"/>
            </w:tcBorders>
          </w:tcPr>
          <w:p w14:paraId="3565BD33" w14:textId="77777777" w:rsidR="00470759" w:rsidRPr="0003424E" w:rsidRDefault="00470759" w:rsidP="00581821">
            <w:pPr>
              <w:keepNext/>
              <w:keepLines/>
              <w:widowControl w:val="0"/>
              <w:spacing w:before="40" w:after="40"/>
              <w:rPr>
                <w:rFonts w:ascii="Arial" w:eastAsia="SimSun" w:hAnsi="Arial" w:cs="Arial"/>
                <w:sz w:val="18"/>
                <w:szCs w:val="18"/>
                <w:highlight w:val="yellow"/>
                <w:lang w:eastAsia="de-DE"/>
              </w:rPr>
            </w:pPr>
            <w:r w:rsidRPr="0003424E">
              <w:rPr>
                <w:rFonts w:ascii="Arial" w:eastAsia="SimSun" w:hAnsi="Arial" w:cs="Arial"/>
                <w:sz w:val="18"/>
                <w:szCs w:val="18"/>
                <w:highlight w:val="yellow"/>
                <w:lang w:eastAsia="de-DE"/>
              </w:rPr>
              <w:t>Activate the RF output on the BCCH with:</w:t>
            </w:r>
          </w:p>
          <w:p w14:paraId="1B182951" w14:textId="161FAC2D" w:rsidR="00470759" w:rsidRPr="0003424E" w:rsidRDefault="00470759" w:rsidP="00EC316B">
            <w:pPr>
              <w:keepNext/>
              <w:keepLines/>
              <w:widowControl w:val="0"/>
              <w:numPr>
                <w:ilvl w:val="0"/>
                <w:numId w:val="7"/>
              </w:numPr>
              <w:tabs>
                <w:tab w:val="left" w:pos="2825"/>
              </w:tabs>
              <w:spacing w:after="0" w:line="259" w:lineRule="auto"/>
              <w:ind w:left="415" w:hanging="284"/>
              <w:contextualSpacing/>
              <w:rPr>
                <w:rFonts w:ascii="Arial" w:eastAsia="SimSun" w:hAnsi="Arial" w:cs="Arial"/>
                <w:sz w:val="18"/>
                <w:szCs w:val="18"/>
                <w:highlight w:val="yellow"/>
                <w:lang w:eastAsia="de-DE"/>
              </w:rPr>
            </w:pPr>
            <w:r w:rsidRPr="0003424E">
              <w:rPr>
                <w:rFonts w:ascii="Arial" w:eastAsia="SimSun" w:hAnsi="Arial" w:cs="Arial"/>
                <w:sz w:val="18"/>
                <w:szCs w:val="18"/>
                <w:highlight w:val="yellow"/>
                <w:lang w:eastAsia="de-DE"/>
              </w:rPr>
              <w:t>TAI (MCC/MNC/TAC):</w:t>
            </w:r>
            <w:r w:rsidRPr="0003424E">
              <w:rPr>
                <w:rFonts w:ascii="Arial" w:eastAsia="SimSun" w:hAnsi="Arial" w:cs="Arial"/>
                <w:sz w:val="18"/>
                <w:szCs w:val="18"/>
                <w:highlight w:val="yellow"/>
                <w:lang w:eastAsia="de-DE"/>
              </w:rPr>
              <w:br/>
              <w:t>244/083/000001</w:t>
            </w:r>
          </w:p>
          <w:p w14:paraId="08F5CF76" w14:textId="77777777" w:rsidR="00470759" w:rsidRPr="0003424E" w:rsidRDefault="00470759" w:rsidP="00EC316B">
            <w:pPr>
              <w:keepNext/>
              <w:keepLines/>
              <w:widowControl w:val="0"/>
              <w:numPr>
                <w:ilvl w:val="0"/>
                <w:numId w:val="7"/>
              </w:numPr>
              <w:tabs>
                <w:tab w:val="left" w:pos="2825"/>
              </w:tabs>
              <w:spacing w:after="0" w:line="259" w:lineRule="auto"/>
              <w:ind w:left="415" w:hanging="284"/>
              <w:contextualSpacing/>
              <w:rPr>
                <w:rFonts w:ascii="Arial" w:eastAsia="SimSun" w:hAnsi="Arial" w:cs="Arial"/>
                <w:sz w:val="18"/>
                <w:szCs w:val="18"/>
                <w:highlight w:val="yellow"/>
                <w:lang w:eastAsia="de-DE"/>
              </w:rPr>
            </w:pPr>
            <w:r w:rsidRPr="0003424E">
              <w:rPr>
                <w:rFonts w:ascii="Arial" w:eastAsia="SimSun" w:hAnsi="Arial" w:cs="Arial"/>
                <w:sz w:val="18"/>
                <w:szCs w:val="18"/>
                <w:highlight w:val="yellow"/>
                <w:lang w:eastAsia="de-DE"/>
              </w:rPr>
              <w:t>Access control:</w:t>
            </w:r>
            <w:r w:rsidRPr="0003424E">
              <w:rPr>
                <w:rFonts w:ascii="Arial" w:eastAsia="SimSun" w:hAnsi="Arial" w:cs="Arial"/>
                <w:sz w:val="18"/>
                <w:szCs w:val="18"/>
                <w:highlight w:val="yellow"/>
                <w:lang w:eastAsia="de-DE"/>
              </w:rPr>
              <w:br/>
              <w:t>unrestricted</w:t>
            </w:r>
          </w:p>
        </w:tc>
        <w:tc>
          <w:tcPr>
            <w:tcW w:w="1869" w:type="pct"/>
            <w:tcBorders>
              <w:bottom w:val="single" w:sz="4" w:space="0" w:color="auto"/>
            </w:tcBorders>
          </w:tcPr>
          <w:p w14:paraId="59249CD6" w14:textId="6FCF361E" w:rsidR="00470759" w:rsidRPr="0003424E" w:rsidRDefault="00470759" w:rsidP="00581821">
            <w:pPr>
              <w:keepNext/>
              <w:keepLines/>
              <w:widowControl w:val="0"/>
              <w:spacing w:before="40" w:after="40"/>
              <w:rPr>
                <w:rFonts w:ascii="Arial" w:eastAsia="SimSun" w:hAnsi="Arial" w:cs="Arial"/>
                <w:sz w:val="18"/>
                <w:szCs w:val="18"/>
                <w:highlight w:val="yellow"/>
                <w:lang w:eastAsia="de-DE"/>
              </w:rPr>
            </w:pPr>
          </w:p>
        </w:tc>
        <w:tc>
          <w:tcPr>
            <w:tcW w:w="354" w:type="pct"/>
            <w:tcBorders>
              <w:bottom w:val="single" w:sz="4" w:space="0" w:color="auto"/>
            </w:tcBorders>
          </w:tcPr>
          <w:p w14:paraId="6CA195B5" w14:textId="07748F76" w:rsidR="00470759" w:rsidRPr="0003424E" w:rsidRDefault="00470759" w:rsidP="00581821">
            <w:pPr>
              <w:keepNext/>
              <w:keepLines/>
              <w:widowControl w:val="0"/>
              <w:spacing w:before="40" w:after="40"/>
              <w:rPr>
                <w:rFonts w:ascii="Arial" w:eastAsia="SimSun" w:hAnsi="Arial" w:cs="Arial"/>
                <w:sz w:val="18"/>
                <w:szCs w:val="18"/>
                <w:highlight w:val="yellow"/>
                <w:lang w:eastAsia="de-DE"/>
              </w:rPr>
            </w:pPr>
          </w:p>
        </w:tc>
      </w:tr>
      <w:tr w:rsidR="00470759" w:rsidRPr="0003424E" w14:paraId="3C56F775" w14:textId="77777777" w:rsidTr="00581821">
        <w:trPr>
          <w:trHeight w:val="20"/>
        </w:trPr>
        <w:tc>
          <w:tcPr>
            <w:tcW w:w="302" w:type="pct"/>
            <w:hideMark/>
          </w:tcPr>
          <w:p w14:paraId="29E83AAC" w14:textId="77777777" w:rsidR="00470759" w:rsidRPr="0003424E" w:rsidRDefault="00470759" w:rsidP="00581821">
            <w:pPr>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2</w:t>
            </w:r>
          </w:p>
        </w:tc>
        <w:tc>
          <w:tcPr>
            <w:tcW w:w="606" w:type="pct"/>
          </w:tcPr>
          <w:p w14:paraId="4D1FA450" w14:textId="15136516" w:rsidR="00470759" w:rsidRPr="0003424E" w:rsidRDefault="00470759" w:rsidP="00581821">
            <w:pPr>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UE &gt; TT</w:t>
            </w:r>
          </w:p>
        </w:tc>
        <w:tc>
          <w:tcPr>
            <w:tcW w:w="1869" w:type="pct"/>
            <w:hideMark/>
          </w:tcPr>
          <w:p w14:paraId="51EF6402" w14:textId="10E5540C" w:rsidR="00470759" w:rsidRPr="0003424E" w:rsidRDefault="00470759" w:rsidP="00581821">
            <w:pPr>
              <w:widowControl w:val="0"/>
              <w:spacing w:before="40" w:after="40"/>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 xml:space="preserve">Send </w:t>
            </w:r>
            <w:r w:rsidRPr="0003424E">
              <w:rPr>
                <w:rFonts w:ascii="Arial" w:eastAsia="SimSun" w:hAnsi="Arial" w:cs="Arial"/>
                <w:i/>
                <w:sz w:val="18"/>
                <w:szCs w:val="18"/>
                <w:highlight w:val="yellow"/>
                <w:lang w:eastAsia="ja-JP"/>
              </w:rPr>
              <w:t>REGISTRATION REQUEST</w:t>
            </w:r>
          </w:p>
        </w:tc>
        <w:tc>
          <w:tcPr>
            <w:tcW w:w="1869" w:type="pct"/>
          </w:tcPr>
          <w:p w14:paraId="67DC7D7C" w14:textId="671A2192" w:rsidR="00470759" w:rsidRPr="0003424E" w:rsidRDefault="00470759" w:rsidP="00470759">
            <w:pPr>
              <w:widowControl w:val="0"/>
              <w:spacing w:before="40" w:after="40"/>
              <w:rPr>
                <w:rFonts w:ascii="Arial" w:eastAsia="SimSun" w:hAnsi="Arial" w:cs="Arial"/>
                <w:sz w:val="18"/>
                <w:szCs w:val="18"/>
                <w:highlight w:val="yellow"/>
                <w:lang w:eastAsia="de-DE"/>
              </w:rPr>
            </w:pPr>
            <w:r w:rsidRPr="0003424E">
              <w:rPr>
                <w:rFonts w:ascii="Arial" w:eastAsia="SimSun" w:hAnsi="Arial" w:cs="Arial"/>
                <w:sz w:val="18"/>
                <w:szCs w:val="18"/>
                <w:highlight w:val="yellow"/>
                <w:lang w:eastAsia="de-DE"/>
              </w:rPr>
              <w:t xml:space="preserve">The UE sends the </w:t>
            </w:r>
            <w:r w:rsidRPr="0003424E">
              <w:rPr>
                <w:rFonts w:ascii="Arial" w:eastAsia="SimSun" w:hAnsi="Arial" w:cs="Arial"/>
                <w:i/>
                <w:sz w:val="18"/>
                <w:szCs w:val="18"/>
                <w:highlight w:val="yellow"/>
                <w:lang w:eastAsia="de-DE"/>
              </w:rPr>
              <w:t>REGISTRATION REQUEST</w:t>
            </w:r>
            <w:r w:rsidRPr="0003424E">
              <w:rPr>
                <w:rFonts w:ascii="Arial" w:eastAsia="SimSun" w:hAnsi="Arial" w:cs="Arial"/>
                <w:sz w:val="18"/>
                <w:szCs w:val="18"/>
                <w:highlight w:val="yellow"/>
                <w:lang w:eastAsia="de-DE"/>
              </w:rPr>
              <w:t xml:space="preserve"> to the NG-SS indicating the 5GS registration type IE as "initial registration" and 5GS mobile identity information element type "SUCI"</w:t>
            </w:r>
          </w:p>
        </w:tc>
        <w:tc>
          <w:tcPr>
            <w:tcW w:w="354" w:type="pct"/>
          </w:tcPr>
          <w:p w14:paraId="10C6F94F" w14:textId="3716BE24" w:rsidR="00470759" w:rsidRPr="0003424E" w:rsidRDefault="008D6993" w:rsidP="00581821">
            <w:pPr>
              <w:widowControl w:val="0"/>
              <w:spacing w:before="40" w:after="40"/>
              <w:rPr>
                <w:rFonts w:ascii="Arial" w:eastAsia="SimSun" w:hAnsi="Arial" w:cs="Arial"/>
                <w:sz w:val="18"/>
                <w:szCs w:val="18"/>
                <w:highlight w:val="yellow"/>
                <w:lang w:eastAsia="de-DE"/>
              </w:rPr>
            </w:pPr>
            <w:r w:rsidRPr="0003424E">
              <w:rPr>
                <w:rFonts w:ascii="Arial" w:eastAsia="SimSun" w:hAnsi="Arial" w:cs="Arial"/>
                <w:sz w:val="18"/>
                <w:szCs w:val="18"/>
                <w:highlight w:val="yellow"/>
                <w:lang w:eastAsia="de-DE"/>
              </w:rPr>
              <w:t>CR 1</w:t>
            </w:r>
            <w:r w:rsidRPr="0003424E">
              <w:rPr>
                <w:rFonts w:ascii="Arial" w:eastAsia="SimSun" w:hAnsi="Arial" w:cs="Arial"/>
                <w:sz w:val="18"/>
                <w:szCs w:val="18"/>
                <w:highlight w:val="yellow"/>
                <w:lang w:eastAsia="de-DE"/>
              </w:rPr>
              <w:br/>
              <w:t>CR 2</w:t>
            </w:r>
            <w:r w:rsidRPr="0003424E">
              <w:rPr>
                <w:rFonts w:ascii="Arial" w:eastAsia="SimSun" w:hAnsi="Arial" w:cs="Arial"/>
                <w:sz w:val="18"/>
                <w:szCs w:val="18"/>
                <w:highlight w:val="yellow"/>
                <w:lang w:eastAsia="de-DE"/>
              </w:rPr>
              <w:br/>
              <w:t>CR 3</w:t>
            </w:r>
          </w:p>
        </w:tc>
      </w:tr>
      <w:tr w:rsidR="00470759" w:rsidRPr="0003424E" w14:paraId="2366B241" w14:textId="77777777" w:rsidTr="00581821">
        <w:trPr>
          <w:trHeight w:val="20"/>
        </w:trPr>
        <w:tc>
          <w:tcPr>
            <w:tcW w:w="302" w:type="pct"/>
          </w:tcPr>
          <w:p w14:paraId="6F602056" w14:textId="77777777" w:rsidR="00470759" w:rsidRPr="0003424E" w:rsidRDefault="00470759" w:rsidP="00581821">
            <w:pPr>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3</w:t>
            </w:r>
          </w:p>
        </w:tc>
        <w:tc>
          <w:tcPr>
            <w:tcW w:w="606" w:type="pct"/>
          </w:tcPr>
          <w:p w14:paraId="55C58577" w14:textId="6AAD686B" w:rsidR="00470759" w:rsidRPr="0003424E" w:rsidRDefault="00470759" w:rsidP="00581821">
            <w:pPr>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TT</w:t>
            </w:r>
            <w:r w:rsidR="008D6993" w:rsidRPr="0003424E">
              <w:rPr>
                <w:rFonts w:ascii="Arial" w:eastAsia="SimSun" w:hAnsi="Arial" w:cs="Arial"/>
                <w:sz w:val="18"/>
                <w:szCs w:val="18"/>
                <w:highlight w:val="yellow"/>
                <w:lang w:eastAsia="ja-JP"/>
              </w:rPr>
              <w:t xml:space="preserve"> &gt; UE</w:t>
            </w:r>
          </w:p>
        </w:tc>
        <w:tc>
          <w:tcPr>
            <w:tcW w:w="1869" w:type="pct"/>
          </w:tcPr>
          <w:p w14:paraId="36492615" w14:textId="50B2BB11" w:rsidR="00470759" w:rsidRPr="0003424E" w:rsidRDefault="008D6993" w:rsidP="008D6993">
            <w:pPr>
              <w:widowControl w:val="0"/>
              <w:spacing w:before="40" w:after="40"/>
              <w:rPr>
                <w:rFonts w:ascii="Arial" w:eastAsia="SimSun" w:hAnsi="Arial" w:cs="Arial"/>
                <w:sz w:val="18"/>
                <w:szCs w:val="18"/>
                <w:highlight w:val="yellow"/>
                <w:lang w:eastAsia="de-DE"/>
              </w:rPr>
            </w:pPr>
            <w:r w:rsidRPr="0003424E">
              <w:rPr>
                <w:rFonts w:ascii="Arial" w:eastAsia="SimSun" w:hAnsi="Arial" w:cs="Arial"/>
                <w:sz w:val="18"/>
                <w:szCs w:val="18"/>
                <w:highlight w:val="yellow"/>
                <w:lang w:eastAsia="de-DE"/>
              </w:rPr>
              <w:t xml:space="preserve">Send </w:t>
            </w:r>
            <w:r w:rsidRPr="0003424E">
              <w:rPr>
                <w:rFonts w:ascii="Arial" w:eastAsia="SimSun" w:hAnsi="Arial" w:cs="Arial"/>
                <w:i/>
                <w:sz w:val="18"/>
                <w:szCs w:val="18"/>
                <w:highlight w:val="yellow"/>
                <w:lang w:eastAsia="de-DE"/>
              </w:rPr>
              <w:t>REGISTRATION ACCEPT</w:t>
            </w:r>
            <w:r w:rsidRPr="0003424E">
              <w:rPr>
                <w:rFonts w:ascii="Arial" w:eastAsia="SimSun" w:hAnsi="Arial" w:cs="Arial"/>
                <w:sz w:val="18"/>
                <w:szCs w:val="18"/>
                <w:highlight w:val="yellow"/>
                <w:lang w:eastAsia="de-DE"/>
              </w:rPr>
              <w:t xml:space="preserve"> message with a new 5G-GUTI</w:t>
            </w:r>
          </w:p>
        </w:tc>
        <w:tc>
          <w:tcPr>
            <w:tcW w:w="1869" w:type="pct"/>
          </w:tcPr>
          <w:p w14:paraId="2F46D436" w14:textId="47198461" w:rsidR="00470759" w:rsidRPr="0003424E" w:rsidRDefault="00470759" w:rsidP="00581821">
            <w:pPr>
              <w:widowControl w:val="0"/>
              <w:spacing w:before="40" w:after="40"/>
              <w:rPr>
                <w:rFonts w:ascii="Arial" w:eastAsia="SimSun" w:hAnsi="Arial" w:cs="Arial"/>
                <w:sz w:val="18"/>
                <w:szCs w:val="18"/>
                <w:highlight w:val="yellow"/>
                <w:lang w:eastAsia="de-DE"/>
              </w:rPr>
            </w:pPr>
          </w:p>
        </w:tc>
        <w:tc>
          <w:tcPr>
            <w:tcW w:w="354" w:type="pct"/>
          </w:tcPr>
          <w:p w14:paraId="4B47FAA0" w14:textId="4CDC1EDF" w:rsidR="008D6993" w:rsidRPr="0003424E" w:rsidRDefault="008D6993" w:rsidP="00581821">
            <w:pPr>
              <w:widowControl w:val="0"/>
              <w:spacing w:before="40" w:after="40"/>
              <w:rPr>
                <w:rFonts w:ascii="Arial" w:eastAsia="SimSun" w:hAnsi="Arial" w:cs="Arial"/>
                <w:sz w:val="18"/>
                <w:szCs w:val="18"/>
                <w:highlight w:val="yellow"/>
                <w:lang w:eastAsia="de-DE"/>
              </w:rPr>
            </w:pPr>
          </w:p>
        </w:tc>
      </w:tr>
      <w:tr w:rsidR="00470759" w:rsidRPr="0003424E" w14:paraId="6E5006D8" w14:textId="77777777" w:rsidTr="00581821">
        <w:trPr>
          <w:cantSplit/>
          <w:trHeight w:val="20"/>
        </w:trPr>
        <w:tc>
          <w:tcPr>
            <w:tcW w:w="302" w:type="pct"/>
            <w:hideMark/>
          </w:tcPr>
          <w:p w14:paraId="35D13132" w14:textId="77777777" w:rsidR="00470759" w:rsidRPr="0003424E" w:rsidRDefault="00470759" w:rsidP="00581821">
            <w:pPr>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4</w:t>
            </w:r>
          </w:p>
        </w:tc>
        <w:tc>
          <w:tcPr>
            <w:tcW w:w="606" w:type="pct"/>
          </w:tcPr>
          <w:p w14:paraId="35590CE1" w14:textId="5171C054" w:rsidR="00470759" w:rsidRPr="0003424E" w:rsidRDefault="008D6993" w:rsidP="00581821">
            <w:pPr>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 xml:space="preserve">UE &gt; </w:t>
            </w:r>
            <w:r w:rsidR="00470759" w:rsidRPr="0003424E">
              <w:rPr>
                <w:rFonts w:ascii="Arial" w:eastAsia="SimSun" w:hAnsi="Arial" w:cs="Arial"/>
                <w:sz w:val="18"/>
                <w:szCs w:val="18"/>
                <w:highlight w:val="yellow"/>
                <w:lang w:eastAsia="ja-JP"/>
              </w:rPr>
              <w:t>TT</w:t>
            </w:r>
          </w:p>
        </w:tc>
        <w:tc>
          <w:tcPr>
            <w:tcW w:w="1869" w:type="pct"/>
            <w:hideMark/>
          </w:tcPr>
          <w:p w14:paraId="344FD2AE" w14:textId="2FE094FC" w:rsidR="00470759" w:rsidRPr="0003424E" w:rsidRDefault="008D6993" w:rsidP="00581821">
            <w:pPr>
              <w:widowControl w:val="0"/>
              <w:spacing w:before="40" w:after="40"/>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de-DE"/>
              </w:rPr>
              <w:t xml:space="preserve">Send </w:t>
            </w:r>
            <w:r w:rsidRPr="0003424E">
              <w:rPr>
                <w:rFonts w:ascii="Arial" w:eastAsia="SimSun" w:hAnsi="Arial" w:cs="Arial"/>
                <w:i/>
                <w:sz w:val="18"/>
                <w:szCs w:val="18"/>
                <w:highlight w:val="yellow"/>
                <w:lang w:eastAsia="de-DE"/>
              </w:rPr>
              <w:t>REGISTRATION COMPLETE</w:t>
            </w:r>
          </w:p>
        </w:tc>
        <w:tc>
          <w:tcPr>
            <w:tcW w:w="1869" w:type="pct"/>
          </w:tcPr>
          <w:p w14:paraId="755226DD" w14:textId="5A8E0927" w:rsidR="00470759" w:rsidRPr="0003424E" w:rsidRDefault="00470759" w:rsidP="00581821">
            <w:pPr>
              <w:widowControl w:val="0"/>
              <w:spacing w:before="40" w:after="40"/>
              <w:rPr>
                <w:rFonts w:ascii="Arial" w:eastAsia="SimSun" w:hAnsi="Arial" w:cs="Arial"/>
                <w:sz w:val="18"/>
                <w:szCs w:val="18"/>
                <w:highlight w:val="yellow"/>
                <w:lang w:eastAsia="de-DE"/>
              </w:rPr>
            </w:pPr>
          </w:p>
        </w:tc>
        <w:tc>
          <w:tcPr>
            <w:tcW w:w="354" w:type="pct"/>
          </w:tcPr>
          <w:p w14:paraId="6BA9DB54" w14:textId="77777777" w:rsidR="00470759" w:rsidRPr="0003424E" w:rsidRDefault="00470759" w:rsidP="00581821">
            <w:pPr>
              <w:widowControl w:val="0"/>
              <w:spacing w:before="40" w:after="40"/>
              <w:rPr>
                <w:rFonts w:ascii="Arial" w:eastAsia="SimSun" w:hAnsi="Arial" w:cs="Arial"/>
                <w:sz w:val="18"/>
                <w:szCs w:val="18"/>
                <w:highlight w:val="yellow"/>
                <w:lang w:eastAsia="de-DE"/>
              </w:rPr>
            </w:pPr>
          </w:p>
        </w:tc>
      </w:tr>
    </w:tbl>
    <w:p w14:paraId="097A6383" w14:textId="77777777" w:rsidR="00470759" w:rsidRPr="0003424E" w:rsidRDefault="00470759" w:rsidP="00470759">
      <w:pPr>
        <w:rPr>
          <w:highlight w:val="yellow"/>
        </w:rPr>
      </w:pPr>
    </w:p>
    <w:p w14:paraId="76FB5411" w14:textId="6C7936DF" w:rsidR="00470759" w:rsidRPr="0003424E" w:rsidRDefault="008D6993" w:rsidP="00470759">
      <w:pPr>
        <w:spacing w:before="120"/>
        <w:ind w:left="1276" w:hanging="1276"/>
        <w:outlineLvl w:val="3"/>
        <w:rPr>
          <w:rFonts w:ascii="Arial" w:hAnsi="Arial"/>
          <w:sz w:val="24"/>
          <w:highlight w:val="yellow"/>
        </w:rPr>
      </w:pPr>
      <w:r w:rsidRPr="0003424E">
        <w:rPr>
          <w:rFonts w:ascii="Arial" w:hAnsi="Arial"/>
          <w:sz w:val="24"/>
          <w:highlight w:val="yellow"/>
        </w:rPr>
        <w:t>5.3.2</w:t>
      </w:r>
      <w:r w:rsidR="00470759" w:rsidRPr="0003424E">
        <w:rPr>
          <w:rFonts w:ascii="Arial" w:hAnsi="Arial"/>
          <w:sz w:val="24"/>
          <w:highlight w:val="yellow"/>
        </w:rPr>
        <w:t>.4</w:t>
      </w:r>
      <w:r w:rsidR="00470759" w:rsidRPr="0003424E">
        <w:rPr>
          <w:rFonts w:ascii="Arial" w:hAnsi="Arial"/>
          <w:sz w:val="24"/>
          <w:highlight w:val="yellow"/>
        </w:rPr>
        <w:tab/>
        <w:t>Acceptance criteria</w:t>
      </w:r>
    </w:p>
    <w:p w14:paraId="74CEE86B" w14:textId="7142F416" w:rsidR="00E0225D" w:rsidRPr="0003424E" w:rsidRDefault="008D6993" w:rsidP="00C73784">
      <w:pPr>
        <w:jc w:val="both"/>
        <w:rPr>
          <w:highlight w:val="yellow"/>
        </w:rPr>
      </w:pPr>
      <w:r w:rsidRPr="0003424E">
        <w:rPr>
          <w:highlight w:val="yellow"/>
        </w:rPr>
        <w:t>CR</w:t>
      </w:r>
      <w:r w:rsidR="002D6FF2" w:rsidRPr="0003424E">
        <w:rPr>
          <w:highlight w:val="yellow"/>
        </w:rPr>
        <w:t> </w:t>
      </w:r>
      <w:r w:rsidRPr="0003424E">
        <w:rPr>
          <w:highlight w:val="yellow"/>
        </w:rPr>
        <w:t>1,</w:t>
      </w:r>
      <w:r w:rsidR="00470759" w:rsidRPr="0003424E">
        <w:rPr>
          <w:highlight w:val="yellow"/>
        </w:rPr>
        <w:t xml:space="preserve"> CR</w:t>
      </w:r>
      <w:r w:rsidR="002D6FF2" w:rsidRPr="0003424E">
        <w:rPr>
          <w:highlight w:val="yellow"/>
        </w:rPr>
        <w:t> </w:t>
      </w:r>
      <w:r w:rsidR="00470759" w:rsidRPr="0003424E">
        <w:rPr>
          <w:highlight w:val="yellow"/>
        </w:rPr>
        <w:t xml:space="preserve">2 </w:t>
      </w:r>
      <w:r w:rsidRPr="0003424E">
        <w:rPr>
          <w:highlight w:val="yellow"/>
        </w:rPr>
        <w:t>and CR</w:t>
      </w:r>
      <w:r w:rsidR="002D6FF2" w:rsidRPr="0003424E">
        <w:rPr>
          <w:highlight w:val="yellow"/>
        </w:rPr>
        <w:t> </w:t>
      </w:r>
      <w:r w:rsidRPr="0003424E">
        <w:rPr>
          <w:highlight w:val="yellow"/>
        </w:rPr>
        <w:t xml:space="preserve">3 </w:t>
      </w:r>
      <w:r w:rsidR="00C73784" w:rsidRPr="0003424E">
        <w:rPr>
          <w:highlight w:val="yellow"/>
        </w:rPr>
        <w:t xml:space="preserve">are validated in step </w:t>
      </w:r>
      <w:r w:rsidR="00454F63" w:rsidRPr="0003424E">
        <w:rPr>
          <w:highlight w:val="yellow"/>
        </w:rPr>
        <w:t>2</w:t>
      </w:r>
      <w:r w:rsidR="00E0225D" w:rsidRPr="0003424E">
        <w:rPr>
          <w:highlight w:val="yellow"/>
        </w:rPr>
        <w:t>)</w:t>
      </w:r>
      <w:r w:rsidR="00C73784" w:rsidRPr="0003424E">
        <w:rPr>
          <w:highlight w:val="yellow"/>
        </w:rPr>
        <w:t xml:space="preserve"> of the test procedure. </w:t>
      </w:r>
    </w:p>
    <w:p w14:paraId="5EEE5882" w14:textId="403D89BC" w:rsidR="00470759" w:rsidRPr="0003424E" w:rsidRDefault="009C518F" w:rsidP="00DA1AF2">
      <w:pPr>
        <w:rPr>
          <w:b/>
          <w:highlight w:val="yellow"/>
          <w:vertAlign w:val="subscript"/>
        </w:rPr>
      </w:pPr>
      <w:r w:rsidRPr="0003424E">
        <w:rPr>
          <w:highlight w:val="yellow"/>
        </w:rPr>
        <w:t xml:space="preserve">The verification </w:t>
      </w:r>
      <w:r w:rsidR="002D6FF2" w:rsidRPr="0003424E">
        <w:rPr>
          <w:highlight w:val="yellow"/>
        </w:rPr>
        <w:t xml:space="preserve">of CR 1 and CR 3 </w:t>
      </w:r>
      <w:r w:rsidRPr="0003424E">
        <w:rPr>
          <w:highlight w:val="yellow"/>
        </w:rPr>
        <w:t xml:space="preserve">is done by analysing </w:t>
      </w:r>
      <w:r w:rsidR="00E0225D" w:rsidRPr="0003424E">
        <w:rPr>
          <w:highlight w:val="yellow"/>
        </w:rPr>
        <w:t xml:space="preserve">the </w:t>
      </w:r>
      <w:r w:rsidR="008D6993" w:rsidRPr="0003424E">
        <w:rPr>
          <w:highlight w:val="yellow"/>
        </w:rPr>
        <w:t xml:space="preserve">SUCI value provided in the 5GS mobile identity IE </w:t>
      </w:r>
      <w:r w:rsidR="00E0225D" w:rsidRPr="0003424E">
        <w:rPr>
          <w:highlight w:val="yellow"/>
        </w:rPr>
        <w:t>of</w:t>
      </w:r>
      <w:r w:rsidR="008D6993" w:rsidRPr="0003424E">
        <w:rPr>
          <w:highlight w:val="yellow"/>
        </w:rPr>
        <w:t xml:space="preserve"> the</w:t>
      </w:r>
      <w:r w:rsidR="00E0225D" w:rsidRPr="0003424E">
        <w:rPr>
          <w:highlight w:val="yellow"/>
        </w:rPr>
        <w:t xml:space="preserve"> </w:t>
      </w:r>
      <w:r w:rsidR="008D6993" w:rsidRPr="0003424E">
        <w:rPr>
          <w:i/>
          <w:highlight w:val="yellow"/>
        </w:rPr>
        <w:t>REGISTRATION REQUEST</w:t>
      </w:r>
      <w:r w:rsidRPr="0003424E">
        <w:rPr>
          <w:highlight w:val="yellow"/>
        </w:rPr>
        <w:t xml:space="preserve">. The correct behaviour can be testified if the </w:t>
      </w:r>
      <w:r w:rsidRPr="0003424E">
        <w:rPr>
          <w:i/>
          <w:highlight w:val="yellow"/>
        </w:rPr>
        <w:t>REGISTRATION REQUEST</w:t>
      </w:r>
      <w:r w:rsidRPr="0003424E">
        <w:rPr>
          <w:highlight w:val="yellow"/>
        </w:rPr>
        <w:t xml:space="preserve"> is </w:t>
      </w:r>
      <w:r w:rsidR="00E0225D" w:rsidRPr="0003424E">
        <w:rPr>
          <w:highlight w:val="yellow"/>
        </w:rPr>
        <w:t xml:space="preserve">sent as </w:t>
      </w:r>
      <w:r w:rsidRPr="0003424E">
        <w:rPr>
          <w:rFonts w:ascii="Arial" w:eastAsia="SimSun" w:hAnsi="Arial" w:cs="Arial"/>
          <w:sz w:val="18"/>
          <w:szCs w:val="18"/>
          <w:highlight w:val="yellow"/>
          <w:lang w:eastAsia="de-DE"/>
        </w:rPr>
        <w:t>"</w:t>
      </w:r>
      <w:r w:rsidR="00E0225D" w:rsidRPr="0003424E">
        <w:rPr>
          <w:highlight w:val="yellow"/>
        </w:rPr>
        <w:t>initial registration</w:t>
      </w:r>
      <w:r w:rsidRPr="0003424E">
        <w:rPr>
          <w:rFonts w:ascii="Arial" w:eastAsia="SimSun" w:hAnsi="Arial" w:cs="Arial"/>
          <w:sz w:val="18"/>
          <w:szCs w:val="18"/>
          <w:highlight w:val="yellow"/>
          <w:lang w:eastAsia="de-DE"/>
        </w:rPr>
        <w:t>"</w:t>
      </w:r>
      <w:r w:rsidR="00E0225D" w:rsidRPr="0003424E">
        <w:rPr>
          <w:highlight w:val="yellow"/>
        </w:rPr>
        <w:t xml:space="preserve"> </w:t>
      </w:r>
      <w:r w:rsidRPr="0003424E">
        <w:rPr>
          <w:highlight w:val="yellow"/>
        </w:rPr>
        <w:t>and the SUCI values are</w:t>
      </w:r>
      <w:r w:rsidR="00470759" w:rsidRPr="0003424E">
        <w:rPr>
          <w:highlight w:val="yellow"/>
        </w:rPr>
        <w:t xml:space="preserve"> the following:</w:t>
      </w:r>
    </w:p>
    <w:p w14:paraId="04A1E349" w14:textId="23A5BAD4" w:rsidR="00470759" w:rsidRPr="0003424E" w:rsidRDefault="008D6993" w:rsidP="00470759">
      <w:pPr>
        <w:keepLines/>
        <w:tabs>
          <w:tab w:val="left" w:pos="3119"/>
        </w:tabs>
        <w:spacing w:after="0"/>
        <w:ind w:left="709" w:hanging="425"/>
        <w:rPr>
          <w:highlight w:val="yellow"/>
        </w:rPr>
      </w:pPr>
      <w:r w:rsidRPr="0003424E">
        <w:rPr>
          <w:highlight w:val="yellow"/>
        </w:rPr>
        <w:t>S</w:t>
      </w:r>
      <w:r w:rsidR="00470759" w:rsidRPr="0003424E">
        <w:rPr>
          <w:highlight w:val="yellow"/>
        </w:rPr>
        <w:t>U</w:t>
      </w:r>
      <w:r w:rsidRPr="0003424E">
        <w:rPr>
          <w:highlight w:val="yellow"/>
        </w:rPr>
        <w:t>PI format</w:t>
      </w:r>
      <w:r w:rsidR="00470759" w:rsidRPr="0003424E">
        <w:rPr>
          <w:highlight w:val="yellow"/>
        </w:rPr>
        <w:t>:</w:t>
      </w:r>
      <w:r w:rsidR="00470759" w:rsidRPr="0003424E">
        <w:rPr>
          <w:highlight w:val="yellow"/>
        </w:rPr>
        <w:tab/>
      </w:r>
      <w:r w:rsidRPr="0003424E">
        <w:rPr>
          <w:highlight w:val="yellow"/>
        </w:rPr>
        <w:t>0</w:t>
      </w:r>
    </w:p>
    <w:p w14:paraId="27FD1429" w14:textId="26C60518" w:rsidR="008D6993" w:rsidRPr="0003424E" w:rsidRDefault="008D6993" w:rsidP="00470759">
      <w:pPr>
        <w:keepLines/>
        <w:tabs>
          <w:tab w:val="left" w:pos="3119"/>
        </w:tabs>
        <w:spacing w:after="0"/>
        <w:ind w:left="709" w:hanging="425"/>
        <w:rPr>
          <w:highlight w:val="yellow"/>
        </w:rPr>
      </w:pPr>
      <w:r w:rsidRPr="0003424E">
        <w:rPr>
          <w:highlight w:val="yellow"/>
        </w:rPr>
        <w:t>Home Network Identifier</w:t>
      </w:r>
      <w:r w:rsidRPr="0003424E">
        <w:rPr>
          <w:highlight w:val="yellow"/>
        </w:rPr>
        <w:tab/>
        <w:t>246/081</w:t>
      </w:r>
    </w:p>
    <w:p w14:paraId="15BE394C" w14:textId="64CA8FBB" w:rsidR="008D6993" w:rsidRPr="0003424E" w:rsidRDefault="008D6993" w:rsidP="00470759">
      <w:pPr>
        <w:keepLines/>
        <w:tabs>
          <w:tab w:val="left" w:pos="3119"/>
        </w:tabs>
        <w:spacing w:after="0"/>
        <w:ind w:left="709" w:hanging="425"/>
        <w:rPr>
          <w:highlight w:val="yellow"/>
        </w:rPr>
      </w:pPr>
      <w:r w:rsidRPr="0003424E">
        <w:rPr>
          <w:highlight w:val="yellow"/>
        </w:rPr>
        <w:t>Routing indicator:</w:t>
      </w:r>
      <w:r w:rsidRPr="0003424E">
        <w:rPr>
          <w:highlight w:val="yellow"/>
        </w:rPr>
        <w:tab/>
        <w:t>1</w:t>
      </w:r>
      <w:r w:rsidRPr="0003424E">
        <w:rPr>
          <w:color w:val="FF0000"/>
          <w:highlight w:val="yellow"/>
        </w:rPr>
        <w:t>y</w:t>
      </w:r>
    </w:p>
    <w:p w14:paraId="49F8E20F" w14:textId="6195B3AA" w:rsidR="008D6993" w:rsidRPr="0003424E" w:rsidRDefault="008D6993" w:rsidP="00470759">
      <w:pPr>
        <w:keepLines/>
        <w:tabs>
          <w:tab w:val="left" w:pos="3119"/>
        </w:tabs>
        <w:spacing w:after="0"/>
        <w:ind w:left="709" w:hanging="425"/>
        <w:rPr>
          <w:highlight w:val="yellow"/>
        </w:rPr>
      </w:pPr>
      <w:r w:rsidRPr="0003424E">
        <w:rPr>
          <w:highlight w:val="yellow"/>
        </w:rPr>
        <w:t>Protection scheme ID:</w:t>
      </w:r>
      <w:r w:rsidRPr="0003424E">
        <w:rPr>
          <w:highlight w:val="yellow"/>
        </w:rPr>
        <w:tab/>
        <w:t>02</w:t>
      </w:r>
    </w:p>
    <w:p w14:paraId="471A5A13" w14:textId="2C11D1D0" w:rsidR="008D6993" w:rsidRPr="0003424E" w:rsidRDefault="008D6993" w:rsidP="00470759">
      <w:pPr>
        <w:keepLines/>
        <w:tabs>
          <w:tab w:val="left" w:pos="3119"/>
        </w:tabs>
        <w:spacing w:after="0"/>
        <w:ind w:left="709" w:hanging="425"/>
        <w:rPr>
          <w:highlight w:val="yellow"/>
        </w:rPr>
      </w:pPr>
      <w:r w:rsidRPr="0003424E">
        <w:rPr>
          <w:highlight w:val="yellow"/>
        </w:rPr>
        <w:t>Home network public key ID;</w:t>
      </w:r>
      <w:r w:rsidRPr="0003424E">
        <w:rPr>
          <w:highlight w:val="yellow"/>
        </w:rPr>
        <w:tab/>
        <w:t>27</w:t>
      </w:r>
    </w:p>
    <w:p w14:paraId="42AAD8ED" w14:textId="31CE2579" w:rsidR="008D6993" w:rsidRPr="0003424E" w:rsidRDefault="008D6993" w:rsidP="00470759">
      <w:pPr>
        <w:keepLines/>
        <w:tabs>
          <w:tab w:val="left" w:pos="3119"/>
        </w:tabs>
        <w:spacing w:after="0"/>
        <w:ind w:left="709" w:hanging="425"/>
        <w:rPr>
          <w:highlight w:val="yellow"/>
        </w:rPr>
      </w:pPr>
      <w:r w:rsidRPr="0003424E">
        <w:rPr>
          <w:highlight w:val="yellow"/>
        </w:rPr>
        <w:t>Scheme output: ECC ephemeral public key, encryption of 35793579</w:t>
      </w:r>
      <w:r w:rsidRPr="0003424E">
        <w:rPr>
          <w:color w:val="FF0000"/>
          <w:highlight w:val="yellow"/>
        </w:rPr>
        <w:t>x</w:t>
      </w:r>
      <w:r w:rsidRPr="0003424E">
        <w:rPr>
          <w:highlight w:val="yellow"/>
        </w:rPr>
        <w:t xml:space="preserve"> and MAC tag value</w:t>
      </w:r>
    </w:p>
    <w:p w14:paraId="7F68165A" w14:textId="77777777" w:rsidR="002D6FF2" w:rsidRPr="0003424E" w:rsidRDefault="002D6FF2" w:rsidP="004923F1">
      <w:pPr>
        <w:pStyle w:val="NoSpaceNormal"/>
        <w:rPr>
          <w:highlight w:val="yellow"/>
        </w:rPr>
      </w:pPr>
    </w:p>
    <w:p w14:paraId="4A41D273" w14:textId="324638C1" w:rsidR="002D6FF2" w:rsidRPr="0003424E" w:rsidRDefault="002D6FF2" w:rsidP="002D6FF2">
      <w:pPr>
        <w:rPr>
          <w:highlight w:val="yellow"/>
          <w:lang w:eastAsia="en-GB"/>
        </w:rPr>
      </w:pPr>
      <w:r w:rsidRPr="0003424E">
        <w:rPr>
          <w:highlight w:val="yellow"/>
          <w:lang w:eastAsia="en-GB"/>
        </w:rPr>
        <w:t xml:space="preserve">CR 2 can either be verified by a method explicitly verifying the READ commands on the listed EFs, or implicitly if the 5GS </w:t>
      </w:r>
      <w:r w:rsidRPr="0003424E">
        <w:rPr>
          <w:highlight w:val="yellow"/>
        </w:rPr>
        <w:t>mobile identity IE contains the appropriate values (see verification for CR 1 and CR 2</w:t>
      </w:r>
      <w:r w:rsidR="007E2D56" w:rsidRPr="0003424E">
        <w:rPr>
          <w:highlight w:val="yellow"/>
        </w:rPr>
        <w:t>)</w:t>
      </w:r>
      <w:r w:rsidRPr="0003424E">
        <w:rPr>
          <w:highlight w:val="yellow"/>
        </w:rPr>
        <w:t>.</w:t>
      </w:r>
    </w:p>
    <w:p w14:paraId="43E034D1" w14:textId="59FDEDEC" w:rsidR="00E0225D" w:rsidRPr="003068BA" w:rsidRDefault="007E2D56" w:rsidP="007E2D56">
      <w:pPr>
        <w:pStyle w:val="NO"/>
        <w:rPr>
          <w:lang w:eastAsia="en-GB"/>
        </w:rPr>
      </w:pPr>
      <w:r w:rsidRPr="0003424E">
        <w:rPr>
          <w:highlight w:val="yellow"/>
        </w:rPr>
        <w:t>NOTE:</w:t>
      </w:r>
      <w:r w:rsidRPr="0003424E">
        <w:rPr>
          <w:highlight w:val="yellow"/>
        </w:rPr>
        <w:tab/>
        <w:t>The conformance requirement CR 2 is met if the READ commands are explicitly</w:t>
      </w:r>
      <w:r w:rsidRPr="0003424E">
        <w:rPr>
          <w:highlight w:val="yellow"/>
          <w:lang w:eastAsia="en-GB"/>
        </w:rPr>
        <w:t xml:space="preserve"> verified. An implicit verification has to be reported and needs to be deliberately </w:t>
      </w:r>
      <w:commentRangeStart w:id="2121"/>
      <w:r w:rsidRPr="0003424E">
        <w:rPr>
          <w:highlight w:val="yellow"/>
          <w:lang w:eastAsia="en-GB"/>
        </w:rPr>
        <w:t>accepted</w:t>
      </w:r>
      <w:commentRangeEnd w:id="2121"/>
      <w:r w:rsidR="0003424E">
        <w:rPr>
          <w:rStyle w:val="CommentReference"/>
          <w:rFonts w:ascii="CG Times (WN)" w:hAnsi="CG Times (WN)"/>
        </w:rPr>
        <w:commentReference w:id="2121"/>
      </w:r>
      <w:r w:rsidR="003A5606" w:rsidRPr="0003424E">
        <w:rPr>
          <w:highlight w:val="yellow"/>
          <w:lang w:eastAsia="en-GB"/>
        </w:rPr>
        <w:t>.</w:t>
      </w:r>
    </w:p>
    <w:p w14:paraId="61B1F645" w14:textId="60039C73" w:rsidR="00C32A13" w:rsidRPr="003068BA" w:rsidRDefault="00C32A13" w:rsidP="00C32A13">
      <w:pPr>
        <w:pStyle w:val="Heading3"/>
        <w:rPr>
          <w:rFonts w:eastAsia="TimesNewRoman"/>
          <w:lang w:eastAsia="en-GB"/>
        </w:rPr>
      </w:pPr>
      <w:bookmarkStart w:id="2122" w:name="_Toc103688417"/>
      <w:r w:rsidRPr="003068BA">
        <w:rPr>
          <w:rFonts w:eastAsia="TimesNewRoman"/>
          <w:lang w:eastAsia="en-GB"/>
        </w:rPr>
        <w:lastRenderedPageBreak/>
        <w:t>5.3.3</w:t>
      </w:r>
      <w:r w:rsidRPr="003068BA">
        <w:rPr>
          <w:rFonts w:eastAsia="TimesNewRoman"/>
          <w:lang w:eastAsia="en-GB"/>
        </w:rPr>
        <w:tab/>
        <w:t>UE identification by SUCI during initial registration – SUCI calculation by USIM using profile B</w:t>
      </w:r>
      <w:bookmarkEnd w:id="2122"/>
    </w:p>
    <w:p w14:paraId="4E7570E2" w14:textId="6E388C7B"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GET IDENTITY command needed.</w:t>
      </w:r>
    </w:p>
    <w:p w14:paraId="07531217" w14:textId="6CCD6FC6" w:rsidR="00C32A13" w:rsidRPr="003068BA" w:rsidRDefault="00C32A13" w:rsidP="00C32A13">
      <w:pPr>
        <w:pStyle w:val="Heading3"/>
        <w:rPr>
          <w:rFonts w:eastAsia="TimesNewRoman"/>
          <w:lang w:eastAsia="en-GB"/>
        </w:rPr>
      </w:pPr>
      <w:bookmarkStart w:id="2123" w:name="_Toc103688418"/>
      <w:r w:rsidRPr="003068BA">
        <w:rPr>
          <w:rFonts w:eastAsia="TimesNewRoman"/>
          <w:lang w:eastAsia="en-GB"/>
        </w:rPr>
        <w:t>5.3.4</w:t>
      </w:r>
      <w:r w:rsidRPr="003068BA">
        <w:rPr>
          <w:rFonts w:eastAsia="TimesNewRoman"/>
          <w:lang w:eastAsia="en-GB"/>
        </w:rPr>
        <w:tab/>
        <w:t>UE identification by SUCI in response to IDENTITY REQUEST message</w:t>
      </w:r>
      <w:bookmarkEnd w:id="2123"/>
    </w:p>
    <w:p w14:paraId="1E403CD9" w14:textId="77777777" w:rsidR="005F3FA3" w:rsidRPr="003068BA" w:rsidRDefault="005F3FA3" w:rsidP="005F3FA3">
      <w:pPr>
        <w:pStyle w:val="Heading4"/>
      </w:pPr>
      <w:bookmarkStart w:id="2124" w:name="_Toc103688419"/>
      <w:r w:rsidRPr="003068BA">
        <w:t>5.3.4.1</w:t>
      </w:r>
      <w:r w:rsidRPr="003068BA">
        <w:tab/>
        <w:t>Test purpose</w:t>
      </w:r>
      <w:bookmarkEnd w:id="2124"/>
    </w:p>
    <w:p w14:paraId="216B15D8" w14:textId="77777777" w:rsidR="005F3FA3" w:rsidRPr="003068BA" w:rsidRDefault="005F3FA3" w:rsidP="005F3FA3">
      <w:r w:rsidRPr="003068BA">
        <w:t>The purpose of this test is to verify that:</w:t>
      </w:r>
    </w:p>
    <w:p w14:paraId="2431BE1C" w14:textId="77777777" w:rsidR="005F3FA3" w:rsidRPr="003068BA" w:rsidRDefault="005F3FA3" w:rsidP="005F3FA3">
      <w:pPr>
        <w:pStyle w:val="B10"/>
      </w:pPr>
      <w:r w:rsidRPr="003068BA">
        <w:t>1)</w:t>
      </w:r>
      <w:r w:rsidRPr="003068BA">
        <w:tab/>
        <w:t>the ME correctly performs the READ commands for EF</w:t>
      </w:r>
      <w:r w:rsidRPr="003068BA">
        <w:rPr>
          <w:vertAlign w:val="subscript"/>
        </w:rPr>
        <w:t>SUCI_Calc_Info</w:t>
      </w:r>
      <w:r w:rsidRPr="003068BA">
        <w:t>, EF</w:t>
      </w:r>
      <w:r w:rsidRPr="003068BA">
        <w:rPr>
          <w:vertAlign w:val="subscript"/>
        </w:rPr>
        <w:t>Routing_indicator</w:t>
      </w:r>
      <w:r w:rsidRPr="003068BA">
        <w:t xml:space="preserve"> and EF</w:t>
      </w:r>
      <w:r w:rsidRPr="003068BA">
        <w:rPr>
          <w:vertAlign w:val="subscript"/>
        </w:rPr>
        <w:t>IMSI</w:t>
      </w:r>
      <w:r w:rsidRPr="003068BA">
        <w:t xml:space="preserve"> from the USIM,</w:t>
      </w:r>
    </w:p>
    <w:p w14:paraId="23570C52" w14:textId="77777777" w:rsidR="005F3FA3" w:rsidRPr="003068BA" w:rsidRDefault="005F3FA3" w:rsidP="005F3FA3">
      <w:pPr>
        <w:pStyle w:val="B10"/>
        <w:ind w:left="567" w:hanging="425"/>
      </w:pPr>
      <w:r w:rsidRPr="003068BA">
        <w:t>2)</w:t>
      </w:r>
      <w:r w:rsidRPr="003068BA">
        <w:tab/>
        <w:t>the SUCI calculation procedure is correctly performed by the UE</w:t>
      </w:r>
    </w:p>
    <w:p w14:paraId="5D805897" w14:textId="77777777" w:rsidR="005F3FA3" w:rsidRPr="003068BA" w:rsidRDefault="005F3FA3" w:rsidP="005F3FA3">
      <w:pPr>
        <w:pStyle w:val="B10"/>
      </w:pPr>
      <w:r w:rsidRPr="003068BA">
        <w:t>3)</w:t>
      </w:r>
      <w:r w:rsidRPr="003068BA">
        <w:tab/>
        <w:t xml:space="preserve">upon reception of the </w:t>
      </w:r>
      <w:r w:rsidRPr="003068BA">
        <w:rPr>
          <w:i/>
        </w:rPr>
        <w:t>IDENTITY REQUEST</w:t>
      </w:r>
      <w:r w:rsidRPr="003068BA">
        <w:t xml:space="preserve"> message with Identity type IE set to "SUCI", the UE will:</w:t>
      </w:r>
    </w:p>
    <w:p w14:paraId="1FD3788B" w14:textId="77777777" w:rsidR="005F3FA3" w:rsidRPr="003068BA" w:rsidRDefault="005F3FA3" w:rsidP="005F3FA3">
      <w:pPr>
        <w:ind w:left="851" w:hanging="284"/>
      </w:pPr>
      <w:r w:rsidRPr="003068BA">
        <w:t>-</w:t>
      </w:r>
      <w:r w:rsidRPr="003068BA">
        <w:tab/>
        <w:t xml:space="preserve">if timer T3519 is not running, generate a fresh SUCI, send an </w:t>
      </w:r>
      <w:r w:rsidRPr="003068BA">
        <w:rPr>
          <w:i/>
        </w:rPr>
        <w:t>IDENTITY RESPONSE</w:t>
      </w:r>
      <w:r w:rsidRPr="003068BA">
        <w:t xml:space="preserve"> message with the SUCI, start timer T3519 and store the value of the SUCI sent in the </w:t>
      </w:r>
      <w:r w:rsidRPr="003068BA">
        <w:rPr>
          <w:i/>
        </w:rPr>
        <w:t>IDENTITY RESPONSE</w:t>
      </w:r>
      <w:r w:rsidRPr="003068BA">
        <w:t xml:space="preserve"> message; and</w:t>
      </w:r>
    </w:p>
    <w:p w14:paraId="0EC41E40" w14:textId="77777777" w:rsidR="005F3FA3" w:rsidRPr="003068BA" w:rsidRDefault="005F3FA3" w:rsidP="005F3FA3">
      <w:pPr>
        <w:ind w:left="851" w:hanging="284"/>
      </w:pPr>
      <w:r w:rsidRPr="003068BA">
        <w:t>-</w:t>
      </w:r>
      <w:r w:rsidRPr="003068BA">
        <w:tab/>
        <w:t xml:space="preserve">if timer T3519 is running, send an </w:t>
      </w:r>
      <w:r w:rsidRPr="003068BA">
        <w:rPr>
          <w:i/>
        </w:rPr>
        <w:t>IDENTITY RESPONSE</w:t>
      </w:r>
      <w:r w:rsidRPr="003068BA">
        <w:t xml:space="preserve"> message with the stored SUCI</w:t>
      </w:r>
    </w:p>
    <w:p w14:paraId="14C9481B" w14:textId="77777777" w:rsidR="005F3FA3" w:rsidRPr="003068BA" w:rsidRDefault="005F3FA3" w:rsidP="005F3FA3">
      <w:pPr>
        <w:pStyle w:val="B10"/>
        <w:ind w:left="567" w:hanging="425"/>
      </w:pPr>
      <w:r w:rsidRPr="003068BA">
        <w:t>4)</w:t>
      </w:r>
      <w:r w:rsidRPr="003068BA">
        <w:tab/>
        <w:t xml:space="preserve">upon reception of the </w:t>
      </w:r>
      <w:r w:rsidRPr="003068BA">
        <w:rPr>
          <w:i/>
        </w:rPr>
        <w:t>REGISTRATION ACCEPT</w:t>
      </w:r>
      <w:r w:rsidRPr="003068BA">
        <w:t xml:space="preserve"> message containing a 5G-GUTI UE deletes the stored SUCI and stops timer T3519 if running.</w:t>
      </w:r>
    </w:p>
    <w:p w14:paraId="08DFF8E5" w14:textId="77777777" w:rsidR="005F3FA3" w:rsidRPr="003068BA" w:rsidRDefault="005F3FA3" w:rsidP="005F3FA3">
      <w:pPr>
        <w:pStyle w:val="Heading4"/>
      </w:pPr>
      <w:bookmarkStart w:id="2125" w:name="_Toc103688420"/>
      <w:r w:rsidRPr="003068BA">
        <w:t>5.3.4.2</w:t>
      </w:r>
      <w:r w:rsidRPr="003068BA">
        <w:tab/>
        <w:t>Conformance requirement</w:t>
      </w:r>
      <w:bookmarkEnd w:id="2125"/>
    </w:p>
    <w:p w14:paraId="135C2ECE" w14:textId="77777777" w:rsidR="005F3FA3" w:rsidRPr="003068BA" w:rsidRDefault="005F3FA3" w:rsidP="005F3FA3">
      <w:pPr>
        <w:ind w:left="567" w:hanging="567"/>
      </w:pPr>
      <w:r w:rsidRPr="003068BA">
        <w:t>CR 1</w:t>
      </w:r>
      <w:r w:rsidRPr="003068BA">
        <w:tab/>
        <w:t xml:space="preserve">A UE shall be ready to respond to an </w:t>
      </w:r>
      <w:r w:rsidRPr="003068BA">
        <w:rPr>
          <w:i/>
        </w:rPr>
        <w:t>IDENTITY REQUEST</w:t>
      </w:r>
      <w:r w:rsidRPr="003068BA">
        <w:t xml:space="preserve"> message at any time whilst in 5GMM- CONNECTED mode.</w:t>
      </w:r>
    </w:p>
    <w:p w14:paraId="527C3E7F" w14:textId="77777777" w:rsidR="005F3FA3" w:rsidRPr="003068BA" w:rsidRDefault="005F3FA3" w:rsidP="005F3FA3">
      <w:pPr>
        <w:pStyle w:val="B10"/>
        <w:ind w:left="567" w:hanging="567"/>
        <w:rPr>
          <w:lang w:eastAsia="de-DE"/>
        </w:rPr>
      </w:pPr>
      <w:r w:rsidRPr="003068BA">
        <w:t>CR 2</w:t>
      </w:r>
      <w:r w:rsidRPr="003068BA">
        <w:tab/>
        <w:t>Upon</w:t>
      </w:r>
      <w:r w:rsidRPr="003068BA">
        <w:rPr>
          <w:lang w:eastAsia="de-DE"/>
        </w:rPr>
        <w:t xml:space="preserve"> receipt of the </w:t>
      </w:r>
      <w:r w:rsidRPr="003068BA">
        <w:rPr>
          <w:i/>
          <w:lang w:eastAsia="de-DE"/>
        </w:rPr>
        <w:t>IDENTITY REQUEST</w:t>
      </w:r>
      <w:r w:rsidRPr="003068BA">
        <w:rPr>
          <w:lang w:eastAsia="de-DE"/>
        </w:rPr>
        <w:t xml:space="preserve"> message, if the Identity type IE in the </w:t>
      </w:r>
      <w:r w:rsidRPr="003068BA">
        <w:rPr>
          <w:i/>
          <w:lang w:eastAsia="de-DE"/>
        </w:rPr>
        <w:t>IDENTITY REQUEST</w:t>
      </w:r>
      <w:r w:rsidRPr="003068BA">
        <w:rPr>
          <w:lang w:eastAsia="de-DE"/>
        </w:rPr>
        <w:t xml:space="preserve"> message is set to "SUCI", the UE shall:</w:t>
      </w:r>
    </w:p>
    <w:p w14:paraId="037667AE" w14:textId="77777777" w:rsidR="005F3FA3" w:rsidRPr="003068BA" w:rsidRDefault="005F3FA3" w:rsidP="005F3FA3">
      <w:pPr>
        <w:ind w:left="851" w:hanging="284"/>
        <w:rPr>
          <w:lang w:eastAsia="de-DE"/>
        </w:rPr>
      </w:pPr>
      <w:r w:rsidRPr="003068BA">
        <w:rPr>
          <w:lang w:eastAsia="de-DE"/>
        </w:rPr>
        <w:t>-</w:t>
      </w:r>
      <w:r w:rsidRPr="003068BA">
        <w:rPr>
          <w:lang w:eastAsia="de-DE"/>
        </w:rPr>
        <w:tab/>
        <w:t xml:space="preserve">if timer T3519 is not running, generate a fresh SUCI as specified in 3GPP TS 33.501 [41], send an </w:t>
      </w:r>
      <w:r w:rsidRPr="003068BA">
        <w:rPr>
          <w:i/>
          <w:lang w:eastAsia="de-DE"/>
        </w:rPr>
        <w:t>IDENTITY RESPONSE</w:t>
      </w:r>
      <w:r w:rsidRPr="003068BA">
        <w:rPr>
          <w:lang w:eastAsia="de-DE"/>
        </w:rPr>
        <w:t xml:space="preserve"> message with the SUCI, start timer T3519 and store the value of the SUCI sent in the </w:t>
      </w:r>
      <w:r w:rsidRPr="003068BA">
        <w:rPr>
          <w:i/>
          <w:lang w:eastAsia="de-DE"/>
        </w:rPr>
        <w:t>IDENTITY RESPONSE</w:t>
      </w:r>
      <w:r w:rsidRPr="003068BA">
        <w:rPr>
          <w:lang w:eastAsia="de-DE"/>
        </w:rPr>
        <w:t xml:space="preserve"> message; and</w:t>
      </w:r>
    </w:p>
    <w:p w14:paraId="70743402" w14:textId="77777777" w:rsidR="005F3FA3" w:rsidRPr="003068BA" w:rsidRDefault="005F3FA3" w:rsidP="005F3FA3">
      <w:pPr>
        <w:ind w:left="851" w:hanging="284"/>
        <w:rPr>
          <w:lang w:eastAsia="de-DE"/>
        </w:rPr>
      </w:pPr>
      <w:r w:rsidRPr="003068BA">
        <w:rPr>
          <w:lang w:eastAsia="de-DE"/>
        </w:rPr>
        <w:t>-</w:t>
      </w:r>
      <w:r w:rsidRPr="003068BA">
        <w:rPr>
          <w:lang w:eastAsia="de-DE"/>
        </w:rPr>
        <w:tab/>
        <w:t xml:space="preserve">if timer T3519 is running, send </w:t>
      </w:r>
      <w:r w:rsidRPr="003068BA">
        <w:rPr>
          <w:i/>
          <w:lang w:eastAsia="de-DE"/>
        </w:rPr>
        <w:t>an IDENTITY RESPONSE</w:t>
      </w:r>
      <w:r w:rsidRPr="003068BA">
        <w:rPr>
          <w:lang w:eastAsia="de-DE"/>
        </w:rPr>
        <w:t xml:space="preserve"> message with the stored SUCI.</w:t>
      </w:r>
    </w:p>
    <w:p w14:paraId="34FC1A9A" w14:textId="77777777" w:rsidR="005F3FA3" w:rsidRPr="003068BA" w:rsidRDefault="005F3FA3" w:rsidP="005F3FA3">
      <w:pPr>
        <w:ind w:left="568" w:hanging="568"/>
      </w:pPr>
      <w:r w:rsidRPr="003068BA">
        <w:t>CR 3</w:t>
      </w:r>
      <w:r w:rsidRPr="003068BA">
        <w:tab/>
        <w:t xml:space="preserve">If the </w:t>
      </w:r>
      <w:r w:rsidRPr="003068BA">
        <w:rPr>
          <w:i/>
        </w:rPr>
        <w:t>REGISTRATION ACCEPT</w:t>
      </w:r>
      <w:r w:rsidRPr="003068BA">
        <w:t xml:space="preserve"> message contained a 5G-GUTI, the UE shall return a </w:t>
      </w:r>
      <w:r w:rsidRPr="003068BA">
        <w:rPr>
          <w:i/>
        </w:rPr>
        <w:t>REGISTRATION COMPLETE</w:t>
      </w:r>
      <w:r w:rsidRPr="003068BA">
        <w:t xml:space="preserve"> message to the AMF to acknowledge the received 5G-GUTI, stop timer T3519 if running, and delete any stored SUCI.</w:t>
      </w:r>
    </w:p>
    <w:p w14:paraId="469552BF" w14:textId="77777777" w:rsidR="005F3FA3" w:rsidRPr="003068BA" w:rsidRDefault="005F3FA3" w:rsidP="005F3FA3">
      <w:pPr>
        <w:pStyle w:val="B20"/>
      </w:pPr>
      <w:r w:rsidRPr="003068BA">
        <w:t>Reference:</w:t>
      </w:r>
    </w:p>
    <w:p w14:paraId="69944A31" w14:textId="0CD0B94B" w:rsidR="005F3FA3" w:rsidRPr="008C26FA" w:rsidRDefault="005F3FA3" w:rsidP="005F3FA3">
      <w:pPr>
        <w:pStyle w:val="B20"/>
      </w:pPr>
      <w:r w:rsidRPr="003068BA">
        <w:t>-</w:t>
      </w:r>
      <w:r w:rsidRPr="003068BA">
        <w:tab/>
        <w:t>TS 31.102 </w:t>
      </w:r>
      <w:r w:rsidRPr="008C26FA">
        <w:fldChar w:fldCharType="begin"/>
      </w:r>
      <w:r w:rsidRPr="003068BA">
        <w:instrText xml:space="preserve"> REF _Ref62649304 \r \h  \* MERGEFORMAT </w:instrText>
      </w:r>
      <w:r w:rsidRPr="008C26FA">
        <w:fldChar w:fldCharType="separate"/>
      </w:r>
      <w:r w:rsidR="00E70F48">
        <w:t>[19]</w:t>
      </w:r>
      <w:r w:rsidRPr="008C26FA">
        <w:fldChar w:fldCharType="end"/>
      </w:r>
      <w:r w:rsidRPr="008C26FA">
        <w:t>, clauses 5.3.47 and 5.3.51;</w:t>
      </w:r>
    </w:p>
    <w:p w14:paraId="78EF2DB6" w14:textId="307AF5AC" w:rsidR="005F3FA3" w:rsidRPr="008C26FA" w:rsidRDefault="005F3FA3" w:rsidP="005F3FA3">
      <w:pPr>
        <w:pStyle w:val="B20"/>
      </w:pPr>
      <w:r w:rsidRPr="008C26FA">
        <w:t>-</w:t>
      </w:r>
      <w:r w:rsidRPr="008C26FA">
        <w:tab/>
        <w:t>TS 33.</w:t>
      </w:r>
      <w:r w:rsidRPr="003068BA">
        <w:t>501 </w:t>
      </w:r>
      <w:r w:rsidRPr="008C26FA">
        <w:fldChar w:fldCharType="begin"/>
      </w:r>
      <w:r w:rsidRPr="003068BA">
        <w:instrText xml:space="preserve"> REF _Ref63061803 \r \h  \* MERGEFORMAT </w:instrText>
      </w:r>
      <w:r w:rsidRPr="008C26FA">
        <w:fldChar w:fldCharType="separate"/>
      </w:r>
      <w:r w:rsidR="00E70F48">
        <w:t>[24]</w:t>
      </w:r>
      <w:r w:rsidRPr="008C26FA">
        <w:fldChar w:fldCharType="end"/>
      </w:r>
      <w:r w:rsidRPr="008C26FA">
        <w:t>, clause Annex C.</w:t>
      </w:r>
    </w:p>
    <w:p w14:paraId="0AB99F40" w14:textId="77777777" w:rsidR="005F3FA3" w:rsidRPr="008C26FA" w:rsidRDefault="005F3FA3" w:rsidP="005F3FA3">
      <w:pPr>
        <w:ind w:left="568" w:hanging="568"/>
      </w:pPr>
      <w:commentRangeStart w:id="2126"/>
      <w:r w:rsidRPr="008C26FA">
        <w:t>CR 4</w:t>
      </w:r>
      <w:r w:rsidRPr="008C26FA">
        <w:tab/>
        <w:t xml:space="preserve">The </w:t>
      </w:r>
      <w:r w:rsidRPr="003068BA">
        <w:t>ME shall correctly read EF</w:t>
      </w:r>
      <w:r w:rsidRPr="003068BA">
        <w:rPr>
          <w:vertAlign w:val="subscript"/>
        </w:rPr>
        <w:t>SUCI_Calc_Info</w:t>
      </w:r>
      <w:r w:rsidRPr="003068BA">
        <w:t>, EF</w:t>
      </w:r>
      <w:r w:rsidRPr="003068BA">
        <w:rPr>
          <w:vertAlign w:val="subscript"/>
        </w:rPr>
        <w:t>Routing_indicator</w:t>
      </w:r>
      <w:r w:rsidRPr="003068BA">
        <w:t xml:space="preserve"> and EF</w:t>
      </w:r>
      <w:r w:rsidRPr="003068BA">
        <w:rPr>
          <w:vertAlign w:val="subscript"/>
        </w:rPr>
        <w:t>IMSI</w:t>
      </w:r>
      <w:r w:rsidRPr="003068BA">
        <w:t xml:space="preserve"> from the USIM.</w:t>
      </w:r>
      <w:commentRangeEnd w:id="2126"/>
      <w:r w:rsidRPr="008C26FA">
        <w:rPr>
          <w:rStyle w:val="CommentReference"/>
          <w:rFonts w:ascii="CG Times (WN)" w:hAnsi="CG Times (WN)"/>
        </w:rPr>
        <w:commentReference w:id="2126"/>
      </w:r>
    </w:p>
    <w:p w14:paraId="0E1EFEBE" w14:textId="77777777" w:rsidR="005F3FA3" w:rsidRPr="008C26FA" w:rsidRDefault="005F3FA3" w:rsidP="005F3FA3">
      <w:pPr>
        <w:pStyle w:val="B20"/>
      </w:pPr>
      <w:r w:rsidRPr="008C26FA">
        <w:t>Reference:</w:t>
      </w:r>
    </w:p>
    <w:p w14:paraId="561F841B" w14:textId="24EA48C9" w:rsidR="005F3FA3" w:rsidRPr="008C26FA" w:rsidRDefault="005F3FA3" w:rsidP="005F3FA3">
      <w:pPr>
        <w:pStyle w:val="B20"/>
      </w:pPr>
      <w:r w:rsidRPr="003068BA">
        <w:t>-</w:t>
      </w:r>
      <w:r w:rsidRPr="003068BA">
        <w:tab/>
        <w:t>TS 31.102 </w:t>
      </w:r>
      <w:r w:rsidRPr="008C26FA">
        <w:fldChar w:fldCharType="begin"/>
      </w:r>
      <w:r w:rsidRPr="003068BA">
        <w:instrText xml:space="preserve"> REF _Ref62649304 \r \h  \* MERGEFORMAT </w:instrText>
      </w:r>
      <w:r w:rsidRPr="008C26FA">
        <w:fldChar w:fldCharType="separate"/>
      </w:r>
      <w:r w:rsidR="00E70F48">
        <w:t>[19]</w:t>
      </w:r>
      <w:r w:rsidRPr="008C26FA">
        <w:fldChar w:fldCharType="end"/>
      </w:r>
      <w:r w:rsidRPr="008C26FA">
        <w:t>, clause 4.4.11.8 and 5.3.47-</w:t>
      </w:r>
      <w:r w:rsidRPr="008C26FA">
        <w:tab/>
        <w:t>TS 24.501 </w:t>
      </w:r>
      <w:r w:rsidRPr="008C26FA">
        <w:fldChar w:fldCharType="begin"/>
      </w:r>
      <w:r w:rsidRPr="003068BA">
        <w:instrText xml:space="preserve"> REF _Ref73530664 \r \h  \* MERGEFORMAT </w:instrText>
      </w:r>
      <w:r w:rsidRPr="008C26FA">
        <w:fldChar w:fldCharType="separate"/>
      </w:r>
      <w:r w:rsidR="00E70F48">
        <w:t>[25]</w:t>
      </w:r>
      <w:r w:rsidRPr="008C26FA">
        <w:fldChar w:fldCharType="end"/>
      </w:r>
      <w:r w:rsidRPr="008C26FA">
        <w:t>, clause 5.5.1.2.4.</w:t>
      </w:r>
    </w:p>
    <w:p w14:paraId="121BEBC9" w14:textId="0350D55F" w:rsidR="005F3FA3" w:rsidRPr="003068BA" w:rsidRDefault="005F3FA3" w:rsidP="005F3FA3">
      <w:pPr>
        <w:pStyle w:val="Heading4"/>
        <w:rPr>
          <w:rFonts w:cs="Arial"/>
          <w:szCs w:val="24"/>
          <w:lang w:eastAsia="en-GB"/>
        </w:rPr>
      </w:pPr>
      <w:bookmarkStart w:id="2127" w:name="_Toc103688421"/>
      <w:r w:rsidRPr="008C26FA">
        <w:rPr>
          <w:lang w:eastAsia="en-GB"/>
        </w:rPr>
        <w:t>5.3.</w:t>
      </w:r>
      <w:r w:rsidRPr="003068BA">
        <w:rPr>
          <w:lang w:eastAsia="en-GB"/>
        </w:rPr>
        <w:t>4.3</w:t>
      </w:r>
      <w:r w:rsidRPr="003068BA">
        <w:rPr>
          <w:lang w:eastAsia="en-GB"/>
        </w:rPr>
        <w:tab/>
      </w:r>
      <w:r w:rsidRPr="003068BA">
        <w:rPr>
          <w:rFonts w:cs="Arial"/>
          <w:szCs w:val="24"/>
          <w:lang w:eastAsia="en-GB"/>
        </w:rPr>
        <w:t>Method of test</w:t>
      </w:r>
      <w:bookmarkEnd w:id="2127"/>
    </w:p>
    <w:p w14:paraId="543127AE" w14:textId="3BEF6DBB" w:rsidR="005F3FA3" w:rsidRPr="003068BA" w:rsidRDefault="005F3FA3" w:rsidP="005F3FA3">
      <w:pPr>
        <w:pStyle w:val="Heading5"/>
        <w:rPr>
          <w:lang w:eastAsia="en-GB"/>
        </w:rPr>
      </w:pPr>
      <w:bookmarkStart w:id="2128" w:name="_Toc103688422"/>
      <w:r w:rsidRPr="003068BA">
        <w:rPr>
          <w:lang w:eastAsia="en-GB"/>
        </w:rPr>
        <w:t>5.3.4.3.1</w:t>
      </w:r>
      <w:r w:rsidRPr="003068BA">
        <w:rPr>
          <w:lang w:eastAsia="en-GB"/>
        </w:rPr>
        <w:tab/>
        <w:t>Initial conditions</w:t>
      </w:r>
      <w:bookmarkEnd w:id="2128"/>
    </w:p>
    <w:p w14:paraId="7CCC17BF" w14:textId="02FCC8E5" w:rsidR="005F3FA3" w:rsidRPr="008C26FA" w:rsidRDefault="005F3FA3" w:rsidP="005F3FA3">
      <w:pPr>
        <w:rPr>
          <w:lang w:eastAsia="en-GB"/>
        </w:rPr>
      </w:pPr>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4.1.1 are used with the following exception:</w:t>
      </w:r>
    </w:p>
    <w:p w14:paraId="3CB7FCEA" w14:textId="77777777" w:rsidR="005F3FA3" w:rsidRPr="003068BA" w:rsidRDefault="005F3FA3" w:rsidP="005F3FA3">
      <w:pPr>
        <w:keepNext/>
        <w:keepLines/>
        <w:rPr>
          <w:rFonts w:eastAsia="TimesNewRoman"/>
          <w:b/>
          <w:lang w:eastAsia="en-GB"/>
        </w:rPr>
      </w:pPr>
      <w:r w:rsidRPr="003068BA">
        <w:rPr>
          <w:rFonts w:eastAsia="TimesNewRoman"/>
          <w:b/>
          <w:lang w:eastAsia="en-GB"/>
        </w:rPr>
        <w:lastRenderedPageBreak/>
        <w:t>EF</w:t>
      </w:r>
      <w:r w:rsidRPr="003068BA">
        <w:rPr>
          <w:rFonts w:eastAsia="TimesNewRoman"/>
          <w:b/>
          <w:vertAlign w:val="subscript"/>
          <w:lang w:eastAsia="en-GB"/>
        </w:rPr>
        <w:t>IMSI</w:t>
      </w:r>
    </w:p>
    <w:p w14:paraId="796E60AA" w14:textId="77777777" w:rsidR="005F3FA3" w:rsidRPr="003068BA" w:rsidRDefault="005F3FA3" w:rsidP="004923F1">
      <w:pPr>
        <w:pStyle w:val="NoSpaceNormal"/>
      </w:pPr>
      <w:r w:rsidRPr="003068BA">
        <w:tab/>
        <w:t>Logically:</w:t>
      </w:r>
    </w:p>
    <w:p w14:paraId="1A7F5AC9" w14:textId="77777777" w:rsidR="005F3FA3" w:rsidRPr="003068BA" w:rsidRDefault="005F3FA3" w:rsidP="005F3FA3">
      <w:pPr>
        <w:rPr>
          <w:rFonts w:eastAsia="TimesNewRoman"/>
          <w:lang w:eastAsia="en-GB"/>
        </w:rPr>
      </w:pPr>
      <w:r w:rsidRPr="003068BA">
        <w:rPr>
          <w:rFonts w:eastAsia="TimesNewRoman"/>
          <w:lang w:eastAsia="en-GB"/>
        </w:rPr>
        <w:tab/>
      </w:r>
      <w:r w:rsidRPr="003068BA">
        <w:rPr>
          <w:rFonts w:eastAsia="TimesNewRoman"/>
          <w:lang w:eastAsia="en-GB"/>
        </w:rPr>
        <w:tab/>
        <w:t>24608135793579</w:t>
      </w:r>
      <w:r w:rsidRPr="003068BA">
        <w:rPr>
          <w:rFonts w:eastAsia="TimesNewRoman"/>
          <w:color w:val="FF0000"/>
          <w:lang w:eastAsia="en-GB"/>
        </w:rPr>
        <w:t>x</w:t>
      </w:r>
    </w:p>
    <w:p w14:paraId="22CAA2C5" w14:textId="77777777" w:rsidR="005F3FA3" w:rsidRPr="003068BA" w:rsidRDefault="005F3FA3" w:rsidP="004923F1">
      <w:pPr>
        <w:pStyle w:val="NoSpaceNormal"/>
      </w:pPr>
      <w:r w:rsidRPr="003068BA">
        <w:tab/>
        <w:t>Coding:</w:t>
      </w:r>
    </w:p>
    <w:p w14:paraId="52D3198F" w14:textId="77777777" w:rsidR="005F3FA3" w:rsidRPr="003068BA" w:rsidRDefault="005F3FA3" w:rsidP="005F3FA3">
      <w:pPr>
        <w:keepNext/>
        <w:keepLines/>
        <w:spacing w:after="0"/>
        <w:jc w:val="center"/>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5F3FA3" w:rsidRPr="003068BA" w14:paraId="2028178C" w14:textId="77777777" w:rsidTr="00D40C3C">
        <w:tc>
          <w:tcPr>
            <w:tcW w:w="959" w:type="dxa"/>
            <w:tcBorders>
              <w:top w:val="single" w:sz="4" w:space="0" w:color="auto"/>
              <w:left w:val="single" w:sz="4" w:space="0" w:color="auto"/>
              <w:bottom w:val="single" w:sz="4" w:space="0" w:color="auto"/>
              <w:right w:val="single" w:sz="4" w:space="0" w:color="auto"/>
            </w:tcBorders>
            <w:hideMark/>
          </w:tcPr>
          <w:p w14:paraId="0788736C" w14:textId="77777777" w:rsidR="005F3FA3" w:rsidRPr="003068BA" w:rsidRDefault="005F3FA3" w:rsidP="00D40C3C">
            <w:pPr>
              <w:keepNext/>
              <w:keepLines/>
              <w:spacing w:after="0"/>
              <w:ind w:hanging="112"/>
              <w:rPr>
                <w:rFonts w:ascii="Arial" w:eastAsia="Calibri" w:hAnsi="Arial"/>
                <w:b/>
                <w:sz w:val="18"/>
                <w:szCs w:val="22"/>
              </w:rPr>
            </w:pPr>
            <w:r w:rsidRPr="003068BA">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18C09C00"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302D7475"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5AD978C8"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3FB670C"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EAD21C2"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12F4E69F"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58401EC1"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EE8A669"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B8</w:t>
            </w:r>
          </w:p>
        </w:tc>
        <w:tc>
          <w:tcPr>
            <w:tcW w:w="717" w:type="dxa"/>
            <w:tcBorders>
              <w:top w:val="single" w:sz="4" w:space="0" w:color="auto"/>
              <w:left w:val="single" w:sz="4" w:space="0" w:color="auto"/>
              <w:bottom w:val="single" w:sz="4" w:space="0" w:color="auto"/>
              <w:right w:val="single" w:sz="4" w:space="0" w:color="auto"/>
            </w:tcBorders>
            <w:hideMark/>
          </w:tcPr>
          <w:p w14:paraId="2E44CAE2"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B9</w:t>
            </w:r>
          </w:p>
        </w:tc>
      </w:tr>
      <w:tr w:rsidR="005F3FA3" w:rsidRPr="003068BA" w14:paraId="2240D8D9" w14:textId="77777777" w:rsidTr="00D40C3C">
        <w:tc>
          <w:tcPr>
            <w:tcW w:w="959" w:type="dxa"/>
            <w:tcBorders>
              <w:top w:val="single" w:sz="4" w:space="0" w:color="auto"/>
              <w:left w:val="single" w:sz="4" w:space="0" w:color="auto"/>
              <w:bottom w:val="single" w:sz="4" w:space="0" w:color="auto"/>
              <w:right w:val="single" w:sz="4" w:space="0" w:color="auto"/>
            </w:tcBorders>
            <w:hideMark/>
          </w:tcPr>
          <w:p w14:paraId="3D1C085D" w14:textId="77777777" w:rsidR="005F3FA3" w:rsidRPr="003068BA" w:rsidRDefault="005F3FA3" w:rsidP="00D40C3C">
            <w:pPr>
              <w:keepNext/>
              <w:keepLines/>
              <w:spacing w:after="0"/>
              <w:ind w:hanging="112"/>
              <w:rPr>
                <w:rFonts w:ascii="Arial" w:eastAsia="Calibri" w:hAnsi="Arial"/>
                <w:sz w:val="18"/>
              </w:rPr>
            </w:pPr>
            <w:r w:rsidRPr="003068BA">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7799B98"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08</w:t>
            </w:r>
          </w:p>
        </w:tc>
        <w:tc>
          <w:tcPr>
            <w:tcW w:w="717" w:type="dxa"/>
            <w:tcBorders>
              <w:top w:val="single" w:sz="4" w:space="0" w:color="auto"/>
              <w:left w:val="single" w:sz="4" w:space="0" w:color="auto"/>
              <w:bottom w:val="single" w:sz="4" w:space="0" w:color="auto"/>
              <w:right w:val="single" w:sz="4" w:space="0" w:color="auto"/>
            </w:tcBorders>
            <w:hideMark/>
          </w:tcPr>
          <w:p w14:paraId="0F52FED2"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29</w:t>
            </w:r>
          </w:p>
        </w:tc>
        <w:tc>
          <w:tcPr>
            <w:tcW w:w="717" w:type="dxa"/>
            <w:tcBorders>
              <w:top w:val="single" w:sz="4" w:space="0" w:color="auto"/>
              <w:left w:val="single" w:sz="4" w:space="0" w:color="auto"/>
              <w:bottom w:val="single" w:sz="4" w:space="0" w:color="auto"/>
              <w:right w:val="single" w:sz="4" w:space="0" w:color="auto"/>
            </w:tcBorders>
            <w:hideMark/>
          </w:tcPr>
          <w:p w14:paraId="7E0687A4"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64</w:t>
            </w:r>
          </w:p>
        </w:tc>
        <w:tc>
          <w:tcPr>
            <w:tcW w:w="717" w:type="dxa"/>
            <w:tcBorders>
              <w:top w:val="single" w:sz="4" w:space="0" w:color="auto"/>
              <w:left w:val="single" w:sz="4" w:space="0" w:color="auto"/>
              <w:bottom w:val="single" w:sz="4" w:space="0" w:color="auto"/>
              <w:right w:val="single" w:sz="4" w:space="0" w:color="auto"/>
            </w:tcBorders>
            <w:hideMark/>
          </w:tcPr>
          <w:p w14:paraId="5B8E981C"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086E5BFE"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31</w:t>
            </w:r>
          </w:p>
        </w:tc>
        <w:tc>
          <w:tcPr>
            <w:tcW w:w="717" w:type="dxa"/>
            <w:tcBorders>
              <w:top w:val="single" w:sz="4" w:space="0" w:color="auto"/>
              <w:left w:val="single" w:sz="4" w:space="0" w:color="auto"/>
              <w:bottom w:val="single" w:sz="4" w:space="0" w:color="auto"/>
              <w:right w:val="single" w:sz="4" w:space="0" w:color="auto"/>
            </w:tcBorders>
            <w:hideMark/>
          </w:tcPr>
          <w:p w14:paraId="0CCBCF61"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75</w:t>
            </w:r>
          </w:p>
        </w:tc>
        <w:tc>
          <w:tcPr>
            <w:tcW w:w="717" w:type="dxa"/>
            <w:tcBorders>
              <w:top w:val="single" w:sz="4" w:space="0" w:color="auto"/>
              <w:left w:val="single" w:sz="4" w:space="0" w:color="auto"/>
              <w:bottom w:val="single" w:sz="4" w:space="0" w:color="auto"/>
              <w:right w:val="single" w:sz="4" w:space="0" w:color="auto"/>
            </w:tcBorders>
            <w:hideMark/>
          </w:tcPr>
          <w:p w14:paraId="01DF873F"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39</w:t>
            </w:r>
          </w:p>
        </w:tc>
        <w:tc>
          <w:tcPr>
            <w:tcW w:w="717" w:type="dxa"/>
            <w:tcBorders>
              <w:top w:val="single" w:sz="4" w:space="0" w:color="auto"/>
              <w:left w:val="single" w:sz="4" w:space="0" w:color="auto"/>
              <w:bottom w:val="single" w:sz="4" w:space="0" w:color="auto"/>
              <w:right w:val="single" w:sz="4" w:space="0" w:color="auto"/>
            </w:tcBorders>
            <w:hideMark/>
          </w:tcPr>
          <w:p w14:paraId="7754288A"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75</w:t>
            </w:r>
          </w:p>
        </w:tc>
        <w:tc>
          <w:tcPr>
            <w:tcW w:w="717" w:type="dxa"/>
            <w:tcBorders>
              <w:top w:val="single" w:sz="4" w:space="0" w:color="auto"/>
              <w:left w:val="single" w:sz="4" w:space="0" w:color="auto"/>
              <w:bottom w:val="single" w:sz="4" w:space="0" w:color="auto"/>
              <w:right w:val="single" w:sz="4" w:space="0" w:color="auto"/>
            </w:tcBorders>
            <w:hideMark/>
          </w:tcPr>
          <w:p w14:paraId="72A4403A"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color w:val="FF0000"/>
                <w:sz w:val="18"/>
              </w:rPr>
              <w:t>x</w:t>
            </w:r>
            <w:r w:rsidRPr="003068BA">
              <w:rPr>
                <w:rFonts w:ascii="Arial" w:eastAsia="Calibri" w:hAnsi="Arial"/>
                <w:sz w:val="18"/>
              </w:rPr>
              <w:t>9</w:t>
            </w:r>
          </w:p>
        </w:tc>
      </w:tr>
    </w:tbl>
    <w:p w14:paraId="2CCBC657" w14:textId="77777777" w:rsidR="005F3FA3" w:rsidRPr="003068BA" w:rsidRDefault="005F3FA3" w:rsidP="005F3FA3">
      <w:pPr>
        <w:pStyle w:val="NoSpacing"/>
      </w:pPr>
    </w:p>
    <w:p w14:paraId="2084B25A" w14:textId="77777777" w:rsidR="005F3FA3" w:rsidRPr="003068BA" w:rsidRDefault="005F3FA3" w:rsidP="005F3FA3">
      <w:r w:rsidRPr="003068BA">
        <w:tab/>
      </w:r>
      <w:r w:rsidRPr="003068BA">
        <w:rPr>
          <w:i/>
        </w:rPr>
        <w:t>D</w:t>
      </w:r>
      <w:r w:rsidRPr="003068BA">
        <w:t>:</w:t>
      </w:r>
      <w:r w:rsidRPr="003068BA">
        <w:tab/>
        <w:t>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1DBAE9C2" w14:textId="77777777" w:rsidR="005F3FA3" w:rsidRPr="003068BA" w:rsidRDefault="005F3FA3" w:rsidP="005F3FA3">
      <w:pPr>
        <w:keepNext/>
        <w:keepLines/>
        <w:rPr>
          <w:rFonts w:eastAsia="TimesNewRoman"/>
          <w:b/>
          <w:lang w:eastAsia="en-GB"/>
        </w:rPr>
      </w:pPr>
      <w:r w:rsidRPr="003068BA">
        <w:rPr>
          <w:rFonts w:eastAsia="TimesNewRoman"/>
          <w:b/>
          <w:lang w:eastAsia="en-GB"/>
        </w:rPr>
        <w:t>EF</w:t>
      </w:r>
      <w:r w:rsidRPr="003068BA">
        <w:rPr>
          <w:rFonts w:eastAsia="TimesNewRoman"/>
          <w:b/>
          <w:vertAlign w:val="subscript"/>
          <w:lang w:eastAsia="en-GB"/>
        </w:rPr>
        <w:t>Routing_Indicator</w:t>
      </w:r>
    </w:p>
    <w:p w14:paraId="26A680C2" w14:textId="77777777" w:rsidR="005F3FA3" w:rsidRPr="003068BA" w:rsidRDefault="005F3FA3" w:rsidP="004923F1">
      <w:pPr>
        <w:pStyle w:val="NoSpaceNormal"/>
      </w:pPr>
      <w:r w:rsidRPr="003068BA">
        <w:tab/>
        <w:t>Logically:</w:t>
      </w:r>
    </w:p>
    <w:p w14:paraId="5CA65EAD" w14:textId="77777777" w:rsidR="005F3FA3" w:rsidRPr="003068BA" w:rsidRDefault="005F3FA3" w:rsidP="005F3FA3">
      <w:pPr>
        <w:rPr>
          <w:rFonts w:eastAsia="TimesNewRoman"/>
          <w:lang w:eastAsia="en-GB"/>
        </w:rPr>
      </w:pPr>
      <w:r w:rsidRPr="003068BA">
        <w:rPr>
          <w:rFonts w:eastAsia="TimesNewRoman"/>
          <w:lang w:eastAsia="en-GB"/>
        </w:rPr>
        <w:tab/>
      </w:r>
      <w:r w:rsidRPr="003068BA">
        <w:rPr>
          <w:rFonts w:eastAsia="TimesNewRoman"/>
          <w:lang w:eastAsia="en-GB"/>
        </w:rPr>
        <w:tab/>
        <w:t>1</w:t>
      </w:r>
      <w:r w:rsidRPr="003068BA">
        <w:rPr>
          <w:rFonts w:eastAsia="TimesNewRoman"/>
          <w:color w:val="FF0000"/>
          <w:lang w:eastAsia="en-GB"/>
        </w:rPr>
        <w:t>y</w:t>
      </w:r>
    </w:p>
    <w:p w14:paraId="758B08A2" w14:textId="77777777" w:rsidR="005F3FA3" w:rsidRPr="003068BA" w:rsidRDefault="005F3FA3" w:rsidP="004923F1">
      <w:pPr>
        <w:pStyle w:val="NoSpaceNormal"/>
      </w:pPr>
      <w:r w:rsidRPr="003068BA">
        <w:tab/>
        <w:t>Coding:</w:t>
      </w:r>
    </w:p>
    <w:p w14:paraId="71D71D5E" w14:textId="77777777" w:rsidR="005F3FA3" w:rsidRPr="003068BA" w:rsidRDefault="005F3FA3" w:rsidP="005F3FA3">
      <w:pPr>
        <w:keepNext/>
        <w:keepLines/>
        <w:spacing w:after="0"/>
        <w:jc w:val="center"/>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5F3FA3" w:rsidRPr="003068BA" w14:paraId="123E01F1" w14:textId="77777777" w:rsidTr="00D40C3C">
        <w:tc>
          <w:tcPr>
            <w:tcW w:w="959" w:type="dxa"/>
            <w:tcBorders>
              <w:top w:val="single" w:sz="4" w:space="0" w:color="auto"/>
              <w:left w:val="single" w:sz="4" w:space="0" w:color="auto"/>
              <w:bottom w:val="single" w:sz="4" w:space="0" w:color="auto"/>
              <w:right w:val="single" w:sz="4" w:space="0" w:color="auto"/>
            </w:tcBorders>
            <w:hideMark/>
          </w:tcPr>
          <w:p w14:paraId="648E9C5A" w14:textId="77777777" w:rsidR="005F3FA3" w:rsidRPr="003068BA" w:rsidRDefault="005F3FA3" w:rsidP="00D40C3C">
            <w:pPr>
              <w:keepNext/>
              <w:keepLines/>
              <w:spacing w:after="0"/>
              <w:ind w:hanging="112"/>
              <w:rPr>
                <w:rFonts w:ascii="Arial" w:eastAsia="Calibri" w:hAnsi="Arial"/>
                <w:b/>
                <w:sz w:val="18"/>
                <w:szCs w:val="22"/>
              </w:rPr>
            </w:pPr>
            <w:r w:rsidRPr="003068BA">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4E11169D"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09D70C9"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2FC8A24"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D4C469F"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B4</w:t>
            </w:r>
          </w:p>
        </w:tc>
      </w:tr>
      <w:tr w:rsidR="005F3FA3" w:rsidRPr="003068BA" w14:paraId="13023DB1" w14:textId="77777777" w:rsidTr="00D40C3C">
        <w:tc>
          <w:tcPr>
            <w:tcW w:w="959" w:type="dxa"/>
            <w:tcBorders>
              <w:top w:val="single" w:sz="4" w:space="0" w:color="auto"/>
              <w:left w:val="single" w:sz="4" w:space="0" w:color="auto"/>
              <w:bottom w:val="single" w:sz="4" w:space="0" w:color="auto"/>
              <w:right w:val="single" w:sz="4" w:space="0" w:color="auto"/>
            </w:tcBorders>
            <w:hideMark/>
          </w:tcPr>
          <w:p w14:paraId="6FDD30E9" w14:textId="77777777" w:rsidR="005F3FA3" w:rsidRPr="003068BA" w:rsidRDefault="005F3FA3" w:rsidP="00D40C3C">
            <w:pPr>
              <w:keepNext/>
              <w:keepLines/>
              <w:spacing w:after="0"/>
              <w:ind w:hanging="112"/>
              <w:rPr>
                <w:rFonts w:ascii="Arial" w:eastAsia="Calibri" w:hAnsi="Arial"/>
                <w:sz w:val="18"/>
              </w:rPr>
            </w:pPr>
            <w:r w:rsidRPr="003068BA">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3AA3F3D"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color w:val="FF0000"/>
                <w:sz w:val="18"/>
              </w:rPr>
              <w:t>y</w:t>
            </w:r>
            <w:r w:rsidRPr="003068BA">
              <w:rPr>
                <w:rFonts w:ascii="Arial" w:eastAsia="Calibri" w:hAnsi="Arial"/>
                <w:sz w:val="18"/>
              </w:rPr>
              <w:t>1</w:t>
            </w:r>
          </w:p>
        </w:tc>
        <w:tc>
          <w:tcPr>
            <w:tcW w:w="717" w:type="dxa"/>
            <w:tcBorders>
              <w:top w:val="single" w:sz="4" w:space="0" w:color="auto"/>
              <w:left w:val="single" w:sz="4" w:space="0" w:color="auto"/>
              <w:bottom w:val="single" w:sz="4" w:space="0" w:color="auto"/>
              <w:right w:val="single" w:sz="4" w:space="0" w:color="auto"/>
            </w:tcBorders>
            <w:hideMark/>
          </w:tcPr>
          <w:p w14:paraId="0548C847"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5437F959"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265B5F6"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FF</w:t>
            </w:r>
          </w:p>
        </w:tc>
      </w:tr>
    </w:tbl>
    <w:p w14:paraId="58055FEE" w14:textId="77777777" w:rsidR="005F3FA3" w:rsidRPr="003068BA" w:rsidRDefault="005F3FA3" w:rsidP="004923F1">
      <w:pPr>
        <w:pStyle w:val="NoSpaceNormal"/>
      </w:pPr>
    </w:p>
    <w:p w14:paraId="613E19E1" w14:textId="77777777" w:rsidR="005F3FA3" w:rsidRPr="003068BA" w:rsidRDefault="005F3FA3" w:rsidP="005F3FA3">
      <w:r w:rsidRPr="003068BA">
        <w:tab/>
      </w:r>
      <w:r w:rsidRPr="003068BA">
        <w:rPr>
          <w:i/>
        </w:rPr>
        <w:t>D</w:t>
      </w:r>
      <w:r w:rsidRPr="003068BA">
        <w:t>:</w:t>
      </w:r>
      <w:r w:rsidRPr="003068BA">
        <w:tab/>
        <w:t xml:space="preserve"> y</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2673C693" w14:textId="77777777" w:rsidR="005F3FA3" w:rsidRPr="003068BA" w:rsidRDefault="005F3FA3" w:rsidP="005F3FA3">
      <w:pPr>
        <w:keepNext/>
        <w:keepLines/>
        <w:rPr>
          <w:rFonts w:eastAsia="TimesNewRoman"/>
          <w:b/>
          <w:vertAlign w:val="subscript"/>
          <w:lang w:eastAsia="en-GB"/>
        </w:rPr>
      </w:pPr>
      <w:r w:rsidRPr="003068BA">
        <w:rPr>
          <w:rFonts w:eastAsia="TimesNewRoman"/>
          <w:b/>
          <w:lang w:eastAsia="en-GB"/>
        </w:rPr>
        <w:t>EF</w:t>
      </w:r>
      <w:r w:rsidRPr="003068BA">
        <w:rPr>
          <w:rFonts w:eastAsia="TimesNewRoman"/>
          <w:b/>
          <w:vertAlign w:val="subscript"/>
          <w:lang w:eastAsia="en-GB"/>
        </w:rPr>
        <w:t>SUCI_Calc_Info</w:t>
      </w:r>
    </w:p>
    <w:p w14:paraId="4295B637" w14:textId="77777777" w:rsidR="005F3FA3" w:rsidRPr="003068BA" w:rsidRDefault="005F3FA3" w:rsidP="004923F1">
      <w:pPr>
        <w:pStyle w:val="NoSpaceNormal"/>
      </w:pPr>
      <w:r w:rsidRPr="003068BA">
        <w:tab/>
        <w:t>Logically:</w:t>
      </w:r>
    </w:p>
    <w:p w14:paraId="047C3A65" w14:textId="77777777" w:rsidR="005F3FA3" w:rsidRPr="003068BA" w:rsidRDefault="005F3FA3" w:rsidP="004923F1">
      <w:pPr>
        <w:pStyle w:val="NoSpaceNormal"/>
      </w:pPr>
      <w:r w:rsidRPr="003068BA">
        <w:tab/>
      </w:r>
      <w:r w:rsidRPr="003068BA">
        <w:tab/>
        <w:t>Protection Scheme Identifier List data object:</w:t>
      </w:r>
    </w:p>
    <w:p w14:paraId="2CD8E313" w14:textId="77777777" w:rsidR="005F3FA3" w:rsidRPr="003068BA" w:rsidRDefault="005F3FA3" w:rsidP="004923F1">
      <w:pPr>
        <w:pStyle w:val="NoSpaceNormal"/>
      </w:pPr>
      <w:r w:rsidRPr="003068BA">
        <w:tab/>
      </w:r>
      <w:r w:rsidRPr="003068BA">
        <w:tab/>
      </w:r>
      <w:r w:rsidRPr="003068BA">
        <w:tab/>
        <w:t>Protection Scheme Identifier 1 – null-scheme</w:t>
      </w:r>
    </w:p>
    <w:p w14:paraId="178C1417" w14:textId="77777777" w:rsidR="005F3FA3" w:rsidRPr="003068BA" w:rsidRDefault="005F3FA3" w:rsidP="004923F1">
      <w:pPr>
        <w:pStyle w:val="NoSpaceNormal"/>
      </w:pPr>
      <w:r w:rsidRPr="003068BA">
        <w:tab/>
      </w:r>
      <w:r w:rsidRPr="003068BA">
        <w:tab/>
      </w:r>
      <w:r w:rsidRPr="003068BA">
        <w:tab/>
        <w:t>Key Index 1: 0</w:t>
      </w:r>
    </w:p>
    <w:p w14:paraId="73EB7511" w14:textId="77777777" w:rsidR="005F3FA3" w:rsidRPr="003068BA" w:rsidRDefault="005F3FA3" w:rsidP="004923F1">
      <w:pPr>
        <w:pStyle w:val="NoSpaceNormal"/>
      </w:pPr>
      <w:r w:rsidRPr="003068BA">
        <w:tab/>
      </w:r>
      <w:r w:rsidRPr="003068BA">
        <w:tab/>
      </w:r>
      <w:r w:rsidRPr="003068BA">
        <w:tab/>
        <w:t>Protection Scheme Identifier 2 – ECIES scheme profile B</w:t>
      </w:r>
    </w:p>
    <w:p w14:paraId="2AF70EA7" w14:textId="77777777" w:rsidR="005F3FA3" w:rsidRPr="003068BA" w:rsidRDefault="005F3FA3" w:rsidP="004923F1">
      <w:pPr>
        <w:pStyle w:val="NoSpaceNormal"/>
      </w:pPr>
      <w:r w:rsidRPr="003068BA">
        <w:tab/>
      </w:r>
      <w:r w:rsidRPr="003068BA">
        <w:tab/>
      </w:r>
      <w:r w:rsidRPr="003068BA">
        <w:tab/>
        <w:t>Key Index 2: 1</w:t>
      </w:r>
    </w:p>
    <w:p w14:paraId="62F9F1B6" w14:textId="77777777" w:rsidR="005F3FA3" w:rsidRPr="003068BA" w:rsidRDefault="005F3FA3" w:rsidP="004923F1">
      <w:pPr>
        <w:pStyle w:val="NoSpaceNormal"/>
      </w:pPr>
      <w:r w:rsidRPr="003068BA">
        <w:tab/>
      </w:r>
      <w:r w:rsidRPr="003068BA">
        <w:tab/>
      </w:r>
      <w:r w:rsidRPr="003068BA">
        <w:tab/>
        <w:t>Protection Scheme Identifier 3 – ECIES scheme profile A</w:t>
      </w:r>
    </w:p>
    <w:p w14:paraId="29BAB32D" w14:textId="77777777" w:rsidR="005F3FA3" w:rsidRPr="003068BA" w:rsidRDefault="005F3FA3" w:rsidP="005F3FA3">
      <w:r w:rsidRPr="003068BA">
        <w:tab/>
      </w:r>
      <w:r w:rsidRPr="003068BA">
        <w:tab/>
      </w:r>
      <w:r w:rsidRPr="003068BA">
        <w:tab/>
        <w:t>Key Index 3: 2</w:t>
      </w:r>
    </w:p>
    <w:p w14:paraId="7A7899F0" w14:textId="77777777" w:rsidR="005F3FA3" w:rsidRPr="003068BA" w:rsidRDefault="005F3FA3" w:rsidP="004923F1">
      <w:pPr>
        <w:pStyle w:val="NoSpaceNormal"/>
      </w:pPr>
      <w:r w:rsidRPr="003068BA">
        <w:tab/>
      </w:r>
      <w:r w:rsidRPr="003068BA">
        <w:tab/>
        <w:t>Home Network Public Key List data object:</w:t>
      </w:r>
    </w:p>
    <w:p w14:paraId="7FB68F29" w14:textId="77777777" w:rsidR="005F3FA3" w:rsidRPr="003068BA" w:rsidRDefault="005F3FA3" w:rsidP="004923F1">
      <w:pPr>
        <w:pStyle w:val="NoSpaceNormal"/>
      </w:pPr>
      <w:r w:rsidRPr="003068BA">
        <w:tab/>
      </w:r>
      <w:r w:rsidRPr="003068BA">
        <w:tab/>
      </w:r>
      <w:r w:rsidRPr="003068BA">
        <w:tab/>
        <w:t>Home Network Public Key 1 Identifier: 27</w:t>
      </w:r>
    </w:p>
    <w:p w14:paraId="199F0538" w14:textId="77777777" w:rsidR="005F3FA3" w:rsidRPr="003068BA" w:rsidRDefault="005F3FA3" w:rsidP="004923F1">
      <w:pPr>
        <w:pStyle w:val="NoSpaceNormal"/>
      </w:pPr>
      <w:r w:rsidRPr="003068BA">
        <w:tab/>
      </w:r>
      <w:r w:rsidRPr="003068BA">
        <w:tab/>
      </w:r>
      <w:r w:rsidRPr="003068BA">
        <w:tab/>
        <w:t>Home Network Public Key 1:</w:t>
      </w:r>
    </w:p>
    <w:p w14:paraId="0497E96C" w14:textId="77777777" w:rsidR="005F3FA3" w:rsidRPr="003068BA" w:rsidRDefault="005F3FA3" w:rsidP="004923F1">
      <w:pPr>
        <w:pStyle w:val="NoSpaceNormal"/>
      </w:pPr>
      <w:r w:rsidRPr="003068BA">
        <w:tab/>
      </w:r>
      <w:r w:rsidRPr="003068BA">
        <w:tab/>
      </w:r>
      <w:r w:rsidRPr="003068BA">
        <w:tab/>
      </w:r>
      <w:r w:rsidRPr="003068BA">
        <w:tab/>
        <w:t xml:space="preserve">04 72 DA 71 97 62 34 CE 83 3A 69 07 42 58 67 B8 2E 07 4D 44 EF 90 7D FB 4B 3E 21 C1 C2 25 6E </w:t>
      </w:r>
    </w:p>
    <w:p w14:paraId="52E290ED" w14:textId="77777777" w:rsidR="005F3FA3" w:rsidRPr="003068BA" w:rsidRDefault="005F3FA3" w:rsidP="004923F1">
      <w:pPr>
        <w:pStyle w:val="NoSpaceNormal"/>
      </w:pPr>
      <w:r w:rsidRPr="003068BA">
        <w:tab/>
      </w:r>
      <w:r w:rsidRPr="003068BA">
        <w:tab/>
      </w:r>
      <w:r w:rsidRPr="003068BA">
        <w:tab/>
      </w:r>
      <w:r w:rsidRPr="003068BA">
        <w:tab/>
        <w:t xml:space="preserve">BC D1 5A 7D ED 52 FC BB 09 7A 4E D2 50 E0 36 C7 B9 C8 C7 00 4C 4E ED C4 F0 68 CD 7B F8 D3 </w:t>
      </w:r>
    </w:p>
    <w:p w14:paraId="58DEB2E1" w14:textId="77777777" w:rsidR="005F3FA3" w:rsidRPr="003068BA" w:rsidRDefault="005F3FA3" w:rsidP="004923F1">
      <w:pPr>
        <w:pStyle w:val="NoSpaceNormal"/>
      </w:pPr>
      <w:r w:rsidRPr="003068BA">
        <w:tab/>
      </w:r>
      <w:r w:rsidRPr="003068BA">
        <w:tab/>
      </w:r>
      <w:r w:rsidRPr="003068BA">
        <w:tab/>
      </w:r>
      <w:r w:rsidRPr="003068BA">
        <w:tab/>
        <w:t>F9 00 E3 B4</w:t>
      </w:r>
    </w:p>
    <w:p w14:paraId="72815952" w14:textId="77777777" w:rsidR="005F3FA3" w:rsidRPr="003068BA" w:rsidRDefault="005F3FA3" w:rsidP="004923F1">
      <w:pPr>
        <w:pStyle w:val="NoSpaceNormal"/>
      </w:pPr>
      <w:r w:rsidRPr="003068BA">
        <w:tab/>
      </w:r>
      <w:r w:rsidRPr="003068BA">
        <w:tab/>
      </w:r>
      <w:r w:rsidRPr="003068BA">
        <w:tab/>
        <w:t>Home Network Public Key 2 Identifier: 30</w:t>
      </w:r>
    </w:p>
    <w:p w14:paraId="674C9B18" w14:textId="77777777" w:rsidR="005F3FA3" w:rsidRPr="003068BA" w:rsidRDefault="005F3FA3" w:rsidP="004923F1">
      <w:pPr>
        <w:pStyle w:val="NoSpaceNormal"/>
      </w:pPr>
      <w:r w:rsidRPr="003068BA">
        <w:tab/>
      </w:r>
      <w:r w:rsidRPr="003068BA">
        <w:tab/>
      </w:r>
      <w:r w:rsidRPr="003068BA">
        <w:tab/>
        <w:t>Home Network Public Key 2:</w:t>
      </w:r>
    </w:p>
    <w:p w14:paraId="00E6CEC0" w14:textId="77777777" w:rsidR="005F3FA3" w:rsidRPr="003068BA" w:rsidRDefault="005F3FA3" w:rsidP="004923F1">
      <w:pPr>
        <w:pStyle w:val="NoSpaceNormal"/>
      </w:pPr>
      <w:r w:rsidRPr="003068BA">
        <w:tab/>
      </w:r>
      <w:r w:rsidRPr="003068BA">
        <w:tab/>
      </w:r>
      <w:r w:rsidRPr="003068BA">
        <w:tab/>
      </w:r>
      <w:r w:rsidRPr="003068BA">
        <w:tab/>
        <w:t xml:space="preserve">5A 8D 38 86 48 20 19 7C 33 94 B9 26 13 B2 0B 91 63 3C BD 89 71 19 27 3B F8 E4 A6 F4 EE C0 A6 </w:t>
      </w:r>
    </w:p>
    <w:p w14:paraId="319645DC" w14:textId="77777777" w:rsidR="005F3FA3" w:rsidRPr="003068BA" w:rsidRDefault="005F3FA3" w:rsidP="005F3FA3">
      <w:pPr>
        <w:rPr>
          <w:lang w:eastAsia="fr-FR"/>
        </w:rPr>
      </w:pPr>
      <w:r w:rsidRPr="003068BA">
        <w:rPr>
          <w:lang w:eastAsia="fr-FR"/>
        </w:rPr>
        <w:tab/>
      </w:r>
      <w:r w:rsidRPr="003068BA">
        <w:rPr>
          <w:lang w:eastAsia="fr-FR"/>
        </w:rPr>
        <w:tab/>
      </w:r>
      <w:r w:rsidRPr="003068BA">
        <w:rPr>
          <w:lang w:eastAsia="fr-FR"/>
        </w:rPr>
        <w:tab/>
      </w:r>
      <w:r w:rsidRPr="003068BA">
        <w:rPr>
          <w:lang w:eastAsia="fr-FR"/>
        </w:rPr>
        <w:tab/>
        <w:t>50</w:t>
      </w:r>
    </w:p>
    <w:p w14:paraId="6D02E5E8" w14:textId="77777777" w:rsidR="005F3FA3" w:rsidRPr="003068BA" w:rsidRDefault="005F3FA3" w:rsidP="004923F1">
      <w:pPr>
        <w:pStyle w:val="NoSpaceNormal"/>
      </w:pPr>
      <w:r w:rsidRPr="003068BA">
        <w:tab/>
        <w:t>Coding:</w:t>
      </w:r>
    </w:p>
    <w:p w14:paraId="233AEA95" w14:textId="77777777" w:rsidR="005F3FA3" w:rsidRPr="003068BA" w:rsidRDefault="005F3FA3" w:rsidP="005F3FA3">
      <w:pPr>
        <w:keepNext/>
        <w:keepLines/>
        <w:spacing w:after="0"/>
        <w:jc w:val="center"/>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5F3FA3" w:rsidRPr="003068BA" w14:paraId="3DDE4849" w14:textId="77777777" w:rsidTr="00D40C3C">
        <w:tc>
          <w:tcPr>
            <w:tcW w:w="959" w:type="dxa"/>
            <w:tcBorders>
              <w:top w:val="single" w:sz="4" w:space="0" w:color="auto"/>
              <w:left w:val="single" w:sz="4" w:space="0" w:color="auto"/>
              <w:bottom w:val="single" w:sz="4" w:space="0" w:color="auto"/>
              <w:right w:val="single" w:sz="4" w:space="0" w:color="auto"/>
            </w:tcBorders>
            <w:hideMark/>
          </w:tcPr>
          <w:p w14:paraId="26462A93" w14:textId="77777777" w:rsidR="005F3FA3" w:rsidRPr="003068BA" w:rsidRDefault="005F3FA3" w:rsidP="00D40C3C">
            <w:pPr>
              <w:keepNext/>
              <w:keepLines/>
              <w:spacing w:after="0"/>
              <w:ind w:hanging="112"/>
              <w:rPr>
                <w:rFonts w:ascii="Arial" w:eastAsia="Calibri" w:hAnsi="Arial"/>
                <w:b/>
                <w:sz w:val="18"/>
                <w:szCs w:val="22"/>
              </w:rPr>
            </w:pPr>
            <w:r w:rsidRPr="003068BA">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CDC181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2948677"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6F75CEC"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B3ID</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AB48D77"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B4IX</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BA41639"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F57C9F"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4BAB99A"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6F1A9E"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35CF8CA"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C12B9C"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B2CB6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32E09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B12</w:t>
            </w:r>
          </w:p>
        </w:tc>
      </w:tr>
      <w:tr w:rsidR="005F3FA3" w:rsidRPr="003068BA" w14:paraId="3BD92353" w14:textId="77777777" w:rsidTr="005F3FA3">
        <w:tc>
          <w:tcPr>
            <w:tcW w:w="959" w:type="dxa"/>
            <w:tcBorders>
              <w:top w:val="single" w:sz="4" w:space="0" w:color="auto"/>
              <w:left w:val="single" w:sz="4" w:space="0" w:color="auto"/>
              <w:bottom w:val="single" w:sz="4" w:space="0" w:color="auto"/>
              <w:right w:val="single" w:sz="4" w:space="0" w:color="auto"/>
            </w:tcBorders>
            <w:hideMark/>
          </w:tcPr>
          <w:p w14:paraId="1387ED0B" w14:textId="77777777" w:rsidR="005F3FA3" w:rsidRPr="003068BA" w:rsidRDefault="005F3FA3" w:rsidP="00D40C3C">
            <w:pPr>
              <w:keepNext/>
              <w:keepLines/>
              <w:spacing w:after="0"/>
              <w:ind w:hanging="112"/>
              <w:rPr>
                <w:rFonts w:ascii="Arial" w:eastAsia="Calibri" w:hAnsi="Arial"/>
                <w:sz w:val="18"/>
              </w:rPr>
            </w:pPr>
            <w:r w:rsidRPr="003068BA">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09D6E46"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A0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29C64E0"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06</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4D69901"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07B8749D"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5E55D2"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00F2844"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0887D6B"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F4014A4"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6495D9"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A1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D562A3"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6</w:t>
            </w:r>
            <w:r w:rsidRPr="003068BA">
              <w:rPr>
                <w:rFonts w:ascii="Arial" w:eastAsia="Calibri" w:hAnsi="Arial"/>
                <w:sz w:val="18"/>
                <w:szCs w:val="22"/>
                <w:lang w:eastAsia="zh-CN"/>
              </w:rPr>
              <w:t>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35DD45"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767E53"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01</w:t>
            </w:r>
          </w:p>
        </w:tc>
      </w:tr>
      <w:tr w:rsidR="005F3FA3" w:rsidRPr="003068BA" w14:paraId="26656A54" w14:textId="77777777" w:rsidTr="005F3FA3">
        <w:tc>
          <w:tcPr>
            <w:tcW w:w="959" w:type="dxa"/>
            <w:tcBorders>
              <w:top w:val="single" w:sz="4" w:space="0" w:color="auto"/>
              <w:left w:val="nil"/>
              <w:bottom w:val="nil"/>
              <w:right w:val="single" w:sz="4" w:space="0" w:color="auto"/>
            </w:tcBorders>
          </w:tcPr>
          <w:p w14:paraId="142CF3A8"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B8C38F8"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7239C3"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21EEC78"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762908A"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4FA28C"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1BB956"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B18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7A20868"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297AC3"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5763C8"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B9BBA6F"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4C18CD"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2606090"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B24</w:t>
            </w:r>
          </w:p>
        </w:tc>
      </w:tr>
      <w:tr w:rsidR="005F3FA3" w:rsidRPr="003068BA" w14:paraId="1FE47372" w14:textId="77777777" w:rsidTr="005F3FA3">
        <w:tc>
          <w:tcPr>
            <w:tcW w:w="959" w:type="dxa"/>
            <w:tcBorders>
              <w:top w:val="nil"/>
              <w:left w:val="nil"/>
              <w:bottom w:val="nil"/>
              <w:right w:val="single" w:sz="4" w:space="0" w:color="auto"/>
            </w:tcBorders>
          </w:tcPr>
          <w:p w14:paraId="1BACCF37"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963B62"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1B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71069A"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81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172047"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41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3E37EF"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F49448"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72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E95A6F"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DA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73F2AB8"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5698E0"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97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33C6E2"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62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61892C"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FD811E3"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CE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32EE15"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83</w:t>
            </w:r>
          </w:p>
        </w:tc>
      </w:tr>
      <w:tr w:rsidR="005F3FA3" w:rsidRPr="003068BA" w14:paraId="65B483F4" w14:textId="77777777" w:rsidTr="005F3FA3">
        <w:tc>
          <w:tcPr>
            <w:tcW w:w="959" w:type="dxa"/>
            <w:tcBorders>
              <w:top w:val="nil"/>
              <w:left w:val="nil"/>
              <w:bottom w:val="nil"/>
              <w:right w:val="single" w:sz="4" w:space="0" w:color="auto"/>
            </w:tcBorders>
          </w:tcPr>
          <w:p w14:paraId="1A2DB1C3"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09350B"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A44D179"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D24C6B5"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E7C6A0"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4BBBCCC"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1469B54"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B30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CC1A85B"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B31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645F6E"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B32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AE0964"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B33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AB1E50"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B6CCDC"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B35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EDE000B"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B36</w:t>
            </w:r>
          </w:p>
        </w:tc>
      </w:tr>
      <w:tr w:rsidR="005F3FA3" w:rsidRPr="003068BA" w14:paraId="64FD8C34" w14:textId="77777777" w:rsidTr="005F3FA3">
        <w:tc>
          <w:tcPr>
            <w:tcW w:w="959" w:type="dxa"/>
            <w:tcBorders>
              <w:top w:val="nil"/>
              <w:left w:val="nil"/>
              <w:bottom w:val="nil"/>
              <w:right w:val="single" w:sz="4" w:space="0" w:color="auto"/>
            </w:tcBorders>
          </w:tcPr>
          <w:p w14:paraId="59371F4D"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2B8A9E3"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3A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5A25EE"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69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6E0BB5"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AC3D620"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FA6C62"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58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1CAE84"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67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5FB94C"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B8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9546D0E"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2E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E880C3"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A0880A"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4D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98FC140"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44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AF57104"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EF</w:t>
            </w:r>
          </w:p>
        </w:tc>
      </w:tr>
      <w:tr w:rsidR="005F3FA3" w:rsidRPr="003068BA" w14:paraId="440F2B8C" w14:textId="77777777" w:rsidTr="005F3FA3">
        <w:tc>
          <w:tcPr>
            <w:tcW w:w="959" w:type="dxa"/>
            <w:tcBorders>
              <w:top w:val="nil"/>
              <w:left w:val="nil"/>
              <w:bottom w:val="nil"/>
              <w:right w:val="single" w:sz="4" w:space="0" w:color="auto"/>
            </w:tcBorders>
          </w:tcPr>
          <w:p w14:paraId="6DF89A81"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4C2B1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B37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1EF93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B38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4C5CD1"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B39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91BEF4"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57686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B4C7E5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970042"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BF1B01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FDC44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5F30F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E6E3B9"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BB288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B48</w:t>
            </w:r>
          </w:p>
        </w:tc>
      </w:tr>
      <w:tr w:rsidR="005F3FA3" w:rsidRPr="003068BA" w14:paraId="1BC7B899" w14:textId="77777777" w:rsidTr="005F3FA3">
        <w:tc>
          <w:tcPr>
            <w:tcW w:w="959" w:type="dxa"/>
            <w:tcBorders>
              <w:top w:val="nil"/>
              <w:left w:val="nil"/>
              <w:bottom w:val="nil"/>
              <w:right w:val="single" w:sz="4" w:space="0" w:color="auto"/>
            </w:tcBorders>
          </w:tcPr>
          <w:p w14:paraId="1506658A"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722425" w14:textId="77777777" w:rsidR="005F3FA3" w:rsidRPr="003068BA" w:rsidRDefault="005F3FA3" w:rsidP="00D40C3C">
            <w:pPr>
              <w:spacing w:after="0"/>
              <w:jc w:val="center"/>
              <w:rPr>
                <w:rFonts w:ascii="Arial" w:eastAsia="Calibri" w:hAnsi="Arial"/>
                <w:sz w:val="18"/>
              </w:rPr>
            </w:pPr>
            <w:r w:rsidRPr="003068BA">
              <w:rPr>
                <w:rFonts w:ascii="Arial" w:hAnsi="Arial"/>
                <w:sz w:val="18"/>
              </w:rPr>
              <w:t>90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E15E16" w14:textId="77777777" w:rsidR="005F3FA3" w:rsidRPr="003068BA" w:rsidRDefault="005F3FA3" w:rsidP="00D40C3C">
            <w:pPr>
              <w:spacing w:after="0"/>
              <w:jc w:val="center"/>
              <w:rPr>
                <w:rFonts w:ascii="Arial" w:eastAsia="Calibri" w:hAnsi="Arial"/>
                <w:sz w:val="18"/>
              </w:rPr>
            </w:pPr>
            <w:r w:rsidRPr="003068BA">
              <w:rPr>
                <w:rFonts w:ascii="Arial" w:hAnsi="Arial"/>
                <w:sz w:val="18"/>
              </w:rPr>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AE31FC7" w14:textId="77777777" w:rsidR="005F3FA3" w:rsidRPr="003068BA" w:rsidRDefault="005F3FA3" w:rsidP="00D40C3C">
            <w:pPr>
              <w:spacing w:after="0"/>
              <w:jc w:val="center"/>
              <w:rPr>
                <w:rFonts w:ascii="Arial" w:eastAsia="Calibri" w:hAnsi="Arial"/>
                <w:sz w:val="18"/>
              </w:rPr>
            </w:pPr>
            <w:r w:rsidRPr="003068BA">
              <w:rPr>
                <w:rFonts w:ascii="Arial" w:hAnsi="Arial"/>
                <w:sz w:val="18"/>
              </w:rPr>
              <w:t>FB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46C819" w14:textId="77777777" w:rsidR="005F3FA3" w:rsidRPr="003068BA" w:rsidRDefault="005F3FA3" w:rsidP="00D40C3C">
            <w:pPr>
              <w:spacing w:after="0"/>
              <w:jc w:val="center"/>
              <w:rPr>
                <w:rFonts w:ascii="Arial" w:eastAsia="Calibri" w:hAnsi="Arial"/>
                <w:sz w:val="18"/>
              </w:rPr>
            </w:pPr>
            <w:r w:rsidRPr="003068BA">
              <w:rPr>
                <w:rFonts w:ascii="Arial" w:hAnsi="Arial"/>
                <w:sz w:val="18"/>
              </w:rPr>
              <w:t>4B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773768" w14:textId="77777777" w:rsidR="005F3FA3" w:rsidRPr="003068BA" w:rsidRDefault="005F3FA3" w:rsidP="00D40C3C">
            <w:pPr>
              <w:spacing w:after="0"/>
              <w:jc w:val="center"/>
              <w:rPr>
                <w:rFonts w:ascii="Arial" w:eastAsia="Calibri" w:hAnsi="Arial"/>
                <w:sz w:val="18"/>
              </w:rPr>
            </w:pPr>
            <w:r w:rsidRPr="003068BA">
              <w:rPr>
                <w:rFonts w:ascii="Arial" w:hAnsi="Arial"/>
                <w:sz w:val="18"/>
              </w:rPr>
              <w:t>3E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C955FD4" w14:textId="77777777" w:rsidR="005F3FA3" w:rsidRPr="003068BA" w:rsidRDefault="005F3FA3" w:rsidP="00D40C3C">
            <w:pPr>
              <w:spacing w:after="0"/>
              <w:jc w:val="center"/>
              <w:rPr>
                <w:rFonts w:ascii="Arial" w:eastAsia="Calibri" w:hAnsi="Arial"/>
                <w:sz w:val="18"/>
              </w:rPr>
            </w:pPr>
            <w:r w:rsidRPr="003068BA">
              <w:rPr>
                <w:rFonts w:ascii="Arial" w:hAnsi="Arial"/>
                <w:sz w:val="18"/>
              </w:rPr>
              <w:t>21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8A3A0E" w14:textId="77777777" w:rsidR="005F3FA3" w:rsidRPr="003068BA" w:rsidRDefault="005F3FA3" w:rsidP="00D40C3C">
            <w:pPr>
              <w:spacing w:after="0"/>
              <w:jc w:val="center"/>
              <w:rPr>
                <w:rFonts w:ascii="Arial" w:eastAsia="Calibri" w:hAnsi="Arial"/>
                <w:sz w:val="18"/>
              </w:rPr>
            </w:pPr>
            <w:r w:rsidRPr="003068BA">
              <w:rPr>
                <w:rFonts w:ascii="Arial" w:hAnsi="Arial"/>
                <w:sz w:val="18"/>
              </w:rPr>
              <w:t>C1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E21675" w14:textId="77777777" w:rsidR="005F3FA3" w:rsidRPr="003068BA" w:rsidRDefault="005F3FA3" w:rsidP="00D40C3C">
            <w:pPr>
              <w:spacing w:after="0"/>
              <w:jc w:val="center"/>
              <w:rPr>
                <w:rFonts w:ascii="Arial" w:eastAsia="Calibri" w:hAnsi="Arial"/>
                <w:sz w:val="18"/>
              </w:rPr>
            </w:pPr>
            <w:r w:rsidRPr="003068BA">
              <w:rPr>
                <w:rFonts w:ascii="Arial" w:hAnsi="Arial"/>
                <w:sz w:val="18"/>
              </w:rPr>
              <w:t>C2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A846B82" w14:textId="77777777" w:rsidR="005F3FA3" w:rsidRPr="003068BA" w:rsidRDefault="005F3FA3" w:rsidP="00D40C3C">
            <w:pPr>
              <w:spacing w:after="0"/>
              <w:jc w:val="center"/>
              <w:rPr>
                <w:rFonts w:ascii="Arial" w:eastAsia="Calibri" w:hAnsi="Arial"/>
                <w:sz w:val="18"/>
              </w:rPr>
            </w:pPr>
            <w:r w:rsidRPr="003068BA">
              <w:rPr>
                <w:rFonts w:ascii="Arial" w:hAnsi="Arial"/>
                <w:sz w:val="18"/>
              </w:rPr>
              <w:t>25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1D2E5F" w14:textId="77777777" w:rsidR="005F3FA3" w:rsidRPr="003068BA" w:rsidRDefault="005F3FA3" w:rsidP="00D40C3C">
            <w:pPr>
              <w:spacing w:after="0"/>
              <w:jc w:val="center"/>
              <w:rPr>
                <w:rFonts w:ascii="Arial" w:eastAsia="Calibri" w:hAnsi="Arial"/>
                <w:sz w:val="18"/>
              </w:rPr>
            </w:pPr>
            <w:r w:rsidRPr="003068BA">
              <w:rPr>
                <w:rFonts w:ascii="Arial" w:hAnsi="Arial"/>
                <w:sz w:val="18"/>
              </w:rPr>
              <w:t>6E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88CBAD" w14:textId="77777777" w:rsidR="005F3FA3" w:rsidRPr="003068BA" w:rsidRDefault="005F3FA3" w:rsidP="00D40C3C">
            <w:pPr>
              <w:spacing w:after="0"/>
              <w:jc w:val="center"/>
              <w:rPr>
                <w:rFonts w:ascii="Arial" w:eastAsia="Calibri" w:hAnsi="Arial"/>
                <w:sz w:val="18"/>
              </w:rPr>
            </w:pPr>
            <w:r w:rsidRPr="003068BA">
              <w:rPr>
                <w:rFonts w:ascii="Arial" w:hAnsi="Arial"/>
                <w:sz w:val="18"/>
              </w:rPr>
              <w:t>BC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9FA8B87" w14:textId="77777777" w:rsidR="005F3FA3" w:rsidRPr="003068BA" w:rsidRDefault="005F3FA3" w:rsidP="00D40C3C">
            <w:pPr>
              <w:spacing w:after="0"/>
              <w:jc w:val="center"/>
              <w:rPr>
                <w:rFonts w:ascii="Arial" w:eastAsia="Calibri" w:hAnsi="Arial"/>
                <w:sz w:val="18"/>
              </w:rPr>
            </w:pPr>
            <w:r w:rsidRPr="003068BA">
              <w:rPr>
                <w:rFonts w:ascii="Arial" w:hAnsi="Arial"/>
                <w:sz w:val="18"/>
              </w:rPr>
              <w:t>D1</w:t>
            </w:r>
          </w:p>
        </w:tc>
      </w:tr>
      <w:tr w:rsidR="005F3FA3" w:rsidRPr="003068BA" w14:paraId="3045D4F6" w14:textId="77777777" w:rsidTr="005F3FA3">
        <w:tc>
          <w:tcPr>
            <w:tcW w:w="959" w:type="dxa"/>
            <w:tcBorders>
              <w:top w:val="nil"/>
              <w:left w:val="nil"/>
              <w:bottom w:val="nil"/>
              <w:right w:val="single" w:sz="4" w:space="0" w:color="auto"/>
            </w:tcBorders>
          </w:tcPr>
          <w:p w14:paraId="5801977A"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01D119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399C44"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2C8337"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B2BCC2"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50027F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0AA94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0D654E"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F450FC"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D39077"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C59F28E"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BB1CCF"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4D0858"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B60</w:t>
            </w:r>
          </w:p>
        </w:tc>
      </w:tr>
      <w:tr w:rsidR="005F3FA3" w:rsidRPr="003068BA" w14:paraId="702401A4" w14:textId="77777777" w:rsidTr="005F3FA3">
        <w:tc>
          <w:tcPr>
            <w:tcW w:w="959" w:type="dxa"/>
            <w:tcBorders>
              <w:top w:val="nil"/>
              <w:left w:val="nil"/>
              <w:bottom w:val="nil"/>
              <w:right w:val="single" w:sz="4" w:space="0" w:color="auto"/>
            </w:tcBorders>
          </w:tcPr>
          <w:p w14:paraId="0207B5AA"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D0FB7E"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4D0E94"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3533A2"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70AAF08"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52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FE9B64C"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FC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036D21"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BB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27E7E01"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09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9B4BF50"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7A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1C1675"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9681C3"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D2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EFCE809"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75E8513"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E0</w:t>
            </w:r>
          </w:p>
        </w:tc>
      </w:tr>
      <w:tr w:rsidR="005F3FA3" w:rsidRPr="003068BA" w14:paraId="2C983CA4" w14:textId="77777777" w:rsidTr="005F3FA3">
        <w:tc>
          <w:tcPr>
            <w:tcW w:w="959" w:type="dxa"/>
            <w:tcBorders>
              <w:top w:val="nil"/>
              <w:left w:val="nil"/>
              <w:bottom w:val="nil"/>
              <w:right w:val="single" w:sz="4" w:space="0" w:color="auto"/>
            </w:tcBorders>
          </w:tcPr>
          <w:p w14:paraId="305FE551"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ED2E43"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B61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14B860"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B62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F21443"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B63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0042EF"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B64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14703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B65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221B9F5"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B66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2E7CCE2"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B67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ABF4FC"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B68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E23D30"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B69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E524BE2"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35D0E2"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9B0EE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B72</w:t>
            </w:r>
          </w:p>
        </w:tc>
      </w:tr>
      <w:tr w:rsidR="005F3FA3" w:rsidRPr="003068BA" w14:paraId="1ED89044" w14:textId="77777777" w:rsidTr="005F3FA3">
        <w:tc>
          <w:tcPr>
            <w:tcW w:w="959" w:type="dxa"/>
            <w:tcBorders>
              <w:top w:val="nil"/>
              <w:left w:val="nil"/>
              <w:bottom w:val="nil"/>
              <w:right w:val="single" w:sz="4" w:space="0" w:color="auto"/>
            </w:tcBorders>
          </w:tcPr>
          <w:p w14:paraId="675B2F4D"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328101"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36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8BC9A6"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C3A751"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B9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F6A93E"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C8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EC768B2"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083ED9"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E5FB791"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4C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911FA02"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B111BE"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0278F8"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C4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E79EDC"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F0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C60C74"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68</w:t>
            </w:r>
          </w:p>
        </w:tc>
      </w:tr>
      <w:tr w:rsidR="005F3FA3" w:rsidRPr="003068BA" w14:paraId="01BF5B3C" w14:textId="77777777" w:rsidTr="005F3FA3">
        <w:tc>
          <w:tcPr>
            <w:tcW w:w="959" w:type="dxa"/>
            <w:tcBorders>
              <w:top w:val="nil"/>
              <w:left w:val="nil"/>
              <w:bottom w:val="nil"/>
              <w:right w:val="single" w:sz="4" w:space="0" w:color="auto"/>
            </w:tcBorders>
          </w:tcPr>
          <w:p w14:paraId="7523372C"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089535"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B5106C4"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7D785A"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E7EE4C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1C2041"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0E35A7"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2D31E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7E0CD9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3B6C01"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0AB0F8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8035A4"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96AED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B84</w:t>
            </w:r>
          </w:p>
        </w:tc>
      </w:tr>
      <w:tr w:rsidR="005F3FA3" w:rsidRPr="003068BA" w14:paraId="10A10EC9" w14:textId="77777777" w:rsidTr="005F3FA3">
        <w:tc>
          <w:tcPr>
            <w:tcW w:w="959" w:type="dxa"/>
            <w:tcBorders>
              <w:top w:val="nil"/>
              <w:left w:val="nil"/>
              <w:bottom w:val="nil"/>
              <w:right w:val="single" w:sz="4" w:space="0" w:color="auto"/>
            </w:tcBorders>
          </w:tcPr>
          <w:p w14:paraId="251BC585"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75460D"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CD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F0D3D2E"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7B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F11375"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84522F"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D3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51B761"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F9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CF4EA12"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C4623F"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E3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F9DD15"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B4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A3526E" w14:textId="77777777" w:rsidR="005F3FA3" w:rsidRPr="003068BA" w:rsidRDefault="005F3FA3" w:rsidP="00D40C3C">
            <w:pPr>
              <w:spacing w:after="0"/>
              <w:jc w:val="center"/>
              <w:rPr>
                <w:rFonts w:ascii="Arial" w:eastAsia="Calibri" w:hAnsi="Arial"/>
                <w:sz w:val="18"/>
              </w:rPr>
            </w:pPr>
            <w:r w:rsidRPr="003068BA">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A9E4412" w14:textId="77777777" w:rsidR="005F3FA3" w:rsidRPr="003068BA" w:rsidRDefault="005F3FA3" w:rsidP="00D40C3C">
            <w:pPr>
              <w:spacing w:after="0"/>
              <w:jc w:val="center"/>
              <w:rPr>
                <w:rFonts w:ascii="Arial" w:eastAsia="Calibri" w:hAnsi="Arial"/>
                <w:sz w:val="18"/>
              </w:rPr>
            </w:pPr>
            <w:r w:rsidRPr="003068BA">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A60E9F" w14:textId="77777777" w:rsidR="005F3FA3" w:rsidRPr="003068BA" w:rsidRDefault="005F3FA3" w:rsidP="00D40C3C">
            <w:pPr>
              <w:spacing w:after="0"/>
              <w:jc w:val="center"/>
              <w:rPr>
                <w:rFonts w:ascii="Arial" w:eastAsia="Calibri" w:hAnsi="Arial"/>
                <w:sz w:val="18"/>
              </w:rPr>
            </w:pPr>
            <w:r w:rsidRPr="003068BA">
              <w:rPr>
                <w:rFonts w:ascii="Arial" w:hAnsi="Arial"/>
                <w:sz w:val="18"/>
              </w:rPr>
              <w:t>1E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8BF0C9" w14:textId="77777777" w:rsidR="005F3FA3" w:rsidRPr="003068BA" w:rsidRDefault="005F3FA3" w:rsidP="00D40C3C">
            <w:pPr>
              <w:spacing w:after="0"/>
              <w:jc w:val="center"/>
              <w:rPr>
                <w:rFonts w:ascii="Arial" w:eastAsia="Calibri" w:hAnsi="Arial"/>
                <w:sz w:val="18"/>
              </w:rPr>
            </w:pPr>
            <w:r w:rsidRPr="003068BA">
              <w:rPr>
                <w:rFonts w:ascii="Arial" w:hAnsi="Arial"/>
                <w:sz w:val="18"/>
              </w:rPr>
              <w:t>81</w:t>
            </w:r>
          </w:p>
        </w:tc>
      </w:tr>
      <w:tr w:rsidR="005F3FA3" w:rsidRPr="003068BA" w14:paraId="495E331F" w14:textId="77777777" w:rsidTr="005F3FA3">
        <w:tc>
          <w:tcPr>
            <w:tcW w:w="959" w:type="dxa"/>
            <w:tcBorders>
              <w:top w:val="nil"/>
              <w:left w:val="nil"/>
              <w:bottom w:val="nil"/>
              <w:right w:val="single" w:sz="4" w:space="0" w:color="auto"/>
            </w:tcBorders>
          </w:tcPr>
          <w:p w14:paraId="0DC0FE9A"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F41BA8"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D5E15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23269E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15653C"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D98FFA"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755A37"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812B524"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0BBF2A8"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558E2EF"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E06C4BE"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4B65F4E"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72E23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B96</w:t>
            </w:r>
          </w:p>
        </w:tc>
      </w:tr>
      <w:tr w:rsidR="005F3FA3" w:rsidRPr="003068BA" w14:paraId="1F925D12" w14:textId="77777777" w:rsidTr="005F3FA3">
        <w:tc>
          <w:tcPr>
            <w:tcW w:w="959" w:type="dxa"/>
            <w:tcBorders>
              <w:top w:val="nil"/>
              <w:left w:val="nil"/>
              <w:bottom w:val="nil"/>
              <w:right w:val="single" w:sz="4" w:space="0" w:color="auto"/>
            </w:tcBorders>
          </w:tcPr>
          <w:p w14:paraId="3DDC1ADB"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FF214B" w14:textId="77777777" w:rsidR="005F3FA3" w:rsidRPr="003068BA" w:rsidRDefault="005F3FA3" w:rsidP="00D40C3C">
            <w:pPr>
              <w:spacing w:after="0"/>
              <w:jc w:val="center"/>
              <w:rPr>
                <w:rFonts w:ascii="Arial" w:eastAsia="Calibri" w:hAnsi="Arial"/>
                <w:sz w:val="18"/>
              </w:rPr>
            </w:pPr>
            <w:r w:rsidRPr="003068BA">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AD1D01" w14:textId="77777777" w:rsidR="005F3FA3" w:rsidRPr="003068BA" w:rsidRDefault="005F3FA3" w:rsidP="00D40C3C">
            <w:pPr>
              <w:spacing w:after="0"/>
              <w:jc w:val="center"/>
              <w:rPr>
                <w:rFonts w:ascii="Arial" w:eastAsia="Calibri" w:hAnsi="Arial"/>
                <w:sz w:val="18"/>
              </w:rPr>
            </w:pPr>
            <w:r w:rsidRPr="003068BA">
              <w:rPr>
                <w:rFonts w:ascii="Arial" w:hAnsi="Arial"/>
                <w:sz w:val="18"/>
              </w:rPr>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3E7246" w14:textId="77777777" w:rsidR="005F3FA3" w:rsidRPr="003068BA" w:rsidRDefault="005F3FA3" w:rsidP="00D40C3C">
            <w:pPr>
              <w:spacing w:after="0"/>
              <w:jc w:val="center"/>
              <w:rPr>
                <w:rFonts w:ascii="Arial" w:eastAsia="Calibri" w:hAnsi="Arial"/>
                <w:sz w:val="18"/>
              </w:rPr>
            </w:pPr>
            <w:r w:rsidRPr="003068BA">
              <w:rPr>
                <w:rFonts w:ascii="Arial" w:hAnsi="Arial"/>
                <w:sz w:val="18"/>
              </w:rPr>
              <w:t>8D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B2C924" w14:textId="77777777" w:rsidR="005F3FA3" w:rsidRPr="003068BA" w:rsidRDefault="005F3FA3" w:rsidP="00D40C3C">
            <w:pPr>
              <w:spacing w:after="0"/>
              <w:jc w:val="center"/>
              <w:rPr>
                <w:rFonts w:ascii="Arial" w:eastAsia="Calibri" w:hAnsi="Arial"/>
                <w:sz w:val="18"/>
              </w:rPr>
            </w:pPr>
            <w:r w:rsidRPr="003068BA">
              <w:rPr>
                <w:rFonts w:ascii="Arial" w:hAnsi="Arial"/>
                <w:sz w:val="18"/>
              </w:rPr>
              <w:t>38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CDB1829" w14:textId="77777777" w:rsidR="005F3FA3" w:rsidRPr="003068BA" w:rsidRDefault="005F3FA3" w:rsidP="00D40C3C">
            <w:pPr>
              <w:spacing w:after="0"/>
              <w:jc w:val="center"/>
              <w:rPr>
                <w:rFonts w:ascii="Arial" w:eastAsia="Calibri" w:hAnsi="Arial"/>
                <w:sz w:val="18"/>
              </w:rPr>
            </w:pPr>
            <w:r w:rsidRPr="003068BA">
              <w:rPr>
                <w:rFonts w:ascii="Arial" w:hAnsi="Arial"/>
                <w:sz w:val="18"/>
              </w:rPr>
              <w:t>86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C3AAB93" w14:textId="77777777" w:rsidR="005F3FA3" w:rsidRPr="003068BA" w:rsidRDefault="005F3FA3" w:rsidP="00D40C3C">
            <w:pPr>
              <w:spacing w:after="0"/>
              <w:jc w:val="center"/>
              <w:rPr>
                <w:rFonts w:ascii="Arial" w:eastAsia="Calibri" w:hAnsi="Arial"/>
                <w:sz w:val="18"/>
              </w:rPr>
            </w:pPr>
            <w:r w:rsidRPr="003068BA">
              <w:rPr>
                <w:rFonts w:ascii="Arial" w:hAnsi="Arial"/>
                <w:sz w:val="18"/>
              </w:rPr>
              <w:t>48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D4CF3D" w14:textId="77777777" w:rsidR="005F3FA3" w:rsidRPr="003068BA" w:rsidRDefault="005F3FA3" w:rsidP="00D40C3C">
            <w:pPr>
              <w:spacing w:after="0"/>
              <w:jc w:val="center"/>
              <w:rPr>
                <w:rFonts w:ascii="Arial" w:eastAsia="Calibri" w:hAnsi="Arial"/>
                <w:sz w:val="18"/>
              </w:rPr>
            </w:pPr>
            <w:r w:rsidRPr="003068BA">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1F30C7" w14:textId="77777777" w:rsidR="005F3FA3" w:rsidRPr="003068BA" w:rsidRDefault="005F3FA3" w:rsidP="00D40C3C">
            <w:pPr>
              <w:spacing w:after="0"/>
              <w:jc w:val="center"/>
              <w:rPr>
                <w:rFonts w:ascii="Arial" w:eastAsia="Calibri" w:hAnsi="Arial"/>
                <w:sz w:val="18"/>
              </w:rPr>
            </w:pPr>
            <w:r w:rsidRPr="003068BA">
              <w:rPr>
                <w:rFonts w:ascii="Arial" w:hAnsi="Arial"/>
                <w:sz w:val="18"/>
              </w:rPr>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39EFF0F" w14:textId="77777777" w:rsidR="005F3FA3" w:rsidRPr="003068BA" w:rsidRDefault="005F3FA3" w:rsidP="00D40C3C">
            <w:pPr>
              <w:spacing w:after="0"/>
              <w:jc w:val="center"/>
              <w:rPr>
                <w:rFonts w:ascii="Arial" w:eastAsia="Calibri" w:hAnsi="Arial"/>
                <w:sz w:val="18"/>
              </w:rPr>
            </w:pPr>
            <w:r w:rsidRPr="003068BA">
              <w:rPr>
                <w:rFonts w:ascii="Arial" w:hAnsi="Arial"/>
                <w:sz w:val="18"/>
              </w:rPr>
              <w:t>7C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ABC834" w14:textId="77777777" w:rsidR="005F3FA3" w:rsidRPr="003068BA" w:rsidRDefault="005F3FA3" w:rsidP="00D40C3C">
            <w:pPr>
              <w:spacing w:after="0"/>
              <w:jc w:val="center"/>
              <w:rPr>
                <w:rFonts w:ascii="Arial" w:eastAsia="Calibri" w:hAnsi="Arial"/>
                <w:sz w:val="18"/>
              </w:rPr>
            </w:pPr>
            <w:r w:rsidRPr="003068BA">
              <w:rPr>
                <w:rFonts w:ascii="Arial" w:hAnsi="Arial"/>
                <w:sz w:val="18"/>
              </w:rPr>
              <w:t>33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A2C4025" w14:textId="77777777" w:rsidR="005F3FA3" w:rsidRPr="003068BA" w:rsidRDefault="005F3FA3" w:rsidP="00D40C3C">
            <w:pPr>
              <w:spacing w:after="0"/>
              <w:jc w:val="center"/>
              <w:rPr>
                <w:rFonts w:ascii="Arial" w:eastAsia="Calibri" w:hAnsi="Arial"/>
                <w:sz w:val="18"/>
              </w:rPr>
            </w:pPr>
            <w:r w:rsidRPr="003068BA">
              <w:rPr>
                <w:rFonts w:ascii="Arial" w:hAnsi="Arial"/>
                <w:sz w:val="18"/>
              </w:rPr>
              <w:t>94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A58955" w14:textId="77777777" w:rsidR="005F3FA3" w:rsidRPr="003068BA" w:rsidRDefault="005F3FA3" w:rsidP="00D40C3C">
            <w:pPr>
              <w:spacing w:after="0"/>
              <w:jc w:val="center"/>
              <w:rPr>
                <w:rFonts w:ascii="Arial" w:eastAsia="Calibri" w:hAnsi="Arial"/>
                <w:sz w:val="18"/>
              </w:rPr>
            </w:pPr>
            <w:r w:rsidRPr="003068BA">
              <w:rPr>
                <w:rFonts w:ascii="Arial" w:hAnsi="Arial"/>
                <w:sz w:val="18"/>
              </w:rPr>
              <w:t>B9</w:t>
            </w:r>
          </w:p>
        </w:tc>
      </w:tr>
      <w:tr w:rsidR="005F3FA3" w:rsidRPr="003068BA" w14:paraId="778AA50F" w14:textId="77777777" w:rsidTr="005F3FA3">
        <w:tc>
          <w:tcPr>
            <w:tcW w:w="959" w:type="dxa"/>
            <w:tcBorders>
              <w:top w:val="nil"/>
              <w:left w:val="nil"/>
              <w:bottom w:val="nil"/>
              <w:right w:val="single" w:sz="4" w:space="0" w:color="auto"/>
            </w:tcBorders>
          </w:tcPr>
          <w:p w14:paraId="4D093130"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B0DA5F"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B669D8"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075CB5"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7C7268"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3DD3C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CF2448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3B8A3E"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83343E4"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C053B9"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58CE80"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BF6ECBA"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AE4688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B108</w:t>
            </w:r>
          </w:p>
        </w:tc>
      </w:tr>
      <w:tr w:rsidR="005F3FA3" w:rsidRPr="003068BA" w14:paraId="512483FE" w14:textId="77777777" w:rsidTr="005F3FA3">
        <w:tc>
          <w:tcPr>
            <w:tcW w:w="959" w:type="dxa"/>
            <w:tcBorders>
              <w:top w:val="nil"/>
              <w:left w:val="nil"/>
              <w:bottom w:val="nil"/>
              <w:right w:val="single" w:sz="4" w:space="0" w:color="auto"/>
            </w:tcBorders>
          </w:tcPr>
          <w:p w14:paraId="1CEB1C20"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A2ABDB" w14:textId="77777777" w:rsidR="005F3FA3" w:rsidRPr="003068BA" w:rsidRDefault="005F3FA3" w:rsidP="00D40C3C">
            <w:pPr>
              <w:spacing w:after="0"/>
              <w:jc w:val="center"/>
              <w:rPr>
                <w:rFonts w:ascii="Arial" w:hAnsi="Arial"/>
                <w:sz w:val="18"/>
              </w:rPr>
            </w:pPr>
            <w:r w:rsidRPr="003068BA">
              <w:rPr>
                <w:rFonts w:ascii="Arial" w:hAnsi="Arial"/>
                <w:sz w:val="18"/>
              </w:rPr>
              <w:t>26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A794D3" w14:textId="77777777" w:rsidR="005F3FA3" w:rsidRPr="003068BA" w:rsidRDefault="005F3FA3" w:rsidP="00D40C3C">
            <w:pPr>
              <w:spacing w:after="0"/>
              <w:jc w:val="center"/>
              <w:rPr>
                <w:rFonts w:ascii="Arial" w:hAnsi="Arial"/>
                <w:sz w:val="18"/>
              </w:rPr>
            </w:pPr>
            <w:r w:rsidRPr="003068BA">
              <w:rPr>
                <w:rFonts w:ascii="Arial" w:hAnsi="Arial"/>
                <w:sz w:val="18"/>
              </w:rPr>
              <w:t>13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9053932" w14:textId="77777777" w:rsidR="005F3FA3" w:rsidRPr="003068BA" w:rsidRDefault="005F3FA3" w:rsidP="00D40C3C">
            <w:pPr>
              <w:spacing w:after="0"/>
              <w:jc w:val="center"/>
              <w:rPr>
                <w:rFonts w:ascii="Arial" w:hAnsi="Arial"/>
                <w:sz w:val="18"/>
              </w:rPr>
            </w:pPr>
            <w:r w:rsidRPr="003068BA">
              <w:rPr>
                <w:rFonts w:ascii="Arial" w:hAnsi="Arial"/>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8701C23" w14:textId="77777777" w:rsidR="005F3FA3" w:rsidRPr="003068BA" w:rsidRDefault="005F3FA3" w:rsidP="00D40C3C">
            <w:pPr>
              <w:spacing w:after="0"/>
              <w:jc w:val="center"/>
              <w:rPr>
                <w:rFonts w:ascii="Arial" w:hAnsi="Arial"/>
                <w:sz w:val="18"/>
              </w:rPr>
            </w:pPr>
            <w:r w:rsidRPr="003068BA">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F456FC" w14:textId="77777777" w:rsidR="005F3FA3" w:rsidRPr="003068BA" w:rsidRDefault="005F3FA3" w:rsidP="00D40C3C">
            <w:pPr>
              <w:spacing w:after="0"/>
              <w:jc w:val="center"/>
              <w:rPr>
                <w:rFonts w:ascii="Arial" w:hAnsi="Arial"/>
                <w:sz w:val="18"/>
              </w:rPr>
            </w:pPr>
            <w:r w:rsidRPr="003068BA">
              <w:rPr>
                <w:rFonts w:ascii="Arial" w:hAnsi="Arial"/>
                <w:sz w:val="18"/>
              </w:rPr>
              <w:t>91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BB9ED72" w14:textId="77777777" w:rsidR="005F3FA3" w:rsidRPr="003068BA" w:rsidRDefault="005F3FA3" w:rsidP="00D40C3C">
            <w:pPr>
              <w:spacing w:after="0"/>
              <w:jc w:val="center"/>
              <w:rPr>
                <w:rFonts w:ascii="Arial" w:hAnsi="Arial"/>
                <w:sz w:val="18"/>
              </w:rPr>
            </w:pPr>
            <w:r w:rsidRPr="003068BA">
              <w:rPr>
                <w:rFonts w:ascii="Arial" w:hAnsi="Arial"/>
                <w:sz w:val="18"/>
              </w:rPr>
              <w:t>63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D6F778" w14:textId="77777777" w:rsidR="005F3FA3" w:rsidRPr="003068BA" w:rsidRDefault="005F3FA3" w:rsidP="00D40C3C">
            <w:pPr>
              <w:spacing w:after="0"/>
              <w:jc w:val="center"/>
              <w:rPr>
                <w:rFonts w:ascii="Arial" w:hAnsi="Arial"/>
                <w:sz w:val="18"/>
              </w:rPr>
            </w:pPr>
            <w:r w:rsidRPr="003068BA">
              <w:rPr>
                <w:rFonts w:ascii="Arial" w:hAnsi="Arial"/>
                <w:sz w:val="18"/>
              </w:rPr>
              <w:t>3C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E09441" w14:textId="77777777" w:rsidR="005F3FA3" w:rsidRPr="003068BA" w:rsidRDefault="005F3FA3" w:rsidP="00D40C3C">
            <w:pPr>
              <w:spacing w:after="0"/>
              <w:jc w:val="center"/>
              <w:rPr>
                <w:rFonts w:ascii="Arial" w:hAnsi="Arial"/>
                <w:sz w:val="18"/>
              </w:rPr>
            </w:pPr>
            <w:r w:rsidRPr="003068BA">
              <w:rPr>
                <w:rFonts w:ascii="Arial" w:hAnsi="Arial"/>
                <w:sz w:val="18"/>
              </w:rPr>
              <w:t>BD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5A45D67" w14:textId="77777777" w:rsidR="005F3FA3" w:rsidRPr="003068BA" w:rsidRDefault="005F3FA3" w:rsidP="00D40C3C">
            <w:pPr>
              <w:spacing w:after="0"/>
              <w:jc w:val="center"/>
              <w:rPr>
                <w:rFonts w:ascii="Arial" w:hAnsi="Arial"/>
                <w:sz w:val="18"/>
              </w:rPr>
            </w:pPr>
            <w:r w:rsidRPr="003068BA">
              <w:rPr>
                <w:rFonts w:ascii="Arial" w:hAnsi="Arial"/>
                <w:sz w:val="18"/>
              </w:rPr>
              <w:t>89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9FFF73" w14:textId="77777777" w:rsidR="005F3FA3" w:rsidRPr="003068BA" w:rsidRDefault="005F3FA3" w:rsidP="00D40C3C">
            <w:pPr>
              <w:spacing w:after="0"/>
              <w:jc w:val="center"/>
              <w:rPr>
                <w:rFonts w:ascii="Arial" w:hAnsi="Arial"/>
                <w:sz w:val="18"/>
              </w:rPr>
            </w:pPr>
            <w:r w:rsidRPr="003068BA">
              <w:rPr>
                <w:rFonts w:ascii="Arial" w:hAnsi="Arial"/>
                <w:sz w:val="18"/>
              </w:rPr>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E17C01D" w14:textId="77777777" w:rsidR="005F3FA3" w:rsidRPr="003068BA" w:rsidRDefault="005F3FA3" w:rsidP="00D40C3C">
            <w:pPr>
              <w:spacing w:after="0"/>
              <w:jc w:val="center"/>
              <w:rPr>
                <w:rFonts w:ascii="Arial" w:hAnsi="Arial"/>
                <w:sz w:val="18"/>
              </w:rPr>
            </w:pPr>
            <w:r w:rsidRPr="003068BA">
              <w:rPr>
                <w:rFonts w:ascii="Arial" w:hAnsi="Arial"/>
                <w:sz w:val="18"/>
              </w:rPr>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31CA23" w14:textId="77777777" w:rsidR="005F3FA3" w:rsidRPr="003068BA" w:rsidRDefault="005F3FA3" w:rsidP="00D40C3C">
            <w:pPr>
              <w:spacing w:after="0"/>
              <w:jc w:val="center"/>
              <w:rPr>
                <w:rFonts w:ascii="Arial" w:hAnsi="Arial"/>
                <w:sz w:val="18"/>
              </w:rPr>
            </w:pPr>
            <w:r w:rsidRPr="003068BA">
              <w:rPr>
                <w:rFonts w:ascii="Arial" w:hAnsi="Arial"/>
                <w:sz w:val="18"/>
              </w:rPr>
              <w:t>27</w:t>
            </w:r>
          </w:p>
        </w:tc>
      </w:tr>
      <w:tr w:rsidR="005F3FA3" w:rsidRPr="003068BA" w14:paraId="4E67C015" w14:textId="77777777" w:rsidTr="005F3FA3">
        <w:trPr>
          <w:gridAfter w:val="3"/>
          <w:wAfter w:w="2040" w:type="dxa"/>
        </w:trPr>
        <w:tc>
          <w:tcPr>
            <w:tcW w:w="959" w:type="dxa"/>
            <w:tcBorders>
              <w:top w:val="nil"/>
              <w:left w:val="nil"/>
              <w:bottom w:val="nil"/>
              <w:right w:val="single" w:sz="4" w:space="0" w:color="auto"/>
            </w:tcBorders>
          </w:tcPr>
          <w:p w14:paraId="00E89AF8"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8DBA9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3C09E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8558AA9"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4B54CC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4EA6BC"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5F6898"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3C511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FF5F81"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FFBFA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B117</w:t>
            </w:r>
          </w:p>
        </w:tc>
      </w:tr>
      <w:tr w:rsidR="005F3FA3" w:rsidRPr="003068BA" w14:paraId="15782AF7" w14:textId="77777777" w:rsidTr="005F3FA3">
        <w:trPr>
          <w:gridAfter w:val="3"/>
          <w:wAfter w:w="2040" w:type="dxa"/>
        </w:trPr>
        <w:tc>
          <w:tcPr>
            <w:tcW w:w="959" w:type="dxa"/>
            <w:tcBorders>
              <w:top w:val="nil"/>
              <w:left w:val="nil"/>
              <w:bottom w:val="nil"/>
              <w:right w:val="single" w:sz="4" w:space="0" w:color="auto"/>
            </w:tcBorders>
          </w:tcPr>
          <w:p w14:paraId="7D40C6BC"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1503B9" w14:textId="77777777" w:rsidR="005F3FA3" w:rsidRPr="003068BA" w:rsidRDefault="005F3FA3" w:rsidP="00D40C3C">
            <w:pPr>
              <w:keepNext/>
              <w:keepLines/>
              <w:spacing w:after="0"/>
              <w:jc w:val="center"/>
              <w:rPr>
                <w:rFonts w:ascii="Arial" w:hAnsi="Arial"/>
                <w:sz w:val="18"/>
              </w:rPr>
            </w:pPr>
            <w:r w:rsidRPr="003068BA">
              <w:rPr>
                <w:rFonts w:ascii="Arial" w:hAnsi="Arial"/>
                <w:sz w:val="18"/>
              </w:rPr>
              <w:t>3B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3C998F" w14:textId="77777777" w:rsidR="005F3FA3" w:rsidRPr="003068BA" w:rsidRDefault="005F3FA3" w:rsidP="00D40C3C">
            <w:pPr>
              <w:keepNext/>
              <w:keepLines/>
              <w:spacing w:after="0"/>
              <w:jc w:val="center"/>
              <w:rPr>
                <w:rFonts w:ascii="Arial" w:hAnsi="Arial"/>
                <w:sz w:val="18"/>
              </w:rPr>
            </w:pPr>
            <w:r w:rsidRPr="003068BA">
              <w:rPr>
                <w:rFonts w:ascii="Arial" w:hAnsi="Arial"/>
                <w:sz w:val="18"/>
              </w:rPr>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DDBFC7C" w14:textId="77777777" w:rsidR="005F3FA3" w:rsidRPr="003068BA" w:rsidRDefault="005F3FA3" w:rsidP="00D40C3C">
            <w:pPr>
              <w:keepNext/>
              <w:keepLines/>
              <w:spacing w:after="0"/>
              <w:jc w:val="center"/>
              <w:rPr>
                <w:rFonts w:ascii="Arial" w:hAnsi="Arial"/>
                <w:sz w:val="18"/>
              </w:rPr>
            </w:pPr>
            <w:r w:rsidRPr="003068BA">
              <w:rPr>
                <w:rFonts w:ascii="Arial" w:hAnsi="Arial"/>
                <w:sz w:val="18"/>
              </w:rPr>
              <w:t>E4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71EC80" w14:textId="77777777" w:rsidR="005F3FA3" w:rsidRPr="003068BA" w:rsidRDefault="005F3FA3" w:rsidP="00D40C3C">
            <w:pPr>
              <w:keepNext/>
              <w:keepLines/>
              <w:spacing w:after="0"/>
              <w:jc w:val="center"/>
              <w:rPr>
                <w:rFonts w:ascii="Arial" w:hAnsi="Arial"/>
                <w:sz w:val="18"/>
              </w:rPr>
            </w:pPr>
            <w:r w:rsidRPr="003068BA">
              <w:rPr>
                <w:rFonts w:ascii="Arial" w:hAnsi="Arial"/>
                <w:sz w:val="18"/>
              </w:rPr>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C8AC0F7" w14:textId="77777777" w:rsidR="005F3FA3" w:rsidRPr="003068BA" w:rsidRDefault="005F3FA3" w:rsidP="00D40C3C">
            <w:pPr>
              <w:keepNext/>
              <w:keepLines/>
              <w:spacing w:after="0"/>
              <w:jc w:val="center"/>
              <w:rPr>
                <w:rFonts w:ascii="Arial" w:hAnsi="Arial"/>
                <w:sz w:val="18"/>
              </w:rPr>
            </w:pPr>
            <w:r w:rsidRPr="003068BA">
              <w:rPr>
                <w:rFonts w:ascii="Arial" w:hAnsi="Arial"/>
                <w:sz w:val="18"/>
              </w:rPr>
              <w:t>F4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219B519" w14:textId="77777777" w:rsidR="005F3FA3" w:rsidRPr="003068BA" w:rsidRDefault="005F3FA3" w:rsidP="00D40C3C">
            <w:pPr>
              <w:keepNext/>
              <w:keepLines/>
              <w:spacing w:after="0"/>
              <w:jc w:val="center"/>
              <w:rPr>
                <w:rFonts w:ascii="Arial" w:hAnsi="Arial"/>
                <w:sz w:val="18"/>
              </w:rPr>
            </w:pPr>
            <w:r w:rsidRPr="003068BA">
              <w:rPr>
                <w:rFonts w:ascii="Arial" w:hAnsi="Arial"/>
                <w:sz w:val="18"/>
              </w:rPr>
              <w:t>EE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45532D" w14:textId="77777777" w:rsidR="005F3FA3" w:rsidRPr="003068BA" w:rsidRDefault="005F3FA3" w:rsidP="00D40C3C">
            <w:pPr>
              <w:keepNext/>
              <w:keepLines/>
              <w:spacing w:after="0"/>
              <w:jc w:val="center"/>
              <w:rPr>
                <w:rFonts w:ascii="Arial" w:hAnsi="Arial"/>
                <w:sz w:val="18"/>
              </w:rPr>
            </w:pPr>
            <w:r w:rsidRPr="003068BA">
              <w:rPr>
                <w:rFonts w:ascii="Arial" w:hAnsi="Arial"/>
                <w:sz w:val="18"/>
              </w:rPr>
              <w:t>C0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94D00C" w14:textId="77777777" w:rsidR="005F3FA3" w:rsidRPr="003068BA" w:rsidRDefault="005F3FA3" w:rsidP="00D40C3C">
            <w:pPr>
              <w:keepNext/>
              <w:keepLines/>
              <w:spacing w:after="0"/>
              <w:jc w:val="center"/>
              <w:rPr>
                <w:rFonts w:ascii="Arial" w:hAnsi="Arial"/>
                <w:sz w:val="18"/>
              </w:rPr>
            </w:pPr>
            <w:r w:rsidRPr="003068BA">
              <w:rPr>
                <w:rFonts w:ascii="Arial" w:hAnsi="Arial"/>
                <w:sz w:val="18"/>
              </w:rPr>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FE2903" w14:textId="77777777" w:rsidR="005F3FA3" w:rsidRPr="003068BA" w:rsidRDefault="005F3FA3" w:rsidP="00D40C3C">
            <w:pPr>
              <w:keepNext/>
              <w:keepLines/>
              <w:spacing w:after="0"/>
              <w:jc w:val="center"/>
              <w:rPr>
                <w:rFonts w:ascii="Arial" w:hAnsi="Arial"/>
                <w:sz w:val="18"/>
              </w:rPr>
            </w:pPr>
            <w:r w:rsidRPr="003068BA">
              <w:rPr>
                <w:rFonts w:ascii="Arial" w:hAnsi="Arial"/>
                <w:sz w:val="18"/>
              </w:rPr>
              <w:t>50</w:t>
            </w:r>
          </w:p>
        </w:tc>
      </w:tr>
    </w:tbl>
    <w:p w14:paraId="3E14F529" w14:textId="77777777" w:rsidR="005F3FA3" w:rsidRPr="003068BA" w:rsidRDefault="005F3FA3" w:rsidP="005F3FA3"/>
    <w:p w14:paraId="450DFEE9" w14:textId="77777777" w:rsidR="005F3FA3" w:rsidRPr="003068BA" w:rsidRDefault="005F3FA3" w:rsidP="005F3FA3">
      <w:r w:rsidRPr="003068BA">
        <w:t>The NG-SS transmits on the BCCH, with the following network parameters:</w:t>
      </w:r>
    </w:p>
    <w:p w14:paraId="44F90264" w14:textId="77777777" w:rsidR="005F3FA3" w:rsidRPr="003068BA" w:rsidRDefault="005F3FA3" w:rsidP="005F3FA3">
      <w:pPr>
        <w:pStyle w:val="B10"/>
      </w:pPr>
      <w:r w:rsidRPr="003068BA">
        <w:t>-</w:t>
      </w:r>
      <w:r w:rsidRPr="003068BA">
        <w:tab/>
        <w:t>TAI (MCC/MNC/TAC):</w:t>
      </w:r>
      <w:r w:rsidRPr="003068BA">
        <w:tab/>
      </w:r>
      <w:r w:rsidRPr="003068BA">
        <w:tab/>
        <w:t>244/083/000001</w:t>
      </w:r>
    </w:p>
    <w:p w14:paraId="1FDD96B0" w14:textId="77777777" w:rsidR="005F3FA3" w:rsidRPr="003068BA" w:rsidRDefault="005F3FA3" w:rsidP="005F3FA3">
      <w:pPr>
        <w:pStyle w:val="B10"/>
      </w:pPr>
      <w:r w:rsidRPr="003068BA">
        <w:t>-</w:t>
      </w:r>
      <w:r w:rsidRPr="003068BA">
        <w:tab/>
        <w:t>Access control:</w:t>
      </w:r>
      <w:r w:rsidRPr="003068BA">
        <w:tab/>
      </w:r>
      <w:r w:rsidRPr="003068BA">
        <w:tab/>
      </w:r>
      <w:r w:rsidRPr="003068BA">
        <w:tab/>
      </w:r>
      <w:r w:rsidRPr="003068BA">
        <w:tab/>
        <w:t>unrestricted.</w:t>
      </w:r>
    </w:p>
    <w:p w14:paraId="12EAA80B" w14:textId="77777777" w:rsidR="005F3FA3" w:rsidRPr="003068BA" w:rsidRDefault="005F3FA3" w:rsidP="005F3FA3">
      <w:r w:rsidRPr="003068BA">
        <w:t>The defined UICC/USIM data is installed on the UE.</w:t>
      </w:r>
    </w:p>
    <w:p w14:paraId="4F3D7A1F" w14:textId="383BB5E2" w:rsidR="005F3FA3" w:rsidRPr="003068BA" w:rsidRDefault="005F3FA3" w:rsidP="005F3FA3">
      <w:pPr>
        <w:pStyle w:val="Heading5"/>
        <w:rPr>
          <w:lang w:eastAsia="en-GB"/>
        </w:rPr>
      </w:pPr>
      <w:bookmarkStart w:id="2129" w:name="_Toc103688423"/>
      <w:r w:rsidRPr="003068BA">
        <w:rPr>
          <w:lang w:eastAsia="en-GB"/>
        </w:rPr>
        <w:t>5.3.4.3.2</w:t>
      </w:r>
      <w:r w:rsidRPr="003068BA">
        <w:rPr>
          <w:lang w:eastAsia="en-GB"/>
        </w:rPr>
        <w:tab/>
        <w:t>Procedure</w:t>
      </w:r>
      <w:bookmarkEnd w:id="2129"/>
    </w:p>
    <w:p w14:paraId="0482E616" w14:textId="25DCEED5" w:rsidR="005F3FA3" w:rsidRPr="003068BA" w:rsidRDefault="005F3FA3" w:rsidP="005F3FA3">
      <w:pPr>
        <w:rPr>
          <w:lang w:eastAsia="en-GB"/>
        </w:rPr>
      </w:pPr>
      <w:r w:rsidRPr="003068BA">
        <w:rPr>
          <w:lang w:eastAsia="en-GB"/>
        </w:rPr>
        <w:t xml:space="preserve">Execute the </w:t>
      </w:r>
      <w:r w:rsidRPr="003068BA">
        <w:t xml:space="preserve">test procedure as defined in </w:t>
      </w:r>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5.3.1.4.2</w:t>
      </w:r>
      <w:r w:rsidRPr="008C26FA">
        <w:t>.</w:t>
      </w:r>
    </w:p>
    <w:p w14:paraId="2CC17FE8" w14:textId="4F7FB377" w:rsidR="005F3FA3" w:rsidRPr="003068BA" w:rsidRDefault="005F3FA3" w:rsidP="005F3FA3">
      <w:pPr>
        <w:pStyle w:val="Heading4"/>
        <w:rPr>
          <w:lang w:eastAsia="en-GB"/>
        </w:rPr>
      </w:pPr>
      <w:bookmarkStart w:id="2130" w:name="_Toc103688424"/>
      <w:r w:rsidRPr="003068BA">
        <w:rPr>
          <w:lang w:eastAsia="en-GB"/>
        </w:rPr>
        <w:t>5.3.4.4</w:t>
      </w:r>
      <w:r w:rsidRPr="003068BA">
        <w:rPr>
          <w:lang w:eastAsia="en-GB"/>
        </w:rPr>
        <w:tab/>
        <w:t>Acceptance criteria</w:t>
      </w:r>
      <w:bookmarkEnd w:id="2130"/>
    </w:p>
    <w:p w14:paraId="1654BDAD" w14:textId="77777777" w:rsidR="005F3FA3" w:rsidRPr="003068BA" w:rsidRDefault="005F3FA3" w:rsidP="005F3FA3">
      <w:r w:rsidRPr="003068BA">
        <w:rPr>
          <w:lang w:eastAsia="en-GB"/>
        </w:rPr>
        <w:t xml:space="preserve">CR 1 and CR 3 are implicitly verified. The conformance requirements are met if the </w:t>
      </w:r>
      <w:r w:rsidRPr="003068BA">
        <w:t xml:space="preserve">5GS mobile identity IE in the </w:t>
      </w:r>
      <w:r w:rsidRPr="003068BA">
        <w:rPr>
          <w:i/>
        </w:rPr>
        <w:t>REGISTRATION REQUEST</w:t>
      </w:r>
      <w:r w:rsidRPr="003068BA">
        <w:t xml:space="preserve"> performed in step b) includes the following values:</w:t>
      </w:r>
    </w:p>
    <w:p w14:paraId="4BFD59E2" w14:textId="77777777" w:rsidR="005F3FA3" w:rsidRPr="003068BA" w:rsidRDefault="005F3FA3" w:rsidP="005F3FA3">
      <w:pPr>
        <w:pStyle w:val="B10"/>
      </w:pPr>
      <w:r w:rsidRPr="003068BA">
        <w:t>-</w:t>
      </w:r>
      <w:r w:rsidRPr="003068BA">
        <w:tab/>
        <w:t>SUPI format:</w:t>
      </w:r>
      <w:r w:rsidRPr="003068BA">
        <w:tab/>
      </w:r>
      <w:r w:rsidRPr="003068BA">
        <w:tab/>
      </w:r>
      <w:r w:rsidRPr="003068BA">
        <w:tab/>
      </w:r>
      <w:r w:rsidRPr="003068BA">
        <w:tab/>
      </w:r>
      <w:r w:rsidRPr="003068BA">
        <w:tab/>
      </w:r>
      <w:r w:rsidRPr="003068BA">
        <w:tab/>
      </w:r>
      <w:r w:rsidRPr="003068BA">
        <w:tab/>
      </w:r>
      <w:r w:rsidRPr="003068BA">
        <w:tab/>
        <w:t>0</w:t>
      </w:r>
    </w:p>
    <w:p w14:paraId="516E0A3E" w14:textId="77777777" w:rsidR="005F3FA3" w:rsidRPr="003068BA" w:rsidRDefault="005F3FA3" w:rsidP="005F3FA3">
      <w:pPr>
        <w:pStyle w:val="B10"/>
      </w:pPr>
      <w:r w:rsidRPr="003068BA">
        <w:t>-</w:t>
      </w:r>
      <w:r w:rsidRPr="003068BA">
        <w:tab/>
        <w:t>Home Network Identifier:</w:t>
      </w:r>
      <w:r w:rsidRPr="003068BA">
        <w:tab/>
      </w:r>
      <w:r w:rsidRPr="003068BA">
        <w:tab/>
      </w:r>
      <w:r w:rsidRPr="003068BA">
        <w:tab/>
      </w:r>
      <w:r w:rsidRPr="003068BA">
        <w:tab/>
        <w:t>246/081</w:t>
      </w:r>
    </w:p>
    <w:p w14:paraId="058BCFE2" w14:textId="77777777" w:rsidR="005F3FA3" w:rsidRPr="003068BA" w:rsidRDefault="005F3FA3" w:rsidP="005F3FA3">
      <w:pPr>
        <w:pStyle w:val="B10"/>
      </w:pPr>
      <w:r w:rsidRPr="003068BA">
        <w:t>-</w:t>
      </w:r>
      <w:r w:rsidRPr="003068BA">
        <w:tab/>
        <w:t>Routing Indicator:</w:t>
      </w:r>
      <w:r w:rsidRPr="003068BA">
        <w:tab/>
      </w:r>
      <w:r w:rsidRPr="003068BA">
        <w:tab/>
      </w:r>
      <w:r w:rsidRPr="003068BA">
        <w:tab/>
      </w:r>
      <w:r w:rsidRPr="003068BA">
        <w:tab/>
      </w:r>
      <w:r w:rsidRPr="003068BA">
        <w:tab/>
      </w:r>
      <w:r w:rsidRPr="003068BA">
        <w:tab/>
        <w:t>1</w:t>
      </w:r>
      <w:r w:rsidRPr="003068BA">
        <w:rPr>
          <w:color w:val="FF0000"/>
        </w:rPr>
        <w:t>y</w:t>
      </w:r>
    </w:p>
    <w:p w14:paraId="5FB2BF08" w14:textId="77777777" w:rsidR="005F3FA3" w:rsidRPr="003068BA" w:rsidRDefault="005F3FA3" w:rsidP="005F3FA3">
      <w:pPr>
        <w:pStyle w:val="B10"/>
      </w:pPr>
      <w:r w:rsidRPr="003068BA">
        <w:t>-</w:t>
      </w:r>
      <w:r w:rsidRPr="003068BA">
        <w:tab/>
        <w:t>Protection Scheme Identifier:</w:t>
      </w:r>
      <w:r w:rsidRPr="003068BA">
        <w:tab/>
      </w:r>
      <w:r w:rsidRPr="003068BA">
        <w:tab/>
      </w:r>
      <w:r w:rsidRPr="003068BA">
        <w:tab/>
        <w:t>00</w:t>
      </w:r>
    </w:p>
    <w:p w14:paraId="67577D01" w14:textId="77777777" w:rsidR="005F3FA3" w:rsidRPr="003068BA" w:rsidRDefault="005F3FA3" w:rsidP="005F3FA3">
      <w:pPr>
        <w:pStyle w:val="B10"/>
      </w:pPr>
      <w:r w:rsidRPr="003068BA">
        <w:t>-</w:t>
      </w:r>
      <w:r w:rsidRPr="003068BA">
        <w:tab/>
        <w:t>Home Network Public Key Identifier:</w:t>
      </w:r>
      <w:r w:rsidRPr="003068BA">
        <w:tab/>
        <w:t>0</w:t>
      </w:r>
    </w:p>
    <w:p w14:paraId="22638D2C" w14:textId="77777777" w:rsidR="005F3FA3" w:rsidRPr="003068BA" w:rsidRDefault="005F3FA3" w:rsidP="005F3FA3">
      <w:pPr>
        <w:pStyle w:val="B10"/>
      </w:pPr>
      <w:r w:rsidRPr="003068BA">
        <w:t>-</w:t>
      </w:r>
      <w:r w:rsidRPr="003068BA">
        <w:tab/>
        <w:t>Scheme output:</w:t>
      </w:r>
      <w:r w:rsidRPr="003068BA">
        <w:tab/>
      </w:r>
      <w:r w:rsidRPr="003068BA">
        <w:tab/>
      </w:r>
      <w:r w:rsidRPr="003068BA">
        <w:tab/>
      </w:r>
      <w:r w:rsidRPr="003068BA">
        <w:tab/>
      </w:r>
      <w:r w:rsidRPr="003068BA">
        <w:tab/>
      </w:r>
      <w:r w:rsidRPr="003068BA">
        <w:tab/>
      </w:r>
      <w:r w:rsidRPr="003068BA">
        <w:tab/>
        <w:t>35793579</w:t>
      </w:r>
      <w:r w:rsidRPr="003068BA">
        <w:rPr>
          <w:color w:val="FF0000"/>
        </w:rPr>
        <w:t>x</w:t>
      </w:r>
    </w:p>
    <w:p w14:paraId="602B837C" w14:textId="4677F79D" w:rsidR="005F3FA3" w:rsidRPr="003068BA" w:rsidRDefault="005F3FA3" w:rsidP="005F3FA3">
      <w:r w:rsidRPr="003068BA">
        <w:rPr>
          <w:lang w:eastAsia="en-GB"/>
        </w:rPr>
        <w:t xml:space="preserve">CR 2 can be verified by a method explicitly verifying the </w:t>
      </w:r>
      <w:r w:rsidR="005D0536">
        <w:rPr>
          <w:lang w:eastAsia="en-GB"/>
        </w:rPr>
        <w:t xml:space="preserve">correct execution of the </w:t>
      </w:r>
      <w:r w:rsidRPr="003068BA">
        <w:rPr>
          <w:lang w:eastAsia="en-GB"/>
        </w:rPr>
        <w:t>READ commands on the listed EFs</w:t>
      </w:r>
      <w:r w:rsidRPr="003068BA">
        <w:t xml:space="preserve">. </w:t>
      </w:r>
    </w:p>
    <w:p w14:paraId="01414AF3" w14:textId="77777777" w:rsidR="005F3FA3" w:rsidRPr="003068BA" w:rsidRDefault="005F3FA3" w:rsidP="005F3FA3">
      <w:r w:rsidRPr="003068BA">
        <w:rPr>
          <w:lang w:eastAsia="en-GB"/>
        </w:rPr>
        <w:t xml:space="preserve">CR 4 is met if the UE sends </w:t>
      </w:r>
      <w:r w:rsidRPr="003068BA">
        <w:rPr>
          <w:i/>
          <w:lang w:eastAsia="en-GB"/>
        </w:rPr>
        <w:t>REGISTRATION COMPLETE</w:t>
      </w:r>
      <w:r w:rsidRPr="003068BA">
        <w:rPr>
          <w:lang w:eastAsia="en-GB"/>
        </w:rPr>
        <w:t xml:space="preserve"> message to the NG-SS in step c)</w:t>
      </w:r>
      <w:r w:rsidRPr="003068BA">
        <w:t>.</w:t>
      </w:r>
    </w:p>
    <w:p w14:paraId="5E4B578E" w14:textId="0D98C568" w:rsidR="005D0536" w:rsidRDefault="005D0536" w:rsidP="005D0536">
      <w:pPr>
        <w:pStyle w:val="Heading4"/>
      </w:pPr>
      <w:bookmarkStart w:id="2131" w:name="_Toc103688425"/>
      <w:r>
        <w:rPr>
          <w:lang w:eastAsia="en-GB"/>
        </w:rPr>
        <w:t>5.3.4.5</w:t>
      </w:r>
      <w:r>
        <w:rPr>
          <w:lang w:eastAsia="en-GB"/>
        </w:rPr>
        <w:tab/>
      </w:r>
      <w:r>
        <w:t>Suitability assessment</w:t>
      </w:r>
      <w:bookmarkEnd w:id="2131"/>
    </w:p>
    <w:p w14:paraId="0B6ABEC0" w14:textId="77777777" w:rsidR="005D0536" w:rsidRDefault="005D0536" w:rsidP="005D0536">
      <w:pPr>
        <w:rPr>
          <w:lang w:eastAsia="en-GB"/>
        </w:rPr>
      </w:pPr>
      <w:r w:rsidRPr="003068BA">
        <w:t>CR </w:t>
      </w:r>
      <w:r>
        <w:t>2</w:t>
      </w:r>
      <w:r w:rsidRPr="003068BA">
        <w:t xml:space="preserve"> </w:t>
      </w:r>
      <w:r>
        <w:t>can be seen as implicitly verified if CR 1 and CR 3 are</w:t>
      </w:r>
      <w:r w:rsidRPr="003068BA">
        <w:t xml:space="preserve"> met</w:t>
      </w:r>
      <w:r>
        <w:t xml:space="preserve">. When using files with randomly generated contents in a test procedure as defined for the present test, the implicit verification is suitable to verify the correct file handling. No </w:t>
      </w:r>
      <w:r w:rsidRPr="003068BA">
        <w:rPr>
          <w:lang w:eastAsia="en-GB"/>
        </w:rPr>
        <w:t>deliberate accept</w:t>
      </w:r>
      <w:r>
        <w:rPr>
          <w:lang w:eastAsia="en-GB"/>
        </w:rPr>
        <w:t>ance of the generated result is needed</w:t>
      </w:r>
      <w:r w:rsidRPr="003068BA">
        <w:rPr>
          <w:lang w:eastAsia="en-GB"/>
        </w:rPr>
        <w:t>.</w:t>
      </w:r>
    </w:p>
    <w:p w14:paraId="19248F43" w14:textId="77777777" w:rsidR="005D0536" w:rsidRDefault="005D0536" w:rsidP="005D0536">
      <w:pPr>
        <w:rPr>
          <w:lang w:eastAsia="en-GB"/>
        </w:rPr>
      </w:pPr>
      <w:r>
        <w:rPr>
          <w:lang w:eastAsia="en-GB"/>
        </w:rPr>
        <w:t xml:space="preserve">Verification of the file contents and/or the file handling is explicitly allowed. The verification result and the used verification method shall be noted in the test report. </w:t>
      </w:r>
      <w:r w:rsidRPr="00A752B5">
        <w:rPr>
          <w:lang w:eastAsia="en-GB"/>
        </w:rPr>
        <w:t>I</w:t>
      </w:r>
      <w:r>
        <w:rPr>
          <w:lang w:eastAsia="en-GB"/>
        </w:rPr>
        <w:t xml:space="preserve">n case </w:t>
      </w:r>
      <w:r w:rsidRPr="00A752B5">
        <w:rPr>
          <w:lang w:eastAsia="en-GB"/>
        </w:rPr>
        <w:t>this additional measure leads to a deviating result</w:t>
      </w:r>
      <w:r>
        <w:rPr>
          <w:lang w:eastAsia="en-GB"/>
        </w:rPr>
        <w:t xml:space="preserve"> to fulfil CR 2</w:t>
      </w:r>
      <w:r w:rsidRPr="00A752B5">
        <w:rPr>
          <w:lang w:eastAsia="en-GB"/>
        </w:rPr>
        <w:t xml:space="preserve">, the result of the explicit check </w:t>
      </w:r>
      <w:r>
        <w:rPr>
          <w:lang w:eastAsia="en-GB"/>
        </w:rPr>
        <w:t xml:space="preserve">defined to this test case </w:t>
      </w:r>
      <w:r w:rsidRPr="00A752B5">
        <w:rPr>
          <w:lang w:eastAsia="en-GB"/>
        </w:rPr>
        <w:t>applies.</w:t>
      </w:r>
    </w:p>
    <w:p w14:paraId="2A98CA11" w14:textId="77777777" w:rsidR="005D0536" w:rsidRDefault="005D0536" w:rsidP="005D0536">
      <w:pPr>
        <w:rPr>
          <w:lang w:eastAsia="en-GB"/>
        </w:rPr>
      </w:pPr>
      <w:r>
        <w:rPr>
          <w:lang w:eastAsia="en-GB"/>
        </w:rPr>
        <w:t>For CR 4 the implicit verification with NS log data is suitable.</w:t>
      </w:r>
    </w:p>
    <w:p w14:paraId="174F236B" w14:textId="77777777" w:rsidR="005F3FA3" w:rsidRPr="003068BA" w:rsidRDefault="005F3FA3" w:rsidP="00C32A13">
      <w:pPr>
        <w:rPr>
          <w:rFonts w:eastAsia="TimesNewRoman"/>
          <w:lang w:eastAsia="en-GB"/>
        </w:rPr>
      </w:pPr>
    </w:p>
    <w:p w14:paraId="35BE4E9A" w14:textId="6C088DFC" w:rsidR="00470759" w:rsidRPr="003068BA" w:rsidRDefault="00C32A13" w:rsidP="00C32A13">
      <w:pPr>
        <w:ind w:left="1134" w:hanging="1134"/>
      </w:pPr>
      <w:bookmarkStart w:id="2132" w:name="_Toc103688426"/>
      <w:r w:rsidRPr="003068BA">
        <w:rPr>
          <w:rStyle w:val="Heading3Char"/>
          <w:rFonts w:eastAsia="TimesNewRoman"/>
        </w:rPr>
        <w:t>5.3.5</w:t>
      </w:r>
      <w:r w:rsidRPr="003068BA">
        <w:rPr>
          <w:rStyle w:val="Heading3Char"/>
          <w:rFonts w:eastAsia="TimesNewRoman"/>
        </w:rPr>
        <w:tab/>
        <w:t>UE identification by SUCI in response to IDENTITY REQUEST message with T3519 timer expiry</w:t>
      </w:r>
      <w:bookmarkEnd w:id="2132"/>
    </w:p>
    <w:p w14:paraId="4A295306" w14:textId="77777777" w:rsidR="00C32A13" w:rsidRPr="003068BA" w:rsidRDefault="00C32A13" w:rsidP="00C32A13">
      <w:pPr>
        <w:rPr>
          <w:rFonts w:eastAsia="TimesNewRoman"/>
          <w:lang w:eastAsia="en-GB"/>
        </w:rPr>
      </w:pPr>
      <w:r w:rsidRPr="003068BA">
        <w:rPr>
          <w:rFonts w:eastAsia="TimesNewRoman"/>
          <w:highlight w:val="yellow"/>
          <w:lang w:eastAsia="en-GB"/>
        </w:rPr>
        <w:t>TBD for the first release of the present document.</w:t>
      </w:r>
    </w:p>
    <w:p w14:paraId="299EB6DB" w14:textId="7EB0A581" w:rsidR="00C32A13" w:rsidRPr="003068BA" w:rsidRDefault="00C32A13" w:rsidP="00C32A13">
      <w:pPr>
        <w:pStyle w:val="Heading3"/>
        <w:rPr>
          <w:rFonts w:eastAsia="TimesNewRoman"/>
          <w:lang w:eastAsia="en-GB"/>
        </w:rPr>
      </w:pPr>
      <w:bookmarkStart w:id="2133" w:name="_Toc103688427"/>
      <w:r w:rsidRPr="003068BA">
        <w:rPr>
          <w:rFonts w:eastAsia="TimesNewRoman"/>
          <w:lang w:eastAsia="en-GB"/>
        </w:rPr>
        <w:lastRenderedPageBreak/>
        <w:t>5.3.6</w:t>
      </w:r>
      <w:r w:rsidRPr="003068BA">
        <w:rPr>
          <w:rFonts w:eastAsia="TimesNewRoman"/>
          <w:lang w:eastAsia="en-GB"/>
        </w:rPr>
        <w:tab/>
        <w:t>UE identification by SUCI in response to IDENTITY REQUEST message and AUTHENTICATION REJECT</w:t>
      </w:r>
      <w:bookmarkEnd w:id="2133"/>
    </w:p>
    <w:p w14:paraId="33A2623E" w14:textId="19A5D67B" w:rsidR="00C32A13" w:rsidRPr="003068BA" w:rsidRDefault="00C32A13" w:rsidP="00C32A13">
      <w:pPr>
        <w:rPr>
          <w:rFonts w:eastAsia="TimesNewRoman"/>
          <w:lang w:eastAsia="en-GB"/>
        </w:rPr>
      </w:pPr>
      <w:r w:rsidRPr="003068BA">
        <w:rPr>
          <w:rFonts w:eastAsia="TimesNewRoman"/>
          <w:highlight w:val="yellow"/>
          <w:lang w:eastAsia="en-GB"/>
        </w:rPr>
        <w:t>TBD for the first release of the present document.</w:t>
      </w:r>
    </w:p>
    <w:p w14:paraId="13078130" w14:textId="4D20B216" w:rsidR="00C32A13" w:rsidRPr="003068BA" w:rsidRDefault="00C32A13" w:rsidP="00C32A13">
      <w:pPr>
        <w:pStyle w:val="Heading3"/>
        <w:rPr>
          <w:rFonts w:eastAsia="TimesNewRoman"/>
          <w:lang w:eastAsia="en-GB"/>
        </w:rPr>
      </w:pPr>
      <w:bookmarkStart w:id="2134" w:name="_Toc103688428"/>
      <w:r w:rsidRPr="003068BA">
        <w:rPr>
          <w:rFonts w:eastAsia="TimesNewRoman"/>
          <w:lang w:eastAsia="en-GB"/>
        </w:rPr>
        <w:t>5.3.7</w:t>
      </w:r>
      <w:r w:rsidRPr="003068BA">
        <w:rPr>
          <w:rFonts w:eastAsia="TimesNewRoman"/>
          <w:lang w:eastAsia="en-GB"/>
        </w:rPr>
        <w:tab/>
        <w:t>SUCI calculation by the ME using null scheme – missing parameters for subscription identifier privacy support by the USIM</w:t>
      </w:r>
      <w:bookmarkEnd w:id="2134"/>
    </w:p>
    <w:p w14:paraId="397B1A32" w14:textId="08D47E14"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READ command on EF_UST, EF_IMSI, EF_Routing_Indicator and EF_SUCI_calc_Info needed.</w:t>
      </w:r>
    </w:p>
    <w:p w14:paraId="565D2573" w14:textId="12122769" w:rsidR="00C32A13" w:rsidRPr="003068BA" w:rsidRDefault="00C32A13" w:rsidP="00C32A13">
      <w:pPr>
        <w:pStyle w:val="Heading3"/>
        <w:rPr>
          <w:rFonts w:eastAsia="TimesNewRoman"/>
          <w:lang w:eastAsia="en-GB"/>
        </w:rPr>
      </w:pPr>
      <w:bookmarkStart w:id="2135" w:name="_Toc103688429"/>
      <w:r w:rsidRPr="003068BA">
        <w:rPr>
          <w:rFonts w:eastAsia="TimesNewRoman"/>
          <w:lang w:eastAsia="en-GB"/>
        </w:rPr>
        <w:t>5.3.8</w:t>
      </w:r>
      <w:r w:rsidRPr="003068BA">
        <w:rPr>
          <w:rFonts w:eastAsia="TimesNewRoman"/>
          <w:lang w:eastAsia="en-GB"/>
        </w:rPr>
        <w:tab/>
        <w:t>UE identification by 5G-GUTI – Last Registered TAI stored on USIM</w:t>
      </w:r>
      <w:bookmarkEnd w:id="2135"/>
    </w:p>
    <w:p w14:paraId="64D5E684" w14:textId="41B9F240"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w:t>
      </w:r>
      <w:r w:rsidRPr="003068BA">
        <w:rPr>
          <w:rFonts w:eastAsia="TimesNewRoman"/>
        </w:rPr>
        <w:tab/>
        <w:t>multiple READ commands on EF_IMSI and EF_5GS3GPPLOCI needed.</w:t>
      </w:r>
    </w:p>
    <w:p w14:paraId="7E49B521" w14:textId="6CFC6417" w:rsidR="00C32A13" w:rsidRPr="003068BA" w:rsidRDefault="00C32A13" w:rsidP="00C32A13">
      <w:pPr>
        <w:pStyle w:val="Heading3"/>
        <w:rPr>
          <w:rFonts w:eastAsia="TimesNewRoman"/>
          <w:lang w:eastAsia="en-GB"/>
        </w:rPr>
      </w:pPr>
      <w:bookmarkStart w:id="2136" w:name="_Toc103688430"/>
      <w:r w:rsidRPr="003068BA">
        <w:rPr>
          <w:rFonts w:eastAsia="TimesNewRoman"/>
          <w:lang w:eastAsia="en-GB"/>
        </w:rPr>
        <w:t>5.3.9</w:t>
      </w:r>
      <w:r w:rsidRPr="003068BA">
        <w:rPr>
          <w:rFonts w:eastAsia="TimesNewRoman"/>
          <w:lang w:eastAsia="en-GB"/>
        </w:rPr>
        <w:tab/>
        <w:t>UE identification by 5G-GUTI – Last Registered TAI stored by ME</w:t>
      </w:r>
      <w:bookmarkEnd w:id="2136"/>
    </w:p>
    <w:p w14:paraId="1E894AC1" w14:textId="6AAD65DB"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w:t>
      </w:r>
      <w:r w:rsidRPr="003068BA">
        <w:rPr>
          <w:rFonts w:eastAsia="TimesNewRoman"/>
        </w:rPr>
        <w:tab/>
        <w:t>READ command on EF_IMSI.</w:t>
      </w:r>
    </w:p>
    <w:p w14:paraId="2D45A937" w14:textId="5EFC0665" w:rsidR="00C32A13" w:rsidRPr="003068BA" w:rsidRDefault="00C32A13" w:rsidP="00C32A13">
      <w:pPr>
        <w:pStyle w:val="Heading3"/>
        <w:rPr>
          <w:rFonts w:eastAsia="TimesNewRoman"/>
          <w:lang w:eastAsia="en-GB"/>
        </w:rPr>
      </w:pPr>
      <w:bookmarkStart w:id="2137" w:name="_Toc103688431"/>
      <w:r w:rsidRPr="003068BA">
        <w:rPr>
          <w:rFonts w:eastAsia="TimesNewRoman"/>
          <w:lang w:eastAsia="en-GB"/>
        </w:rPr>
        <w:t>5.3.10</w:t>
      </w:r>
      <w:r w:rsidRPr="003068BA">
        <w:rPr>
          <w:rFonts w:eastAsia="TimesNewRoman"/>
          <w:lang w:eastAsia="en-GB"/>
        </w:rPr>
        <w:tab/>
        <w:t>UE identification after SUPI is changed</w:t>
      </w:r>
      <w:bookmarkEnd w:id="2137"/>
    </w:p>
    <w:p w14:paraId="23DC6983" w14:textId="5BDADD0E"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w:t>
      </w:r>
      <w:r w:rsidRPr="003068BA">
        <w:rPr>
          <w:rFonts w:eastAsia="TimesNewRoman"/>
        </w:rPr>
        <w:tab/>
        <w:t>READ command on EF_IMSI.</w:t>
      </w:r>
    </w:p>
    <w:p w14:paraId="3A0291BD" w14:textId="60CB05BD" w:rsidR="00C32A13" w:rsidRPr="003068BA" w:rsidRDefault="00C32A13" w:rsidP="00C32A13">
      <w:pPr>
        <w:pStyle w:val="Heading3"/>
        <w:rPr>
          <w:rFonts w:eastAsia="TimesNewRoman"/>
          <w:lang w:eastAsia="en-GB"/>
        </w:rPr>
      </w:pPr>
      <w:bookmarkStart w:id="2138" w:name="_Toc103688432"/>
      <w:r w:rsidRPr="003068BA">
        <w:rPr>
          <w:rFonts w:eastAsia="TimesNewRoman"/>
          <w:lang w:eastAsia="en-GB"/>
        </w:rPr>
        <w:t>5.3.11</w:t>
      </w:r>
      <w:r w:rsidRPr="003068BA">
        <w:rPr>
          <w:rFonts w:eastAsia="TimesNewRoman"/>
          <w:lang w:eastAsia="en-GB"/>
        </w:rPr>
        <w:tab/>
        <w:t>SUCI calculation by ME using Profile A</w:t>
      </w:r>
      <w:bookmarkEnd w:id="2138"/>
    </w:p>
    <w:p w14:paraId="0D2615D4" w14:textId="6616E79C"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READ command on EF_UST, EF_IMSI, EF_Routing_Indicator and EF_SUCI_calc_Info needed.</w:t>
      </w:r>
    </w:p>
    <w:p w14:paraId="6AD3DF43" w14:textId="5FA640A2" w:rsidR="00C32A13" w:rsidRPr="003068BA" w:rsidRDefault="00C32A13" w:rsidP="00C32A13">
      <w:pPr>
        <w:pStyle w:val="Heading3"/>
        <w:rPr>
          <w:rFonts w:eastAsia="TimesNewRoman"/>
          <w:lang w:eastAsia="en-GB"/>
        </w:rPr>
      </w:pPr>
      <w:bookmarkStart w:id="2139" w:name="_Toc103688433"/>
      <w:r w:rsidRPr="003068BA">
        <w:rPr>
          <w:rFonts w:eastAsia="TimesNewRoman"/>
          <w:lang w:eastAsia="en-GB"/>
        </w:rPr>
        <w:t>5.3.12</w:t>
      </w:r>
      <w:r w:rsidRPr="003068BA">
        <w:rPr>
          <w:rFonts w:eastAsia="TimesNewRoman"/>
          <w:lang w:eastAsia="en-GB"/>
        </w:rPr>
        <w:tab/>
        <w:t>UE identification by SUCI during initial registration – SUCI calculation by USIM using profile A</w:t>
      </w:r>
      <w:bookmarkEnd w:id="2139"/>
    </w:p>
    <w:p w14:paraId="74E999C4" w14:textId="4638C7C9" w:rsidR="00E05B08" w:rsidRPr="003068BA" w:rsidRDefault="00E05B08" w:rsidP="00E05B08">
      <w:pPr>
        <w:rPr>
          <w:rFonts w:eastAsia="TimesNewRoman"/>
          <w:lang w:eastAsia="en-GB"/>
        </w:rPr>
      </w:pPr>
      <w:r w:rsidRPr="003068BA">
        <w:rPr>
          <w:rFonts w:eastAsia="TimesNewRoman"/>
          <w:highlight w:val="green"/>
          <w:lang w:eastAsia="en-GB"/>
        </w:rPr>
        <w:t>TBD</w:t>
      </w:r>
      <w:r w:rsidR="0003424E">
        <w:rPr>
          <w:rFonts w:eastAsia="TimesNewRoman"/>
          <w:highlight w:val="green"/>
          <w:lang w:eastAsia="en-GB"/>
        </w:rPr>
        <w:t xml:space="preserve"> for the first release of this document </w:t>
      </w:r>
      <w:r w:rsidRPr="003068BA">
        <w:rPr>
          <w:rFonts w:eastAsia="TimesNewRoman"/>
          <w:highlight w:val="green"/>
          <w:lang w:eastAsia="en-GB"/>
        </w:rPr>
        <w:t xml:space="preserve"> - </w:t>
      </w:r>
      <w:r w:rsidR="003014FC" w:rsidRPr="003068BA">
        <w:rPr>
          <w:rFonts w:eastAsia="TimesNewRoman"/>
          <w:highlight w:val="green"/>
          <w:lang w:eastAsia="en-GB"/>
        </w:rPr>
        <w:t>random values shall be used. N</w:t>
      </w:r>
      <w:r w:rsidRPr="003068BA">
        <w:rPr>
          <w:rFonts w:eastAsia="TimesNewRoman"/>
          <w:highlight w:val="green"/>
          <w:lang w:eastAsia="en-GB"/>
        </w:rPr>
        <w:t xml:space="preserve">o </w:t>
      </w:r>
      <w:r w:rsidR="003014FC" w:rsidRPr="003068BA">
        <w:rPr>
          <w:rFonts w:eastAsia="TimesNewRoman"/>
          <w:highlight w:val="green"/>
          <w:lang w:eastAsia="en-GB"/>
        </w:rPr>
        <w:t xml:space="preserve">other </w:t>
      </w:r>
      <w:r w:rsidRPr="003068BA">
        <w:rPr>
          <w:rFonts w:eastAsia="TimesNewRoman"/>
          <w:highlight w:val="green"/>
          <w:lang w:eastAsia="en-GB"/>
        </w:rPr>
        <w:t>modification needed to align with the present document.</w:t>
      </w:r>
    </w:p>
    <w:p w14:paraId="5D79B852" w14:textId="070A73B5" w:rsidR="00C32A13" w:rsidRPr="003068BA" w:rsidRDefault="00C32A13" w:rsidP="00C32A13">
      <w:pPr>
        <w:pStyle w:val="Heading3"/>
        <w:rPr>
          <w:rFonts w:eastAsia="TimesNewRoman"/>
          <w:lang w:eastAsia="en-GB"/>
        </w:rPr>
      </w:pPr>
      <w:bookmarkStart w:id="2140" w:name="_Toc103688434"/>
      <w:r w:rsidRPr="003068BA">
        <w:rPr>
          <w:rFonts w:eastAsia="TimesNewRoman"/>
          <w:lang w:eastAsia="en-GB"/>
        </w:rPr>
        <w:t>5.3.13</w:t>
      </w:r>
      <w:r w:rsidRPr="003068BA">
        <w:rPr>
          <w:rFonts w:eastAsia="TimesNewRoman"/>
          <w:lang w:eastAsia="en-GB"/>
        </w:rPr>
        <w:tab/>
        <w:t>SUCI calculation by ME using null scheme– no Protection Scheme Identifier provisioned in the USIM</w:t>
      </w:r>
      <w:bookmarkEnd w:id="2140"/>
    </w:p>
    <w:p w14:paraId="52F908EA" w14:textId="7F4CEA48" w:rsidR="00E05B08" w:rsidRPr="003068BA" w:rsidRDefault="0003424E" w:rsidP="00E05B08">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 xml:space="preserve"> - random values shall be used. No other modification needed to align with the present document</w:t>
      </w:r>
      <w:r w:rsidR="00E05B08" w:rsidRPr="003068BA">
        <w:rPr>
          <w:rFonts w:eastAsia="TimesNewRoman"/>
          <w:highlight w:val="green"/>
          <w:lang w:eastAsia="en-GB"/>
        </w:rPr>
        <w:t>.</w:t>
      </w:r>
    </w:p>
    <w:p w14:paraId="07713A2A" w14:textId="14470D93" w:rsidR="00C32A13" w:rsidRPr="003068BA" w:rsidRDefault="00C32A13" w:rsidP="00C32A13">
      <w:pPr>
        <w:pStyle w:val="Heading3"/>
        <w:rPr>
          <w:rFonts w:eastAsia="TimesNewRoman"/>
          <w:lang w:eastAsia="en-GB"/>
        </w:rPr>
      </w:pPr>
      <w:bookmarkStart w:id="2141" w:name="_Toc103688435"/>
      <w:r w:rsidRPr="003068BA">
        <w:rPr>
          <w:rFonts w:eastAsia="TimesNewRoman"/>
          <w:lang w:eastAsia="en-GB"/>
        </w:rPr>
        <w:t>5.3.14</w:t>
      </w:r>
      <w:r w:rsidRPr="003068BA">
        <w:rPr>
          <w:rFonts w:eastAsia="TimesNewRoman"/>
          <w:lang w:eastAsia="en-GB"/>
        </w:rPr>
        <w:tab/>
        <w:t>SUCI calculation by ME using null scheme – no Home Network Public Key for supported protection scheme provisioned in the USIM</w:t>
      </w:r>
      <w:bookmarkEnd w:id="2141"/>
    </w:p>
    <w:p w14:paraId="2AFFC2DB" w14:textId="4030A001"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READ command on EF_UST, EF_IMSI, EF_Routing_Indicator and EF_SUCI_calc_Info needed.</w:t>
      </w:r>
    </w:p>
    <w:p w14:paraId="5FCC982D" w14:textId="2682B50D" w:rsidR="00C32A13" w:rsidRPr="003068BA" w:rsidRDefault="00C32A13" w:rsidP="00C32A13">
      <w:pPr>
        <w:pStyle w:val="Heading3"/>
        <w:rPr>
          <w:rFonts w:eastAsia="TimesNewRoman"/>
          <w:lang w:eastAsia="en-GB"/>
        </w:rPr>
      </w:pPr>
      <w:bookmarkStart w:id="2142" w:name="_Toc103688436"/>
      <w:r w:rsidRPr="003068BA">
        <w:rPr>
          <w:rFonts w:eastAsia="TimesNewRoman"/>
          <w:lang w:eastAsia="en-GB"/>
        </w:rPr>
        <w:t>5.3.15</w:t>
      </w:r>
      <w:r w:rsidRPr="003068BA">
        <w:rPr>
          <w:rFonts w:eastAsia="TimesNewRoman"/>
          <w:lang w:eastAsia="en-GB"/>
        </w:rPr>
        <w:tab/>
        <w:t>SUCI calculation by ME using null scheme with the E-UTRAN/EPC UICC</w:t>
      </w:r>
      <w:bookmarkEnd w:id="2142"/>
    </w:p>
    <w:p w14:paraId="6817D51E" w14:textId="03C0EEFB"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w:t>
      </w:r>
      <w:r w:rsidRPr="003068BA">
        <w:rPr>
          <w:rFonts w:eastAsia="TimesNewRoman"/>
        </w:rPr>
        <w:tab/>
        <w:t>READ command on EF_IMSI.</w:t>
      </w:r>
    </w:p>
    <w:p w14:paraId="428E95AF" w14:textId="1666E2A3" w:rsidR="00C32A13" w:rsidRPr="003068BA" w:rsidRDefault="00C32A13" w:rsidP="00C32A13">
      <w:pPr>
        <w:pStyle w:val="Heading3"/>
        <w:rPr>
          <w:rFonts w:eastAsia="TimesNewRoman"/>
          <w:lang w:eastAsia="en-GB"/>
        </w:rPr>
      </w:pPr>
      <w:bookmarkStart w:id="2143" w:name="_Toc103688437"/>
      <w:r w:rsidRPr="003068BA">
        <w:rPr>
          <w:rFonts w:eastAsia="TimesNewRoman"/>
          <w:lang w:eastAsia="en-GB"/>
        </w:rPr>
        <w:lastRenderedPageBreak/>
        <w:t>5.3.16</w:t>
      </w:r>
      <w:r w:rsidRPr="003068BA">
        <w:rPr>
          <w:rFonts w:eastAsia="TimesNewRoman"/>
          <w:lang w:eastAsia="en-GB"/>
        </w:rPr>
        <w:tab/>
        <w:t>SUCI calculation by ME using the lower priority protection scheme when the higher priority protection scheme is not supported by the ME</w:t>
      </w:r>
      <w:bookmarkEnd w:id="2143"/>
    </w:p>
    <w:p w14:paraId="35D6D0AB" w14:textId="54BED663"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READ command on EF_UST, EF_IMSI, EF_Routing_Indicator and EF_SUCI_calc_Info needed.</w:t>
      </w:r>
    </w:p>
    <w:p w14:paraId="2452EF50" w14:textId="1726BA81" w:rsidR="00C32A13" w:rsidRPr="003068BA" w:rsidRDefault="00C32A13" w:rsidP="00C32A13">
      <w:pPr>
        <w:pStyle w:val="Heading3"/>
        <w:rPr>
          <w:rFonts w:eastAsia="TimesNewRoman"/>
          <w:lang w:eastAsia="en-GB"/>
        </w:rPr>
      </w:pPr>
      <w:bookmarkStart w:id="2144" w:name="_Toc103688438"/>
      <w:r w:rsidRPr="003068BA">
        <w:rPr>
          <w:rFonts w:eastAsia="TimesNewRoman"/>
          <w:lang w:eastAsia="en-GB"/>
        </w:rPr>
        <w:t>5.3.17</w:t>
      </w:r>
      <w:r w:rsidRPr="003068BA">
        <w:rPr>
          <w:rFonts w:eastAsia="TimesNewRoman"/>
          <w:lang w:eastAsia="en-GB"/>
        </w:rPr>
        <w:tab/>
        <w:t>SUCI calculation by ME using Profile B with compressed Home Network Public Key</w:t>
      </w:r>
      <w:bookmarkEnd w:id="2144"/>
    </w:p>
    <w:p w14:paraId="35464D1C" w14:textId="3CB09ED3"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READ command on EF_UST, EF_IMSI, EF_Routing_Indicator and EF_SUCI_calc_Info needed.</w:t>
      </w:r>
    </w:p>
    <w:p w14:paraId="092556B2" w14:textId="60EBB2AF" w:rsidR="00C32A13" w:rsidRPr="003068BA" w:rsidRDefault="00C32A13" w:rsidP="00C32A13">
      <w:pPr>
        <w:pStyle w:val="Heading2"/>
        <w:rPr>
          <w:rFonts w:eastAsia="TimesNewRoman"/>
          <w:lang w:eastAsia="en-GB"/>
        </w:rPr>
      </w:pPr>
      <w:bookmarkStart w:id="2145" w:name="_Toc103688439"/>
      <w:r w:rsidRPr="003068BA">
        <w:rPr>
          <w:rFonts w:eastAsia="TimesNewRoman"/>
          <w:lang w:eastAsia="en-GB"/>
        </w:rPr>
        <w:t>5.4</w:t>
      </w:r>
      <w:r w:rsidRPr="003068BA">
        <w:rPr>
          <w:rFonts w:eastAsia="TimesNewRoman"/>
          <w:lang w:eastAsia="en-GB"/>
        </w:rPr>
        <w:tab/>
        <w:t>Unified Access Control information handling for 5G-NR</w:t>
      </w:r>
      <w:bookmarkEnd w:id="2145"/>
    </w:p>
    <w:p w14:paraId="0B05570B" w14:textId="7647440D" w:rsidR="00C32A13" w:rsidRPr="003068BA" w:rsidRDefault="00C32A13" w:rsidP="00C32A13">
      <w:pPr>
        <w:pStyle w:val="Heading3"/>
        <w:rPr>
          <w:rFonts w:eastAsia="TimesNewRoman"/>
        </w:rPr>
      </w:pPr>
      <w:bookmarkStart w:id="2146" w:name="_Toc103688440"/>
      <w:r w:rsidRPr="003068BA">
        <w:rPr>
          <w:rFonts w:eastAsia="TimesNewRoman"/>
        </w:rPr>
        <w:t>5.4.1</w:t>
      </w:r>
      <w:r w:rsidRPr="003068BA">
        <w:rPr>
          <w:rFonts w:eastAsia="TimesNewRoman"/>
        </w:rPr>
        <w:tab/>
        <w:t>Unified Access Control – Access identity 0, no access identities indicated by USIM</w:t>
      </w:r>
      <w:bookmarkEnd w:id="2146"/>
    </w:p>
    <w:p w14:paraId="08167022" w14:textId="77777777"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183ECC44" w14:textId="4B4C2E49" w:rsidR="00C32A13" w:rsidRPr="003068BA" w:rsidRDefault="00C32A13" w:rsidP="00C32A13">
      <w:pPr>
        <w:pStyle w:val="Heading3"/>
        <w:rPr>
          <w:rFonts w:eastAsia="TimesNewRoman"/>
          <w:lang w:eastAsia="en-GB"/>
        </w:rPr>
      </w:pPr>
      <w:bookmarkStart w:id="2147" w:name="_Toc103688441"/>
      <w:r w:rsidRPr="003068BA">
        <w:rPr>
          <w:rFonts w:eastAsia="TimesNewRoman"/>
          <w:lang w:eastAsia="en-GB"/>
        </w:rPr>
        <w:t>5.4.2</w:t>
      </w:r>
      <w:r w:rsidRPr="003068BA">
        <w:rPr>
          <w:rFonts w:eastAsia="TimesNewRoman"/>
          <w:lang w:eastAsia="en-GB"/>
        </w:rPr>
        <w:tab/>
        <w:t>Unified Access Control – Access Identity 1 – MPS indicated by USIM</w:t>
      </w:r>
      <w:bookmarkEnd w:id="2147"/>
    </w:p>
    <w:p w14:paraId="402FB1A3" w14:textId="580AD8B0"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01140780" w14:textId="27D2E60E" w:rsidR="00C32A13" w:rsidRPr="003068BA" w:rsidRDefault="00C32A13" w:rsidP="00C32A13">
      <w:pPr>
        <w:pStyle w:val="Heading3"/>
        <w:rPr>
          <w:rFonts w:eastAsia="TimesNewRoman"/>
          <w:lang w:eastAsia="en-GB"/>
        </w:rPr>
      </w:pPr>
      <w:bookmarkStart w:id="2148" w:name="_Toc103688442"/>
      <w:r w:rsidRPr="003068BA">
        <w:rPr>
          <w:rFonts w:eastAsia="TimesNewRoman"/>
          <w:lang w:eastAsia="en-GB"/>
        </w:rPr>
        <w:t>5.4.3</w:t>
      </w:r>
      <w:r w:rsidRPr="003068BA">
        <w:rPr>
          <w:rFonts w:eastAsia="TimesNewRoman"/>
          <w:lang w:eastAsia="en-GB"/>
        </w:rPr>
        <w:tab/>
        <w:t>Unified Access Control – Access Identity 1 – no MPS indication by USIM and SUPI not changed</w:t>
      </w:r>
      <w:bookmarkEnd w:id="2148"/>
    </w:p>
    <w:p w14:paraId="6FD4F603" w14:textId="77777777"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5CEFE0CC" w14:textId="79C03A78" w:rsidR="00C32A13" w:rsidRPr="003068BA" w:rsidRDefault="00C32A13" w:rsidP="00C32A13">
      <w:pPr>
        <w:pStyle w:val="Heading3"/>
        <w:rPr>
          <w:rFonts w:eastAsia="TimesNewRoman"/>
          <w:lang w:eastAsia="en-GB"/>
        </w:rPr>
      </w:pPr>
      <w:bookmarkStart w:id="2149" w:name="_Toc103688443"/>
      <w:r w:rsidRPr="003068BA">
        <w:rPr>
          <w:rFonts w:eastAsia="TimesNewRoman"/>
          <w:lang w:eastAsia="en-GB"/>
        </w:rPr>
        <w:t>5.4.4</w:t>
      </w:r>
      <w:r w:rsidRPr="003068BA">
        <w:rPr>
          <w:rFonts w:eastAsia="TimesNewRoman"/>
          <w:lang w:eastAsia="en-GB"/>
        </w:rPr>
        <w:tab/>
        <w:t>Unified Access Control – Access Identity 1 – no MPS indication by USIM and SUPI is changed</w:t>
      </w:r>
      <w:bookmarkEnd w:id="2149"/>
    </w:p>
    <w:p w14:paraId="0B335723" w14:textId="77777777"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4686CB27" w14:textId="77777777" w:rsidR="00E05B08" w:rsidRPr="003068BA" w:rsidRDefault="00E05B08" w:rsidP="00E05B08">
      <w:pPr>
        <w:rPr>
          <w:rFonts w:eastAsia="TimesNewRoman"/>
          <w:lang w:eastAsia="en-GB"/>
        </w:rPr>
      </w:pPr>
    </w:p>
    <w:p w14:paraId="0EDA5F66" w14:textId="0E4FDA2D" w:rsidR="00C32A13" w:rsidRPr="003068BA" w:rsidRDefault="00C32A13" w:rsidP="00C32A13">
      <w:pPr>
        <w:pStyle w:val="Heading3"/>
        <w:rPr>
          <w:rFonts w:eastAsia="TimesNewRoman"/>
          <w:lang w:eastAsia="en-GB"/>
        </w:rPr>
      </w:pPr>
      <w:bookmarkStart w:id="2150" w:name="_Toc103688444"/>
      <w:r w:rsidRPr="003068BA">
        <w:rPr>
          <w:rFonts w:eastAsia="TimesNewRoman"/>
          <w:lang w:eastAsia="en-GB"/>
        </w:rPr>
        <w:t>5.4.5</w:t>
      </w:r>
      <w:r w:rsidRPr="003068BA">
        <w:rPr>
          <w:rFonts w:eastAsia="TimesNewRoman"/>
          <w:lang w:eastAsia="en-GB"/>
        </w:rPr>
        <w:tab/>
        <w:t>Unified Access Control – Access Identity 2 – MCS indicated by USIM</w:t>
      </w:r>
      <w:bookmarkEnd w:id="2150"/>
    </w:p>
    <w:p w14:paraId="68373BD1" w14:textId="3C06A739"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0A51EEDA" w14:textId="58EAF095" w:rsidR="00C32A13" w:rsidRPr="003068BA" w:rsidRDefault="00C32A13" w:rsidP="00C32A13">
      <w:pPr>
        <w:pStyle w:val="Heading3"/>
        <w:rPr>
          <w:rFonts w:eastAsia="TimesNewRoman"/>
          <w:lang w:eastAsia="en-GB"/>
        </w:rPr>
      </w:pPr>
      <w:bookmarkStart w:id="2151" w:name="_Toc103688445"/>
      <w:r w:rsidRPr="003068BA">
        <w:rPr>
          <w:rFonts w:eastAsia="TimesNewRoman"/>
          <w:lang w:eastAsia="en-GB"/>
        </w:rPr>
        <w:t>5.4.6</w:t>
      </w:r>
      <w:r w:rsidRPr="003068BA">
        <w:rPr>
          <w:rFonts w:eastAsia="TimesNewRoman"/>
          <w:lang w:eastAsia="en-GB"/>
        </w:rPr>
        <w:tab/>
        <w:t>Unified Access Control – Access Identity 2 – no MCS indication by USIM and SUPI is not changed</w:t>
      </w:r>
      <w:bookmarkEnd w:id="2151"/>
    </w:p>
    <w:p w14:paraId="6CB7923A" w14:textId="58E0A94E"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4EDC98BD" w14:textId="5716EFE5" w:rsidR="00E05B08" w:rsidRPr="003068BA" w:rsidRDefault="00E05B08" w:rsidP="00E05B08">
      <w:pPr>
        <w:pStyle w:val="Heading3"/>
        <w:rPr>
          <w:rFonts w:eastAsia="TimesNewRoman"/>
          <w:lang w:eastAsia="en-GB"/>
        </w:rPr>
      </w:pPr>
      <w:bookmarkStart w:id="2152" w:name="_Toc103688446"/>
      <w:r w:rsidRPr="003068BA">
        <w:rPr>
          <w:rFonts w:eastAsia="TimesNewRoman"/>
          <w:lang w:eastAsia="en-GB"/>
        </w:rPr>
        <w:t>5.4.7</w:t>
      </w:r>
      <w:r w:rsidRPr="003068BA">
        <w:rPr>
          <w:rFonts w:eastAsia="TimesNewRoman"/>
          <w:lang w:eastAsia="en-GB"/>
        </w:rPr>
        <w:tab/>
        <w:t>Unified Access Control – Access Identity 2 – no MCS indication by USIM and SUPI is changed</w:t>
      </w:r>
      <w:bookmarkEnd w:id="2152"/>
    </w:p>
    <w:p w14:paraId="59B2D36F" w14:textId="0D043E8A"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7FC7D454" w14:textId="6762F92A" w:rsidR="00E05B08" w:rsidRPr="003068BA" w:rsidRDefault="00E05B08" w:rsidP="00E05B08">
      <w:pPr>
        <w:pStyle w:val="Heading3"/>
        <w:rPr>
          <w:rFonts w:eastAsia="TimesNewRoman"/>
          <w:lang w:eastAsia="en-GB"/>
        </w:rPr>
      </w:pPr>
      <w:bookmarkStart w:id="2153" w:name="_Toc103688447"/>
      <w:r w:rsidRPr="003068BA">
        <w:rPr>
          <w:rFonts w:eastAsia="TimesNewRoman"/>
          <w:lang w:eastAsia="en-GB"/>
        </w:rPr>
        <w:lastRenderedPageBreak/>
        <w:t>5.4.8</w:t>
      </w:r>
      <w:r w:rsidRPr="003068BA">
        <w:rPr>
          <w:rFonts w:eastAsia="TimesNewRoman"/>
          <w:lang w:eastAsia="en-GB"/>
        </w:rPr>
        <w:tab/>
        <w:t>Unified Access Control – Access Identities 11 and 15 indicated by USIM</w:t>
      </w:r>
      <w:bookmarkEnd w:id="2153"/>
    </w:p>
    <w:p w14:paraId="791B46FC" w14:textId="74BC2840"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40A3C1E6" w14:textId="05833340" w:rsidR="00E05B08" w:rsidRPr="003068BA" w:rsidRDefault="00E05B08" w:rsidP="00E05B08">
      <w:pPr>
        <w:pStyle w:val="Heading3"/>
        <w:rPr>
          <w:rFonts w:eastAsia="TimesNewRoman"/>
          <w:lang w:eastAsia="en-GB"/>
        </w:rPr>
      </w:pPr>
      <w:bookmarkStart w:id="2154" w:name="_Toc103688448"/>
      <w:r w:rsidRPr="003068BA">
        <w:rPr>
          <w:rFonts w:eastAsia="TimesNewRoman"/>
          <w:lang w:eastAsia="en-GB"/>
        </w:rPr>
        <w:t>5.4.9</w:t>
      </w:r>
      <w:r w:rsidRPr="003068BA">
        <w:rPr>
          <w:rFonts w:eastAsia="TimesNewRoman"/>
          <w:lang w:eastAsia="en-GB"/>
        </w:rPr>
        <w:tab/>
        <w:t>Unified Access Control – Access Identities 12, 13 and 14 indicated by USIM</w:t>
      </w:r>
      <w:bookmarkEnd w:id="2154"/>
    </w:p>
    <w:p w14:paraId="629BA225" w14:textId="768B8564"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0DF08F23" w14:textId="681A664F" w:rsidR="00E05B08" w:rsidRPr="003068BA" w:rsidRDefault="00E05B08" w:rsidP="00E05B08">
      <w:pPr>
        <w:pStyle w:val="Heading3"/>
        <w:rPr>
          <w:rFonts w:eastAsia="TimesNewRoman"/>
          <w:lang w:eastAsia="en-GB"/>
        </w:rPr>
      </w:pPr>
      <w:bookmarkStart w:id="2155" w:name="_Toc103688449"/>
      <w:r w:rsidRPr="003068BA">
        <w:rPr>
          <w:rFonts w:eastAsia="TimesNewRoman"/>
          <w:lang w:eastAsia="en-GB"/>
        </w:rPr>
        <w:t>5.4.10</w:t>
      </w:r>
      <w:r w:rsidRPr="003068BA">
        <w:rPr>
          <w:rFonts w:eastAsia="TimesNewRoman"/>
          <w:lang w:eastAsia="en-GB"/>
        </w:rPr>
        <w:tab/>
        <w:t>Unified Access Control – Operator-Defined Access Category</w:t>
      </w:r>
      <w:bookmarkEnd w:id="2155"/>
    </w:p>
    <w:p w14:paraId="17B47BC4" w14:textId="53E284B5"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1BA2A1B0" w14:textId="6DE5EECE" w:rsidR="00E05B08" w:rsidRPr="003068BA" w:rsidRDefault="00E05B08" w:rsidP="00E05B08">
      <w:pPr>
        <w:pStyle w:val="Heading3"/>
        <w:rPr>
          <w:rFonts w:eastAsia="TimesNewRoman"/>
          <w:lang w:eastAsia="en-GB"/>
        </w:rPr>
      </w:pPr>
      <w:bookmarkStart w:id="2156" w:name="_Toc103688450"/>
      <w:r w:rsidRPr="003068BA">
        <w:rPr>
          <w:rFonts w:eastAsia="TimesNewRoman"/>
          <w:lang w:eastAsia="en-GB"/>
        </w:rPr>
        <w:t>5.4.11</w:t>
      </w:r>
      <w:r w:rsidRPr="003068BA">
        <w:rPr>
          <w:rFonts w:eastAsia="TimesNewRoman"/>
          <w:lang w:eastAsia="en-GB"/>
        </w:rPr>
        <w:tab/>
        <w:t>Unified Access Control – Operator-Defined Access Categories, no change in SUPI</w:t>
      </w:r>
      <w:bookmarkEnd w:id="2156"/>
    </w:p>
    <w:p w14:paraId="23A1251E" w14:textId="52D732B0"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2F03013A" w14:textId="6E24339D" w:rsidR="00E05B08" w:rsidRPr="003068BA" w:rsidRDefault="00E05B08" w:rsidP="00E05B08">
      <w:pPr>
        <w:pStyle w:val="Heading3"/>
        <w:rPr>
          <w:rFonts w:eastAsia="TimesNewRoman"/>
          <w:lang w:eastAsia="en-GB"/>
        </w:rPr>
      </w:pPr>
      <w:bookmarkStart w:id="2157" w:name="_Toc103688451"/>
      <w:r w:rsidRPr="003068BA">
        <w:rPr>
          <w:rFonts w:eastAsia="TimesNewRoman"/>
          <w:lang w:eastAsia="en-GB"/>
        </w:rPr>
        <w:t>5.4.12</w:t>
      </w:r>
      <w:r w:rsidRPr="003068BA">
        <w:rPr>
          <w:rFonts w:eastAsia="TimesNewRoman"/>
          <w:lang w:eastAsia="en-GB"/>
        </w:rPr>
        <w:tab/>
        <w:t>Unified Access Control – Operator-Defined Access Categories, SUPI change</w:t>
      </w:r>
      <w:bookmarkEnd w:id="2157"/>
    </w:p>
    <w:p w14:paraId="7B3ACC3C" w14:textId="277DC852"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2DEE7EB8" w14:textId="627E65C1" w:rsidR="00E05B08" w:rsidRPr="003068BA" w:rsidRDefault="00E05B08" w:rsidP="00E05B08">
      <w:pPr>
        <w:pStyle w:val="Heading2"/>
        <w:rPr>
          <w:rFonts w:eastAsia="TimesNewRoman"/>
          <w:lang w:eastAsia="en-GB"/>
        </w:rPr>
      </w:pPr>
      <w:bookmarkStart w:id="2158" w:name="_Toc103688452"/>
      <w:r w:rsidRPr="003068BA">
        <w:rPr>
          <w:rFonts w:eastAsia="TimesNewRoman"/>
          <w:lang w:eastAsia="en-GB"/>
        </w:rPr>
        <w:t>5.5</w:t>
      </w:r>
      <w:r w:rsidRPr="003068BA">
        <w:rPr>
          <w:rFonts w:eastAsia="TimesNewRoman"/>
          <w:lang w:eastAsia="en-GB"/>
        </w:rPr>
        <w:tab/>
        <w:t>Handling of operator controlled features</w:t>
      </w:r>
      <w:bookmarkEnd w:id="2158"/>
    </w:p>
    <w:p w14:paraId="58791CFD" w14:textId="5CA1E6B9" w:rsidR="00E05B08" w:rsidRPr="003068BA" w:rsidRDefault="00E05B08" w:rsidP="00E05B08">
      <w:pPr>
        <w:pStyle w:val="Heading3"/>
        <w:rPr>
          <w:rFonts w:eastAsia="TimesNewRoman"/>
          <w:lang w:eastAsia="en-GB"/>
        </w:rPr>
      </w:pPr>
      <w:bookmarkStart w:id="2159" w:name="_Toc103688453"/>
      <w:r w:rsidRPr="003068BA">
        <w:rPr>
          <w:rFonts w:eastAsia="TimesNewRoman"/>
          <w:lang w:eastAsia="en-GB"/>
        </w:rPr>
        <w:t>5.5.1</w:t>
      </w:r>
      <w:r w:rsidRPr="003068BA">
        <w:rPr>
          <w:rFonts w:eastAsia="TimesNewRoman"/>
          <w:lang w:eastAsia="en-GB"/>
        </w:rPr>
        <w:tab/>
        <w:t>Display of registered 5G PLMN name from USIM</w:t>
      </w:r>
      <w:bookmarkEnd w:id="2159"/>
    </w:p>
    <w:p w14:paraId="78A7E5F0" w14:textId="64C0FAC4" w:rsidR="00E05B08" w:rsidRPr="003068BA" w:rsidRDefault="0003424E" w:rsidP="00E05B08">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w:t>
      </w:r>
      <w:r w:rsidR="003014FC" w:rsidRPr="003068BA">
        <w:rPr>
          <w:rFonts w:eastAsia="TimesNewRoman"/>
          <w:highlight w:val="green"/>
          <w:lang w:eastAsia="en-GB"/>
        </w:rPr>
        <w:t xml:space="preserve"> - random values shall be used. No other modification needed to align with the present document</w:t>
      </w:r>
      <w:r w:rsidR="00E05B08" w:rsidRPr="003068BA">
        <w:rPr>
          <w:rFonts w:eastAsia="TimesNewRoman"/>
          <w:highlight w:val="green"/>
          <w:lang w:eastAsia="en-GB"/>
        </w:rPr>
        <w:t>.</w:t>
      </w:r>
    </w:p>
    <w:p w14:paraId="29F57F85" w14:textId="371EFFE0" w:rsidR="00E05B08" w:rsidRPr="003068BA" w:rsidRDefault="00E05B08" w:rsidP="00E05B08">
      <w:pPr>
        <w:pStyle w:val="Heading3"/>
        <w:rPr>
          <w:rFonts w:eastAsia="TimesNewRoman"/>
          <w:lang w:eastAsia="en-GB"/>
        </w:rPr>
      </w:pPr>
      <w:bookmarkStart w:id="2160" w:name="_Toc103688454"/>
      <w:r w:rsidRPr="003068BA">
        <w:rPr>
          <w:rFonts w:eastAsia="TimesNewRoman"/>
          <w:lang w:eastAsia="en-GB"/>
        </w:rPr>
        <w:t>5.5.2</w:t>
      </w:r>
      <w:r w:rsidRPr="003068BA">
        <w:rPr>
          <w:rFonts w:eastAsia="TimesNewRoman"/>
          <w:lang w:eastAsia="en-GB"/>
        </w:rPr>
        <w:tab/>
        <w:t>Display of registered 5G PLMN name from ME</w:t>
      </w:r>
      <w:bookmarkEnd w:id="2160"/>
    </w:p>
    <w:p w14:paraId="5DCBB7E5" w14:textId="55DEE107" w:rsidR="00E05B08" w:rsidRPr="003068BA" w:rsidRDefault="0003424E" w:rsidP="00E05B08">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 xml:space="preserve"> - random values shall be used. No other modification needed to align with the present document</w:t>
      </w:r>
      <w:r w:rsidR="00E05B08" w:rsidRPr="003068BA">
        <w:rPr>
          <w:rFonts w:eastAsia="TimesNewRoman"/>
          <w:highlight w:val="green"/>
          <w:lang w:eastAsia="en-GB"/>
        </w:rPr>
        <w:t>.</w:t>
      </w:r>
    </w:p>
    <w:p w14:paraId="376578D4" w14:textId="1FE387DB" w:rsidR="00E05B08" w:rsidRPr="003068BA" w:rsidRDefault="00E05B08" w:rsidP="00E05B08">
      <w:pPr>
        <w:pStyle w:val="Heading1"/>
        <w:rPr>
          <w:lang w:eastAsia="en-GB"/>
        </w:rPr>
      </w:pPr>
      <w:bookmarkStart w:id="2161" w:name="_Toc103688455"/>
      <w:r w:rsidRPr="003068BA">
        <w:rPr>
          <w:rFonts w:eastAsia="TimesNewRoman"/>
          <w:lang w:eastAsia="en-GB"/>
        </w:rPr>
        <w:t>6</w:t>
      </w:r>
      <w:r w:rsidRPr="003068BA">
        <w:rPr>
          <w:rFonts w:eastAsia="TimesNewRoman"/>
          <w:lang w:eastAsia="en-GB"/>
        </w:rPr>
        <w:tab/>
        <w:t>Security related Tests</w:t>
      </w:r>
      <w:bookmarkEnd w:id="2161"/>
    </w:p>
    <w:p w14:paraId="5350FBEF" w14:textId="7741B945" w:rsidR="00E05B08" w:rsidRPr="003068BA" w:rsidRDefault="00E05B08" w:rsidP="00E05B08">
      <w:pPr>
        <w:pStyle w:val="Heading2"/>
        <w:rPr>
          <w:rFonts w:eastAsia="TimesNewRoman"/>
          <w:lang w:eastAsia="en-GB"/>
        </w:rPr>
      </w:pPr>
      <w:bookmarkStart w:id="2162" w:name="_Toc103688456"/>
      <w:r w:rsidRPr="003068BA">
        <w:rPr>
          <w:rFonts w:eastAsia="TimesNewRoman"/>
          <w:lang w:eastAsia="en-GB"/>
        </w:rPr>
        <w:t>6.1</w:t>
      </w:r>
      <w:r w:rsidRPr="003068BA">
        <w:rPr>
          <w:rFonts w:eastAsia="TimesNewRoman"/>
          <w:lang w:eastAsia="en-GB"/>
        </w:rPr>
        <w:tab/>
        <w:t>PIN handling</w:t>
      </w:r>
      <w:bookmarkEnd w:id="2162"/>
    </w:p>
    <w:p w14:paraId="57801D00" w14:textId="13ABD7FA" w:rsidR="00E05B08" w:rsidRPr="003068BA" w:rsidRDefault="00E05B08" w:rsidP="00E05B08">
      <w:pPr>
        <w:pStyle w:val="Heading3"/>
        <w:rPr>
          <w:rFonts w:eastAsia="TimesNewRoman"/>
          <w:lang w:eastAsia="en-GB"/>
        </w:rPr>
      </w:pPr>
      <w:bookmarkStart w:id="2163" w:name="_Toc103688457"/>
      <w:r w:rsidRPr="003068BA">
        <w:rPr>
          <w:rFonts w:eastAsia="TimesNewRoman"/>
          <w:lang w:eastAsia="en-GB"/>
        </w:rPr>
        <w:t>6.1.1</w:t>
      </w:r>
      <w:r w:rsidRPr="003068BA">
        <w:rPr>
          <w:rFonts w:eastAsia="TimesNewRoman"/>
          <w:lang w:eastAsia="en-GB"/>
        </w:rPr>
        <w:tab/>
        <w:t>Entry of PIN</w:t>
      </w:r>
      <w:bookmarkEnd w:id="2163"/>
    </w:p>
    <w:p w14:paraId="04739687" w14:textId="06868C14"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VERIFY PIN command needed.</w:t>
      </w:r>
    </w:p>
    <w:p w14:paraId="47562EBE" w14:textId="3C1134A7" w:rsidR="00E05B08" w:rsidRPr="003068BA" w:rsidRDefault="00E05B08" w:rsidP="00E05B08">
      <w:pPr>
        <w:pStyle w:val="Heading3"/>
        <w:rPr>
          <w:rFonts w:eastAsia="TimesNewRoman"/>
          <w:highlight w:val="red"/>
        </w:rPr>
      </w:pPr>
      <w:bookmarkStart w:id="2164" w:name="_Toc103688458"/>
      <w:r w:rsidRPr="003068BA">
        <w:rPr>
          <w:rFonts w:eastAsia="TimesNewRoman"/>
          <w:lang w:eastAsia="en-GB"/>
        </w:rPr>
        <w:t>6.1.2</w:t>
      </w:r>
      <w:r w:rsidRPr="003068BA">
        <w:rPr>
          <w:rFonts w:eastAsia="TimesNewRoman"/>
          <w:lang w:eastAsia="en-GB"/>
        </w:rPr>
        <w:tab/>
        <w:t>Change of PIN</w:t>
      </w:r>
      <w:bookmarkEnd w:id="2164"/>
    </w:p>
    <w:p w14:paraId="44A9DB7B" w14:textId="7A7721BC"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CHANGE PIN command needed.</w:t>
      </w:r>
    </w:p>
    <w:p w14:paraId="3E59CE28" w14:textId="0E71219A" w:rsidR="00E05B08" w:rsidRPr="003068BA" w:rsidRDefault="00E05B08" w:rsidP="00E05B08">
      <w:pPr>
        <w:pStyle w:val="Heading3"/>
        <w:rPr>
          <w:rFonts w:eastAsia="TimesNewRoman"/>
          <w:highlight w:val="red"/>
        </w:rPr>
      </w:pPr>
      <w:bookmarkStart w:id="2165" w:name="_Toc103688459"/>
      <w:r w:rsidRPr="003068BA">
        <w:rPr>
          <w:rFonts w:eastAsia="TimesNewRoman"/>
          <w:lang w:eastAsia="en-GB"/>
        </w:rPr>
        <w:t>6.1.3</w:t>
      </w:r>
      <w:r w:rsidRPr="003068BA">
        <w:rPr>
          <w:rFonts w:eastAsia="TimesNewRoman"/>
          <w:lang w:eastAsia="en-GB"/>
        </w:rPr>
        <w:tab/>
        <w:t>Unblock PIN</w:t>
      </w:r>
      <w:bookmarkEnd w:id="2165"/>
    </w:p>
    <w:p w14:paraId="1235F278" w14:textId="43F237F7"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UNBLOCK PIN command needed.</w:t>
      </w:r>
    </w:p>
    <w:p w14:paraId="3D2F444F" w14:textId="603496ED" w:rsidR="00E05B08" w:rsidRPr="003068BA" w:rsidRDefault="00E05B08" w:rsidP="00E05B08">
      <w:pPr>
        <w:pStyle w:val="Heading3"/>
        <w:rPr>
          <w:rFonts w:eastAsia="TimesNewRoman"/>
          <w:highlight w:val="red"/>
        </w:rPr>
      </w:pPr>
      <w:bookmarkStart w:id="2166" w:name="_Toc103688460"/>
      <w:r w:rsidRPr="003068BA">
        <w:rPr>
          <w:rFonts w:eastAsia="TimesNewRoman"/>
          <w:lang w:eastAsia="en-GB"/>
        </w:rPr>
        <w:lastRenderedPageBreak/>
        <w:t>6.1.4</w:t>
      </w:r>
      <w:r w:rsidRPr="003068BA">
        <w:rPr>
          <w:rFonts w:eastAsia="TimesNewRoman"/>
          <w:lang w:eastAsia="en-GB"/>
        </w:rPr>
        <w:tab/>
        <w:t>Entry of PIN2</w:t>
      </w:r>
      <w:bookmarkEnd w:id="2166"/>
    </w:p>
    <w:p w14:paraId="393901C0" w14:textId="1062E671"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VERIFY PIN command needed.</w:t>
      </w:r>
    </w:p>
    <w:p w14:paraId="5C626820" w14:textId="5A241D13" w:rsidR="00E05B08" w:rsidRPr="003068BA" w:rsidRDefault="00E05B08" w:rsidP="00E05B08">
      <w:pPr>
        <w:pStyle w:val="Heading3"/>
        <w:rPr>
          <w:rFonts w:eastAsia="TimesNewRoman"/>
          <w:highlight w:val="red"/>
        </w:rPr>
      </w:pPr>
      <w:bookmarkStart w:id="2167" w:name="_Toc103688461"/>
      <w:r w:rsidRPr="003068BA">
        <w:rPr>
          <w:rFonts w:eastAsia="TimesNewRoman"/>
          <w:lang w:eastAsia="en-GB"/>
        </w:rPr>
        <w:t>6.1.5</w:t>
      </w:r>
      <w:r w:rsidRPr="003068BA">
        <w:rPr>
          <w:rFonts w:eastAsia="TimesNewRoman"/>
          <w:lang w:eastAsia="en-GB"/>
        </w:rPr>
        <w:tab/>
        <w:t>Change of PIN2</w:t>
      </w:r>
      <w:bookmarkEnd w:id="2167"/>
    </w:p>
    <w:p w14:paraId="586145D7" w14:textId="1FF02FB1"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CHANGE PIN2 command needed.</w:t>
      </w:r>
    </w:p>
    <w:p w14:paraId="0AE0822B" w14:textId="24087F85" w:rsidR="00E05B08" w:rsidRPr="003068BA" w:rsidRDefault="00E05B08" w:rsidP="00E05B08">
      <w:pPr>
        <w:pStyle w:val="Heading3"/>
        <w:rPr>
          <w:rFonts w:eastAsia="TimesNewRoman"/>
          <w:highlight w:val="red"/>
        </w:rPr>
      </w:pPr>
      <w:bookmarkStart w:id="2168" w:name="_Toc103688462"/>
      <w:r w:rsidRPr="003068BA">
        <w:rPr>
          <w:rFonts w:eastAsia="TimesNewRoman"/>
          <w:lang w:eastAsia="en-GB"/>
        </w:rPr>
        <w:t xml:space="preserve">6.1.6 </w:t>
      </w:r>
      <w:r w:rsidRPr="003068BA">
        <w:rPr>
          <w:rFonts w:eastAsia="TimesNewRoman"/>
          <w:lang w:eastAsia="en-GB"/>
        </w:rPr>
        <w:tab/>
        <w:t>Unblock PIN2</w:t>
      </w:r>
      <w:bookmarkEnd w:id="2168"/>
    </w:p>
    <w:p w14:paraId="303A2468" w14:textId="165611FD"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UNBLOCK PIN2 command needed.</w:t>
      </w:r>
    </w:p>
    <w:p w14:paraId="3DC861B4" w14:textId="64E963AF" w:rsidR="00E05B08" w:rsidRPr="003068BA" w:rsidRDefault="00E05B08" w:rsidP="00E05B08">
      <w:pPr>
        <w:pStyle w:val="Heading3"/>
        <w:rPr>
          <w:rFonts w:eastAsia="TimesNewRoman"/>
          <w:highlight w:val="red"/>
        </w:rPr>
      </w:pPr>
      <w:bookmarkStart w:id="2169" w:name="_Toc103688463"/>
      <w:r w:rsidRPr="003068BA">
        <w:rPr>
          <w:rFonts w:eastAsia="TimesNewRoman"/>
          <w:lang w:eastAsia="en-GB"/>
        </w:rPr>
        <w:t>6.1.7</w:t>
      </w:r>
      <w:r w:rsidRPr="003068BA">
        <w:rPr>
          <w:rFonts w:eastAsia="TimesNewRoman"/>
          <w:lang w:eastAsia="en-GB"/>
        </w:rPr>
        <w:tab/>
        <w:t>Replacement of PIN</w:t>
      </w:r>
      <w:bookmarkEnd w:id="2169"/>
    </w:p>
    <w:p w14:paraId="6984DB05" w14:textId="45174708"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VERIFY PIN, DISABLE PIN and ENABLE PIN commands needed.</w:t>
      </w:r>
    </w:p>
    <w:p w14:paraId="55C329D0" w14:textId="2270418C" w:rsidR="00E05B08" w:rsidRPr="003068BA" w:rsidRDefault="00E05B08" w:rsidP="00E05B08">
      <w:pPr>
        <w:pStyle w:val="Heading3"/>
        <w:rPr>
          <w:rFonts w:eastAsia="TimesNewRoman"/>
          <w:highlight w:val="red"/>
        </w:rPr>
      </w:pPr>
      <w:bookmarkStart w:id="2170" w:name="_Toc103688464"/>
      <w:r w:rsidRPr="003068BA">
        <w:rPr>
          <w:rFonts w:eastAsia="TimesNewRoman"/>
          <w:lang w:eastAsia="en-GB"/>
        </w:rPr>
        <w:t>6.1.8</w:t>
      </w:r>
      <w:r w:rsidRPr="003068BA">
        <w:rPr>
          <w:rFonts w:eastAsia="TimesNewRoman"/>
          <w:lang w:eastAsia="en-GB"/>
        </w:rPr>
        <w:tab/>
        <w:t>Change of Universal PIN</w:t>
      </w:r>
      <w:bookmarkEnd w:id="2170"/>
      <w:r w:rsidRPr="003068BA">
        <w:rPr>
          <w:rFonts w:eastAsia="TimesNewRoman"/>
          <w:highlight w:val="red"/>
        </w:rPr>
        <w:t xml:space="preserve"> </w:t>
      </w:r>
    </w:p>
    <w:p w14:paraId="2BA31E62" w14:textId="69B81324"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CHANGE PIN command needed.</w:t>
      </w:r>
    </w:p>
    <w:p w14:paraId="3499223B" w14:textId="48C70159" w:rsidR="00E05B08" w:rsidRPr="003068BA" w:rsidRDefault="00E05B08" w:rsidP="00E05B08">
      <w:pPr>
        <w:pStyle w:val="Heading3"/>
        <w:rPr>
          <w:rFonts w:eastAsia="TimesNewRoman"/>
          <w:highlight w:val="red"/>
        </w:rPr>
      </w:pPr>
      <w:bookmarkStart w:id="2171" w:name="_Toc103688465"/>
      <w:r w:rsidRPr="003068BA">
        <w:rPr>
          <w:rFonts w:eastAsia="TimesNewRoman"/>
          <w:lang w:eastAsia="en-GB"/>
        </w:rPr>
        <w:t>6.1.9</w:t>
      </w:r>
      <w:r w:rsidRPr="003068BA">
        <w:rPr>
          <w:rFonts w:eastAsia="TimesNewRoman"/>
          <w:lang w:eastAsia="en-GB"/>
        </w:rPr>
        <w:tab/>
        <w:t>Unblock Universal PIN</w:t>
      </w:r>
      <w:bookmarkEnd w:id="2171"/>
    </w:p>
    <w:p w14:paraId="54CC3543" w14:textId="7268ABF1"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UNBLOCK PIN command needed.</w:t>
      </w:r>
    </w:p>
    <w:p w14:paraId="289A5DC6" w14:textId="5D2996E2" w:rsidR="00E05B08" w:rsidRPr="003068BA" w:rsidRDefault="00E05B08" w:rsidP="00E05B08">
      <w:pPr>
        <w:pStyle w:val="Heading3"/>
        <w:rPr>
          <w:rFonts w:eastAsia="TimesNewRoman"/>
          <w:highlight w:val="red"/>
        </w:rPr>
      </w:pPr>
      <w:bookmarkStart w:id="2172" w:name="_Toc103688466"/>
      <w:r w:rsidRPr="003068BA">
        <w:rPr>
          <w:rFonts w:eastAsia="TimesNewRoman"/>
          <w:lang w:eastAsia="en-GB"/>
        </w:rPr>
        <w:t>6.1.10</w:t>
      </w:r>
      <w:r w:rsidRPr="003068BA">
        <w:rPr>
          <w:rFonts w:eastAsia="TimesNewRoman"/>
          <w:lang w:eastAsia="en-GB"/>
        </w:rPr>
        <w:tab/>
        <w:t>Entry of PIN on multi-verification capable UICCs</w:t>
      </w:r>
      <w:bookmarkEnd w:id="2172"/>
    </w:p>
    <w:p w14:paraId="45F54A84" w14:textId="46904B02"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VERIFY PIN command needed.</w:t>
      </w:r>
    </w:p>
    <w:p w14:paraId="3884917E" w14:textId="7C4B8642" w:rsidR="00E05B08" w:rsidRPr="003068BA" w:rsidRDefault="00E05B08" w:rsidP="00E05B08">
      <w:pPr>
        <w:pStyle w:val="Heading3"/>
        <w:rPr>
          <w:rFonts w:eastAsia="TimesNewRoman"/>
          <w:highlight w:val="red"/>
        </w:rPr>
      </w:pPr>
      <w:bookmarkStart w:id="2173" w:name="_Toc103688467"/>
      <w:r w:rsidRPr="003068BA">
        <w:rPr>
          <w:rFonts w:eastAsia="TimesNewRoman"/>
          <w:lang w:eastAsia="en-GB"/>
        </w:rPr>
        <w:t>6.1.11</w:t>
      </w:r>
      <w:r w:rsidRPr="003068BA">
        <w:rPr>
          <w:rFonts w:eastAsia="TimesNewRoman"/>
          <w:lang w:eastAsia="en-GB"/>
        </w:rPr>
        <w:tab/>
        <w:t>Change of PIN on multi-verification capable UICCs</w:t>
      </w:r>
      <w:bookmarkEnd w:id="2173"/>
    </w:p>
    <w:p w14:paraId="1200A2DD" w14:textId="4A9621B9"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CHANGE PIN command needed.</w:t>
      </w:r>
    </w:p>
    <w:p w14:paraId="55A0C407" w14:textId="45424208" w:rsidR="00E05B08" w:rsidRPr="003068BA" w:rsidRDefault="00E05B08" w:rsidP="00E05B08">
      <w:pPr>
        <w:pStyle w:val="Heading3"/>
        <w:rPr>
          <w:rFonts w:eastAsia="TimesNewRoman"/>
          <w:highlight w:val="red"/>
        </w:rPr>
      </w:pPr>
      <w:bookmarkStart w:id="2174" w:name="_Toc103688468"/>
      <w:r w:rsidRPr="003068BA">
        <w:rPr>
          <w:rFonts w:eastAsia="TimesNewRoman"/>
          <w:lang w:eastAsia="en-GB"/>
        </w:rPr>
        <w:t>6.1.12</w:t>
      </w:r>
      <w:r w:rsidRPr="003068BA">
        <w:rPr>
          <w:rFonts w:eastAsia="TimesNewRoman"/>
          <w:lang w:eastAsia="en-GB"/>
        </w:rPr>
        <w:tab/>
        <w:t>Unblock PIN on multi-verification capable UICCs</w:t>
      </w:r>
      <w:bookmarkEnd w:id="2174"/>
    </w:p>
    <w:p w14:paraId="1129621C" w14:textId="5D51157C"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UNBLOCK PIN command needed.</w:t>
      </w:r>
    </w:p>
    <w:p w14:paraId="30577ADC" w14:textId="02B67DFF" w:rsidR="00E05B08" w:rsidRPr="003068BA" w:rsidRDefault="00E05B08" w:rsidP="00E05B08">
      <w:pPr>
        <w:pStyle w:val="Heading3"/>
        <w:rPr>
          <w:rFonts w:eastAsia="TimesNewRoman"/>
          <w:highlight w:val="red"/>
        </w:rPr>
      </w:pPr>
      <w:bookmarkStart w:id="2175" w:name="_Toc103688469"/>
      <w:r w:rsidRPr="003068BA">
        <w:rPr>
          <w:rFonts w:eastAsia="TimesNewRoman"/>
          <w:lang w:eastAsia="en-GB"/>
        </w:rPr>
        <w:t>6.1.13</w:t>
      </w:r>
      <w:r w:rsidRPr="003068BA">
        <w:rPr>
          <w:rFonts w:eastAsia="TimesNewRoman"/>
          <w:lang w:eastAsia="en-GB"/>
        </w:rPr>
        <w:tab/>
        <w:t>Entry of PIN2 on multi-verification capable UICCs</w:t>
      </w:r>
      <w:bookmarkEnd w:id="2175"/>
    </w:p>
    <w:p w14:paraId="331046B9" w14:textId="1FD7953C" w:rsidR="00E05B08"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VERIFY PIN, DISABLE PIN and ENABLE PIN commands needed.</w:t>
      </w:r>
    </w:p>
    <w:p w14:paraId="2C84D2A6" w14:textId="3754DAD7" w:rsidR="0003424E" w:rsidRDefault="0003424E" w:rsidP="0003424E">
      <w:pPr>
        <w:pStyle w:val="Heading3"/>
        <w:rPr>
          <w:lang w:val="en-US" w:eastAsia="en-GB"/>
        </w:rPr>
      </w:pPr>
      <w:bookmarkStart w:id="2176" w:name="_Toc103688470"/>
      <w:r>
        <w:rPr>
          <w:lang w:val="en-US" w:eastAsia="en-GB"/>
        </w:rPr>
        <w:t>6.1.14</w:t>
      </w:r>
      <w:r>
        <w:rPr>
          <w:lang w:val="en-US" w:eastAsia="en-GB"/>
        </w:rPr>
        <w:tab/>
        <w:t>Change of PIN2 on multi-verification capable UICCs</w:t>
      </w:r>
      <w:bookmarkEnd w:id="2176"/>
    </w:p>
    <w:p w14:paraId="0BA73840" w14:textId="77777777" w:rsidR="0003424E" w:rsidRDefault="0003424E" w:rsidP="0003424E">
      <w:pPr>
        <w:rPr>
          <w:rFonts w:eastAsia="TimesNewRoman"/>
        </w:rPr>
      </w:pPr>
      <w:r w:rsidRPr="003068BA">
        <w:rPr>
          <w:rFonts w:eastAsia="TimesNewRoman"/>
          <w:highlight w:val="red"/>
        </w:rPr>
        <w:t>RFU</w:t>
      </w:r>
      <w:r w:rsidRPr="003068BA">
        <w:rPr>
          <w:rFonts w:eastAsia="TimesNewRoman"/>
        </w:rPr>
        <w:t xml:space="preserve"> – agreed method to verify the VERIFY PIN, DISABLE PIN and ENABLE PIN commands needed.</w:t>
      </w:r>
    </w:p>
    <w:p w14:paraId="50077EC3" w14:textId="7814F7A4" w:rsidR="00E05B08" w:rsidRDefault="0003424E" w:rsidP="0003424E">
      <w:pPr>
        <w:pStyle w:val="Heading3"/>
        <w:rPr>
          <w:rFonts w:eastAsia="TimesNewRoman"/>
          <w:lang w:eastAsia="en-GB"/>
        </w:rPr>
      </w:pPr>
      <w:bookmarkStart w:id="2177" w:name="_Toc103688471"/>
      <w:r>
        <w:rPr>
          <w:lang w:val="en-US" w:eastAsia="en-GB"/>
        </w:rPr>
        <w:t>6.1.15</w:t>
      </w:r>
      <w:r>
        <w:rPr>
          <w:lang w:val="en-US" w:eastAsia="en-GB"/>
        </w:rPr>
        <w:tab/>
        <w:t>Unblock PIN2 on multi-verification capable UICCs</w:t>
      </w:r>
      <w:r w:rsidR="00E05B08" w:rsidRPr="003068BA">
        <w:rPr>
          <w:rFonts w:eastAsia="TimesNewRoman"/>
          <w:lang w:eastAsia="en-GB"/>
        </w:rPr>
        <w:t>6.2</w:t>
      </w:r>
      <w:r w:rsidR="00E05B08" w:rsidRPr="003068BA">
        <w:rPr>
          <w:rFonts w:eastAsia="TimesNewRoman"/>
          <w:lang w:eastAsia="en-GB"/>
        </w:rPr>
        <w:tab/>
        <w:t>Fixed Dialling Numbers (FDN)</w:t>
      </w:r>
      <w:bookmarkEnd w:id="2177"/>
    </w:p>
    <w:p w14:paraId="0B26F594" w14:textId="77777777" w:rsidR="0003424E" w:rsidRDefault="0003424E" w:rsidP="0003424E">
      <w:pPr>
        <w:rPr>
          <w:rFonts w:eastAsia="TimesNewRoman"/>
        </w:rPr>
      </w:pPr>
      <w:r w:rsidRPr="003068BA">
        <w:rPr>
          <w:rFonts w:eastAsia="TimesNewRoman"/>
          <w:highlight w:val="red"/>
        </w:rPr>
        <w:t>RFU</w:t>
      </w:r>
      <w:r w:rsidRPr="003068BA">
        <w:rPr>
          <w:rFonts w:eastAsia="TimesNewRoman"/>
        </w:rPr>
        <w:t xml:space="preserve"> – agreed method to verify the VERIFY PIN, DISABLE PIN and ENABLE PIN commands needed.</w:t>
      </w:r>
    </w:p>
    <w:p w14:paraId="576D372D" w14:textId="2AFA579E" w:rsidR="0003424E" w:rsidRDefault="0003424E" w:rsidP="0003424E">
      <w:pPr>
        <w:rPr>
          <w:rFonts w:ascii="Arial" w:hAnsi="Arial" w:cs="Arial"/>
          <w:sz w:val="28"/>
          <w:szCs w:val="28"/>
          <w:lang w:val="en-US" w:eastAsia="en-GB"/>
        </w:rPr>
      </w:pPr>
      <w:r>
        <w:rPr>
          <w:rFonts w:ascii="Arial" w:hAnsi="Arial" w:cs="Arial"/>
          <w:sz w:val="28"/>
          <w:szCs w:val="28"/>
          <w:lang w:val="en-US" w:eastAsia="en-GB"/>
        </w:rPr>
        <w:t>6.1.16</w:t>
      </w:r>
      <w:r>
        <w:rPr>
          <w:rFonts w:ascii="Arial" w:hAnsi="Arial" w:cs="Arial"/>
          <w:sz w:val="28"/>
          <w:szCs w:val="28"/>
          <w:lang w:val="en-US" w:eastAsia="en-GB"/>
        </w:rPr>
        <w:tab/>
        <w:t>Replacement of PIN with key reference "07"</w:t>
      </w:r>
    </w:p>
    <w:p w14:paraId="61000DC8" w14:textId="45CDB9BF" w:rsidR="0003424E" w:rsidRPr="0003424E" w:rsidRDefault="0003424E" w:rsidP="0003424E">
      <w:pPr>
        <w:rPr>
          <w:rFonts w:eastAsia="TimesNewRoman"/>
        </w:rPr>
      </w:pPr>
      <w:r w:rsidRPr="003068BA">
        <w:rPr>
          <w:rFonts w:eastAsia="TimesNewRoman"/>
          <w:highlight w:val="red"/>
        </w:rPr>
        <w:t>RFU</w:t>
      </w:r>
      <w:r w:rsidRPr="003068BA">
        <w:rPr>
          <w:rFonts w:eastAsia="TimesNewRoman"/>
        </w:rPr>
        <w:t xml:space="preserve"> – agreed method to verify the VERIFY PIN, DISABLE PIN and ENABLE PIN commands needed.</w:t>
      </w:r>
    </w:p>
    <w:p w14:paraId="29E75B4B" w14:textId="6D088718" w:rsidR="00E05B08" w:rsidRPr="003068BA" w:rsidRDefault="00E05B08" w:rsidP="00E05B08">
      <w:pPr>
        <w:pStyle w:val="Heading3"/>
        <w:rPr>
          <w:rFonts w:eastAsia="TimesNewRoman"/>
        </w:rPr>
      </w:pPr>
      <w:bookmarkStart w:id="2178" w:name="_Toc103688472"/>
      <w:r w:rsidRPr="003068BA">
        <w:rPr>
          <w:rFonts w:eastAsia="TimesNewRoman"/>
        </w:rPr>
        <w:lastRenderedPageBreak/>
        <w:t>6.2.1</w:t>
      </w:r>
      <w:r w:rsidRPr="003068BA">
        <w:rPr>
          <w:rFonts w:eastAsia="TimesNewRoman"/>
        </w:rPr>
        <w:tab/>
        <w:t>Terminal and USIM with FDN enabled, EFADN readable and updateable</w:t>
      </w:r>
      <w:bookmarkEnd w:id="2178"/>
    </w:p>
    <w:p w14:paraId="6AD18379" w14:textId="69D0439B"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 Discrepancies to be corrected.</w:t>
      </w:r>
      <w:r w:rsidRPr="003068BA">
        <w:rPr>
          <w:rFonts w:eastAsia="TimesNewRoman"/>
          <w:lang w:eastAsia="en-GB"/>
        </w:rPr>
        <w:t xml:space="preserve"> </w:t>
      </w:r>
    </w:p>
    <w:p w14:paraId="45FF1688" w14:textId="0E58F2EF" w:rsidR="00E05B08" w:rsidRPr="003068BA" w:rsidRDefault="00E05B08" w:rsidP="00E05B08">
      <w:pPr>
        <w:pStyle w:val="Heading3"/>
        <w:rPr>
          <w:rFonts w:eastAsia="TimesNewRoman"/>
          <w:lang w:eastAsia="en-GB"/>
        </w:rPr>
      </w:pPr>
      <w:bookmarkStart w:id="2179" w:name="_Toc103688473"/>
      <w:r w:rsidRPr="003068BA">
        <w:rPr>
          <w:rFonts w:eastAsia="TimesNewRoman"/>
          <w:lang w:eastAsia="en-GB"/>
        </w:rPr>
        <w:t>6.2.2</w:t>
      </w:r>
      <w:r w:rsidRPr="003068BA">
        <w:rPr>
          <w:rFonts w:eastAsia="TimesNewRoman"/>
          <w:lang w:eastAsia="en-GB"/>
        </w:rPr>
        <w:tab/>
        <w:t>Terminal and USIM with FDN disabled</w:t>
      </w:r>
      <w:bookmarkEnd w:id="2179"/>
    </w:p>
    <w:p w14:paraId="30349274" w14:textId="06BB4D9F"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 Discrepancies to be corrected.</w:t>
      </w:r>
      <w:r w:rsidRPr="003068BA">
        <w:rPr>
          <w:rFonts w:eastAsia="TimesNewRoman"/>
          <w:lang w:eastAsia="en-GB"/>
        </w:rPr>
        <w:t xml:space="preserve"> </w:t>
      </w:r>
    </w:p>
    <w:p w14:paraId="2B7FAD19" w14:textId="1DB8EF0C" w:rsidR="00E05B08" w:rsidRPr="003068BA" w:rsidRDefault="00E05B08" w:rsidP="00E05B08">
      <w:pPr>
        <w:pStyle w:val="Heading3"/>
        <w:rPr>
          <w:rFonts w:eastAsia="TimesNewRoman"/>
          <w:lang w:eastAsia="en-GB"/>
        </w:rPr>
      </w:pPr>
      <w:bookmarkStart w:id="2180" w:name="_Toc103688474"/>
      <w:r w:rsidRPr="003068BA">
        <w:rPr>
          <w:rFonts w:eastAsia="TimesNewRoman"/>
          <w:lang w:eastAsia="en-GB"/>
        </w:rPr>
        <w:t>6.2.3</w:t>
      </w:r>
      <w:r w:rsidRPr="003068BA">
        <w:rPr>
          <w:rFonts w:eastAsia="TimesNewRoman"/>
          <w:lang w:eastAsia="en-GB"/>
        </w:rPr>
        <w:tab/>
        <w:t>Enabling, disabling and updating of FDN</w:t>
      </w:r>
      <w:bookmarkEnd w:id="2180"/>
    </w:p>
    <w:p w14:paraId="4CB2B3C8" w14:textId="60370429"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 Discrepancies to be corrected.</w:t>
      </w:r>
      <w:r w:rsidRPr="003068BA">
        <w:rPr>
          <w:rFonts w:eastAsia="TimesNewRoman"/>
          <w:lang w:eastAsia="en-GB"/>
        </w:rPr>
        <w:t xml:space="preserve"> </w:t>
      </w:r>
    </w:p>
    <w:p w14:paraId="0EBBCFE0" w14:textId="54CA2C47" w:rsidR="00E05B08" w:rsidRPr="003068BA" w:rsidRDefault="00E05B08" w:rsidP="00E05B08">
      <w:pPr>
        <w:pStyle w:val="Heading3"/>
        <w:rPr>
          <w:rFonts w:eastAsia="TimesNewRoman"/>
          <w:lang w:eastAsia="en-GB"/>
        </w:rPr>
      </w:pPr>
      <w:bookmarkStart w:id="2181" w:name="_Toc103688475"/>
      <w:r w:rsidRPr="003068BA">
        <w:rPr>
          <w:rFonts w:eastAsia="TimesNewRoman"/>
          <w:lang w:eastAsia="en-GB"/>
        </w:rPr>
        <w:t>6.2.4</w:t>
      </w:r>
      <w:r w:rsidRPr="003068BA">
        <w:rPr>
          <w:rFonts w:eastAsia="TimesNewRoman"/>
          <w:lang w:eastAsia="en-GB"/>
        </w:rPr>
        <w:tab/>
        <w:t>Terminal and USIM with FDN enabled, EF</w:t>
      </w:r>
      <w:r w:rsidRPr="003068BA">
        <w:rPr>
          <w:rFonts w:eastAsia="TimesNewRoman"/>
          <w:sz w:val="13"/>
          <w:szCs w:val="13"/>
          <w:lang w:eastAsia="en-GB"/>
        </w:rPr>
        <w:t xml:space="preserve">ADN </w:t>
      </w:r>
      <w:r w:rsidRPr="003068BA">
        <w:rPr>
          <w:rFonts w:eastAsia="TimesNewRoman"/>
          <w:lang w:eastAsia="en-GB"/>
        </w:rPr>
        <w:t>readable and updateable (Rel-4 and onwards)</w:t>
      </w:r>
      <w:bookmarkEnd w:id="2181"/>
    </w:p>
    <w:p w14:paraId="3F137C57" w14:textId="494FED3E"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 Discrepancies to be corrected.</w:t>
      </w:r>
      <w:r w:rsidRPr="003068BA">
        <w:rPr>
          <w:rFonts w:eastAsia="TimesNewRoman"/>
          <w:lang w:eastAsia="en-GB"/>
        </w:rPr>
        <w:t xml:space="preserve"> </w:t>
      </w:r>
    </w:p>
    <w:p w14:paraId="471D6949" w14:textId="5A22B2B1" w:rsidR="00E05B08" w:rsidRPr="003068BA" w:rsidRDefault="00E05B08" w:rsidP="00E05B08">
      <w:pPr>
        <w:pStyle w:val="Heading2"/>
        <w:rPr>
          <w:rFonts w:eastAsia="TimesNewRoman"/>
          <w:lang w:eastAsia="en-GB"/>
        </w:rPr>
      </w:pPr>
      <w:bookmarkStart w:id="2182" w:name="_Toc103688476"/>
      <w:r w:rsidRPr="003068BA">
        <w:rPr>
          <w:rFonts w:eastAsia="TimesNewRoman"/>
          <w:lang w:eastAsia="en-GB"/>
        </w:rPr>
        <w:t>6.3</w:t>
      </w:r>
      <w:r w:rsidRPr="003068BA">
        <w:rPr>
          <w:rFonts w:eastAsia="TimesNewRoman"/>
          <w:lang w:eastAsia="en-GB"/>
        </w:rPr>
        <w:tab/>
        <w:t>Void</w:t>
      </w:r>
      <w:bookmarkEnd w:id="2182"/>
    </w:p>
    <w:p w14:paraId="4E5CF19B" w14:textId="750DC9C9" w:rsidR="00E05B08" w:rsidRPr="003068BA" w:rsidRDefault="00E05B08" w:rsidP="00E05B08">
      <w:pPr>
        <w:pStyle w:val="Heading2"/>
        <w:rPr>
          <w:rFonts w:eastAsia="TimesNewRoman"/>
        </w:rPr>
      </w:pPr>
      <w:bookmarkStart w:id="2183" w:name="_Toc103688477"/>
      <w:r w:rsidRPr="003068BA">
        <w:rPr>
          <w:rFonts w:eastAsia="TimesNewRoman"/>
        </w:rPr>
        <w:t>6.4</w:t>
      </w:r>
      <w:r w:rsidRPr="003068BA">
        <w:rPr>
          <w:rFonts w:eastAsia="TimesNewRoman"/>
        </w:rPr>
        <w:tab/>
        <w:t>Advice of charge (AoC) handling</w:t>
      </w:r>
      <w:bookmarkEnd w:id="2183"/>
    </w:p>
    <w:p w14:paraId="2E6CDB2F" w14:textId="4974D22A" w:rsidR="00E05B08" w:rsidRPr="003068BA" w:rsidRDefault="00E05B08" w:rsidP="00E05B08">
      <w:pPr>
        <w:pStyle w:val="Heading3"/>
        <w:rPr>
          <w:rFonts w:eastAsia="TimesNewRoman"/>
          <w:lang w:eastAsia="en-GB"/>
        </w:rPr>
      </w:pPr>
      <w:bookmarkStart w:id="2184" w:name="_Toc103688478"/>
      <w:r w:rsidRPr="003068BA">
        <w:rPr>
          <w:rFonts w:eastAsia="TimesNewRoman"/>
          <w:lang w:eastAsia="en-GB"/>
        </w:rPr>
        <w:t>6.4.1</w:t>
      </w:r>
      <w:r w:rsidRPr="003068BA">
        <w:rPr>
          <w:rFonts w:eastAsia="TimesNewRoman"/>
          <w:lang w:eastAsia="en-GB"/>
        </w:rPr>
        <w:tab/>
        <w:t>AoC not supported by USIM</w:t>
      </w:r>
      <w:bookmarkEnd w:id="2184"/>
    </w:p>
    <w:p w14:paraId="43B71DE3" w14:textId="31F24332"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4D464258" w14:textId="245550E0" w:rsidR="00E05B08" w:rsidRPr="003068BA" w:rsidRDefault="00E05B08" w:rsidP="00E05B08">
      <w:pPr>
        <w:pStyle w:val="Heading3"/>
        <w:rPr>
          <w:rFonts w:eastAsia="TimesNewRoman"/>
          <w:lang w:eastAsia="en-GB"/>
        </w:rPr>
      </w:pPr>
      <w:bookmarkStart w:id="2185" w:name="_Toc103688479"/>
      <w:r w:rsidRPr="003068BA">
        <w:rPr>
          <w:rFonts w:eastAsia="TimesNewRoman"/>
          <w:lang w:eastAsia="en-GB"/>
        </w:rPr>
        <w:t>6.4.2</w:t>
      </w:r>
      <w:r w:rsidRPr="003068BA">
        <w:rPr>
          <w:rFonts w:eastAsia="TimesNewRoman"/>
          <w:lang w:eastAsia="en-GB"/>
        </w:rPr>
        <w:tab/>
        <w:t>Maximum frequency of ACM updating</w:t>
      </w:r>
      <w:bookmarkEnd w:id="2185"/>
    </w:p>
    <w:p w14:paraId="5D6C1FCB" w14:textId="6DC3DEF6"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INCREMENT command needed.</w:t>
      </w:r>
    </w:p>
    <w:p w14:paraId="3E880675" w14:textId="571C5B45" w:rsidR="00E05B08" w:rsidRPr="003068BA" w:rsidRDefault="00E05B08" w:rsidP="00E05B08">
      <w:pPr>
        <w:pStyle w:val="Heading3"/>
        <w:rPr>
          <w:rFonts w:eastAsia="TimesNewRoman"/>
          <w:lang w:eastAsia="en-GB"/>
        </w:rPr>
      </w:pPr>
      <w:bookmarkStart w:id="2186" w:name="_Toc103688480"/>
      <w:r w:rsidRPr="003068BA">
        <w:rPr>
          <w:rFonts w:eastAsia="TimesNewRoman"/>
          <w:lang w:eastAsia="en-GB"/>
        </w:rPr>
        <w:t>6.4.3</w:t>
      </w:r>
      <w:r w:rsidRPr="003068BA">
        <w:rPr>
          <w:rFonts w:eastAsia="TimesNewRoman"/>
          <w:lang w:eastAsia="en-GB"/>
        </w:rPr>
        <w:tab/>
        <w:t>Call terminated when ACM greater than ACMmax</w:t>
      </w:r>
      <w:bookmarkEnd w:id="2186"/>
    </w:p>
    <w:p w14:paraId="69175B9B" w14:textId="3C76903D"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7109EEA1" w14:textId="4BD27BBB" w:rsidR="00E05B08" w:rsidRPr="003068BA" w:rsidRDefault="00E05B08" w:rsidP="00E05B08">
      <w:pPr>
        <w:pStyle w:val="Heading3"/>
        <w:rPr>
          <w:rFonts w:eastAsia="TimesNewRoman"/>
          <w:lang w:eastAsia="en-GB"/>
        </w:rPr>
      </w:pPr>
      <w:bookmarkStart w:id="2187" w:name="_Toc103688481"/>
      <w:r w:rsidRPr="003068BA">
        <w:rPr>
          <w:rFonts w:eastAsia="TimesNewRoman"/>
          <w:lang w:eastAsia="en-GB"/>
        </w:rPr>
        <w:t>6.4.4</w:t>
      </w:r>
      <w:r w:rsidRPr="003068BA">
        <w:rPr>
          <w:rFonts w:eastAsia="TimesNewRoman"/>
          <w:lang w:eastAsia="en-GB"/>
        </w:rPr>
        <w:tab/>
        <w:t>Response codes of increase command of ACM</w:t>
      </w:r>
      <w:bookmarkEnd w:id="2187"/>
    </w:p>
    <w:p w14:paraId="32C657CC" w14:textId="18204CB4"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4556997D" w14:textId="578F72D3" w:rsidR="005C234D" w:rsidRPr="003068BA" w:rsidRDefault="005C234D" w:rsidP="005C234D">
      <w:pPr>
        <w:pStyle w:val="Heading1"/>
      </w:pPr>
      <w:bookmarkStart w:id="2188" w:name="_Toc10738665"/>
      <w:bookmarkStart w:id="2189" w:name="_Toc20396517"/>
      <w:bookmarkStart w:id="2190" w:name="_Toc29398170"/>
      <w:bookmarkStart w:id="2191" w:name="_Toc29399292"/>
      <w:bookmarkStart w:id="2192" w:name="_Toc36649302"/>
      <w:bookmarkStart w:id="2193" w:name="_Toc36655144"/>
      <w:bookmarkStart w:id="2194" w:name="_Toc44961447"/>
      <w:bookmarkStart w:id="2195" w:name="_Toc50983110"/>
      <w:bookmarkStart w:id="2196" w:name="_Toc50985281"/>
      <w:bookmarkStart w:id="2197" w:name="_Toc57112542"/>
      <w:bookmarkStart w:id="2198" w:name="_Toc57208715"/>
      <w:bookmarkStart w:id="2199" w:name="_Toc103688482"/>
      <w:r w:rsidRPr="003068BA">
        <w:t>7</w:t>
      </w:r>
      <w:r w:rsidRPr="003068BA">
        <w:tab/>
        <w:t>PLMN related tests</w:t>
      </w:r>
      <w:bookmarkEnd w:id="2188"/>
      <w:bookmarkEnd w:id="2189"/>
      <w:bookmarkEnd w:id="2190"/>
      <w:bookmarkEnd w:id="2191"/>
      <w:bookmarkEnd w:id="2192"/>
      <w:bookmarkEnd w:id="2193"/>
      <w:bookmarkEnd w:id="2194"/>
      <w:bookmarkEnd w:id="2195"/>
      <w:bookmarkEnd w:id="2196"/>
      <w:bookmarkEnd w:id="2197"/>
      <w:bookmarkEnd w:id="2198"/>
      <w:bookmarkEnd w:id="2199"/>
    </w:p>
    <w:p w14:paraId="264B3A23" w14:textId="3A4C6DA1" w:rsidR="005C234D" w:rsidRPr="003068BA" w:rsidRDefault="005C234D" w:rsidP="005C234D">
      <w:pPr>
        <w:pStyle w:val="Heading2"/>
      </w:pPr>
      <w:bookmarkStart w:id="2200" w:name="_Toc10738666"/>
      <w:bookmarkStart w:id="2201" w:name="_Toc20396518"/>
      <w:bookmarkStart w:id="2202" w:name="_Toc29398171"/>
      <w:bookmarkStart w:id="2203" w:name="_Toc29399293"/>
      <w:bookmarkStart w:id="2204" w:name="_Toc36649303"/>
      <w:bookmarkStart w:id="2205" w:name="_Toc36655145"/>
      <w:bookmarkStart w:id="2206" w:name="_Toc44961448"/>
      <w:bookmarkStart w:id="2207" w:name="_Toc50983111"/>
      <w:bookmarkStart w:id="2208" w:name="_Toc50985282"/>
      <w:bookmarkStart w:id="2209" w:name="_Toc57112543"/>
      <w:bookmarkStart w:id="2210" w:name="_Toc57208716"/>
      <w:bookmarkStart w:id="2211" w:name="_Toc103688483"/>
      <w:r w:rsidRPr="003068BA">
        <w:t>7.1</w:t>
      </w:r>
      <w:r w:rsidRPr="003068BA">
        <w:tab/>
        <w:t>FPLMN handling</w:t>
      </w:r>
      <w:bookmarkEnd w:id="2200"/>
      <w:bookmarkEnd w:id="2201"/>
      <w:bookmarkEnd w:id="2202"/>
      <w:bookmarkEnd w:id="2203"/>
      <w:bookmarkEnd w:id="2204"/>
      <w:bookmarkEnd w:id="2205"/>
      <w:bookmarkEnd w:id="2206"/>
      <w:bookmarkEnd w:id="2207"/>
      <w:bookmarkEnd w:id="2208"/>
      <w:bookmarkEnd w:id="2209"/>
      <w:bookmarkEnd w:id="2210"/>
      <w:bookmarkEnd w:id="2211"/>
    </w:p>
    <w:p w14:paraId="378C66C8" w14:textId="0BE86A90" w:rsidR="00300880" w:rsidRPr="003068BA" w:rsidRDefault="00300880" w:rsidP="00300880">
      <w:pPr>
        <w:pStyle w:val="Heading3"/>
        <w:rPr>
          <w:rFonts w:eastAsia="TimesNewRoman"/>
          <w:lang w:eastAsia="en-GB"/>
        </w:rPr>
      </w:pPr>
      <w:bookmarkStart w:id="2212" w:name="_Toc103688484"/>
      <w:r w:rsidRPr="003068BA">
        <w:rPr>
          <w:rFonts w:eastAsia="TimesNewRoman"/>
          <w:lang w:eastAsia="en-GB"/>
        </w:rPr>
        <w:t>7.1.1</w:t>
      </w:r>
      <w:r w:rsidRPr="003068BA">
        <w:rPr>
          <w:rFonts w:eastAsia="TimesNewRoman"/>
          <w:lang w:eastAsia="en-GB"/>
        </w:rPr>
        <w:tab/>
        <w:t>Adding FPLMN to the Forbidden PLMN list</w:t>
      </w:r>
      <w:bookmarkEnd w:id="2212"/>
    </w:p>
    <w:p w14:paraId="463064C7" w14:textId="25A69FB0" w:rsidR="00300880" w:rsidRPr="003068BA" w:rsidRDefault="00300880" w:rsidP="00300880">
      <w:pPr>
        <w:rPr>
          <w:rFonts w:eastAsia="TimesNewRoman"/>
        </w:rPr>
      </w:pPr>
      <w:r w:rsidRPr="003068BA">
        <w:rPr>
          <w:rFonts w:eastAsia="TimesNewRoman"/>
          <w:highlight w:val="red"/>
        </w:rPr>
        <w:t>RFU</w:t>
      </w:r>
      <w:r w:rsidRPr="003068BA">
        <w:rPr>
          <w:rFonts w:eastAsia="TimesNewRoman"/>
        </w:rPr>
        <w:t xml:space="preserve"> – agreed method to verify the UPDATE command on EF_Keys/EF_KeysPS and EF_FPLMN needed.</w:t>
      </w:r>
    </w:p>
    <w:p w14:paraId="30B37AFC" w14:textId="7F38C62A" w:rsidR="00300880" w:rsidRPr="003068BA" w:rsidRDefault="00300880" w:rsidP="00300880">
      <w:pPr>
        <w:pStyle w:val="Heading3"/>
        <w:rPr>
          <w:rFonts w:eastAsia="TimesNewRoman"/>
          <w:lang w:eastAsia="en-GB"/>
        </w:rPr>
      </w:pPr>
      <w:bookmarkStart w:id="2213" w:name="_Toc103688485"/>
      <w:r w:rsidRPr="003068BA">
        <w:rPr>
          <w:rFonts w:eastAsia="TimesNewRoman"/>
          <w:lang w:eastAsia="en-GB"/>
        </w:rPr>
        <w:t>7.1.2</w:t>
      </w:r>
      <w:r w:rsidRPr="003068BA">
        <w:rPr>
          <w:rFonts w:eastAsia="TimesNewRoman"/>
          <w:lang w:eastAsia="en-GB"/>
        </w:rPr>
        <w:tab/>
        <w:t>UE updating forbidden PLMNs</w:t>
      </w:r>
      <w:bookmarkEnd w:id="2213"/>
    </w:p>
    <w:p w14:paraId="5149576D" w14:textId="69C0CD7F" w:rsidR="00300880" w:rsidRPr="003068BA" w:rsidRDefault="00300880" w:rsidP="00300880">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EF_FPLMN contents needed.</w:t>
      </w:r>
      <w:r w:rsidR="00D15521" w:rsidRPr="003068BA">
        <w:rPr>
          <w:rFonts w:eastAsia="TimesNewRoman"/>
          <w:highlight w:val="yellow"/>
        </w:rPr>
        <w:t xml:space="preserve"> S</w:t>
      </w:r>
      <w:r w:rsidRPr="003068BA">
        <w:rPr>
          <w:rFonts w:eastAsia="TimesNewRoman"/>
          <w:highlight w:val="yellow"/>
        </w:rPr>
        <w:t>ee suggested method used in TC 7.1.4</w:t>
      </w:r>
    </w:p>
    <w:p w14:paraId="2F020F82" w14:textId="63D03D84" w:rsidR="005C234D" w:rsidRPr="003068BA" w:rsidRDefault="00300880" w:rsidP="00300880">
      <w:pPr>
        <w:pStyle w:val="Heading3"/>
        <w:rPr>
          <w:rFonts w:eastAsia="TimesNewRoman"/>
          <w:lang w:eastAsia="en-GB"/>
        </w:rPr>
      </w:pPr>
      <w:bookmarkStart w:id="2214" w:name="_Toc103688486"/>
      <w:r w:rsidRPr="003068BA">
        <w:rPr>
          <w:rFonts w:eastAsia="TimesNewRoman"/>
          <w:lang w:eastAsia="en-GB"/>
        </w:rPr>
        <w:lastRenderedPageBreak/>
        <w:t>7.1.3</w:t>
      </w:r>
      <w:r w:rsidRPr="003068BA">
        <w:rPr>
          <w:rFonts w:eastAsia="TimesNewRoman"/>
          <w:lang w:eastAsia="en-GB"/>
        </w:rPr>
        <w:tab/>
        <w:t>UE deleting forbidden PLMNs</w:t>
      </w:r>
      <w:bookmarkEnd w:id="2214"/>
    </w:p>
    <w:p w14:paraId="2879332C" w14:textId="1D42CBB4" w:rsidR="00300880" w:rsidRPr="003068BA" w:rsidRDefault="00300880" w:rsidP="00300880">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EF_FPLMN, EF_LOCI/EF_PSLOCI contents needed.</w:t>
      </w:r>
      <w:r w:rsidR="00D15521" w:rsidRPr="003068BA">
        <w:rPr>
          <w:rFonts w:eastAsia="TimesNewRoman"/>
          <w:highlight w:val="yellow"/>
        </w:rPr>
        <w:t xml:space="preserve"> See suggested method used in TC 7.1.4</w:t>
      </w:r>
    </w:p>
    <w:p w14:paraId="2F18A77E" w14:textId="5056762B" w:rsidR="003871EF" w:rsidRPr="003068BA" w:rsidRDefault="003871EF" w:rsidP="003871EF">
      <w:pPr>
        <w:keepNext/>
        <w:keepLines/>
        <w:spacing w:before="120"/>
        <w:ind w:left="993" w:hanging="993"/>
        <w:outlineLvl w:val="2"/>
        <w:rPr>
          <w:rFonts w:ascii="Arial" w:hAnsi="Arial"/>
          <w:sz w:val="28"/>
        </w:rPr>
      </w:pPr>
      <w:r w:rsidRPr="003068BA">
        <w:rPr>
          <w:rFonts w:ascii="Arial" w:hAnsi="Arial"/>
          <w:sz w:val="28"/>
        </w:rPr>
        <w:t>7.1.4</w:t>
      </w:r>
      <w:r w:rsidRPr="003068BA">
        <w:rPr>
          <w:rFonts w:ascii="Arial" w:hAnsi="Arial"/>
          <w:sz w:val="28"/>
        </w:rPr>
        <w:tab/>
        <w:t>Adding FPLMN to the forbidden PLMN list when accessing E</w:t>
      </w:r>
      <w:r w:rsidRPr="003068BA">
        <w:rPr>
          <w:rFonts w:ascii="Arial" w:hAnsi="Arial"/>
          <w:sz w:val="28"/>
        </w:rPr>
        <w:noBreakHyphen/>
        <w:t>UTRAN</w:t>
      </w:r>
    </w:p>
    <w:p w14:paraId="5FDE66B0" w14:textId="77777777" w:rsidR="003871EF" w:rsidRPr="003068BA" w:rsidRDefault="003871EF" w:rsidP="003871EF">
      <w:pPr>
        <w:keepNext/>
        <w:keepLines/>
        <w:spacing w:before="120"/>
        <w:ind w:left="1276" w:hanging="1276"/>
        <w:outlineLvl w:val="3"/>
        <w:rPr>
          <w:rFonts w:ascii="Arial" w:hAnsi="Arial"/>
          <w:sz w:val="24"/>
        </w:rPr>
      </w:pPr>
      <w:r w:rsidRPr="003068BA">
        <w:rPr>
          <w:rFonts w:ascii="Arial" w:hAnsi="Arial"/>
          <w:sz w:val="24"/>
        </w:rPr>
        <w:t>7.1.4.1</w:t>
      </w:r>
      <w:r w:rsidRPr="003068BA">
        <w:rPr>
          <w:rFonts w:ascii="Arial" w:hAnsi="Arial"/>
          <w:sz w:val="24"/>
        </w:rPr>
        <w:tab/>
        <w:t>Test purpose</w:t>
      </w:r>
    </w:p>
    <w:p w14:paraId="72164693" w14:textId="0496299E" w:rsidR="003871EF" w:rsidRPr="008C26FA" w:rsidRDefault="003871EF" w:rsidP="003871EF">
      <w:r w:rsidRPr="003068BA">
        <w:t xml:space="preserve">See clause 7.1.4.1 </w:t>
      </w:r>
      <w:r w:rsidR="008F37C2" w:rsidRPr="003068BA">
        <w:t xml:space="preserve">Definition and applicability </w:t>
      </w:r>
      <w:r w:rsidRPr="003068BA">
        <w:t>of TS 31.121 </w:t>
      </w:r>
      <w:r w:rsidR="00BD3312" w:rsidRPr="008C26FA">
        <w:fldChar w:fldCharType="begin"/>
      </w:r>
      <w:r w:rsidR="00BD3312" w:rsidRPr="003068BA">
        <w:instrText xml:space="preserve"> REF _Ref62645896 \r \h </w:instrText>
      </w:r>
      <w:r w:rsidR="00BD3312" w:rsidRPr="008C26FA">
        <w:fldChar w:fldCharType="separate"/>
      </w:r>
      <w:r w:rsidR="00E70F48">
        <w:t>[2]</w:t>
      </w:r>
      <w:r w:rsidR="00BD3312" w:rsidRPr="008C26FA">
        <w:fldChar w:fldCharType="end"/>
      </w:r>
      <w:r w:rsidRPr="008C26FA">
        <w:t>.</w:t>
      </w:r>
    </w:p>
    <w:p w14:paraId="24BE3E9F" w14:textId="59928980" w:rsidR="007E2D56" w:rsidRPr="003068BA" w:rsidRDefault="003871EF" w:rsidP="003871EF">
      <w:pPr>
        <w:keepNext/>
        <w:keepLines/>
        <w:spacing w:before="120"/>
        <w:ind w:left="1276" w:hanging="1276"/>
        <w:outlineLvl w:val="3"/>
        <w:rPr>
          <w:rFonts w:ascii="Arial" w:hAnsi="Arial"/>
          <w:sz w:val="24"/>
        </w:rPr>
      </w:pPr>
      <w:bookmarkStart w:id="2215" w:name="_Toc10738693"/>
      <w:bookmarkStart w:id="2216" w:name="_Toc20396545"/>
      <w:bookmarkStart w:id="2217" w:name="_Toc29398198"/>
      <w:bookmarkStart w:id="2218" w:name="_Toc29399320"/>
      <w:bookmarkStart w:id="2219" w:name="_Toc36649330"/>
      <w:bookmarkStart w:id="2220" w:name="_Toc36655172"/>
      <w:bookmarkStart w:id="2221" w:name="_Toc44961475"/>
      <w:r w:rsidRPr="008C26FA">
        <w:rPr>
          <w:rFonts w:ascii="Arial" w:hAnsi="Arial"/>
          <w:sz w:val="24"/>
        </w:rPr>
        <w:t>7.1.4.2</w:t>
      </w:r>
      <w:r w:rsidRPr="008C26FA">
        <w:rPr>
          <w:rFonts w:ascii="Arial" w:hAnsi="Arial"/>
          <w:sz w:val="24"/>
        </w:rPr>
        <w:tab/>
        <w:t>Conformance requirement</w:t>
      </w:r>
      <w:bookmarkEnd w:id="2215"/>
      <w:bookmarkEnd w:id="2216"/>
      <w:bookmarkEnd w:id="2217"/>
      <w:bookmarkEnd w:id="2218"/>
      <w:bookmarkEnd w:id="2219"/>
      <w:bookmarkEnd w:id="2220"/>
      <w:bookmarkEnd w:id="2221"/>
    </w:p>
    <w:p w14:paraId="68633504" w14:textId="79766F49" w:rsidR="003871EF" w:rsidRPr="003068BA" w:rsidRDefault="007E2D56" w:rsidP="007E2D56">
      <w:pPr>
        <w:ind w:left="567" w:hanging="567"/>
      </w:pPr>
      <w:r w:rsidRPr="003068BA">
        <w:t>CR 1</w:t>
      </w:r>
      <w:r w:rsidRPr="003068BA">
        <w:tab/>
      </w:r>
      <w:r w:rsidR="003871EF" w:rsidRPr="003068BA">
        <w:t xml:space="preserve">In automatic PLMN selection mode the UE shall only attempt an </w:t>
      </w:r>
      <w:r w:rsidR="00A72CB5" w:rsidRPr="003068BA">
        <w:rPr>
          <w:i/>
        </w:rPr>
        <w:t>ATTACH REQUEST</w:t>
      </w:r>
      <w:r w:rsidR="00A72CB5" w:rsidRPr="003068BA">
        <w:t xml:space="preserve"> </w:t>
      </w:r>
      <w:r w:rsidR="003871EF" w:rsidRPr="003068BA">
        <w:t>during registration on E</w:t>
      </w:r>
      <w:r w:rsidR="003871EF" w:rsidRPr="003068BA">
        <w:noBreakHyphen/>
        <w:t>UTRAN/EPS if it receives a BCCH containing a PLMN (MCC, MNC) that is not indicated in the EF</w:t>
      </w:r>
      <w:r w:rsidR="003871EF" w:rsidRPr="003068BA">
        <w:rPr>
          <w:vertAlign w:val="subscript"/>
        </w:rPr>
        <w:t>FPLMN</w:t>
      </w:r>
      <w:r w:rsidR="003871EF" w:rsidRPr="003068BA">
        <w:t xml:space="preserve"> in the USIM</w:t>
      </w:r>
    </w:p>
    <w:p w14:paraId="40F5D6FC" w14:textId="77777777" w:rsidR="003871EF" w:rsidRPr="003068BA" w:rsidRDefault="003871EF" w:rsidP="00E425E2">
      <w:pPr>
        <w:pStyle w:val="B20"/>
      </w:pPr>
      <w:r w:rsidRPr="003068BA">
        <w:t>Reference:</w:t>
      </w:r>
    </w:p>
    <w:p w14:paraId="3245570B" w14:textId="6D0C7A4F" w:rsidR="003871EF" w:rsidRPr="008C26FA" w:rsidRDefault="00E425E2" w:rsidP="00E425E2">
      <w:pPr>
        <w:pStyle w:val="B20"/>
      </w:pPr>
      <w:r w:rsidRPr="003068BA">
        <w:t>-</w:t>
      </w:r>
      <w:r w:rsidRPr="003068BA">
        <w:tab/>
      </w:r>
      <w:r w:rsidR="003871EF" w:rsidRPr="003068BA">
        <w:t>TS 22.011 </w:t>
      </w:r>
      <w:r w:rsidR="00BD3312" w:rsidRPr="008C26FA">
        <w:fldChar w:fldCharType="begin"/>
      </w:r>
      <w:r w:rsidR="00BD3312" w:rsidRPr="003068BA">
        <w:instrText xml:space="preserve"> REF _Ref62649275 \r \h </w:instrText>
      </w:r>
      <w:r w:rsidRPr="003068BA">
        <w:instrText xml:space="preserve"> \* MERGEFORMAT </w:instrText>
      </w:r>
      <w:r w:rsidR="00BD3312" w:rsidRPr="008C26FA">
        <w:fldChar w:fldCharType="separate"/>
      </w:r>
      <w:r w:rsidR="00E70F48">
        <w:t>[18]</w:t>
      </w:r>
      <w:r w:rsidR="00BD3312" w:rsidRPr="008C26FA">
        <w:fldChar w:fldCharType="end"/>
      </w:r>
      <w:r w:rsidR="003871EF" w:rsidRPr="008C26FA">
        <w:t>, clause 2.3;</w:t>
      </w:r>
    </w:p>
    <w:p w14:paraId="2928FE24" w14:textId="7B9AF153" w:rsidR="003871EF" w:rsidRPr="008C26FA" w:rsidRDefault="00E425E2" w:rsidP="00E425E2">
      <w:pPr>
        <w:pStyle w:val="B20"/>
      </w:pPr>
      <w:r w:rsidRPr="008C26FA">
        <w:t>-</w:t>
      </w:r>
      <w:r w:rsidRPr="008C26FA">
        <w:tab/>
      </w:r>
      <w:r w:rsidR="003871EF" w:rsidRPr="003068BA">
        <w:t>TS 31.102 </w:t>
      </w:r>
      <w:r w:rsidR="00BD3312" w:rsidRPr="008C26FA">
        <w:fldChar w:fldCharType="begin"/>
      </w:r>
      <w:r w:rsidR="00BD3312" w:rsidRPr="003068BA">
        <w:instrText xml:space="preserve"> REF _Ref62649304 \r \h </w:instrText>
      </w:r>
      <w:r w:rsidRPr="003068BA">
        <w:instrText xml:space="preserve"> \* MERGEFORMAT </w:instrText>
      </w:r>
      <w:r w:rsidR="00BD3312" w:rsidRPr="008C26FA">
        <w:fldChar w:fldCharType="separate"/>
      </w:r>
      <w:r w:rsidR="00E70F48">
        <w:t>[19]</w:t>
      </w:r>
      <w:r w:rsidR="00BD3312" w:rsidRPr="008C26FA">
        <w:fldChar w:fldCharType="end"/>
      </w:r>
      <w:r w:rsidR="003871EF" w:rsidRPr="008C26FA">
        <w:t>, clauses 5.1.1 and 5.2.7.</w:t>
      </w:r>
    </w:p>
    <w:p w14:paraId="24AA66F3" w14:textId="1ADAF485" w:rsidR="003871EF" w:rsidRPr="003068BA" w:rsidRDefault="007E2D56" w:rsidP="007E2D56">
      <w:pPr>
        <w:ind w:left="567" w:hanging="567"/>
      </w:pPr>
      <w:r w:rsidRPr="008C26FA">
        <w:t>CR 2</w:t>
      </w:r>
      <w:r w:rsidRPr="008C26FA">
        <w:tab/>
      </w:r>
      <w:r w:rsidR="003871EF" w:rsidRPr="003068BA">
        <w:t xml:space="preserve">After receipt of an </w:t>
      </w:r>
      <w:r w:rsidR="00A72CB5" w:rsidRPr="003068BA">
        <w:rPr>
          <w:i/>
        </w:rPr>
        <w:t>ATTACH REJECT</w:t>
      </w:r>
      <w:r w:rsidRPr="003068BA">
        <w:t xml:space="preserve"> </w:t>
      </w:r>
      <w:r w:rsidR="003871EF" w:rsidRPr="003068BA">
        <w:t>message during registration on E-UTRAN/EPS with the EMM cause "PLMN not allowed" the ME shall update the EF</w:t>
      </w:r>
      <w:r w:rsidR="003871EF" w:rsidRPr="003068BA">
        <w:rPr>
          <w:vertAlign w:val="subscript"/>
        </w:rPr>
        <w:t>FPLMN</w:t>
      </w:r>
      <w:r w:rsidR="003871EF" w:rsidRPr="003068BA">
        <w:t xml:space="preserve"> in the USIM.</w:t>
      </w:r>
    </w:p>
    <w:p w14:paraId="383C30C6" w14:textId="77777777" w:rsidR="003871EF" w:rsidRPr="003068BA" w:rsidRDefault="003871EF" w:rsidP="00E425E2">
      <w:pPr>
        <w:pStyle w:val="B20"/>
      </w:pPr>
      <w:r w:rsidRPr="003068BA">
        <w:t>Reference:</w:t>
      </w:r>
    </w:p>
    <w:p w14:paraId="0A406E3A" w14:textId="75E627E9" w:rsidR="00E425E2" w:rsidRPr="008C26FA" w:rsidRDefault="00E425E2" w:rsidP="00E425E2">
      <w:pPr>
        <w:pStyle w:val="B20"/>
      </w:pPr>
      <w:r w:rsidRPr="003068BA">
        <w:t>-</w:t>
      </w:r>
      <w:r w:rsidRPr="003068BA">
        <w:tab/>
      </w:r>
      <w:r w:rsidR="003871EF" w:rsidRPr="003068BA">
        <w:t>TS 22.011 </w:t>
      </w:r>
      <w:r w:rsidR="00BD3312" w:rsidRPr="008C26FA">
        <w:fldChar w:fldCharType="begin"/>
      </w:r>
      <w:r w:rsidR="00BD3312" w:rsidRPr="003068BA">
        <w:instrText xml:space="preserve"> REF _Ref62649275 \r \h </w:instrText>
      </w:r>
      <w:r w:rsidR="007E2D56" w:rsidRPr="003068BA">
        <w:instrText xml:space="preserve"> \* MERGEFORMAT </w:instrText>
      </w:r>
      <w:r w:rsidR="00BD3312" w:rsidRPr="008C26FA">
        <w:fldChar w:fldCharType="separate"/>
      </w:r>
      <w:r w:rsidR="00E70F48">
        <w:t>[18]</w:t>
      </w:r>
      <w:r w:rsidR="00BD3312" w:rsidRPr="008C26FA">
        <w:fldChar w:fldCharType="end"/>
      </w:r>
      <w:r w:rsidR="003871EF" w:rsidRPr="008C26FA">
        <w:t>, clause 3.2.2 2;</w:t>
      </w:r>
    </w:p>
    <w:p w14:paraId="2FCD1B16" w14:textId="1995F99B" w:rsidR="003871EF" w:rsidRPr="008C26FA" w:rsidRDefault="00E425E2" w:rsidP="00E425E2">
      <w:pPr>
        <w:pStyle w:val="B20"/>
      </w:pPr>
      <w:r w:rsidRPr="003068BA">
        <w:t>-</w:t>
      </w:r>
      <w:r w:rsidRPr="003068BA">
        <w:tab/>
      </w:r>
      <w:r w:rsidR="003871EF" w:rsidRPr="003068BA">
        <w:t>TS 31.102 </w:t>
      </w:r>
      <w:r w:rsidR="00BD3312" w:rsidRPr="008C26FA">
        <w:fldChar w:fldCharType="begin"/>
      </w:r>
      <w:r w:rsidR="00BD3312" w:rsidRPr="003068BA">
        <w:instrText xml:space="preserve"> REF _Ref62649304 \r \h </w:instrText>
      </w:r>
      <w:r w:rsidR="007E2D56" w:rsidRPr="003068BA">
        <w:instrText xml:space="preserve"> \* MERGEFORMAT </w:instrText>
      </w:r>
      <w:r w:rsidR="00BD3312" w:rsidRPr="008C26FA">
        <w:fldChar w:fldCharType="separate"/>
      </w:r>
      <w:ins w:id="2222" w:author="Marquordt" w:date="2022-04-27T17:26:00Z">
        <w:r w:rsidR="00E70F48">
          <w:t>[19]</w:t>
        </w:r>
      </w:ins>
      <w:del w:id="2223" w:author="Marquordt" w:date="2022-04-27T17:26:00Z">
        <w:r w:rsidR="00BD3312" w:rsidRPr="008C26FA" w:rsidDel="00E70F48">
          <w:delText>[19</w:delText>
        </w:r>
        <w:r w:rsidR="00BD3312" w:rsidRPr="003068BA" w:rsidDel="00E70F48">
          <w:delText>]</w:delText>
        </w:r>
      </w:del>
      <w:r w:rsidR="00BD3312" w:rsidRPr="008C26FA">
        <w:fldChar w:fldCharType="end"/>
      </w:r>
      <w:r w:rsidR="003871EF" w:rsidRPr="008C26FA">
        <w:t>, clauses 5.1.1 and 5.2.7</w:t>
      </w:r>
    </w:p>
    <w:p w14:paraId="6A94DBF4" w14:textId="350BA57D" w:rsidR="003871EF" w:rsidRPr="003068BA" w:rsidRDefault="00315B8E" w:rsidP="00315B8E">
      <w:pPr>
        <w:ind w:left="567" w:hanging="567"/>
      </w:pPr>
      <w:r w:rsidRPr="008C26FA">
        <w:t>CR 3</w:t>
      </w:r>
      <w:r w:rsidRPr="008C26FA">
        <w:tab/>
      </w:r>
      <w:r w:rsidR="003871EF" w:rsidRPr="003068BA">
        <w:t xml:space="preserve">After receipt of an </w:t>
      </w:r>
      <w:r w:rsidR="00A72CB5" w:rsidRPr="003068BA">
        <w:rPr>
          <w:i/>
        </w:rPr>
        <w:t>ATTACH REJECT</w:t>
      </w:r>
      <w:r w:rsidR="00A72CB5" w:rsidRPr="003068BA">
        <w:t xml:space="preserve"> </w:t>
      </w:r>
      <w:r w:rsidR="003871EF" w:rsidRPr="003068BA">
        <w:t xml:space="preserve">message during registration on E-UTRAN/EPS with the EMM cause "PLMN not allowed" the </w:t>
      </w:r>
      <w:r w:rsidR="00E06FFC" w:rsidRPr="003068BA">
        <w:t>ME</w:t>
      </w:r>
      <w:r w:rsidR="003871EF" w:rsidRPr="003068BA">
        <w:t xml:space="preserve"> shall update the EF</w:t>
      </w:r>
      <w:r w:rsidR="003871EF" w:rsidRPr="003068BA">
        <w:rPr>
          <w:vertAlign w:val="subscript"/>
        </w:rPr>
        <w:t>EPSLOCI</w:t>
      </w:r>
      <w:r w:rsidR="003871EF" w:rsidRPr="003068BA">
        <w:t xml:space="preserve"> in the USIM.</w:t>
      </w:r>
    </w:p>
    <w:p w14:paraId="6BC70BFC" w14:textId="77777777" w:rsidR="003871EF" w:rsidRPr="003068BA" w:rsidRDefault="003871EF" w:rsidP="00E425E2">
      <w:pPr>
        <w:pStyle w:val="B20"/>
      </w:pPr>
      <w:r w:rsidRPr="003068BA">
        <w:t>Reference:</w:t>
      </w:r>
    </w:p>
    <w:p w14:paraId="5C9B9381" w14:textId="627750A3" w:rsidR="00E425E2" w:rsidRPr="008C26FA" w:rsidRDefault="00E425E2" w:rsidP="00E425E2">
      <w:pPr>
        <w:pStyle w:val="B20"/>
      </w:pPr>
      <w:r w:rsidRPr="003068BA">
        <w:t>-</w:t>
      </w:r>
      <w:r w:rsidRPr="003068BA">
        <w:tab/>
      </w:r>
      <w:r w:rsidR="003871EF" w:rsidRPr="003068BA">
        <w:t>TS 24.301 </w:t>
      </w:r>
      <w:r w:rsidR="00BD3312" w:rsidRPr="008C26FA">
        <w:fldChar w:fldCharType="begin"/>
      </w:r>
      <w:r w:rsidR="00BD3312" w:rsidRPr="003068BA">
        <w:instrText xml:space="preserve"> REF _Ref62649731 \r \h </w:instrText>
      </w:r>
      <w:r w:rsidRPr="003068BA">
        <w:instrText xml:space="preserve"> \* MERGEFORMAT </w:instrText>
      </w:r>
      <w:r w:rsidR="00BD3312" w:rsidRPr="008C26FA">
        <w:fldChar w:fldCharType="separate"/>
      </w:r>
      <w:r w:rsidR="00E70F48">
        <w:t>[21]</w:t>
      </w:r>
      <w:r w:rsidR="00BD3312" w:rsidRPr="008C26FA">
        <w:fldChar w:fldCharType="end"/>
      </w:r>
      <w:r w:rsidR="003871EF" w:rsidRPr="008C26FA">
        <w:t>, clause 5.5.1.2.5;</w:t>
      </w:r>
    </w:p>
    <w:p w14:paraId="4AF36884" w14:textId="1B39C834" w:rsidR="003871EF" w:rsidRPr="008C26FA" w:rsidRDefault="00E425E2" w:rsidP="00E425E2">
      <w:pPr>
        <w:pStyle w:val="B20"/>
      </w:pPr>
      <w:r w:rsidRPr="003068BA">
        <w:t>-</w:t>
      </w:r>
      <w:r w:rsidRPr="003068BA">
        <w:tab/>
      </w:r>
      <w:r w:rsidR="003871EF" w:rsidRPr="003068BA">
        <w:t>TS 31.102 </w:t>
      </w:r>
      <w:r w:rsidR="00BD3312" w:rsidRPr="008C26FA">
        <w:fldChar w:fldCharType="begin"/>
      </w:r>
      <w:r w:rsidR="00BD3312" w:rsidRPr="003068BA">
        <w:instrText xml:space="preserve"> REF _Ref62649304 \r \h </w:instrText>
      </w:r>
      <w:r w:rsidRPr="003068BA">
        <w:instrText xml:space="preserve"> \* MERGEFORMAT </w:instrText>
      </w:r>
      <w:r w:rsidR="00BD3312" w:rsidRPr="008C26FA">
        <w:fldChar w:fldCharType="separate"/>
      </w:r>
      <w:r w:rsidR="00E70F48">
        <w:t>[19]</w:t>
      </w:r>
      <w:r w:rsidR="00BD3312" w:rsidRPr="008C26FA">
        <w:fldChar w:fldCharType="end"/>
      </w:r>
      <w:r w:rsidR="003871EF" w:rsidRPr="008C26FA">
        <w:t>, clauses 5.1.2 and 4.2.9.1.</w:t>
      </w:r>
    </w:p>
    <w:p w14:paraId="76FD74F4" w14:textId="45972DB1" w:rsidR="003871EF" w:rsidRPr="003068BA" w:rsidRDefault="00315B8E" w:rsidP="00315B8E">
      <w:pPr>
        <w:keepNext/>
        <w:keepLines/>
        <w:ind w:left="567" w:hanging="567"/>
      </w:pPr>
      <w:r w:rsidRPr="008C26FA">
        <w:t>CR 4</w:t>
      </w:r>
      <w:r w:rsidRPr="008C26FA">
        <w:tab/>
      </w:r>
      <w:r w:rsidRPr="003068BA">
        <w:t xml:space="preserve">After receipt of an </w:t>
      </w:r>
      <w:r w:rsidRPr="003068BA">
        <w:rPr>
          <w:i/>
        </w:rPr>
        <w:t>ATTACH REJECT</w:t>
      </w:r>
      <w:r w:rsidRPr="003068BA">
        <w:t xml:space="preserve"> message during registration on E-UTRAN/EPS with the </w:t>
      </w:r>
      <w:r w:rsidR="003871EF" w:rsidRPr="003068BA">
        <w:t>After registration on E-UTRAN/EPS the USIM shall contain the correct GUTI and TAI received by the UE.</w:t>
      </w:r>
    </w:p>
    <w:p w14:paraId="747CAF25" w14:textId="77777777" w:rsidR="003871EF" w:rsidRPr="003068BA" w:rsidRDefault="003871EF" w:rsidP="00E425E2">
      <w:pPr>
        <w:pStyle w:val="B20"/>
      </w:pPr>
      <w:r w:rsidRPr="003068BA">
        <w:t>Reference:</w:t>
      </w:r>
    </w:p>
    <w:p w14:paraId="6E581E0B" w14:textId="3C71FF64" w:rsidR="003871EF" w:rsidRPr="008C26FA" w:rsidRDefault="00E425E2" w:rsidP="00E425E2">
      <w:pPr>
        <w:pStyle w:val="B20"/>
      </w:pPr>
      <w:r w:rsidRPr="003068BA">
        <w:t>-</w:t>
      </w:r>
      <w:r w:rsidRPr="003068BA">
        <w:tab/>
      </w:r>
      <w:r w:rsidR="003871EF" w:rsidRPr="003068BA">
        <w:t>TS 31.102 </w:t>
      </w:r>
      <w:r w:rsidR="00BD3312" w:rsidRPr="008C26FA">
        <w:fldChar w:fldCharType="begin"/>
      </w:r>
      <w:r w:rsidR="00BD3312" w:rsidRPr="003068BA">
        <w:instrText xml:space="preserve"> REF _Ref62649304 \r \h </w:instrText>
      </w:r>
      <w:r w:rsidRPr="003068BA">
        <w:instrText xml:space="preserve"> \* MERGEFORMAT </w:instrText>
      </w:r>
      <w:r w:rsidR="00BD3312" w:rsidRPr="008C26FA">
        <w:fldChar w:fldCharType="separate"/>
      </w:r>
      <w:r w:rsidR="00E70F48">
        <w:t>[19]</w:t>
      </w:r>
      <w:r w:rsidR="00BD3312" w:rsidRPr="008C26FA">
        <w:fldChar w:fldCharType="end"/>
      </w:r>
      <w:r w:rsidR="003871EF" w:rsidRPr="008C26FA">
        <w:t>, clauses 5.1.2 and 4.2.9.1;</w:t>
      </w:r>
    </w:p>
    <w:p w14:paraId="458572B9" w14:textId="755C3C6E" w:rsidR="003871EF" w:rsidRPr="008C26FA" w:rsidRDefault="00E425E2" w:rsidP="00E425E2">
      <w:pPr>
        <w:pStyle w:val="B20"/>
      </w:pPr>
      <w:r w:rsidRPr="008C26FA">
        <w:t>-</w:t>
      </w:r>
      <w:r w:rsidRPr="008C26FA">
        <w:tab/>
      </w:r>
      <w:r w:rsidR="003871EF" w:rsidRPr="008C26FA">
        <w:t>TS 21.111 </w:t>
      </w:r>
      <w:r w:rsidR="00BD3312" w:rsidRPr="008C26FA">
        <w:fldChar w:fldCharType="begin"/>
      </w:r>
      <w:r w:rsidR="00BD3312" w:rsidRPr="003068BA">
        <w:instrText xml:space="preserve"> REF _Ref62649563 \r \h </w:instrText>
      </w:r>
      <w:r w:rsidRPr="003068BA">
        <w:instrText xml:space="preserve"> \* MERGEFORMAT </w:instrText>
      </w:r>
      <w:r w:rsidR="00BD3312" w:rsidRPr="008C26FA">
        <w:fldChar w:fldCharType="separate"/>
      </w:r>
      <w:r w:rsidR="00E70F48">
        <w:t>[20]</w:t>
      </w:r>
      <w:r w:rsidR="00BD3312" w:rsidRPr="008C26FA">
        <w:fldChar w:fldCharType="end"/>
      </w:r>
      <w:r w:rsidR="003871EF" w:rsidRPr="008C26FA">
        <w:t>, clause 10.1.</w:t>
      </w:r>
    </w:p>
    <w:p w14:paraId="2B8EFE3F" w14:textId="77777777" w:rsidR="003871EF" w:rsidRPr="003068BA" w:rsidRDefault="003871EF" w:rsidP="003871EF">
      <w:pPr>
        <w:keepNext/>
        <w:keepLines/>
        <w:spacing w:before="120"/>
        <w:ind w:left="1276" w:hanging="1276"/>
        <w:outlineLvl w:val="3"/>
        <w:rPr>
          <w:rFonts w:ascii="Arial" w:hAnsi="Arial"/>
          <w:sz w:val="24"/>
        </w:rPr>
      </w:pPr>
      <w:bookmarkStart w:id="2224" w:name="_Toc10738695"/>
      <w:bookmarkStart w:id="2225" w:name="_Toc20396547"/>
      <w:bookmarkStart w:id="2226" w:name="_Toc29398200"/>
      <w:bookmarkStart w:id="2227" w:name="_Toc29399322"/>
      <w:bookmarkStart w:id="2228" w:name="_Toc36649332"/>
      <w:bookmarkStart w:id="2229" w:name="_Toc36655174"/>
      <w:bookmarkStart w:id="2230" w:name="_Toc44961477"/>
      <w:r w:rsidRPr="003068BA">
        <w:rPr>
          <w:rFonts w:ascii="Arial" w:hAnsi="Arial"/>
          <w:sz w:val="24"/>
        </w:rPr>
        <w:t>7.1.4.3</w:t>
      </w:r>
      <w:r w:rsidRPr="003068BA">
        <w:rPr>
          <w:rFonts w:ascii="Arial" w:hAnsi="Arial"/>
          <w:sz w:val="24"/>
        </w:rPr>
        <w:tab/>
        <w:t>Method of test</w:t>
      </w:r>
      <w:bookmarkEnd w:id="2224"/>
      <w:bookmarkEnd w:id="2225"/>
      <w:bookmarkEnd w:id="2226"/>
      <w:bookmarkEnd w:id="2227"/>
      <w:bookmarkEnd w:id="2228"/>
      <w:bookmarkEnd w:id="2229"/>
      <w:bookmarkEnd w:id="2230"/>
    </w:p>
    <w:p w14:paraId="27BC84F7" w14:textId="70ED54D4" w:rsidR="003871EF" w:rsidRPr="003068BA" w:rsidRDefault="003871EF" w:rsidP="003871EF">
      <w:pPr>
        <w:keepNext/>
        <w:keepLines/>
        <w:spacing w:before="120"/>
        <w:ind w:left="1701" w:hanging="1701"/>
        <w:outlineLvl w:val="4"/>
        <w:rPr>
          <w:rFonts w:ascii="Arial" w:hAnsi="Arial"/>
          <w:sz w:val="22"/>
        </w:rPr>
      </w:pPr>
      <w:bookmarkStart w:id="2231" w:name="_Toc10738696"/>
      <w:bookmarkStart w:id="2232" w:name="_Toc20396548"/>
      <w:bookmarkStart w:id="2233" w:name="_Toc29398201"/>
      <w:bookmarkStart w:id="2234" w:name="_Toc29399323"/>
      <w:bookmarkStart w:id="2235" w:name="_Toc36649333"/>
      <w:bookmarkStart w:id="2236" w:name="_Toc36655175"/>
      <w:bookmarkStart w:id="2237" w:name="_Toc44961478"/>
      <w:r w:rsidRPr="003068BA">
        <w:rPr>
          <w:rFonts w:ascii="Arial" w:hAnsi="Arial"/>
          <w:sz w:val="22"/>
        </w:rPr>
        <w:t>7.1.4.3.1</w:t>
      </w:r>
      <w:r w:rsidRPr="003068BA">
        <w:rPr>
          <w:rFonts w:ascii="Arial" w:hAnsi="Arial"/>
          <w:sz w:val="22"/>
        </w:rPr>
        <w:tab/>
        <w:t>Initial conditions</w:t>
      </w:r>
      <w:bookmarkEnd w:id="2231"/>
      <w:bookmarkEnd w:id="2232"/>
      <w:bookmarkEnd w:id="2233"/>
      <w:bookmarkEnd w:id="2234"/>
      <w:bookmarkEnd w:id="2235"/>
      <w:bookmarkEnd w:id="2236"/>
      <w:bookmarkEnd w:id="2237"/>
    </w:p>
    <w:p w14:paraId="6FE13BB8" w14:textId="1A843D11" w:rsidR="00E0225D" w:rsidRPr="003068BA" w:rsidRDefault="00E0225D" w:rsidP="00E0225D">
      <w:r w:rsidRPr="003068BA">
        <w:t xml:space="preserve">The defined </w:t>
      </w:r>
      <w:r w:rsidR="00AD63BD">
        <w:t>UICC/USIM configuration defined for this test case</w:t>
      </w:r>
      <w:r w:rsidRPr="003068BA">
        <w:t xml:space="preserve"> shall be used and has to be made available on the UE.</w:t>
      </w:r>
    </w:p>
    <w:p w14:paraId="2EBCEABF" w14:textId="5E276E0B" w:rsidR="00E0225D" w:rsidRPr="003068BA" w:rsidRDefault="00E0225D" w:rsidP="00E0225D">
      <w:r w:rsidRPr="003068BA">
        <w:t xml:space="preserve">Ensure that </w:t>
      </w:r>
      <w:r w:rsidR="009C518F" w:rsidRPr="003068BA">
        <w:t xml:space="preserve">the automatic PLMN selection mode is set and that </w:t>
      </w:r>
      <w:r w:rsidRPr="003068BA">
        <w:t xml:space="preserve">the UE is using the </w:t>
      </w:r>
      <w:r w:rsidR="00AD63BD">
        <w:t>UICC/USIM configuration defined for this test case</w:t>
      </w:r>
      <w:r w:rsidR="00AD63BD" w:rsidRPr="003068BA">
        <w:t xml:space="preserve"> </w:t>
      </w:r>
      <w:r w:rsidRPr="003068BA">
        <w:t>and runs an initial activation when executing the test procedure.</w:t>
      </w:r>
    </w:p>
    <w:p w14:paraId="37DECA02" w14:textId="447E45C7" w:rsidR="00F92411" w:rsidRPr="003068BA" w:rsidRDefault="003871EF" w:rsidP="008F5936">
      <w:pPr>
        <w:pStyle w:val="Heading5"/>
        <w:rPr>
          <w:rFonts w:eastAsiaTheme="majorEastAsia"/>
        </w:rPr>
      </w:pPr>
      <w:bookmarkStart w:id="2238" w:name="_Toc10738697"/>
      <w:bookmarkStart w:id="2239" w:name="_Toc20396549"/>
      <w:bookmarkStart w:id="2240" w:name="_Toc29398202"/>
      <w:bookmarkStart w:id="2241" w:name="_Toc29399324"/>
      <w:bookmarkStart w:id="2242" w:name="_Toc36649334"/>
      <w:bookmarkStart w:id="2243" w:name="_Toc36655176"/>
      <w:bookmarkStart w:id="2244" w:name="_Toc44961479"/>
      <w:bookmarkStart w:id="2245" w:name="_Toc103688487"/>
      <w:r w:rsidRPr="003068BA">
        <w:t>7.1.4.3.2</w:t>
      </w:r>
      <w:r w:rsidRPr="003068BA">
        <w:tab/>
      </w:r>
      <w:r w:rsidRPr="003068BA">
        <w:rPr>
          <w:rFonts w:eastAsiaTheme="majorEastAsia"/>
        </w:rPr>
        <w:t>Procedure</w:t>
      </w:r>
      <w:bookmarkEnd w:id="2238"/>
      <w:bookmarkEnd w:id="2239"/>
      <w:bookmarkEnd w:id="2240"/>
      <w:bookmarkEnd w:id="2241"/>
      <w:bookmarkEnd w:id="2242"/>
      <w:bookmarkEnd w:id="2243"/>
      <w:bookmarkEnd w:id="2244"/>
      <w:bookmarkEnd w:id="2245"/>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2"/>
        <w:gridCol w:w="1167"/>
        <w:gridCol w:w="3600"/>
        <w:gridCol w:w="3600"/>
        <w:gridCol w:w="682"/>
      </w:tblGrid>
      <w:tr w:rsidR="003871EF" w:rsidRPr="003068BA" w14:paraId="013428E1" w14:textId="77777777" w:rsidTr="00F92411">
        <w:trPr>
          <w:trHeight w:val="20"/>
        </w:trPr>
        <w:tc>
          <w:tcPr>
            <w:tcW w:w="302" w:type="pct"/>
            <w:shd w:val="clear" w:color="auto" w:fill="D9D9D9"/>
            <w:hideMark/>
          </w:tcPr>
          <w:p w14:paraId="565F4B76" w14:textId="77777777" w:rsidR="003871EF" w:rsidRPr="003068BA" w:rsidRDefault="003871EF" w:rsidP="00F92411">
            <w:pPr>
              <w:keepNext/>
              <w:keepLines/>
              <w:widowControl w:val="0"/>
              <w:suppressLineNumbers/>
              <w:suppressAutoHyphens/>
              <w:spacing w:before="40" w:after="40"/>
              <w:jc w:val="center"/>
              <w:rPr>
                <w:rFonts w:ascii="Arial" w:eastAsia="SimSun" w:hAnsi="Arial" w:cs="Arial"/>
                <w:b/>
                <w:bCs/>
                <w:lang w:eastAsia="de-DE"/>
              </w:rPr>
            </w:pPr>
            <w:r w:rsidRPr="003068BA">
              <w:rPr>
                <w:rFonts w:ascii="Arial" w:eastAsia="SimSun" w:hAnsi="Arial" w:cs="Arial"/>
                <w:b/>
                <w:bCs/>
                <w:lang w:eastAsia="de-DE"/>
              </w:rPr>
              <w:t>Step</w:t>
            </w:r>
          </w:p>
        </w:tc>
        <w:tc>
          <w:tcPr>
            <w:tcW w:w="606" w:type="pct"/>
            <w:shd w:val="clear" w:color="auto" w:fill="D9D9D9"/>
            <w:hideMark/>
          </w:tcPr>
          <w:p w14:paraId="20DECDDA" w14:textId="77777777" w:rsidR="003871EF" w:rsidRPr="003068BA" w:rsidRDefault="003871EF" w:rsidP="00F92411">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Direction</w:t>
            </w:r>
          </w:p>
        </w:tc>
        <w:tc>
          <w:tcPr>
            <w:tcW w:w="1869" w:type="pct"/>
            <w:shd w:val="clear" w:color="auto" w:fill="D9D9D9"/>
            <w:hideMark/>
          </w:tcPr>
          <w:p w14:paraId="1E8BF1D3" w14:textId="77777777" w:rsidR="003871EF" w:rsidRPr="003068BA" w:rsidRDefault="003871EF" w:rsidP="00F92411">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Action</w:t>
            </w:r>
          </w:p>
        </w:tc>
        <w:tc>
          <w:tcPr>
            <w:tcW w:w="1869" w:type="pct"/>
            <w:shd w:val="clear" w:color="auto" w:fill="D9D9D9"/>
            <w:hideMark/>
          </w:tcPr>
          <w:p w14:paraId="79C8E605" w14:textId="088F9CEB" w:rsidR="003871EF" w:rsidRPr="003068BA" w:rsidRDefault="004746E6" w:rsidP="00F92411">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Comment</w:t>
            </w:r>
          </w:p>
        </w:tc>
        <w:tc>
          <w:tcPr>
            <w:tcW w:w="354" w:type="pct"/>
            <w:shd w:val="clear" w:color="auto" w:fill="D9D9D9"/>
          </w:tcPr>
          <w:p w14:paraId="2B2D3AC4" w14:textId="77777777" w:rsidR="003871EF" w:rsidRPr="003068BA" w:rsidRDefault="003871EF" w:rsidP="00F92411">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REQ</w:t>
            </w:r>
          </w:p>
        </w:tc>
      </w:tr>
      <w:tr w:rsidR="003871EF" w:rsidRPr="003068BA" w14:paraId="1AB6E738" w14:textId="77777777" w:rsidTr="00F92411">
        <w:trPr>
          <w:trHeight w:val="20"/>
        </w:trPr>
        <w:tc>
          <w:tcPr>
            <w:tcW w:w="302" w:type="pct"/>
            <w:tcBorders>
              <w:bottom w:val="single" w:sz="4" w:space="0" w:color="auto"/>
            </w:tcBorders>
          </w:tcPr>
          <w:p w14:paraId="4910F1A4" w14:textId="77777777" w:rsidR="003871EF" w:rsidRPr="003068BA" w:rsidRDefault="003871EF" w:rsidP="00F92411">
            <w:pPr>
              <w:keepNext/>
              <w:keepLines/>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lastRenderedPageBreak/>
              <w:t>1</w:t>
            </w:r>
          </w:p>
        </w:tc>
        <w:tc>
          <w:tcPr>
            <w:tcW w:w="606" w:type="pct"/>
            <w:tcBorders>
              <w:bottom w:val="single" w:sz="4" w:space="0" w:color="auto"/>
            </w:tcBorders>
          </w:tcPr>
          <w:p w14:paraId="2A12F95F" w14:textId="77777777" w:rsidR="003871EF" w:rsidRPr="003068BA" w:rsidRDefault="003871EF" w:rsidP="00F92411">
            <w:pPr>
              <w:keepNext/>
              <w:keepLines/>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Borders>
              <w:bottom w:val="single" w:sz="4" w:space="0" w:color="auto"/>
            </w:tcBorders>
          </w:tcPr>
          <w:p w14:paraId="34F579D2" w14:textId="77777777" w:rsidR="003871EF" w:rsidRPr="003068BA" w:rsidRDefault="003871EF" w:rsidP="00F92411">
            <w:pPr>
              <w:keepNext/>
              <w:keepLines/>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Activate the RF output on the BCCH with:</w:t>
            </w:r>
          </w:p>
          <w:p w14:paraId="484F2BA1" w14:textId="77777777" w:rsidR="003871EF" w:rsidRPr="003068BA" w:rsidRDefault="003871EF" w:rsidP="00EC316B">
            <w:pPr>
              <w:keepNext/>
              <w:keepLines/>
              <w:widowControl w:val="0"/>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234/002/0001</w:t>
            </w:r>
          </w:p>
          <w:p w14:paraId="20499E20" w14:textId="77777777" w:rsidR="003871EF" w:rsidRPr="003068BA" w:rsidRDefault="003871EF" w:rsidP="00EC316B">
            <w:pPr>
              <w:keepNext/>
              <w:keepLines/>
              <w:widowControl w:val="0"/>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Borders>
              <w:bottom w:val="single" w:sz="4" w:space="0" w:color="auto"/>
            </w:tcBorders>
          </w:tcPr>
          <w:p w14:paraId="4343F4E9" w14:textId="4E49F3AA" w:rsidR="003871EF" w:rsidRPr="003068BA" w:rsidRDefault="003871EF" w:rsidP="00F92411">
            <w:pPr>
              <w:keepNext/>
              <w:keepLines/>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UE does not send an </w:t>
            </w:r>
            <w:r w:rsidR="00A72CB5" w:rsidRPr="003068BA">
              <w:rPr>
                <w:rFonts w:ascii="Arial" w:eastAsia="SimSun" w:hAnsi="Arial" w:cs="Arial"/>
                <w:i/>
                <w:sz w:val="18"/>
                <w:szCs w:val="18"/>
                <w:lang w:eastAsia="de-DE"/>
              </w:rPr>
              <w:t>ATTACH REQUEST</w:t>
            </w:r>
            <w:r w:rsidR="00F933AF">
              <w:rPr>
                <w:rFonts w:ascii="Arial" w:eastAsia="SimSun" w:hAnsi="Arial" w:cs="Arial"/>
                <w:i/>
                <w:sz w:val="18"/>
                <w:szCs w:val="18"/>
                <w:lang w:eastAsia="de-DE"/>
              </w:rPr>
              <w:t xml:space="preserve"> </w:t>
            </w:r>
            <w:r w:rsidRPr="003068BA">
              <w:rPr>
                <w:rFonts w:ascii="Arial" w:eastAsia="SimSun" w:hAnsi="Arial" w:cs="Arial"/>
                <w:sz w:val="18"/>
                <w:szCs w:val="18"/>
                <w:lang w:eastAsia="de-DE"/>
              </w:rPr>
              <w:t>message as the PLMN provided by the TT is listed in EF</w:t>
            </w:r>
            <w:r w:rsidRPr="003068BA">
              <w:rPr>
                <w:rFonts w:ascii="Arial" w:eastAsia="SimSun" w:hAnsi="Arial" w:cs="Arial"/>
                <w:sz w:val="18"/>
                <w:szCs w:val="18"/>
                <w:vertAlign w:val="subscript"/>
                <w:lang w:eastAsia="de-DE"/>
              </w:rPr>
              <w:t>FPLMN</w:t>
            </w:r>
          </w:p>
        </w:tc>
        <w:tc>
          <w:tcPr>
            <w:tcW w:w="354" w:type="pct"/>
            <w:tcBorders>
              <w:bottom w:val="single" w:sz="4" w:space="0" w:color="auto"/>
            </w:tcBorders>
          </w:tcPr>
          <w:p w14:paraId="21176CD5" w14:textId="77777777" w:rsidR="003871EF" w:rsidRPr="003068BA" w:rsidRDefault="003871EF" w:rsidP="00F92411">
            <w:pPr>
              <w:keepNext/>
              <w:keepLines/>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5A891B49" w14:textId="77777777" w:rsidTr="00F92411">
        <w:trPr>
          <w:trHeight w:val="20"/>
        </w:trPr>
        <w:tc>
          <w:tcPr>
            <w:tcW w:w="302" w:type="pct"/>
            <w:hideMark/>
          </w:tcPr>
          <w:p w14:paraId="75D11FE4"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w:t>
            </w:r>
          </w:p>
        </w:tc>
        <w:tc>
          <w:tcPr>
            <w:tcW w:w="606" w:type="pct"/>
          </w:tcPr>
          <w:p w14:paraId="72C151C8"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hideMark/>
          </w:tcPr>
          <w:p w14:paraId="7D6B4B7B" w14:textId="77777777" w:rsidR="003871EF" w:rsidRPr="003068BA" w:rsidRDefault="003871EF" w:rsidP="00F92411">
            <w:pPr>
              <w:widowControl w:val="0"/>
              <w:spacing w:before="40" w:after="40"/>
              <w:rPr>
                <w:rFonts w:ascii="Arial" w:eastAsia="SimSun" w:hAnsi="Arial" w:cs="Arial"/>
                <w:sz w:val="18"/>
                <w:szCs w:val="18"/>
                <w:lang w:eastAsia="ja-JP"/>
              </w:rPr>
            </w:pPr>
            <w:r w:rsidRPr="003068BA">
              <w:rPr>
                <w:rFonts w:ascii="Arial" w:eastAsia="SimSun" w:hAnsi="Arial" w:cs="Arial"/>
                <w:sz w:val="18"/>
                <w:szCs w:val="18"/>
                <w:lang w:eastAsia="de-DE"/>
              </w:rPr>
              <w:t>Stop RF output on the BCCH</w:t>
            </w:r>
          </w:p>
        </w:tc>
        <w:tc>
          <w:tcPr>
            <w:tcW w:w="1869" w:type="pct"/>
          </w:tcPr>
          <w:p w14:paraId="183BA832"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starts a reselection procedure</w:t>
            </w:r>
          </w:p>
        </w:tc>
        <w:tc>
          <w:tcPr>
            <w:tcW w:w="354" w:type="pct"/>
          </w:tcPr>
          <w:p w14:paraId="43B0390A"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03A684C5" w14:textId="77777777" w:rsidTr="00F92411">
        <w:trPr>
          <w:trHeight w:val="20"/>
        </w:trPr>
        <w:tc>
          <w:tcPr>
            <w:tcW w:w="302" w:type="pct"/>
          </w:tcPr>
          <w:p w14:paraId="58E89383"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3</w:t>
            </w:r>
          </w:p>
        </w:tc>
        <w:tc>
          <w:tcPr>
            <w:tcW w:w="606" w:type="pct"/>
          </w:tcPr>
          <w:p w14:paraId="6D6FFA2E"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7BDD9EA2"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Resume the RF output on the BCCH with:</w:t>
            </w:r>
          </w:p>
          <w:p w14:paraId="001BAAA9"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234/003/0001</w:t>
            </w:r>
          </w:p>
          <w:p w14:paraId="406EC7F9"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Pr>
          <w:p w14:paraId="74FA663C" w14:textId="680120D6"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UE does not send an </w:t>
            </w:r>
            <w:r w:rsidR="00A72CB5" w:rsidRPr="003068BA">
              <w:rPr>
                <w:rFonts w:ascii="Arial" w:eastAsia="SimSun" w:hAnsi="Arial" w:cs="Arial"/>
                <w:i/>
                <w:sz w:val="18"/>
                <w:szCs w:val="18"/>
                <w:lang w:eastAsia="de-DE"/>
              </w:rPr>
              <w:t>ATTACH REQUEST</w:t>
            </w:r>
            <w:r w:rsidR="00A72CB5" w:rsidRPr="003068BA">
              <w:rPr>
                <w:rFonts w:ascii="Arial" w:eastAsia="SimSun" w:hAnsi="Arial" w:cs="Arial"/>
                <w:sz w:val="18"/>
                <w:szCs w:val="18"/>
                <w:lang w:eastAsia="de-DE"/>
              </w:rPr>
              <w:t xml:space="preserve"> </w:t>
            </w:r>
            <w:r w:rsidRPr="003068BA">
              <w:rPr>
                <w:rFonts w:ascii="Arial" w:eastAsia="SimSun" w:hAnsi="Arial" w:cs="Arial"/>
                <w:sz w:val="18"/>
                <w:szCs w:val="18"/>
                <w:lang w:eastAsia="de-DE"/>
              </w:rPr>
              <w:t>message as the PLMN provided by the TT is it is listed in EF</w:t>
            </w:r>
            <w:r w:rsidRPr="003068BA">
              <w:rPr>
                <w:rFonts w:ascii="Arial" w:eastAsia="SimSun" w:hAnsi="Arial" w:cs="Arial"/>
                <w:sz w:val="18"/>
                <w:szCs w:val="18"/>
                <w:vertAlign w:val="subscript"/>
                <w:lang w:eastAsia="de-DE"/>
              </w:rPr>
              <w:t>FPLMN</w:t>
            </w:r>
          </w:p>
        </w:tc>
        <w:tc>
          <w:tcPr>
            <w:tcW w:w="354" w:type="pct"/>
          </w:tcPr>
          <w:p w14:paraId="4530FEA9"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73D8AD3F" w14:textId="77777777" w:rsidTr="00F92411">
        <w:trPr>
          <w:cantSplit/>
          <w:trHeight w:val="20"/>
        </w:trPr>
        <w:tc>
          <w:tcPr>
            <w:tcW w:w="302" w:type="pct"/>
            <w:hideMark/>
          </w:tcPr>
          <w:p w14:paraId="26403835"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4</w:t>
            </w:r>
          </w:p>
        </w:tc>
        <w:tc>
          <w:tcPr>
            <w:tcW w:w="606" w:type="pct"/>
          </w:tcPr>
          <w:p w14:paraId="08B91D67"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hideMark/>
          </w:tcPr>
          <w:p w14:paraId="40A9AB38" w14:textId="77777777" w:rsidR="003871EF" w:rsidRPr="003068BA" w:rsidRDefault="003871EF" w:rsidP="00F92411">
            <w:pPr>
              <w:widowControl w:val="0"/>
              <w:spacing w:before="40" w:after="40"/>
              <w:rPr>
                <w:rFonts w:ascii="Arial" w:eastAsia="SimSun" w:hAnsi="Arial" w:cs="Arial"/>
                <w:sz w:val="18"/>
                <w:szCs w:val="18"/>
                <w:lang w:eastAsia="ja-JP"/>
              </w:rPr>
            </w:pPr>
            <w:r w:rsidRPr="003068BA">
              <w:rPr>
                <w:rFonts w:ascii="Arial" w:eastAsia="SimSun" w:hAnsi="Arial" w:cs="Arial"/>
                <w:sz w:val="18"/>
                <w:szCs w:val="18"/>
                <w:lang w:eastAsia="de-DE"/>
              </w:rPr>
              <w:t>Stop RF output on the BCCH</w:t>
            </w:r>
          </w:p>
        </w:tc>
        <w:tc>
          <w:tcPr>
            <w:tcW w:w="1869" w:type="pct"/>
          </w:tcPr>
          <w:p w14:paraId="481A6307"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starts a reselection procedure</w:t>
            </w:r>
          </w:p>
        </w:tc>
        <w:tc>
          <w:tcPr>
            <w:tcW w:w="354" w:type="pct"/>
          </w:tcPr>
          <w:p w14:paraId="3755DBA9"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4A9DBEE7" w14:textId="77777777" w:rsidTr="00F92411">
        <w:trPr>
          <w:cantSplit/>
          <w:trHeight w:val="20"/>
        </w:trPr>
        <w:tc>
          <w:tcPr>
            <w:tcW w:w="302" w:type="pct"/>
          </w:tcPr>
          <w:p w14:paraId="5A7B3555"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5</w:t>
            </w:r>
          </w:p>
        </w:tc>
        <w:tc>
          <w:tcPr>
            <w:tcW w:w="606" w:type="pct"/>
          </w:tcPr>
          <w:p w14:paraId="43B9EA00"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4E52DFF6"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Resume the RF output on the BCCH with:</w:t>
            </w:r>
          </w:p>
          <w:p w14:paraId="5C66B1AA"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234/004/0001</w:t>
            </w:r>
          </w:p>
          <w:p w14:paraId="6ABAA3AB"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Pr>
          <w:p w14:paraId="1525B9F4" w14:textId="4DBBD37A"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UE does not send an </w:t>
            </w:r>
            <w:r w:rsidR="00A72CB5" w:rsidRPr="003068BA">
              <w:rPr>
                <w:rFonts w:ascii="Arial" w:eastAsia="SimSun" w:hAnsi="Arial" w:cs="Arial"/>
                <w:i/>
                <w:sz w:val="18"/>
                <w:szCs w:val="18"/>
                <w:lang w:eastAsia="de-DE"/>
              </w:rPr>
              <w:t>ATTACH REQUEST</w:t>
            </w:r>
            <w:r w:rsidR="00A72CB5" w:rsidRPr="003068BA">
              <w:rPr>
                <w:rFonts w:ascii="Arial" w:eastAsia="SimSun" w:hAnsi="Arial" w:cs="Arial"/>
                <w:sz w:val="18"/>
                <w:szCs w:val="18"/>
                <w:lang w:eastAsia="de-DE"/>
              </w:rPr>
              <w:t xml:space="preserve"> </w:t>
            </w:r>
            <w:r w:rsidRPr="003068BA">
              <w:rPr>
                <w:rFonts w:ascii="Arial" w:eastAsia="SimSun" w:hAnsi="Arial" w:cs="Arial"/>
                <w:sz w:val="18"/>
                <w:szCs w:val="18"/>
                <w:lang w:eastAsia="de-DE"/>
              </w:rPr>
              <w:t>message as the PLMN provided by the TT is it is listed in EF</w:t>
            </w:r>
            <w:r w:rsidRPr="003068BA">
              <w:rPr>
                <w:rFonts w:ascii="Arial" w:eastAsia="SimSun" w:hAnsi="Arial" w:cs="Arial"/>
                <w:sz w:val="18"/>
                <w:szCs w:val="18"/>
                <w:vertAlign w:val="subscript"/>
                <w:lang w:eastAsia="de-DE"/>
              </w:rPr>
              <w:t>FPLMN</w:t>
            </w:r>
          </w:p>
        </w:tc>
        <w:tc>
          <w:tcPr>
            <w:tcW w:w="354" w:type="pct"/>
          </w:tcPr>
          <w:p w14:paraId="635B8F85"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432056E0" w14:textId="77777777" w:rsidTr="00F92411">
        <w:trPr>
          <w:cantSplit/>
          <w:trHeight w:val="20"/>
        </w:trPr>
        <w:tc>
          <w:tcPr>
            <w:tcW w:w="302" w:type="pct"/>
            <w:hideMark/>
          </w:tcPr>
          <w:p w14:paraId="20B178BD"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6</w:t>
            </w:r>
          </w:p>
        </w:tc>
        <w:tc>
          <w:tcPr>
            <w:tcW w:w="606" w:type="pct"/>
          </w:tcPr>
          <w:p w14:paraId="5371B5D0"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hideMark/>
          </w:tcPr>
          <w:p w14:paraId="4C58CD85" w14:textId="77777777" w:rsidR="003871EF" w:rsidRPr="003068BA" w:rsidRDefault="003871EF" w:rsidP="00F92411">
            <w:pPr>
              <w:widowControl w:val="0"/>
              <w:spacing w:before="40" w:after="40"/>
              <w:rPr>
                <w:rFonts w:ascii="Arial" w:eastAsia="SimSun" w:hAnsi="Arial" w:cs="Arial"/>
                <w:sz w:val="18"/>
                <w:szCs w:val="18"/>
                <w:lang w:eastAsia="ja-JP"/>
              </w:rPr>
            </w:pPr>
            <w:r w:rsidRPr="003068BA">
              <w:rPr>
                <w:rFonts w:ascii="Arial" w:eastAsia="SimSun" w:hAnsi="Arial" w:cs="Arial"/>
                <w:sz w:val="18"/>
                <w:szCs w:val="18"/>
                <w:lang w:eastAsia="de-DE"/>
              </w:rPr>
              <w:t>Stop RF output on the BCCH</w:t>
            </w:r>
          </w:p>
        </w:tc>
        <w:tc>
          <w:tcPr>
            <w:tcW w:w="1869" w:type="pct"/>
          </w:tcPr>
          <w:p w14:paraId="05D142CF"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starts a reselection procedure</w:t>
            </w:r>
          </w:p>
        </w:tc>
        <w:tc>
          <w:tcPr>
            <w:tcW w:w="354" w:type="pct"/>
          </w:tcPr>
          <w:p w14:paraId="47FCAA5C"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0679A262" w14:textId="77777777" w:rsidTr="00F92411">
        <w:trPr>
          <w:cantSplit/>
          <w:trHeight w:val="20"/>
        </w:trPr>
        <w:tc>
          <w:tcPr>
            <w:tcW w:w="302" w:type="pct"/>
          </w:tcPr>
          <w:p w14:paraId="4AB1A5D8"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7</w:t>
            </w:r>
          </w:p>
        </w:tc>
        <w:tc>
          <w:tcPr>
            <w:tcW w:w="606" w:type="pct"/>
          </w:tcPr>
          <w:p w14:paraId="1C341A79"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15E866FB"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Resume the RF output on the BCCH with:</w:t>
            </w:r>
          </w:p>
          <w:p w14:paraId="0FC3688E"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234/005/0001</w:t>
            </w:r>
          </w:p>
          <w:p w14:paraId="568EB9FF"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Pr>
          <w:p w14:paraId="3C823E22" w14:textId="740262D8"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UE does not send an </w:t>
            </w:r>
            <w:r w:rsidR="00A72CB5" w:rsidRPr="003068BA">
              <w:rPr>
                <w:rFonts w:ascii="Arial" w:eastAsia="SimSun" w:hAnsi="Arial" w:cs="Arial"/>
                <w:i/>
                <w:sz w:val="18"/>
                <w:szCs w:val="18"/>
                <w:lang w:eastAsia="de-DE"/>
              </w:rPr>
              <w:t>ATTACH REQUEST</w:t>
            </w:r>
            <w:r w:rsidR="00A72CB5" w:rsidRPr="003068BA">
              <w:rPr>
                <w:rFonts w:ascii="Arial" w:eastAsia="SimSun" w:hAnsi="Arial" w:cs="Arial"/>
                <w:sz w:val="18"/>
                <w:szCs w:val="18"/>
                <w:lang w:eastAsia="de-DE"/>
              </w:rPr>
              <w:t xml:space="preserve"> </w:t>
            </w:r>
            <w:r w:rsidRPr="003068BA">
              <w:rPr>
                <w:rFonts w:ascii="Arial" w:eastAsia="SimSun" w:hAnsi="Arial" w:cs="Arial"/>
                <w:sz w:val="18"/>
                <w:szCs w:val="18"/>
                <w:lang w:eastAsia="de-DE"/>
              </w:rPr>
              <w:t>message as the PLMN provided by the TT is it is listed in EF</w:t>
            </w:r>
            <w:r w:rsidRPr="003068BA">
              <w:rPr>
                <w:rFonts w:ascii="Arial" w:eastAsia="SimSun" w:hAnsi="Arial" w:cs="Arial"/>
                <w:sz w:val="18"/>
                <w:szCs w:val="18"/>
                <w:vertAlign w:val="subscript"/>
                <w:lang w:eastAsia="de-DE"/>
              </w:rPr>
              <w:t>FPLMN</w:t>
            </w:r>
          </w:p>
        </w:tc>
        <w:tc>
          <w:tcPr>
            <w:tcW w:w="354" w:type="pct"/>
          </w:tcPr>
          <w:p w14:paraId="6B9677AA"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48D7B0DF" w14:textId="77777777" w:rsidTr="00F92411">
        <w:trPr>
          <w:trHeight w:val="20"/>
        </w:trPr>
        <w:tc>
          <w:tcPr>
            <w:tcW w:w="302" w:type="pct"/>
            <w:hideMark/>
          </w:tcPr>
          <w:p w14:paraId="03573331"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8</w:t>
            </w:r>
          </w:p>
        </w:tc>
        <w:tc>
          <w:tcPr>
            <w:tcW w:w="606" w:type="pct"/>
          </w:tcPr>
          <w:p w14:paraId="43538B02"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hideMark/>
          </w:tcPr>
          <w:p w14:paraId="7708AC02" w14:textId="77777777" w:rsidR="003871EF" w:rsidRPr="003068BA" w:rsidRDefault="003871EF" w:rsidP="00F92411">
            <w:pPr>
              <w:widowControl w:val="0"/>
              <w:spacing w:before="40" w:after="40"/>
              <w:rPr>
                <w:rFonts w:ascii="Arial" w:eastAsia="SimSun" w:hAnsi="Arial" w:cs="Arial"/>
                <w:sz w:val="18"/>
                <w:szCs w:val="18"/>
                <w:lang w:eastAsia="ja-JP"/>
              </w:rPr>
            </w:pPr>
            <w:r w:rsidRPr="003068BA">
              <w:rPr>
                <w:rFonts w:ascii="Arial" w:eastAsia="SimSun" w:hAnsi="Arial" w:cs="Arial"/>
                <w:sz w:val="18"/>
                <w:szCs w:val="18"/>
                <w:lang w:eastAsia="de-DE"/>
              </w:rPr>
              <w:t>Stop RF output on the BCCH</w:t>
            </w:r>
          </w:p>
        </w:tc>
        <w:tc>
          <w:tcPr>
            <w:tcW w:w="1869" w:type="pct"/>
          </w:tcPr>
          <w:p w14:paraId="22BBB23A"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starts a reselection procedure</w:t>
            </w:r>
          </w:p>
        </w:tc>
        <w:tc>
          <w:tcPr>
            <w:tcW w:w="354" w:type="pct"/>
          </w:tcPr>
          <w:p w14:paraId="15B12B52"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66A411CE" w14:textId="77777777" w:rsidTr="00F92411">
        <w:trPr>
          <w:trHeight w:val="20"/>
        </w:trPr>
        <w:tc>
          <w:tcPr>
            <w:tcW w:w="302" w:type="pct"/>
          </w:tcPr>
          <w:p w14:paraId="15A92AD0"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9</w:t>
            </w:r>
          </w:p>
        </w:tc>
        <w:tc>
          <w:tcPr>
            <w:tcW w:w="606" w:type="pct"/>
          </w:tcPr>
          <w:p w14:paraId="15DC3233"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3B7E90B1"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Resume the RF output on the BCCH with:</w:t>
            </w:r>
          </w:p>
          <w:p w14:paraId="018198B1"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234/007/0001</w:t>
            </w:r>
          </w:p>
          <w:p w14:paraId="63CB6F3A"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Pr>
          <w:p w14:paraId="0E76F55E"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tries to connect to the PLMN provided by the TT</w:t>
            </w:r>
          </w:p>
        </w:tc>
        <w:tc>
          <w:tcPr>
            <w:tcW w:w="354" w:type="pct"/>
          </w:tcPr>
          <w:p w14:paraId="04AFC84E"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67F3E9B6" w14:textId="77777777" w:rsidTr="00F92411">
        <w:trPr>
          <w:trHeight w:val="20"/>
        </w:trPr>
        <w:tc>
          <w:tcPr>
            <w:tcW w:w="302" w:type="pct"/>
          </w:tcPr>
          <w:p w14:paraId="4D858210"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10</w:t>
            </w:r>
          </w:p>
        </w:tc>
        <w:tc>
          <w:tcPr>
            <w:tcW w:w="606" w:type="pct"/>
          </w:tcPr>
          <w:p w14:paraId="15DB7F46"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20AE63A5"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RRCConnectionRequest / RRCConnectionRequest-NB</w:t>
            </w:r>
          </w:p>
        </w:tc>
        <w:tc>
          <w:tcPr>
            <w:tcW w:w="1869" w:type="pct"/>
          </w:tcPr>
          <w:p w14:paraId="5D3161CB"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TT responds with a </w:t>
            </w:r>
            <w:r w:rsidRPr="003068BA">
              <w:rPr>
                <w:rFonts w:ascii="Arial" w:eastAsia="SimSun" w:hAnsi="Arial" w:cs="Arial"/>
                <w:i/>
                <w:sz w:val="18"/>
                <w:szCs w:val="18"/>
                <w:lang w:eastAsia="de-DE"/>
              </w:rPr>
              <w:t>RRCConnectionSetup / RRCConnectionSetup-NB</w:t>
            </w:r>
          </w:p>
        </w:tc>
        <w:tc>
          <w:tcPr>
            <w:tcW w:w="354" w:type="pct"/>
          </w:tcPr>
          <w:p w14:paraId="4A819312"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2E9E128F" w14:textId="77777777" w:rsidTr="00F92411">
        <w:trPr>
          <w:trHeight w:val="20"/>
        </w:trPr>
        <w:tc>
          <w:tcPr>
            <w:tcW w:w="302" w:type="pct"/>
          </w:tcPr>
          <w:p w14:paraId="1359D299"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11</w:t>
            </w:r>
          </w:p>
        </w:tc>
        <w:tc>
          <w:tcPr>
            <w:tcW w:w="606" w:type="pct"/>
          </w:tcPr>
          <w:p w14:paraId="77F0E523"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6F935A56" w14:textId="77777777" w:rsidR="003871EF" w:rsidRPr="003068BA" w:rsidRDefault="003871EF" w:rsidP="00F92411">
            <w:pPr>
              <w:widowControl w:val="0"/>
              <w:spacing w:before="40" w:after="40"/>
              <w:rPr>
                <w:rFonts w:ascii="Arial" w:eastAsia="SimSun" w:hAnsi="Arial" w:cs="Arial"/>
                <w:i/>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RRCConnectionSetupComplete / RRCConnectionSetupComplete</w:t>
            </w:r>
            <w:r w:rsidRPr="003068BA">
              <w:rPr>
                <w:rFonts w:ascii="Arial" w:eastAsia="SimSun" w:hAnsi="Arial" w:cs="Arial"/>
                <w:sz w:val="18"/>
                <w:szCs w:val="18"/>
                <w:lang w:eastAsia="de-DE"/>
              </w:rPr>
              <w:t>-</w:t>
            </w:r>
            <w:r w:rsidRPr="003068BA">
              <w:rPr>
                <w:rFonts w:ascii="Arial" w:eastAsia="SimSun" w:hAnsi="Arial" w:cs="Arial"/>
                <w:i/>
                <w:sz w:val="18"/>
                <w:szCs w:val="18"/>
                <w:lang w:eastAsia="de-DE"/>
              </w:rPr>
              <w:t>NB</w:t>
            </w:r>
          </w:p>
        </w:tc>
        <w:tc>
          <w:tcPr>
            <w:tcW w:w="1869" w:type="pct"/>
          </w:tcPr>
          <w:p w14:paraId="02FD815E" w14:textId="77777777" w:rsidR="003871EF" w:rsidRPr="003068BA" w:rsidRDefault="003871EF" w:rsidP="00F92411">
            <w:pPr>
              <w:widowControl w:val="0"/>
              <w:spacing w:before="40" w:after="40"/>
              <w:rPr>
                <w:rFonts w:ascii="Arial" w:eastAsia="SimSun" w:hAnsi="Arial" w:cs="Arial"/>
                <w:sz w:val="18"/>
                <w:szCs w:val="18"/>
                <w:lang w:eastAsia="de-DE"/>
              </w:rPr>
            </w:pPr>
          </w:p>
        </w:tc>
        <w:tc>
          <w:tcPr>
            <w:tcW w:w="354" w:type="pct"/>
          </w:tcPr>
          <w:p w14:paraId="5258AAD2"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0CC691C7" w14:textId="77777777" w:rsidTr="00F92411">
        <w:trPr>
          <w:trHeight w:val="20"/>
        </w:trPr>
        <w:tc>
          <w:tcPr>
            <w:tcW w:w="302" w:type="pct"/>
          </w:tcPr>
          <w:p w14:paraId="013AC162"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12</w:t>
            </w:r>
          </w:p>
        </w:tc>
        <w:tc>
          <w:tcPr>
            <w:tcW w:w="606" w:type="pct"/>
          </w:tcPr>
          <w:p w14:paraId="46198061"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5B5ED06C" w14:textId="63B24E48"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an </w:t>
            </w:r>
            <w:ins w:id="2246" w:author="Marquordt" w:date="2022-04-26T15:53:00Z">
              <w:r w:rsidR="00B77D8D" w:rsidRPr="003068BA">
                <w:rPr>
                  <w:rFonts w:ascii="Arial" w:eastAsia="SimSun" w:hAnsi="Arial" w:cs="Arial"/>
                  <w:i/>
                  <w:sz w:val="18"/>
                  <w:szCs w:val="18"/>
                  <w:lang w:eastAsia="de-DE"/>
                </w:rPr>
                <w:t xml:space="preserve"> ATTACH REQUEST</w:t>
              </w:r>
            </w:ins>
            <w:del w:id="2247" w:author="Marquordt" w:date="2022-04-26T15:53:00Z">
              <w:r w:rsidRPr="003068BA" w:rsidDel="00B77D8D">
                <w:rPr>
                  <w:rFonts w:ascii="Arial" w:eastAsia="SimSun" w:hAnsi="Arial" w:cs="Arial"/>
                  <w:i/>
                  <w:sz w:val="18"/>
                  <w:szCs w:val="18"/>
                  <w:lang w:eastAsia="de-DE"/>
                </w:rPr>
                <w:delText>AttachRequest</w:delText>
              </w:r>
            </w:del>
          </w:p>
        </w:tc>
        <w:tc>
          <w:tcPr>
            <w:tcW w:w="1869" w:type="pct"/>
          </w:tcPr>
          <w:p w14:paraId="5F6E939A"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TT performs an authentication and starts NAS integrity protection</w:t>
            </w:r>
          </w:p>
        </w:tc>
        <w:tc>
          <w:tcPr>
            <w:tcW w:w="354" w:type="pct"/>
          </w:tcPr>
          <w:p w14:paraId="30216904"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353A04F2" w14:textId="77777777" w:rsidTr="00F92411">
        <w:trPr>
          <w:trHeight w:val="462"/>
        </w:trPr>
        <w:tc>
          <w:tcPr>
            <w:tcW w:w="302" w:type="pct"/>
          </w:tcPr>
          <w:p w14:paraId="38D3322C"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13</w:t>
            </w:r>
          </w:p>
        </w:tc>
        <w:tc>
          <w:tcPr>
            <w:tcW w:w="606" w:type="pct"/>
          </w:tcPr>
          <w:p w14:paraId="19388247"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 &gt; UE</w:t>
            </w:r>
          </w:p>
        </w:tc>
        <w:tc>
          <w:tcPr>
            <w:tcW w:w="1869" w:type="pct"/>
          </w:tcPr>
          <w:p w14:paraId="27EA8B6D" w14:textId="5AC5103B"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00A72CB5" w:rsidRPr="003068BA">
              <w:rPr>
                <w:rFonts w:ascii="Arial" w:eastAsia="SimSun" w:hAnsi="Arial" w:cs="Arial"/>
                <w:i/>
                <w:sz w:val="18"/>
                <w:szCs w:val="18"/>
                <w:lang w:eastAsia="de-DE"/>
              </w:rPr>
              <w:t>ATTACH REJECT</w:t>
            </w:r>
            <w:r w:rsidR="00A72CB5" w:rsidRPr="003068BA">
              <w:rPr>
                <w:rFonts w:ascii="Arial" w:eastAsia="SimSun" w:hAnsi="Arial" w:cs="Arial"/>
                <w:sz w:val="18"/>
                <w:szCs w:val="18"/>
                <w:lang w:eastAsia="de-DE"/>
              </w:rPr>
              <w:t xml:space="preserve"> </w:t>
            </w:r>
            <w:r w:rsidRPr="003068BA">
              <w:rPr>
                <w:rFonts w:ascii="Arial" w:eastAsia="SimSun" w:hAnsi="Arial" w:cs="Arial"/>
                <w:sz w:val="18"/>
                <w:szCs w:val="18"/>
                <w:lang w:eastAsia="de-DE"/>
              </w:rPr>
              <w:t>message with cause ’PLMN not allowed’</w:t>
            </w:r>
          </w:p>
        </w:tc>
        <w:tc>
          <w:tcPr>
            <w:tcW w:w="1869" w:type="pct"/>
          </w:tcPr>
          <w:p w14:paraId="6BF39FD3" w14:textId="77777777" w:rsidR="003871EF" w:rsidRPr="003068BA" w:rsidRDefault="003871EF" w:rsidP="00F92411">
            <w:pPr>
              <w:spacing w:before="40" w:after="40"/>
              <w:rPr>
                <w:rFonts w:ascii="Arial" w:eastAsia="SimSun" w:hAnsi="Arial" w:cs="Arial"/>
                <w:sz w:val="18"/>
                <w:szCs w:val="18"/>
                <w:vertAlign w:val="subscript"/>
                <w:lang w:eastAsia="de-DE"/>
              </w:rPr>
            </w:pPr>
            <w:r w:rsidRPr="003068BA">
              <w:rPr>
                <w:rFonts w:ascii="Arial" w:eastAsia="SimSun" w:hAnsi="Arial" w:cs="Arial"/>
                <w:sz w:val="18"/>
                <w:szCs w:val="18"/>
                <w:lang w:eastAsia="de-DE"/>
              </w:rPr>
              <w:t>The UE updates EF</w:t>
            </w:r>
            <w:r w:rsidRPr="003068BA">
              <w:rPr>
                <w:rFonts w:ascii="Arial" w:eastAsia="SimSun" w:hAnsi="Arial" w:cs="Arial"/>
                <w:sz w:val="18"/>
                <w:szCs w:val="18"/>
                <w:vertAlign w:val="subscript"/>
                <w:lang w:eastAsia="de-DE"/>
              </w:rPr>
              <w:t>FPLMN</w:t>
            </w:r>
          </w:p>
          <w:p w14:paraId="7C474993"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updates EF</w:t>
            </w:r>
            <w:r w:rsidRPr="003068BA">
              <w:rPr>
                <w:rFonts w:ascii="Arial" w:eastAsia="SimSun" w:hAnsi="Arial" w:cs="Arial"/>
                <w:sz w:val="18"/>
                <w:szCs w:val="18"/>
                <w:vertAlign w:val="subscript"/>
                <w:lang w:eastAsia="de-DE"/>
              </w:rPr>
              <w:t>EPSLOCI</w:t>
            </w:r>
          </w:p>
        </w:tc>
        <w:tc>
          <w:tcPr>
            <w:tcW w:w="354" w:type="pct"/>
          </w:tcPr>
          <w:p w14:paraId="5568EC31" w14:textId="66A8A152"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2</w:t>
            </w:r>
            <w:r w:rsidR="00F54223" w:rsidRPr="003068BA">
              <w:rPr>
                <w:rFonts w:ascii="Arial" w:eastAsia="SimSun" w:hAnsi="Arial" w:cs="Arial"/>
                <w:sz w:val="18"/>
                <w:szCs w:val="18"/>
                <w:lang w:eastAsia="de-DE"/>
              </w:rPr>
              <w:t xml:space="preserve"> </w:t>
            </w:r>
            <w:r w:rsidRPr="003068BA">
              <w:rPr>
                <w:rFonts w:ascii="Arial" w:eastAsia="SimSun" w:hAnsi="Arial" w:cs="Arial"/>
                <w:sz w:val="18"/>
                <w:szCs w:val="18"/>
                <w:lang w:eastAsia="de-DE"/>
              </w:rPr>
              <w:t>CR 3</w:t>
            </w:r>
          </w:p>
        </w:tc>
      </w:tr>
      <w:tr w:rsidR="003871EF" w:rsidRPr="003068BA" w14:paraId="1BF9ED4D" w14:textId="77777777" w:rsidTr="00F92411">
        <w:trPr>
          <w:trHeight w:val="20"/>
        </w:trPr>
        <w:tc>
          <w:tcPr>
            <w:tcW w:w="302" w:type="pct"/>
          </w:tcPr>
          <w:p w14:paraId="0DDC7608"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14</w:t>
            </w:r>
          </w:p>
        </w:tc>
        <w:tc>
          <w:tcPr>
            <w:tcW w:w="606" w:type="pct"/>
          </w:tcPr>
          <w:p w14:paraId="5DA8DAA2"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 &gt; UE</w:t>
            </w:r>
          </w:p>
        </w:tc>
        <w:tc>
          <w:tcPr>
            <w:tcW w:w="1869" w:type="pct"/>
          </w:tcPr>
          <w:p w14:paraId="31D86EDD"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RRCConnectionRelease / RRCConnectionRelease-NB</w:t>
            </w:r>
          </w:p>
        </w:tc>
        <w:tc>
          <w:tcPr>
            <w:tcW w:w="1869" w:type="pct"/>
          </w:tcPr>
          <w:p w14:paraId="5721F158" w14:textId="77777777" w:rsidR="003871EF" w:rsidRPr="003068BA" w:rsidRDefault="003871EF" w:rsidP="00F92411">
            <w:pPr>
              <w:spacing w:before="40" w:after="40"/>
              <w:rPr>
                <w:rFonts w:ascii="Arial" w:eastAsia="SimSun" w:hAnsi="Arial" w:cs="Arial"/>
                <w:sz w:val="18"/>
                <w:szCs w:val="18"/>
                <w:lang w:eastAsia="de-DE"/>
              </w:rPr>
            </w:pPr>
          </w:p>
        </w:tc>
        <w:tc>
          <w:tcPr>
            <w:tcW w:w="354" w:type="pct"/>
          </w:tcPr>
          <w:p w14:paraId="4C34ADBC" w14:textId="77777777" w:rsidR="003871EF" w:rsidRPr="003068BA" w:rsidRDefault="003871EF" w:rsidP="00F92411">
            <w:pPr>
              <w:spacing w:before="40" w:after="40"/>
              <w:rPr>
                <w:rFonts w:ascii="Arial" w:eastAsia="SimSun" w:hAnsi="Arial" w:cs="Arial"/>
                <w:sz w:val="18"/>
                <w:szCs w:val="18"/>
                <w:lang w:eastAsia="de-DE"/>
              </w:rPr>
            </w:pPr>
          </w:p>
        </w:tc>
      </w:tr>
      <w:tr w:rsidR="003871EF" w:rsidRPr="003068BA" w14:paraId="1C071FDC" w14:textId="77777777" w:rsidTr="00F92411">
        <w:trPr>
          <w:trHeight w:val="20"/>
        </w:trPr>
        <w:tc>
          <w:tcPr>
            <w:tcW w:w="302" w:type="pct"/>
          </w:tcPr>
          <w:p w14:paraId="5E115AF1"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15</w:t>
            </w:r>
          </w:p>
        </w:tc>
        <w:tc>
          <w:tcPr>
            <w:tcW w:w="606" w:type="pct"/>
          </w:tcPr>
          <w:p w14:paraId="5ADAC3B0"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1592259C"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Stop RF output on the BCCH</w:t>
            </w:r>
          </w:p>
        </w:tc>
        <w:tc>
          <w:tcPr>
            <w:tcW w:w="1869" w:type="pct"/>
          </w:tcPr>
          <w:p w14:paraId="22B99004" w14:textId="77777777" w:rsidR="003871EF" w:rsidRPr="003068BA" w:rsidRDefault="003871EF" w:rsidP="00F92411">
            <w:pPr>
              <w:spacing w:before="40" w:after="40"/>
              <w:rPr>
                <w:rFonts w:ascii="Arial" w:eastAsia="SimSun" w:hAnsi="Arial" w:cs="Arial"/>
                <w:sz w:val="18"/>
                <w:szCs w:val="18"/>
                <w:lang w:eastAsia="de-DE"/>
              </w:rPr>
            </w:pPr>
          </w:p>
        </w:tc>
        <w:tc>
          <w:tcPr>
            <w:tcW w:w="354" w:type="pct"/>
          </w:tcPr>
          <w:p w14:paraId="43D6A1B9" w14:textId="77777777" w:rsidR="003871EF" w:rsidRPr="003068BA" w:rsidRDefault="003871EF" w:rsidP="00F92411">
            <w:pPr>
              <w:spacing w:before="40" w:after="40"/>
              <w:rPr>
                <w:rFonts w:ascii="Arial" w:eastAsia="SimSun" w:hAnsi="Arial" w:cs="Arial"/>
                <w:sz w:val="18"/>
                <w:szCs w:val="18"/>
                <w:lang w:eastAsia="de-DE"/>
              </w:rPr>
            </w:pPr>
          </w:p>
        </w:tc>
      </w:tr>
      <w:tr w:rsidR="003871EF" w:rsidRPr="003068BA" w14:paraId="7DE3BA14" w14:textId="77777777" w:rsidTr="00F92411">
        <w:trPr>
          <w:trHeight w:val="20"/>
        </w:trPr>
        <w:tc>
          <w:tcPr>
            <w:tcW w:w="302" w:type="pct"/>
          </w:tcPr>
          <w:p w14:paraId="585DF2BE"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16</w:t>
            </w:r>
          </w:p>
        </w:tc>
        <w:tc>
          <w:tcPr>
            <w:tcW w:w="606" w:type="pct"/>
          </w:tcPr>
          <w:p w14:paraId="2736493A"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w:t>
            </w:r>
          </w:p>
        </w:tc>
        <w:tc>
          <w:tcPr>
            <w:tcW w:w="1869" w:type="pct"/>
          </w:tcPr>
          <w:p w14:paraId="68A4069E"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Disable signalling on RAN</w:t>
            </w:r>
          </w:p>
        </w:tc>
        <w:tc>
          <w:tcPr>
            <w:tcW w:w="1869" w:type="pct"/>
          </w:tcPr>
          <w:p w14:paraId="779EBF5A" w14:textId="77777777" w:rsidR="003871EF" w:rsidRPr="003068BA" w:rsidRDefault="003871EF" w:rsidP="00F92411">
            <w:pPr>
              <w:spacing w:before="40" w:after="40"/>
              <w:rPr>
                <w:rFonts w:ascii="Arial" w:eastAsia="SimSun" w:hAnsi="Arial" w:cs="Arial"/>
                <w:sz w:val="18"/>
                <w:szCs w:val="18"/>
                <w:lang w:eastAsia="de-DE"/>
              </w:rPr>
            </w:pPr>
          </w:p>
        </w:tc>
        <w:tc>
          <w:tcPr>
            <w:tcW w:w="354" w:type="pct"/>
          </w:tcPr>
          <w:p w14:paraId="201FC560" w14:textId="77777777" w:rsidR="003871EF" w:rsidRPr="003068BA" w:rsidRDefault="003871EF" w:rsidP="00F92411">
            <w:pPr>
              <w:spacing w:before="40" w:after="40"/>
              <w:rPr>
                <w:rFonts w:ascii="Arial" w:eastAsia="SimSun" w:hAnsi="Arial" w:cs="Arial"/>
                <w:sz w:val="18"/>
                <w:szCs w:val="18"/>
                <w:lang w:eastAsia="de-DE"/>
              </w:rPr>
            </w:pPr>
          </w:p>
        </w:tc>
      </w:tr>
      <w:tr w:rsidR="003871EF" w:rsidRPr="003068BA" w14:paraId="4B0D26A6" w14:textId="77777777" w:rsidTr="00F92411">
        <w:trPr>
          <w:trHeight w:val="20"/>
        </w:trPr>
        <w:tc>
          <w:tcPr>
            <w:tcW w:w="302" w:type="pct"/>
          </w:tcPr>
          <w:p w14:paraId="2466990A"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17</w:t>
            </w:r>
          </w:p>
        </w:tc>
        <w:tc>
          <w:tcPr>
            <w:tcW w:w="606" w:type="pct"/>
          </w:tcPr>
          <w:p w14:paraId="0F09CD35"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0612230E"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Read out EF</w:t>
            </w:r>
            <w:r w:rsidRPr="003068BA">
              <w:rPr>
                <w:rFonts w:ascii="Arial" w:eastAsia="SimSun" w:hAnsi="Arial" w:cs="Arial"/>
                <w:sz w:val="18"/>
                <w:szCs w:val="18"/>
                <w:vertAlign w:val="subscript"/>
                <w:lang w:eastAsia="de-DE"/>
              </w:rPr>
              <w:t>EPSLOCI</w:t>
            </w:r>
          </w:p>
        </w:tc>
        <w:tc>
          <w:tcPr>
            <w:tcW w:w="1869" w:type="pct"/>
          </w:tcPr>
          <w:p w14:paraId="00D7776D"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EF</w:t>
            </w:r>
            <w:r w:rsidRPr="003068BA">
              <w:rPr>
                <w:rFonts w:ascii="Arial" w:eastAsia="SimSun" w:hAnsi="Arial" w:cs="Arial"/>
                <w:sz w:val="18"/>
                <w:szCs w:val="18"/>
                <w:vertAlign w:val="subscript"/>
                <w:lang w:eastAsia="de-DE"/>
              </w:rPr>
              <w:t>EPSLOCI</w:t>
            </w:r>
            <w:r w:rsidRPr="003068BA">
              <w:rPr>
                <w:rFonts w:ascii="Arial" w:eastAsia="SimSun" w:hAnsi="Arial" w:cs="Arial"/>
                <w:sz w:val="18"/>
                <w:szCs w:val="18"/>
                <w:lang w:eastAsia="de-DE"/>
              </w:rPr>
              <w:t xml:space="preserve"> content can be verified by the TT</w:t>
            </w:r>
          </w:p>
        </w:tc>
        <w:tc>
          <w:tcPr>
            <w:tcW w:w="354" w:type="pct"/>
          </w:tcPr>
          <w:p w14:paraId="650D51EF" w14:textId="77777777" w:rsidR="003871EF" w:rsidRPr="003068BA" w:rsidRDefault="003871EF" w:rsidP="00F92411">
            <w:pPr>
              <w:spacing w:before="40" w:after="40"/>
              <w:rPr>
                <w:rFonts w:ascii="Arial" w:eastAsia="SimSun" w:hAnsi="Arial" w:cs="Arial"/>
                <w:sz w:val="18"/>
                <w:szCs w:val="18"/>
                <w:lang w:eastAsia="de-DE"/>
              </w:rPr>
            </w:pPr>
          </w:p>
        </w:tc>
      </w:tr>
      <w:tr w:rsidR="003871EF" w:rsidRPr="003068BA" w14:paraId="53FA936C" w14:textId="77777777" w:rsidTr="00F92411">
        <w:trPr>
          <w:trHeight w:val="20"/>
        </w:trPr>
        <w:tc>
          <w:tcPr>
            <w:tcW w:w="302" w:type="pct"/>
          </w:tcPr>
          <w:p w14:paraId="52909807"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18</w:t>
            </w:r>
          </w:p>
        </w:tc>
        <w:tc>
          <w:tcPr>
            <w:tcW w:w="606" w:type="pct"/>
          </w:tcPr>
          <w:p w14:paraId="102529B3"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w:t>
            </w:r>
          </w:p>
        </w:tc>
        <w:tc>
          <w:tcPr>
            <w:tcW w:w="1869" w:type="pct"/>
          </w:tcPr>
          <w:p w14:paraId="7CBD73BE"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Enable signalling on RAN</w:t>
            </w:r>
          </w:p>
        </w:tc>
        <w:tc>
          <w:tcPr>
            <w:tcW w:w="1869" w:type="pct"/>
          </w:tcPr>
          <w:p w14:paraId="0B0E3750"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starts a reselection procedure</w:t>
            </w:r>
          </w:p>
        </w:tc>
        <w:tc>
          <w:tcPr>
            <w:tcW w:w="354" w:type="pct"/>
          </w:tcPr>
          <w:p w14:paraId="3B6CB222" w14:textId="77777777" w:rsidR="003871EF" w:rsidRPr="003068BA" w:rsidRDefault="003871EF" w:rsidP="00F92411">
            <w:pPr>
              <w:spacing w:before="40" w:after="40"/>
              <w:rPr>
                <w:rFonts w:ascii="Arial" w:eastAsia="SimSun" w:hAnsi="Arial" w:cs="Arial"/>
                <w:sz w:val="18"/>
                <w:szCs w:val="18"/>
                <w:lang w:eastAsia="de-DE"/>
              </w:rPr>
            </w:pPr>
          </w:p>
        </w:tc>
      </w:tr>
      <w:tr w:rsidR="003871EF" w:rsidRPr="003068BA" w14:paraId="4C0450F8" w14:textId="77777777" w:rsidTr="00F92411">
        <w:trPr>
          <w:trHeight w:val="20"/>
        </w:trPr>
        <w:tc>
          <w:tcPr>
            <w:tcW w:w="302" w:type="pct"/>
          </w:tcPr>
          <w:p w14:paraId="4EF6849A"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19</w:t>
            </w:r>
          </w:p>
        </w:tc>
        <w:tc>
          <w:tcPr>
            <w:tcW w:w="606" w:type="pct"/>
          </w:tcPr>
          <w:p w14:paraId="6249F723"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4A9AE8D5"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Resume the RF output on the BCCH with:</w:t>
            </w:r>
          </w:p>
          <w:p w14:paraId="33E31B88"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234/008/0001</w:t>
            </w:r>
          </w:p>
          <w:p w14:paraId="2AA3F651"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Pr>
          <w:p w14:paraId="6F2D46F5"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tries to connect to the PLMN provided by the TT</w:t>
            </w:r>
          </w:p>
        </w:tc>
        <w:tc>
          <w:tcPr>
            <w:tcW w:w="354" w:type="pct"/>
          </w:tcPr>
          <w:p w14:paraId="3708146C"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45F40722" w14:textId="77777777" w:rsidTr="00F92411">
        <w:trPr>
          <w:trHeight w:val="20"/>
        </w:trPr>
        <w:tc>
          <w:tcPr>
            <w:tcW w:w="302" w:type="pct"/>
          </w:tcPr>
          <w:p w14:paraId="5CA31CD9"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20</w:t>
            </w:r>
          </w:p>
        </w:tc>
        <w:tc>
          <w:tcPr>
            <w:tcW w:w="606" w:type="pct"/>
          </w:tcPr>
          <w:p w14:paraId="78969A1A"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44A2DF84"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RRCConnectionRequest / RRCConnectionRequest-NB</w:t>
            </w:r>
          </w:p>
        </w:tc>
        <w:tc>
          <w:tcPr>
            <w:tcW w:w="1869" w:type="pct"/>
          </w:tcPr>
          <w:p w14:paraId="37659F66"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TT responds with a </w:t>
            </w:r>
            <w:r w:rsidRPr="003068BA">
              <w:rPr>
                <w:rFonts w:ascii="Arial" w:eastAsia="SimSun" w:hAnsi="Arial" w:cs="Arial"/>
                <w:i/>
                <w:sz w:val="18"/>
                <w:szCs w:val="18"/>
                <w:lang w:eastAsia="de-DE"/>
              </w:rPr>
              <w:t>RRCConnectionSetup / RRCConnectionSetup-NB</w:t>
            </w:r>
          </w:p>
        </w:tc>
        <w:tc>
          <w:tcPr>
            <w:tcW w:w="354" w:type="pct"/>
          </w:tcPr>
          <w:p w14:paraId="50A0DABB"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0D77EE99" w14:textId="77777777" w:rsidTr="00F92411">
        <w:trPr>
          <w:trHeight w:val="20"/>
        </w:trPr>
        <w:tc>
          <w:tcPr>
            <w:tcW w:w="302" w:type="pct"/>
          </w:tcPr>
          <w:p w14:paraId="3DC27CF7"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21</w:t>
            </w:r>
          </w:p>
        </w:tc>
        <w:tc>
          <w:tcPr>
            <w:tcW w:w="606" w:type="pct"/>
          </w:tcPr>
          <w:p w14:paraId="6940F2DC"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7BB1C7AC" w14:textId="77777777" w:rsidR="003871EF" w:rsidRPr="003068BA" w:rsidRDefault="003871EF" w:rsidP="00F92411">
            <w:pPr>
              <w:widowControl w:val="0"/>
              <w:spacing w:before="40" w:after="40"/>
              <w:rPr>
                <w:rFonts w:ascii="Arial" w:eastAsia="SimSun" w:hAnsi="Arial" w:cs="Arial"/>
                <w:i/>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RRCConnectionSetupComplete / RRCConnectionSetupComplete</w:t>
            </w:r>
            <w:r w:rsidRPr="003068BA">
              <w:rPr>
                <w:rFonts w:ascii="Arial" w:eastAsia="SimSun" w:hAnsi="Arial" w:cs="Arial"/>
                <w:sz w:val="18"/>
                <w:szCs w:val="18"/>
                <w:lang w:eastAsia="de-DE"/>
              </w:rPr>
              <w:t>-</w:t>
            </w:r>
            <w:r w:rsidRPr="003068BA">
              <w:rPr>
                <w:rFonts w:ascii="Arial" w:eastAsia="SimSun" w:hAnsi="Arial" w:cs="Arial"/>
                <w:i/>
                <w:sz w:val="18"/>
                <w:szCs w:val="18"/>
                <w:lang w:eastAsia="de-DE"/>
              </w:rPr>
              <w:t>NB</w:t>
            </w:r>
          </w:p>
        </w:tc>
        <w:tc>
          <w:tcPr>
            <w:tcW w:w="1869" w:type="pct"/>
          </w:tcPr>
          <w:p w14:paraId="6E4604F2" w14:textId="77777777" w:rsidR="003871EF" w:rsidRPr="003068BA" w:rsidRDefault="003871EF" w:rsidP="00F92411">
            <w:pPr>
              <w:widowControl w:val="0"/>
              <w:spacing w:before="40" w:after="40"/>
              <w:rPr>
                <w:rFonts w:ascii="Arial" w:eastAsia="SimSun" w:hAnsi="Arial" w:cs="Arial"/>
                <w:sz w:val="18"/>
                <w:szCs w:val="18"/>
                <w:lang w:eastAsia="de-DE"/>
              </w:rPr>
            </w:pPr>
          </w:p>
        </w:tc>
        <w:tc>
          <w:tcPr>
            <w:tcW w:w="354" w:type="pct"/>
          </w:tcPr>
          <w:p w14:paraId="0F38B4AC"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52390B57" w14:textId="77777777" w:rsidTr="00F92411">
        <w:trPr>
          <w:trHeight w:val="20"/>
        </w:trPr>
        <w:tc>
          <w:tcPr>
            <w:tcW w:w="302" w:type="pct"/>
          </w:tcPr>
          <w:p w14:paraId="4D091B54"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22</w:t>
            </w:r>
          </w:p>
        </w:tc>
        <w:tc>
          <w:tcPr>
            <w:tcW w:w="606" w:type="pct"/>
          </w:tcPr>
          <w:p w14:paraId="716A44BF"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14DC4E6C" w14:textId="330725DD"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00A72CB5" w:rsidRPr="003068BA">
              <w:rPr>
                <w:rFonts w:ascii="Arial" w:eastAsia="SimSun" w:hAnsi="Arial" w:cs="Arial"/>
                <w:i/>
                <w:sz w:val="18"/>
                <w:szCs w:val="18"/>
                <w:lang w:eastAsia="de-DE"/>
              </w:rPr>
              <w:t>ATTACH REQUEST</w:t>
            </w:r>
          </w:p>
        </w:tc>
        <w:tc>
          <w:tcPr>
            <w:tcW w:w="1869" w:type="pct"/>
          </w:tcPr>
          <w:p w14:paraId="62B94299"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TT performs an authentication and starts NAS integrity protection</w:t>
            </w:r>
          </w:p>
        </w:tc>
        <w:tc>
          <w:tcPr>
            <w:tcW w:w="354" w:type="pct"/>
          </w:tcPr>
          <w:p w14:paraId="783CDEB7"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5D11FB55" w14:textId="77777777" w:rsidTr="00F92411">
        <w:trPr>
          <w:trHeight w:val="20"/>
        </w:trPr>
        <w:tc>
          <w:tcPr>
            <w:tcW w:w="302" w:type="pct"/>
          </w:tcPr>
          <w:p w14:paraId="7174E1FE"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lastRenderedPageBreak/>
              <w:t>23</w:t>
            </w:r>
          </w:p>
        </w:tc>
        <w:tc>
          <w:tcPr>
            <w:tcW w:w="606" w:type="pct"/>
          </w:tcPr>
          <w:p w14:paraId="2C0EC1DD"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 &gt; UE</w:t>
            </w:r>
          </w:p>
        </w:tc>
        <w:tc>
          <w:tcPr>
            <w:tcW w:w="1869" w:type="pct"/>
          </w:tcPr>
          <w:p w14:paraId="4D30070A" w14:textId="39F40969"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00A72CB5" w:rsidRPr="003068BA">
              <w:rPr>
                <w:rFonts w:ascii="Arial" w:eastAsia="SimSun" w:hAnsi="Arial" w:cs="Arial"/>
                <w:i/>
                <w:sz w:val="18"/>
                <w:szCs w:val="18"/>
                <w:lang w:eastAsia="de-DE"/>
              </w:rPr>
              <w:t>ATTACH ACCEPT</w:t>
            </w:r>
            <w:r w:rsidR="00A72CB5" w:rsidRPr="003068BA">
              <w:rPr>
                <w:rFonts w:ascii="Arial" w:eastAsia="SimSun" w:hAnsi="Arial" w:cs="Arial"/>
                <w:sz w:val="18"/>
                <w:szCs w:val="18"/>
                <w:lang w:eastAsia="de-DE"/>
              </w:rPr>
              <w:t xml:space="preserve"> </w:t>
            </w:r>
            <w:r w:rsidRPr="003068BA">
              <w:rPr>
                <w:rFonts w:ascii="Arial" w:eastAsia="SimSun" w:hAnsi="Arial" w:cs="Arial"/>
                <w:sz w:val="18"/>
                <w:szCs w:val="18"/>
                <w:lang w:eastAsia="de-DE"/>
              </w:rPr>
              <w:t>message with:</w:t>
            </w:r>
          </w:p>
          <w:p w14:paraId="468AD69C"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234/008/0001</w:t>
            </w:r>
          </w:p>
          <w:p w14:paraId="5757FF8E"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GUTI (as generated from TT)</w:t>
            </w:r>
          </w:p>
        </w:tc>
        <w:tc>
          <w:tcPr>
            <w:tcW w:w="1869" w:type="pct"/>
          </w:tcPr>
          <w:p w14:paraId="65F3BF1A" w14:textId="4F25AAF5"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UE responds with an </w:t>
            </w:r>
            <w:r w:rsidR="00A72CB5" w:rsidRPr="003068BA">
              <w:rPr>
                <w:rFonts w:ascii="Arial" w:eastAsia="SimSun" w:hAnsi="Arial" w:cs="Arial"/>
                <w:i/>
                <w:sz w:val="18"/>
                <w:szCs w:val="18"/>
                <w:lang w:eastAsia="de-DE"/>
              </w:rPr>
              <w:t>ATTACH COMPLETE</w:t>
            </w:r>
            <w:r w:rsidR="00A72CB5" w:rsidRPr="003068BA">
              <w:rPr>
                <w:rFonts w:ascii="Arial" w:eastAsia="SimSun" w:hAnsi="Arial" w:cs="Arial"/>
                <w:sz w:val="18"/>
                <w:szCs w:val="18"/>
                <w:lang w:eastAsia="de-DE"/>
              </w:rPr>
              <w:t xml:space="preserve"> </w:t>
            </w:r>
            <w:r w:rsidRPr="003068BA">
              <w:rPr>
                <w:rFonts w:ascii="Arial" w:eastAsia="SimSun" w:hAnsi="Arial" w:cs="Arial"/>
                <w:sz w:val="18"/>
                <w:szCs w:val="18"/>
                <w:lang w:eastAsia="de-DE"/>
              </w:rPr>
              <w:t>message</w:t>
            </w:r>
          </w:p>
          <w:p w14:paraId="52F74473" w14:textId="77777777" w:rsidR="003871EF" w:rsidRPr="003068BA" w:rsidRDefault="003871EF" w:rsidP="00F92411">
            <w:pPr>
              <w:spacing w:before="40" w:after="40"/>
              <w:rPr>
                <w:rFonts w:ascii="Arial" w:eastAsia="SimSun" w:hAnsi="Arial" w:cs="Arial"/>
                <w:sz w:val="18"/>
                <w:szCs w:val="18"/>
                <w:vertAlign w:val="subscript"/>
                <w:lang w:eastAsia="de-DE"/>
              </w:rPr>
            </w:pPr>
            <w:r w:rsidRPr="003068BA">
              <w:rPr>
                <w:rFonts w:ascii="Arial" w:eastAsia="SimSun" w:hAnsi="Arial" w:cs="Arial"/>
                <w:sz w:val="18"/>
                <w:szCs w:val="18"/>
                <w:lang w:eastAsia="de-DE"/>
              </w:rPr>
              <w:t>The UE updates EF</w:t>
            </w:r>
            <w:r w:rsidRPr="003068BA">
              <w:rPr>
                <w:rFonts w:ascii="Arial" w:eastAsia="SimSun" w:hAnsi="Arial" w:cs="Arial"/>
                <w:sz w:val="18"/>
                <w:szCs w:val="18"/>
                <w:vertAlign w:val="subscript"/>
                <w:lang w:eastAsia="de-DE"/>
              </w:rPr>
              <w:t>EPSLOCI</w:t>
            </w:r>
          </w:p>
        </w:tc>
        <w:tc>
          <w:tcPr>
            <w:tcW w:w="354" w:type="pct"/>
          </w:tcPr>
          <w:p w14:paraId="7309E137" w14:textId="7E7C4F6C" w:rsidR="003871EF" w:rsidRPr="003068BA" w:rsidRDefault="00F54223"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4</w:t>
            </w:r>
          </w:p>
        </w:tc>
      </w:tr>
      <w:tr w:rsidR="003871EF" w:rsidRPr="003068BA" w14:paraId="10A5830E" w14:textId="77777777" w:rsidTr="00F92411">
        <w:trPr>
          <w:trHeight w:val="20"/>
        </w:trPr>
        <w:tc>
          <w:tcPr>
            <w:tcW w:w="302" w:type="pct"/>
          </w:tcPr>
          <w:p w14:paraId="15E3CB91"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24</w:t>
            </w:r>
          </w:p>
        </w:tc>
        <w:tc>
          <w:tcPr>
            <w:tcW w:w="606" w:type="pct"/>
          </w:tcPr>
          <w:p w14:paraId="5F052B6D"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 &gt; UE</w:t>
            </w:r>
          </w:p>
        </w:tc>
        <w:tc>
          <w:tcPr>
            <w:tcW w:w="1869" w:type="pct"/>
          </w:tcPr>
          <w:p w14:paraId="645FE5D0"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a </w:t>
            </w:r>
            <w:r w:rsidRPr="003068BA">
              <w:rPr>
                <w:rFonts w:ascii="Arial" w:eastAsia="SimSun" w:hAnsi="Arial" w:cs="Arial"/>
                <w:i/>
                <w:sz w:val="18"/>
                <w:szCs w:val="18"/>
                <w:lang w:eastAsia="de-DE"/>
              </w:rPr>
              <w:t>RRCConnectionRelease / RRCConnectionRelease-NB</w:t>
            </w:r>
          </w:p>
        </w:tc>
        <w:tc>
          <w:tcPr>
            <w:tcW w:w="1869" w:type="pct"/>
          </w:tcPr>
          <w:p w14:paraId="4E004802" w14:textId="77777777" w:rsidR="003871EF" w:rsidRPr="003068BA" w:rsidRDefault="003871EF" w:rsidP="00F92411">
            <w:pPr>
              <w:spacing w:before="40" w:after="40"/>
              <w:rPr>
                <w:rFonts w:ascii="Arial" w:eastAsia="SimSun" w:hAnsi="Arial" w:cs="Arial"/>
                <w:sz w:val="18"/>
                <w:szCs w:val="18"/>
                <w:lang w:eastAsia="de-DE"/>
              </w:rPr>
            </w:pPr>
          </w:p>
        </w:tc>
        <w:tc>
          <w:tcPr>
            <w:tcW w:w="354" w:type="pct"/>
          </w:tcPr>
          <w:p w14:paraId="7BD760B2" w14:textId="77777777" w:rsidR="003871EF" w:rsidRPr="003068BA" w:rsidRDefault="003871EF" w:rsidP="00F92411">
            <w:pPr>
              <w:spacing w:before="40" w:after="40"/>
              <w:rPr>
                <w:rFonts w:ascii="Arial" w:eastAsia="SimSun" w:hAnsi="Arial" w:cs="Arial"/>
                <w:sz w:val="18"/>
                <w:szCs w:val="18"/>
                <w:lang w:eastAsia="de-DE"/>
              </w:rPr>
            </w:pPr>
          </w:p>
        </w:tc>
      </w:tr>
    </w:tbl>
    <w:p w14:paraId="518573DA" w14:textId="77777777" w:rsidR="00F92411" w:rsidRPr="003068BA" w:rsidRDefault="00F92411" w:rsidP="00F92411">
      <w:bookmarkStart w:id="2248" w:name="_Toc10738698"/>
      <w:bookmarkStart w:id="2249" w:name="_Toc20396550"/>
      <w:bookmarkStart w:id="2250" w:name="_Toc29398203"/>
      <w:bookmarkStart w:id="2251" w:name="_Toc29399325"/>
      <w:bookmarkStart w:id="2252" w:name="_Toc36649335"/>
      <w:bookmarkStart w:id="2253" w:name="_Toc36655177"/>
      <w:bookmarkStart w:id="2254" w:name="_Toc44961480"/>
    </w:p>
    <w:p w14:paraId="09831501" w14:textId="476D7E2B" w:rsidR="003871EF" w:rsidRPr="003068BA" w:rsidRDefault="003871EF" w:rsidP="007B100B">
      <w:pPr>
        <w:spacing w:before="120"/>
        <w:ind w:left="1276" w:hanging="1276"/>
        <w:outlineLvl w:val="3"/>
        <w:rPr>
          <w:rFonts w:ascii="Arial" w:hAnsi="Arial"/>
          <w:sz w:val="24"/>
        </w:rPr>
      </w:pPr>
      <w:r w:rsidRPr="003068BA">
        <w:rPr>
          <w:rFonts w:ascii="Arial" w:hAnsi="Arial"/>
          <w:sz w:val="24"/>
        </w:rPr>
        <w:t>7.1.4.4</w:t>
      </w:r>
      <w:r w:rsidRPr="003068BA">
        <w:rPr>
          <w:rFonts w:ascii="Arial" w:hAnsi="Arial"/>
          <w:sz w:val="24"/>
        </w:rPr>
        <w:tab/>
        <w:t>Acceptance criteria</w:t>
      </w:r>
      <w:bookmarkEnd w:id="2248"/>
      <w:bookmarkEnd w:id="2249"/>
      <w:bookmarkEnd w:id="2250"/>
      <w:bookmarkEnd w:id="2251"/>
      <w:bookmarkEnd w:id="2252"/>
      <w:bookmarkEnd w:id="2253"/>
      <w:bookmarkEnd w:id="2254"/>
    </w:p>
    <w:p w14:paraId="0FF5FA67" w14:textId="15EAF267" w:rsidR="009C518F" w:rsidRPr="003068BA" w:rsidRDefault="00422172" w:rsidP="003871EF">
      <w:r w:rsidRPr="003068BA">
        <w:t>CR 1</w:t>
      </w:r>
      <w:r w:rsidR="009C518F" w:rsidRPr="003068BA">
        <w:t xml:space="preserve"> is met if the UE is not </w:t>
      </w:r>
      <w:r w:rsidR="00EC0BD8" w:rsidRPr="003068BA">
        <w:t>sending an</w:t>
      </w:r>
      <w:r w:rsidR="009C518F" w:rsidRPr="003068BA">
        <w:t xml:space="preserve"> </w:t>
      </w:r>
      <w:r w:rsidR="0044062A" w:rsidRPr="003068BA">
        <w:rPr>
          <w:i/>
        </w:rPr>
        <w:t>ATTACH REQUEST</w:t>
      </w:r>
      <w:r w:rsidR="0044062A" w:rsidRPr="003068BA">
        <w:t xml:space="preserve"> </w:t>
      </w:r>
      <w:r w:rsidR="00EC0BD8" w:rsidRPr="003068BA">
        <w:t>in steps 1), 3),</w:t>
      </w:r>
      <w:r w:rsidR="00B146D7" w:rsidRPr="003068BA">
        <w:t xml:space="preserve"> </w:t>
      </w:r>
      <w:r w:rsidR="00EC0BD8" w:rsidRPr="003068BA">
        <w:t>5) and 7) but in step 9) and 19) as</w:t>
      </w:r>
      <w:r w:rsidR="009C518F" w:rsidRPr="003068BA">
        <w:t xml:space="preserve"> </w:t>
      </w:r>
      <w:r w:rsidR="00CB0496" w:rsidRPr="003068BA">
        <w:t xml:space="preserve">indicated by correctly interpreted </w:t>
      </w:r>
      <w:r w:rsidR="009C518F" w:rsidRPr="003068BA">
        <w:t>EF</w:t>
      </w:r>
      <w:r w:rsidR="009C518F" w:rsidRPr="003068BA">
        <w:rPr>
          <w:vertAlign w:val="subscript"/>
        </w:rPr>
        <w:t>FPLMN</w:t>
      </w:r>
      <w:r w:rsidR="009C518F" w:rsidRPr="003068BA">
        <w:t xml:space="preserve"> </w:t>
      </w:r>
      <w:r w:rsidR="00CB0496" w:rsidRPr="003068BA">
        <w:t>content</w:t>
      </w:r>
      <w:r w:rsidR="009C518F" w:rsidRPr="003068BA">
        <w:t>.</w:t>
      </w:r>
      <w:r w:rsidR="00F54223" w:rsidRPr="003068BA">
        <w:t xml:space="preserve"> During test execution the TT shall </w:t>
      </w:r>
      <w:commentRangeStart w:id="2255"/>
      <w:r w:rsidR="00F54223" w:rsidRPr="003068BA">
        <w:t xml:space="preserve">provide status information related </w:t>
      </w:r>
      <w:commentRangeEnd w:id="2255"/>
      <w:r w:rsidR="00F54223" w:rsidRPr="008C26FA">
        <w:rPr>
          <w:rStyle w:val="CommentReference"/>
          <w:rFonts w:ascii="CG Times (WN)" w:hAnsi="CG Times (WN)"/>
        </w:rPr>
        <w:commentReference w:id="2255"/>
      </w:r>
      <w:r w:rsidR="00F54223" w:rsidRPr="008C26FA">
        <w:t xml:space="preserve">to the </w:t>
      </w:r>
      <w:r w:rsidR="0044062A" w:rsidRPr="008C26FA">
        <w:rPr>
          <w:i/>
        </w:rPr>
        <w:t>ATTACH REQUEST</w:t>
      </w:r>
      <w:r w:rsidR="00F54223" w:rsidRPr="003068BA">
        <w:t xml:space="preserve">. </w:t>
      </w:r>
    </w:p>
    <w:p w14:paraId="04C98170" w14:textId="6A99A119" w:rsidR="003871EF" w:rsidRPr="003068BA" w:rsidRDefault="00CB0496" w:rsidP="003871EF">
      <w:r w:rsidRPr="003068BA">
        <w:t>CR</w:t>
      </w:r>
      <w:r w:rsidR="00422172" w:rsidRPr="003068BA">
        <w:t> </w:t>
      </w:r>
      <w:r w:rsidRPr="003068BA">
        <w:t>2 requirements shall be verified in step 13). Test environments not capable of evaluating the content of EF</w:t>
      </w:r>
      <w:r w:rsidRPr="003068BA">
        <w:rPr>
          <w:vertAlign w:val="subscript"/>
        </w:rPr>
        <w:t>FPLMN</w:t>
      </w:r>
      <w:r w:rsidRPr="003068BA">
        <w:t xml:space="preserve"> while the common test procedure is executed, may verify the correct update of </w:t>
      </w:r>
      <w:r w:rsidRPr="003068BA">
        <w:rPr>
          <w:rFonts w:eastAsia="SimSun"/>
          <w:sz w:val="18"/>
          <w:szCs w:val="18"/>
          <w:lang w:eastAsia="de-DE"/>
        </w:rPr>
        <w:t>EF</w:t>
      </w:r>
      <w:r w:rsidRPr="003068BA">
        <w:rPr>
          <w:rFonts w:eastAsia="SimSun"/>
          <w:sz w:val="18"/>
          <w:szCs w:val="18"/>
          <w:vertAlign w:val="subscript"/>
          <w:lang w:eastAsia="de-DE"/>
        </w:rPr>
        <w:t>FPLMN</w:t>
      </w:r>
      <w:r w:rsidRPr="003068BA">
        <w:t xml:space="preserve"> by reading out the file at the end of the test execution. </w:t>
      </w:r>
      <w:r w:rsidR="003871EF" w:rsidRPr="003068BA">
        <w:t>All entries generated during test execution shall be available</w:t>
      </w:r>
      <w:r w:rsidRPr="003068BA">
        <w:t xml:space="preserve"> and comply to the EF listings below</w:t>
      </w:r>
      <w:r w:rsidR="003871EF" w:rsidRPr="003068BA">
        <w:t>, else the conformance requirement is not met.</w:t>
      </w:r>
    </w:p>
    <w:p w14:paraId="3DCBCE40" w14:textId="6F0B22DC" w:rsidR="00CB0496" w:rsidRPr="003068BA" w:rsidRDefault="003871EF" w:rsidP="00CB0496">
      <w:r w:rsidRPr="003068BA">
        <w:t>The requirement CR</w:t>
      </w:r>
      <w:r w:rsidR="00422172" w:rsidRPr="003068BA">
        <w:t> </w:t>
      </w:r>
      <w:r w:rsidRPr="003068BA">
        <w:t xml:space="preserve">3 </w:t>
      </w:r>
      <w:r w:rsidR="00CB0496" w:rsidRPr="003068BA">
        <w:t>shall be</w:t>
      </w:r>
      <w:r w:rsidRPr="003068BA">
        <w:t xml:space="preserve"> verified </w:t>
      </w:r>
      <w:r w:rsidR="00CB0496" w:rsidRPr="003068BA">
        <w:t>in step 17).</w:t>
      </w:r>
      <w:r w:rsidRPr="003068BA">
        <w:t xml:space="preserve"> </w:t>
      </w:r>
      <w:r w:rsidR="00CB0496" w:rsidRPr="003068BA">
        <w:t xml:space="preserve">Test environments not capable of evaluating the content of </w:t>
      </w:r>
      <w:r w:rsidRPr="003068BA">
        <w:t>EF</w:t>
      </w:r>
      <w:r w:rsidRPr="003068BA">
        <w:rPr>
          <w:vertAlign w:val="subscript"/>
        </w:rPr>
        <w:t>EPSLOCI</w:t>
      </w:r>
      <w:r w:rsidRPr="003068BA">
        <w:t xml:space="preserve"> </w:t>
      </w:r>
      <w:r w:rsidR="00CB0496" w:rsidRPr="003068BA">
        <w:t>while the common test procedure is executed, may verify the correct update of EF</w:t>
      </w:r>
      <w:r w:rsidR="00CB0496" w:rsidRPr="003068BA">
        <w:rPr>
          <w:vertAlign w:val="subscript"/>
        </w:rPr>
        <w:t>EPSLOCI</w:t>
      </w:r>
      <w:r w:rsidR="00CB0496" w:rsidRPr="003068BA">
        <w:t xml:space="preserve"> by reading out the file at the end of the test execution. All entries generated during test execution shall be available and comply to the EF listings below, else the conformance requirement is not met.</w:t>
      </w:r>
    </w:p>
    <w:p w14:paraId="581E9F18" w14:textId="0D35919D" w:rsidR="00CB0496" w:rsidRPr="003068BA" w:rsidRDefault="00F54223" w:rsidP="00CB0496">
      <w:r w:rsidRPr="003068BA">
        <w:t>CR</w:t>
      </w:r>
      <w:r w:rsidR="00422172" w:rsidRPr="003068BA">
        <w:t> </w:t>
      </w:r>
      <w:r w:rsidRPr="003068BA">
        <w:t>4 is met if the GUTI derived from EF</w:t>
      </w:r>
      <w:r w:rsidRPr="003068BA">
        <w:rPr>
          <w:vertAlign w:val="subscript"/>
        </w:rPr>
        <w:t>EPSLOCI</w:t>
      </w:r>
      <w:r w:rsidRPr="003068BA">
        <w:t xml:space="preserve"> matches the GUTI generated from the TT in step 13).</w:t>
      </w:r>
    </w:p>
    <w:p w14:paraId="19542110" w14:textId="36776D50" w:rsidR="003871EF" w:rsidRPr="003068BA" w:rsidRDefault="003871EF" w:rsidP="00315B8E">
      <w:pPr>
        <w:keepNext/>
        <w:keepLines/>
        <w:rPr>
          <w:b/>
        </w:rPr>
      </w:pPr>
      <w:r w:rsidRPr="003068BA">
        <w:rPr>
          <w:b/>
        </w:rPr>
        <w:t>EF</w:t>
      </w:r>
      <w:r w:rsidRPr="003068BA">
        <w:rPr>
          <w:b/>
          <w:vertAlign w:val="subscript"/>
        </w:rPr>
        <w:t>EPSLOCI</w:t>
      </w:r>
      <w:r w:rsidRPr="003068BA">
        <w:rPr>
          <w:b/>
        </w:rPr>
        <w:t xml:space="preserve"> (EPS Information)</w:t>
      </w:r>
    </w:p>
    <w:p w14:paraId="1EA968A3" w14:textId="3F6D6FF9" w:rsidR="00315B8E" w:rsidRPr="003068BA" w:rsidRDefault="00315B8E" w:rsidP="004923F1">
      <w:pPr>
        <w:pStyle w:val="NoSpaceNormal"/>
      </w:pPr>
      <w:r w:rsidRPr="003068BA">
        <w:tab/>
        <w:t>Logically:</w:t>
      </w:r>
    </w:p>
    <w:p w14:paraId="2EFDB1A2" w14:textId="6FFB33D8" w:rsidR="00315B8E" w:rsidRPr="003068BA" w:rsidRDefault="00315B8E" w:rsidP="004923F1">
      <w:pPr>
        <w:pStyle w:val="NoSpaceNormal"/>
      </w:pPr>
      <w:r w:rsidRPr="003068BA">
        <w:tab/>
      </w:r>
      <w:r w:rsidRPr="003068BA">
        <w:tab/>
        <w:t>GUTI:</w:t>
      </w:r>
      <w:r w:rsidRPr="003068BA">
        <w:tab/>
      </w:r>
      <w:r w:rsidRPr="003068BA">
        <w:tab/>
      </w:r>
      <w:r w:rsidRPr="003068BA">
        <w:tab/>
      </w:r>
      <w:r w:rsidRPr="003068BA">
        <w:tab/>
      </w:r>
      <w:r w:rsidRPr="003068BA">
        <w:tab/>
      </w:r>
      <w:r w:rsidRPr="003068BA">
        <w:tab/>
      </w:r>
      <w:r w:rsidRPr="003068BA">
        <w:tab/>
      </w:r>
      <w:r w:rsidRPr="003068BA">
        <w:tab/>
        <w:t>as generated from TT in step 13)</w:t>
      </w:r>
    </w:p>
    <w:p w14:paraId="205EC354" w14:textId="2125C9C7" w:rsidR="00315B8E" w:rsidRPr="003068BA" w:rsidRDefault="00315B8E" w:rsidP="004923F1">
      <w:pPr>
        <w:pStyle w:val="NoSpaceNormal"/>
      </w:pPr>
      <w:r w:rsidRPr="003068BA">
        <w:tab/>
      </w:r>
      <w:r w:rsidRPr="003068BA">
        <w:tab/>
        <w:t>Last visited registered TAI:</w:t>
      </w:r>
      <w:r w:rsidRPr="003068BA">
        <w:tab/>
      </w:r>
      <w:r w:rsidRPr="003068BA">
        <w:tab/>
        <w:t>234/007/0001</w:t>
      </w:r>
    </w:p>
    <w:p w14:paraId="3F058B32" w14:textId="3CEFF287" w:rsidR="00315B8E" w:rsidRPr="003068BA" w:rsidRDefault="00315B8E" w:rsidP="004923F1">
      <w:pPr>
        <w:pStyle w:val="NoSpaceNormal"/>
      </w:pPr>
      <w:r w:rsidRPr="003068BA">
        <w:tab/>
      </w:r>
      <w:r w:rsidRPr="003068BA">
        <w:tab/>
        <w:t>EPS update status:</w:t>
      </w:r>
      <w:r w:rsidRPr="003068BA">
        <w:tab/>
      </w:r>
      <w:r w:rsidRPr="003068BA">
        <w:tab/>
      </w:r>
      <w:r w:rsidRPr="003068BA">
        <w:tab/>
      </w:r>
      <w:r w:rsidRPr="003068BA">
        <w:tab/>
        <w:t>updated</w:t>
      </w:r>
    </w:p>
    <w:p w14:paraId="13430B47" w14:textId="77777777" w:rsidR="003871EF" w:rsidRPr="003068BA" w:rsidRDefault="003871EF" w:rsidP="004923F1">
      <w:pPr>
        <w:pStyle w:val="NoSpaceNormal"/>
      </w:pPr>
    </w:p>
    <w:p w14:paraId="0E146BDA" w14:textId="075F0FB7" w:rsidR="003871EF" w:rsidRPr="003068BA" w:rsidRDefault="00315B8E" w:rsidP="00315B8E">
      <w:pPr>
        <w:keepNext/>
      </w:pPr>
      <w:r w:rsidRPr="003068BA">
        <w:tab/>
      </w:r>
      <w:r w:rsidR="003871EF" w:rsidRPr="003068BA">
        <w:t>Coding</w:t>
      </w:r>
      <w:r w:rsidRPr="003068BA">
        <w:t>:</w:t>
      </w:r>
      <w:r w:rsidR="003871EF" w:rsidRPr="003068BA">
        <w:t>:</w:t>
      </w:r>
    </w:p>
    <w:tbl>
      <w:tblPr>
        <w:tblW w:w="6630" w:type="dxa"/>
        <w:tblInd w:w="680" w:type="dxa"/>
        <w:tblLayout w:type="fixed"/>
        <w:tblCellMar>
          <w:left w:w="57" w:type="dxa"/>
          <w:right w:w="57" w:type="dxa"/>
        </w:tblCellMar>
        <w:tblLook w:val="0000" w:firstRow="0" w:lastRow="0" w:firstColumn="0" w:lastColumn="0" w:noHBand="0" w:noVBand="0"/>
      </w:tblPr>
      <w:tblGrid>
        <w:gridCol w:w="510"/>
        <w:gridCol w:w="510"/>
        <w:gridCol w:w="510"/>
        <w:gridCol w:w="510"/>
        <w:gridCol w:w="510"/>
        <w:gridCol w:w="510"/>
        <w:gridCol w:w="510"/>
        <w:gridCol w:w="510"/>
        <w:gridCol w:w="510"/>
        <w:gridCol w:w="510"/>
        <w:gridCol w:w="510"/>
        <w:gridCol w:w="510"/>
        <w:gridCol w:w="510"/>
      </w:tblGrid>
      <w:tr w:rsidR="00315B8E" w:rsidRPr="003068BA" w14:paraId="5E6E608C" w14:textId="1842EF1B" w:rsidTr="00315B8E">
        <w:tc>
          <w:tcPr>
            <w:tcW w:w="510" w:type="dxa"/>
            <w:tcBorders>
              <w:top w:val="single" w:sz="4" w:space="0" w:color="auto"/>
              <w:left w:val="single" w:sz="4" w:space="0" w:color="auto"/>
              <w:bottom w:val="single" w:sz="4" w:space="0" w:color="auto"/>
              <w:right w:val="single" w:sz="4" w:space="0" w:color="auto"/>
            </w:tcBorders>
          </w:tcPr>
          <w:p w14:paraId="7B0DDE6B" w14:textId="4FFA23F4" w:rsidR="00315B8E" w:rsidRPr="003068BA" w:rsidRDefault="00315B8E" w:rsidP="00315B8E">
            <w:pPr>
              <w:keepNext/>
              <w:keepLines/>
              <w:spacing w:after="0"/>
              <w:jc w:val="center"/>
              <w:rPr>
                <w:rFonts w:ascii="Arial" w:hAnsi="Arial"/>
                <w:b/>
                <w:sz w:val="18"/>
              </w:rPr>
            </w:pPr>
            <w:r w:rsidRPr="003068BA">
              <w:rPr>
                <w:rFonts w:ascii="Arial" w:hAnsi="Arial"/>
                <w:b/>
                <w:sz w:val="18"/>
              </w:rPr>
              <w:t>Byte</w:t>
            </w:r>
          </w:p>
        </w:tc>
        <w:tc>
          <w:tcPr>
            <w:tcW w:w="510" w:type="dxa"/>
            <w:tcBorders>
              <w:top w:val="single" w:sz="4" w:space="0" w:color="auto"/>
              <w:left w:val="single" w:sz="4" w:space="0" w:color="auto"/>
              <w:bottom w:val="single" w:sz="4" w:space="0" w:color="auto"/>
              <w:right w:val="single" w:sz="4" w:space="0" w:color="auto"/>
            </w:tcBorders>
          </w:tcPr>
          <w:p w14:paraId="407A417E" w14:textId="6ED84CF9" w:rsidR="00315B8E" w:rsidRPr="003068BA" w:rsidRDefault="00315B8E" w:rsidP="00315B8E">
            <w:pPr>
              <w:keepNext/>
              <w:keepLines/>
              <w:spacing w:after="0"/>
              <w:jc w:val="center"/>
              <w:rPr>
                <w:rFonts w:ascii="Arial" w:hAnsi="Arial"/>
                <w:b/>
                <w:sz w:val="18"/>
              </w:rPr>
            </w:pPr>
            <w:r w:rsidRPr="003068BA">
              <w:rPr>
                <w:rFonts w:ascii="Arial" w:hAnsi="Arial"/>
                <w:b/>
                <w:sz w:val="18"/>
              </w:rPr>
              <w:t>B1</w:t>
            </w:r>
          </w:p>
        </w:tc>
        <w:tc>
          <w:tcPr>
            <w:tcW w:w="510" w:type="dxa"/>
            <w:tcBorders>
              <w:top w:val="single" w:sz="4" w:space="0" w:color="auto"/>
              <w:left w:val="single" w:sz="4" w:space="0" w:color="auto"/>
              <w:bottom w:val="single" w:sz="4" w:space="0" w:color="auto"/>
              <w:right w:val="single" w:sz="4" w:space="0" w:color="auto"/>
            </w:tcBorders>
          </w:tcPr>
          <w:p w14:paraId="2D2F5A90"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B2</w:t>
            </w:r>
          </w:p>
        </w:tc>
        <w:tc>
          <w:tcPr>
            <w:tcW w:w="510" w:type="dxa"/>
            <w:tcBorders>
              <w:top w:val="single" w:sz="4" w:space="0" w:color="auto"/>
              <w:left w:val="single" w:sz="4" w:space="0" w:color="auto"/>
              <w:bottom w:val="single" w:sz="4" w:space="0" w:color="auto"/>
              <w:right w:val="single" w:sz="4" w:space="0" w:color="auto"/>
            </w:tcBorders>
          </w:tcPr>
          <w:p w14:paraId="0CB20D59"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B3</w:t>
            </w:r>
          </w:p>
        </w:tc>
        <w:tc>
          <w:tcPr>
            <w:tcW w:w="510" w:type="dxa"/>
            <w:tcBorders>
              <w:top w:val="single" w:sz="4" w:space="0" w:color="auto"/>
              <w:left w:val="single" w:sz="4" w:space="0" w:color="auto"/>
              <w:bottom w:val="single" w:sz="4" w:space="0" w:color="auto"/>
              <w:right w:val="single" w:sz="4" w:space="0" w:color="auto"/>
            </w:tcBorders>
          </w:tcPr>
          <w:p w14:paraId="25B6CA4D"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B4</w:t>
            </w:r>
          </w:p>
        </w:tc>
        <w:tc>
          <w:tcPr>
            <w:tcW w:w="510" w:type="dxa"/>
            <w:tcBorders>
              <w:top w:val="single" w:sz="4" w:space="0" w:color="auto"/>
              <w:left w:val="single" w:sz="4" w:space="0" w:color="auto"/>
              <w:bottom w:val="single" w:sz="4" w:space="0" w:color="auto"/>
              <w:right w:val="single" w:sz="4" w:space="0" w:color="auto"/>
            </w:tcBorders>
          </w:tcPr>
          <w:p w14:paraId="707BC3F0"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B5</w:t>
            </w:r>
          </w:p>
        </w:tc>
        <w:tc>
          <w:tcPr>
            <w:tcW w:w="510" w:type="dxa"/>
            <w:tcBorders>
              <w:top w:val="single" w:sz="4" w:space="0" w:color="auto"/>
              <w:left w:val="single" w:sz="4" w:space="0" w:color="auto"/>
              <w:bottom w:val="single" w:sz="4" w:space="0" w:color="auto"/>
              <w:right w:val="single" w:sz="4" w:space="0" w:color="auto"/>
            </w:tcBorders>
          </w:tcPr>
          <w:p w14:paraId="5718B177"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B6</w:t>
            </w:r>
          </w:p>
        </w:tc>
        <w:tc>
          <w:tcPr>
            <w:tcW w:w="510" w:type="dxa"/>
            <w:tcBorders>
              <w:top w:val="single" w:sz="4" w:space="0" w:color="auto"/>
              <w:left w:val="single" w:sz="4" w:space="0" w:color="auto"/>
              <w:bottom w:val="single" w:sz="4" w:space="0" w:color="auto"/>
              <w:right w:val="single" w:sz="4" w:space="0" w:color="auto"/>
            </w:tcBorders>
          </w:tcPr>
          <w:p w14:paraId="695D15FE"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B7</w:t>
            </w:r>
          </w:p>
        </w:tc>
        <w:tc>
          <w:tcPr>
            <w:tcW w:w="510" w:type="dxa"/>
            <w:tcBorders>
              <w:top w:val="single" w:sz="4" w:space="0" w:color="auto"/>
              <w:left w:val="single" w:sz="4" w:space="0" w:color="auto"/>
              <w:bottom w:val="single" w:sz="4" w:space="0" w:color="auto"/>
              <w:right w:val="single" w:sz="4" w:space="0" w:color="auto"/>
            </w:tcBorders>
          </w:tcPr>
          <w:p w14:paraId="3321A377"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B8</w:t>
            </w:r>
          </w:p>
        </w:tc>
        <w:tc>
          <w:tcPr>
            <w:tcW w:w="510" w:type="dxa"/>
            <w:tcBorders>
              <w:top w:val="single" w:sz="4" w:space="0" w:color="auto"/>
              <w:left w:val="single" w:sz="4" w:space="0" w:color="auto"/>
              <w:bottom w:val="single" w:sz="4" w:space="0" w:color="auto"/>
              <w:right w:val="single" w:sz="4" w:space="0" w:color="auto"/>
            </w:tcBorders>
          </w:tcPr>
          <w:p w14:paraId="2C88DF2D"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B9</w:t>
            </w:r>
          </w:p>
        </w:tc>
        <w:tc>
          <w:tcPr>
            <w:tcW w:w="510" w:type="dxa"/>
            <w:tcBorders>
              <w:top w:val="single" w:sz="4" w:space="0" w:color="auto"/>
              <w:left w:val="single" w:sz="4" w:space="0" w:color="auto"/>
              <w:bottom w:val="single" w:sz="4" w:space="0" w:color="auto"/>
              <w:right w:val="single" w:sz="4" w:space="0" w:color="auto"/>
            </w:tcBorders>
          </w:tcPr>
          <w:p w14:paraId="19E69E1D"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B10</w:t>
            </w:r>
          </w:p>
        </w:tc>
        <w:tc>
          <w:tcPr>
            <w:tcW w:w="510" w:type="dxa"/>
            <w:tcBorders>
              <w:top w:val="single" w:sz="4" w:space="0" w:color="auto"/>
              <w:left w:val="single" w:sz="4" w:space="0" w:color="auto"/>
              <w:bottom w:val="single" w:sz="4" w:space="0" w:color="auto"/>
              <w:right w:val="single" w:sz="4" w:space="0" w:color="auto"/>
            </w:tcBorders>
          </w:tcPr>
          <w:p w14:paraId="3F4C6D11"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B11</w:t>
            </w:r>
          </w:p>
        </w:tc>
        <w:tc>
          <w:tcPr>
            <w:tcW w:w="510" w:type="dxa"/>
            <w:tcBorders>
              <w:top w:val="single" w:sz="4" w:space="0" w:color="auto"/>
              <w:left w:val="single" w:sz="4" w:space="0" w:color="auto"/>
              <w:bottom w:val="single" w:sz="4" w:space="0" w:color="auto"/>
              <w:right w:val="single" w:sz="4" w:space="0" w:color="auto"/>
            </w:tcBorders>
          </w:tcPr>
          <w:p w14:paraId="5ADB9535" w14:textId="3D48B571" w:rsidR="00315B8E" w:rsidRPr="003068BA" w:rsidRDefault="00315B8E" w:rsidP="00315B8E">
            <w:pPr>
              <w:keepNext/>
              <w:keepLines/>
              <w:spacing w:after="0"/>
              <w:jc w:val="center"/>
              <w:rPr>
                <w:rFonts w:ascii="Arial" w:hAnsi="Arial"/>
                <w:b/>
                <w:sz w:val="18"/>
              </w:rPr>
            </w:pPr>
            <w:r w:rsidRPr="003068BA">
              <w:rPr>
                <w:rFonts w:ascii="Arial" w:hAnsi="Arial"/>
                <w:b/>
                <w:sz w:val="18"/>
              </w:rPr>
              <w:t>B12</w:t>
            </w:r>
          </w:p>
        </w:tc>
      </w:tr>
      <w:tr w:rsidR="00315B8E" w:rsidRPr="003068BA" w14:paraId="081C2928" w14:textId="34F7E726" w:rsidTr="00315B8E">
        <w:tc>
          <w:tcPr>
            <w:tcW w:w="510" w:type="dxa"/>
            <w:tcBorders>
              <w:top w:val="single" w:sz="4" w:space="0" w:color="auto"/>
              <w:left w:val="single" w:sz="4" w:space="0" w:color="auto"/>
              <w:bottom w:val="single" w:sz="4" w:space="0" w:color="auto"/>
              <w:right w:val="single" w:sz="4" w:space="0" w:color="auto"/>
            </w:tcBorders>
          </w:tcPr>
          <w:p w14:paraId="42536B49" w14:textId="3419C9A0" w:rsidR="00315B8E" w:rsidRPr="003068BA" w:rsidRDefault="00315B8E" w:rsidP="00315B8E">
            <w:pPr>
              <w:keepNext/>
              <w:keepLines/>
              <w:spacing w:after="0"/>
              <w:jc w:val="center"/>
              <w:rPr>
                <w:rFonts w:ascii="Arial" w:hAnsi="Arial"/>
                <w:sz w:val="18"/>
              </w:rPr>
            </w:pPr>
            <w:r w:rsidRPr="003068BA">
              <w:rPr>
                <w:rFonts w:ascii="Arial" w:hAnsi="Arial"/>
                <w:sz w:val="18"/>
              </w:rPr>
              <w:t>Hex</w:t>
            </w:r>
          </w:p>
        </w:tc>
        <w:tc>
          <w:tcPr>
            <w:tcW w:w="510" w:type="dxa"/>
            <w:tcBorders>
              <w:top w:val="single" w:sz="4" w:space="0" w:color="auto"/>
              <w:left w:val="single" w:sz="4" w:space="0" w:color="auto"/>
              <w:bottom w:val="single" w:sz="4" w:space="0" w:color="auto"/>
              <w:right w:val="single" w:sz="4" w:space="0" w:color="auto"/>
            </w:tcBorders>
          </w:tcPr>
          <w:p w14:paraId="4B7AB719" w14:textId="5E1AB9B6" w:rsidR="00315B8E" w:rsidRPr="003068BA" w:rsidRDefault="00315B8E" w:rsidP="00315B8E">
            <w:pPr>
              <w:keepNext/>
              <w:keepLines/>
              <w:spacing w:after="0"/>
              <w:jc w:val="center"/>
              <w:rPr>
                <w:rFonts w:ascii="Arial" w:hAnsi="Arial"/>
                <w:sz w:val="18"/>
              </w:rPr>
            </w:pPr>
            <w:r w:rsidRPr="003068BA">
              <w:rPr>
                <w:rFonts w:ascii="Arial" w:hAnsi="Arial"/>
                <w:sz w:val="18"/>
              </w:rPr>
              <w:t>0B</w:t>
            </w:r>
          </w:p>
        </w:tc>
        <w:tc>
          <w:tcPr>
            <w:tcW w:w="510" w:type="dxa"/>
            <w:tcBorders>
              <w:top w:val="single" w:sz="4" w:space="0" w:color="auto"/>
              <w:left w:val="single" w:sz="4" w:space="0" w:color="auto"/>
              <w:bottom w:val="single" w:sz="4" w:space="0" w:color="auto"/>
              <w:right w:val="single" w:sz="4" w:space="0" w:color="auto"/>
            </w:tcBorders>
          </w:tcPr>
          <w:p w14:paraId="3DCF0490" w14:textId="77777777" w:rsidR="00315B8E" w:rsidRPr="003068BA" w:rsidRDefault="00315B8E" w:rsidP="00315B8E">
            <w:pPr>
              <w:keepNext/>
              <w:keepLines/>
              <w:spacing w:after="0"/>
              <w:jc w:val="center"/>
              <w:rPr>
                <w:rFonts w:ascii="Arial" w:hAnsi="Arial"/>
                <w:sz w:val="18"/>
              </w:rPr>
            </w:pPr>
            <w:r w:rsidRPr="003068BA">
              <w:rPr>
                <w:rFonts w:ascii="Arial" w:hAnsi="Arial"/>
                <w:sz w:val="18"/>
              </w:rPr>
              <w:t>F6</w:t>
            </w:r>
          </w:p>
        </w:tc>
        <w:tc>
          <w:tcPr>
            <w:tcW w:w="510" w:type="dxa"/>
            <w:tcBorders>
              <w:top w:val="single" w:sz="4" w:space="0" w:color="auto"/>
              <w:left w:val="single" w:sz="4" w:space="0" w:color="auto"/>
              <w:bottom w:val="single" w:sz="4" w:space="0" w:color="auto"/>
              <w:right w:val="single" w:sz="4" w:space="0" w:color="auto"/>
            </w:tcBorders>
          </w:tcPr>
          <w:p w14:paraId="49EED0EB"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69D1A195"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A30C5A5"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C1B0FBA"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53722AC"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4F39DAA1"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79852A87"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04BD674C"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71307199"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56B6EEE" w14:textId="2965961B" w:rsidR="00315B8E" w:rsidRPr="003068BA" w:rsidRDefault="00315B8E" w:rsidP="00315B8E">
            <w:pPr>
              <w:keepNext/>
              <w:keepLines/>
              <w:spacing w:after="0"/>
              <w:jc w:val="center"/>
              <w:rPr>
                <w:rFonts w:ascii="Arial" w:hAnsi="Arial"/>
                <w:sz w:val="18"/>
              </w:rPr>
            </w:pPr>
            <w:r w:rsidRPr="003068BA">
              <w:rPr>
                <w:rFonts w:ascii="Arial" w:hAnsi="Arial"/>
                <w:sz w:val="18"/>
              </w:rPr>
              <w:t>xx</w:t>
            </w:r>
          </w:p>
        </w:tc>
      </w:tr>
      <w:tr w:rsidR="00315B8E" w:rsidRPr="003068BA" w14:paraId="0766AF87" w14:textId="258B56F0" w:rsidTr="00315B8E">
        <w:trPr>
          <w:gridAfter w:val="6"/>
          <w:wAfter w:w="3060" w:type="dxa"/>
        </w:trPr>
        <w:tc>
          <w:tcPr>
            <w:tcW w:w="510" w:type="dxa"/>
            <w:tcBorders>
              <w:top w:val="single" w:sz="4" w:space="0" w:color="auto"/>
              <w:right w:val="single" w:sz="4" w:space="0" w:color="auto"/>
            </w:tcBorders>
          </w:tcPr>
          <w:p w14:paraId="78BD65A7" w14:textId="77777777" w:rsidR="00315B8E" w:rsidRPr="003068BA" w:rsidRDefault="00315B8E" w:rsidP="00315B8E">
            <w:pPr>
              <w:keepNext/>
              <w:keepLines/>
              <w:spacing w:after="0"/>
              <w:jc w:val="center"/>
              <w:rPr>
                <w:rFonts w:ascii="Arial" w:hAnsi="Arial"/>
                <w:b/>
                <w:sz w:val="18"/>
              </w:rPr>
            </w:pPr>
          </w:p>
        </w:tc>
        <w:tc>
          <w:tcPr>
            <w:tcW w:w="510" w:type="dxa"/>
            <w:tcBorders>
              <w:top w:val="single" w:sz="4" w:space="0" w:color="auto"/>
              <w:left w:val="single" w:sz="4" w:space="0" w:color="auto"/>
              <w:bottom w:val="single" w:sz="4" w:space="0" w:color="auto"/>
              <w:right w:val="single" w:sz="4" w:space="0" w:color="auto"/>
            </w:tcBorders>
          </w:tcPr>
          <w:p w14:paraId="3D6C04FD" w14:textId="1547A624" w:rsidR="00315B8E" w:rsidRPr="003068BA" w:rsidRDefault="00315B8E" w:rsidP="00315B8E">
            <w:pPr>
              <w:keepNext/>
              <w:keepLines/>
              <w:spacing w:after="0"/>
              <w:jc w:val="center"/>
              <w:rPr>
                <w:rFonts w:ascii="Arial" w:hAnsi="Arial"/>
                <w:sz w:val="18"/>
              </w:rPr>
            </w:pPr>
            <w:r w:rsidRPr="003068BA">
              <w:rPr>
                <w:rFonts w:ascii="Arial" w:hAnsi="Arial"/>
                <w:b/>
                <w:sz w:val="18"/>
              </w:rPr>
              <w:t>B13</w:t>
            </w:r>
          </w:p>
        </w:tc>
        <w:tc>
          <w:tcPr>
            <w:tcW w:w="510" w:type="dxa"/>
            <w:tcBorders>
              <w:top w:val="single" w:sz="4" w:space="0" w:color="auto"/>
              <w:left w:val="single" w:sz="4" w:space="0" w:color="auto"/>
              <w:bottom w:val="single" w:sz="4" w:space="0" w:color="auto"/>
              <w:right w:val="single" w:sz="4" w:space="0" w:color="auto"/>
            </w:tcBorders>
          </w:tcPr>
          <w:p w14:paraId="74082AC9" w14:textId="3EF538BB" w:rsidR="00315B8E" w:rsidRPr="003068BA" w:rsidRDefault="00315B8E" w:rsidP="00315B8E">
            <w:pPr>
              <w:keepNext/>
              <w:keepLines/>
              <w:spacing w:after="0"/>
              <w:jc w:val="center"/>
              <w:rPr>
                <w:rFonts w:ascii="Arial" w:hAnsi="Arial"/>
                <w:sz w:val="18"/>
              </w:rPr>
            </w:pPr>
            <w:r w:rsidRPr="003068BA">
              <w:rPr>
                <w:rFonts w:ascii="Arial" w:hAnsi="Arial"/>
                <w:b/>
                <w:sz w:val="18"/>
              </w:rPr>
              <w:t>B14</w:t>
            </w:r>
          </w:p>
        </w:tc>
        <w:tc>
          <w:tcPr>
            <w:tcW w:w="510" w:type="dxa"/>
            <w:tcBorders>
              <w:top w:val="single" w:sz="4" w:space="0" w:color="auto"/>
              <w:left w:val="single" w:sz="4" w:space="0" w:color="auto"/>
              <w:bottom w:val="single" w:sz="4" w:space="0" w:color="auto"/>
              <w:right w:val="single" w:sz="4" w:space="0" w:color="auto"/>
            </w:tcBorders>
          </w:tcPr>
          <w:p w14:paraId="785E5442" w14:textId="4B51D4DA" w:rsidR="00315B8E" w:rsidRPr="003068BA" w:rsidRDefault="00315B8E" w:rsidP="00315B8E">
            <w:pPr>
              <w:keepNext/>
              <w:keepLines/>
              <w:spacing w:after="0"/>
              <w:jc w:val="center"/>
              <w:rPr>
                <w:rFonts w:ascii="Arial" w:hAnsi="Arial"/>
                <w:sz w:val="18"/>
              </w:rPr>
            </w:pPr>
            <w:r w:rsidRPr="003068BA">
              <w:rPr>
                <w:rFonts w:ascii="Arial" w:hAnsi="Arial"/>
                <w:b/>
                <w:sz w:val="18"/>
              </w:rPr>
              <w:t>B15</w:t>
            </w:r>
          </w:p>
        </w:tc>
        <w:tc>
          <w:tcPr>
            <w:tcW w:w="510" w:type="dxa"/>
            <w:tcBorders>
              <w:top w:val="single" w:sz="4" w:space="0" w:color="auto"/>
              <w:left w:val="single" w:sz="4" w:space="0" w:color="auto"/>
              <w:bottom w:val="single" w:sz="4" w:space="0" w:color="auto"/>
              <w:right w:val="single" w:sz="4" w:space="0" w:color="auto"/>
            </w:tcBorders>
          </w:tcPr>
          <w:p w14:paraId="55D34FE7" w14:textId="1D5F842B" w:rsidR="00315B8E" w:rsidRPr="003068BA" w:rsidRDefault="00315B8E" w:rsidP="00315B8E">
            <w:pPr>
              <w:keepNext/>
              <w:keepLines/>
              <w:spacing w:after="0"/>
              <w:jc w:val="center"/>
              <w:rPr>
                <w:rFonts w:ascii="Arial" w:hAnsi="Arial"/>
                <w:sz w:val="18"/>
              </w:rPr>
            </w:pPr>
            <w:r w:rsidRPr="003068BA">
              <w:rPr>
                <w:rFonts w:ascii="Arial" w:hAnsi="Arial"/>
                <w:b/>
                <w:sz w:val="18"/>
              </w:rPr>
              <w:t>B16</w:t>
            </w:r>
          </w:p>
        </w:tc>
        <w:tc>
          <w:tcPr>
            <w:tcW w:w="510" w:type="dxa"/>
            <w:tcBorders>
              <w:top w:val="single" w:sz="4" w:space="0" w:color="auto"/>
              <w:left w:val="single" w:sz="4" w:space="0" w:color="auto"/>
              <w:bottom w:val="single" w:sz="4" w:space="0" w:color="auto"/>
              <w:right w:val="single" w:sz="4" w:space="0" w:color="auto"/>
            </w:tcBorders>
          </w:tcPr>
          <w:p w14:paraId="26AD285C" w14:textId="24AB6139" w:rsidR="00315B8E" w:rsidRPr="003068BA" w:rsidRDefault="00315B8E" w:rsidP="00315B8E">
            <w:pPr>
              <w:keepNext/>
              <w:keepLines/>
              <w:spacing w:after="0"/>
              <w:jc w:val="center"/>
              <w:rPr>
                <w:rFonts w:ascii="Arial" w:hAnsi="Arial"/>
                <w:sz w:val="18"/>
              </w:rPr>
            </w:pPr>
            <w:r w:rsidRPr="003068BA">
              <w:rPr>
                <w:rFonts w:ascii="Arial" w:hAnsi="Arial"/>
                <w:b/>
                <w:sz w:val="18"/>
              </w:rPr>
              <w:t>B17</w:t>
            </w:r>
          </w:p>
        </w:tc>
        <w:tc>
          <w:tcPr>
            <w:tcW w:w="510" w:type="dxa"/>
            <w:tcBorders>
              <w:top w:val="single" w:sz="4" w:space="0" w:color="auto"/>
              <w:left w:val="single" w:sz="4" w:space="0" w:color="auto"/>
              <w:bottom w:val="single" w:sz="4" w:space="0" w:color="auto"/>
              <w:right w:val="single" w:sz="4" w:space="0" w:color="auto"/>
            </w:tcBorders>
          </w:tcPr>
          <w:p w14:paraId="5BF22A49" w14:textId="5DBD80CD" w:rsidR="00315B8E" w:rsidRPr="003068BA" w:rsidRDefault="00315B8E" w:rsidP="00315B8E">
            <w:pPr>
              <w:keepNext/>
              <w:keepLines/>
              <w:spacing w:after="0"/>
              <w:jc w:val="center"/>
              <w:rPr>
                <w:rFonts w:ascii="Arial" w:hAnsi="Arial"/>
                <w:sz w:val="18"/>
              </w:rPr>
            </w:pPr>
            <w:r w:rsidRPr="003068BA">
              <w:rPr>
                <w:rFonts w:ascii="Arial" w:hAnsi="Arial"/>
                <w:b/>
                <w:sz w:val="18"/>
              </w:rPr>
              <w:t>B18</w:t>
            </w:r>
          </w:p>
        </w:tc>
      </w:tr>
      <w:tr w:rsidR="00315B8E" w:rsidRPr="003068BA" w14:paraId="1B0BFB0E" w14:textId="38422FF0" w:rsidTr="00315B8E">
        <w:trPr>
          <w:gridAfter w:val="6"/>
          <w:wAfter w:w="3060" w:type="dxa"/>
        </w:trPr>
        <w:tc>
          <w:tcPr>
            <w:tcW w:w="510" w:type="dxa"/>
            <w:tcBorders>
              <w:right w:val="single" w:sz="4" w:space="0" w:color="auto"/>
            </w:tcBorders>
          </w:tcPr>
          <w:p w14:paraId="15E5F1D5" w14:textId="77777777" w:rsidR="00315B8E" w:rsidRPr="003068BA" w:rsidRDefault="00315B8E" w:rsidP="00315B8E">
            <w:pPr>
              <w:keepNext/>
              <w:keepLines/>
              <w:spacing w:after="0"/>
              <w:jc w:val="center"/>
              <w:rPr>
                <w:rFonts w:ascii="Arial" w:hAnsi="Arial"/>
                <w:sz w:val="18"/>
              </w:rPr>
            </w:pPr>
          </w:p>
        </w:tc>
        <w:tc>
          <w:tcPr>
            <w:tcW w:w="510" w:type="dxa"/>
            <w:tcBorders>
              <w:top w:val="single" w:sz="4" w:space="0" w:color="auto"/>
              <w:left w:val="single" w:sz="4" w:space="0" w:color="auto"/>
              <w:bottom w:val="single" w:sz="4" w:space="0" w:color="auto"/>
              <w:right w:val="single" w:sz="4" w:space="0" w:color="auto"/>
            </w:tcBorders>
          </w:tcPr>
          <w:p w14:paraId="1B92D98B" w14:textId="14F1A8D0" w:rsidR="00315B8E" w:rsidRPr="003068BA" w:rsidRDefault="00315B8E" w:rsidP="00315B8E">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6BB05780" w14:textId="5A3F1F0F" w:rsidR="00315B8E" w:rsidRPr="003068BA" w:rsidRDefault="00315B8E" w:rsidP="00315B8E">
            <w:pPr>
              <w:keepNext/>
              <w:keepLines/>
              <w:spacing w:after="0"/>
              <w:jc w:val="center"/>
              <w:rPr>
                <w:rFonts w:ascii="Arial" w:hAnsi="Arial"/>
                <w:sz w:val="18"/>
              </w:rPr>
            </w:pPr>
            <w:r w:rsidRPr="003068BA">
              <w:rPr>
                <w:rFonts w:ascii="Arial" w:hAnsi="Arial"/>
                <w:sz w:val="18"/>
              </w:rPr>
              <w:t>74</w:t>
            </w:r>
          </w:p>
        </w:tc>
        <w:tc>
          <w:tcPr>
            <w:tcW w:w="510" w:type="dxa"/>
            <w:tcBorders>
              <w:top w:val="single" w:sz="4" w:space="0" w:color="auto"/>
              <w:left w:val="single" w:sz="4" w:space="0" w:color="auto"/>
              <w:bottom w:val="single" w:sz="4" w:space="0" w:color="auto"/>
              <w:right w:val="single" w:sz="4" w:space="0" w:color="auto"/>
            </w:tcBorders>
          </w:tcPr>
          <w:p w14:paraId="6719B791" w14:textId="46E6F016" w:rsidR="00315B8E" w:rsidRPr="003068BA" w:rsidRDefault="00315B8E" w:rsidP="00315B8E">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60A42F6F" w14:textId="24954A25" w:rsidR="00315B8E" w:rsidRPr="003068BA" w:rsidRDefault="00315B8E" w:rsidP="00315B8E">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15BC9589" w14:textId="4A03220C" w:rsidR="00315B8E" w:rsidRPr="003068BA" w:rsidRDefault="00315B8E" w:rsidP="00315B8E">
            <w:pPr>
              <w:keepNext/>
              <w:keepLines/>
              <w:spacing w:after="0"/>
              <w:jc w:val="center"/>
              <w:rPr>
                <w:rFonts w:ascii="Arial" w:hAnsi="Arial"/>
                <w:sz w:val="18"/>
              </w:rPr>
            </w:pPr>
            <w:r w:rsidRPr="003068BA">
              <w:rPr>
                <w:rFonts w:ascii="Arial" w:hAnsi="Arial"/>
                <w:sz w:val="18"/>
              </w:rPr>
              <w:t>01</w:t>
            </w:r>
          </w:p>
        </w:tc>
        <w:tc>
          <w:tcPr>
            <w:tcW w:w="510" w:type="dxa"/>
            <w:tcBorders>
              <w:top w:val="single" w:sz="4" w:space="0" w:color="auto"/>
              <w:left w:val="single" w:sz="4" w:space="0" w:color="auto"/>
              <w:bottom w:val="single" w:sz="4" w:space="0" w:color="auto"/>
              <w:right w:val="single" w:sz="4" w:space="0" w:color="auto"/>
            </w:tcBorders>
          </w:tcPr>
          <w:p w14:paraId="7EC164EF" w14:textId="753DFD93" w:rsidR="00315B8E" w:rsidRPr="003068BA" w:rsidRDefault="00315B8E" w:rsidP="00315B8E">
            <w:pPr>
              <w:keepNext/>
              <w:keepLines/>
              <w:spacing w:after="0"/>
              <w:jc w:val="center"/>
              <w:rPr>
                <w:rFonts w:ascii="Arial" w:hAnsi="Arial"/>
                <w:sz w:val="18"/>
              </w:rPr>
            </w:pPr>
            <w:r w:rsidRPr="003068BA">
              <w:rPr>
                <w:rFonts w:ascii="Arial" w:hAnsi="Arial"/>
                <w:sz w:val="18"/>
              </w:rPr>
              <w:t>00</w:t>
            </w:r>
          </w:p>
        </w:tc>
      </w:tr>
    </w:tbl>
    <w:p w14:paraId="0D1A9B22" w14:textId="77777777" w:rsidR="003871EF" w:rsidRPr="003068BA" w:rsidRDefault="003871EF" w:rsidP="003871EF"/>
    <w:p w14:paraId="50BE0EEA" w14:textId="5CC8C95F" w:rsidR="003871EF" w:rsidRPr="003068BA" w:rsidRDefault="003871EF" w:rsidP="003871EF">
      <w:r w:rsidRPr="003068BA">
        <w:t xml:space="preserve">The EFs of the USIM read </w:t>
      </w:r>
      <w:r w:rsidR="00CB0496" w:rsidRPr="003068BA">
        <w:t>after finishing the common test procedure</w:t>
      </w:r>
      <w:r w:rsidRPr="003068BA">
        <w:t xml:space="preserve"> shall contain the following values:</w:t>
      </w:r>
    </w:p>
    <w:p w14:paraId="264EFD41" w14:textId="77777777" w:rsidR="003871EF" w:rsidRPr="003068BA" w:rsidRDefault="003871EF" w:rsidP="004B048F">
      <w:pPr>
        <w:keepNext/>
        <w:keepLines/>
        <w:rPr>
          <w:b/>
        </w:rPr>
      </w:pPr>
      <w:r w:rsidRPr="003068BA">
        <w:rPr>
          <w:b/>
        </w:rPr>
        <w:t>EF</w:t>
      </w:r>
      <w:r w:rsidRPr="003068BA">
        <w:rPr>
          <w:b/>
          <w:vertAlign w:val="subscript"/>
        </w:rPr>
        <w:t>FPLMN</w:t>
      </w:r>
      <w:r w:rsidRPr="003068BA">
        <w:rPr>
          <w:b/>
        </w:rPr>
        <w:t xml:space="preserve"> (Forbidden PLMNs)</w:t>
      </w:r>
    </w:p>
    <w:p w14:paraId="03417750" w14:textId="77777777" w:rsidR="004B048F" w:rsidRPr="003068BA" w:rsidRDefault="004B048F" w:rsidP="004923F1">
      <w:pPr>
        <w:pStyle w:val="NoSpaceNormal"/>
      </w:pPr>
      <w:r w:rsidRPr="003068BA">
        <w:tab/>
      </w:r>
      <w:r w:rsidR="003871EF" w:rsidRPr="003068BA">
        <w:t>Logically:</w:t>
      </w:r>
    </w:p>
    <w:p w14:paraId="0B5E8AE4" w14:textId="77777777" w:rsidR="004B048F" w:rsidRPr="003068BA" w:rsidRDefault="004B048F" w:rsidP="004923F1">
      <w:pPr>
        <w:pStyle w:val="NoSpaceNormal"/>
      </w:pPr>
      <w:r w:rsidRPr="003068BA">
        <w:tab/>
      </w:r>
      <w:r w:rsidR="003871EF" w:rsidRPr="003068BA">
        <w:tab/>
        <w:t>PLMN1:</w:t>
      </w:r>
      <w:r w:rsidR="003871EF" w:rsidRPr="003068BA">
        <w:tab/>
        <w:t>234 002 (MCC MNC)</w:t>
      </w:r>
    </w:p>
    <w:p w14:paraId="3404F1D3" w14:textId="77777777" w:rsidR="004B048F" w:rsidRPr="003068BA" w:rsidRDefault="004B048F" w:rsidP="004923F1">
      <w:pPr>
        <w:pStyle w:val="NoSpaceNormal"/>
      </w:pPr>
      <w:r w:rsidRPr="003068BA">
        <w:tab/>
      </w:r>
      <w:r w:rsidR="003871EF" w:rsidRPr="003068BA">
        <w:tab/>
        <w:t>PLMN2:</w:t>
      </w:r>
      <w:r w:rsidR="003871EF" w:rsidRPr="003068BA">
        <w:tab/>
        <w:t>234 003</w:t>
      </w:r>
    </w:p>
    <w:p w14:paraId="0ABDC7E6" w14:textId="77777777" w:rsidR="004B048F" w:rsidRPr="003068BA" w:rsidRDefault="004B048F" w:rsidP="004923F1">
      <w:pPr>
        <w:pStyle w:val="NoSpaceNormal"/>
      </w:pPr>
      <w:r w:rsidRPr="003068BA">
        <w:tab/>
      </w:r>
      <w:r w:rsidR="003871EF" w:rsidRPr="003068BA">
        <w:tab/>
        <w:t>PLMN3:</w:t>
      </w:r>
      <w:r w:rsidR="003871EF" w:rsidRPr="003068BA">
        <w:tab/>
        <w:t>234 004</w:t>
      </w:r>
    </w:p>
    <w:p w14:paraId="045D07EC" w14:textId="77777777" w:rsidR="004B048F" w:rsidRPr="003068BA" w:rsidRDefault="004B048F" w:rsidP="004923F1">
      <w:pPr>
        <w:pStyle w:val="NoSpaceNormal"/>
      </w:pPr>
      <w:r w:rsidRPr="003068BA">
        <w:tab/>
      </w:r>
      <w:r w:rsidR="003871EF" w:rsidRPr="003068BA">
        <w:tab/>
        <w:t>PLMN4:</w:t>
      </w:r>
      <w:r w:rsidR="003871EF" w:rsidRPr="003068BA">
        <w:tab/>
        <w:t>234 005</w:t>
      </w:r>
    </w:p>
    <w:p w14:paraId="6ED7F223" w14:textId="77777777" w:rsidR="004B048F" w:rsidRPr="003068BA" w:rsidRDefault="004B048F" w:rsidP="004923F1">
      <w:pPr>
        <w:pStyle w:val="NoSpaceNormal"/>
      </w:pPr>
      <w:r w:rsidRPr="003068BA">
        <w:tab/>
      </w:r>
      <w:r w:rsidR="003871EF" w:rsidRPr="003068BA">
        <w:tab/>
        <w:t>PLMN5:</w:t>
      </w:r>
      <w:r w:rsidR="003871EF" w:rsidRPr="003068BA">
        <w:tab/>
        <w:t>234 006</w:t>
      </w:r>
    </w:p>
    <w:p w14:paraId="7A3DC9F8" w14:textId="6B33472A" w:rsidR="003871EF" w:rsidRPr="003068BA" w:rsidRDefault="004B048F" w:rsidP="004B048F">
      <w:r w:rsidRPr="003068BA">
        <w:tab/>
      </w:r>
      <w:r w:rsidR="003871EF" w:rsidRPr="003068BA">
        <w:tab/>
        <w:t>PLMN6:</w:t>
      </w:r>
      <w:r w:rsidR="003871EF" w:rsidRPr="003068BA">
        <w:tab/>
        <w:t>234 007</w:t>
      </w:r>
    </w:p>
    <w:p w14:paraId="2F7A2E79" w14:textId="458AD2FA" w:rsidR="003871EF" w:rsidRPr="003068BA" w:rsidRDefault="00315B8E" w:rsidP="00315B8E">
      <w:r w:rsidRPr="003068BA">
        <w:tab/>
      </w:r>
      <w:r w:rsidR="003871EF" w:rsidRPr="003068BA">
        <w:t>Coding:</w:t>
      </w:r>
    </w:p>
    <w:tbl>
      <w:tblPr>
        <w:tblW w:w="6630" w:type="dxa"/>
        <w:tblInd w:w="680" w:type="dxa"/>
        <w:tblLayout w:type="fixed"/>
        <w:tblCellMar>
          <w:left w:w="57" w:type="dxa"/>
          <w:right w:w="57" w:type="dxa"/>
        </w:tblCellMar>
        <w:tblLook w:val="0000" w:firstRow="0" w:lastRow="0" w:firstColumn="0" w:lastColumn="0" w:noHBand="0" w:noVBand="0"/>
      </w:tblPr>
      <w:tblGrid>
        <w:gridCol w:w="510"/>
        <w:gridCol w:w="510"/>
        <w:gridCol w:w="510"/>
        <w:gridCol w:w="510"/>
        <w:gridCol w:w="510"/>
        <w:gridCol w:w="510"/>
        <w:gridCol w:w="510"/>
        <w:gridCol w:w="510"/>
        <w:gridCol w:w="510"/>
        <w:gridCol w:w="510"/>
        <w:gridCol w:w="510"/>
        <w:gridCol w:w="510"/>
        <w:gridCol w:w="510"/>
      </w:tblGrid>
      <w:tr w:rsidR="00315B8E" w:rsidRPr="003068BA" w14:paraId="195B2FAA" w14:textId="77777777" w:rsidTr="00315B8E">
        <w:tc>
          <w:tcPr>
            <w:tcW w:w="510" w:type="dxa"/>
            <w:tcBorders>
              <w:top w:val="single" w:sz="4" w:space="0" w:color="auto"/>
              <w:left w:val="single" w:sz="4" w:space="0" w:color="auto"/>
              <w:bottom w:val="single" w:sz="4" w:space="0" w:color="auto"/>
              <w:right w:val="single" w:sz="4" w:space="0" w:color="auto"/>
            </w:tcBorders>
          </w:tcPr>
          <w:p w14:paraId="6EB1A0DF" w14:textId="7D0EC0B2" w:rsidR="00315B8E" w:rsidRPr="003068BA" w:rsidRDefault="00315B8E" w:rsidP="003871EF">
            <w:pPr>
              <w:keepNext/>
              <w:keepLines/>
              <w:spacing w:after="0"/>
              <w:jc w:val="center"/>
              <w:rPr>
                <w:rFonts w:ascii="Arial" w:hAnsi="Arial"/>
                <w:b/>
                <w:sz w:val="18"/>
              </w:rPr>
            </w:pPr>
            <w:r w:rsidRPr="003068BA">
              <w:rPr>
                <w:rFonts w:ascii="Arial" w:hAnsi="Arial"/>
                <w:b/>
                <w:sz w:val="18"/>
              </w:rPr>
              <w:t>Byte</w:t>
            </w:r>
          </w:p>
        </w:tc>
        <w:tc>
          <w:tcPr>
            <w:tcW w:w="510" w:type="dxa"/>
            <w:tcBorders>
              <w:top w:val="single" w:sz="4" w:space="0" w:color="auto"/>
              <w:left w:val="single" w:sz="4" w:space="0" w:color="auto"/>
              <w:bottom w:val="single" w:sz="4" w:space="0" w:color="auto"/>
              <w:right w:val="single" w:sz="4" w:space="0" w:color="auto"/>
            </w:tcBorders>
          </w:tcPr>
          <w:p w14:paraId="7D55A9B3" w14:textId="44F10DF7" w:rsidR="00315B8E" w:rsidRPr="003068BA" w:rsidRDefault="00315B8E" w:rsidP="003871EF">
            <w:pPr>
              <w:keepNext/>
              <w:keepLines/>
              <w:spacing w:after="0"/>
              <w:jc w:val="center"/>
              <w:rPr>
                <w:rFonts w:ascii="Arial" w:hAnsi="Arial"/>
                <w:b/>
                <w:sz w:val="18"/>
              </w:rPr>
            </w:pPr>
            <w:r w:rsidRPr="003068BA">
              <w:rPr>
                <w:rFonts w:ascii="Arial" w:hAnsi="Arial"/>
                <w:b/>
                <w:sz w:val="18"/>
              </w:rPr>
              <w:t>B1</w:t>
            </w:r>
          </w:p>
        </w:tc>
        <w:tc>
          <w:tcPr>
            <w:tcW w:w="510" w:type="dxa"/>
            <w:tcBorders>
              <w:top w:val="single" w:sz="4" w:space="0" w:color="auto"/>
              <w:left w:val="single" w:sz="4" w:space="0" w:color="auto"/>
              <w:bottom w:val="single" w:sz="4" w:space="0" w:color="auto"/>
              <w:right w:val="single" w:sz="4" w:space="0" w:color="auto"/>
            </w:tcBorders>
          </w:tcPr>
          <w:p w14:paraId="5A5C3EBF"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B2</w:t>
            </w:r>
          </w:p>
        </w:tc>
        <w:tc>
          <w:tcPr>
            <w:tcW w:w="510" w:type="dxa"/>
            <w:tcBorders>
              <w:top w:val="single" w:sz="4" w:space="0" w:color="auto"/>
              <w:left w:val="single" w:sz="4" w:space="0" w:color="auto"/>
              <w:bottom w:val="single" w:sz="4" w:space="0" w:color="auto"/>
              <w:right w:val="single" w:sz="4" w:space="0" w:color="auto"/>
            </w:tcBorders>
          </w:tcPr>
          <w:p w14:paraId="1FE01602"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B3</w:t>
            </w:r>
          </w:p>
        </w:tc>
        <w:tc>
          <w:tcPr>
            <w:tcW w:w="510" w:type="dxa"/>
            <w:tcBorders>
              <w:top w:val="single" w:sz="4" w:space="0" w:color="auto"/>
              <w:left w:val="single" w:sz="4" w:space="0" w:color="auto"/>
              <w:bottom w:val="single" w:sz="4" w:space="0" w:color="auto"/>
              <w:right w:val="single" w:sz="4" w:space="0" w:color="auto"/>
            </w:tcBorders>
          </w:tcPr>
          <w:p w14:paraId="72B8FE6D"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B4</w:t>
            </w:r>
          </w:p>
        </w:tc>
        <w:tc>
          <w:tcPr>
            <w:tcW w:w="510" w:type="dxa"/>
            <w:tcBorders>
              <w:top w:val="single" w:sz="4" w:space="0" w:color="auto"/>
              <w:left w:val="single" w:sz="4" w:space="0" w:color="auto"/>
              <w:bottom w:val="single" w:sz="4" w:space="0" w:color="auto"/>
              <w:right w:val="single" w:sz="4" w:space="0" w:color="auto"/>
            </w:tcBorders>
          </w:tcPr>
          <w:p w14:paraId="3E05822D"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B5</w:t>
            </w:r>
          </w:p>
        </w:tc>
        <w:tc>
          <w:tcPr>
            <w:tcW w:w="510" w:type="dxa"/>
            <w:tcBorders>
              <w:top w:val="single" w:sz="4" w:space="0" w:color="auto"/>
              <w:left w:val="single" w:sz="4" w:space="0" w:color="auto"/>
              <w:bottom w:val="single" w:sz="4" w:space="0" w:color="auto"/>
              <w:right w:val="single" w:sz="4" w:space="0" w:color="auto"/>
            </w:tcBorders>
          </w:tcPr>
          <w:p w14:paraId="745FC572"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B6</w:t>
            </w:r>
          </w:p>
        </w:tc>
        <w:tc>
          <w:tcPr>
            <w:tcW w:w="510" w:type="dxa"/>
            <w:tcBorders>
              <w:top w:val="single" w:sz="4" w:space="0" w:color="auto"/>
              <w:left w:val="single" w:sz="4" w:space="0" w:color="auto"/>
              <w:bottom w:val="single" w:sz="4" w:space="0" w:color="auto"/>
              <w:right w:val="single" w:sz="4" w:space="0" w:color="auto"/>
            </w:tcBorders>
          </w:tcPr>
          <w:p w14:paraId="1926A319"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B7</w:t>
            </w:r>
          </w:p>
        </w:tc>
        <w:tc>
          <w:tcPr>
            <w:tcW w:w="510" w:type="dxa"/>
            <w:tcBorders>
              <w:top w:val="single" w:sz="4" w:space="0" w:color="auto"/>
              <w:left w:val="single" w:sz="4" w:space="0" w:color="auto"/>
              <w:bottom w:val="single" w:sz="4" w:space="0" w:color="auto"/>
              <w:right w:val="single" w:sz="4" w:space="0" w:color="auto"/>
            </w:tcBorders>
          </w:tcPr>
          <w:p w14:paraId="7A4BB325"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B8</w:t>
            </w:r>
          </w:p>
        </w:tc>
        <w:tc>
          <w:tcPr>
            <w:tcW w:w="510" w:type="dxa"/>
            <w:tcBorders>
              <w:top w:val="single" w:sz="4" w:space="0" w:color="auto"/>
              <w:left w:val="single" w:sz="4" w:space="0" w:color="auto"/>
              <w:bottom w:val="single" w:sz="4" w:space="0" w:color="auto"/>
              <w:right w:val="single" w:sz="4" w:space="0" w:color="auto"/>
            </w:tcBorders>
          </w:tcPr>
          <w:p w14:paraId="45249411"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B9</w:t>
            </w:r>
          </w:p>
        </w:tc>
        <w:tc>
          <w:tcPr>
            <w:tcW w:w="510" w:type="dxa"/>
            <w:tcBorders>
              <w:top w:val="single" w:sz="4" w:space="0" w:color="auto"/>
              <w:left w:val="single" w:sz="4" w:space="0" w:color="auto"/>
              <w:bottom w:val="single" w:sz="4" w:space="0" w:color="auto"/>
              <w:right w:val="single" w:sz="4" w:space="0" w:color="auto"/>
            </w:tcBorders>
          </w:tcPr>
          <w:p w14:paraId="2751334F"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B10</w:t>
            </w:r>
          </w:p>
        </w:tc>
        <w:tc>
          <w:tcPr>
            <w:tcW w:w="510" w:type="dxa"/>
            <w:tcBorders>
              <w:top w:val="single" w:sz="4" w:space="0" w:color="auto"/>
              <w:left w:val="single" w:sz="4" w:space="0" w:color="auto"/>
              <w:bottom w:val="single" w:sz="4" w:space="0" w:color="auto"/>
              <w:right w:val="single" w:sz="4" w:space="0" w:color="auto"/>
            </w:tcBorders>
          </w:tcPr>
          <w:p w14:paraId="712A1D16"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B11</w:t>
            </w:r>
          </w:p>
        </w:tc>
        <w:tc>
          <w:tcPr>
            <w:tcW w:w="510" w:type="dxa"/>
            <w:tcBorders>
              <w:top w:val="single" w:sz="4" w:space="0" w:color="auto"/>
              <w:left w:val="single" w:sz="4" w:space="0" w:color="auto"/>
              <w:bottom w:val="single" w:sz="4" w:space="0" w:color="auto"/>
              <w:right w:val="single" w:sz="4" w:space="0" w:color="auto"/>
            </w:tcBorders>
          </w:tcPr>
          <w:p w14:paraId="77AAC874"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B12</w:t>
            </w:r>
          </w:p>
        </w:tc>
      </w:tr>
      <w:tr w:rsidR="00315B8E" w:rsidRPr="003068BA" w14:paraId="5095506E" w14:textId="77777777" w:rsidTr="00315B8E">
        <w:tc>
          <w:tcPr>
            <w:tcW w:w="510" w:type="dxa"/>
            <w:tcBorders>
              <w:top w:val="single" w:sz="4" w:space="0" w:color="auto"/>
              <w:left w:val="single" w:sz="4" w:space="0" w:color="auto"/>
              <w:bottom w:val="single" w:sz="4" w:space="0" w:color="auto"/>
              <w:right w:val="single" w:sz="4" w:space="0" w:color="auto"/>
            </w:tcBorders>
          </w:tcPr>
          <w:p w14:paraId="472EDF8F" w14:textId="63B6B992" w:rsidR="00315B8E" w:rsidRPr="003068BA" w:rsidRDefault="00315B8E" w:rsidP="003871EF">
            <w:pPr>
              <w:keepNext/>
              <w:keepLines/>
              <w:spacing w:after="0"/>
              <w:jc w:val="center"/>
              <w:rPr>
                <w:rFonts w:ascii="Arial" w:hAnsi="Arial"/>
                <w:sz w:val="18"/>
              </w:rPr>
            </w:pPr>
            <w:r w:rsidRPr="003068BA">
              <w:rPr>
                <w:rFonts w:ascii="Arial" w:hAnsi="Arial"/>
                <w:sz w:val="18"/>
              </w:rPr>
              <w:t>Hex</w:t>
            </w:r>
          </w:p>
        </w:tc>
        <w:tc>
          <w:tcPr>
            <w:tcW w:w="510" w:type="dxa"/>
            <w:tcBorders>
              <w:top w:val="single" w:sz="4" w:space="0" w:color="auto"/>
              <w:left w:val="single" w:sz="4" w:space="0" w:color="auto"/>
              <w:bottom w:val="single" w:sz="4" w:space="0" w:color="auto"/>
              <w:right w:val="single" w:sz="4" w:space="0" w:color="auto"/>
            </w:tcBorders>
          </w:tcPr>
          <w:p w14:paraId="5A404A59" w14:textId="2F756EF8" w:rsidR="00315B8E" w:rsidRPr="003068BA" w:rsidRDefault="00315B8E" w:rsidP="003871EF">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6F711E02" w14:textId="77777777" w:rsidR="00315B8E" w:rsidRPr="003068BA" w:rsidRDefault="00315B8E" w:rsidP="003871EF">
            <w:pPr>
              <w:keepNext/>
              <w:keepLines/>
              <w:spacing w:after="0"/>
              <w:jc w:val="center"/>
              <w:rPr>
                <w:rFonts w:ascii="Arial" w:hAnsi="Arial"/>
                <w:sz w:val="18"/>
              </w:rPr>
            </w:pPr>
            <w:r w:rsidRPr="003068BA">
              <w:rPr>
                <w:rFonts w:ascii="Arial" w:hAnsi="Arial"/>
                <w:sz w:val="18"/>
              </w:rPr>
              <w:t>24</w:t>
            </w:r>
          </w:p>
        </w:tc>
        <w:tc>
          <w:tcPr>
            <w:tcW w:w="510" w:type="dxa"/>
            <w:tcBorders>
              <w:top w:val="single" w:sz="4" w:space="0" w:color="auto"/>
              <w:left w:val="single" w:sz="4" w:space="0" w:color="auto"/>
              <w:bottom w:val="single" w:sz="4" w:space="0" w:color="auto"/>
              <w:right w:val="single" w:sz="4" w:space="0" w:color="auto"/>
            </w:tcBorders>
          </w:tcPr>
          <w:p w14:paraId="61991F39" w14:textId="77777777" w:rsidR="00315B8E" w:rsidRPr="003068BA" w:rsidRDefault="00315B8E" w:rsidP="003871EF">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4A4FA825" w14:textId="77777777" w:rsidR="00315B8E" w:rsidRPr="003068BA" w:rsidRDefault="00315B8E" w:rsidP="003871EF">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6CF2767F" w14:textId="77777777" w:rsidR="00315B8E" w:rsidRPr="003068BA" w:rsidRDefault="00315B8E" w:rsidP="003871EF">
            <w:pPr>
              <w:keepNext/>
              <w:keepLines/>
              <w:spacing w:after="0"/>
              <w:jc w:val="center"/>
              <w:rPr>
                <w:rFonts w:ascii="Arial" w:hAnsi="Arial"/>
                <w:sz w:val="18"/>
              </w:rPr>
            </w:pPr>
            <w:r w:rsidRPr="003068BA">
              <w:rPr>
                <w:rFonts w:ascii="Arial" w:hAnsi="Arial"/>
                <w:sz w:val="18"/>
              </w:rPr>
              <w:t>34</w:t>
            </w:r>
          </w:p>
        </w:tc>
        <w:tc>
          <w:tcPr>
            <w:tcW w:w="510" w:type="dxa"/>
            <w:tcBorders>
              <w:top w:val="single" w:sz="4" w:space="0" w:color="auto"/>
              <w:left w:val="single" w:sz="4" w:space="0" w:color="auto"/>
              <w:bottom w:val="single" w:sz="4" w:space="0" w:color="auto"/>
              <w:right w:val="single" w:sz="4" w:space="0" w:color="auto"/>
            </w:tcBorders>
          </w:tcPr>
          <w:p w14:paraId="2CB8C4EC" w14:textId="77777777" w:rsidR="00315B8E" w:rsidRPr="003068BA" w:rsidRDefault="00315B8E" w:rsidP="003871EF">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47676308" w14:textId="77777777" w:rsidR="00315B8E" w:rsidRPr="003068BA" w:rsidRDefault="00315B8E" w:rsidP="003871EF">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644F06D1" w14:textId="77777777" w:rsidR="00315B8E" w:rsidRPr="003068BA" w:rsidRDefault="00315B8E" w:rsidP="003871EF">
            <w:pPr>
              <w:keepNext/>
              <w:keepLines/>
              <w:spacing w:after="0"/>
              <w:jc w:val="center"/>
              <w:rPr>
                <w:rFonts w:ascii="Arial" w:hAnsi="Arial"/>
                <w:sz w:val="18"/>
              </w:rPr>
            </w:pPr>
            <w:r w:rsidRPr="003068BA">
              <w:rPr>
                <w:rFonts w:ascii="Arial" w:hAnsi="Arial"/>
                <w:sz w:val="18"/>
              </w:rPr>
              <w:t>44</w:t>
            </w:r>
          </w:p>
        </w:tc>
        <w:tc>
          <w:tcPr>
            <w:tcW w:w="510" w:type="dxa"/>
            <w:tcBorders>
              <w:top w:val="single" w:sz="4" w:space="0" w:color="auto"/>
              <w:left w:val="single" w:sz="4" w:space="0" w:color="auto"/>
              <w:bottom w:val="single" w:sz="4" w:space="0" w:color="auto"/>
              <w:right w:val="single" w:sz="4" w:space="0" w:color="auto"/>
            </w:tcBorders>
          </w:tcPr>
          <w:p w14:paraId="46C562C2" w14:textId="77777777" w:rsidR="00315B8E" w:rsidRPr="003068BA" w:rsidRDefault="00315B8E" w:rsidP="003871EF">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1D6A765C" w14:textId="77777777" w:rsidR="00315B8E" w:rsidRPr="003068BA" w:rsidRDefault="00315B8E" w:rsidP="003871EF">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184B5EA6" w14:textId="77777777" w:rsidR="00315B8E" w:rsidRPr="003068BA" w:rsidRDefault="00315B8E" w:rsidP="003871EF">
            <w:pPr>
              <w:keepNext/>
              <w:keepLines/>
              <w:spacing w:after="0"/>
              <w:jc w:val="center"/>
              <w:rPr>
                <w:rFonts w:ascii="Arial" w:hAnsi="Arial"/>
                <w:sz w:val="18"/>
              </w:rPr>
            </w:pPr>
            <w:r w:rsidRPr="003068BA">
              <w:rPr>
                <w:rFonts w:ascii="Arial" w:hAnsi="Arial"/>
                <w:sz w:val="18"/>
              </w:rPr>
              <w:t>54</w:t>
            </w:r>
          </w:p>
        </w:tc>
        <w:tc>
          <w:tcPr>
            <w:tcW w:w="510" w:type="dxa"/>
            <w:tcBorders>
              <w:top w:val="single" w:sz="4" w:space="0" w:color="auto"/>
              <w:left w:val="single" w:sz="4" w:space="0" w:color="auto"/>
              <w:bottom w:val="single" w:sz="4" w:space="0" w:color="auto"/>
              <w:right w:val="single" w:sz="4" w:space="0" w:color="auto"/>
            </w:tcBorders>
          </w:tcPr>
          <w:p w14:paraId="1E7AB4C3" w14:textId="77777777" w:rsidR="00315B8E" w:rsidRPr="003068BA" w:rsidRDefault="00315B8E" w:rsidP="003871EF">
            <w:pPr>
              <w:keepNext/>
              <w:keepLines/>
              <w:spacing w:after="0"/>
              <w:jc w:val="center"/>
              <w:rPr>
                <w:rFonts w:ascii="Arial" w:hAnsi="Arial"/>
                <w:sz w:val="18"/>
              </w:rPr>
            </w:pPr>
            <w:r w:rsidRPr="003068BA">
              <w:rPr>
                <w:rFonts w:ascii="Arial" w:hAnsi="Arial"/>
                <w:sz w:val="18"/>
              </w:rPr>
              <w:t>00</w:t>
            </w:r>
          </w:p>
        </w:tc>
      </w:tr>
      <w:tr w:rsidR="00315B8E" w:rsidRPr="003068BA" w14:paraId="3FD861EE" w14:textId="77777777" w:rsidTr="00315B8E">
        <w:trPr>
          <w:gridAfter w:val="6"/>
          <w:wAfter w:w="3060" w:type="dxa"/>
        </w:trPr>
        <w:tc>
          <w:tcPr>
            <w:tcW w:w="510" w:type="dxa"/>
            <w:tcBorders>
              <w:top w:val="single" w:sz="4" w:space="0" w:color="auto"/>
              <w:right w:val="single" w:sz="4" w:space="0" w:color="auto"/>
            </w:tcBorders>
          </w:tcPr>
          <w:p w14:paraId="5CA57051" w14:textId="77777777" w:rsidR="00315B8E" w:rsidRPr="003068BA" w:rsidRDefault="00315B8E" w:rsidP="00315B8E">
            <w:pPr>
              <w:keepNext/>
              <w:keepLines/>
              <w:spacing w:after="0"/>
              <w:jc w:val="center"/>
              <w:rPr>
                <w:rFonts w:ascii="Arial" w:hAnsi="Arial"/>
                <w:sz w:val="18"/>
              </w:rPr>
            </w:pPr>
          </w:p>
        </w:tc>
        <w:tc>
          <w:tcPr>
            <w:tcW w:w="510" w:type="dxa"/>
            <w:tcBorders>
              <w:top w:val="single" w:sz="4" w:space="0" w:color="auto"/>
              <w:left w:val="single" w:sz="4" w:space="0" w:color="auto"/>
              <w:bottom w:val="single" w:sz="4" w:space="0" w:color="auto"/>
              <w:right w:val="single" w:sz="4" w:space="0" w:color="auto"/>
            </w:tcBorders>
          </w:tcPr>
          <w:p w14:paraId="51D2AAB7" w14:textId="4B63B050" w:rsidR="00315B8E" w:rsidRPr="003068BA" w:rsidRDefault="00315B8E" w:rsidP="00315B8E">
            <w:pPr>
              <w:keepNext/>
              <w:keepLines/>
              <w:spacing w:after="0"/>
              <w:jc w:val="center"/>
              <w:rPr>
                <w:rFonts w:ascii="Arial" w:hAnsi="Arial"/>
                <w:sz w:val="18"/>
              </w:rPr>
            </w:pPr>
            <w:r w:rsidRPr="003068BA">
              <w:rPr>
                <w:rFonts w:ascii="Arial" w:hAnsi="Arial"/>
                <w:b/>
                <w:sz w:val="18"/>
              </w:rPr>
              <w:t>B13</w:t>
            </w:r>
          </w:p>
        </w:tc>
        <w:tc>
          <w:tcPr>
            <w:tcW w:w="510" w:type="dxa"/>
            <w:tcBorders>
              <w:top w:val="single" w:sz="4" w:space="0" w:color="auto"/>
              <w:left w:val="single" w:sz="4" w:space="0" w:color="auto"/>
              <w:bottom w:val="single" w:sz="4" w:space="0" w:color="auto"/>
              <w:right w:val="single" w:sz="4" w:space="0" w:color="auto"/>
            </w:tcBorders>
          </w:tcPr>
          <w:p w14:paraId="19EC1FC6" w14:textId="4A6FC913" w:rsidR="00315B8E" w:rsidRPr="003068BA" w:rsidRDefault="00315B8E" w:rsidP="00315B8E">
            <w:pPr>
              <w:keepNext/>
              <w:keepLines/>
              <w:spacing w:after="0"/>
              <w:jc w:val="center"/>
              <w:rPr>
                <w:rFonts w:ascii="Arial" w:hAnsi="Arial"/>
                <w:sz w:val="18"/>
              </w:rPr>
            </w:pPr>
            <w:r w:rsidRPr="003068BA">
              <w:rPr>
                <w:rFonts w:ascii="Arial" w:hAnsi="Arial"/>
                <w:b/>
                <w:sz w:val="18"/>
              </w:rPr>
              <w:t>B14</w:t>
            </w:r>
          </w:p>
        </w:tc>
        <w:tc>
          <w:tcPr>
            <w:tcW w:w="510" w:type="dxa"/>
            <w:tcBorders>
              <w:top w:val="single" w:sz="4" w:space="0" w:color="auto"/>
              <w:left w:val="single" w:sz="4" w:space="0" w:color="auto"/>
              <w:bottom w:val="single" w:sz="4" w:space="0" w:color="auto"/>
              <w:right w:val="single" w:sz="4" w:space="0" w:color="auto"/>
            </w:tcBorders>
          </w:tcPr>
          <w:p w14:paraId="128BBAFC" w14:textId="3D81B9D7" w:rsidR="00315B8E" w:rsidRPr="003068BA" w:rsidRDefault="00315B8E" w:rsidP="00315B8E">
            <w:pPr>
              <w:keepNext/>
              <w:keepLines/>
              <w:spacing w:after="0"/>
              <w:jc w:val="center"/>
              <w:rPr>
                <w:rFonts w:ascii="Arial" w:hAnsi="Arial"/>
                <w:sz w:val="18"/>
              </w:rPr>
            </w:pPr>
            <w:r w:rsidRPr="003068BA">
              <w:rPr>
                <w:rFonts w:ascii="Arial" w:hAnsi="Arial"/>
                <w:b/>
                <w:sz w:val="18"/>
              </w:rPr>
              <w:t>B15</w:t>
            </w:r>
          </w:p>
        </w:tc>
        <w:tc>
          <w:tcPr>
            <w:tcW w:w="510" w:type="dxa"/>
            <w:tcBorders>
              <w:top w:val="single" w:sz="4" w:space="0" w:color="auto"/>
              <w:left w:val="single" w:sz="4" w:space="0" w:color="auto"/>
              <w:bottom w:val="single" w:sz="4" w:space="0" w:color="auto"/>
              <w:right w:val="single" w:sz="4" w:space="0" w:color="auto"/>
            </w:tcBorders>
          </w:tcPr>
          <w:p w14:paraId="1591170A" w14:textId="34C34213" w:rsidR="00315B8E" w:rsidRPr="003068BA" w:rsidRDefault="00315B8E" w:rsidP="00315B8E">
            <w:pPr>
              <w:keepNext/>
              <w:keepLines/>
              <w:spacing w:after="0"/>
              <w:jc w:val="center"/>
              <w:rPr>
                <w:rFonts w:ascii="Arial" w:hAnsi="Arial"/>
                <w:sz w:val="18"/>
              </w:rPr>
            </w:pPr>
            <w:r w:rsidRPr="003068BA">
              <w:rPr>
                <w:rFonts w:ascii="Arial" w:hAnsi="Arial"/>
                <w:b/>
                <w:sz w:val="18"/>
              </w:rPr>
              <w:t>B16</w:t>
            </w:r>
          </w:p>
        </w:tc>
        <w:tc>
          <w:tcPr>
            <w:tcW w:w="510" w:type="dxa"/>
            <w:tcBorders>
              <w:top w:val="single" w:sz="4" w:space="0" w:color="auto"/>
              <w:left w:val="single" w:sz="4" w:space="0" w:color="auto"/>
              <w:bottom w:val="single" w:sz="4" w:space="0" w:color="auto"/>
              <w:right w:val="single" w:sz="4" w:space="0" w:color="auto"/>
            </w:tcBorders>
          </w:tcPr>
          <w:p w14:paraId="7A2D84AA" w14:textId="06D9BCAC" w:rsidR="00315B8E" w:rsidRPr="003068BA" w:rsidRDefault="00315B8E" w:rsidP="00315B8E">
            <w:pPr>
              <w:keepNext/>
              <w:keepLines/>
              <w:spacing w:after="0"/>
              <w:jc w:val="center"/>
              <w:rPr>
                <w:rFonts w:ascii="Arial" w:hAnsi="Arial"/>
                <w:sz w:val="18"/>
              </w:rPr>
            </w:pPr>
            <w:r w:rsidRPr="003068BA">
              <w:rPr>
                <w:rFonts w:ascii="Arial" w:hAnsi="Arial"/>
                <w:b/>
                <w:sz w:val="18"/>
              </w:rPr>
              <w:t>B17</w:t>
            </w:r>
          </w:p>
        </w:tc>
        <w:tc>
          <w:tcPr>
            <w:tcW w:w="510" w:type="dxa"/>
            <w:tcBorders>
              <w:top w:val="single" w:sz="4" w:space="0" w:color="auto"/>
              <w:left w:val="single" w:sz="4" w:space="0" w:color="auto"/>
              <w:bottom w:val="single" w:sz="4" w:space="0" w:color="auto"/>
              <w:right w:val="single" w:sz="4" w:space="0" w:color="auto"/>
            </w:tcBorders>
          </w:tcPr>
          <w:p w14:paraId="3F476A24" w14:textId="6A27D146" w:rsidR="00315B8E" w:rsidRPr="003068BA" w:rsidRDefault="00315B8E" w:rsidP="00315B8E">
            <w:pPr>
              <w:keepNext/>
              <w:keepLines/>
              <w:spacing w:after="0"/>
              <w:jc w:val="center"/>
              <w:rPr>
                <w:rFonts w:ascii="Arial" w:hAnsi="Arial"/>
                <w:sz w:val="18"/>
              </w:rPr>
            </w:pPr>
            <w:r w:rsidRPr="003068BA">
              <w:rPr>
                <w:rFonts w:ascii="Arial" w:hAnsi="Arial"/>
                <w:b/>
                <w:sz w:val="18"/>
              </w:rPr>
              <w:t>B18</w:t>
            </w:r>
          </w:p>
        </w:tc>
      </w:tr>
      <w:tr w:rsidR="00315B8E" w:rsidRPr="003068BA" w14:paraId="7DE2DCDA" w14:textId="77777777" w:rsidTr="00315B8E">
        <w:trPr>
          <w:gridAfter w:val="6"/>
          <w:wAfter w:w="3060" w:type="dxa"/>
        </w:trPr>
        <w:tc>
          <w:tcPr>
            <w:tcW w:w="510" w:type="dxa"/>
            <w:tcBorders>
              <w:right w:val="single" w:sz="4" w:space="0" w:color="auto"/>
            </w:tcBorders>
          </w:tcPr>
          <w:p w14:paraId="6B31B190" w14:textId="77777777" w:rsidR="00315B8E" w:rsidRPr="003068BA" w:rsidRDefault="00315B8E" w:rsidP="00315B8E">
            <w:pPr>
              <w:keepNext/>
              <w:keepLines/>
              <w:spacing w:after="0"/>
              <w:jc w:val="center"/>
              <w:rPr>
                <w:rFonts w:ascii="Arial" w:hAnsi="Arial"/>
                <w:sz w:val="18"/>
              </w:rPr>
            </w:pPr>
          </w:p>
        </w:tc>
        <w:tc>
          <w:tcPr>
            <w:tcW w:w="510" w:type="dxa"/>
            <w:tcBorders>
              <w:top w:val="single" w:sz="4" w:space="0" w:color="auto"/>
              <w:left w:val="single" w:sz="4" w:space="0" w:color="auto"/>
              <w:bottom w:val="single" w:sz="4" w:space="0" w:color="auto"/>
              <w:right w:val="single" w:sz="4" w:space="0" w:color="auto"/>
            </w:tcBorders>
          </w:tcPr>
          <w:p w14:paraId="6C75D3CD" w14:textId="41CAABFE" w:rsidR="00315B8E" w:rsidRPr="003068BA" w:rsidRDefault="00315B8E" w:rsidP="00315B8E">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7F4B4E4A" w14:textId="173507FE" w:rsidR="00315B8E" w:rsidRPr="003068BA" w:rsidRDefault="00315B8E" w:rsidP="00315B8E">
            <w:pPr>
              <w:keepNext/>
              <w:keepLines/>
              <w:spacing w:after="0"/>
              <w:jc w:val="center"/>
              <w:rPr>
                <w:rFonts w:ascii="Arial" w:hAnsi="Arial"/>
                <w:sz w:val="18"/>
              </w:rPr>
            </w:pPr>
            <w:r w:rsidRPr="003068BA">
              <w:rPr>
                <w:rFonts w:ascii="Arial" w:hAnsi="Arial"/>
                <w:sz w:val="18"/>
              </w:rPr>
              <w:t>64</w:t>
            </w:r>
          </w:p>
        </w:tc>
        <w:tc>
          <w:tcPr>
            <w:tcW w:w="510" w:type="dxa"/>
            <w:tcBorders>
              <w:top w:val="single" w:sz="4" w:space="0" w:color="auto"/>
              <w:left w:val="single" w:sz="4" w:space="0" w:color="auto"/>
              <w:bottom w:val="single" w:sz="4" w:space="0" w:color="auto"/>
              <w:right w:val="single" w:sz="4" w:space="0" w:color="auto"/>
            </w:tcBorders>
          </w:tcPr>
          <w:p w14:paraId="07075F9A" w14:textId="68805125" w:rsidR="00315B8E" w:rsidRPr="003068BA" w:rsidRDefault="00315B8E" w:rsidP="00315B8E">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40EB4E05" w14:textId="1DB5E949" w:rsidR="00315B8E" w:rsidRPr="003068BA" w:rsidRDefault="00315B8E" w:rsidP="00315B8E">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1E1CDCB3" w14:textId="14944C84" w:rsidR="00315B8E" w:rsidRPr="003068BA" w:rsidRDefault="00315B8E" w:rsidP="00315B8E">
            <w:pPr>
              <w:keepNext/>
              <w:keepLines/>
              <w:spacing w:after="0"/>
              <w:jc w:val="center"/>
              <w:rPr>
                <w:rFonts w:ascii="Arial" w:hAnsi="Arial"/>
                <w:sz w:val="18"/>
              </w:rPr>
            </w:pPr>
            <w:r w:rsidRPr="003068BA">
              <w:rPr>
                <w:rFonts w:ascii="Arial" w:hAnsi="Arial"/>
                <w:sz w:val="18"/>
              </w:rPr>
              <w:t>74</w:t>
            </w:r>
          </w:p>
        </w:tc>
        <w:tc>
          <w:tcPr>
            <w:tcW w:w="510" w:type="dxa"/>
            <w:tcBorders>
              <w:top w:val="single" w:sz="4" w:space="0" w:color="auto"/>
              <w:left w:val="single" w:sz="4" w:space="0" w:color="auto"/>
              <w:bottom w:val="single" w:sz="4" w:space="0" w:color="auto"/>
              <w:right w:val="single" w:sz="4" w:space="0" w:color="auto"/>
            </w:tcBorders>
          </w:tcPr>
          <w:p w14:paraId="544B926C" w14:textId="18480E84" w:rsidR="00315B8E" w:rsidRPr="003068BA" w:rsidRDefault="00315B8E" w:rsidP="00315B8E">
            <w:pPr>
              <w:keepNext/>
              <w:keepLines/>
              <w:spacing w:after="0"/>
              <w:jc w:val="center"/>
              <w:rPr>
                <w:rFonts w:ascii="Arial" w:hAnsi="Arial"/>
                <w:sz w:val="18"/>
              </w:rPr>
            </w:pPr>
            <w:r w:rsidRPr="003068BA">
              <w:rPr>
                <w:rFonts w:ascii="Arial" w:hAnsi="Arial"/>
                <w:sz w:val="18"/>
              </w:rPr>
              <w:t>00</w:t>
            </w:r>
          </w:p>
        </w:tc>
      </w:tr>
    </w:tbl>
    <w:p w14:paraId="3BBDA388" w14:textId="77777777" w:rsidR="003871EF" w:rsidRPr="003068BA" w:rsidRDefault="003871EF" w:rsidP="003871EF"/>
    <w:p w14:paraId="75377BFC" w14:textId="77777777" w:rsidR="003871EF" w:rsidRPr="003068BA" w:rsidRDefault="003871EF" w:rsidP="004B048F">
      <w:pPr>
        <w:pStyle w:val="Bold"/>
      </w:pPr>
      <w:r w:rsidRPr="003068BA">
        <w:t>EF</w:t>
      </w:r>
      <w:r w:rsidRPr="003068BA">
        <w:rPr>
          <w:vertAlign w:val="subscript"/>
        </w:rPr>
        <w:t>EPSLOCI</w:t>
      </w:r>
      <w:r w:rsidRPr="003068BA">
        <w:t xml:space="preserve"> (EPS Information)</w:t>
      </w:r>
    </w:p>
    <w:p w14:paraId="511072EC" w14:textId="77777777" w:rsidR="004B048F" w:rsidRPr="003068BA" w:rsidRDefault="004B048F" w:rsidP="004923F1">
      <w:pPr>
        <w:pStyle w:val="NoSpaceNormal"/>
      </w:pPr>
      <w:r w:rsidRPr="003068BA">
        <w:lastRenderedPageBreak/>
        <w:tab/>
      </w:r>
      <w:r w:rsidR="003871EF" w:rsidRPr="003068BA">
        <w:t>Logically:</w:t>
      </w:r>
    </w:p>
    <w:p w14:paraId="367814E1" w14:textId="40C9634F" w:rsidR="004B048F" w:rsidRPr="003068BA" w:rsidRDefault="004B048F" w:rsidP="004923F1">
      <w:pPr>
        <w:pStyle w:val="NoSpaceNormal"/>
      </w:pPr>
      <w:r w:rsidRPr="003068BA">
        <w:tab/>
      </w:r>
      <w:r w:rsidR="003871EF" w:rsidRPr="003068BA">
        <w:tab/>
        <w:t>GUTI:</w:t>
      </w:r>
      <w:r w:rsidR="00315B8E" w:rsidRPr="003068BA">
        <w:tab/>
      </w:r>
      <w:r w:rsidR="00315B8E" w:rsidRPr="003068BA">
        <w:tab/>
      </w:r>
      <w:r w:rsidR="00315B8E" w:rsidRPr="003068BA">
        <w:tab/>
      </w:r>
      <w:r w:rsidR="00315B8E" w:rsidRPr="003068BA">
        <w:tab/>
      </w:r>
      <w:r w:rsidR="00315B8E" w:rsidRPr="003068BA">
        <w:tab/>
      </w:r>
      <w:r w:rsidR="00315B8E" w:rsidRPr="003068BA">
        <w:tab/>
      </w:r>
      <w:r w:rsidR="00315B8E" w:rsidRPr="003068BA">
        <w:tab/>
      </w:r>
      <w:r w:rsidR="003871EF" w:rsidRPr="003068BA">
        <w:tab/>
        <w:t xml:space="preserve">as generated from TT in step </w:t>
      </w:r>
      <w:r w:rsidR="00CB0496" w:rsidRPr="003068BA">
        <w:t>13</w:t>
      </w:r>
      <w:r w:rsidR="003871EF" w:rsidRPr="003068BA">
        <w:t>)</w:t>
      </w:r>
    </w:p>
    <w:p w14:paraId="61212A89" w14:textId="46323087" w:rsidR="004B048F" w:rsidRPr="003068BA" w:rsidRDefault="004B048F" w:rsidP="004923F1">
      <w:pPr>
        <w:pStyle w:val="NoSpaceNormal"/>
      </w:pPr>
      <w:r w:rsidRPr="003068BA">
        <w:tab/>
      </w:r>
      <w:r w:rsidR="003871EF" w:rsidRPr="003068BA">
        <w:tab/>
        <w:t>Last visited registered TAI:</w:t>
      </w:r>
      <w:r w:rsidR="003871EF" w:rsidRPr="003068BA">
        <w:tab/>
      </w:r>
      <w:r w:rsidR="00315B8E" w:rsidRPr="003068BA">
        <w:tab/>
      </w:r>
      <w:r w:rsidR="003871EF" w:rsidRPr="003068BA">
        <w:t>234/008/0001</w:t>
      </w:r>
    </w:p>
    <w:p w14:paraId="451AAE82" w14:textId="6AC364AA" w:rsidR="004B048F" w:rsidRPr="003068BA" w:rsidRDefault="004B048F" w:rsidP="004B048F">
      <w:r w:rsidRPr="003068BA">
        <w:tab/>
      </w:r>
      <w:r w:rsidR="003871EF" w:rsidRPr="003068BA">
        <w:tab/>
        <w:t>EPS update status:</w:t>
      </w:r>
      <w:r w:rsidR="003871EF" w:rsidRPr="003068BA">
        <w:tab/>
      </w:r>
      <w:r w:rsidR="00315B8E" w:rsidRPr="003068BA">
        <w:tab/>
      </w:r>
      <w:r w:rsidR="00315B8E" w:rsidRPr="003068BA">
        <w:tab/>
      </w:r>
      <w:r w:rsidR="00315B8E" w:rsidRPr="003068BA">
        <w:tab/>
      </w:r>
      <w:r w:rsidR="003871EF" w:rsidRPr="003068BA">
        <w:t>updated</w:t>
      </w:r>
    </w:p>
    <w:p w14:paraId="719D610E" w14:textId="665C2638" w:rsidR="003871EF" w:rsidRPr="003068BA" w:rsidRDefault="004B048F" w:rsidP="004B048F">
      <w:r w:rsidRPr="003068BA">
        <w:tab/>
      </w:r>
      <w:r w:rsidR="003871EF" w:rsidRPr="003068BA">
        <w:t>Coding:</w:t>
      </w:r>
    </w:p>
    <w:tbl>
      <w:tblPr>
        <w:tblW w:w="6630" w:type="dxa"/>
        <w:tblInd w:w="680" w:type="dxa"/>
        <w:tblLayout w:type="fixed"/>
        <w:tblCellMar>
          <w:left w:w="57" w:type="dxa"/>
          <w:right w:w="57" w:type="dxa"/>
        </w:tblCellMar>
        <w:tblLook w:val="0000" w:firstRow="0" w:lastRow="0" w:firstColumn="0" w:lastColumn="0" w:noHBand="0" w:noVBand="0"/>
      </w:tblPr>
      <w:tblGrid>
        <w:gridCol w:w="510"/>
        <w:gridCol w:w="510"/>
        <w:gridCol w:w="510"/>
        <w:gridCol w:w="510"/>
        <w:gridCol w:w="510"/>
        <w:gridCol w:w="510"/>
        <w:gridCol w:w="510"/>
        <w:gridCol w:w="510"/>
        <w:gridCol w:w="510"/>
        <w:gridCol w:w="510"/>
        <w:gridCol w:w="510"/>
        <w:gridCol w:w="510"/>
        <w:gridCol w:w="510"/>
      </w:tblGrid>
      <w:tr w:rsidR="00315B8E" w:rsidRPr="003068BA" w14:paraId="0F83EC86" w14:textId="77777777" w:rsidTr="00315B8E">
        <w:tc>
          <w:tcPr>
            <w:tcW w:w="510" w:type="dxa"/>
            <w:tcBorders>
              <w:top w:val="single" w:sz="4" w:space="0" w:color="auto"/>
              <w:left w:val="single" w:sz="4" w:space="0" w:color="auto"/>
              <w:bottom w:val="single" w:sz="4" w:space="0" w:color="auto"/>
              <w:right w:val="single" w:sz="4" w:space="0" w:color="auto"/>
            </w:tcBorders>
          </w:tcPr>
          <w:p w14:paraId="2EFBF013" w14:textId="7B2F09C5" w:rsidR="00315B8E" w:rsidRPr="003068BA" w:rsidRDefault="00315B8E" w:rsidP="003871EF">
            <w:pPr>
              <w:keepNext/>
              <w:keepLines/>
              <w:spacing w:after="0"/>
              <w:jc w:val="center"/>
              <w:rPr>
                <w:rFonts w:ascii="Arial" w:hAnsi="Arial"/>
                <w:b/>
                <w:sz w:val="18"/>
              </w:rPr>
            </w:pPr>
            <w:r w:rsidRPr="003068BA">
              <w:rPr>
                <w:rFonts w:ascii="Arial" w:hAnsi="Arial"/>
                <w:b/>
                <w:sz w:val="18"/>
              </w:rPr>
              <w:t>Byte</w:t>
            </w:r>
          </w:p>
        </w:tc>
        <w:tc>
          <w:tcPr>
            <w:tcW w:w="510" w:type="dxa"/>
            <w:tcBorders>
              <w:top w:val="single" w:sz="4" w:space="0" w:color="auto"/>
              <w:left w:val="single" w:sz="4" w:space="0" w:color="auto"/>
              <w:bottom w:val="single" w:sz="4" w:space="0" w:color="auto"/>
              <w:right w:val="single" w:sz="4" w:space="0" w:color="auto"/>
            </w:tcBorders>
          </w:tcPr>
          <w:p w14:paraId="3DA144AE" w14:textId="2FE2E870" w:rsidR="00315B8E" w:rsidRPr="003068BA" w:rsidRDefault="00315B8E" w:rsidP="003871EF">
            <w:pPr>
              <w:keepNext/>
              <w:keepLines/>
              <w:spacing w:after="0"/>
              <w:jc w:val="center"/>
              <w:rPr>
                <w:rFonts w:ascii="Arial" w:hAnsi="Arial"/>
                <w:b/>
                <w:sz w:val="18"/>
              </w:rPr>
            </w:pPr>
            <w:r w:rsidRPr="003068BA">
              <w:rPr>
                <w:rFonts w:ascii="Arial" w:hAnsi="Arial"/>
                <w:b/>
                <w:sz w:val="18"/>
              </w:rPr>
              <w:t>B1</w:t>
            </w:r>
          </w:p>
        </w:tc>
        <w:tc>
          <w:tcPr>
            <w:tcW w:w="510" w:type="dxa"/>
            <w:tcBorders>
              <w:top w:val="single" w:sz="4" w:space="0" w:color="auto"/>
              <w:left w:val="single" w:sz="4" w:space="0" w:color="auto"/>
              <w:bottom w:val="single" w:sz="4" w:space="0" w:color="auto"/>
              <w:right w:val="single" w:sz="4" w:space="0" w:color="auto"/>
            </w:tcBorders>
          </w:tcPr>
          <w:p w14:paraId="6ED4A4F2"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B2</w:t>
            </w:r>
          </w:p>
        </w:tc>
        <w:tc>
          <w:tcPr>
            <w:tcW w:w="510" w:type="dxa"/>
            <w:tcBorders>
              <w:top w:val="single" w:sz="4" w:space="0" w:color="auto"/>
              <w:left w:val="single" w:sz="4" w:space="0" w:color="auto"/>
              <w:bottom w:val="single" w:sz="4" w:space="0" w:color="auto"/>
              <w:right w:val="single" w:sz="4" w:space="0" w:color="auto"/>
            </w:tcBorders>
          </w:tcPr>
          <w:p w14:paraId="6EC8BAAB"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B3</w:t>
            </w:r>
          </w:p>
        </w:tc>
        <w:tc>
          <w:tcPr>
            <w:tcW w:w="510" w:type="dxa"/>
            <w:tcBorders>
              <w:top w:val="single" w:sz="4" w:space="0" w:color="auto"/>
              <w:left w:val="single" w:sz="4" w:space="0" w:color="auto"/>
              <w:bottom w:val="single" w:sz="4" w:space="0" w:color="auto"/>
              <w:right w:val="single" w:sz="4" w:space="0" w:color="auto"/>
            </w:tcBorders>
          </w:tcPr>
          <w:p w14:paraId="25AE1B8C"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B4</w:t>
            </w:r>
          </w:p>
        </w:tc>
        <w:tc>
          <w:tcPr>
            <w:tcW w:w="510" w:type="dxa"/>
            <w:tcBorders>
              <w:top w:val="single" w:sz="4" w:space="0" w:color="auto"/>
              <w:left w:val="single" w:sz="4" w:space="0" w:color="auto"/>
              <w:bottom w:val="single" w:sz="4" w:space="0" w:color="auto"/>
              <w:right w:val="single" w:sz="4" w:space="0" w:color="auto"/>
            </w:tcBorders>
          </w:tcPr>
          <w:p w14:paraId="23639337"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B5</w:t>
            </w:r>
          </w:p>
        </w:tc>
        <w:tc>
          <w:tcPr>
            <w:tcW w:w="510" w:type="dxa"/>
            <w:tcBorders>
              <w:top w:val="single" w:sz="4" w:space="0" w:color="auto"/>
              <w:left w:val="single" w:sz="4" w:space="0" w:color="auto"/>
              <w:bottom w:val="single" w:sz="4" w:space="0" w:color="auto"/>
              <w:right w:val="single" w:sz="4" w:space="0" w:color="auto"/>
            </w:tcBorders>
          </w:tcPr>
          <w:p w14:paraId="3E137827"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B6</w:t>
            </w:r>
          </w:p>
        </w:tc>
        <w:tc>
          <w:tcPr>
            <w:tcW w:w="510" w:type="dxa"/>
            <w:tcBorders>
              <w:top w:val="single" w:sz="4" w:space="0" w:color="auto"/>
              <w:left w:val="single" w:sz="4" w:space="0" w:color="auto"/>
              <w:bottom w:val="single" w:sz="4" w:space="0" w:color="auto"/>
              <w:right w:val="single" w:sz="4" w:space="0" w:color="auto"/>
            </w:tcBorders>
          </w:tcPr>
          <w:p w14:paraId="0BF53B79"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B7</w:t>
            </w:r>
          </w:p>
        </w:tc>
        <w:tc>
          <w:tcPr>
            <w:tcW w:w="510" w:type="dxa"/>
            <w:tcBorders>
              <w:top w:val="single" w:sz="4" w:space="0" w:color="auto"/>
              <w:left w:val="single" w:sz="4" w:space="0" w:color="auto"/>
              <w:bottom w:val="single" w:sz="4" w:space="0" w:color="auto"/>
              <w:right w:val="single" w:sz="4" w:space="0" w:color="auto"/>
            </w:tcBorders>
          </w:tcPr>
          <w:p w14:paraId="59F7597D"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B8</w:t>
            </w:r>
          </w:p>
        </w:tc>
        <w:tc>
          <w:tcPr>
            <w:tcW w:w="510" w:type="dxa"/>
            <w:tcBorders>
              <w:top w:val="single" w:sz="4" w:space="0" w:color="auto"/>
              <w:left w:val="single" w:sz="4" w:space="0" w:color="auto"/>
              <w:bottom w:val="single" w:sz="4" w:space="0" w:color="auto"/>
              <w:right w:val="single" w:sz="4" w:space="0" w:color="auto"/>
            </w:tcBorders>
          </w:tcPr>
          <w:p w14:paraId="0130E3A9"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B9</w:t>
            </w:r>
          </w:p>
        </w:tc>
        <w:tc>
          <w:tcPr>
            <w:tcW w:w="510" w:type="dxa"/>
            <w:tcBorders>
              <w:top w:val="single" w:sz="4" w:space="0" w:color="auto"/>
              <w:left w:val="single" w:sz="4" w:space="0" w:color="auto"/>
              <w:bottom w:val="single" w:sz="4" w:space="0" w:color="auto"/>
              <w:right w:val="single" w:sz="4" w:space="0" w:color="auto"/>
            </w:tcBorders>
          </w:tcPr>
          <w:p w14:paraId="4B9A764D"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B10</w:t>
            </w:r>
          </w:p>
        </w:tc>
        <w:tc>
          <w:tcPr>
            <w:tcW w:w="510" w:type="dxa"/>
            <w:tcBorders>
              <w:top w:val="single" w:sz="4" w:space="0" w:color="auto"/>
              <w:left w:val="single" w:sz="4" w:space="0" w:color="auto"/>
              <w:bottom w:val="single" w:sz="4" w:space="0" w:color="auto"/>
              <w:right w:val="single" w:sz="4" w:space="0" w:color="auto"/>
            </w:tcBorders>
          </w:tcPr>
          <w:p w14:paraId="7FB952BE"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B11</w:t>
            </w:r>
          </w:p>
        </w:tc>
        <w:tc>
          <w:tcPr>
            <w:tcW w:w="510" w:type="dxa"/>
            <w:tcBorders>
              <w:top w:val="single" w:sz="4" w:space="0" w:color="auto"/>
              <w:left w:val="single" w:sz="4" w:space="0" w:color="auto"/>
              <w:bottom w:val="single" w:sz="4" w:space="0" w:color="auto"/>
              <w:right w:val="single" w:sz="4" w:space="0" w:color="auto"/>
            </w:tcBorders>
          </w:tcPr>
          <w:p w14:paraId="03A8487A"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B12</w:t>
            </w:r>
          </w:p>
        </w:tc>
      </w:tr>
      <w:tr w:rsidR="00315B8E" w:rsidRPr="003068BA" w14:paraId="27B4E51A" w14:textId="77777777" w:rsidTr="00315B8E">
        <w:tc>
          <w:tcPr>
            <w:tcW w:w="510" w:type="dxa"/>
            <w:tcBorders>
              <w:top w:val="single" w:sz="4" w:space="0" w:color="auto"/>
              <w:left w:val="single" w:sz="4" w:space="0" w:color="auto"/>
              <w:bottom w:val="single" w:sz="4" w:space="0" w:color="auto"/>
              <w:right w:val="single" w:sz="4" w:space="0" w:color="auto"/>
            </w:tcBorders>
          </w:tcPr>
          <w:p w14:paraId="33D8F7C8" w14:textId="5D218D17" w:rsidR="00315B8E" w:rsidRPr="003068BA" w:rsidRDefault="00315B8E" w:rsidP="003871EF">
            <w:pPr>
              <w:keepNext/>
              <w:keepLines/>
              <w:spacing w:after="0"/>
              <w:jc w:val="center"/>
              <w:rPr>
                <w:rFonts w:ascii="Arial" w:hAnsi="Arial"/>
                <w:sz w:val="18"/>
              </w:rPr>
            </w:pPr>
            <w:r w:rsidRPr="003068BA">
              <w:rPr>
                <w:rFonts w:ascii="Arial" w:hAnsi="Arial"/>
                <w:sz w:val="18"/>
              </w:rPr>
              <w:t>Hex</w:t>
            </w:r>
          </w:p>
        </w:tc>
        <w:tc>
          <w:tcPr>
            <w:tcW w:w="510" w:type="dxa"/>
            <w:tcBorders>
              <w:top w:val="single" w:sz="4" w:space="0" w:color="auto"/>
              <w:left w:val="single" w:sz="4" w:space="0" w:color="auto"/>
              <w:bottom w:val="single" w:sz="4" w:space="0" w:color="auto"/>
              <w:right w:val="single" w:sz="4" w:space="0" w:color="auto"/>
            </w:tcBorders>
          </w:tcPr>
          <w:p w14:paraId="531586A1" w14:textId="1235C526" w:rsidR="00315B8E" w:rsidRPr="003068BA" w:rsidRDefault="00315B8E" w:rsidP="003871EF">
            <w:pPr>
              <w:keepNext/>
              <w:keepLines/>
              <w:spacing w:after="0"/>
              <w:jc w:val="center"/>
              <w:rPr>
                <w:rFonts w:ascii="Arial" w:hAnsi="Arial"/>
                <w:sz w:val="18"/>
              </w:rPr>
            </w:pPr>
            <w:r w:rsidRPr="003068BA">
              <w:rPr>
                <w:rFonts w:ascii="Arial" w:hAnsi="Arial"/>
                <w:sz w:val="18"/>
              </w:rPr>
              <w:t>0B</w:t>
            </w:r>
          </w:p>
        </w:tc>
        <w:tc>
          <w:tcPr>
            <w:tcW w:w="510" w:type="dxa"/>
            <w:tcBorders>
              <w:top w:val="single" w:sz="4" w:space="0" w:color="auto"/>
              <w:left w:val="single" w:sz="4" w:space="0" w:color="auto"/>
              <w:bottom w:val="single" w:sz="4" w:space="0" w:color="auto"/>
              <w:right w:val="single" w:sz="4" w:space="0" w:color="auto"/>
            </w:tcBorders>
          </w:tcPr>
          <w:p w14:paraId="7BDA9FEF" w14:textId="77777777" w:rsidR="00315B8E" w:rsidRPr="003068BA" w:rsidRDefault="00315B8E" w:rsidP="003871EF">
            <w:pPr>
              <w:keepNext/>
              <w:keepLines/>
              <w:spacing w:after="0"/>
              <w:jc w:val="center"/>
              <w:rPr>
                <w:rFonts w:ascii="Arial" w:hAnsi="Arial"/>
                <w:sz w:val="18"/>
              </w:rPr>
            </w:pPr>
            <w:r w:rsidRPr="003068BA">
              <w:rPr>
                <w:rFonts w:ascii="Arial" w:hAnsi="Arial"/>
                <w:sz w:val="18"/>
              </w:rPr>
              <w:t>F6</w:t>
            </w:r>
          </w:p>
        </w:tc>
        <w:tc>
          <w:tcPr>
            <w:tcW w:w="510" w:type="dxa"/>
            <w:tcBorders>
              <w:top w:val="single" w:sz="4" w:space="0" w:color="auto"/>
              <w:left w:val="single" w:sz="4" w:space="0" w:color="auto"/>
              <w:bottom w:val="single" w:sz="4" w:space="0" w:color="auto"/>
              <w:right w:val="single" w:sz="4" w:space="0" w:color="auto"/>
            </w:tcBorders>
          </w:tcPr>
          <w:p w14:paraId="0D367EAD"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7EA66738"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50D2CE46"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424021E1"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31609566"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615029AB"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5B5B6720"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5C9026F1"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132D01B"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35666C82"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r>
      <w:tr w:rsidR="00315B8E" w:rsidRPr="003068BA" w14:paraId="0CD6CC60" w14:textId="77777777" w:rsidTr="00315B8E">
        <w:trPr>
          <w:gridAfter w:val="6"/>
          <w:wAfter w:w="3060" w:type="dxa"/>
        </w:trPr>
        <w:tc>
          <w:tcPr>
            <w:tcW w:w="510" w:type="dxa"/>
            <w:tcBorders>
              <w:top w:val="single" w:sz="4" w:space="0" w:color="auto"/>
              <w:right w:val="single" w:sz="4" w:space="0" w:color="auto"/>
            </w:tcBorders>
          </w:tcPr>
          <w:p w14:paraId="4D2FB5BA" w14:textId="77777777" w:rsidR="00315B8E" w:rsidRPr="003068BA" w:rsidRDefault="00315B8E" w:rsidP="00315B8E">
            <w:pPr>
              <w:keepNext/>
              <w:keepLines/>
              <w:spacing w:after="0"/>
              <w:jc w:val="center"/>
              <w:rPr>
                <w:rFonts w:ascii="Arial" w:hAnsi="Arial"/>
                <w:sz w:val="18"/>
              </w:rPr>
            </w:pPr>
          </w:p>
        </w:tc>
        <w:tc>
          <w:tcPr>
            <w:tcW w:w="510" w:type="dxa"/>
            <w:tcBorders>
              <w:top w:val="single" w:sz="4" w:space="0" w:color="auto"/>
              <w:left w:val="single" w:sz="4" w:space="0" w:color="auto"/>
              <w:bottom w:val="single" w:sz="4" w:space="0" w:color="auto"/>
              <w:right w:val="single" w:sz="4" w:space="0" w:color="auto"/>
            </w:tcBorders>
          </w:tcPr>
          <w:p w14:paraId="3A5B88F2" w14:textId="7E23B9BA" w:rsidR="00315B8E" w:rsidRPr="003068BA" w:rsidRDefault="00315B8E" w:rsidP="00315B8E">
            <w:pPr>
              <w:keepNext/>
              <w:keepLines/>
              <w:spacing w:after="0"/>
              <w:jc w:val="center"/>
              <w:rPr>
                <w:rFonts w:ascii="Arial" w:hAnsi="Arial"/>
                <w:sz w:val="18"/>
              </w:rPr>
            </w:pPr>
            <w:r w:rsidRPr="003068BA">
              <w:rPr>
                <w:rFonts w:ascii="Arial" w:hAnsi="Arial"/>
                <w:b/>
                <w:sz w:val="18"/>
              </w:rPr>
              <w:t>B13</w:t>
            </w:r>
          </w:p>
        </w:tc>
        <w:tc>
          <w:tcPr>
            <w:tcW w:w="510" w:type="dxa"/>
            <w:tcBorders>
              <w:top w:val="single" w:sz="4" w:space="0" w:color="auto"/>
              <w:left w:val="single" w:sz="4" w:space="0" w:color="auto"/>
              <w:bottom w:val="single" w:sz="4" w:space="0" w:color="auto"/>
              <w:right w:val="single" w:sz="4" w:space="0" w:color="auto"/>
            </w:tcBorders>
          </w:tcPr>
          <w:p w14:paraId="64A186BA" w14:textId="3B990C9B" w:rsidR="00315B8E" w:rsidRPr="003068BA" w:rsidRDefault="00315B8E" w:rsidP="00315B8E">
            <w:pPr>
              <w:keepNext/>
              <w:keepLines/>
              <w:spacing w:after="0"/>
              <w:jc w:val="center"/>
              <w:rPr>
                <w:rFonts w:ascii="Arial" w:hAnsi="Arial"/>
                <w:sz w:val="18"/>
              </w:rPr>
            </w:pPr>
            <w:r w:rsidRPr="003068BA">
              <w:rPr>
                <w:rFonts w:ascii="Arial" w:hAnsi="Arial"/>
                <w:b/>
                <w:sz w:val="18"/>
              </w:rPr>
              <w:t>B14</w:t>
            </w:r>
          </w:p>
        </w:tc>
        <w:tc>
          <w:tcPr>
            <w:tcW w:w="510" w:type="dxa"/>
            <w:tcBorders>
              <w:top w:val="single" w:sz="4" w:space="0" w:color="auto"/>
              <w:left w:val="single" w:sz="4" w:space="0" w:color="auto"/>
              <w:bottom w:val="single" w:sz="4" w:space="0" w:color="auto"/>
              <w:right w:val="single" w:sz="4" w:space="0" w:color="auto"/>
            </w:tcBorders>
          </w:tcPr>
          <w:p w14:paraId="23BA6D1B" w14:textId="79856FD8" w:rsidR="00315B8E" w:rsidRPr="003068BA" w:rsidRDefault="00315B8E" w:rsidP="00315B8E">
            <w:pPr>
              <w:keepNext/>
              <w:keepLines/>
              <w:spacing w:after="0"/>
              <w:jc w:val="center"/>
              <w:rPr>
                <w:rFonts w:ascii="Arial" w:hAnsi="Arial"/>
                <w:sz w:val="18"/>
              </w:rPr>
            </w:pPr>
            <w:r w:rsidRPr="003068BA">
              <w:rPr>
                <w:rFonts w:ascii="Arial" w:hAnsi="Arial"/>
                <w:b/>
                <w:sz w:val="18"/>
              </w:rPr>
              <w:t>B15</w:t>
            </w:r>
          </w:p>
        </w:tc>
        <w:tc>
          <w:tcPr>
            <w:tcW w:w="510" w:type="dxa"/>
            <w:tcBorders>
              <w:top w:val="single" w:sz="4" w:space="0" w:color="auto"/>
              <w:left w:val="single" w:sz="4" w:space="0" w:color="auto"/>
              <w:bottom w:val="single" w:sz="4" w:space="0" w:color="auto"/>
              <w:right w:val="single" w:sz="4" w:space="0" w:color="auto"/>
            </w:tcBorders>
          </w:tcPr>
          <w:p w14:paraId="41F86EFD" w14:textId="0F20B3FF" w:rsidR="00315B8E" w:rsidRPr="003068BA" w:rsidRDefault="00315B8E" w:rsidP="00315B8E">
            <w:pPr>
              <w:keepNext/>
              <w:keepLines/>
              <w:spacing w:after="0"/>
              <w:jc w:val="center"/>
              <w:rPr>
                <w:rFonts w:ascii="Arial" w:hAnsi="Arial"/>
                <w:sz w:val="18"/>
              </w:rPr>
            </w:pPr>
            <w:r w:rsidRPr="003068BA">
              <w:rPr>
                <w:rFonts w:ascii="Arial" w:hAnsi="Arial"/>
                <w:b/>
                <w:sz w:val="18"/>
              </w:rPr>
              <w:t>B16</w:t>
            </w:r>
          </w:p>
        </w:tc>
        <w:tc>
          <w:tcPr>
            <w:tcW w:w="510" w:type="dxa"/>
            <w:tcBorders>
              <w:top w:val="single" w:sz="4" w:space="0" w:color="auto"/>
              <w:left w:val="single" w:sz="4" w:space="0" w:color="auto"/>
              <w:bottom w:val="single" w:sz="4" w:space="0" w:color="auto"/>
              <w:right w:val="single" w:sz="4" w:space="0" w:color="auto"/>
            </w:tcBorders>
          </w:tcPr>
          <w:p w14:paraId="72C6B301" w14:textId="07CBB68C" w:rsidR="00315B8E" w:rsidRPr="003068BA" w:rsidRDefault="00315B8E" w:rsidP="00315B8E">
            <w:pPr>
              <w:keepNext/>
              <w:keepLines/>
              <w:spacing w:after="0"/>
              <w:jc w:val="center"/>
              <w:rPr>
                <w:rFonts w:ascii="Arial" w:hAnsi="Arial"/>
                <w:sz w:val="18"/>
              </w:rPr>
            </w:pPr>
            <w:r w:rsidRPr="003068BA">
              <w:rPr>
                <w:rFonts w:ascii="Arial" w:hAnsi="Arial"/>
                <w:b/>
                <w:sz w:val="18"/>
              </w:rPr>
              <w:t>B17</w:t>
            </w:r>
          </w:p>
        </w:tc>
        <w:tc>
          <w:tcPr>
            <w:tcW w:w="510" w:type="dxa"/>
            <w:tcBorders>
              <w:top w:val="single" w:sz="4" w:space="0" w:color="auto"/>
              <w:left w:val="single" w:sz="4" w:space="0" w:color="auto"/>
              <w:bottom w:val="single" w:sz="4" w:space="0" w:color="auto"/>
              <w:right w:val="single" w:sz="4" w:space="0" w:color="auto"/>
            </w:tcBorders>
          </w:tcPr>
          <w:p w14:paraId="4BCE1810" w14:textId="2D26D720" w:rsidR="00315B8E" w:rsidRPr="003068BA" w:rsidRDefault="00315B8E" w:rsidP="00315B8E">
            <w:pPr>
              <w:keepNext/>
              <w:keepLines/>
              <w:spacing w:after="0"/>
              <w:jc w:val="center"/>
              <w:rPr>
                <w:rFonts w:ascii="Arial" w:hAnsi="Arial"/>
                <w:sz w:val="18"/>
              </w:rPr>
            </w:pPr>
            <w:r w:rsidRPr="003068BA">
              <w:rPr>
                <w:rFonts w:ascii="Arial" w:hAnsi="Arial"/>
                <w:b/>
                <w:sz w:val="18"/>
              </w:rPr>
              <w:t>B18</w:t>
            </w:r>
          </w:p>
        </w:tc>
      </w:tr>
      <w:tr w:rsidR="00315B8E" w:rsidRPr="003068BA" w14:paraId="2C048E43" w14:textId="77777777" w:rsidTr="00315B8E">
        <w:trPr>
          <w:gridAfter w:val="6"/>
          <w:wAfter w:w="3060" w:type="dxa"/>
        </w:trPr>
        <w:tc>
          <w:tcPr>
            <w:tcW w:w="510" w:type="dxa"/>
            <w:tcBorders>
              <w:right w:val="single" w:sz="4" w:space="0" w:color="auto"/>
            </w:tcBorders>
          </w:tcPr>
          <w:p w14:paraId="276B24A4" w14:textId="77777777" w:rsidR="00315B8E" w:rsidRPr="003068BA" w:rsidRDefault="00315B8E" w:rsidP="00315B8E">
            <w:pPr>
              <w:keepNext/>
              <w:keepLines/>
              <w:spacing w:after="0"/>
              <w:jc w:val="center"/>
              <w:rPr>
                <w:rFonts w:ascii="Arial" w:hAnsi="Arial"/>
                <w:sz w:val="18"/>
              </w:rPr>
            </w:pPr>
          </w:p>
        </w:tc>
        <w:tc>
          <w:tcPr>
            <w:tcW w:w="510" w:type="dxa"/>
            <w:tcBorders>
              <w:top w:val="single" w:sz="4" w:space="0" w:color="auto"/>
              <w:left w:val="single" w:sz="4" w:space="0" w:color="auto"/>
              <w:bottom w:val="single" w:sz="4" w:space="0" w:color="auto"/>
              <w:right w:val="single" w:sz="4" w:space="0" w:color="auto"/>
            </w:tcBorders>
          </w:tcPr>
          <w:p w14:paraId="54697008" w14:textId="74A6014B" w:rsidR="00315B8E" w:rsidRPr="003068BA" w:rsidRDefault="00315B8E" w:rsidP="00315B8E">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6BFBD58B" w14:textId="1F8C9B46" w:rsidR="00315B8E" w:rsidRPr="003068BA" w:rsidRDefault="00315B8E" w:rsidP="00315B8E">
            <w:pPr>
              <w:keepNext/>
              <w:keepLines/>
              <w:spacing w:after="0"/>
              <w:jc w:val="center"/>
              <w:rPr>
                <w:rFonts w:ascii="Arial" w:hAnsi="Arial"/>
                <w:sz w:val="18"/>
              </w:rPr>
            </w:pPr>
            <w:r w:rsidRPr="003068BA">
              <w:rPr>
                <w:rFonts w:ascii="Arial" w:hAnsi="Arial"/>
                <w:sz w:val="18"/>
              </w:rPr>
              <w:t>84</w:t>
            </w:r>
          </w:p>
        </w:tc>
        <w:tc>
          <w:tcPr>
            <w:tcW w:w="510" w:type="dxa"/>
            <w:tcBorders>
              <w:top w:val="single" w:sz="4" w:space="0" w:color="auto"/>
              <w:left w:val="single" w:sz="4" w:space="0" w:color="auto"/>
              <w:bottom w:val="single" w:sz="4" w:space="0" w:color="auto"/>
              <w:right w:val="single" w:sz="4" w:space="0" w:color="auto"/>
            </w:tcBorders>
          </w:tcPr>
          <w:p w14:paraId="373C3241" w14:textId="702D9E2D" w:rsidR="00315B8E" w:rsidRPr="003068BA" w:rsidRDefault="00315B8E" w:rsidP="00315B8E">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1B60ABBA" w14:textId="211A04B5" w:rsidR="00315B8E" w:rsidRPr="003068BA" w:rsidRDefault="00315B8E" w:rsidP="00315B8E">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66A8B651" w14:textId="4617BE4B" w:rsidR="00315B8E" w:rsidRPr="003068BA" w:rsidRDefault="00315B8E" w:rsidP="00315B8E">
            <w:pPr>
              <w:keepNext/>
              <w:keepLines/>
              <w:spacing w:after="0"/>
              <w:jc w:val="center"/>
              <w:rPr>
                <w:rFonts w:ascii="Arial" w:hAnsi="Arial"/>
                <w:sz w:val="18"/>
              </w:rPr>
            </w:pPr>
            <w:r w:rsidRPr="003068BA">
              <w:rPr>
                <w:rFonts w:ascii="Arial" w:hAnsi="Arial"/>
                <w:sz w:val="18"/>
              </w:rPr>
              <w:t>01</w:t>
            </w:r>
          </w:p>
        </w:tc>
        <w:tc>
          <w:tcPr>
            <w:tcW w:w="510" w:type="dxa"/>
            <w:tcBorders>
              <w:top w:val="single" w:sz="4" w:space="0" w:color="auto"/>
              <w:left w:val="single" w:sz="4" w:space="0" w:color="auto"/>
              <w:bottom w:val="single" w:sz="4" w:space="0" w:color="auto"/>
              <w:right w:val="single" w:sz="4" w:space="0" w:color="auto"/>
            </w:tcBorders>
          </w:tcPr>
          <w:p w14:paraId="716720A8" w14:textId="17EC0AA8" w:rsidR="00315B8E" w:rsidRPr="003068BA" w:rsidRDefault="00315B8E" w:rsidP="00315B8E">
            <w:pPr>
              <w:keepNext/>
              <w:keepLines/>
              <w:spacing w:after="0"/>
              <w:jc w:val="center"/>
              <w:rPr>
                <w:rFonts w:ascii="Arial" w:hAnsi="Arial"/>
                <w:sz w:val="18"/>
              </w:rPr>
            </w:pPr>
            <w:r w:rsidRPr="003068BA">
              <w:rPr>
                <w:rFonts w:ascii="Arial" w:hAnsi="Arial"/>
                <w:sz w:val="18"/>
              </w:rPr>
              <w:t>00</w:t>
            </w:r>
          </w:p>
        </w:tc>
      </w:tr>
      <w:tr w:rsidR="00315B8E" w:rsidRPr="003068BA" w14:paraId="5B2F4E7C" w14:textId="77777777" w:rsidTr="00315B8E">
        <w:trPr>
          <w:gridAfter w:val="10"/>
          <w:wAfter w:w="5100" w:type="dxa"/>
        </w:trPr>
        <w:tc>
          <w:tcPr>
            <w:tcW w:w="510" w:type="dxa"/>
          </w:tcPr>
          <w:p w14:paraId="7E395937" w14:textId="77777777" w:rsidR="00315B8E" w:rsidRPr="003068BA" w:rsidRDefault="00315B8E" w:rsidP="003871EF">
            <w:pPr>
              <w:keepNext/>
              <w:keepLines/>
              <w:spacing w:after="0"/>
              <w:jc w:val="center"/>
              <w:rPr>
                <w:rFonts w:ascii="Arial" w:hAnsi="Arial"/>
                <w:sz w:val="6"/>
                <w:szCs w:val="6"/>
              </w:rPr>
            </w:pPr>
          </w:p>
        </w:tc>
        <w:tc>
          <w:tcPr>
            <w:tcW w:w="510" w:type="dxa"/>
            <w:tcBorders>
              <w:top w:val="single" w:sz="4" w:space="0" w:color="auto"/>
            </w:tcBorders>
          </w:tcPr>
          <w:p w14:paraId="61C5D29C" w14:textId="25A6773E" w:rsidR="00315B8E" w:rsidRPr="003068BA" w:rsidRDefault="00315B8E" w:rsidP="003871EF">
            <w:pPr>
              <w:keepNext/>
              <w:keepLines/>
              <w:spacing w:after="0"/>
              <w:jc w:val="center"/>
              <w:rPr>
                <w:rFonts w:ascii="Arial" w:hAnsi="Arial"/>
                <w:sz w:val="6"/>
                <w:szCs w:val="6"/>
              </w:rPr>
            </w:pPr>
          </w:p>
        </w:tc>
        <w:tc>
          <w:tcPr>
            <w:tcW w:w="510" w:type="dxa"/>
            <w:tcBorders>
              <w:top w:val="single" w:sz="4" w:space="0" w:color="auto"/>
            </w:tcBorders>
          </w:tcPr>
          <w:p w14:paraId="7D2DA567" w14:textId="77777777" w:rsidR="00315B8E" w:rsidRPr="003068BA" w:rsidRDefault="00315B8E" w:rsidP="003871EF">
            <w:pPr>
              <w:keepNext/>
              <w:keepLines/>
              <w:spacing w:after="0"/>
              <w:jc w:val="center"/>
              <w:rPr>
                <w:rFonts w:ascii="Arial" w:hAnsi="Arial"/>
                <w:sz w:val="6"/>
                <w:szCs w:val="6"/>
              </w:rPr>
            </w:pPr>
          </w:p>
        </w:tc>
      </w:tr>
      <w:tr w:rsidR="00315B8E" w:rsidRPr="003068BA" w14:paraId="08C5EF88" w14:textId="77777777" w:rsidTr="00315B8E">
        <w:trPr>
          <w:gridAfter w:val="10"/>
          <w:wAfter w:w="5100" w:type="dxa"/>
          <w:trHeight w:val="47"/>
        </w:trPr>
        <w:tc>
          <w:tcPr>
            <w:tcW w:w="510" w:type="dxa"/>
          </w:tcPr>
          <w:p w14:paraId="711D2ADB" w14:textId="77777777" w:rsidR="00315B8E" w:rsidRPr="003068BA" w:rsidRDefault="00315B8E" w:rsidP="003871EF">
            <w:pPr>
              <w:keepNext/>
              <w:keepLines/>
              <w:spacing w:after="0"/>
              <w:jc w:val="center"/>
              <w:rPr>
                <w:rFonts w:ascii="Arial" w:hAnsi="Arial"/>
                <w:b/>
                <w:sz w:val="18"/>
              </w:rPr>
            </w:pPr>
          </w:p>
        </w:tc>
        <w:tc>
          <w:tcPr>
            <w:tcW w:w="510" w:type="dxa"/>
          </w:tcPr>
          <w:p w14:paraId="40E2E4CE" w14:textId="2CB7293D" w:rsidR="00315B8E" w:rsidRPr="003068BA" w:rsidRDefault="00315B8E" w:rsidP="003871EF">
            <w:pPr>
              <w:keepNext/>
              <w:keepLines/>
              <w:spacing w:after="0"/>
              <w:jc w:val="center"/>
              <w:rPr>
                <w:rFonts w:ascii="Arial" w:hAnsi="Arial"/>
                <w:b/>
                <w:sz w:val="18"/>
              </w:rPr>
            </w:pPr>
          </w:p>
        </w:tc>
        <w:tc>
          <w:tcPr>
            <w:tcW w:w="510" w:type="dxa"/>
          </w:tcPr>
          <w:p w14:paraId="5B70930B" w14:textId="0DC60F5E" w:rsidR="00315B8E" w:rsidRPr="003068BA" w:rsidRDefault="00315B8E" w:rsidP="003871EF">
            <w:pPr>
              <w:keepNext/>
              <w:keepLines/>
              <w:spacing w:after="0"/>
              <w:jc w:val="center"/>
              <w:rPr>
                <w:rFonts w:ascii="Arial" w:hAnsi="Arial"/>
                <w:b/>
                <w:sz w:val="18"/>
              </w:rPr>
            </w:pPr>
          </w:p>
        </w:tc>
      </w:tr>
      <w:tr w:rsidR="00315B8E" w:rsidRPr="003068BA" w14:paraId="6758454C" w14:textId="77777777" w:rsidTr="00315B8E">
        <w:trPr>
          <w:gridAfter w:val="10"/>
          <w:wAfter w:w="5100" w:type="dxa"/>
        </w:trPr>
        <w:tc>
          <w:tcPr>
            <w:tcW w:w="510" w:type="dxa"/>
          </w:tcPr>
          <w:p w14:paraId="7527784F" w14:textId="77777777" w:rsidR="00315B8E" w:rsidRPr="003068BA" w:rsidRDefault="00315B8E" w:rsidP="003871EF">
            <w:pPr>
              <w:keepNext/>
              <w:keepLines/>
              <w:spacing w:after="0"/>
              <w:jc w:val="center"/>
              <w:rPr>
                <w:rFonts w:ascii="Arial" w:hAnsi="Arial"/>
                <w:sz w:val="18"/>
              </w:rPr>
            </w:pPr>
          </w:p>
        </w:tc>
        <w:tc>
          <w:tcPr>
            <w:tcW w:w="510" w:type="dxa"/>
          </w:tcPr>
          <w:p w14:paraId="2C82E26A" w14:textId="57493030" w:rsidR="00315B8E" w:rsidRPr="003068BA" w:rsidRDefault="00315B8E" w:rsidP="003871EF">
            <w:pPr>
              <w:keepNext/>
              <w:keepLines/>
              <w:spacing w:after="0"/>
              <w:jc w:val="center"/>
              <w:rPr>
                <w:rFonts w:ascii="Arial" w:hAnsi="Arial"/>
                <w:sz w:val="18"/>
              </w:rPr>
            </w:pPr>
          </w:p>
        </w:tc>
        <w:tc>
          <w:tcPr>
            <w:tcW w:w="510" w:type="dxa"/>
          </w:tcPr>
          <w:p w14:paraId="3434C437" w14:textId="6389D120" w:rsidR="00315B8E" w:rsidRPr="003068BA" w:rsidRDefault="00315B8E" w:rsidP="003871EF">
            <w:pPr>
              <w:keepNext/>
              <w:keepLines/>
              <w:spacing w:after="0"/>
              <w:jc w:val="center"/>
              <w:rPr>
                <w:rFonts w:ascii="Arial" w:hAnsi="Arial"/>
                <w:sz w:val="18"/>
              </w:rPr>
            </w:pPr>
          </w:p>
        </w:tc>
      </w:tr>
    </w:tbl>
    <w:p w14:paraId="1076D90D" w14:textId="1D2FEE10" w:rsidR="00CB0496" w:rsidRPr="003068BA" w:rsidRDefault="00CB0496" w:rsidP="003871EF"/>
    <w:p w14:paraId="608858C2" w14:textId="600A0DB3" w:rsidR="00D15521" w:rsidRPr="003068BA" w:rsidRDefault="00D15521" w:rsidP="00D15521">
      <w:pPr>
        <w:pStyle w:val="Heading3"/>
        <w:rPr>
          <w:rFonts w:eastAsia="TimesNewRoman"/>
          <w:lang w:eastAsia="en-GB"/>
        </w:rPr>
      </w:pPr>
      <w:bookmarkStart w:id="2256" w:name="_Toc103688488"/>
      <w:r w:rsidRPr="003068BA">
        <w:rPr>
          <w:rFonts w:eastAsia="TimesNewRoman"/>
          <w:lang w:eastAsia="en-GB"/>
        </w:rPr>
        <w:t>7.1.5</w:t>
      </w:r>
      <w:r w:rsidRPr="003068BA">
        <w:rPr>
          <w:rFonts w:eastAsia="TimesNewRoman"/>
          <w:lang w:eastAsia="en-GB"/>
        </w:rPr>
        <w:tab/>
        <w:t>UE updating forbidden PLMNs when accessing E-UTRAN</w:t>
      </w:r>
      <w:bookmarkEnd w:id="2256"/>
    </w:p>
    <w:p w14:paraId="69C1E357" w14:textId="69DF6351" w:rsidR="00D15521" w:rsidRPr="003068BA" w:rsidRDefault="00D15521" w:rsidP="00D15521">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EF_FPLMN contents needed. See suggested method used in TC 7.1.4</w:t>
      </w:r>
    </w:p>
    <w:p w14:paraId="29CFC0DD" w14:textId="1C8B7F43" w:rsidR="00D15521" w:rsidRPr="003068BA" w:rsidRDefault="00D15521" w:rsidP="00D15521">
      <w:pPr>
        <w:pStyle w:val="Heading3"/>
        <w:rPr>
          <w:rFonts w:eastAsia="TimesNewRoman"/>
          <w:lang w:eastAsia="en-GB"/>
        </w:rPr>
      </w:pPr>
      <w:bookmarkStart w:id="2257" w:name="_Toc103688489"/>
      <w:r w:rsidRPr="003068BA">
        <w:rPr>
          <w:rFonts w:eastAsia="TimesNewRoman"/>
          <w:lang w:eastAsia="en-GB"/>
        </w:rPr>
        <w:t>7.1.6</w:t>
      </w:r>
      <w:r w:rsidRPr="003068BA">
        <w:rPr>
          <w:rFonts w:eastAsia="TimesNewRoman"/>
          <w:lang w:eastAsia="en-GB"/>
        </w:rPr>
        <w:tab/>
        <w:t>UE deleting forbidden PLMNs when accessing E-UTRAN</w:t>
      </w:r>
      <w:bookmarkEnd w:id="2257"/>
    </w:p>
    <w:p w14:paraId="587C3CE4" w14:textId="7535BE3B" w:rsidR="00D15521" w:rsidRPr="003068BA" w:rsidRDefault="00D15521" w:rsidP="00D15521">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EF_FPLMN, EF_LOCI/EF_PSLOCI contents needed. See suggested method used in TC 7.1.4</w:t>
      </w:r>
    </w:p>
    <w:p w14:paraId="52CCAFA8" w14:textId="4886A9D6" w:rsidR="00D15521" w:rsidRPr="003068BA" w:rsidRDefault="00D15521" w:rsidP="00D15521">
      <w:pPr>
        <w:pStyle w:val="Heading3"/>
        <w:rPr>
          <w:rFonts w:eastAsia="TimesNewRoman"/>
        </w:rPr>
      </w:pPr>
      <w:bookmarkStart w:id="2258" w:name="_Toc103688490"/>
      <w:r w:rsidRPr="003068BA">
        <w:rPr>
          <w:rFonts w:eastAsia="TimesNewRoman"/>
        </w:rPr>
        <w:t>7.1.7</w:t>
      </w:r>
      <w:r w:rsidRPr="003068BA">
        <w:rPr>
          <w:rFonts w:eastAsia="TimesNewRoman"/>
        </w:rPr>
        <w:tab/>
        <w:t>Updating the Forbidden PLMN list after receiving non-integrity protected reject message – UTRAN</w:t>
      </w:r>
      <w:bookmarkEnd w:id="2258"/>
    </w:p>
    <w:p w14:paraId="58D41D07" w14:textId="2F2E3117" w:rsidR="005D5CC4" w:rsidRPr="003068BA" w:rsidRDefault="005D5CC4" w:rsidP="005D5CC4">
      <w:pPr>
        <w:rPr>
          <w:rFonts w:eastAsia="TimesNewRoman"/>
        </w:rPr>
      </w:pPr>
      <w:r w:rsidRPr="003068BA">
        <w:rPr>
          <w:rFonts w:eastAsia="TimesNewRoman"/>
          <w:highlight w:val="red"/>
        </w:rPr>
        <w:t>RFU</w:t>
      </w:r>
      <w:r w:rsidRPr="003068BA">
        <w:rPr>
          <w:rFonts w:eastAsia="TimesNewRoman"/>
        </w:rPr>
        <w:t xml:space="preserve"> – agreed method to verify the EF_FPLMN during test execution(?) needed.</w:t>
      </w:r>
    </w:p>
    <w:p w14:paraId="79964E0A" w14:textId="09326C63" w:rsidR="00D15521" w:rsidRPr="003068BA" w:rsidRDefault="00D15521" w:rsidP="00D15521">
      <w:pPr>
        <w:pStyle w:val="Heading3"/>
        <w:rPr>
          <w:rFonts w:eastAsia="TimesNewRoman"/>
          <w:lang w:eastAsia="en-GB"/>
        </w:rPr>
      </w:pPr>
      <w:bookmarkStart w:id="2259" w:name="_Toc103688491"/>
      <w:r w:rsidRPr="003068BA">
        <w:rPr>
          <w:rFonts w:eastAsia="TimesNewRoman"/>
          <w:lang w:eastAsia="en-GB"/>
        </w:rPr>
        <w:t>7.1.8</w:t>
      </w:r>
      <w:r w:rsidRPr="003068BA">
        <w:rPr>
          <w:rFonts w:eastAsia="TimesNewRoman"/>
          <w:lang w:eastAsia="en-GB"/>
        </w:rPr>
        <w:tab/>
        <w:t>Updating the Forbidden PLMN list after receiving non-integrity protected reject message – EUTRAN</w:t>
      </w:r>
      <w:bookmarkEnd w:id="2259"/>
    </w:p>
    <w:p w14:paraId="79A9C0C9" w14:textId="69F1FDA0" w:rsidR="005D5CC4" w:rsidRPr="003068BA" w:rsidRDefault="005D5CC4" w:rsidP="005D5CC4">
      <w:pPr>
        <w:rPr>
          <w:rFonts w:eastAsia="TimesNewRoman"/>
        </w:rPr>
      </w:pPr>
      <w:r w:rsidRPr="003068BA">
        <w:rPr>
          <w:rFonts w:eastAsia="TimesNewRoman"/>
          <w:highlight w:val="red"/>
        </w:rPr>
        <w:t>RFU</w:t>
      </w:r>
      <w:r w:rsidRPr="003068BA">
        <w:rPr>
          <w:rFonts w:eastAsia="TimesNewRoman"/>
        </w:rPr>
        <w:t xml:space="preserve"> – agreed method to verify the EF_FPLMN during test execution(?) needed.</w:t>
      </w:r>
    </w:p>
    <w:p w14:paraId="303F6F1E" w14:textId="248903C0" w:rsidR="005D5CC4" w:rsidRPr="003068BA" w:rsidRDefault="005D5CC4" w:rsidP="005D5CC4">
      <w:pPr>
        <w:pStyle w:val="Heading2"/>
        <w:rPr>
          <w:rFonts w:eastAsia="TimesNewRoman"/>
          <w:lang w:eastAsia="en-GB"/>
        </w:rPr>
      </w:pPr>
      <w:bookmarkStart w:id="2260" w:name="_Toc103688492"/>
      <w:r w:rsidRPr="003068BA">
        <w:rPr>
          <w:rFonts w:eastAsia="TimesNewRoman"/>
          <w:lang w:eastAsia="en-GB"/>
        </w:rPr>
        <w:t>7.2</w:t>
      </w:r>
      <w:r w:rsidRPr="003068BA">
        <w:rPr>
          <w:rFonts w:eastAsia="TimesNewRoman"/>
          <w:lang w:eastAsia="en-GB"/>
        </w:rPr>
        <w:tab/>
        <w:t>User controlled PLMN selector handling</w:t>
      </w:r>
      <w:bookmarkEnd w:id="2260"/>
    </w:p>
    <w:p w14:paraId="039BD565" w14:textId="2DFE2406" w:rsidR="005D5CC4" w:rsidRPr="003068BA" w:rsidRDefault="005D5CC4" w:rsidP="005D5CC4">
      <w:pPr>
        <w:pStyle w:val="Heading3"/>
        <w:rPr>
          <w:rFonts w:eastAsia="TimesNewRoman"/>
          <w:lang w:eastAsia="en-GB"/>
        </w:rPr>
      </w:pPr>
      <w:bookmarkStart w:id="2261" w:name="_Toc103688493"/>
      <w:r w:rsidRPr="003068BA">
        <w:rPr>
          <w:rFonts w:eastAsia="TimesNewRoman"/>
          <w:lang w:eastAsia="en-GB"/>
        </w:rPr>
        <w:t>7.2.1</w:t>
      </w:r>
      <w:r w:rsidRPr="003068BA">
        <w:rPr>
          <w:rFonts w:eastAsia="TimesNewRoman"/>
          <w:lang w:eastAsia="en-GB"/>
        </w:rPr>
        <w:tab/>
        <w:t>UE updating the User controlled PLMN selector list</w:t>
      </w:r>
      <w:bookmarkEnd w:id="2261"/>
    </w:p>
    <w:p w14:paraId="654FDF0E" w14:textId="1196239B"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EF_PLMwACT on test case end needed.</w:t>
      </w:r>
    </w:p>
    <w:p w14:paraId="4A314F83" w14:textId="2CDFCA0F" w:rsidR="005D5CC4" w:rsidRPr="003068BA" w:rsidRDefault="005D5CC4" w:rsidP="005D5CC4">
      <w:pPr>
        <w:pStyle w:val="Heading3"/>
        <w:rPr>
          <w:rFonts w:eastAsia="TimesNewRoman"/>
          <w:lang w:eastAsia="en-GB"/>
        </w:rPr>
      </w:pPr>
      <w:bookmarkStart w:id="2262" w:name="_Toc103688494"/>
      <w:r w:rsidRPr="003068BA">
        <w:rPr>
          <w:rFonts w:eastAsia="TimesNewRoman"/>
          <w:lang w:eastAsia="en-GB"/>
        </w:rPr>
        <w:t>7.2.2</w:t>
      </w:r>
      <w:r w:rsidRPr="003068BA">
        <w:rPr>
          <w:rFonts w:eastAsia="TimesNewRoman"/>
          <w:lang w:eastAsia="en-GB"/>
        </w:rPr>
        <w:tab/>
        <w:t>UE recognizing the priority order of the User controlled PLMN selector list with the same access Technology</w:t>
      </w:r>
      <w:bookmarkEnd w:id="2262"/>
    </w:p>
    <w:p w14:paraId="37FE2CC2" w14:textId="5E715A8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67BB04FC" w14:textId="6805AADF" w:rsidR="005D5CC4" w:rsidRPr="003068BA" w:rsidRDefault="005D5CC4" w:rsidP="005D5CC4">
      <w:pPr>
        <w:pStyle w:val="Heading3"/>
        <w:rPr>
          <w:rFonts w:eastAsia="TimesNewRoman"/>
          <w:lang w:eastAsia="en-GB"/>
        </w:rPr>
      </w:pPr>
      <w:bookmarkStart w:id="2263" w:name="_Toc103688495"/>
      <w:r w:rsidRPr="003068BA">
        <w:rPr>
          <w:rFonts w:eastAsia="TimesNewRoman"/>
          <w:lang w:eastAsia="en-GB"/>
        </w:rPr>
        <w:t>7.2.3</w:t>
      </w:r>
      <w:r w:rsidRPr="003068BA">
        <w:rPr>
          <w:rFonts w:eastAsia="TimesNewRoman"/>
          <w:lang w:eastAsia="en-GB"/>
        </w:rPr>
        <w:tab/>
        <w:t>UE recognizing the priority order of the User controlled PLMN selector list using an ACT Preference</w:t>
      </w:r>
      <w:bookmarkEnd w:id="2263"/>
    </w:p>
    <w:p w14:paraId="34B08BFA"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5ABEA179" w14:textId="4DF76F49" w:rsidR="005D5CC4" w:rsidRPr="003068BA" w:rsidRDefault="005D5CC4" w:rsidP="005D5CC4">
      <w:pPr>
        <w:pStyle w:val="Heading3"/>
        <w:rPr>
          <w:rFonts w:eastAsia="TimesNewRoman"/>
          <w:lang w:eastAsia="en-GB"/>
        </w:rPr>
      </w:pPr>
      <w:bookmarkStart w:id="2264" w:name="_Toc103688496"/>
      <w:r w:rsidRPr="003068BA">
        <w:rPr>
          <w:rFonts w:eastAsia="TimesNewRoman"/>
          <w:lang w:eastAsia="en-GB"/>
        </w:rPr>
        <w:lastRenderedPageBreak/>
        <w:t>7.2.4</w:t>
      </w:r>
      <w:r w:rsidRPr="003068BA">
        <w:rPr>
          <w:rFonts w:eastAsia="TimesNewRoman"/>
          <w:lang w:eastAsia="en-GB"/>
        </w:rPr>
        <w:tab/>
        <w:t>Void</w:t>
      </w:r>
      <w:bookmarkEnd w:id="2264"/>
    </w:p>
    <w:p w14:paraId="54572378" w14:textId="57E967B9" w:rsidR="005D5CC4" w:rsidRPr="003068BA" w:rsidRDefault="005D5CC4" w:rsidP="005D5CC4">
      <w:pPr>
        <w:pStyle w:val="Heading3"/>
        <w:rPr>
          <w:rFonts w:eastAsia="TimesNewRoman"/>
          <w:lang w:eastAsia="en-GB"/>
        </w:rPr>
      </w:pPr>
      <w:bookmarkStart w:id="2265" w:name="_Toc103688497"/>
      <w:r w:rsidRPr="003068BA">
        <w:rPr>
          <w:rFonts w:eastAsia="TimesNewRoman"/>
          <w:lang w:eastAsia="en-GB"/>
        </w:rPr>
        <w:t>7.2.5</w:t>
      </w:r>
      <w:r w:rsidRPr="003068BA">
        <w:rPr>
          <w:rFonts w:eastAsia="TimesNewRoman"/>
          <w:lang w:eastAsia="en-GB"/>
        </w:rPr>
        <w:tab/>
        <w:t>UE updating the User controlled PLMN selector list for E-UTRAN</w:t>
      </w:r>
      <w:bookmarkEnd w:id="2265"/>
    </w:p>
    <w:p w14:paraId="41B8D60C" w14:textId="77777777"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EF_PLMwACT on test case end needed.</w:t>
      </w:r>
    </w:p>
    <w:p w14:paraId="4D951229" w14:textId="65226983" w:rsidR="005D5CC4" w:rsidRPr="003068BA" w:rsidRDefault="005D5CC4" w:rsidP="005D5CC4">
      <w:pPr>
        <w:pStyle w:val="Heading3"/>
        <w:rPr>
          <w:rFonts w:eastAsia="TimesNewRoman"/>
          <w:lang w:eastAsia="en-GB"/>
        </w:rPr>
      </w:pPr>
      <w:bookmarkStart w:id="2266" w:name="_Toc103688498"/>
      <w:r w:rsidRPr="003068BA">
        <w:rPr>
          <w:rFonts w:eastAsia="TimesNewRoman"/>
          <w:lang w:eastAsia="en-GB"/>
        </w:rPr>
        <w:t>7.2.6</w:t>
      </w:r>
      <w:r w:rsidRPr="003068BA">
        <w:rPr>
          <w:rFonts w:eastAsia="TimesNewRoman"/>
          <w:lang w:eastAsia="en-GB"/>
        </w:rPr>
        <w:tab/>
        <w:t>UE recognizing the priority order of the User controlled PLMN selector list using an ACT preference- UTRAN/E-UTRAN</w:t>
      </w:r>
      <w:bookmarkEnd w:id="2266"/>
    </w:p>
    <w:p w14:paraId="16F0AF2E" w14:textId="3CC08D7A"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77890A2B" w14:textId="3B8BADB4" w:rsidR="005D5CC4" w:rsidRPr="003068BA" w:rsidRDefault="005D5CC4" w:rsidP="005D5CC4">
      <w:pPr>
        <w:pStyle w:val="Heading3"/>
        <w:rPr>
          <w:rFonts w:eastAsia="TimesNewRoman"/>
          <w:lang w:eastAsia="en-GB"/>
        </w:rPr>
      </w:pPr>
      <w:bookmarkStart w:id="2267" w:name="_Toc103688499"/>
      <w:r w:rsidRPr="003068BA">
        <w:rPr>
          <w:rFonts w:eastAsia="TimesNewRoman"/>
          <w:lang w:eastAsia="en-GB"/>
        </w:rPr>
        <w:t>7.2.7</w:t>
      </w:r>
      <w:r w:rsidRPr="003068BA">
        <w:rPr>
          <w:rFonts w:eastAsia="TimesNewRoman"/>
          <w:lang w:eastAsia="en-GB"/>
        </w:rPr>
        <w:tab/>
        <w:t>UE recognizing the priority order of the User controlled PLMN selector list using an ACT preference- GSM/E-UTRAN</w:t>
      </w:r>
      <w:bookmarkEnd w:id="2267"/>
    </w:p>
    <w:p w14:paraId="34A4061A" w14:textId="0CCA2681" w:rsidR="00D43575" w:rsidRDefault="00D43575" w:rsidP="00D43575">
      <w:pPr>
        <w:rPr>
          <w:rFonts w:eastAsia="TimesNewRoman"/>
          <w:highlight w:val="yellow"/>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4233CC26" w14:textId="73A835DE" w:rsidR="0003424E" w:rsidRDefault="0003424E" w:rsidP="0003424E">
      <w:pPr>
        <w:pStyle w:val="Heading3"/>
        <w:rPr>
          <w:lang w:val="en-US" w:eastAsia="en-GB"/>
        </w:rPr>
      </w:pPr>
      <w:bookmarkStart w:id="2268" w:name="_Toc103688500"/>
      <w:r>
        <w:rPr>
          <w:lang w:val="en-US" w:eastAsia="en-GB"/>
        </w:rPr>
        <w:t>7.2.8</w:t>
      </w:r>
      <w:r>
        <w:rPr>
          <w:lang w:val="en-US" w:eastAsia="en-GB"/>
        </w:rPr>
        <w:tab/>
        <w:t>UE recognising the priority order of the User controlled PLMN selector list with the same access technology – E-UTRAN in NB-S1 mode</w:t>
      </w:r>
      <w:bookmarkEnd w:id="2268"/>
    </w:p>
    <w:p w14:paraId="17276EC7" w14:textId="25C8CA7E" w:rsidR="0003424E" w:rsidRDefault="0003424E" w:rsidP="0003424E">
      <w:pPr>
        <w:rPr>
          <w:rFonts w:eastAsia="TimesNewRoman"/>
          <w:highlight w:val="yellow"/>
          <w:lang w:eastAsia="en-GB"/>
        </w:rPr>
      </w:pPr>
      <w:r w:rsidRPr="003068BA">
        <w:rPr>
          <w:rFonts w:eastAsia="TimesNewRoman"/>
          <w:highlight w:val="yellow"/>
          <w:lang w:eastAsia="en-GB"/>
        </w:rPr>
        <w:t>TBD for the first release of the present document</w:t>
      </w:r>
    </w:p>
    <w:p w14:paraId="230D1D17" w14:textId="2FEECC5F" w:rsidR="0003424E" w:rsidRDefault="0003424E" w:rsidP="0003424E">
      <w:pPr>
        <w:pStyle w:val="Heading3"/>
        <w:rPr>
          <w:lang w:val="en-US" w:eastAsia="en-GB"/>
        </w:rPr>
      </w:pPr>
      <w:bookmarkStart w:id="2269" w:name="_Toc103688501"/>
      <w:r>
        <w:rPr>
          <w:lang w:val="en-US" w:eastAsia="en-GB"/>
        </w:rPr>
        <w:t>7.2.9</w:t>
      </w:r>
      <w:r>
        <w:rPr>
          <w:lang w:val="en-US" w:eastAsia="en-GB"/>
        </w:rPr>
        <w:tab/>
        <w:t>UE recognising the priority order of the User controlled PLMN selector list using the ACT preference – E-UTRAN in WB-S1/EUTRAN in NB-S1</w:t>
      </w:r>
      <w:bookmarkEnd w:id="2269"/>
    </w:p>
    <w:p w14:paraId="77232323" w14:textId="4D3BC727" w:rsidR="0003424E" w:rsidRPr="0003424E" w:rsidRDefault="0003424E" w:rsidP="0003424E">
      <w:pPr>
        <w:rPr>
          <w:rFonts w:eastAsia="TimesNewRoman"/>
          <w:highlight w:val="yellow"/>
          <w:lang w:eastAsia="en-GB"/>
        </w:rPr>
      </w:pPr>
      <w:r w:rsidRPr="003068BA">
        <w:rPr>
          <w:rFonts w:eastAsia="TimesNewRoman"/>
          <w:highlight w:val="yellow"/>
          <w:lang w:eastAsia="en-GB"/>
        </w:rPr>
        <w:t>TBD for the first release of the present document</w:t>
      </w:r>
    </w:p>
    <w:p w14:paraId="01BB11D1" w14:textId="6620B726" w:rsidR="005D5CC4" w:rsidRPr="003068BA" w:rsidRDefault="005D5CC4" w:rsidP="005D5CC4">
      <w:pPr>
        <w:pStyle w:val="Heading2"/>
        <w:rPr>
          <w:rFonts w:eastAsia="TimesNewRoman"/>
          <w:lang w:eastAsia="en-GB"/>
        </w:rPr>
      </w:pPr>
      <w:bookmarkStart w:id="2270" w:name="_Toc103688502"/>
      <w:r w:rsidRPr="003068BA">
        <w:rPr>
          <w:rFonts w:eastAsia="TimesNewRoman"/>
          <w:lang w:eastAsia="en-GB"/>
        </w:rPr>
        <w:t>7.3</w:t>
      </w:r>
      <w:r w:rsidRPr="003068BA">
        <w:rPr>
          <w:rFonts w:eastAsia="TimesNewRoman"/>
          <w:lang w:eastAsia="en-GB"/>
        </w:rPr>
        <w:tab/>
        <w:t>Operator controlled PLMN selector handling</w:t>
      </w:r>
      <w:bookmarkEnd w:id="2270"/>
    </w:p>
    <w:p w14:paraId="1FCD1944" w14:textId="7A7824A5" w:rsidR="005D5CC4" w:rsidRPr="003068BA" w:rsidRDefault="005D5CC4" w:rsidP="005D5CC4">
      <w:pPr>
        <w:pStyle w:val="Heading3"/>
        <w:rPr>
          <w:rFonts w:eastAsia="TimesNewRoman"/>
          <w:lang w:eastAsia="en-GB"/>
        </w:rPr>
      </w:pPr>
      <w:bookmarkStart w:id="2271" w:name="_Toc103688503"/>
      <w:r w:rsidRPr="003068BA">
        <w:rPr>
          <w:rFonts w:eastAsia="TimesNewRoman"/>
          <w:lang w:eastAsia="en-GB"/>
        </w:rPr>
        <w:t>7.3.1</w:t>
      </w:r>
      <w:r w:rsidRPr="003068BA">
        <w:rPr>
          <w:rFonts w:eastAsia="TimesNewRoman"/>
          <w:lang w:eastAsia="en-GB"/>
        </w:rPr>
        <w:tab/>
        <w:t>UE recognizing the priority order of the Operator controlled PLMN selector list</w:t>
      </w:r>
      <w:bookmarkEnd w:id="2271"/>
    </w:p>
    <w:p w14:paraId="074EF74E" w14:textId="51299EBC"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59661539" w14:textId="297903E2" w:rsidR="005D5CC4" w:rsidRPr="003068BA" w:rsidRDefault="005D5CC4" w:rsidP="005D5CC4">
      <w:pPr>
        <w:pStyle w:val="Heading3"/>
        <w:rPr>
          <w:rFonts w:eastAsia="TimesNewRoman"/>
          <w:lang w:eastAsia="en-GB"/>
        </w:rPr>
      </w:pPr>
      <w:bookmarkStart w:id="2272" w:name="_Toc103688504"/>
      <w:r w:rsidRPr="003068BA">
        <w:rPr>
          <w:rFonts w:eastAsia="TimesNewRoman"/>
          <w:lang w:eastAsia="en-GB"/>
        </w:rPr>
        <w:t>7.3.2</w:t>
      </w:r>
      <w:r w:rsidRPr="003068BA">
        <w:rPr>
          <w:rFonts w:eastAsia="TimesNewRoman"/>
          <w:lang w:eastAsia="en-GB"/>
        </w:rPr>
        <w:tab/>
        <w:t>UE recognizing the priority order of the User controlled PLMN selector over the Operator controlled PLMN selector list</w:t>
      </w:r>
      <w:bookmarkEnd w:id="2272"/>
    </w:p>
    <w:p w14:paraId="2F74D45F"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3C4919A1" w14:textId="1AF98C0D" w:rsidR="005D5CC4" w:rsidRPr="003068BA" w:rsidRDefault="005D5CC4" w:rsidP="005D5CC4">
      <w:pPr>
        <w:pStyle w:val="Heading3"/>
        <w:rPr>
          <w:rFonts w:eastAsia="TimesNewRoman"/>
          <w:lang w:eastAsia="en-GB"/>
        </w:rPr>
      </w:pPr>
      <w:bookmarkStart w:id="2273" w:name="_Toc103688505"/>
      <w:r w:rsidRPr="003068BA">
        <w:rPr>
          <w:rFonts w:eastAsia="TimesNewRoman"/>
          <w:lang w:eastAsia="en-GB"/>
        </w:rPr>
        <w:t>7.3.3</w:t>
      </w:r>
      <w:r w:rsidRPr="003068BA">
        <w:rPr>
          <w:rFonts w:eastAsia="TimesNewRoman"/>
          <w:lang w:eastAsia="en-GB"/>
        </w:rPr>
        <w:tab/>
        <w:t>UE recognizing the priority order of the Operator controlled PLMN selector list when accessing E-UTRAN</w:t>
      </w:r>
      <w:bookmarkEnd w:id="2273"/>
    </w:p>
    <w:p w14:paraId="5B805A4D" w14:textId="1ED4918D"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2D12FEA3" w14:textId="65CAC24D" w:rsidR="005D5CC4" w:rsidRPr="003068BA" w:rsidRDefault="005D5CC4" w:rsidP="005D5CC4">
      <w:pPr>
        <w:pStyle w:val="Heading3"/>
        <w:rPr>
          <w:rFonts w:eastAsia="TimesNewRoman"/>
          <w:lang w:eastAsia="en-GB"/>
        </w:rPr>
      </w:pPr>
      <w:bookmarkStart w:id="2274" w:name="_Toc103688506"/>
      <w:r w:rsidRPr="003068BA">
        <w:rPr>
          <w:rFonts w:eastAsia="TimesNewRoman"/>
          <w:lang w:eastAsia="en-GB"/>
        </w:rPr>
        <w:lastRenderedPageBreak/>
        <w:t>7.3.4</w:t>
      </w:r>
      <w:r w:rsidRPr="003068BA">
        <w:rPr>
          <w:rFonts w:eastAsia="TimesNewRoman"/>
          <w:lang w:eastAsia="en-GB"/>
        </w:rPr>
        <w:tab/>
        <w:t>UE recognizing the priority order of the User controlled PLMN selector over the Operator controlled PLMN selector list – E-UTRAN</w:t>
      </w:r>
      <w:bookmarkEnd w:id="2274"/>
    </w:p>
    <w:p w14:paraId="2A5CD153" w14:textId="07DDE076"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66DBDA13" w14:textId="61D8D680" w:rsidR="005D5CC4" w:rsidRPr="003068BA" w:rsidRDefault="005D5CC4" w:rsidP="005D5CC4">
      <w:pPr>
        <w:pStyle w:val="Heading2"/>
        <w:rPr>
          <w:rFonts w:eastAsia="TimesNewRoman"/>
          <w:lang w:eastAsia="en-GB"/>
        </w:rPr>
      </w:pPr>
      <w:bookmarkStart w:id="2275" w:name="_Toc103688507"/>
      <w:r w:rsidRPr="003068BA">
        <w:rPr>
          <w:rFonts w:eastAsia="TimesNewRoman"/>
          <w:lang w:eastAsia="en-GB"/>
        </w:rPr>
        <w:t>7.4</w:t>
      </w:r>
      <w:r w:rsidRPr="003068BA">
        <w:rPr>
          <w:rFonts w:eastAsia="TimesNewRoman"/>
          <w:lang w:eastAsia="en-GB"/>
        </w:rPr>
        <w:tab/>
        <w:t>Higher priority PLMN search handling</w:t>
      </w:r>
      <w:bookmarkEnd w:id="2275"/>
    </w:p>
    <w:p w14:paraId="10D2346A" w14:textId="387A565A" w:rsidR="005D5CC4" w:rsidRPr="003068BA" w:rsidRDefault="005D5CC4" w:rsidP="005D5CC4">
      <w:pPr>
        <w:pStyle w:val="Heading3"/>
        <w:rPr>
          <w:rFonts w:eastAsia="TimesNewRoman"/>
          <w:lang w:eastAsia="en-GB"/>
        </w:rPr>
      </w:pPr>
      <w:bookmarkStart w:id="2276" w:name="_Toc103688508"/>
      <w:r w:rsidRPr="003068BA">
        <w:rPr>
          <w:rFonts w:eastAsia="TimesNewRoman"/>
          <w:lang w:eastAsia="en-GB"/>
        </w:rPr>
        <w:t>7.4.1</w:t>
      </w:r>
      <w:r w:rsidRPr="003068BA">
        <w:rPr>
          <w:rFonts w:eastAsia="TimesNewRoman"/>
          <w:lang w:eastAsia="en-GB"/>
        </w:rPr>
        <w:tab/>
        <w:t>UE recognizing the search period of the Higher priority PLMN</w:t>
      </w:r>
      <w:bookmarkEnd w:id="2276"/>
    </w:p>
    <w:p w14:paraId="250190F6"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30083B6E" w14:textId="7892C7EB" w:rsidR="005D5CC4" w:rsidRPr="003068BA" w:rsidRDefault="005D5CC4" w:rsidP="005D5CC4">
      <w:pPr>
        <w:pStyle w:val="Heading3"/>
        <w:rPr>
          <w:rFonts w:eastAsia="TimesNewRoman"/>
          <w:lang w:eastAsia="en-GB"/>
        </w:rPr>
      </w:pPr>
      <w:bookmarkStart w:id="2277" w:name="_Toc103688509"/>
      <w:r w:rsidRPr="003068BA">
        <w:rPr>
          <w:rFonts w:eastAsia="TimesNewRoman"/>
          <w:lang w:eastAsia="en-GB"/>
        </w:rPr>
        <w:t>7.4.2</w:t>
      </w:r>
      <w:r w:rsidRPr="003068BA">
        <w:rPr>
          <w:rFonts w:eastAsia="TimesNewRoman"/>
          <w:lang w:eastAsia="en-GB"/>
        </w:rPr>
        <w:tab/>
        <w:t>GSM/UMTS dual mode UEs recognizing the search period of the Higher priority PLMN</w:t>
      </w:r>
      <w:bookmarkEnd w:id="2277"/>
    </w:p>
    <w:p w14:paraId="336DF599"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5C5CA5D7" w14:textId="3959E927" w:rsidR="005D5CC4" w:rsidRPr="003068BA" w:rsidRDefault="005D5CC4" w:rsidP="005D5CC4">
      <w:pPr>
        <w:pStyle w:val="Heading3"/>
        <w:rPr>
          <w:rFonts w:eastAsia="TimesNewRoman"/>
          <w:lang w:eastAsia="en-GB"/>
        </w:rPr>
      </w:pPr>
      <w:bookmarkStart w:id="2278" w:name="_Toc103688510"/>
      <w:r w:rsidRPr="003068BA">
        <w:rPr>
          <w:rFonts w:eastAsia="TimesNewRoman"/>
          <w:lang w:eastAsia="en-GB"/>
        </w:rPr>
        <w:t>7.4.3</w:t>
      </w:r>
      <w:r w:rsidRPr="003068BA">
        <w:rPr>
          <w:rFonts w:eastAsia="TimesNewRoman"/>
          <w:lang w:eastAsia="en-GB"/>
        </w:rPr>
        <w:tab/>
        <w:t>UE recognizing the search period of the Higher priority PLMN – E</w:t>
      </w:r>
      <w:r w:rsidRPr="003068BA">
        <w:rPr>
          <w:rFonts w:eastAsia="TimesNewRoman"/>
          <w:lang w:eastAsia="en-GB"/>
        </w:rPr>
        <w:noBreakHyphen/>
        <w:t>UTRAN</w:t>
      </w:r>
      <w:bookmarkEnd w:id="2278"/>
    </w:p>
    <w:p w14:paraId="5C3797F1" w14:textId="4CD29011"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695302A5" w14:textId="1F054157" w:rsidR="005D5CC4" w:rsidRPr="003068BA" w:rsidRDefault="005D5CC4" w:rsidP="005D5CC4">
      <w:pPr>
        <w:pStyle w:val="Heading3"/>
        <w:rPr>
          <w:rFonts w:eastAsia="TimesNewRoman"/>
          <w:lang w:eastAsia="en-GB"/>
        </w:rPr>
      </w:pPr>
      <w:bookmarkStart w:id="2279" w:name="_Toc103688511"/>
      <w:r w:rsidRPr="003068BA">
        <w:rPr>
          <w:rFonts w:eastAsia="TimesNewRoman"/>
          <w:lang w:eastAsia="en-GB"/>
        </w:rPr>
        <w:t>7.4.4</w:t>
      </w:r>
      <w:r w:rsidRPr="003068BA">
        <w:rPr>
          <w:rFonts w:eastAsia="TimesNewRoman"/>
          <w:lang w:eastAsia="en-GB"/>
        </w:rPr>
        <w:tab/>
        <w:t>E-UTRAN/EPC capable UEs recognizing the search period of the Higher priority PLMN – GSM/E-UTRAN</w:t>
      </w:r>
      <w:bookmarkEnd w:id="2279"/>
    </w:p>
    <w:p w14:paraId="6E76DFD7"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3518BE7B" w14:textId="42286714" w:rsidR="005D5CC4" w:rsidRPr="003068BA" w:rsidRDefault="005D5CC4" w:rsidP="005D5CC4">
      <w:pPr>
        <w:pStyle w:val="Heading3"/>
        <w:rPr>
          <w:rFonts w:eastAsia="TimesNewRoman"/>
          <w:lang w:eastAsia="en-GB"/>
        </w:rPr>
      </w:pPr>
      <w:bookmarkStart w:id="2280" w:name="_Toc103688512"/>
      <w:r w:rsidRPr="003068BA">
        <w:rPr>
          <w:rFonts w:eastAsia="TimesNewRoman"/>
          <w:lang w:eastAsia="en-GB"/>
        </w:rPr>
        <w:t>7.4.5</w:t>
      </w:r>
      <w:r w:rsidRPr="003068BA">
        <w:rPr>
          <w:rFonts w:eastAsia="TimesNewRoman"/>
          <w:lang w:eastAsia="en-GB"/>
        </w:rPr>
        <w:tab/>
        <w:t>E-UTRAN/EPC capable UEs recognizing the search period of the Higher priority PLMN – UTRAN/E-UTRAN</w:t>
      </w:r>
      <w:bookmarkEnd w:id="2280"/>
    </w:p>
    <w:p w14:paraId="670AF979"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2753DD86" w14:textId="15FD09DF" w:rsidR="005D5CC4" w:rsidRPr="003068BA" w:rsidRDefault="005D5CC4" w:rsidP="00D43575">
      <w:pPr>
        <w:pStyle w:val="Heading2"/>
        <w:keepNext w:val="0"/>
        <w:keepLines w:val="0"/>
        <w:rPr>
          <w:rFonts w:eastAsia="TimesNewRoman"/>
          <w:lang w:eastAsia="en-GB"/>
        </w:rPr>
      </w:pPr>
      <w:bookmarkStart w:id="2281" w:name="_Toc103688513"/>
      <w:r w:rsidRPr="003068BA">
        <w:rPr>
          <w:rFonts w:eastAsia="TimesNewRoman"/>
          <w:lang w:eastAsia="en-GB"/>
        </w:rPr>
        <w:t>7.5</w:t>
      </w:r>
      <w:r w:rsidRPr="003068BA">
        <w:rPr>
          <w:rFonts w:eastAsia="TimesNewRoman"/>
          <w:lang w:eastAsia="en-GB"/>
        </w:rPr>
        <w:tab/>
        <w:t>Void</w:t>
      </w:r>
      <w:bookmarkEnd w:id="2281"/>
    </w:p>
    <w:p w14:paraId="766B65AA" w14:textId="79779046" w:rsidR="005D5CC4" w:rsidRPr="003068BA" w:rsidRDefault="005D5CC4" w:rsidP="005D5CC4">
      <w:pPr>
        <w:pStyle w:val="Heading1"/>
        <w:rPr>
          <w:rFonts w:eastAsia="TimesNewRoman"/>
          <w:lang w:eastAsia="en-GB"/>
        </w:rPr>
      </w:pPr>
      <w:bookmarkStart w:id="2282" w:name="_Toc103688514"/>
      <w:r w:rsidRPr="003068BA">
        <w:rPr>
          <w:rFonts w:eastAsia="TimesNewRoman"/>
          <w:lang w:eastAsia="en-GB"/>
        </w:rPr>
        <w:t>8</w:t>
      </w:r>
      <w:r w:rsidRPr="003068BA">
        <w:rPr>
          <w:rFonts w:eastAsia="TimesNewRoman"/>
          <w:lang w:eastAsia="en-GB"/>
        </w:rPr>
        <w:tab/>
        <w:t>Subscription independent tests</w:t>
      </w:r>
      <w:bookmarkEnd w:id="2282"/>
    </w:p>
    <w:p w14:paraId="11282CFD" w14:textId="27978F14" w:rsidR="005D5CC4" w:rsidRPr="003068BA" w:rsidRDefault="005D5CC4" w:rsidP="005D5CC4">
      <w:pPr>
        <w:pStyle w:val="Heading2"/>
        <w:rPr>
          <w:rFonts w:eastAsia="TimesNewRoman"/>
        </w:rPr>
      </w:pPr>
      <w:bookmarkStart w:id="2283" w:name="_Toc103688515"/>
      <w:r w:rsidRPr="003068BA">
        <w:rPr>
          <w:rFonts w:eastAsia="TimesNewRoman"/>
        </w:rPr>
        <w:t>8.1</w:t>
      </w:r>
      <w:r w:rsidRPr="003068BA">
        <w:rPr>
          <w:rFonts w:eastAsia="TimesNewRoman"/>
        </w:rPr>
        <w:tab/>
        <w:t>Phone book procedures</w:t>
      </w:r>
      <w:bookmarkEnd w:id="2283"/>
    </w:p>
    <w:p w14:paraId="4D528DB2" w14:textId="367592A9" w:rsidR="005D5CC4" w:rsidRPr="003068BA" w:rsidRDefault="005D5CC4" w:rsidP="005D5CC4">
      <w:pPr>
        <w:pStyle w:val="Heading3"/>
        <w:rPr>
          <w:rFonts w:eastAsia="TimesNewRoman"/>
        </w:rPr>
      </w:pPr>
      <w:bookmarkStart w:id="2284" w:name="_Toc103688516"/>
      <w:r w:rsidRPr="003068BA">
        <w:rPr>
          <w:rFonts w:eastAsia="TimesNewRoman"/>
        </w:rPr>
        <w:t>8.1.1</w:t>
      </w:r>
      <w:r w:rsidRPr="003068BA">
        <w:rPr>
          <w:rFonts w:eastAsia="TimesNewRoman"/>
        </w:rPr>
        <w:tab/>
        <w:t>Recognition of a previously changed phonebook</w:t>
      </w:r>
      <w:bookmarkEnd w:id="2284"/>
    </w:p>
    <w:p w14:paraId="7D3C84D7" w14:textId="19724E1C"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EF_PBC and EF_CC on test case end needed.</w:t>
      </w:r>
    </w:p>
    <w:p w14:paraId="7AD6980B" w14:textId="523407AC" w:rsidR="005D5CC4" w:rsidRPr="003068BA" w:rsidRDefault="005D5CC4" w:rsidP="005D5CC4">
      <w:pPr>
        <w:pStyle w:val="Heading3"/>
        <w:rPr>
          <w:rFonts w:eastAsia="TimesNewRoman"/>
          <w:lang w:eastAsia="en-GB"/>
        </w:rPr>
      </w:pPr>
      <w:bookmarkStart w:id="2285" w:name="_Toc103688517"/>
      <w:r w:rsidRPr="003068BA">
        <w:rPr>
          <w:rFonts w:eastAsia="TimesNewRoman"/>
          <w:lang w:eastAsia="en-GB"/>
        </w:rPr>
        <w:lastRenderedPageBreak/>
        <w:t>8.1.2</w:t>
      </w:r>
      <w:r w:rsidRPr="003068BA">
        <w:rPr>
          <w:rFonts w:eastAsia="TimesNewRoman"/>
          <w:lang w:eastAsia="en-GB"/>
        </w:rPr>
        <w:tab/>
        <w:t>Update of the Phonebook Synchronization Counter (PSC)</w:t>
      </w:r>
      <w:bookmarkEnd w:id="2285"/>
    </w:p>
    <w:p w14:paraId="50992A69" w14:textId="5A7F9BE0"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EF_PBC and EF_CC on test case end needed.</w:t>
      </w:r>
    </w:p>
    <w:p w14:paraId="33D9FC02" w14:textId="023A21B2" w:rsidR="005D5CC4" w:rsidRPr="003068BA" w:rsidRDefault="005D5CC4" w:rsidP="005D5CC4">
      <w:pPr>
        <w:pStyle w:val="Heading3"/>
        <w:rPr>
          <w:rFonts w:eastAsia="TimesNewRoman"/>
          <w:lang w:eastAsia="en-GB"/>
        </w:rPr>
      </w:pPr>
      <w:bookmarkStart w:id="2286" w:name="_Toc103688518"/>
      <w:r w:rsidRPr="003068BA">
        <w:rPr>
          <w:rFonts w:eastAsia="TimesNewRoman"/>
          <w:lang w:eastAsia="en-GB"/>
        </w:rPr>
        <w:t>8.1.3</w:t>
      </w:r>
      <w:r w:rsidRPr="003068BA">
        <w:rPr>
          <w:rFonts w:eastAsia="TimesNewRoman"/>
          <w:lang w:eastAsia="en-GB"/>
        </w:rPr>
        <w:tab/>
        <w:t>Phonebook content handling</w:t>
      </w:r>
      <w:bookmarkEnd w:id="2286"/>
    </w:p>
    <w:p w14:paraId="4897FF43" w14:textId="2F01D54B"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multiple SELECT commands on the global phonebook, READ command on EF_PBR, multiple verifications of EF_ADN and EF_EXT1 needed.</w:t>
      </w:r>
    </w:p>
    <w:p w14:paraId="5D6B110F" w14:textId="36048C1F" w:rsidR="005D5CC4" w:rsidRPr="003068BA" w:rsidRDefault="005D5CC4" w:rsidP="005D5CC4">
      <w:pPr>
        <w:pStyle w:val="Heading3"/>
        <w:rPr>
          <w:rFonts w:eastAsia="TimesNewRoman"/>
          <w:lang w:eastAsia="en-GB"/>
        </w:rPr>
      </w:pPr>
      <w:bookmarkStart w:id="2287" w:name="_Toc103688519"/>
      <w:r w:rsidRPr="003068BA">
        <w:rPr>
          <w:rFonts w:eastAsia="TimesNewRoman"/>
          <w:lang w:eastAsia="en-GB"/>
        </w:rPr>
        <w:t>8.1.4</w:t>
      </w:r>
      <w:r w:rsidRPr="003068BA">
        <w:rPr>
          <w:rFonts w:eastAsia="TimesNewRoman"/>
          <w:lang w:eastAsia="en-GB"/>
        </w:rPr>
        <w:tab/>
        <w:t>Phonebook selection</w:t>
      </w:r>
      <w:bookmarkEnd w:id="2287"/>
    </w:p>
    <w:p w14:paraId="52CFBABF" w14:textId="645E1B63"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local phonebook status from EF_UST, READ command on EF_PBR, and contents checks on EF_ADN needed.</w:t>
      </w:r>
    </w:p>
    <w:p w14:paraId="56379CD0" w14:textId="2E2D29D3" w:rsidR="005D5CC4" w:rsidRPr="003068BA" w:rsidRDefault="005D5CC4" w:rsidP="005D5CC4">
      <w:pPr>
        <w:pStyle w:val="Heading3"/>
        <w:rPr>
          <w:rFonts w:eastAsia="TimesNewRoman"/>
          <w:lang w:eastAsia="en-GB"/>
        </w:rPr>
      </w:pPr>
      <w:bookmarkStart w:id="2288" w:name="_Toc103688520"/>
      <w:r w:rsidRPr="003068BA">
        <w:rPr>
          <w:rFonts w:eastAsia="TimesNewRoman"/>
          <w:lang w:eastAsia="en-GB"/>
        </w:rPr>
        <w:t>8.1.5</w:t>
      </w:r>
      <w:r w:rsidRPr="003068BA">
        <w:rPr>
          <w:rFonts w:eastAsia="TimesNewRoman"/>
          <w:lang w:eastAsia="en-GB"/>
        </w:rPr>
        <w:tab/>
        <w:t>Local Phonebook handling</w:t>
      </w:r>
      <w:bookmarkEnd w:id="2288"/>
    </w:p>
    <w:p w14:paraId="11520FDC" w14:textId="0A210152" w:rsidR="00381811" w:rsidRPr="003068BA" w:rsidRDefault="00381811" w:rsidP="00381811">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local phonebook status from EF_UST, READ command on EF_PBR and contents checks needed.</w:t>
      </w:r>
    </w:p>
    <w:p w14:paraId="2E87B9CB" w14:textId="797C1925" w:rsidR="005D5CC4" w:rsidRPr="003068BA" w:rsidRDefault="005D5CC4" w:rsidP="0003424E">
      <w:pPr>
        <w:pStyle w:val="Heading2"/>
        <w:rPr>
          <w:rFonts w:eastAsia="TimesNewRoman"/>
          <w:lang w:eastAsia="en-GB"/>
        </w:rPr>
      </w:pPr>
      <w:bookmarkStart w:id="2289" w:name="_Toc103688521"/>
      <w:r w:rsidRPr="003068BA">
        <w:rPr>
          <w:rFonts w:eastAsia="TimesNewRoman"/>
          <w:lang w:eastAsia="en-GB"/>
        </w:rPr>
        <w:t>8.2</w:t>
      </w:r>
      <w:r w:rsidRPr="003068BA">
        <w:rPr>
          <w:rFonts w:eastAsia="TimesNewRoman"/>
          <w:lang w:eastAsia="en-GB"/>
        </w:rPr>
        <w:tab/>
        <w:t>Short message handling report</w:t>
      </w:r>
      <w:bookmarkEnd w:id="2289"/>
    </w:p>
    <w:p w14:paraId="42274DB3" w14:textId="05E159D2" w:rsidR="005D5CC4" w:rsidRPr="003068BA" w:rsidRDefault="005D5CC4" w:rsidP="005D5CC4">
      <w:pPr>
        <w:pStyle w:val="Heading3"/>
        <w:rPr>
          <w:rFonts w:eastAsia="TimesNewRoman"/>
          <w:lang w:eastAsia="en-GB"/>
        </w:rPr>
      </w:pPr>
      <w:bookmarkStart w:id="2290" w:name="_Toc103688522"/>
      <w:r w:rsidRPr="003068BA">
        <w:rPr>
          <w:rFonts w:eastAsia="TimesNewRoman"/>
          <w:lang w:eastAsia="en-GB"/>
        </w:rPr>
        <w:t>8.2.1</w:t>
      </w:r>
      <w:r w:rsidRPr="003068BA">
        <w:rPr>
          <w:rFonts w:eastAsia="TimesNewRoman"/>
          <w:lang w:eastAsia="en-GB"/>
        </w:rPr>
        <w:tab/>
        <w:t>Correct storage of a SM on the USIM</w:t>
      </w:r>
      <w:bookmarkEnd w:id="2290"/>
    </w:p>
    <w:p w14:paraId="05623C3B" w14:textId="4D67F9B7" w:rsidR="00381811" w:rsidRPr="003068BA" w:rsidRDefault="00381811" w:rsidP="00381811">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EF_SMS contents at the end of the TC is needed.</w:t>
      </w:r>
    </w:p>
    <w:p w14:paraId="425D5406" w14:textId="08FD196E" w:rsidR="005D5CC4" w:rsidRPr="003068BA" w:rsidRDefault="005D5CC4" w:rsidP="005D5CC4">
      <w:pPr>
        <w:pStyle w:val="Heading3"/>
        <w:rPr>
          <w:rFonts w:eastAsia="TimesNewRoman"/>
          <w:lang w:eastAsia="en-GB"/>
        </w:rPr>
      </w:pPr>
      <w:bookmarkStart w:id="2291" w:name="_Toc103688523"/>
      <w:r w:rsidRPr="003068BA">
        <w:rPr>
          <w:rFonts w:eastAsia="TimesNewRoman"/>
          <w:lang w:eastAsia="en-GB"/>
        </w:rPr>
        <w:t>8.2.2</w:t>
      </w:r>
      <w:r w:rsidRPr="003068BA">
        <w:rPr>
          <w:rFonts w:eastAsia="TimesNewRoman"/>
          <w:lang w:eastAsia="en-GB"/>
        </w:rPr>
        <w:tab/>
        <w:t>Correct reading of a SM on the USIM</w:t>
      </w:r>
      <w:bookmarkEnd w:id="2291"/>
    </w:p>
    <w:p w14:paraId="703EC181" w14:textId="77777777" w:rsidR="00381811" w:rsidRPr="003068BA" w:rsidRDefault="00381811" w:rsidP="00381811">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EF_SMS contents at the end of the TC is needed.</w:t>
      </w:r>
    </w:p>
    <w:p w14:paraId="6B0A4692" w14:textId="7EBDC618" w:rsidR="005D5CC4" w:rsidRPr="003068BA" w:rsidRDefault="005D5CC4" w:rsidP="005D5CC4">
      <w:pPr>
        <w:pStyle w:val="Heading3"/>
        <w:rPr>
          <w:rFonts w:eastAsia="TimesNewRoman"/>
          <w:lang w:eastAsia="en-GB"/>
        </w:rPr>
      </w:pPr>
      <w:bookmarkStart w:id="2292" w:name="_Toc103688524"/>
      <w:r w:rsidRPr="003068BA">
        <w:rPr>
          <w:rFonts w:eastAsia="TimesNewRoman"/>
          <w:lang w:eastAsia="en-GB"/>
        </w:rPr>
        <w:t>8.2.3</w:t>
      </w:r>
      <w:r w:rsidRPr="003068BA">
        <w:rPr>
          <w:rFonts w:eastAsia="TimesNewRoman"/>
          <w:lang w:eastAsia="en-GB"/>
        </w:rPr>
        <w:tab/>
        <w:t>SM memory capacity exceeded handling</w:t>
      </w:r>
      <w:bookmarkEnd w:id="2292"/>
    </w:p>
    <w:p w14:paraId="5AAA1E79" w14:textId="39B731AE" w:rsidR="00381811" w:rsidRPr="003068BA" w:rsidRDefault="00381811" w:rsidP="00381811">
      <w:pPr>
        <w:rPr>
          <w:rFonts w:eastAsia="TimesNewRoman"/>
        </w:rPr>
      </w:pPr>
      <w:r w:rsidRPr="003068BA">
        <w:rPr>
          <w:rFonts w:eastAsia="TimesNewRoman"/>
          <w:highlight w:val="red"/>
        </w:rPr>
        <w:t>RFU</w:t>
      </w:r>
      <w:r w:rsidRPr="003068BA">
        <w:rPr>
          <w:rFonts w:eastAsia="TimesNewRoman"/>
        </w:rPr>
        <w:t xml:space="preserve"> – agreed method to verify the READ command on EF_SMS and ED_SMSS at the beginning and the end of the TC is needed.</w:t>
      </w:r>
    </w:p>
    <w:p w14:paraId="7CA897F0" w14:textId="01D0EE4F" w:rsidR="005D5CC4" w:rsidRPr="003068BA" w:rsidRDefault="005D5CC4" w:rsidP="005D5CC4">
      <w:pPr>
        <w:pStyle w:val="Heading3"/>
        <w:rPr>
          <w:rFonts w:eastAsia="TimesNewRoman"/>
          <w:lang w:eastAsia="en-GB"/>
        </w:rPr>
      </w:pPr>
      <w:bookmarkStart w:id="2293" w:name="_Toc103688525"/>
      <w:r w:rsidRPr="003068BA">
        <w:rPr>
          <w:rFonts w:eastAsia="TimesNewRoman"/>
          <w:lang w:eastAsia="en-GB"/>
        </w:rPr>
        <w:t>8.2.4</w:t>
      </w:r>
      <w:r w:rsidRPr="003068BA">
        <w:rPr>
          <w:rFonts w:eastAsia="TimesNewRoman"/>
          <w:lang w:eastAsia="en-GB"/>
        </w:rPr>
        <w:tab/>
        <w:t>Correct storage of an SM on the UICC</w:t>
      </w:r>
      <w:bookmarkEnd w:id="2293"/>
    </w:p>
    <w:p w14:paraId="4FC3D52A" w14:textId="33ED8537" w:rsidR="00381811" w:rsidRPr="003068BA" w:rsidRDefault="00381811" w:rsidP="00381811">
      <w:pPr>
        <w:rPr>
          <w:rFonts w:eastAsia="TimesNewRoman"/>
          <w:lang w:eastAsia="en-GB"/>
        </w:rPr>
      </w:pPr>
      <w:r w:rsidRPr="003068BA">
        <w:rPr>
          <w:rFonts w:eastAsia="TimesNewRoman"/>
          <w:highlight w:val="yellow"/>
          <w:lang w:eastAsia="en-GB"/>
        </w:rPr>
        <w:t xml:space="preserve">A - TBD for the first release of the present document. Agreement on alternative verification of </w:t>
      </w:r>
      <w:r w:rsidRPr="003068BA">
        <w:rPr>
          <w:rFonts w:eastAsia="TimesNewRoman"/>
          <w:highlight w:val="yellow"/>
        </w:rPr>
        <w:t>EF_SMS contents at the beginning and the end of the TC is needed.</w:t>
      </w:r>
    </w:p>
    <w:p w14:paraId="71FF0B4B" w14:textId="1A6ADC0A" w:rsidR="00381811" w:rsidRPr="003068BA" w:rsidRDefault="00381811" w:rsidP="00381811">
      <w:pPr>
        <w:rPr>
          <w:rFonts w:eastAsia="TimesNewRoman"/>
          <w:lang w:eastAsia="en-GB"/>
        </w:rPr>
      </w:pPr>
      <w:r w:rsidRPr="003068BA">
        <w:rPr>
          <w:rFonts w:eastAsia="TimesNewRoman"/>
          <w:highlight w:val="yellow"/>
          <w:lang w:eastAsia="en-GB"/>
        </w:rPr>
        <w:t xml:space="preserve">B - TBD for the first release of the present document. Agreement on alternative verification of </w:t>
      </w:r>
      <w:r w:rsidRPr="003068BA">
        <w:rPr>
          <w:rFonts w:eastAsia="TimesNewRoman"/>
          <w:highlight w:val="yellow"/>
        </w:rPr>
        <w:t>EF_SMS contents at the beginning and the end of the TC is needed.</w:t>
      </w:r>
    </w:p>
    <w:p w14:paraId="6FE02E70" w14:textId="3C21386B" w:rsidR="005D5CC4" w:rsidRPr="003068BA" w:rsidRDefault="005D5CC4" w:rsidP="005D5CC4">
      <w:pPr>
        <w:pStyle w:val="Heading3"/>
        <w:rPr>
          <w:rFonts w:eastAsia="TimesNewRoman"/>
          <w:lang w:eastAsia="en-GB"/>
        </w:rPr>
      </w:pPr>
      <w:bookmarkStart w:id="2294" w:name="_Toc103688526"/>
      <w:r w:rsidRPr="003068BA">
        <w:rPr>
          <w:rFonts w:eastAsia="TimesNewRoman"/>
          <w:lang w:eastAsia="en-GB"/>
        </w:rPr>
        <w:t>8.2.5</w:t>
      </w:r>
      <w:r w:rsidRPr="003068BA">
        <w:rPr>
          <w:rFonts w:eastAsia="TimesNewRoman"/>
          <w:lang w:eastAsia="en-GB"/>
        </w:rPr>
        <w:tab/>
        <w:t>Correct reading of a SM on the USIM if USIM and ISIM are present</w:t>
      </w:r>
      <w:bookmarkEnd w:id="2294"/>
    </w:p>
    <w:p w14:paraId="4AB1BA68" w14:textId="3346F502" w:rsidR="00381811" w:rsidRPr="003068BA" w:rsidRDefault="00381811" w:rsidP="00381811">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contents from EF_SMS is needed.</w:t>
      </w:r>
    </w:p>
    <w:p w14:paraId="0D4F4EC7" w14:textId="2B33BD23" w:rsidR="005D5CC4" w:rsidRPr="003068BA" w:rsidRDefault="005D5CC4" w:rsidP="005D5CC4">
      <w:pPr>
        <w:pStyle w:val="Heading3"/>
        <w:rPr>
          <w:rFonts w:eastAsia="TimesNewRoman"/>
          <w:lang w:eastAsia="en-GB"/>
        </w:rPr>
      </w:pPr>
      <w:bookmarkStart w:id="2295" w:name="_Toc103688527"/>
      <w:r w:rsidRPr="003068BA">
        <w:rPr>
          <w:rFonts w:eastAsia="TimesNewRoman"/>
          <w:lang w:eastAsia="en-GB"/>
        </w:rPr>
        <w:t>8.2.6</w:t>
      </w:r>
      <w:r w:rsidRPr="003068BA">
        <w:rPr>
          <w:rFonts w:eastAsia="TimesNewRoman"/>
          <w:lang w:eastAsia="en-GB"/>
        </w:rPr>
        <w:tab/>
        <w:t>Correct reading of a SM on the ISIM if USIM and ISIM are present</w:t>
      </w:r>
      <w:bookmarkEnd w:id="2295"/>
    </w:p>
    <w:p w14:paraId="4456B2D3" w14:textId="5AA7710F" w:rsidR="00381811" w:rsidRDefault="00381811" w:rsidP="00381811">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contents from EF_SMS and EF_SMSS is needed.</w:t>
      </w:r>
    </w:p>
    <w:p w14:paraId="64A927A3" w14:textId="7BF4CB73" w:rsidR="0003424E" w:rsidRDefault="0003424E" w:rsidP="0003424E">
      <w:pPr>
        <w:pStyle w:val="Heading3"/>
        <w:rPr>
          <w:lang w:val="en-US" w:eastAsia="en-GB"/>
        </w:rPr>
      </w:pPr>
      <w:bookmarkStart w:id="2296" w:name="_Toc103688528"/>
      <w:r>
        <w:rPr>
          <w:lang w:val="en-US" w:eastAsia="en-GB"/>
        </w:rPr>
        <w:lastRenderedPageBreak/>
        <w:t>8.2.7</w:t>
      </w:r>
      <w:r>
        <w:rPr>
          <w:lang w:val="en-US" w:eastAsia="en-GB"/>
        </w:rPr>
        <w:tab/>
        <w:t>Correct storage of an SM on the UICC</w:t>
      </w:r>
      <w:bookmarkEnd w:id="2296"/>
    </w:p>
    <w:p w14:paraId="792DE865" w14:textId="4BBA0FC6" w:rsidR="0003424E" w:rsidRPr="0003424E" w:rsidRDefault="0003424E" w:rsidP="0003424E">
      <w:pPr>
        <w:rPr>
          <w:rFonts w:eastAsia="TimesNewRoman"/>
          <w:lang w:val="en-US" w:eastAsia="en-GB"/>
        </w:rPr>
      </w:pPr>
      <w:r w:rsidRPr="003068BA">
        <w:rPr>
          <w:rFonts w:eastAsia="TimesNewRoman"/>
          <w:highlight w:val="yellow"/>
          <w:lang w:eastAsia="en-GB"/>
        </w:rPr>
        <w:t>TBD for the first release of the present document</w:t>
      </w:r>
    </w:p>
    <w:p w14:paraId="368DDEEB" w14:textId="12D00B3C" w:rsidR="005D5CC4" w:rsidRPr="003068BA" w:rsidRDefault="005D5CC4" w:rsidP="005D5CC4">
      <w:pPr>
        <w:pStyle w:val="Heading2"/>
        <w:rPr>
          <w:rFonts w:eastAsia="TimesNewRoman"/>
          <w:lang w:eastAsia="en-GB"/>
        </w:rPr>
      </w:pPr>
      <w:bookmarkStart w:id="2297" w:name="_Toc103688529"/>
      <w:r w:rsidRPr="003068BA">
        <w:rPr>
          <w:rFonts w:eastAsia="TimesNewRoman"/>
          <w:lang w:eastAsia="en-GB"/>
        </w:rPr>
        <w:t>8.3</w:t>
      </w:r>
      <w:r w:rsidRPr="003068BA">
        <w:rPr>
          <w:rFonts w:eastAsia="TimesNewRoman"/>
          <w:lang w:eastAsia="en-GB"/>
        </w:rPr>
        <w:tab/>
        <w:t>MMS related tests</w:t>
      </w:r>
      <w:bookmarkEnd w:id="2297"/>
    </w:p>
    <w:p w14:paraId="78D129BB" w14:textId="0BB8484B" w:rsidR="005D5CC4" w:rsidRPr="003068BA" w:rsidRDefault="005D5CC4" w:rsidP="005D5CC4">
      <w:pPr>
        <w:pStyle w:val="Heading3"/>
        <w:rPr>
          <w:rFonts w:eastAsia="TimesNewRoman"/>
          <w:lang w:eastAsia="en-GB"/>
        </w:rPr>
      </w:pPr>
      <w:bookmarkStart w:id="2298" w:name="_Toc103688530"/>
      <w:r w:rsidRPr="003068BA">
        <w:rPr>
          <w:rFonts w:eastAsia="TimesNewRoman"/>
          <w:lang w:eastAsia="en-GB"/>
        </w:rPr>
        <w:t>8.3.1</w:t>
      </w:r>
      <w:r w:rsidRPr="003068BA">
        <w:rPr>
          <w:rFonts w:eastAsia="TimesNewRoman"/>
          <w:lang w:eastAsia="en-GB"/>
        </w:rPr>
        <w:tab/>
        <w:t>UE recognizing the priority order of MMS Issuer Connectivity Parameters</w:t>
      </w:r>
      <w:bookmarkEnd w:id="2298"/>
    </w:p>
    <w:p w14:paraId="30C3C206" w14:textId="27C88B81" w:rsidR="00381811" w:rsidRPr="003068BA" w:rsidRDefault="00381811" w:rsidP="00381811">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w:t>
      </w:r>
      <w:r w:rsidR="00651134" w:rsidRPr="003068BA">
        <w:rPr>
          <w:rFonts w:eastAsia="TimesNewRoman"/>
          <w:highlight w:val="yellow"/>
        </w:rPr>
        <w:t>M</w:t>
      </w:r>
      <w:r w:rsidRPr="003068BA">
        <w:rPr>
          <w:rFonts w:eastAsia="TimesNewRoman"/>
          <w:highlight w:val="yellow"/>
        </w:rPr>
        <w:t>MS</w:t>
      </w:r>
      <w:r w:rsidR="00651134" w:rsidRPr="003068BA">
        <w:rPr>
          <w:rFonts w:eastAsia="TimesNewRoman"/>
          <w:highlight w:val="yellow"/>
        </w:rPr>
        <w:t>UCP</w:t>
      </w:r>
      <w:r w:rsidRPr="003068BA">
        <w:rPr>
          <w:rFonts w:eastAsia="TimesNewRoman"/>
          <w:highlight w:val="yellow"/>
        </w:rPr>
        <w:t xml:space="preserve"> contents </w:t>
      </w:r>
      <w:r w:rsidR="00651134" w:rsidRPr="003068BA">
        <w:rPr>
          <w:rFonts w:eastAsia="TimesNewRoman"/>
          <w:highlight w:val="yellow"/>
        </w:rPr>
        <w:t xml:space="preserve">is </w:t>
      </w:r>
      <w:r w:rsidRPr="003068BA">
        <w:rPr>
          <w:rFonts w:eastAsia="TimesNewRoman"/>
          <w:highlight w:val="yellow"/>
        </w:rPr>
        <w:t>needed</w:t>
      </w:r>
    </w:p>
    <w:p w14:paraId="27E47972" w14:textId="097EF5FA" w:rsidR="005D5CC4" w:rsidRPr="003068BA" w:rsidRDefault="005D5CC4" w:rsidP="005D5CC4">
      <w:pPr>
        <w:pStyle w:val="Heading3"/>
        <w:rPr>
          <w:rFonts w:eastAsia="TimesNewRoman"/>
          <w:lang w:eastAsia="en-GB"/>
        </w:rPr>
      </w:pPr>
      <w:bookmarkStart w:id="2299" w:name="_Toc103688531"/>
      <w:r w:rsidRPr="003068BA">
        <w:rPr>
          <w:rFonts w:eastAsia="TimesNewRoman"/>
          <w:lang w:eastAsia="en-GB"/>
        </w:rPr>
        <w:t>8.3.2</w:t>
      </w:r>
      <w:r w:rsidRPr="003068BA">
        <w:rPr>
          <w:rFonts w:eastAsia="TimesNewRoman"/>
          <w:lang w:eastAsia="en-GB"/>
        </w:rPr>
        <w:tab/>
        <w:t>UE recognizing the priority order of MMS User Connectivity Parameters</w:t>
      </w:r>
      <w:bookmarkEnd w:id="2299"/>
    </w:p>
    <w:p w14:paraId="0E334A84" w14:textId="743DD5C6"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EF_MMSICP and EF_MMSUCP contents is needed</w:t>
      </w:r>
    </w:p>
    <w:p w14:paraId="5DF001D2" w14:textId="4990EDFF" w:rsidR="005D5CC4" w:rsidRPr="003068BA" w:rsidRDefault="005D5CC4" w:rsidP="005D5CC4">
      <w:pPr>
        <w:pStyle w:val="Heading3"/>
        <w:rPr>
          <w:rFonts w:eastAsia="TimesNewRoman"/>
          <w:lang w:eastAsia="en-GB"/>
        </w:rPr>
      </w:pPr>
      <w:bookmarkStart w:id="2300" w:name="_Toc103688532"/>
      <w:r w:rsidRPr="003068BA">
        <w:rPr>
          <w:rFonts w:eastAsia="TimesNewRoman"/>
          <w:lang w:eastAsia="en-GB"/>
        </w:rPr>
        <w:t>8.3.3</w:t>
      </w:r>
      <w:r w:rsidRPr="003068BA">
        <w:rPr>
          <w:rFonts w:eastAsia="TimesNewRoman"/>
          <w:lang w:eastAsia="en-GB"/>
        </w:rPr>
        <w:tab/>
        <w:t>UE recognizing the priority order of MMS Issuer Connectivity Parameters over the MMS User Connectivity Parameters</w:t>
      </w:r>
      <w:bookmarkEnd w:id="2300"/>
    </w:p>
    <w:p w14:paraId="439E18CC" w14:textId="29185EC6" w:rsidR="00651134" w:rsidRPr="003068BA" w:rsidRDefault="0003424E" w:rsidP="0065113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003014FC" w:rsidRPr="003068BA">
        <w:rPr>
          <w:rFonts w:eastAsia="TimesNewRoman"/>
          <w:highlight w:val="green"/>
          <w:lang w:eastAsia="en-GB"/>
        </w:rPr>
        <w:t xml:space="preserve"> random values shall be used. No other modification needed to align with the present document</w:t>
      </w:r>
    </w:p>
    <w:p w14:paraId="6623445B" w14:textId="176D81C7" w:rsidR="005D5CC4" w:rsidRPr="003068BA" w:rsidRDefault="005D5CC4" w:rsidP="005D5CC4">
      <w:pPr>
        <w:pStyle w:val="Heading3"/>
        <w:rPr>
          <w:rFonts w:eastAsia="TimesNewRoman"/>
          <w:lang w:eastAsia="en-GB"/>
        </w:rPr>
      </w:pPr>
      <w:bookmarkStart w:id="2301" w:name="_Toc103688533"/>
      <w:r w:rsidRPr="003068BA">
        <w:rPr>
          <w:rFonts w:eastAsia="TimesNewRoman"/>
          <w:lang w:eastAsia="en-GB"/>
        </w:rPr>
        <w:t>8.3.4</w:t>
      </w:r>
      <w:r w:rsidRPr="003068BA">
        <w:rPr>
          <w:rFonts w:eastAsia="TimesNewRoman"/>
          <w:lang w:eastAsia="en-GB"/>
        </w:rPr>
        <w:tab/>
        <w:t>Usage of MMS notification</w:t>
      </w:r>
      <w:bookmarkEnd w:id="2301"/>
    </w:p>
    <w:p w14:paraId="4753ACFC" w14:textId="1B8441F1" w:rsidR="00651134" w:rsidRPr="003068BA" w:rsidRDefault="0003424E" w:rsidP="0065113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random values shall be used. No other modification needed to align with the present document</w:t>
      </w:r>
    </w:p>
    <w:p w14:paraId="542B8A76" w14:textId="29F3A5AC" w:rsidR="005D5CC4" w:rsidRPr="003068BA" w:rsidRDefault="005D5CC4" w:rsidP="005D5CC4">
      <w:pPr>
        <w:pStyle w:val="Heading2"/>
        <w:rPr>
          <w:rFonts w:eastAsia="TimesNewRoman"/>
          <w:lang w:eastAsia="en-GB"/>
        </w:rPr>
      </w:pPr>
      <w:bookmarkStart w:id="2302" w:name="_Toc103688534"/>
      <w:r w:rsidRPr="003068BA">
        <w:rPr>
          <w:rFonts w:eastAsia="TimesNewRoman"/>
          <w:lang w:eastAsia="en-GB"/>
        </w:rPr>
        <w:t>8.4</w:t>
      </w:r>
      <w:r w:rsidRPr="003068BA">
        <w:rPr>
          <w:rFonts w:eastAsia="TimesNewRoman"/>
          <w:lang w:eastAsia="en-GB"/>
        </w:rPr>
        <w:tab/>
        <w:t>UICC presence detection</w:t>
      </w:r>
      <w:bookmarkEnd w:id="2302"/>
    </w:p>
    <w:p w14:paraId="66F9470A" w14:textId="25AB63F9" w:rsidR="00651134" w:rsidRPr="003068BA" w:rsidRDefault="00651134" w:rsidP="00651134">
      <w:pPr>
        <w:rPr>
          <w:rFonts w:eastAsia="TimesNewRoman"/>
          <w:lang w:eastAsia="en-GB"/>
        </w:rPr>
      </w:pPr>
      <w:r w:rsidRPr="003068BA">
        <w:rPr>
          <w:rFonts w:eastAsia="TimesNewRoman"/>
          <w:highlight w:val="magenta"/>
          <w:lang w:eastAsia="en-GB"/>
        </w:rPr>
        <w:t>Integrated UICC/USIM – test not applicable</w:t>
      </w:r>
      <w:r w:rsidR="0003424E">
        <w:rPr>
          <w:rFonts w:eastAsia="TimesNewRoman"/>
          <w:highlight w:val="magenta"/>
          <w:lang w:eastAsia="en-GB"/>
        </w:rPr>
        <w:t xml:space="preserve"> – perhaps a deactivated card can be used</w:t>
      </w:r>
    </w:p>
    <w:p w14:paraId="65C12C07" w14:textId="75ADDB74" w:rsidR="005D5CC4" w:rsidRPr="003068BA" w:rsidRDefault="005D5CC4" w:rsidP="005D5CC4">
      <w:pPr>
        <w:pStyle w:val="Heading2"/>
        <w:rPr>
          <w:rFonts w:eastAsia="TimesNewRoman"/>
          <w:lang w:eastAsia="en-GB"/>
        </w:rPr>
      </w:pPr>
      <w:bookmarkStart w:id="2303" w:name="_Toc103688535"/>
      <w:r w:rsidRPr="003068BA">
        <w:rPr>
          <w:rFonts w:eastAsia="TimesNewRoman"/>
          <w:lang w:eastAsia="en-GB"/>
        </w:rPr>
        <w:t>8.5</w:t>
      </w:r>
      <w:r w:rsidRPr="003068BA">
        <w:rPr>
          <w:rFonts w:eastAsia="TimesNewRoman"/>
          <w:lang w:eastAsia="en-GB"/>
        </w:rPr>
        <w:tab/>
        <w:t>UICC presence detection when connected to E</w:t>
      </w:r>
      <w:r w:rsidRPr="003068BA">
        <w:rPr>
          <w:rFonts w:eastAsia="TimesNewRoman"/>
          <w:lang w:eastAsia="en-GB"/>
        </w:rPr>
        <w:noBreakHyphen/>
        <w:t>UTRAN/EPC</w:t>
      </w:r>
      <w:bookmarkEnd w:id="2303"/>
    </w:p>
    <w:p w14:paraId="43E03913" w14:textId="6EB79CC9" w:rsidR="00651134" w:rsidRPr="003068BA" w:rsidRDefault="00651134" w:rsidP="00651134">
      <w:pPr>
        <w:rPr>
          <w:rFonts w:eastAsia="TimesNewRoman"/>
          <w:lang w:eastAsia="en-GB"/>
        </w:rPr>
      </w:pPr>
      <w:r w:rsidRPr="003068BA">
        <w:rPr>
          <w:rFonts w:eastAsia="TimesNewRoman"/>
          <w:highlight w:val="magenta"/>
          <w:lang w:eastAsia="en-GB"/>
        </w:rPr>
        <w:t>Integrated UICC/USIM – test not applicable</w:t>
      </w:r>
      <w:r w:rsidR="0003424E">
        <w:rPr>
          <w:rFonts w:eastAsia="TimesNewRoman"/>
          <w:highlight w:val="magenta"/>
          <w:lang w:eastAsia="en-GB"/>
        </w:rPr>
        <w:t xml:space="preserve"> – perhaps a deactivated card can be used</w:t>
      </w:r>
    </w:p>
    <w:p w14:paraId="3EC2F198" w14:textId="6937DA9B" w:rsidR="005D5CC4" w:rsidRPr="003068BA" w:rsidRDefault="005D5CC4" w:rsidP="005D5CC4">
      <w:pPr>
        <w:pStyle w:val="Heading1"/>
        <w:rPr>
          <w:rFonts w:eastAsia="TimesNewRoman"/>
          <w:lang w:eastAsia="en-GB"/>
        </w:rPr>
      </w:pPr>
      <w:bookmarkStart w:id="2304" w:name="_Toc103688536"/>
      <w:r w:rsidRPr="003068BA">
        <w:rPr>
          <w:rFonts w:eastAsia="TimesNewRoman"/>
          <w:lang w:eastAsia="en-GB"/>
        </w:rPr>
        <w:t>9</w:t>
      </w:r>
      <w:r w:rsidRPr="003068BA">
        <w:rPr>
          <w:rFonts w:eastAsia="TimesNewRoman"/>
          <w:lang w:eastAsia="en-GB"/>
        </w:rPr>
        <w:tab/>
        <w:t>USIM service handling</w:t>
      </w:r>
      <w:bookmarkEnd w:id="2304"/>
    </w:p>
    <w:p w14:paraId="57BB2105" w14:textId="1F4D4CE7" w:rsidR="005D5CC4" w:rsidRPr="003068BA" w:rsidRDefault="005D5CC4" w:rsidP="005D5CC4">
      <w:pPr>
        <w:pStyle w:val="Heading2"/>
        <w:rPr>
          <w:rFonts w:eastAsia="TimesNewRoman"/>
          <w:lang w:eastAsia="en-GB"/>
        </w:rPr>
      </w:pPr>
      <w:bookmarkStart w:id="2305" w:name="_Toc103688537"/>
      <w:r w:rsidRPr="003068BA">
        <w:rPr>
          <w:rFonts w:eastAsia="TimesNewRoman"/>
          <w:lang w:eastAsia="en-GB"/>
        </w:rPr>
        <w:t>9.1</w:t>
      </w:r>
      <w:r w:rsidRPr="003068BA">
        <w:rPr>
          <w:rFonts w:eastAsia="TimesNewRoman"/>
          <w:lang w:eastAsia="en-GB"/>
        </w:rPr>
        <w:tab/>
        <w:t>Access Point Name Control List handling</w:t>
      </w:r>
      <w:bookmarkEnd w:id="2305"/>
    </w:p>
    <w:p w14:paraId="40EE9DA0" w14:textId="4EDC3D67" w:rsidR="005D5CC4" w:rsidRPr="003068BA" w:rsidRDefault="005D5CC4" w:rsidP="005D5CC4">
      <w:pPr>
        <w:pStyle w:val="Heading3"/>
        <w:rPr>
          <w:rFonts w:eastAsia="TimesNewRoman"/>
          <w:lang w:eastAsia="en-GB"/>
        </w:rPr>
      </w:pPr>
      <w:bookmarkStart w:id="2306" w:name="_Toc103688538"/>
      <w:r w:rsidRPr="003068BA">
        <w:rPr>
          <w:rFonts w:eastAsia="TimesNewRoman"/>
          <w:lang w:eastAsia="en-GB"/>
        </w:rPr>
        <w:t>9.1.1</w:t>
      </w:r>
      <w:r w:rsidRPr="003068BA">
        <w:rPr>
          <w:rFonts w:eastAsia="TimesNewRoman"/>
          <w:lang w:eastAsia="en-GB"/>
        </w:rPr>
        <w:tab/>
        <w:t>Access Point Name Control List handling for terminals supporting ACL</w:t>
      </w:r>
      <w:bookmarkEnd w:id="2306"/>
    </w:p>
    <w:p w14:paraId="44F5ACF0" w14:textId="6785F55C"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EF_UST, EF_EST and the UPDATE command on EF_ACL is needed.</w:t>
      </w:r>
    </w:p>
    <w:p w14:paraId="77B0553D" w14:textId="2F5EEB60" w:rsidR="005D5CC4" w:rsidRPr="003068BA" w:rsidRDefault="005D5CC4" w:rsidP="005D5CC4">
      <w:pPr>
        <w:pStyle w:val="Heading3"/>
        <w:rPr>
          <w:rFonts w:eastAsia="TimesNewRoman"/>
          <w:lang w:eastAsia="en-GB"/>
        </w:rPr>
      </w:pPr>
      <w:bookmarkStart w:id="2307" w:name="_Toc103688539"/>
      <w:r w:rsidRPr="003068BA">
        <w:rPr>
          <w:rFonts w:eastAsia="TimesNewRoman"/>
          <w:lang w:eastAsia="en-GB"/>
        </w:rPr>
        <w:lastRenderedPageBreak/>
        <w:t>9.1.2</w:t>
      </w:r>
      <w:r w:rsidRPr="003068BA">
        <w:rPr>
          <w:rFonts w:eastAsia="TimesNewRoman"/>
          <w:lang w:eastAsia="en-GB"/>
        </w:rPr>
        <w:tab/>
        <w:t>Network provided APN handling for terminals supporting ACL</w:t>
      </w:r>
      <w:bookmarkEnd w:id="2307"/>
    </w:p>
    <w:p w14:paraId="0C15F98F" w14:textId="2FB3EF34"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and EF_EST and the verification of EF_ACL content at the end of the TC is needed.</w:t>
      </w:r>
    </w:p>
    <w:p w14:paraId="35972E99" w14:textId="0D952B48" w:rsidR="005D5CC4" w:rsidRPr="003068BA" w:rsidRDefault="005D5CC4" w:rsidP="005D5CC4">
      <w:pPr>
        <w:pStyle w:val="Heading3"/>
        <w:rPr>
          <w:rFonts w:eastAsia="TimesNewRoman"/>
          <w:lang w:eastAsia="en-GB"/>
        </w:rPr>
      </w:pPr>
      <w:bookmarkStart w:id="2308" w:name="_Toc103688540"/>
      <w:r w:rsidRPr="003068BA">
        <w:rPr>
          <w:rFonts w:eastAsia="TimesNewRoman"/>
          <w:lang w:eastAsia="en-GB"/>
        </w:rPr>
        <w:t>9.1.3</w:t>
      </w:r>
      <w:r w:rsidRPr="003068BA">
        <w:rPr>
          <w:rFonts w:eastAsia="TimesNewRoman"/>
          <w:lang w:eastAsia="en-GB"/>
        </w:rPr>
        <w:tab/>
        <w:t>Access Point Name Control List handling for terminals not supporting ACL</w:t>
      </w:r>
      <w:bookmarkEnd w:id="2308"/>
    </w:p>
    <w:p w14:paraId="4A092637" w14:textId="7F964BFA"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status from a READ command on EF_UST and EF_EST is needed.</w:t>
      </w:r>
    </w:p>
    <w:p w14:paraId="4EB603DA" w14:textId="0446A8A6" w:rsidR="005D5CC4" w:rsidRPr="003068BA" w:rsidRDefault="005D5CC4" w:rsidP="005D5CC4">
      <w:pPr>
        <w:pStyle w:val="Heading3"/>
        <w:rPr>
          <w:rFonts w:eastAsia="TimesNewRoman"/>
          <w:lang w:eastAsia="en-GB"/>
        </w:rPr>
      </w:pPr>
      <w:bookmarkStart w:id="2309" w:name="_Toc103688541"/>
      <w:r w:rsidRPr="003068BA">
        <w:rPr>
          <w:rFonts w:eastAsia="TimesNewRoman"/>
          <w:lang w:eastAsia="en-GB"/>
        </w:rPr>
        <w:t>9.1.4</w:t>
      </w:r>
      <w:r w:rsidRPr="003068BA">
        <w:rPr>
          <w:rFonts w:eastAsia="TimesNewRoman"/>
          <w:lang w:eastAsia="en-GB"/>
        </w:rPr>
        <w:tab/>
        <w:t>Access Point Name Control List handling for terminals supporting ACL connected to E-UTRAN/EPC</w:t>
      </w:r>
      <w:bookmarkEnd w:id="2309"/>
    </w:p>
    <w:p w14:paraId="560DA754" w14:textId="56C5D245"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content of EF_UST and EF_EST and EF_ACL at the start and during execution of the TC is needed.</w:t>
      </w:r>
    </w:p>
    <w:p w14:paraId="5F214657" w14:textId="4AAE1EF3" w:rsidR="005D5CC4" w:rsidRPr="003068BA" w:rsidRDefault="005D5CC4" w:rsidP="005D5CC4">
      <w:pPr>
        <w:pStyle w:val="Heading3"/>
        <w:rPr>
          <w:rFonts w:eastAsia="TimesNewRoman"/>
          <w:lang w:eastAsia="en-GB"/>
        </w:rPr>
      </w:pPr>
      <w:bookmarkStart w:id="2310" w:name="_Toc103688542"/>
      <w:r w:rsidRPr="003068BA">
        <w:rPr>
          <w:rFonts w:eastAsia="TimesNewRoman"/>
          <w:lang w:eastAsia="en-GB"/>
        </w:rPr>
        <w:t>9.1.5</w:t>
      </w:r>
      <w:r w:rsidRPr="003068BA">
        <w:rPr>
          <w:rFonts w:eastAsia="TimesNewRoman"/>
          <w:lang w:eastAsia="en-GB"/>
        </w:rPr>
        <w:tab/>
        <w:t>Void</w:t>
      </w:r>
      <w:bookmarkEnd w:id="2310"/>
    </w:p>
    <w:p w14:paraId="30DEC3D1" w14:textId="02272949" w:rsidR="005D5CC4" w:rsidRPr="003068BA" w:rsidRDefault="005D5CC4" w:rsidP="005D5CC4">
      <w:pPr>
        <w:pStyle w:val="Heading3"/>
        <w:rPr>
          <w:rFonts w:eastAsia="TimesNewRoman"/>
          <w:lang w:eastAsia="en-GB"/>
        </w:rPr>
      </w:pPr>
      <w:bookmarkStart w:id="2311" w:name="_Toc103688543"/>
      <w:r w:rsidRPr="003068BA">
        <w:rPr>
          <w:rFonts w:eastAsia="TimesNewRoman"/>
          <w:lang w:eastAsia="en-GB"/>
        </w:rPr>
        <w:t>9.1.6</w:t>
      </w:r>
      <w:r w:rsidRPr="003068BA">
        <w:rPr>
          <w:rFonts w:eastAsia="TimesNewRoman"/>
          <w:lang w:eastAsia="en-GB"/>
        </w:rPr>
        <w:tab/>
        <w:t>Void</w:t>
      </w:r>
      <w:bookmarkEnd w:id="2311"/>
    </w:p>
    <w:p w14:paraId="6D0AF5CD" w14:textId="36768703" w:rsidR="005D5CC4" w:rsidRPr="003068BA" w:rsidRDefault="005D5CC4" w:rsidP="005D5CC4">
      <w:pPr>
        <w:pStyle w:val="Heading2"/>
        <w:rPr>
          <w:rFonts w:eastAsia="TimesNewRoman"/>
          <w:lang w:eastAsia="en-GB"/>
        </w:rPr>
      </w:pPr>
      <w:bookmarkStart w:id="2312" w:name="_Toc103688544"/>
      <w:r w:rsidRPr="003068BA">
        <w:rPr>
          <w:rFonts w:eastAsia="TimesNewRoman"/>
          <w:lang w:eastAsia="en-GB"/>
        </w:rPr>
        <w:t>9.2</w:t>
      </w:r>
      <w:r w:rsidRPr="003068BA">
        <w:rPr>
          <w:rFonts w:eastAsia="TimesNewRoman"/>
          <w:lang w:eastAsia="en-GB"/>
        </w:rPr>
        <w:tab/>
        <w:t>Service Dialling Numbers handling</w:t>
      </w:r>
      <w:bookmarkEnd w:id="2312"/>
    </w:p>
    <w:p w14:paraId="4213E9E0" w14:textId="2EE47E8C"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and EF_SDN and EF_EXT1 is needed.</w:t>
      </w:r>
    </w:p>
    <w:p w14:paraId="62F204DA" w14:textId="7BA902A6" w:rsidR="005D5CC4" w:rsidRPr="003068BA" w:rsidRDefault="005D5CC4" w:rsidP="005D5CC4">
      <w:pPr>
        <w:pStyle w:val="Heading1"/>
        <w:rPr>
          <w:rFonts w:eastAsia="TimesNewRoman"/>
          <w:lang w:eastAsia="en-GB"/>
        </w:rPr>
      </w:pPr>
      <w:bookmarkStart w:id="2313" w:name="_Toc103688545"/>
      <w:r w:rsidRPr="003068BA">
        <w:rPr>
          <w:rFonts w:eastAsia="TimesNewRoman"/>
          <w:lang w:eastAsia="en-GB"/>
        </w:rPr>
        <w:t>10</w:t>
      </w:r>
      <w:r w:rsidRPr="003068BA">
        <w:rPr>
          <w:rFonts w:eastAsia="TimesNewRoman"/>
          <w:lang w:eastAsia="en-GB"/>
        </w:rPr>
        <w:tab/>
        <w:t>CSG list handling</w:t>
      </w:r>
      <w:bookmarkEnd w:id="2313"/>
    </w:p>
    <w:p w14:paraId="6B631144" w14:textId="505B2569" w:rsidR="005D5CC4" w:rsidRPr="003068BA" w:rsidRDefault="005D5CC4" w:rsidP="005D5CC4">
      <w:pPr>
        <w:pStyle w:val="Heading2"/>
        <w:rPr>
          <w:rFonts w:eastAsia="TimesNewRoman"/>
          <w:lang w:eastAsia="en-GB"/>
        </w:rPr>
      </w:pPr>
      <w:bookmarkStart w:id="2314" w:name="_Toc103688546"/>
      <w:r w:rsidRPr="003068BA">
        <w:rPr>
          <w:rFonts w:eastAsia="TimesNewRoman"/>
          <w:lang w:eastAsia="en-GB"/>
        </w:rPr>
        <w:t>10.1</w:t>
      </w:r>
      <w:r w:rsidRPr="003068BA">
        <w:rPr>
          <w:rFonts w:eastAsia="TimesNewRoman"/>
          <w:lang w:eastAsia="en-GB"/>
        </w:rPr>
        <w:tab/>
        <w:t>CSG list handling for E-UTRA</w:t>
      </w:r>
      <w:bookmarkEnd w:id="2314"/>
    </w:p>
    <w:p w14:paraId="4DF55478" w14:textId="0F469BA2" w:rsidR="005D5CC4" w:rsidRPr="003068BA" w:rsidRDefault="005D5CC4" w:rsidP="005D5CC4">
      <w:pPr>
        <w:pStyle w:val="Heading3"/>
        <w:rPr>
          <w:rFonts w:eastAsia="TimesNewRoman"/>
          <w:lang w:eastAsia="en-GB"/>
        </w:rPr>
      </w:pPr>
      <w:bookmarkStart w:id="2315" w:name="_Toc103688547"/>
      <w:r w:rsidRPr="003068BA">
        <w:rPr>
          <w:rFonts w:eastAsia="TimesNewRoman"/>
          <w:lang w:eastAsia="en-GB"/>
        </w:rPr>
        <w:t>10.1.1</w:t>
      </w:r>
      <w:r w:rsidRPr="003068BA">
        <w:rPr>
          <w:rFonts w:eastAsia="TimesNewRoman"/>
          <w:lang w:eastAsia="en-GB"/>
        </w:rPr>
        <w:tab/>
        <w:t>Automatic CSG selection in E-UTRA with CSG list on USIM, success</w:t>
      </w:r>
      <w:bookmarkEnd w:id="2315"/>
    </w:p>
    <w:p w14:paraId="44DFFFA9" w14:textId="0F180112"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at the end of the TC is needed.</w:t>
      </w:r>
    </w:p>
    <w:p w14:paraId="2396EBFB" w14:textId="4834670B" w:rsidR="005D5CC4" w:rsidRPr="003068BA" w:rsidRDefault="005D5CC4" w:rsidP="005D5CC4">
      <w:pPr>
        <w:pStyle w:val="Heading3"/>
        <w:rPr>
          <w:rFonts w:eastAsia="TimesNewRoman"/>
          <w:lang w:eastAsia="en-GB"/>
        </w:rPr>
      </w:pPr>
      <w:bookmarkStart w:id="2316" w:name="_Toc103688548"/>
      <w:r w:rsidRPr="003068BA">
        <w:rPr>
          <w:rFonts w:eastAsia="TimesNewRoman"/>
          <w:lang w:eastAsia="en-GB"/>
        </w:rPr>
        <w:t>10.1.2</w:t>
      </w:r>
      <w:r w:rsidRPr="003068BA">
        <w:rPr>
          <w:rFonts w:eastAsia="TimesNewRoman"/>
          <w:lang w:eastAsia="en-GB"/>
        </w:rPr>
        <w:tab/>
        <w:t>Automatic CSG selection in E-UTRA with CSG list on USIM, removal of CSG ID from the USIM</w:t>
      </w:r>
      <w:bookmarkEnd w:id="2316"/>
    </w:p>
    <w:p w14:paraId="7A72BA46" w14:textId="75ADCC62"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at the end of the TC is needed.</w:t>
      </w:r>
    </w:p>
    <w:p w14:paraId="61E93CBA" w14:textId="6DD3C5B8" w:rsidR="005D5CC4" w:rsidRPr="003068BA" w:rsidRDefault="005D5CC4" w:rsidP="005D5CC4">
      <w:pPr>
        <w:pStyle w:val="Heading3"/>
        <w:rPr>
          <w:rFonts w:eastAsia="TimesNewRoman"/>
          <w:lang w:eastAsia="en-GB"/>
        </w:rPr>
      </w:pPr>
      <w:bookmarkStart w:id="2317" w:name="_Toc103688549"/>
      <w:r w:rsidRPr="003068BA">
        <w:rPr>
          <w:rFonts w:eastAsia="TimesNewRoman"/>
          <w:lang w:eastAsia="en-GB"/>
        </w:rPr>
        <w:t>10.1.3</w:t>
      </w:r>
      <w:r w:rsidRPr="003068BA">
        <w:rPr>
          <w:rFonts w:eastAsia="TimesNewRoman"/>
          <w:lang w:eastAsia="en-GB"/>
        </w:rPr>
        <w:tab/>
        <w:t>Manual CSG selection in E-UTRA with CSG list on USIM, success</w:t>
      </w:r>
      <w:bookmarkEnd w:id="2317"/>
    </w:p>
    <w:p w14:paraId="673C9CCF" w14:textId="1F107BD5"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and EF_ACSGL contents at the end of the TC is needed.</w:t>
      </w:r>
    </w:p>
    <w:p w14:paraId="131267B4" w14:textId="1C30F1D2" w:rsidR="005D5CC4" w:rsidRPr="003068BA" w:rsidRDefault="005D5CC4" w:rsidP="005D5CC4">
      <w:pPr>
        <w:pStyle w:val="Heading3"/>
        <w:rPr>
          <w:rFonts w:eastAsia="TimesNewRoman"/>
          <w:lang w:eastAsia="en-GB"/>
        </w:rPr>
      </w:pPr>
      <w:bookmarkStart w:id="2318" w:name="_Toc103688550"/>
      <w:r w:rsidRPr="003068BA">
        <w:rPr>
          <w:rFonts w:eastAsia="TimesNewRoman"/>
          <w:lang w:eastAsia="en-GB"/>
        </w:rPr>
        <w:t>10.1.4</w:t>
      </w:r>
      <w:r w:rsidRPr="003068BA">
        <w:rPr>
          <w:rFonts w:eastAsia="TimesNewRoman"/>
          <w:lang w:eastAsia="en-GB"/>
        </w:rPr>
        <w:tab/>
        <w:t>Manual CSG selection in E-UTRA with CSG list on USIM, rejected</w:t>
      </w:r>
      <w:bookmarkEnd w:id="2318"/>
    </w:p>
    <w:p w14:paraId="052A665D" w14:textId="77777777"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and EF_ACSGL contents at the end of the TC is needed.</w:t>
      </w:r>
    </w:p>
    <w:p w14:paraId="24CB3B64" w14:textId="7D41FD75" w:rsidR="005D5CC4" w:rsidRPr="003068BA" w:rsidRDefault="005D5CC4" w:rsidP="005D5CC4">
      <w:pPr>
        <w:pStyle w:val="Heading3"/>
        <w:rPr>
          <w:rFonts w:eastAsia="TimesNewRoman"/>
          <w:lang w:eastAsia="en-GB"/>
        </w:rPr>
      </w:pPr>
      <w:bookmarkStart w:id="2319" w:name="_Toc103688551"/>
      <w:r w:rsidRPr="003068BA">
        <w:rPr>
          <w:rFonts w:eastAsia="TimesNewRoman"/>
          <w:lang w:eastAsia="en-GB"/>
        </w:rPr>
        <w:lastRenderedPageBreak/>
        <w:t>10.1.5</w:t>
      </w:r>
      <w:r w:rsidRPr="003068BA">
        <w:rPr>
          <w:rFonts w:eastAsia="TimesNewRoman"/>
          <w:lang w:eastAsia="en-GB"/>
        </w:rPr>
        <w:tab/>
        <w:t>CSG selection in E-UTRA with no CSG list on USIM, no IMSI change</w:t>
      </w:r>
      <w:bookmarkEnd w:id="2319"/>
    </w:p>
    <w:p w14:paraId="3D906BD5" w14:textId="00CB0E3E" w:rsidR="00651134" w:rsidRPr="003068BA" w:rsidRDefault="0003424E" w:rsidP="0065113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random values shall be used. No other modification needed to align with the present document</w:t>
      </w:r>
    </w:p>
    <w:p w14:paraId="6D04F43F" w14:textId="240F639A" w:rsidR="005D5CC4" w:rsidRPr="003068BA" w:rsidRDefault="005D5CC4" w:rsidP="005D5CC4">
      <w:pPr>
        <w:pStyle w:val="Heading3"/>
        <w:rPr>
          <w:rFonts w:eastAsia="TimesNewRoman"/>
          <w:lang w:eastAsia="en-GB"/>
        </w:rPr>
      </w:pPr>
      <w:bookmarkStart w:id="2320" w:name="_Toc103688552"/>
      <w:r w:rsidRPr="003068BA">
        <w:rPr>
          <w:rFonts w:eastAsia="TimesNewRoman"/>
          <w:lang w:eastAsia="en-GB"/>
        </w:rPr>
        <w:t>10.1.6</w:t>
      </w:r>
      <w:r w:rsidRPr="003068BA">
        <w:rPr>
          <w:rFonts w:eastAsia="TimesNewRoman"/>
          <w:lang w:eastAsia="en-GB"/>
        </w:rPr>
        <w:tab/>
        <w:t>CSG selection in E-UTRA with no CSG list on USIM, with IMSI change</w:t>
      </w:r>
      <w:bookmarkEnd w:id="2320"/>
    </w:p>
    <w:p w14:paraId="47E321F1" w14:textId="3881C78B" w:rsidR="00651134" w:rsidRPr="003068BA" w:rsidRDefault="0003424E" w:rsidP="0065113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random values shall be used. No other modification needed to align with the present document</w:t>
      </w:r>
      <w:r w:rsidR="00651134" w:rsidRPr="003068BA">
        <w:rPr>
          <w:rFonts w:eastAsia="TimesNewRoman"/>
          <w:highlight w:val="green"/>
          <w:lang w:eastAsia="en-GB"/>
        </w:rPr>
        <w:t>.</w:t>
      </w:r>
    </w:p>
    <w:p w14:paraId="46766F69" w14:textId="7B11EFF5" w:rsidR="005D5CC4" w:rsidRPr="003068BA" w:rsidRDefault="005D5CC4" w:rsidP="005D5CC4">
      <w:pPr>
        <w:pStyle w:val="Heading3"/>
        <w:rPr>
          <w:rFonts w:eastAsia="TimesNewRoman"/>
          <w:lang w:eastAsia="en-GB"/>
        </w:rPr>
      </w:pPr>
      <w:bookmarkStart w:id="2321" w:name="_Toc103688553"/>
      <w:r w:rsidRPr="003068BA">
        <w:rPr>
          <w:rFonts w:eastAsia="TimesNewRoman"/>
          <w:lang w:eastAsia="en-GB"/>
        </w:rPr>
        <w:t>10.1.7</w:t>
      </w:r>
      <w:r w:rsidRPr="003068BA">
        <w:rPr>
          <w:rFonts w:eastAsia="TimesNewRoman"/>
          <w:lang w:eastAsia="en-GB"/>
        </w:rPr>
        <w:tab/>
        <w:t>Manual CSG selection without display restrictions in E-UTRA with ACSG list and OCSG list on USIM</w:t>
      </w:r>
      <w:bookmarkEnd w:id="2321"/>
    </w:p>
    <w:p w14:paraId="27056364" w14:textId="47915801"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EF_ACSGL and EF_OCSGL contents at the end of the TC is needed.</w:t>
      </w:r>
    </w:p>
    <w:p w14:paraId="3F93CB8E" w14:textId="13E72A9E" w:rsidR="005D5CC4" w:rsidRPr="003068BA" w:rsidRDefault="005D5CC4" w:rsidP="005D5CC4">
      <w:pPr>
        <w:pStyle w:val="Heading3"/>
        <w:rPr>
          <w:rFonts w:eastAsia="TimesNewRoman"/>
          <w:lang w:eastAsia="en-GB"/>
        </w:rPr>
      </w:pPr>
      <w:bookmarkStart w:id="2322" w:name="_Toc103688554"/>
      <w:r w:rsidRPr="003068BA">
        <w:rPr>
          <w:rFonts w:eastAsia="TimesNewRoman"/>
          <w:lang w:eastAsia="en-GB"/>
        </w:rPr>
        <w:t>10.1.8</w:t>
      </w:r>
      <w:r w:rsidRPr="003068BA">
        <w:rPr>
          <w:rFonts w:eastAsia="TimesNewRoman"/>
          <w:lang w:eastAsia="en-GB"/>
        </w:rPr>
        <w:tab/>
        <w:t>Manual CSG selection with display restrictions in E-UTRA with ACSG list and OCSG list on USIM</w:t>
      </w:r>
      <w:bookmarkEnd w:id="2322"/>
    </w:p>
    <w:p w14:paraId="0676A5B1" w14:textId="77777777"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EF_ACSGL and EF_OCSGL contents at the end of the TC is needed.</w:t>
      </w:r>
    </w:p>
    <w:p w14:paraId="23F4CE5F" w14:textId="1CAD289F" w:rsidR="005D5CC4" w:rsidRPr="003068BA" w:rsidRDefault="005D5CC4" w:rsidP="005D5CC4">
      <w:pPr>
        <w:pStyle w:val="Heading2"/>
        <w:rPr>
          <w:rFonts w:eastAsia="TimesNewRoman"/>
          <w:lang w:eastAsia="en-GB"/>
        </w:rPr>
      </w:pPr>
      <w:bookmarkStart w:id="2323" w:name="_Toc103688555"/>
      <w:r w:rsidRPr="003068BA">
        <w:rPr>
          <w:rFonts w:eastAsia="TimesNewRoman"/>
          <w:lang w:eastAsia="en-GB"/>
        </w:rPr>
        <w:t>10.2</w:t>
      </w:r>
      <w:r w:rsidRPr="003068BA">
        <w:rPr>
          <w:rFonts w:eastAsia="TimesNewRoman"/>
          <w:lang w:eastAsia="en-GB"/>
        </w:rPr>
        <w:tab/>
        <w:t>CSG list handling for UTRA</w:t>
      </w:r>
      <w:bookmarkEnd w:id="2323"/>
    </w:p>
    <w:p w14:paraId="0174D5C8" w14:textId="505DD584" w:rsidR="005D5CC4" w:rsidRPr="003068BA" w:rsidRDefault="005D5CC4" w:rsidP="005D5CC4">
      <w:pPr>
        <w:pStyle w:val="Heading3"/>
        <w:rPr>
          <w:rFonts w:eastAsia="TimesNewRoman"/>
          <w:lang w:eastAsia="en-GB"/>
        </w:rPr>
      </w:pPr>
      <w:bookmarkStart w:id="2324" w:name="_Toc103688556"/>
      <w:r w:rsidRPr="003068BA">
        <w:rPr>
          <w:rFonts w:eastAsia="TimesNewRoman"/>
          <w:lang w:eastAsia="en-GB"/>
        </w:rPr>
        <w:t>10.2.1</w:t>
      </w:r>
      <w:r w:rsidRPr="003068BA">
        <w:rPr>
          <w:rFonts w:eastAsia="TimesNewRoman"/>
          <w:lang w:eastAsia="en-GB"/>
        </w:rPr>
        <w:tab/>
        <w:t>Manual CSG selection without display restrictions in UTRA with ACSG list and OCSG list on USIM</w:t>
      </w:r>
      <w:bookmarkEnd w:id="2324"/>
    </w:p>
    <w:p w14:paraId="4275978B" w14:textId="7A46C33A"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EF_PSLOCI, EF_ACSGL and EF_OCSGL contents at the end of the TC is needed.</w:t>
      </w:r>
    </w:p>
    <w:p w14:paraId="7CA481BB" w14:textId="760CD39A" w:rsidR="005D5CC4" w:rsidRPr="003068BA" w:rsidRDefault="005D5CC4" w:rsidP="005D5CC4">
      <w:pPr>
        <w:pStyle w:val="Heading3"/>
        <w:rPr>
          <w:rFonts w:eastAsia="TimesNewRoman"/>
          <w:lang w:eastAsia="en-GB"/>
        </w:rPr>
      </w:pPr>
      <w:bookmarkStart w:id="2325" w:name="_Toc103688557"/>
      <w:r w:rsidRPr="003068BA">
        <w:rPr>
          <w:rFonts w:eastAsia="TimesNewRoman"/>
          <w:lang w:eastAsia="en-GB"/>
        </w:rPr>
        <w:t>10.2.2</w:t>
      </w:r>
      <w:r w:rsidRPr="003068BA">
        <w:rPr>
          <w:rFonts w:eastAsia="TimesNewRoman"/>
          <w:lang w:eastAsia="en-GB"/>
        </w:rPr>
        <w:tab/>
        <w:t>Manual CSG selection with display restrictions in UTRA with ACSG list and OCSG list on USIM</w:t>
      </w:r>
      <w:bookmarkEnd w:id="2325"/>
    </w:p>
    <w:p w14:paraId="6C3544E9" w14:textId="76540323"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EF_PSLOCI, EF_ACSGL and EF_OCSGL contents at the end of the TC is needed.</w:t>
      </w:r>
    </w:p>
    <w:p w14:paraId="3638D30B" w14:textId="7E68BCE3" w:rsidR="005D5CC4" w:rsidRPr="003068BA" w:rsidRDefault="005D5CC4" w:rsidP="005D5CC4">
      <w:pPr>
        <w:pStyle w:val="Heading3"/>
        <w:rPr>
          <w:rFonts w:eastAsia="TimesNewRoman"/>
          <w:lang w:eastAsia="en-GB"/>
        </w:rPr>
      </w:pPr>
      <w:bookmarkStart w:id="2326" w:name="_Toc103688558"/>
      <w:r w:rsidRPr="003068BA">
        <w:rPr>
          <w:rFonts w:eastAsia="TimesNewRoman"/>
          <w:lang w:eastAsia="en-GB"/>
        </w:rPr>
        <w:t>10.2.3</w:t>
      </w:r>
      <w:r w:rsidRPr="003068BA">
        <w:rPr>
          <w:rFonts w:eastAsia="TimesNewRoman"/>
          <w:lang w:eastAsia="en-GB"/>
        </w:rPr>
        <w:tab/>
        <w:t>Manual CSG selection in UTRA with CSG list on USIM, success</w:t>
      </w:r>
      <w:bookmarkEnd w:id="2326"/>
    </w:p>
    <w:p w14:paraId="194B1314" w14:textId="53F56660"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EF_PSLOCI and EF_ACSGL contents at the end of the TC is needed.</w:t>
      </w:r>
    </w:p>
    <w:p w14:paraId="3D05251D" w14:textId="585B1767" w:rsidR="005D5CC4" w:rsidRPr="003068BA" w:rsidRDefault="005D5CC4" w:rsidP="005D5CC4">
      <w:pPr>
        <w:pStyle w:val="Heading1"/>
        <w:rPr>
          <w:rFonts w:eastAsia="TimesNewRoman"/>
          <w:lang w:eastAsia="en-GB"/>
        </w:rPr>
      </w:pPr>
      <w:bookmarkStart w:id="2327" w:name="_Toc103688559"/>
      <w:r w:rsidRPr="003068BA">
        <w:rPr>
          <w:rFonts w:eastAsia="TimesNewRoman"/>
        </w:rPr>
        <w:t>11</w:t>
      </w:r>
      <w:r w:rsidRPr="003068BA">
        <w:rPr>
          <w:rFonts w:eastAsia="TimesNewRoman"/>
        </w:rPr>
        <w:tab/>
        <w:t>NAS security context parameter handling</w:t>
      </w:r>
      <w:bookmarkEnd w:id="2327"/>
    </w:p>
    <w:p w14:paraId="096D9464" w14:textId="1141FF40" w:rsidR="005D5CC4" w:rsidRPr="003068BA" w:rsidRDefault="005D5CC4" w:rsidP="00D43575">
      <w:pPr>
        <w:pStyle w:val="Heading2"/>
        <w:rPr>
          <w:rFonts w:eastAsia="TimesNewRoman"/>
          <w:lang w:eastAsia="en-GB"/>
        </w:rPr>
      </w:pPr>
      <w:bookmarkStart w:id="2328" w:name="_Toc103688560"/>
      <w:r w:rsidRPr="003068BA">
        <w:rPr>
          <w:rFonts w:eastAsia="TimesNewRoman"/>
          <w:lang w:eastAsia="en-GB"/>
        </w:rPr>
        <w:t>11.1</w:t>
      </w:r>
      <w:r w:rsidR="00D43575" w:rsidRPr="003068BA">
        <w:rPr>
          <w:rFonts w:eastAsia="TimesNewRoman"/>
          <w:lang w:eastAsia="en-GB"/>
        </w:rPr>
        <w:tab/>
      </w:r>
      <w:r w:rsidRPr="003068BA">
        <w:rPr>
          <w:rFonts w:eastAsia="TimesNewRoman"/>
          <w:lang w:eastAsia="en-GB"/>
        </w:rPr>
        <w:t>NAS security context parameter handling when service "EMM Information" is available</w:t>
      </w:r>
      <w:bookmarkEnd w:id="2328"/>
    </w:p>
    <w:p w14:paraId="1BC2A8F1" w14:textId="700B22D4"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and EF_EPSNSC and verification of EF_EPSNSC contents is needed.</w:t>
      </w:r>
    </w:p>
    <w:p w14:paraId="45C8EEE8" w14:textId="2D5DC761" w:rsidR="00D43575" w:rsidRPr="003068BA" w:rsidRDefault="00D43575" w:rsidP="00D43575">
      <w:pPr>
        <w:pStyle w:val="Heading2"/>
        <w:rPr>
          <w:rFonts w:eastAsia="TimesNewRoman"/>
          <w:lang w:eastAsia="en-GB"/>
        </w:rPr>
      </w:pPr>
      <w:bookmarkStart w:id="2329" w:name="_Toc103688561"/>
      <w:r w:rsidRPr="003068BA">
        <w:rPr>
          <w:rFonts w:eastAsia="TimesNewRoman"/>
          <w:lang w:eastAsia="en-GB"/>
        </w:rPr>
        <w:lastRenderedPageBreak/>
        <w:t>11.2</w:t>
      </w:r>
      <w:r w:rsidRPr="003068BA">
        <w:rPr>
          <w:rFonts w:eastAsia="TimesNewRoman"/>
          <w:lang w:eastAsia="en-GB"/>
        </w:rPr>
        <w:tab/>
        <w:t>NAS security context parameter handling when service "EMM Information" is not available, no IMSI change</w:t>
      </w:r>
      <w:bookmarkEnd w:id="2329"/>
    </w:p>
    <w:p w14:paraId="40F962C7" w14:textId="0C722F0B"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is needed.</w:t>
      </w:r>
    </w:p>
    <w:p w14:paraId="5B11F424" w14:textId="28CA93D7" w:rsidR="00D43575" w:rsidRPr="003068BA" w:rsidRDefault="00D43575" w:rsidP="00D43575">
      <w:pPr>
        <w:pStyle w:val="Heading2"/>
        <w:rPr>
          <w:rFonts w:eastAsia="TimesNewRoman"/>
          <w:lang w:eastAsia="en-GB"/>
        </w:rPr>
      </w:pPr>
      <w:bookmarkStart w:id="2330" w:name="_Toc103688562"/>
      <w:r w:rsidRPr="003068BA">
        <w:rPr>
          <w:rFonts w:eastAsia="TimesNewRoman"/>
          <w:lang w:eastAsia="en-GB"/>
        </w:rPr>
        <w:t>11.3</w:t>
      </w:r>
      <w:r w:rsidRPr="003068BA">
        <w:rPr>
          <w:rFonts w:eastAsia="TimesNewRoman"/>
          <w:lang w:eastAsia="en-GB"/>
        </w:rPr>
        <w:tab/>
        <w:t>NAS security context parameter handling when service "EMM Information" is not available, IMSI Changed</w:t>
      </w:r>
      <w:bookmarkEnd w:id="2330"/>
    </w:p>
    <w:p w14:paraId="251F7076" w14:textId="77777777"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is needed.</w:t>
      </w:r>
    </w:p>
    <w:p w14:paraId="0D71C89C" w14:textId="0AE1C6D4" w:rsidR="005D5CC4" w:rsidRPr="003068BA" w:rsidRDefault="005D5CC4" w:rsidP="00D43575">
      <w:pPr>
        <w:pStyle w:val="Heading2"/>
        <w:rPr>
          <w:rFonts w:eastAsia="TimesNewRoman"/>
          <w:lang w:eastAsia="en-GB"/>
        </w:rPr>
      </w:pPr>
      <w:bookmarkStart w:id="2331" w:name="_Toc103688563"/>
      <w:r w:rsidRPr="003068BA">
        <w:rPr>
          <w:rFonts w:eastAsia="TimesNewRoman"/>
          <w:lang w:eastAsia="en-GB"/>
        </w:rPr>
        <w:t>11.4</w:t>
      </w:r>
      <w:r w:rsidR="00D43575" w:rsidRPr="003068BA">
        <w:rPr>
          <w:rFonts w:eastAsia="TimesNewRoman"/>
          <w:lang w:eastAsia="en-GB"/>
        </w:rPr>
        <w:tab/>
      </w:r>
      <w:r w:rsidRPr="003068BA">
        <w:rPr>
          <w:rFonts w:eastAsia="TimesNewRoman"/>
          <w:lang w:eastAsia="en-GB"/>
        </w:rPr>
        <w:t>EPS NAS Security Context Storage</w:t>
      </w:r>
      <w:bookmarkEnd w:id="2331"/>
    </w:p>
    <w:p w14:paraId="125BA4CA" w14:textId="77777777"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and EF_EPSNSC and verification of EF_EPSNSC contents is needed.</w:t>
      </w:r>
    </w:p>
    <w:p w14:paraId="6129C42A" w14:textId="6DC319A3" w:rsidR="005D5CC4" w:rsidRPr="003068BA" w:rsidRDefault="005D5CC4" w:rsidP="00D43575">
      <w:pPr>
        <w:pStyle w:val="Heading1"/>
        <w:rPr>
          <w:rFonts w:eastAsia="TimesNewRoman"/>
          <w:lang w:eastAsia="en-GB"/>
        </w:rPr>
      </w:pPr>
      <w:bookmarkStart w:id="2332" w:name="_Toc103688564"/>
      <w:r w:rsidRPr="003068BA">
        <w:rPr>
          <w:rFonts w:eastAsia="TimesNewRoman"/>
          <w:lang w:eastAsia="en-GB"/>
        </w:rPr>
        <w:t>12</w:t>
      </w:r>
      <w:r w:rsidR="00D43575" w:rsidRPr="003068BA">
        <w:rPr>
          <w:rFonts w:eastAsia="TimesNewRoman"/>
          <w:lang w:eastAsia="en-GB"/>
        </w:rPr>
        <w:tab/>
      </w:r>
      <w:r w:rsidRPr="003068BA">
        <w:rPr>
          <w:rFonts w:eastAsia="TimesNewRoman"/>
          <w:lang w:eastAsia="en-GB"/>
        </w:rPr>
        <w:t>Non Access Stratum (NAS) Configuration parameter handling</w:t>
      </w:r>
      <w:bookmarkEnd w:id="2332"/>
    </w:p>
    <w:p w14:paraId="0B2F987D" w14:textId="6A31F0A8" w:rsidR="005D5CC4" w:rsidRPr="003068BA" w:rsidRDefault="005D5CC4" w:rsidP="00D43575">
      <w:pPr>
        <w:pStyle w:val="Heading2"/>
        <w:rPr>
          <w:rFonts w:eastAsia="TimesNewRoman"/>
          <w:lang w:eastAsia="en-GB"/>
        </w:rPr>
      </w:pPr>
      <w:bookmarkStart w:id="2333" w:name="_Toc103688565"/>
      <w:r w:rsidRPr="003068BA">
        <w:rPr>
          <w:rFonts w:eastAsia="TimesNewRoman"/>
          <w:lang w:eastAsia="en-GB"/>
        </w:rPr>
        <w:t>12.1</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NAS signaling priority handling</w:t>
      </w:r>
      <w:bookmarkEnd w:id="2333"/>
    </w:p>
    <w:p w14:paraId="053BE999" w14:textId="7B3DC3BF" w:rsidR="00651134" w:rsidRPr="003068BA" w:rsidRDefault="00651134" w:rsidP="00651134">
      <w:pPr>
        <w:rPr>
          <w:rFonts w:eastAsia="TimesNewRoman"/>
          <w:lang w:eastAsia="en-GB"/>
        </w:rPr>
      </w:pPr>
      <w:r w:rsidRPr="003068BA">
        <w:rPr>
          <w:rFonts w:eastAsia="TimesNewRoman"/>
          <w:highlight w:val="magenta"/>
          <w:lang w:eastAsia="en-GB"/>
        </w:rPr>
        <w:t>Incorrectly marked as No Sytem Simulator involved TC – reference to 34.123-1 –  not action but referencing needed</w:t>
      </w:r>
      <w:r w:rsidRPr="003068BA">
        <w:rPr>
          <w:rFonts w:eastAsia="TimesNewRoman"/>
          <w:lang w:eastAsia="en-GB"/>
        </w:rPr>
        <w:t>.</w:t>
      </w:r>
    </w:p>
    <w:p w14:paraId="06791F07" w14:textId="37444C1E" w:rsidR="005D5CC4" w:rsidRPr="003068BA" w:rsidRDefault="005D5CC4" w:rsidP="00D43575">
      <w:pPr>
        <w:pStyle w:val="Heading2"/>
        <w:rPr>
          <w:rFonts w:eastAsia="TimesNewRoman"/>
          <w:lang w:eastAsia="en-GB"/>
        </w:rPr>
      </w:pPr>
      <w:bookmarkStart w:id="2334" w:name="_Toc103688566"/>
      <w:r w:rsidRPr="003068BA">
        <w:rPr>
          <w:rFonts w:eastAsia="TimesNewRoman"/>
          <w:lang w:eastAsia="en-GB"/>
        </w:rPr>
        <w:t>12.2</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NMO I Network Mode of Operation I handling</w:t>
      </w:r>
      <w:bookmarkEnd w:id="2334"/>
    </w:p>
    <w:p w14:paraId="55417436" w14:textId="77777777" w:rsidR="00651134" w:rsidRPr="003068BA" w:rsidRDefault="00651134" w:rsidP="00651134">
      <w:pPr>
        <w:rPr>
          <w:rFonts w:eastAsia="TimesNewRoman"/>
          <w:lang w:eastAsia="en-GB"/>
        </w:rPr>
      </w:pPr>
      <w:r w:rsidRPr="003068BA">
        <w:rPr>
          <w:rFonts w:eastAsia="TimesNewRoman"/>
          <w:highlight w:val="magenta"/>
          <w:lang w:eastAsia="en-GB"/>
        </w:rPr>
        <w:t>Incorrectly marked as No Sytem Simulator involved TC – reference to 34.123-1 –  not action but referencing needed</w:t>
      </w:r>
      <w:r w:rsidRPr="003068BA">
        <w:rPr>
          <w:rFonts w:eastAsia="TimesNewRoman"/>
          <w:lang w:eastAsia="en-GB"/>
        </w:rPr>
        <w:t>.</w:t>
      </w:r>
    </w:p>
    <w:p w14:paraId="403B288D" w14:textId="6C22A8BB" w:rsidR="005D5CC4" w:rsidRPr="003068BA" w:rsidRDefault="005D5CC4" w:rsidP="00D43575">
      <w:pPr>
        <w:pStyle w:val="Heading2"/>
        <w:rPr>
          <w:rFonts w:eastAsia="TimesNewRoman"/>
          <w:lang w:eastAsia="en-GB"/>
        </w:rPr>
      </w:pPr>
      <w:bookmarkStart w:id="2335" w:name="_Toc103688567"/>
      <w:r w:rsidRPr="003068BA">
        <w:rPr>
          <w:rFonts w:eastAsia="TimesNewRoman"/>
          <w:lang w:eastAsia="en-GB"/>
        </w:rPr>
        <w:t>12.3</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Attach with IMSI handling</w:t>
      </w:r>
      <w:bookmarkEnd w:id="2335"/>
    </w:p>
    <w:p w14:paraId="00E7652B" w14:textId="77777777" w:rsidR="00651134" w:rsidRPr="003068BA" w:rsidRDefault="00651134" w:rsidP="00651134">
      <w:pPr>
        <w:rPr>
          <w:rFonts w:eastAsia="TimesNewRoman"/>
          <w:lang w:eastAsia="en-GB"/>
        </w:rPr>
      </w:pPr>
      <w:r w:rsidRPr="003068BA">
        <w:rPr>
          <w:rFonts w:eastAsia="TimesNewRoman"/>
          <w:highlight w:val="magenta"/>
          <w:lang w:eastAsia="en-GB"/>
        </w:rPr>
        <w:t>Incorrectly marked as No Sytem Simulator involved TC – reference to 34.123-1 –  not action but referencing needed</w:t>
      </w:r>
      <w:r w:rsidRPr="003068BA">
        <w:rPr>
          <w:rFonts w:eastAsia="TimesNewRoman"/>
          <w:lang w:eastAsia="en-GB"/>
        </w:rPr>
        <w:t>.</w:t>
      </w:r>
    </w:p>
    <w:p w14:paraId="501B980D" w14:textId="2841517D" w:rsidR="005D5CC4" w:rsidRPr="003068BA" w:rsidRDefault="005D5CC4" w:rsidP="00D43575">
      <w:pPr>
        <w:pStyle w:val="Heading2"/>
        <w:rPr>
          <w:rFonts w:eastAsia="TimesNewRoman"/>
          <w:lang w:eastAsia="en-GB"/>
        </w:rPr>
      </w:pPr>
      <w:bookmarkStart w:id="2336" w:name="_Toc103688568"/>
      <w:r w:rsidRPr="003068BA">
        <w:rPr>
          <w:rFonts w:eastAsia="TimesNewRoman"/>
          <w:lang w:eastAsia="en-GB"/>
        </w:rPr>
        <w:t>12.4</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Verifying Minimum Periodic Search Timer</w:t>
      </w:r>
      <w:bookmarkEnd w:id="2336"/>
    </w:p>
    <w:p w14:paraId="00D3CB9B" w14:textId="77777777" w:rsidR="00651134" w:rsidRPr="003068BA" w:rsidRDefault="00651134" w:rsidP="00651134">
      <w:pPr>
        <w:rPr>
          <w:rFonts w:eastAsia="TimesNewRoman"/>
          <w:lang w:eastAsia="en-GB"/>
        </w:rPr>
      </w:pPr>
      <w:r w:rsidRPr="003068BA">
        <w:rPr>
          <w:rFonts w:eastAsia="TimesNewRoman"/>
          <w:highlight w:val="magenta"/>
          <w:lang w:eastAsia="en-GB"/>
        </w:rPr>
        <w:t>Incorrectly marked as No Sytem Simulator involved TC – reference to 34.123-1 –  not action but referencing needed</w:t>
      </w:r>
      <w:r w:rsidRPr="003068BA">
        <w:rPr>
          <w:rFonts w:eastAsia="TimesNewRoman"/>
          <w:lang w:eastAsia="en-GB"/>
        </w:rPr>
        <w:t>.</w:t>
      </w:r>
    </w:p>
    <w:p w14:paraId="764DC26E" w14:textId="6FEAB467" w:rsidR="005D5CC4" w:rsidRPr="003068BA" w:rsidRDefault="005D5CC4" w:rsidP="00D43575">
      <w:pPr>
        <w:pStyle w:val="Heading2"/>
        <w:rPr>
          <w:rFonts w:eastAsia="TimesNewRoman"/>
          <w:lang w:eastAsia="en-GB"/>
        </w:rPr>
      </w:pPr>
      <w:bookmarkStart w:id="2337" w:name="_Toc103688569"/>
      <w:r w:rsidRPr="003068BA">
        <w:rPr>
          <w:rFonts w:eastAsia="TimesNewRoman"/>
          <w:lang w:eastAsia="en-GB"/>
        </w:rPr>
        <w:t>12.5</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Extended access barring handling</w:t>
      </w:r>
      <w:bookmarkEnd w:id="2337"/>
    </w:p>
    <w:p w14:paraId="72CF851A" w14:textId="77777777" w:rsidR="00651134" w:rsidRPr="003068BA" w:rsidRDefault="00651134" w:rsidP="00651134">
      <w:pPr>
        <w:rPr>
          <w:rFonts w:eastAsia="TimesNewRoman"/>
          <w:lang w:eastAsia="en-GB"/>
        </w:rPr>
      </w:pPr>
      <w:r w:rsidRPr="003068BA">
        <w:rPr>
          <w:rFonts w:eastAsia="TimesNewRoman"/>
          <w:highlight w:val="magenta"/>
          <w:lang w:eastAsia="en-GB"/>
        </w:rPr>
        <w:t>Incorrectly marked as No Sytem Simulator involved TC – reference to 34.123-1 –  not action but referencing needed</w:t>
      </w:r>
      <w:r w:rsidRPr="003068BA">
        <w:rPr>
          <w:rFonts w:eastAsia="TimesNewRoman"/>
          <w:lang w:eastAsia="en-GB"/>
        </w:rPr>
        <w:t>.</w:t>
      </w:r>
    </w:p>
    <w:p w14:paraId="521AE914" w14:textId="494AAEC6" w:rsidR="00D43575" w:rsidRPr="003068BA" w:rsidRDefault="005D5CC4" w:rsidP="00D43575">
      <w:pPr>
        <w:pStyle w:val="Heading2"/>
        <w:rPr>
          <w:rFonts w:eastAsia="TimesNewRoman"/>
          <w:lang w:eastAsia="en-GB"/>
        </w:rPr>
      </w:pPr>
      <w:bookmarkStart w:id="2338" w:name="_Toc103688570"/>
      <w:r w:rsidRPr="003068BA">
        <w:rPr>
          <w:rFonts w:eastAsia="TimesNewRoman"/>
          <w:lang w:eastAsia="en-GB"/>
        </w:rPr>
        <w:t>12.6</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Verifying Timer T3245 Behaviour</w:t>
      </w:r>
      <w:bookmarkEnd w:id="2338"/>
    </w:p>
    <w:p w14:paraId="14A70700" w14:textId="453F5582"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multiple UPDATE commands on the EF_FPLMN needed.</w:t>
      </w:r>
    </w:p>
    <w:p w14:paraId="5C3269A7" w14:textId="2FD4B0E1" w:rsidR="00ED3FA4" w:rsidRPr="003068BA" w:rsidRDefault="00ED3FA4" w:rsidP="00ED3FA4">
      <w:pPr>
        <w:pStyle w:val="Heading2"/>
        <w:rPr>
          <w:lang w:eastAsia="en-GB"/>
        </w:rPr>
      </w:pPr>
      <w:bookmarkStart w:id="2339" w:name="_Toc103688571"/>
      <w:r w:rsidRPr="003068BA">
        <w:rPr>
          <w:lang w:eastAsia="en-GB"/>
        </w:rPr>
        <w:t>12.7</w:t>
      </w:r>
      <w:r w:rsidRPr="003068BA">
        <w:rPr>
          <w:lang w:eastAsia="en-GB"/>
        </w:rPr>
        <w:tab/>
        <w:t>EF</w:t>
      </w:r>
      <w:r w:rsidRPr="003068BA">
        <w:rPr>
          <w:sz w:val="18"/>
          <w:szCs w:val="18"/>
          <w:lang w:eastAsia="en-GB"/>
        </w:rPr>
        <w:t xml:space="preserve">NASCONFIG </w:t>
      </w:r>
      <w:r w:rsidRPr="003068BA">
        <w:rPr>
          <w:lang w:eastAsia="en-GB"/>
        </w:rPr>
        <w:t>– Override NAS signalling low priority</w:t>
      </w:r>
      <w:bookmarkEnd w:id="2339"/>
    </w:p>
    <w:p w14:paraId="106104FD" w14:textId="7B02C7A8"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needed.</w:t>
      </w:r>
    </w:p>
    <w:p w14:paraId="649C55DC" w14:textId="5BC426C3" w:rsidR="00ED3FA4" w:rsidRPr="003068BA" w:rsidRDefault="00ED3FA4" w:rsidP="00ED3FA4">
      <w:pPr>
        <w:pStyle w:val="Heading2"/>
        <w:rPr>
          <w:lang w:eastAsia="en-GB"/>
        </w:rPr>
      </w:pPr>
      <w:bookmarkStart w:id="2340" w:name="_Toc103688572"/>
      <w:r w:rsidRPr="003068BA">
        <w:rPr>
          <w:lang w:eastAsia="en-GB"/>
        </w:rPr>
        <w:lastRenderedPageBreak/>
        <w:t>12.8</w:t>
      </w:r>
      <w:r w:rsidRPr="003068BA">
        <w:rPr>
          <w:lang w:eastAsia="en-GB"/>
        </w:rPr>
        <w:tab/>
        <w:t>EF</w:t>
      </w:r>
      <w:r w:rsidRPr="003068BA">
        <w:rPr>
          <w:sz w:val="18"/>
          <w:szCs w:val="18"/>
          <w:lang w:eastAsia="en-GB"/>
        </w:rPr>
        <w:t xml:space="preserve">NASCONFIG </w:t>
      </w:r>
      <w:r w:rsidRPr="003068BA">
        <w:rPr>
          <w:lang w:eastAsia="en-GB"/>
        </w:rPr>
        <w:t>– Override Extended access barring</w:t>
      </w:r>
      <w:bookmarkEnd w:id="2340"/>
    </w:p>
    <w:p w14:paraId="0157FD07" w14:textId="0DE74CB5"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needed.</w:t>
      </w:r>
    </w:p>
    <w:p w14:paraId="5B7EE37F" w14:textId="3A8884C1" w:rsidR="00ED3FA4" w:rsidRPr="003068BA" w:rsidRDefault="00ED3FA4" w:rsidP="00ED3FA4">
      <w:pPr>
        <w:pStyle w:val="Heading2"/>
        <w:rPr>
          <w:lang w:eastAsia="en-GB"/>
        </w:rPr>
      </w:pPr>
      <w:bookmarkStart w:id="2341" w:name="_Toc103688573"/>
      <w:r w:rsidRPr="003068BA">
        <w:rPr>
          <w:lang w:eastAsia="en-GB"/>
        </w:rPr>
        <w:t>12.9</w:t>
      </w:r>
      <w:r w:rsidRPr="003068BA">
        <w:rPr>
          <w:lang w:eastAsia="en-GB"/>
        </w:rPr>
        <w:tab/>
        <w:t>EF</w:t>
      </w:r>
      <w:r w:rsidRPr="003068BA">
        <w:rPr>
          <w:sz w:val="18"/>
          <w:szCs w:val="18"/>
          <w:lang w:eastAsia="en-GB"/>
        </w:rPr>
        <w:t xml:space="preserve">NASCONFIG </w:t>
      </w:r>
      <w:r w:rsidRPr="003068BA">
        <w:rPr>
          <w:lang w:eastAsia="en-GB"/>
        </w:rPr>
        <w:t>– Fast First Higher Priority PLMN Search</w:t>
      </w:r>
      <w:bookmarkEnd w:id="2341"/>
    </w:p>
    <w:p w14:paraId="34C52766" w14:textId="35B9B5F0"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needed.</w:t>
      </w:r>
    </w:p>
    <w:p w14:paraId="342DA33A" w14:textId="099D5A5F" w:rsidR="00ED3FA4" w:rsidRPr="003068BA" w:rsidRDefault="00ED3FA4" w:rsidP="00ED3FA4">
      <w:pPr>
        <w:pStyle w:val="Heading2"/>
        <w:rPr>
          <w:lang w:eastAsia="en-GB"/>
        </w:rPr>
      </w:pPr>
      <w:bookmarkStart w:id="2342" w:name="_Toc103688574"/>
      <w:r w:rsidRPr="003068BA">
        <w:rPr>
          <w:lang w:eastAsia="en-GB"/>
        </w:rPr>
        <w:t>12.10</w:t>
      </w:r>
      <w:r w:rsidRPr="003068BA">
        <w:rPr>
          <w:lang w:eastAsia="en-GB"/>
        </w:rPr>
        <w:tab/>
        <w:t>EF</w:t>
      </w:r>
      <w:r w:rsidRPr="003068BA">
        <w:rPr>
          <w:sz w:val="18"/>
          <w:szCs w:val="18"/>
          <w:lang w:eastAsia="en-GB"/>
        </w:rPr>
        <w:t xml:space="preserve">NASCONFIG </w:t>
      </w:r>
      <w:r w:rsidRPr="003068BA">
        <w:rPr>
          <w:lang w:eastAsia="en-GB"/>
        </w:rPr>
        <w:t>– E-UTRA Disabling Allowed for EMM cause #15</w:t>
      </w:r>
      <w:bookmarkEnd w:id="2342"/>
    </w:p>
    <w:p w14:paraId="126539FA" w14:textId="1536B5FA"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needed.</w:t>
      </w:r>
    </w:p>
    <w:p w14:paraId="1F31C20D" w14:textId="55F33ED9" w:rsidR="00ED3FA4" w:rsidRPr="003068BA" w:rsidRDefault="00ED3FA4" w:rsidP="00ED3FA4">
      <w:pPr>
        <w:pStyle w:val="Heading2"/>
        <w:rPr>
          <w:lang w:eastAsia="en-GB"/>
        </w:rPr>
      </w:pPr>
      <w:bookmarkStart w:id="2343" w:name="_Toc103688575"/>
      <w:r w:rsidRPr="003068BA">
        <w:rPr>
          <w:lang w:eastAsia="en-GB"/>
        </w:rPr>
        <w:t>12.11</w:t>
      </w:r>
      <w:r w:rsidRPr="003068BA">
        <w:rPr>
          <w:lang w:eastAsia="en-GB"/>
        </w:rPr>
        <w:tab/>
        <w:t>EF</w:t>
      </w:r>
      <w:r w:rsidRPr="003068BA">
        <w:rPr>
          <w:sz w:val="18"/>
          <w:szCs w:val="18"/>
          <w:lang w:eastAsia="en-GB"/>
        </w:rPr>
        <w:t xml:space="preserve">NASCONFIG </w:t>
      </w:r>
      <w:r w:rsidRPr="003068BA">
        <w:rPr>
          <w:lang w:eastAsia="en-GB"/>
        </w:rPr>
        <w:t>– SM_RetryWaitTime</w:t>
      </w:r>
      <w:bookmarkEnd w:id="2343"/>
    </w:p>
    <w:p w14:paraId="7BC616D3" w14:textId="57E98EA6"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needed.</w:t>
      </w:r>
    </w:p>
    <w:p w14:paraId="17D8EC91" w14:textId="1D800AC5" w:rsidR="00ED3FA4" w:rsidRPr="003068BA" w:rsidRDefault="00ED3FA4" w:rsidP="00ED3FA4">
      <w:pPr>
        <w:pStyle w:val="Heading2"/>
        <w:rPr>
          <w:lang w:eastAsia="en-GB"/>
        </w:rPr>
      </w:pPr>
      <w:bookmarkStart w:id="2344" w:name="_Toc103688576"/>
      <w:r w:rsidRPr="003068BA">
        <w:rPr>
          <w:lang w:eastAsia="en-GB"/>
        </w:rPr>
        <w:t>12.12</w:t>
      </w:r>
      <w:r w:rsidRPr="003068BA">
        <w:rPr>
          <w:lang w:eastAsia="en-GB"/>
        </w:rPr>
        <w:tab/>
        <w:t>EF</w:t>
      </w:r>
      <w:r w:rsidRPr="003068BA">
        <w:rPr>
          <w:sz w:val="18"/>
          <w:szCs w:val="18"/>
          <w:lang w:eastAsia="en-GB"/>
        </w:rPr>
        <w:t xml:space="preserve">NASCONFIG </w:t>
      </w:r>
      <w:r w:rsidRPr="003068BA">
        <w:rPr>
          <w:lang w:eastAsia="en-GB"/>
        </w:rPr>
        <w:t>– SM_RetryAtRATChange</w:t>
      </w:r>
      <w:bookmarkEnd w:id="2344"/>
    </w:p>
    <w:p w14:paraId="415E0978" w14:textId="0C6D4AB0" w:rsidR="00651134" w:rsidRPr="003068BA" w:rsidRDefault="00ED3FA4" w:rsidP="00651134">
      <w:pPr>
        <w:rPr>
          <w:rFonts w:eastAsia="TimesNewRoman"/>
        </w:rPr>
      </w:pPr>
      <w:r w:rsidRPr="003068BA">
        <w:rPr>
          <w:rFonts w:eastAsia="TimesNewRoman"/>
          <w:highlight w:val="magenta"/>
        </w:rPr>
        <w:t>Not applicable</w:t>
      </w:r>
      <w:r w:rsidR="00651134" w:rsidRPr="003068BA">
        <w:rPr>
          <w:rFonts w:eastAsia="TimesNewRoman"/>
          <w:highlight w:val="magenta"/>
        </w:rPr>
        <w:t xml:space="preserve"> – currently no system simulator involved </w:t>
      </w:r>
      <w:r w:rsidRPr="003068BA">
        <w:rPr>
          <w:rFonts w:eastAsia="TimesNewRoman"/>
          <w:highlight w:val="magenta"/>
        </w:rPr>
        <w:t>–</w:t>
      </w:r>
      <w:r w:rsidR="00651134" w:rsidRPr="003068BA">
        <w:rPr>
          <w:rFonts w:eastAsia="TimesNewRoman"/>
          <w:highlight w:val="magenta"/>
        </w:rPr>
        <w:t xml:space="preserve"> </w:t>
      </w:r>
      <w:r w:rsidRPr="003068BA">
        <w:rPr>
          <w:rFonts w:eastAsia="TimesNewRoman"/>
          <w:highlight w:val="magenta"/>
        </w:rPr>
        <w:t>Test marked as FFS</w:t>
      </w:r>
      <w:r w:rsidR="00651134" w:rsidRPr="003068BA">
        <w:rPr>
          <w:rFonts w:eastAsia="TimesNewRoman"/>
          <w:highlight w:val="magenta"/>
        </w:rPr>
        <w:t>.</w:t>
      </w:r>
    </w:p>
    <w:p w14:paraId="03E871EA" w14:textId="397A23E1" w:rsidR="005D5CC4" w:rsidRPr="003068BA" w:rsidRDefault="005D5CC4" w:rsidP="00D43575">
      <w:pPr>
        <w:pStyle w:val="Heading1"/>
        <w:rPr>
          <w:rFonts w:eastAsia="TimesNewRoman"/>
          <w:lang w:eastAsia="en-GB"/>
        </w:rPr>
      </w:pPr>
      <w:bookmarkStart w:id="2345" w:name="_Toc103688577"/>
      <w:r w:rsidRPr="003068BA">
        <w:rPr>
          <w:rFonts w:eastAsia="TimesNewRoman"/>
          <w:lang w:eastAsia="en-GB"/>
        </w:rPr>
        <w:t>13</w:t>
      </w:r>
      <w:r w:rsidR="00D43575" w:rsidRPr="003068BA">
        <w:rPr>
          <w:rFonts w:eastAsia="TimesNewRoman"/>
          <w:lang w:eastAsia="en-GB"/>
        </w:rPr>
        <w:tab/>
      </w:r>
      <w:r w:rsidRPr="003068BA">
        <w:rPr>
          <w:rFonts w:eastAsia="TimesNewRoman"/>
          <w:lang w:eastAsia="en-GB"/>
        </w:rPr>
        <w:t>UICC interface during PSM</w:t>
      </w:r>
      <w:bookmarkEnd w:id="2345"/>
    </w:p>
    <w:p w14:paraId="14575D3C" w14:textId="0DE82DEF" w:rsidR="005D5CC4" w:rsidRPr="003068BA" w:rsidRDefault="005D5CC4" w:rsidP="00D43575">
      <w:pPr>
        <w:pStyle w:val="Heading2"/>
        <w:rPr>
          <w:rFonts w:eastAsia="TimesNewRoman"/>
          <w:lang w:eastAsia="en-GB"/>
        </w:rPr>
      </w:pPr>
      <w:bookmarkStart w:id="2346" w:name="_Toc103688578"/>
      <w:r w:rsidRPr="003068BA">
        <w:rPr>
          <w:rFonts w:eastAsia="TimesNewRoman"/>
          <w:lang w:eastAsia="en-GB"/>
        </w:rPr>
        <w:t>13.1</w:t>
      </w:r>
      <w:r w:rsidR="00D43575" w:rsidRPr="003068BA">
        <w:rPr>
          <w:rFonts w:eastAsia="TimesNewRoman"/>
          <w:lang w:eastAsia="en-GB"/>
        </w:rPr>
        <w:tab/>
      </w:r>
      <w:r w:rsidRPr="003068BA">
        <w:rPr>
          <w:rFonts w:eastAsia="TimesNewRoman"/>
          <w:lang w:eastAsia="en-GB"/>
        </w:rPr>
        <w:t>UICC interface in PSM handling for E-UTRAN – No UICC deactivation in PSM</w:t>
      </w:r>
      <w:bookmarkEnd w:id="2346"/>
    </w:p>
    <w:p w14:paraId="55DF9BE7" w14:textId="4EEF1228" w:rsidR="00ED3FA4" w:rsidRPr="003068BA" w:rsidRDefault="0003424E" w:rsidP="00ED3FA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random values shall be used. No other modification needed to align with the present document</w:t>
      </w:r>
      <w:r w:rsidR="00ED3FA4" w:rsidRPr="003068BA">
        <w:rPr>
          <w:rFonts w:eastAsia="TimesNewRoman"/>
          <w:highlight w:val="green"/>
          <w:lang w:eastAsia="en-GB"/>
        </w:rPr>
        <w:t>.</w:t>
      </w:r>
    </w:p>
    <w:p w14:paraId="5A1F193C" w14:textId="6DD0ACF9" w:rsidR="00D43575" w:rsidRPr="003068BA" w:rsidRDefault="00D43575" w:rsidP="00D43575">
      <w:pPr>
        <w:pStyle w:val="Heading2"/>
        <w:rPr>
          <w:rFonts w:eastAsia="TimesNewRoman"/>
          <w:lang w:eastAsia="en-GB"/>
        </w:rPr>
      </w:pPr>
      <w:bookmarkStart w:id="2347" w:name="_Toc103688579"/>
      <w:r w:rsidRPr="003068BA">
        <w:rPr>
          <w:rFonts w:eastAsia="TimesNewRoman"/>
          <w:lang w:eastAsia="en-GB"/>
        </w:rPr>
        <w:t>13.2</w:t>
      </w:r>
      <w:r w:rsidRPr="003068BA">
        <w:rPr>
          <w:rFonts w:eastAsia="TimesNewRoman"/>
          <w:lang w:eastAsia="en-GB"/>
        </w:rPr>
        <w:tab/>
        <w:t>UICC interface in PSM handling for E-UTRAN – PSM not accepted by E-USS/NB-SS</w:t>
      </w:r>
      <w:bookmarkEnd w:id="2347"/>
    </w:p>
    <w:p w14:paraId="6DCE2832" w14:textId="6AB46695" w:rsidR="00ED3FA4" w:rsidRPr="003068BA" w:rsidRDefault="0003424E" w:rsidP="00ED3FA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003014FC" w:rsidRPr="003068BA">
        <w:rPr>
          <w:rFonts w:eastAsia="TimesNewRoman"/>
          <w:highlight w:val="green"/>
          <w:lang w:eastAsia="en-GB"/>
        </w:rPr>
        <w:t xml:space="preserve"> random values shall be used. No other modification needed to align with the present document</w:t>
      </w:r>
      <w:r w:rsidR="00ED3FA4" w:rsidRPr="003068BA">
        <w:rPr>
          <w:rFonts w:eastAsia="TimesNewRoman"/>
          <w:highlight w:val="green"/>
          <w:lang w:eastAsia="en-GB"/>
        </w:rPr>
        <w:t>.</w:t>
      </w:r>
    </w:p>
    <w:p w14:paraId="4907DA9D" w14:textId="36E3A657" w:rsidR="00D43575" w:rsidRPr="003068BA" w:rsidRDefault="00D43575" w:rsidP="00D43575">
      <w:pPr>
        <w:pStyle w:val="Heading2"/>
        <w:rPr>
          <w:rFonts w:eastAsia="TimesNewRoman"/>
          <w:lang w:eastAsia="en-GB"/>
        </w:rPr>
      </w:pPr>
      <w:bookmarkStart w:id="2348" w:name="_Toc103688580"/>
      <w:r w:rsidRPr="003068BA">
        <w:rPr>
          <w:rFonts w:eastAsia="TimesNewRoman"/>
          <w:lang w:eastAsia="en-GB"/>
        </w:rPr>
        <w:t>13.3</w:t>
      </w:r>
      <w:r w:rsidRPr="003068BA">
        <w:rPr>
          <w:rFonts w:eastAsia="TimesNewRoman"/>
          <w:lang w:eastAsia="en-GB"/>
        </w:rPr>
        <w:tab/>
        <w:t>UICC interface in PSM handling for E-UTRAN – UICC deactivation in PSM</w:t>
      </w:r>
      <w:bookmarkEnd w:id="2348"/>
    </w:p>
    <w:p w14:paraId="50A30FB7" w14:textId="212C2C7F"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contents of EF_ICCID, EF_IMSI and EF_EPSLOCI needed.</w:t>
      </w:r>
    </w:p>
    <w:p w14:paraId="7D87CFEF" w14:textId="7519734F" w:rsidR="00D43575" w:rsidRPr="003068BA" w:rsidRDefault="00D43575" w:rsidP="00D43575">
      <w:pPr>
        <w:pStyle w:val="Heading2"/>
        <w:rPr>
          <w:rFonts w:eastAsia="TimesNewRoman"/>
          <w:lang w:eastAsia="en-GB"/>
        </w:rPr>
      </w:pPr>
      <w:bookmarkStart w:id="2349" w:name="_Toc103688581"/>
      <w:r w:rsidRPr="003068BA">
        <w:rPr>
          <w:rFonts w:eastAsia="TimesNewRoman"/>
          <w:lang w:eastAsia="en-GB"/>
        </w:rPr>
        <w:t>13.4</w:t>
      </w:r>
      <w:r w:rsidRPr="003068BA">
        <w:rPr>
          <w:rFonts w:eastAsia="TimesNewRoman"/>
          <w:lang w:eastAsia="en-GB"/>
        </w:rPr>
        <w:tab/>
        <w:t>UICC interface in PSM for E-UTRAN – SUSPEND UICC</w:t>
      </w:r>
      <w:bookmarkEnd w:id="2349"/>
    </w:p>
    <w:p w14:paraId="6248E90C" w14:textId="7097902C" w:rsidR="00ED3FA4" w:rsidRPr="003068BA" w:rsidRDefault="0003424E" w:rsidP="00ED3FA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random values shall be used. No other modification needed to align with the present document</w:t>
      </w:r>
    </w:p>
    <w:p w14:paraId="5E41096B" w14:textId="14C66A66" w:rsidR="00D43575" w:rsidRPr="003068BA" w:rsidRDefault="00D43575" w:rsidP="00D43575">
      <w:pPr>
        <w:pStyle w:val="Heading1"/>
        <w:rPr>
          <w:rFonts w:eastAsia="TimesNewRoman"/>
          <w:lang w:eastAsia="en-GB"/>
        </w:rPr>
      </w:pPr>
      <w:bookmarkStart w:id="2350" w:name="_Toc103688582"/>
      <w:r w:rsidRPr="003068BA">
        <w:rPr>
          <w:rFonts w:eastAsia="TimesNewRoman"/>
          <w:lang w:eastAsia="en-GB"/>
        </w:rPr>
        <w:lastRenderedPageBreak/>
        <w:t>14</w:t>
      </w:r>
      <w:r w:rsidRPr="003068BA">
        <w:rPr>
          <w:rFonts w:eastAsia="TimesNewRoman"/>
          <w:lang w:eastAsia="en-GB"/>
        </w:rPr>
        <w:tab/>
        <w:t>UICC interface during eDRX</w:t>
      </w:r>
      <w:bookmarkEnd w:id="2350"/>
    </w:p>
    <w:p w14:paraId="3539C7EC" w14:textId="042141FC" w:rsidR="00D43575" w:rsidRPr="003068BA" w:rsidRDefault="00D43575" w:rsidP="00D43575">
      <w:pPr>
        <w:pStyle w:val="Heading2"/>
        <w:rPr>
          <w:rFonts w:eastAsia="TimesNewRoman"/>
          <w:lang w:eastAsia="en-GB"/>
        </w:rPr>
      </w:pPr>
      <w:bookmarkStart w:id="2351" w:name="_Toc103688583"/>
      <w:r w:rsidRPr="003068BA">
        <w:rPr>
          <w:rFonts w:eastAsia="TimesNewRoman"/>
          <w:lang w:eastAsia="en-GB"/>
        </w:rPr>
        <w:t>14.1</w:t>
      </w:r>
      <w:r w:rsidRPr="003068BA">
        <w:rPr>
          <w:rFonts w:eastAsia="TimesNewRoman"/>
          <w:lang w:eastAsia="en-GB"/>
        </w:rPr>
        <w:tab/>
        <w:t>UICC interface during eDRX for E-UTRAN – eDRX is not supported by the UICC</w:t>
      </w:r>
      <w:bookmarkEnd w:id="2351"/>
    </w:p>
    <w:p w14:paraId="02233313" w14:textId="02701635" w:rsidR="00ED3FA4" w:rsidRPr="003068BA" w:rsidRDefault="0003424E" w:rsidP="00ED3FA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random values shall be used. No other modification needed to align with the present document</w:t>
      </w:r>
    </w:p>
    <w:p w14:paraId="7B65427C" w14:textId="080E7B15" w:rsidR="00D43575" w:rsidRPr="003068BA" w:rsidRDefault="00D43575" w:rsidP="00D43575">
      <w:pPr>
        <w:pStyle w:val="Heading2"/>
        <w:rPr>
          <w:rFonts w:eastAsia="TimesNewRoman"/>
          <w:lang w:eastAsia="en-GB"/>
        </w:rPr>
      </w:pPr>
      <w:bookmarkStart w:id="2352" w:name="_Toc103688584"/>
      <w:r w:rsidRPr="003068BA">
        <w:rPr>
          <w:rFonts w:eastAsia="TimesNewRoman"/>
          <w:lang w:eastAsia="en-GB"/>
        </w:rPr>
        <w:t>14.2</w:t>
      </w:r>
      <w:r w:rsidRPr="003068BA">
        <w:rPr>
          <w:rFonts w:eastAsia="TimesNewRoman"/>
          <w:lang w:eastAsia="en-GB"/>
        </w:rPr>
        <w:tab/>
        <w:t>UICC interface during eDRX for E-UTRAN – eDRX is not accepted by E-USS/NB-SS</w:t>
      </w:r>
      <w:bookmarkEnd w:id="2352"/>
    </w:p>
    <w:p w14:paraId="3C6070A0" w14:textId="037EA19E" w:rsidR="00ED3FA4" w:rsidRPr="0003424E" w:rsidRDefault="0003424E" w:rsidP="00ED3FA4">
      <w:pPr>
        <w:rPr>
          <w:rFonts w:eastAsia="TimesNewRoman"/>
          <w:highlight w:val="gree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003014FC" w:rsidRPr="003068BA">
        <w:rPr>
          <w:rFonts w:eastAsia="TimesNewRoman"/>
          <w:highlight w:val="green"/>
          <w:lang w:eastAsia="en-GB"/>
        </w:rPr>
        <w:t>values shall be used. No other modification needed to align with the present document</w:t>
      </w:r>
    </w:p>
    <w:p w14:paraId="572DBBCD" w14:textId="0C7C8F69" w:rsidR="005D5CC4" w:rsidRPr="003068BA" w:rsidRDefault="00D43575" w:rsidP="00D43575">
      <w:pPr>
        <w:pStyle w:val="Heading2"/>
        <w:rPr>
          <w:rFonts w:eastAsia="TimesNewRoman"/>
          <w:lang w:eastAsia="en-GB"/>
        </w:rPr>
      </w:pPr>
      <w:bookmarkStart w:id="2353" w:name="_Toc103688585"/>
      <w:r w:rsidRPr="003068BA">
        <w:rPr>
          <w:rFonts w:eastAsia="TimesNewRoman"/>
          <w:lang w:eastAsia="en-GB"/>
        </w:rPr>
        <w:t>14.3</w:t>
      </w:r>
      <w:r w:rsidRPr="003068BA">
        <w:rPr>
          <w:rFonts w:eastAsia="TimesNewRoman"/>
          <w:lang w:eastAsia="en-GB"/>
        </w:rPr>
        <w:tab/>
        <w:t>UICC interface during eDRX for E-UTRAN – UICC deactivation during eDRX</w:t>
      </w:r>
      <w:bookmarkEnd w:id="2353"/>
    </w:p>
    <w:p w14:paraId="38836EA1" w14:textId="2890F96A"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contents of EF_ICCID, EF_IMSI and EF_EPSLOCI needed.</w:t>
      </w:r>
    </w:p>
    <w:p w14:paraId="141AE029" w14:textId="745B1D7C" w:rsidR="005D5CC4" w:rsidRPr="003068BA" w:rsidRDefault="00D43575" w:rsidP="00D43575">
      <w:pPr>
        <w:pStyle w:val="Heading2"/>
        <w:rPr>
          <w:rFonts w:eastAsia="TimesNewRoman"/>
          <w:lang w:eastAsia="en-GB"/>
        </w:rPr>
      </w:pPr>
      <w:bookmarkStart w:id="2354" w:name="_Toc103688586"/>
      <w:r w:rsidRPr="003068BA">
        <w:rPr>
          <w:rFonts w:eastAsia="TimesNewRoman"/>
          <w:lang w:eastAsia="en-GB"/>
        </w:rPr>
        <w:t>14.4</w:t>
      </w:r>
      <w:r w:rsidRPr="003068BA">
        <w:rPr>
          <w:rFonts w:eastAsia="TimesNewRoman"/>
          <w:lang w:eastAsia="en-GB"/>
        </w:rPr>
        <w:tab/>
        <w:t>UICC interface during eDRX for E-UTRAN– SUSPEND UICC</w:t>
      </w:r>
      <w:bookmarkEnd w:id="2354"/>
    </w:p>
    <w:p w14:paraId="0045BD44" w14:textId="581720E7" w:rsidR="00ED3FA4" w:rsidRPr="003068BA" w:rsidRDefault="00ED3FA4" w:rsidP="00ED3FA4">
      <w:pPr>
        <w:rPr>
          <w:rFonts w:eastAsia="TimesNewRoman"/>
        </w:rPr>
      </w:pPr>
      <w:r w:rsidRPr="003068BA">
        <w:rPr>
          <w:rFonts w:eastAsia="TimesNewRoman"/>
          <w:highlight w:val="magenta"/>
        </w:rPr>
        <w:t>Not applicable  – verification of correct activation and deactivation procedure.</w:t>
      </w:r>
    </w:p>
    <w:p w14:paraId="0CAE613C" w14:textId="3731C200" w:rsidR="00D43575" w:rsidRPr="003068BA" w:rsidRDefault="00D43575" w:rsidP="00D43575">
      <w:pPr>
        <w:pStyle w:val="Heading1"/>
        <w:rPr>
          <w:rFonts w:eastAsia="TimesNewRoman"/>
          <w:lang w:eastAsia="en-GB"/>
        </w:rPr>
      </w:pPr>
      <w:bookmarkStart w:id="2355" w:name="_Toc103688587"/>
      <w:r w:rsidRPr="003068BA">
        <w:rPr>
          <w:rFonts w:eastAsia="TimesNewRoman"/>
          <w:lang w:eastAsia="en-GB"/>
        </w:rPr>
        <w:t>15</w:t>
      </w:r>
      <w:r w:rsidRPr="003068BA">
        <w:rPr>
          <w:rFonts w:eastAsia="TimesNewRoman"/>
          <w:lang w:eastAsia="en-GB"/>
        </w:rPr>
        <w:tab/>
        <w:t>Authentication procedure and NAS security context handling for 5G</w:t>
      </w:r>
      <w:bookmarkEnd w:id="2355"/>
    </w:p>
    <w:p w14:paraId="18D50547" w14:textId="157C4CB3" w:rsidR="00D43575" w:rsidRPr="003068BA" w:rsidRDefault="00D43575" w:rsidP="00D43575">
      <w:pPr>
        <w:pStyle w:val="Heading2"/>
        <w:rPr>
          <w:rFonts w:eastAsia="TimesNewRoman"/>
          <w:lang w:eastAsia="en-GB"/>
        </w:rPr>
      </w:pPr>
      <w:bookmarkStart w:id="2356" w:name="_Toc103688588"/>
      <w:r w:rsidRPr="003068BA">
        <w:rPr>
          <w:rFonts w:eastAsia="TimesNewRoman"/>
          <w:lang w:eastAsia="en-GB"/>
        </w:rPr>
        <w:t>15.1</w:t>
      </w:r>
      <w:r w:rsidRPr="003068BA">
        <w:rPr>
          <w:rFonts w:eastAsia="TimesNewRoman"/>
          <w:lang w:eastAsia="en-GB"/>
        </w:rPr>
        <w:tab/>
        <w:t>Authentication procedure for EAP-AKA'</w:t>
      </w:r>
      <w:bookmarkEnd w:id="2356"/>
    </w:p>
    <w:p w14:paraId="4515E5F7" w14:textId="5C907150" w:rsidR="00D43575" w:rsidRPr="003068BA" w:rsidRDefault="00D43575" w:rsidP="00D43575">
      <w:pPr>
        <w:pStyle w:val="Heading3"/>
        <w:rPr>
          <w:rFonts w:eastAsia="TimesNewRoman"/>
          <w:lang w:eastAsia="en-GB"/>
        </w:rPr>
      </w:pPr>
      <w:bookmarkStart w:id="2357" w:name="_Toc103688589"/>
      <w:r w:rsidRPr="003068BA">
        <w:rPr>
          <w:rFonts w:eastAsia="TimesNewRoman"/>
          <w:lang w:eastAsia="en-GB"/>
        </w:rPr>
        <w:t>15.1.1</w:t>
      </w:r>
      <w:r w:rsidRPr="003068BA">
        <w:rPr>
          <w:rFonts w:eastAsia="TimesNewRoman"/>
          <w:lang w:eastAsia="en-GB"/>
        </w:rPr>
        <w:tab/>
        <w:t>Authentication procedure for EAP-AKA' - Authentication is successful</w:t>
      </w:r>
      <w:bookmarkEnd w:id="2357"/>
    </w:p>
    <w:p w14:paraId="48EF0412" w14:textId="77777777" w:rsidR="002A5A0B" w:rsidRPr="003068BA" w:rsidRDefault="002A5A0B" w:rsidP="002A5A0B">
      <w:pPr>
        <w:rPr>
          <w:highlight w:val="yellow"/>
          <w:lang w:eastAsia="en-GB"/>
        </w:rPr>
      </w:pPr>
      <w:bookmarkStart w:id="2358" w:name="_Toc517476896"/>
      <w:bookmarkStart w:id="2359" w:name="_Toc502364631"/>
      <w:bookmarkStart w:id="2360" w:name="_Toc44962051"/>
      <w:bookmarkStart w:id="2361" w:name="_Toc50983715"/>
      <w:bookmarkStart w:id="2362" w:name="_Toc50985886"/>
      <w:bookmarkStart w:id="2363" w:name="_Toc57113116"/>
      <w:bookmarkStart w:id="2364" w:name="_Toc57209389"/>
      <w:bookmarkStart w:id="2365" w:name="_Hlk722478"/>
      <w:r w:rsidRPr="003068BA">
        <w:rPr>
          <w:highlight w:val="yellow"/>
          <w:lang w:eastAsia="en-GB"/>
        </w:rPr>
        <w:t>Editor’s Note:</w:t>
      </w:r>
    </w:p>
    <w:p w14:paraId="3137439D" w14:textId="7AB8794D" w:rsidR="002A5A0B" w:rsidRPr="003068BA" w:rsidRDefault="00EE514F" w:rsidP="002A5A0B">
      <w:pPr>
        <w:rPr>
          <w:highlight w:val="yellow"/>
          <w:lang w:eastAsia="en-GB"/>
        </w:rPr>
      </w:pPr>
      <w:r w:rsidRPr="003068BA">
        <w:rPr>
          <w:highlight w:val="yellow"/>
          <w:lang w:eastAsia="en-GB"/>
        </w:rPr>
        <w:t>Draft</w:t>
      </w:r>
      <w:r w:rsidR="002A5A0B" w:rsidRPr="003068BA">
        <w:rPr>
          <w:highlight w:val="yellow"/>
          <w:lang w:eastAsia="en-GB"/>
        </w:rPr>
        <w:t xml:space="preserve"> </w:t>
      </w:r>
      <w:r w:rsidRPr="003068BA">
        <w:rPr>
          <w:highlight w:val="yellow"/>
          <w:lang w:eastAsia="en-GB"/>
        </w:rPr>
        <w:t>partially uses what w</w:t>
      </w:r>
      <w:r w:rsidR="002A5A0B" w:rsidRPr="003068BA">
        <w:rPr>
          <w:highlight w:val="yellow"/>
          <w:lang w:eastAsia="en-GB"/>
        </w:rPr>
        <w:t>as suggested in C6</w:t>
      </w:r>
      <w:r w:rsidR="00AB65CB">
        <w:rPr>
          <w:highlight w:val="yellow"/>
          <w:lang w:eastAsia="en-GB"/>
        </w:rPr>
        <w:t>-</w:t>
      </w:r>
      <w:r w:rsidR="002A5A0B" w:rsidRPr="003068BA">
        <w:rPr>
          <w:highlight w:val="yellow"/>
          <w:lang w:eastAsia="en-GB"/>
        </w:rPr>
        <w:t>200782, adjusted to the new format.</w:t>
      </w:r>
    </w:p>
    <w:p w14:paraId="0912141A" w14:textId="30DEEF6C" w:rsidR="00EE514F" w:rsidRPr="003068BA" w:rsidRDefault="00EE514F" w:rsidP="002A5A0B">
      <w:pPr>
        <w:rPr>
          <w:highlight w:val="yellow"/>
          <w:lang w:eastAsia="en-GB"/>
        </w:rPr>
      </w:pPr>
      <w:r w:rsidRPr="003068BA">
        <w:rPr>
          <w:highlight w:val="yellow"/>
          <w:lang w:eastAsia="en-GB"/>
        </w:rPr>
        <w:t>Can a 3GPP test ask for the sequence as suggested in C6</w:t>
      </w:r>
      <w:r w:rsidR="00AB65CB">
        <w:rPr>
          <w:highlight w:val="yellow"/>
          <w:lang w:eastAsia="en-GB"/>
        </w:rPr>
        <w:t>-</w:t>
      </w:r>
      <w:r w:rsidRPr="003068BA">
        <w:rPr>
          <w:highlight w:val="yellow"/>
          <w:lang w:eastAsia="en-GB"/>
        </w:rPr>
        <w:t xml:space="preserve">200782? The sequence number is not stored in a defined EF on the card. To operate the test as suggested specific knowledge about the used (test) card is needed. </w:t>
      </w:r>
    </w:p>
    <w:p w14:paraId="26D33DEB" w14:textId="40412276" w:rsidR="002A5A0B" w:rsidRPr="003068BA" w:rsidRDefault="00EE514F" w:rsidP="002A5A0B">
      <w:pPr>
        <w:rPr>
          <w:highlight w:val="yellow"/>
          <w:lang w:eastAsia="en-GB"/>
        </w:rPr>
      </w:pPr>
      <w:r w:rsidRPr="003068BA">
        <w:rPr>
          <w:highlight w:val="yellow"/>
          <w:lang w:eastAsia="en-GB"/>
        </w:rPr>
        <w:t xml:space="preserve">The following test tries to ignore the sequence number – </w:t>
      </w:r>
      <w:r w:rsidR="00472DDF" w:rsidRPr="003068BA">
        <w:rPr>
          <w:highlight w:val="yellow"/>
          <w:lang w:eastAsia="en-GB"/>
        </w:rPr>
        <w:t xml:space="preserve">but, I’m </w:t>
      </w:r>
      <w:r w:rsidRPr="003068BA">
        <w:rPr>
          <w:highlight w:val="yellow"/>
          <w:lang w:eastAsia="en-GB"/>
        </w:rPr>
        <w:t>not sure</w:t>
      </w:r>
      <w:r w:rsidR="00472DDF" w:rsidRPr="003068BA">
        <w:rPr>
          <w:highlight w:val="yellow"/>
          <w:lang w:eastAsia="en-GB"/>
        </w:rPr>
        <w:t xml:space="preserve"> that the test makes sense or has any value </w:t>
      </w:r>
      <w:r w:rsidRPr="003068BA">
        <w:rPr>
          <w:highlight w:val="yellow"/>
          <w:lang w:eastAsia="en-GB"/>
        </w:rPr>
        <w:t xml:space="preserve">if </w:t>
      </w:r>
      <w:r w:rsidR="00472DDF" w:rsidRPr="003068BA">
        <w:rPr>
          <w:highlight w:val="yellow"/>
          <w:lang w:eastAsia="en-GB"/>
        </w:rPr>
        <w:t>implemented as defined</w:t>
      </w:r>
      <w:r w:rsidR="002A5A0B" w:rsidRPr="003068BA">
        <w:rPr>
          <w:highlight w:val="yellow"/>
          <w:lang w:eastAsia="en-GB"/>
        </w:rPr>
        <w:t>.</w:t>
      </w:r>
    </w:p>
    <w:p w14:paraId="1EBFEFBE" w14:textId="12FE203B" w:rsidR="002A5A0B" w:rsidRPr="003068BA" w:rsidRDefault="002A5A0B" w:rsidP="002A5A0B">
      <w:pPr>
        <w:rPr>
          <w:highlight w:val="yellow"/>
          <w:lang w:eastAsia="en-GB"/>
        </w:rPr>
      </w:pPr>
      <w:r w:rsidRPr="003068BA">
        <w:rPr>
          <w:highlight w:val="yellow"/>
          <w:lang w:eastAsia="en-GB"/>
        </w:rPr>
        <w:t xml:space="preserve">I am open for suggestions here – let me know what </w:t>
      </w:r>
      <w:r w:rsidR="00472DDF" w:rsidRPr="003068BA">
        <w:rPr>
          <w:highlight w:val="yellow"/>
          <w:lang w:eastAsia="en-GB"/>
        </w:rPr>
        <w:t xml:space="preserve">modification </w:t>
      </w:r>
      <w:r w:rsidRPr="003068BA">
        <w:rPr>
          <w:highlight w:val="yellow"/>
          <w:lang w:eastAsia="en-GB"/>
        </w:rPr>
        <w:t xml:space="preserve">you </w:t>
      </w:r>
      <w:r w:rsidR="00472DDF" w:rsidRPr="003068BA">
        <w:rPr>
          <w:highlight w:val="yellow"/>
          <w:lang w:eastAsia="en-GB"/>
        </w:rPr>
        <w:t>suggest to</w:t>
      </w:r>
      <w:r w:rsidRPr="003068BA">
        <w:rPr>
          <w:highlight w:val="yellow"/>
          <w:lang w:eastAsia="en-GB"/>
        </w:rPr>
        <w:t xml:space="preserve"> make this a useful test.</w:t>
      </w:r>
    </w:p>
    <w:p w14:paraId="3BDC04AF" w14:textId="77777777" w:rsidR="00F77EB7" w:rsidRPr="003068BA" w:rsidRDefault="00F77EB7" w:rsidP="00F77EB7">
      <w:pPr>
        <w:pStyle w:val="Heading4"/>
      </w:pPr>
      <w:bookmarkStart w:id="2366" w:name="_Toc103688590"/>
      <w:r w:rsidRPr="003068BA">
        <w:t>15.1.1.1</w:t>
      </w:r>
      <w:r w:rsidRPr="003068BA">
        <w:tab/>
        <w:t>Test purpose</w:t>
      </w:r>
      <w:bookmarkEnd w:id="2366"/>
    </w:p>
    <w:p w14:paraId="02AC8805" w14:textId="77777777" w:rsidR="00F77EB7" w:rsidRPr="003068BA" w:rsidRDefault="00F77EB7" w:rsidP="00F77EB7">
      <w:r w:rsidRPr="003068BA">
        <w:t>The purpose of this test is to verify that:</w:t>
      </w:r>
    </w:p>
    <w:p w14:paraId="2FEACC88" w14:textId="77777777" w:rsidR="00F77EB7" w:rsidRPr="003068BA" w:rsidRDefault="00F77EB7" w:rsidP="00E425E2">
      <w:pPr>
        <w:pStyle w:val="B10"/>
        <w:ind w:left="567" w:hanging="425"/>
      </w:pPr>
      <w:r w:rsidRPr="003068BA">
        <w:lastRenderedPageBreak/>
        <w:t>1)</w:t>
      </w:r>
      <w:r w:rsidRPr="003068BA">
        <w:tab/>
        <w:t>the primary authentication and key agreement procedure enables mutual authentication between the UE and the network and provides keying material that can be used between the UE and network in subsequent security procedures.</w:t>
      </w:r>
    </w:p>
    <w:p w14:paraId="5DB55765" w14:textId="77777777" w:rsidR="00F77EB7" w:rsidRPr="003068BA" w:rsidRDefault="00F77EB7" w:rsidP="00E425E2">
      <w:pPr>
        <w:pStyle w:val="B10"/>
        <w:ind w:left="567" w:hanging="425"/>
      </w:pPr>
      <w:r w:rsidRPr="003068BA">
        <w:t>2)</w:t>
      </w:r>
      <w:r w:rsidRPr="003068BA">
        <w:tab/>
        <w:t>the UE and the AMF support the EAP based primary authentication and key agreement procedure.</w:t>
      </w:r>
    </w:p>
    <w:p w14:paraId="10E6B44E" w14:textId="77777777" w:rsidR="00F77EB7" w:rsidRPr="003068BA" w:rsidRDefault="00F77EB7" w:rsidP="00E425E2">
      <w:pPr>
        <w:pStyle w:val="B10"/>
        <w:ind w:left="567" w:hanging="425"/>
      </w:pPr>
      <w:r w:rsidRPr="003068BA">
        <w:t>3)</w:t>
      </w:r>
      <w:r w:rsidRPr="003068BA">
        <w:tab/>
        <w:t>the EAP based primary authentication and key agreement procedure using EAP-AKA' is performed if the AUSF has initiated an EAP message IE with EAP-request/AKA'-challenge message in the AUTHENTICATION REQUEST message.</w:t>
      </w:r>
    </w:p>
    <w:p w14:paraId="7D9FDC6A" w14:textId="545B8023" w:rsidR="00F77EB7" w:rsidRPr="003068BA" w:rsidRDefault="00F77EB7" w:rsidP="00E425E2">
      <w:pPr>
        <w:pStyle w:val="B10"/>
        <w:ind w:left="567" w:hanging="425"/>
      </w:pPr>
      <w:r w:rsidRPr="003068BA">
        <w:t>4)</w:t>
      </w:r>
      <w:r w:rsidRPr="003068BA">
        <w:tab/>
      </w:r>
      <w:r w:rsidR="00E95ED8" w:rsidRPr="003068BA">
        <w:t xml:space="preserve">if the corresponding file is present on the USIM </w:t>
      </w:r>
      <w:r w:rsidRPr="003068BA">
        <w:t>the 5G NAS security context parameters from a full native 5G NAS security context are stored on the USIM</w:t>
      </w:r>
    </w:p>
    <w:p w14:paraId="78D7C4AB" w14:textId="77777777" w:rsidR="00F77EB7" w:rsidRPr="003068BA" w:rsidRDefault="00F77EB7" w:rsidP="00E425E2">
      <w:pPr>
        <w:pStyle w:val="B10"/>
        <w:ind w:left="567" w:hanging="425"/>
      </w:pPr>
      <w:r w:rsidRPr="003068BA">
        <w:t>5)</w:t>
      </w:r>
      <w:r w:rsidRPr="003068BA">
        <w:tab/>
        <w:t>EF</w:t>
      </w:r>
      <w:r w:rsidRPr="003068BA">
        <w:rPr>
          <w:vertAlign w:val="subscript"/>
        </w:rPr>
        <w:t>5GS3GPPNSC</w:t>
      </w:r>
      <w:r w:rsidRPr="003068BA">
        <w:t xml:space="preserve"> contains one record with the 5GS 3GPP access NAS security context as defined in 3GPP TS 24.501 [42], consisting of K</w:t>
      </w:r>
      <w:r w:rsidRPr="003068BA">
        <w:rPr>
          <w:vertAlign w:val="subscript"/>
        </w:rPr>
        <w:t>AMF</w:t>
      </w:r>
      <w:r w:rsidRPr="003068BA">
        <w:t xml:space="preserve"> with the associated key set identifier, the UE security capabilities, and the uplink and downlink NAS COUNT values.</w:t>
      </w:r>
    </w:p>
    <w:p w14:paraId="08A0BF33" w14:textId="77777777" w:rsidR="00F77EB7" w:rsidRPr="003068BA" w:rsidRDefault="00F77EB7" w:rsidP="00E425E2">
      <w:pPr>
        <w:pStyle w:val="B10"/>
        <w:ind w:left="567" w:hanging="425"/>
      </w:pPr>
      <w:r w:rsidRPr="003068BA">
        <w:t>6)</w:t>
      </w:r>
      <w:r w:rsidRPr="003068BA">
        <w:tab/>
        <w:t>EF</w:t>
      </w:r>
      <w:r w:rsidRPr="003068BA">
        <w:rPr>
          <w:vertAlign w:val="subscript"/>
        </w:rPr>
        <w:t>5GAUTHKEYS</w:t>
      </w:r>
      <w:r w:rsidRPr="003068BA">
        <w:t xml:space="preserve"> contains K</w:t>
      </w:r>
      <w:r w:rsidRPr="003068BA">
        <w:rPr>
          <w:vertAlign w:val="subscript"/>
        </w:rPr>
        <w:t>AUSF</w:t>
      </w:r>
      <w:r w:rsidRPr="003068BA">
        <w:t xml:space="preserve"> and K</w:t>
      </w:r>
      <w:r w:rsidRPr="003068BA">
        <w:rPr>
          <w:vertAlign w:val="subscript"/>
        </w:rPr>
        <w:t>SEAF</w:t>
      </w:r>
      <w:r w:rsidRPr="003068BA">
        <w:t xml:space="preserve"> that are generated on the ME using CK and IK as part of AKA procedures as described in 3GPP TS 33.501 [41].</w:t>
      </w:r>
    </w:p>
    <w:p w14:paraId="19D3AA5F" w14:textId="77777777" w:rsidR="00F77EB7" w:rsidRPr="003068BA" w:rsidRDefault="00F77EB7" w:rsidP="00E425E2">
      <w:pPr>
        <w:pStyle w:val="B10"/>
        <w:ind w:left="567" w:hanging="425"/>
      </w:pPr>
      <w:r w:rsidRPr="003068BA">
        <w:t>7)</w:t>
      </w:r>
      <w:r w:rsidRPr="003068BA">
        <w:tab/>
        <w:t>the UE can successfully register to the network.</w:t>
      </w:r>
    </w:p>
    <w:p w14:paraId="683BC3BE" w14:textId="77777777" w:rsidR="00F77EB7" w:rsidRPr="003068BA" w:rsidRDefault="00F77EB7" w:rsidP="00F77EB7">
      <w:pPr>
        <w:pStyle w:val="Heading4"/>
      </w:pPr>
      <w:bookmarkStart w:id="2367" w:name="_Toc103688591"/>
      <w:r w:rsidRPr="003068BA">
        <w:t>15.1.1.2</w:t>
      </w:r>
      <w:r w:rsidRPr="003068BA">
        <w:tab/>
        <w:t>Conformance requirement</w:t>
      </w:r>
      <w:bookmarkEnd w:id="2367"/>
    </w:p>
    <w:p w14:paraId="6656F3B2" w14:textId="77777777" w:rsidR="00E425E2" w:rsidRPr="003068BA" w:rsidRDefault="00F77EB7" w:rsidP="00E425E2">
      <w:pPr>
        <w:rPr>
          <w:rFonts w:eastAsia="SimSun"/>
        </w:rPr>
      </w:pPr>
      <w:r w:rsidRPr="003068BA">
        <w:t>CR 1</w:t>
      </w:r>
      <w:r w:rsidRPr="003068BA">
        <w:tab/>
      </w:r>
      <w:r w:rsidRPr="003068BA">
        <w:rPr>
          <w:rFonts w:eastAsia="SimSun"/>
        </w:rPr>
        <w:t>The UE shall support the EAP based primary authentication and key agreement procedure.</w:t>
      </w:r>
    </w:p>
    <w:p w14:paraId="70F7790D" w14:textId="43BE8CB7" w:rsidR="00F77EB7" w:rsidRPr="003068BA" w:rsidRDefault="00F77EB7" w:rsidP="00E425E2">
      <w:r w:rsidRPr="003068BA">
        <w:t>CR 2</w:t>
      </w:r>
      <w:r w:rsidRPr="003068BA">
        <w:tab/>
      </w:r>
      <w:r w:rsidRPr="003068BA">
        <w:rPr>
          <w:rFonts w:eastAsia="SimSun"/>
        </w:rPr>
        <w:t xml:space="preserve">The ME shall forward </w:t>
      </w:r>
      <w:r w:rsidR="006F5107" w:rsidRPr="003068BA">
        <w:rPr>
          <w:rFonts w:eastAsia="SimSun"/>
        </w:rPr>
        <w:t xml:space="preserve">the </w:t>
      </w:r>
      <w:r w:rsidRPr="003068BA">
        <w:rPr>
          <w:rFonts w:eastAsia="SimSun"/>
        </w:rPr>
        <w:t>RAND and AUTN received in EAP</w:t>
      </w:r>
      <w:r w:rsidR="006F5107" w:rsidRPr="003068BA">
        <w:rPr>
          <w:rFonts w:eastAsia="SimSun"/>
        </w:rPr>
        <w:t>-</w:t>
      </w:r>
      <w:r w:rsidR="00B04D2D" w:rsidRPr="003068BA">
        <w:rPr>
          <w:rFonts w:eastAsia="SimSun"/>
        </w:rPr>
        <w:t>R</w:t>
      </w:r>
      <w:r w:rsidR="006F5107" w:rsidRPr="003068BA">
        <w:rPr>
          <w:rFonts w:eastAsia="SimSun"/>
        </w:rPr>
        <w:t>equest/AKA’-</w:t>
      </w:r>
      <w:r w:rsidR="00B04D2D" w:rsidRPr="003068BA">
        <w:rPr>
          <w:rFonts w:eastAsia="SimSun"/>
        </w:rPr>
        <w:t>C</w:t>
      </w:r>
      <w:r w:rsidR="006F5107" w:rsidRPr="003068BA">
        <w:rPr>
          <w:rFonts w:eastAsia="SimSun"/>
        </w:rPr>
        <w:t>hallenge</w:t>
      </w:r>
      <w:r w:rsidRPr="003068BA">
        <w:rPr>
          <w:rFonts w:eastAsia="SimSun"/>
        </w:rPr>
        <w:t xml:space="preserve"> message to the USIM.</w:t>
      </w:r>
    </w:p>
    <w:p w14:paraId="6BBEAA5D" w14:textId="77777777" w:rsidR="00F77EB7" w:rsidRPr="003068BA" w:rsidRDefault="00F77EB7" w:rsidP="00F77EB7">
      <w:pPr>
        <w:tabs>
          <w:tab w:val="left" w:pos="567"/>
        </w:tabs>
        <w:spacing w:after="160" w:line="259" w:lineRule="auto"/>
        <w:ind w:left="567" w:hanging="567"/>
        <w:rPr>
          <w:rFonts w:eastAsia="SimSun"/>
        </w:rPr>
      </w:pPr>
      <w:r w:rsidRPr="003068BA">
        <w:t>CR 3</w:t>
      </w:r>
      <w:r w:rsidRPr="003068BA">
        <w:tab/>
      </w:r>
      <w:r w:rsidRPr="003068BA">
        <w:rPr>
          <w:rFonts w:eastAsia="SimSun"/>
        </w:rPr>
        <w:t xml:space="preserve">The ME shall return the EAP message IE with EAP-response/AKA'-challenge in </w:t>
      </w:r>
      <w:r w:rsidRPr="003068BA">
        <w:rPr>
          <w:rFonts w:eastAsia="SimSun"/>
          <w:i/>
        </w:rPr>
        <w:t>AUTHENTICATION RESPONSE</w:t>
      </w:r>
      <w:r w:rsidRPr="003068BA">
        <w:rPr>
          <w:rFonts w:eastAsia="SimSun"/>
        </w:rPr>
        <w:t xml:space="preserve"> message.</w:t>
      </w:r>
    </w:p>
    <w:p w14:paraId="0C9A95AB" w14:textId="731B4E08" w:rsidR="00F77EB7" w:rsidRPr="003068BA" w:rsidRDefault="00F77EB7" w:rsidP="00F77EB7">
      <w:pPr>
        <w:spacing w:after="160" w:line="259" w:lineRule="auto"/>
        <w:ind w:left="567" w:hanging="567"/>
        <w:rPr>
          <w:rFonts w:eastAsia="SimSun"/>
        </w:rPr>
      </w:pPr>
      <w:r w:rsidRPr="003068BA">
        <w:t>CR 4</w:t>
      </w:r>
      <w:r w:rsidRPr="003068BA">
        <w:tab/>
      </w:r>
      <w:r w:rsidRPr="003068BA">
        <w:rPr>
          <w:rFonts w:eastAsia="SimSun"/>
        </w:rPr>
        <w:t>As a result of successful authentication procedure and upon receipt of the EAP</w:t>
      </w:r>
      <w:r w:rsidR="00B04D2D" w:rsidRPr="003068BA">
        <w:rPr>
          <w:rFonts w:eastAsia="SimSun"/>
        </w:rPr>
        <w:t>-S</w:t>
      </w:r>
      <w:r w:rsidRPr="003068BA">
        <w:rPr>
          <w:rFonts w:eastAsia="SimSun"/>
        </w:rPr>
        <w:t xml:space="preserve">uccess message, the 5G NAS security context parameters shall be stored on the USIM if the corresponding file is present on the USIM when entering state </w:t>
      </w:r>
      <w:r w:rsidRPr="003068BA">
        <w:rPr>
          <w:rFonts w:eastAsia="SimSun"/>
          <w:i/>
        </w:rPr>
        <w:t>5GMM-DEREGISTERED</w:t>
      </w:r>
      <w:r w:rsidRPr="003068BA">
        <w:rPr>
          <w:rFonts w:eastAsia="SimSun"/>
        </w:rPr>
        <w:t>.</w:t>
      </w:r>
    </w:p>
    <w:p w14:paraId="216C798B" w14:textId="77777777" w:rsidR="00F77EB7" w:rsidRPr="003068BA" w:rsidRDefault="00F77EB7" w:rsidP="00F77EB7">
      <w:pPr>
        <w:spacing w:after="160" w:line="259" w:lineRule="auto"/>
        <w:ind w:left="567" w:hanging="567"/>
        <w:rPr>
          <w:rFonts w:eastAsia="SimSun"/>
        </w:rPr>
      </w:pPr>
      <w:r w:rsidRPr="003068BA">
        <w:t>CR 5</w:t>
      </w:r>
      <w:r w:rsidRPr="003068BA">
        <w:tab/>
      </w:r>
      <w:r w:rsidRPr="003068BA">
        <w:rPr>
          <w:rFonts w:eastAsia="SimSun"/>
        </w:rPr>
        <w:t>If service n°122 is "available", the ME shall store K</w:t>
      </w:r>
      <w:r w:rsidRPr="003068BA">
        <w:rPr>
          <w:rFonts w:eastAsia="SimSun"/>
          <w:vertAlign w:val="subscript"/>
        </w:rPr>
        <w:t>AMF</w:t>
      </w:r>
      <w:r w:rsidRPr="003068BA">
        <w:rPr>
          <w:rFonts w:eastAsia="SimSun"/>
        </w:rPr>
        <w:t xml:space="preserve"> with the associated key set identifier, the UE security capabilities, and the uplink and downlink </w:t>
      </w:r>
      <w:r w:rsidRPr="003068BA">
        <w:rPr>
          <w:rFonts w:eastAsia="SimSun"/>
          <w:i/>
        </w:rPr>
        <w:t>NAS COUN</w:t>
      </w:r>
      <w:r w:rsidRPr="003068BA">
        <w:rPr>
          <w:rFonts w:eastAsia="SimSun"/>
        </w:rPr>
        <w:t>T values in EF</w:t>
      </w:r>
      <w:r w:rsidRPr="003068BA">
        <w:rPr>
          <w:rFonts w:eastAsia="SimSun"/>
          <w:vertAlign w:val="subscript"/>
        </w:rPr>
        <w:t>5GS3GPPNSC</w:t>
      </w:r>
      <w:r w:rsidRPr="003068BA">
        <w:rPr>
          <w:rFonts w:eastAsia="SimSun"/>
        </w:rPr>
        <w:t xml:space="preserve"> on the USIM. </w:t>
      </w:r>
    </w:p>
    <w:p w14:paraId="597F9AB8" w14:textId="77777777" w:rsidR="00F77EB7" w:rsidRPr="003068BA" w:rsidRDefault="00F77EB7" w:rsidP="00F77EB7">
      <w:pPr>
        <w:spacing w:after="160" w:line="259" w:lineRule="auto"/>
        <w:rPr>
          <w:rFonts w:eastAsia="SimSun"/>
        </w:rPr>
      </w:pPr>
      <w:r w:rsidRPr="003068BA">
        <w:t>CR 6</w:t>
      </w:r>
      <w:r w:rsidRPr="003068BA">
        <w:tab/>
      </w:r>
      <w:r w:rsidRPr="003068BA">
        <w:rPr>
          <w:rFonts w:eastAsia="SimSun"/>
        </w:rPr>
        <w:t>If service n°123 is "available", the ME shall store the K</w:t>
      </w:r>
      <w:r w:rsidRPr="003068BA">
        <w:rPr>
          <w:rFonts w:eastAsia="SimSun"/>
          <w:vertAlign w:val="subscript"/>
        </w:rPr>
        <w:t>AUSF</w:t>
      </w:r>
      <w:r w:rsidRPr="003068BA">
        <w:rPr>
          <w:rFonts w:eastAsia="SimSun"/>
        </w:rPr>
        <w:t xml:space="preserve"> and K</w:t>
      </w:r>
      <w:r w:rsidRPr="003068BA">
        <w:rPr>
          <w:rFonts w:eastAsia="SimSun"/>
          <w:vertAlign w:val="subscript"/>
        </w:rPr>
        <w:t>SEAF</w:t>
      </w:r>
      <w:r w:rsidRPr="003068BA">
        <w:rPr>
          <w:rFonts w:eastAsia="SimSun"/>
        </w:rPr>
        <w:t xml:space="preserve"> in EF</w:t>
      </w:r>
      <w:r w:rsidRPr="003068BA">
        <w:rPr>
          <w:rFonts w:eastAsia="SimSun"/>
          <w:vertAlign w:val="subscript"/>
        </w:rPr>
        <w:t>5GAUTHKEYS</w:t>
      </w:r>
      <w:r w:rsidRPr="003068BA">
        <w:rPr>
          <w:rFonts w:eastAsia="SimSun"/>
        </w:rPr>
        <w:t xml:space="preserve"> on the USIM.</w:t>
      </w:r>
    </w:p>
    <w:p w14:paraId="59339F11" w14:textId="38BE4C79" w:rsidR="00E425E2" w:rsidRPr="008C26FA" w:rsidRDefault="00E425E2" w:rsidP="00E425E2">
      <w:r w:rsidRPr="003068BA">
        <w:t>CR 7</w:t>
      </w:r>
      <w:r w:rsidRPr="003068BA">
        <w:tab/>
      </w:r>
      <w:commentRangeStart w:id="2368"/>
      <w:r w:rsidRPr="003068BA">
        <w:t>The UE can successfully register to the network.</w:t>
      </w:r>
      <w:commentRangeEnd w:id="2368"/>
      <w:r w:rsidRPr="008C26FA">
        <w:rPr>
          <w:rStyle w:val="CommentReference"/>
          <w:rFonts w:ascii="CG Times (WN)" w:hAnsi="CG Times (WN)"/>
        </w:rPr>
        <w:commentReference w:id="2368"/>
      </w:r>
    </w:p>
    <w:p w14:paraId="3578FD2B" w14:textId="77777777" w:rsidR="00E95ED8" w:rsidRPr="008C26FA" w:rsidRDefault="00E95ED8" w:rsidP="00E95ED8">
      <w:pPr>
        <w:rPr>
          <w:rFonts w:eastAsia="SimSun"/>
        </w:rPr>
      </w:pPr>
      <w:r w:rsidRPr="008C26FA">
        <w:rPr>
          <w:rFonts w:eastAsia="SimSun"/>
        </w:rPr>
        <w:t>Reference:</w:t>
      </w:r>
    </w:p>
    <w:p w14:paraId="7D953C53" w14:textId="77777777" w:rsidR="00E95ED8" w:rsidRPr="003068BA" w:rsidRDefault="00E95ED8" w:rsidP="00E95ED8">
      <w:pPr>
        <w:pStyle w:val="B20"/>
      </w:pPr>
      <w:r w:rsidRPr="003068BA">
        <w:t>-</w:t>
      </w:r>
      <w:r w:rsidRPr="003068BA">
        <w:tab/>
        <w:t xml:space="preserve">3GPP TS 31.102 [4], clauses 4.4.11.3, 4.4.11.4 and 4.4.11.6; </w:t>
      </w:r>
    </w:p>
    <w:p w14:paraId="613836F5" w14:textId="77777777" w:rsidR="00E95ED8" w:rsidRPr="003068BA" w:rsidRDefault="00E95ED8" w:rsidP="00E95ED8">
      <w:pPr>
        <w:pStyle w:val="B20"/>
      </w:pPr>
      <w:r w:rsidRPr="003068BA">
        <w:t>-</w:t>
      </w:r>
      <w:r w:rsidRPr="003068BA">
        <w:tab/>
        <w:t>3GPP TS 33.501 [41], clause 6.1.3.1;</w:t>
      </w:r>
    </w:p>
    <w:p w14:paraId="44A14A1E" w14:textId="77777777" w:rsidR="00E95ED8" w:rsidRPr="003068BA" w:rsidRDefault="00E95ED8" w:rsidP="00E95ED8">
      <w:pPr>
        <w:pStyle w:val="B20"/>
      </w:pPr>
      <w:r w:rsidRPr="003068BA">
        <w:t>-</w:t>
      </w:r>
      <w:r w:rsidRPr="003068BA">
        <w:tab/>
        <w:t>3GPP TS 24.501 [42], clause 5.4.1.2 and Annex C.</w:t>
      </w:r>
    </w:p>
    <w:p w14:paraId="48FD4562" w14:textId="77777777" w:rsidR="00F77EB7" w:rsidRPr="003068BA" w:rsidRDefault="00F77EB7" w:rsidP="00F77EB7">
      <w:pPr>
        <w:pStyle w:val="Heading4"/>
        <w:rPr>
          <w:rFonts w:cs="Arial"/>
          <w:szCs w:val="24"/>
          <w:lang w:eastAsia="en-GB"/>
        </w:rPr>
      </w:pPr>
      <w:bookmarkStart w:id="2369" w:name="_Toc103688592"/>
      <w:r w:rsidRPr="003068BA">
        <w:rPr>
          <w:lang w:eastAsia="en-GB"/>
        </w:rPr>
        <w:t>15.1.1.3</w:t>
      </w:r>
      <w:r w:rsidRPr="003068BA">
        <w:rPr>
          <w:lang w:eastAsia="en-GB"/>
        </w:rPr>
        <w:tab/>
      </w:r>
      <w:r w:rsidRPr="003068BA">
        <w:rPr>
          <w:rFonts w:cs="Arial"/>
          <w:szCs w:val="24"/>
          <w:lang w:eastAsia="en-GB"/>
        </w:rPr>
        <w:t>Method of test</w:t>
      </w:r>
      <w:bookmarkEnd w:id="2369"/>
    </w:p>
    <w:p w14:paraId="375B89E2" w14:textId="77777777" w:rsidR="00F77EB7" w:rsidRPr="003068BA" w:rsidRDefault="00F77EB7" w:rsidP="00F77EB7">
      <w:pPr>
        <w:pStyle w:val="Heading5"/>
        <w:rPr>
          <w:lang w:eastAsia="en-GB"/>
        </w:rPr>
      </w:pPr>
      <w:bookmarkStart w:id="2370" w:name="_Toc103688593"/>
      <w:r w:rsidRPr="003068BA">
        <w:rPr>
          <w:lang w:eastAsia="en-GB"/>
        </w:rPr>
        <w:t>15.1.1.3.1</w:t>
      </w:r>
      <w:r w:rsidRPr="003068BA">
        <w:rPr>
          <w:lang w:eastAsia="en-GB"/>
        </w:rPr>
        <w:tab/>
        <w:t>Initial conditions</w:t>
      </w:r>
      <w:bookmarkEnd w:id="2370"/>
    </w:p>
    <w:p w14:paraId="1B613A20" w14:textId="67A7E741" w:rsidR="002A5A0B" w:rsidRPr="003068BA" w:rsidRDefault="002A5A0B" w:rsidP="002A5A0B">
      <w:commentRangeStart w:id="2371"/>
      <w:r w:rsidRPr="003068BA">
        <w:t>The</w:t>
      </w:r>
      <w:r w:rsidR="00FA4FC1">
        <w:t xml:space="preserve"> NG-SS</w:t>
      </w:r>
      <w:r w:rsidRPr="003068BA">
        <w:t xml:space="preserve"> </w:t>
      </w:r>
      <w:r w:rsidR="00FA4FC1">
        <w:t>is configured to</w:t>
      </w:r>
      <w:r w:rsidRPr="003068BA">
        <w:t xml:space="preserve"> transmit</w:t>
      </w:r>
      <w:commentRangeEnd w:id="2371"/>
      <w:r w:rsidR="00FA4FC1">
        <w:rPr>
          <w:rStyle w:val="CommentReference"/>
          <w:rFonts w:ascii="CG Times (WN)" w:hAnsi="CG Times (WN)"/>
        </w:rPr>
        <w:commentReference w:id="2371"/>
      </w:r>
      <w:r w:rsidRPr="003068BA">
        <w:t xml:space="preserve"> on the BCCH, with the following network parameters:</w:t>
      </w:r>
    </w:p>
    <w:p w14:paraId="7BFFA315" w14:textId="77777777" w:rsidR="002A5A0B" w:rsidRPr="003068BA" w:rsidRDefault="002A5A0B" w:rsidP="00EC316B">
      <w:pPr>
        <w:pStyle w:val="NoSpaceNormal"/>
        <w:numPr>
          <w:ilvl w:val="1"/>
          <w:numId w:val="10"/>
        </w:numPr>
      </w:pPr>
      <w:r w:rsidRPr="003068BA">
        <w:t>TAI (MCC/MNC/TAC):</w:t>
      </w:r>
      <w:r w:rsidRPr="003068BA">
        <w:tab/>
      </w:r>
      <w:r w:rsidRPr="003068BA">
        <w:tab/>
        <w:t>244/083/000001</w:t>
      </w:r>
    </w:p>
    <w:p w14:paraId="475A47F4" w14:textId="0A1C230E" w:rsidR="002A5A0B" w:rsidRPr="003068BA" w:rsidRDefault="002A5A0B" w:rsidP="00EC316B">
      <w:pPr>
        <w:pStyle w:val="NoSpaceNormal"/>
        <w:numPr>
          <w:ilvl w:val="1"/>
          <w:numId w:val="10"/>
        </w:numPr>
      </w:pPr>
      <w:r w:rsidRPr="003068BA">
        <w:t>Access control:</w:t>
      </w:r>
      <w:r w:rsidRPr="003068BA">
        <w:tab/>
      </w:r>
      <w:r w:rsidRPr="003068BA">
        <w:tab/>
      </w:r>
      <w:r w:rsidRPr="003068BA">
        <w:tab/>
      </w:r>
      <w:r w:rsidRPr="003068BA">
        <w:tab/>
        <w:t>unrestricted.</w:t>
      </w:r>
    </w:p>
    <w:p w14:paraId="74799132" w14:textId="77777777" w:rsidR="002A5A0B" w:rsidRPr="003068BA" w:rsidRDefault="002A5A0B" w:rsidP="004923F1">
      <w:pPr>
        <w:pStyle w:val="NoSpaceNormal"/>
      </w:pPr>
    </w:p>
    <w:p w14:paraId="072C9D61" w14:textId="7E279262" w:rsidR="00BE3B42" w:rsidRDefault="002A5A0B" w:rsidP="002A5A0B">
      <w:pPr>
        <w:rPr>
          <w:rFonts w:eastAsia="Calibri"/>
        </w:rPr>
      </w:pPr>
      <w:bookmarkStart w:id="2372" w:name="_Hlk74924403"/>
      <w:r w:rsidRPr="003068BA">
        <w:rPr>
          <w:rFonts w:eastAsia="Calibri"/>
        </w:rPr>
        <w:t>The Home Network Private Key on the NG-SS shall be configured as follows:</w:t>
      </w:r>
    </w:p>
    <w:p w14:paraId="4F27C6B1" w14:textId="4EB497AA" w:rsidR="00BE3B42" w:rsidRPr="003068BA" w:rsidRDefault="00BE3B42" w:rsidP="00BE3B42">
      <w:pPr>
        <w:ind w:left="284"/>
        <w:rPr>
          <w:rFonts w:eastAsia="Calibri"/>
        </w:rPr>
      </w:pPr>
      <w:r>
        <w:rPr>
          <w:rFonts w:eastAsia="Calibri"/>
        </w:rP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A5A0B" w:rsidRPr="003068BA" w14:paraId="7C06CCB4" w14:textId="77777777" w:rsidTr="00BE3B42">
        <w:tc>
          <w:tcPr>
            <w:tcW w:w="959" w:type="dxa"/>
            <w:tcBorders>
              <w:bottom w:val="single" w:sz="4" w:space="0" w:color="auto"/>
            </w:tcBorders>
            <w:shd w:val="clear" w:color="auto" w:fill="E7E6E6" w:themeFill="background2"/>
          </w:tcPr>
          <w:p w14:paraId="1FC5B02F" w14:textId="0A03D7D2" w:rsidR="002A5A0B" w:rsidRPr="003068BA" w:rsidRDefault="00BE3B42" w:rsidP="00BE3B42">
            <w:pPr>
              <w:pStyle w:val="TAH"/>
            </w:pPr>
            <w:r>
              <w:lastRenderedPageBreak/>
              <w:t>Byte</w:t>
            </w:r>
            <w:r w:rsidR="002A5A0B" w:rsidRPr="003068BA">
              <w:t>:</w:t>
            </w:r>
          </w:p>
        </w:tc>
        <w:tc>
          <w:tcPr>
            <w:tcW w:w="717" w:type="dxa"/>
            <w:tcBorders>
              <w:bottom w:val="single" w:sz="4" w:space="0" w:color="auto"/>
            </w:tcBorders>
            <w:shd w:val="clear" w:color="auto" w:fill="E7E6E6" w:themeFill="background2"/>
          </w:tcPr>
          <w:p w14:paraId="7E04B61D" w14:textId="77777777" w:rsidR="002A5A0B" w:rsidRPr="003068BA" w:rsidRDefault="002A5A0B" w:rsidP="00BE3B42">
            <w:pPr>
              <w:pStyle w:val="TAH"/>
            </w:pPr>
            <w:r w:rsidRPr="003068BA">
              <w:t>B1</w:t>
            </w:r>
          </w:p>
        </w:tc>
        <w:tc>
          <w:tcPr>
            <w:tcW w:w="717" w:type="dxa"/>
            <w:shd w:val="clear" w:color="auto" w:fill="E7E6E6" w:themeFill="background2"/>
          </w:tcPr>
          <w:p w14:paraId="15CB7BD6" w14:textId="77777777" w:rsidR="002A5A0B" w:rsidRPr="003068BA" w:rsidRDefault="002A5A0B" w:rsidP="00BE3B42">
            <w:pPr>
              <w:pStyle w:val="TAH"/>
            </w:pPr>
            <w:r w:rsidRPr="003068BA">
              <w:t>B2</w:t>
            </w:r>
          </w:p>
        </w:tc>
        <w:tc>
          <w:tcPr>
            <w:tcW w:w="717" w:type="dxa"/>
            <w:shd w:val="clear" w:color="auto" w:fill="E7E6E6" w:themeFill="background2"/>
          </w:tcPr>
          <w:p w14:paraId="3A5A799D" w14:textId="77777777" w:rsidR="002A5A0B" w:rsidRPr="003068BA" w:rsidRDefault="002A5A0B" w:rsidP="00BE3B42">
            <w:pPr>
              <w:pStyle w:val="TAH"/>
            </w:pPr>
            <w:r w:rsidRPr="003068BA">
              <w:t>B3</w:t>
            </w:r>
          </w:p>
        </w:tc>
        <w:tc>
          <w:tcPr>
            <w:tcW w:w="717" w:type="dxa"/>
            <w:shd w:val="clear" w:color="auto" w:fill="E7E6E6" w:themeFill="background2"/>
          </w:tcPr>
          <w:p w14:paraId="3BF850B4" w14:textId="77777777" w:rsidR="002A5A0B" w:rsidRPr="003068BA" w:rsidRDefault="002A5A0B" w:rsidP="00BE3B42">
            <w:pPr>
              <w:pStyle w:val="TAH"/>
            </w:pPr>
            <w:r w:rsidRPr="003068BA">
              <w:t>B4</w:t>
            </w:r>
          </w:p>
        </w:tc>
        <w:tc>
          <w:tcPr>
            <w:tcW w:w="717" w:type="dxa"/>
            <w:shd w:val="clear" w:color="auto" w:fill="E7E6E6" w:themeFill="background2"/>
          </w:tcPr>
          <w:p w14:paraId="403CECF8" w14:textId="77777777" w:rsidR="002A5A0B" w:rsidRPr="003068BA" w:rsidRDefault="002A5A0B" w:rsidP="00BE3B42">
            <w:pPr>
              <w:pStyle w:val="TAH"/>
            </w:pPr>
            <w:r w:rsidRPr="003068BA">
              <w:t>B5</w:t>
            </w:r>
          </w:p>
        </w:tc>
        <w:tc>
          <w:tcPr>
            <w:tcW w:w="717" w:type="dxa"/>
            <w:shd w:val="clear" w:color="auto" w:fill="E7E6E6" w:themeFill="background2"/>
          </w:tcPr>
          <w:p w14:paraId="7C5BCF4A" w14:textId="77777777" w:rsidR="002A5A0B" w:rsidRPr="003068BA" w:rsidRDefault="002A5A0B" w:rsidP="00BE3B42">
            <w:pPr>
              <w:pStyle w:val="TAH"/>
            </w:pPr>
            <w:r w:rsidRPr="003068BA">
              <w:t>B6</w:t>
            </w:r>
          </w:p>
        </w:tc>
        <w:tc>
          <w:tcPr>
            <w:tcW w:w="717" w:type="dxa"/>
            <w:shd w:val="clear" w:color="auto" w:fill="E7E6E6" w:themeFill="background2"/>
          </w:tcPr>
          <w:p w14:paraId="692C4AFB" w14:textId="77777777" w:rsidR="002A5A0B" w:rsidRPr="003068BA" w:rsidRDefault="002A5A0B" w:rsidP="00BE3B42">
            <w:pPr>
              <w:pStyle w:val="TAH"/>
            </w:pPr>
            <w:r w:rsidRPr="003068BA">
              <w:t>B7</w:t>
            </w:r>
          </w:p>
        </w:tc>
        <w:tc>
          <w:tcPr>
            <w:tcW w:w="717" w:type="dxa"/>
            <w:shd w:val="clear" w:color="auto" w:fill="E7E6E6" w:themeFill="background2"/>
          </w:tcPr>
          <w:p w14:paraId="63457E2F" w14:textId="77777777" w:rsidR="002A5A0B" w:rsidRPr="003068BA" w:rsidRDefault="002A5A0B" w:rsidP="00BE3B42">
            <w:pPr>
              <w:pStyle w:val="TAH"/>
            </w:pPr>
            <w:r w:rsidRPr="003068BA">
              <w:t>B8</w:t>
            </w:r>
          </w:p>
        </w:tc>
      </w:tr>
      <w:tr w:rsidR="002A5A0B" w:rsidRPr="003068BA" w14:paraId="059FE51F" w14:textId="77777777" w:rsidTr="002A5A0B">
        <w:tc>
          <w:tcPr>
            <w:tcW w:w="959" w:type="dxa"/>
            <w:tcBorders>
              <w:bottom w:val="single" w:sz="4" w:space="0" w:color="auto"/>
            </w:tcBorders>
          </w:tcPr>
          <w:p w14:paraId="2BE80A5B"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Hex</w:t>
            </w:r>
          </w:p>
        </w:tc>
        <w:tc>
          <w:tcPr>
            <w:tcW w:w="717" w:type="dxa"/>
          </w:tcPr>
          <w:p w14:paraId="7FE20D5C"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F1</w:t>
            </w:r>
          </w:p>
        </w:tc>
        <w:tc>
          <w:tcPr>
            <w:tcW w:w="717" w:type="dxa"/>
          </w:tcPr>
          <w:p w14:paraId="1E278D7E"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AB</w:t>
            </w:r>
          </w:p>
        </w:tc>
        <w:tc>
          <w:tcPr>
            <w:tcW w:w="717" w:type="dxa"/>
          </w:tcPr>
          <w:p w14:paraId="6E6BD30B"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10</w:t>
            </w:r>
          </w:p>
        </w:tc>
        <w:tc>
          <w:tcPr>
            <w:tcW w:w="717" w:type="dxa"/>
          </w:tcPr>
          <w:p w14:paraId="398C36A5"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74</w:t>
            </w:r>
          </w:p>
        </w:tc>
        <w:tc>
          <w:tcPr>
            <w:tcW w:w="717" w:type="dxa"/>
          </w:tcPr>
          <w:p w14:paraId="53193646"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47</w:t>
            </w:r>
          </w:p>
        </w:tc>
        <w:tc>
          <w:tcPr>
            <w:tcW w:w="717" w:type="dxa"/>
          </w:tcPr>
          <w:p w14:paraId="09440F92"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7E</w:t>
            </w:r>
          </w:p>
        </w:tc>
        <w:tc>
          <w:tcPr>
            <w:tcW w:w="717" w:type="dxa"/>
          </w:tcPr>
          <w:p w14:paraId="13161C59"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BC</w:t>
            </w:r>
          </w:p>
        </w:tc>
        <w:tc>
          <w:tcPr>
            <w:tcW w:w="717" w:type="dxa"/>
          </w:tcPr>
          <w:p w14:paraId="524A40AC"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C7</w:t>
            </w:r>
          </w:p>
        </w:tc>
      </w:tr>
      <w:tr w:rsidR="002A5A0B" w:rsidRPr="003068BA" w14:paraId="08A9992F" w14:textId="77777777" w:rsidTr="002A5A0B">
        <w:tc>
          <w:tcPr>
            <w:tcW w:w="959" w:type="dxa"/>
            <w:tcBorders>
              <w:top w:val="single" w:sz="4" w:space="0" w:color="auto"/>
              <w:left w:val="nil"/>
              <w:bottom w:val="nil"/>
              <w:right w:val="single" w:sz="4" w:space="0" w:color="auto"/>
            </w:tcBorders>
          </w:tcPr>
          <w:p w14:paraId="6225998C" w14:textId="77777777" w:rsidR="002A5A0B" w:rsidRPr="003068BA" w:rsidRDefault="002A5A0B" w:rsidP="00BE3B42">
            <w:pPr>
              <w:keepNext/>
              <w:keepLines/>
              <w:spacing w:after="0" w:line="259" w:lineRule="auto"/>
              <w:jc w:val="center"/>
              <w:rPr>
                <w:rFonts w:ascii="Arial" w:eastAsia="Calibri" w:hAnsi="Arial"/>
                <w:b/>
                <w:sz w:val="18"/>
                <w:szCs w:val="22"/>
              </w:rPr>
            </w:pPr>
          </w:p>
        </w:tc>
        <w:tc>
          <w:tcPr>
            <w:tcW w:w="717" w:type="dxa"/>
            <w:tcBorders>
              <w:left w:val="single" w:sz="4" w:space="0" w:color="auto"/>
            </w:tcBorders>
          </w:tcPr>
          <w:p w14:paraId="57806E0B"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B9</w:t>
            </w:r>
          </w:p>
        </w:tc>
        <w:tc>
          <w:tcPr>
            <w:tcW w:w="717" w:type="dxa"/>
          </w:tcPr>
          <w:p w14:paraId="750A8232"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B10</w:t>
            </w:r>
          </w:p>
        </w:tc>
        <w:tc>
          <w:tcPr>
            <w:tcW w:w="717" w:type="dxa"/>
          </w:tcPr>
          <w:p w14:paraId="2F31AF14"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B11</w:t>
            </w:r>
          </w:p>
        </w:tc>
        <w:tc>
          <w:tcPr>
            <w:tcW w:w="717" w:type="dxa"/>
          </w:tcPr>
          <w:p w14:paraId="20164FEF"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B12</w:t>
            </w:r>
          </w:p>
        </w:tc>
        <w:tc>
          <w:tcPr>
            <w:tcW w:w="717" w:type="dxa"/>
          </w:tcPr>
          <w:p w14:paraId="13054A1C"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B13</w:t>
            </w:r>
          </w:p>
        </w:tc>
        <w:tc>
          <w:tcPr>
            <w:tcW w:w="717" w:type="dxa"/>
          </w:tcPr>
          <w:p w14:paraId="4CF8D62F"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B14</w:t>
            </w:r>
          </w:p>
        </w:tc>
        <w:tc>
          <w:tcPr>
            <w:tcW w:w="717" w:type="dxa"/>
          </w:tcPr>
          <w:p w14:paraId="013DA3E4"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B15</w:t>
            </w:r>
          </w:p>
        </w:tc>
        <w:tc>
          <w:tcPr>
            <w:tcW w:w="717" w:type="dxa"/>
          </w:tcPr>
          <w:p w14:paraId="34C51B00"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B16</w:t>
            </w:r>
          </w:p>
        </w:tc>
      </w:tr>
      <w:tr w:rsidR="002A5A0B" w:rsidRPr="003068BA" w14:paraId="11ADBE8C" w14:textId="77777777" w:rsidTr="002A5A0B">
        <w:tc>
          <w:tcPr>
            <w:tcW w:w="959" w:type="dxa"/>
            <w:tcBorders>
              <w:top w:val="nil"/>
              <w:left w:val="nil"/>
              <w:bottom w:val="nil"/>
              <w:right w:val="single" w:sz="4" w:space="0" w:color="auto"/>
            </w:tcBorders>
          </w:tcPr>
          <w:p w14:paraId="6D66584E" w14:textId="77777777" w:rsidR="002A5A0B" w:rsidRPr="003068BA" w:rsidRDefault="002A5A0B" w:rsidP="00BE3B42">
            <w:pPr>
              <w:keepNext/>
              <w:keepLines/>
              <w:spacing w:after="0" w:line="259" w:lineRule="auto"/>
              <w:jc w:val="center"/>
              <w:rPr>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0A56A1B0"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F5</w:t>
            </w:r>
          </w:p>
        </w:tc>
        <w:tc>
          <w:tcPr>
            <w:tcW w:w="717" w:type="dxa"/>
            <w:tcBorders>
              <w:top w:val="single" w:sz="4" w:space="0" w:color="auto"/>
              <w:left w:val="single" w:sz="4" w:space="0" w:color="auto"/>
              <w:bottom w:val="single" w:sz="4" w:space="0" w:color="auto"/>
              <w:right w:val="single" w:sz="4" w:space="0" w:color="auto"/>
            </w:tcBorders>
          </w:tcPr>
          <w:p w14:paraId="388583AD"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54</w:t>
            </w:r>
          </w:p>
        </w:tc>
        <w:tc>
          <w:tcPr>
            <w:tcW w:w="717" w:type="dxa"/>
            <w:tcBorders>
              <w:top w:val="single" w:sz="4" w:space="0" w:color="auto"/>
              <w:left w:val="single" w:sz="4" w:space="0" w:color="auto"/>
              <w:bottom w:val="single" w:sz="4" w:space="0" w:color="auto"/>
              <w:right w:val="single" w:sz="4" w:space="0" w:color="auto"/>
            </w:tcBorders>
          </w:tcPr>
          <w:p w14:paraId="75195A2A"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EA</w:t>
            </w:r>
          </w:p>
        </w:tc>
        <w:tc>
          <w:tcPr>
            <w:tcW w:w="717" w:type="dxa"/>
            <w:tcBorders>
              <w:top w:val="single" w:sz="4" w:space="0" w:color="auto"/>
              <w:left w:val="single" w:sz="4" w:space="0" w:color="auto"/>
              <w:bottom w:val="single" w:sz="4" w:space="0" w:color="auto"/>
              <w:right w:val="single" w:sz="4" w:space="0" w:color="auto"/>
            </w:tcBorders>
          </w:tcPr>
          <w:p w14:paraId="68A4E0AF"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1C</w:t>
            </w:r>
          </w:p>
        </w:tc>
        <w:tc>
          <w:tcPr>
            <w:tcW w:w="717" w:type="dxa"/>
            <w:tcBorders>
              <w:top w:val="single" w:sz="4" w:space="0" w:color="auto"/>
              <w:left w:val="single" w:sz="4" w:space="0" w:color="auto"/>
              <w:bottom w:val="single" w:sz="4" w:space="0" w:color="auto"/>
              <w:right w:val="single" w:sz="4" w:space="0" w:color="auto"/>
            </w:tcBorders>
          </w:tcPr>
          <w:p w14:paraId="184C9B47"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5F</w:t>
            </w:r>
          </w:p>
        </w:tc>
        <w:tc>
          <w:tcPr>
            <w:tcW w:w="717" w:type="dxa"/>
            <w:tcBorders>
              <w:top w:val="single" w:sz="4" w:space="0" w:color="auto"/>
              <w:left w:val="single" w:sz="4" w:space="0" w:color="auto"/>
              <w:bottom w:val="single" w:sz="4" w:space="0" w:color="auto"/>
              <w:right w:val="single" w:sz="4" w:space="0" w:color="auto"/>
            </w:tcBorders>
          </w:tcPr>
          <w:p w14:paraId="4DEDB661"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C3</w:t>
            </w:r>
          </w:p>
        </w:tc>
        <w:tc>
          <w:tcPr>
            <w:tcW w:w="717" w:type="dxa"/>
            <w:tcBorders>
              <w:top w:val="single" w:sz="4" w:space="0" w:color="auto"/>
              <w:left w:val="single" w:sz="4" w:space="0" w:color="auto"/>
              <w:bottom w:val="single" w:sz="4" w:space="0" w:color="auto"/>
              <w:right w:val="single" w:sz="4" w:space="0" w:color="auto"/>
            </w:tcBorders>
          </w:tcPr>
          <w:p w14:paraId="337A7AEF"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68</w:t>
            </w:r>
          </w:p>
        </w:tc>
        <w:tc>
          <w:tcPr>
            <w:tcW w:w="717" w:type="dxa"/>
            <w:tcBorders>
              <w:top w:val="single" w:sz="4" w:space="0" w:color="auto"/>
              <w:left w:val="single" w:sz="4" w:space="0" w:color="auto"/>
              <w:bottom w:val="single" w:sz="4" w:space="0" w:color="auto"/>
              <w:right w:val="single" w:sz="4" w:space="0" w:color="auto"/>
            </w:tcBorders>
          </w:tcPr>
          <w:p w14:paraId="7CCAF88A"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B1</w:t>
            </w:r>
          </w:p>
        </w:tc>
      </w:tr>
      <w:tr w:rsidR="002A5A0B" w:rsidRPr="003068BA" w14:paraId="728353D6" w14:textId="77777777" w:rsidTr="002A5A0B">
        <w:tc>
          <w:tcPr>
            <w:tcW w:w="959" w:type="dxa"/>
            <w:tcBorders>
              <w:top w:val="nil"/>
              <w:left w:val="nil"/>
              <w:bottom w:val="nil"/>
              <w:right w:val="single" w:sz="4" w:space="0" w:color="auto"/>
            </w:tcBorders>
          </w:tcPr>
          <w:p w14:paraId="5173B070" w14:textId="77777777" w:rsidR="002A5A0B" w:rsidRPr="003068BA" w:rsidRDefault="002A5A0B" w:rsidP="00BE3B42">
            <w:pPr>
              <w:keepNext/>
              <w:keepLines/>
              <w:spacing w:after="0" w:line="259" w:lineRule="auto"/>
              <w:jc w:val="center"/>
              <w:rPr>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5E449FA3"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B17</w:t>
            </w:r>
          </w:p>
        </w:tc>
        <w:tc>
          <w:tcPr>
            <w:tcW w:w="717" w:type="dxa"/>
            <w:tcBorders>
              <w:top w:val="single" w:sz="4" w:space="0" w:color="auto"/>
              <w:left w:val="single" w:sz="4" w:space="0" w:color="auto"/>
              <w:bottom w:val="single" w:sz="4" w:space="0" w:color="auto"/>
              <w:right w:val="single" w:sz="4" w:space="0" w:color="auto"/>
            </w:tcBorders>
          </w:tcPr>
          <w:p w14:paraId="09AD2016"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B18</w:t>
            </w:r>
          </w:p>
        </w:tc>
        <w:tc>
          <w:tcPr>
            <w:tcW w:w="717" w:type="dxa"/>
            <w:tcBorders>
              <w:top w:val="single" w:sz="4" w:space="0" w:color="auto"/>
              <w:left w:val="single" w:sz="4" w:space="0" w:color="auto"/>
              <w:bottom w:val="single" w:sz="4" w:space="0" w:color="auto"/>
              <w:right w:val="single" w:sz="4" w:space="0" w:color="auto"/>
            </w:tcBorders>
          </w:tcPr>
          <w:p w14:paraId="51B4A6BC"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B19</w:t>
            </w:r>
          </w:p>
        </w:tc>
        <w:tc>
          <w:tcPr>
            <w:tcW w:w="717" w:type="dxa"/>
            <w:tcBorders>
              <w:top w:val="single" w:sz="4" w:space="0" w:color="auto"/>
              <w:left w:val="single" w:sz="4" w:space="0" w:color="auto"/>
              <w:bottom w:val="single" w:sz="4" w:space="0" w:color="auto"/>
              <w:right w:val="single" w:sz="4" w:space="0" w:color="auto"/>
            </w:tcBorders>
          </w:tcPr>
          <w:p w14:paraId="1A6D63B9"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B20</w:t>
            </w:r>
          </w:p>
        </w:tc>
        <w:tc>
          <w:tcPr>
            <w:tcW w:w="717" w:type="dxa"/>
            <w:tcBorders>
              <w:top w:val="single" w:sz="4" w:space="0" w:color="auto"/>
              <w:left w:val="single" w:sz="4" w:space="0" w:color="auto"/>
              <w:bottom w:val="single" w:sz="4" w:space="0" w:color="auto"/>
              <w:right w:val="single" w:sz="4" w:space="0" w:color="auto"/>
            </w:tcBorders>
          </w:tcPr>
          <w:p w14:paraId="7197797C"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B21</w:t>
            </w:r>
          </w:p>
        </w:tc>
        <w:tc>
          <w:tcPr>
            <w:tcW w:w="717" w:type="dxa"/>
            <w:tcBorders>
              <w:top w:val="single" w:sz="4" w:space="0" w:color="auto"/>
              <w:left w:val="single" w:sz="4" w:space="0" w:color="auto"/>
              <w:bottom w:val="single" w:sz="4" w:space="0" w:color="auto"/>
              <w:right w:val="single" w:sz="4" w:space="0" w:color="auto"/>
            </w:tcBorders>
          </w:tcPr>
          <w:p w14:paraId="5B1C7C9C"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B22</w:t>
            </w:r>
          </w:p>
        </w:tc>
        <w:tc>
          <w:tcPr>
            <w:tcW w:w="717" w:type="dxa"/>
            <w:tcBorders>
              <w:top w:val="single" w:sz="4" w:space="0" w:color="auto"/>
              <w:left w:val="single" w:sz="4" w:space="0" w:color="auto"/>
              <w:bottom w:val="single" w:sz="4" w:space="0" w:color="auto"/>
              <w:right w:val="single" w:sz="4" w:space="0" w:color="auto"/>
            </w:tcBorders>
          </w:tcPr>
          <w:p w14:paraId="6EE56288"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B23</w:t>
            </w:r>
          </w:p>
        </w:tc>
        <w:tc>
          <w:tcPr>
            <w:tcW w:w="717" w:type="dxa"/>
            <w:tcBorders>
              <w:top w:val="single" w:sz="4" w:space="0" w:color="auto"/>
              <w:left w:val="single" w:sz="4" w:space="0" w:color="auto"/>
              <w:bottom w:val="single" w:sz="4" w:space="0" w:color="auto"/>
              <w:right w:val="single" w:sz="4" w:space="0" w:color="auto"/>
            </w:tcBorders>
          </w:tcPr>
          <w:p w14:paraId="7101F0E4" w14:textId="77777777" w:rsidR="002A5A0B" w:rsidRPr="003068BA" w:rsidDel="00A40006"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B24</w:t>
            </w:r>
          </w:p>
        </w:tc>
      </w:tr>
      <w:tr w:rsidR="002A5A0B" w:rsidRPr="003068BA" w14:paraId="47CD0B1C" w14:textId="77777777" w:rsidTr="002A5A0B">
        <w:tc>
          <w:tcPr>
            <w:tcW w:w="959" w:type="dxa"/>
            <w:tcBorders>
              <w:top w:val="nil"/>
              <w:left w:val="nil"/>
              <w:bottom w:val="nil"/>
              <w:right w:val="single" w:sz="4" w:space="0" w:color="auto"/>
            </w:tcBorders>
          </w:tcPr>
          <w:p w14:paraId="33342012" w14:textId="77777777" w:rsidR="002A5A0B" w:rsidRPr="003068BA" w:rsidRDefault="002A5A0B" w:rsidP="00BE3B42">
            <w:pPr>
              <w:keepNext/>
              <w:keepLines/>
              <w:spacing w:after="0" w:line="259" w:lineRule="auto"/>
              <w:jc w:val="center"/>
              <w:rPr>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71BF1898"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61</w:t>
            </w:r>
          </w:p>
        </w:tc>
        <w:tc>
          <w:tcPr>
            <w:tcW w:w="717" w:type="dxa"/>
            <w:tcBorders>
              <w:top w:val="single" w:sz="4" w:space="0" w:color="auto"/>
              <w:left w:val="single" w:sz="4" w:space="0" w:color="auto"/>
              <w:bottom w:val="single" w:sz="4" w:space="0" w:color="auto"/>
              <w:right w:val="single" w:sz="4" w:space="0" w:color="auto"/>
            </w:tcBorders>
          </w:tcPr>
          <w:p w14:paraId="4B1F790D"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67</w:t>
            </w:r>
          </w:p>
        </w:tc>
        <w:tc>
          <w:tcPr>
            <w:tcW w:w="717" w:type="dxa"/>
            <w:tcBorders>
              <w:top w:val="single" w:sz="4" w:space="0" w:color="auto"/>
              <w:left w:val="single" w:sz="4" w:space="0" w:color="auto"/>
              <w:bottom w:val="single" w:sz="4" w:space="0" w:color="auto"/>
              <w:right w:val="single" w:sz="4" w:space="0" w:color="auto"/>
            </w:tcBorders>
          </w:tcPr>
          <w:p w14:paraId="1173CF0D"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30</w:t>
            </w:r>
          </w:p>
        </w:tc>
        <w:tc>
          <w:tcPr>
            <w:tcW w:w="717" w:type="dxa"/>
            <w:tcBorders>
              <w:top w:val="single" w:sz="4" w:space="0" w:color="auto"/>
              <w:left w:val="single" w:sz="4" w:space="0" w:color="auto"/>
              <w:bottom w:val="single" w:sz="4" w:space="0" w:color="auto"/>
              <w:right w:val="single" w:sz="4" w:space="0" w:color="auto"/>
            </w:tcBorders>
          </w:tcPr>
          <w:p w14:paraId="22DAEBB5"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15</w:t>
            </w:r>
          </w:p>
        </w:tc>
        <w:tc>
          <w:tcPr>
            <w:tcW w:w="717" w:type="dxa"/>
            <w:tcBorders>
              <w:top w:val="single" w:sz="4" w:space="0" w:color="auto"/>
              <w:left w:val="single" w:sz="4" w:space="0" w:color="auto"/>
              <w:bottom w:val="single" w:sz="4" w:space="0" w:color="auto"/>
              <w:right w:val="single" w:sz="4" w:space="0" w:color="auto"/>
            </w:tcBorders>
          </w:tcPr>
          <w:p w14:paraId="43914B41"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5E</w:t>
            </w:r>
          </w:p>
        </w:tc>
        <w:tc>
          <w:tcPr>
            <w:tcW w:w="717" w:type="dxa"/>
            <w:tcBorders>
              <w:top w:val="single" w:sz="4" w:space="0" w:color="auto"/>
              <w:left w:val="single" w:sz="4" w:space="0" w:color="auto"/>
              <w:bottom w:val="single" w:sz="4" w:space="0" w:color="auto"/>
              <w:right w:val="single" w:sz="4" w:space="0" w:color="auto"/>
            </w:tcBorders>
          </w:tcPr>
          <w:p w14:paraId="3800E7E9"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00</w:t>
            </w:r>
          </w:p>
        </w:tc>
        <w:tc>
          <w:tcPr>
            <w:tcW w:w="717" w:type="dxa"/>
            <w:tcBorders>
              <w:top w:val="single" w:sz="4" w:space="0" w:color="auto"/>
              <w:left w:val="single" w:sz="4" w:space="0" w:color="auto"/>
              <w:bottom w:val="single" w:sz="4" w:space="0" w:color="auto"/>
              <w:right w:val="single" w:sz="4" w:space="0" w:color="auto"/>
            </w:tcBorders>
          </w:tcPr>
          <w:p w14:paraId="15CDB3AF"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41</w:t>
            </w:r>
          </w:p>
        </w:tc>
        <w:tc>
          <w:tcPr>
            <w:tcW w:w="717" w:type="dxa"/>
            <w:tcBorders>
              <w:top w:val="single" w:sz="4" w:space="0" w:color="auto"/>
              <w:left w:val="single" w:sz="4" w:space="0" w:color="auto"/>
              <w:bottom w:val="single" w:sz="4" w:space="0" w:color="auto"/>
              <w:right w:val="single" w:sz="4" w:space="0" w:color="auto"/>
            </w:tcBorders>
          </w:tcPr>
          <w:p w14:paraId="0F72F27B"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AC</w:t>
            </w:r>
          </w:p>
        </w:tc>
      </w:tr>
      <w:tr w:rsidR="002A5A0B" w:rsidRPr="003068BA" w14:paraId="4AFAD4E1" w14:textId="77777777" w:rsidTr="002A5A0B">
        <w:tc>
          <w:tcPr>
            <w:tcW w:w="959" w:type="dxa"/>
            <w:tcBorders>
              <w:top w:val="nil"/>
              <w:left w:val="nil"/>
              <w:bottom w:val="nil"/>
              <w:right w:val="single" w:sz="4" w:space="0" w:color="auto"/>
            </w:tcBorders>
          </w:tcPr>
          <w:p w14:paraId="20301461" w14:textId="77777777" w:rsidR="002A5A0B" w:rsidRPr="003068BA" w:rsidRDefault="002A5A0B" w:rsidP="00BE3B42">
            <w:pPr>
              <w:keepNext/>
              <w:keepLines/>
              <w:spacing w:after="0" w:line="259" w:lineRule="auto"/>
              <w:jc w:val="center"/>
              <w:rPr>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6F8A9398"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B25</w:t>
            </w:r>
          </w:p>
        </w:tc>
        <w:tc>
          <w:tcPr>
            <w:tcW w:w="717" w:type="dxa"/>
            <w:tcBorders>
              <w:top w:val="single" w:sz="4" w:space="0" w:color="auto"/>
              <w:left w:val="single" w:sz="4" w:space="0" w:color="auto"/>
              <w:bottom w:val="single" w:sz="4" w:space="0" w:color="auto"/>
              <w:right w:val="single" w:sz="4" w:space="0" w:color="auto"/>
            </w:tcBorders>
          </w:tcPr>
          <w:p w14:paraId="324D1D90"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B26</w:t>
            </w:r>
          </w:p>
        </w:tc>
        <w:tc>
          <w:tcPr>
            <w:tcW w:w="717" w:type="dxa"/>
            <w:tcBorders>
              <w:top w:val="single" w:sz="4" w:space="0" w:color="auto"/>
              <w:left w:val="single" w:sz="4" w:space="0" w:color="auto"/>
              <w:bottom w:val="single" w:sz="4" w:space="0" w:color="auto"/>
              <w:right w:val="single" w:sz="4" w:space="0" w:color="auto"/>
            </w:tcBorders>
          </w:tcPr>
          <w:p w14:paraId="5373F427"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B27</w:t>
            </w:r>
          </w:p>
        </w:tc>
        <w:tc>
          <w:tcPr>
            <w:tcW w:w="717" w:type="dxa"/>
            <w:tcBorders>
              <w:top w:val="single" w:sz="4" w:space="0" w:color="auto"/>
              <w:left w:val="single" w:sz="4" w:space="0" w:color="auto"/>
              <w:bottom w:val="single" w:sz="4" w:space="0" w:color="auto"/>
              <w:right w:val="single" w:sz="4" w:space="0" w:color="auto"/>
            </w:tcBorders>
          </w:tcPr>
          <w:p w14:paraId="226A6A04"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B28</w:t>
            </w:r>
          </w:p>
        </w:tc>
        <w:tc>
          <w:tcPr>
            <w:tcW w:w="717" w:type="dxa"/>
            <w:tcBorders>
              <w:top w:val="single" w:sz="4" w:space="0" w:color="auto"/>
              <w:left w:val="single" w:sz="4" w:space="0" w:color="auto"/>
              <w:bottom w:val="single" w:sz="4" w:space="0" w:color="auto"/>
              <w:right w:val="single" w:sz="4" w:space="0" w:color="auto"/>
            </w:tcBorders>
          </w:tcPr>
          <w:p w14:paraId="6771D9DE"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B29</w:t>
            </w:r>
          </w:p>
        </w:tc>
        <w:tc>
          <w:tcPr>
            <w:tcW w:w="717" w:type="dxa"/>
            <w:tcBorders>
              <w:top w:val="single" w:sz="4" w:space="0" w:color="auto"/>
              <w:left w:val="single" w:sz="4" w:space="0" w:color="auto"/>
              <w:bottom w:val="single" w:sz="4" w:space="0" w:color="auto"/>
              <w:right w:val="single" w:sz="4" w:space="0" w:color="auto"/>
            </w:tcBorders>
          </w:tcPr>
          <w:p w14:paraId="15BFFF41"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B30</w:t>
            </w:r>
          </w:p>
        </w:tc>
        <w:tc>
          <w:tcPr>
            <w:tcW w:w="717" w:type="dxa"/>
            <w:tcBorders>
              <w:top w:val="single" w:sz="4" w:space="0" w:color="auto"/>
              <w:left w:val="single" w:sz="4" w:space="0" w:color="auto"/>
              <w:bottom w:val="single" w:sz="4" w:space="0" w:color="auto"/>
              <w:right w:val="single" w:sz="4" w:space="0" w:color="auto"/>
            </w:tcBorders>
          </w:tcPr>
          <w:p w14:paraId="01B01FC8"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B31</w:t>
            </w:r>
          </w:p>
        </w:tc>
        <w:tc>
          <w:tcPr>
            <w:tcW w:w="717" w:type="dxa"/>
            <w:tcBorders>
              <w:top w:val="single" w:sz="4" w:space="0" w:color="auto"/>
              <w:left w:val="single" w:sz="4" w:space="0" w:color="auto"/>
              <w:bottom w:val="single" w:sz="4" w:space="0" w:color="auto"/>
              <w:right w:val="single" w:sz="4" w:space="0" w:color="auto"/>
            </w:tcBorders>
          </w:tcPr>
          <w:p w14:paraId="5CBFF3DA"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B32</w:t>
            </w:r>
          </w:p>
        </w:tc>
      </w:tr>
      <w:tr w:rsidR="002A5A0B" w:rsidRPr="003068BA" w14:paraId="420D2C18" w14:textId="77777777" w:rsidTr="002A5A0B">
        <w:tc>
          <w:tcPr>
            <w:tcW w:w="959" w:type="dxa"/>
            <w:tcBorders>
              <w:top w:val="nil"/>
              <w:left w:val="nil"/>
              <w:bottom w:val="nil"/>
              <w:right w:val="single" w:sz="4" w:space="0" w:color="auto"/>
            </w:tcBorders>
          </w:tcPr>
          <w:p w14:paraId="13C58EB0" w14:textId="77777777" w:rsidR="002A5A0B" w:rsidRPr="003068BA" w:rsidRDefault="002A5A0B" w:rsidP="00BE3B42">
            <w:pPr>
              <w:keepNext/>
              <w:keepLines/>
              <w:spacing w:after="0" w:line="259" w:lineRule="auto"/>
              <w:jc w:val="center"/>
              <w:rPr>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1CFFAC57"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44</w:t>
            </w:r>
          </w:p>
        </w:tc>
        <w:tc>
          <w:tcPr>
            <w:tcW w:w="717" w:type="dxa"/>
            <w:tcBorders>
              <w:top w:val="single" w:sz="4" w:space="0" w:color="auto"/>
              <w:left w:val="single" w:sz="4" w:space="0" w:color="auto"/>
              <w:bottom w:val="single" w:sz="4" w:space="0" w:color="auto"/>
              <w:right w:val="single" w:sz="4" w:space="0" w:color="auto"/>
            </w:tcBorders>
          </w:tcPr>
          <w:p w14:paraId="17833424"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7D</w:t>
            </w:r>
          </w:p>
        </w:tc>
        <w:tc>
          <w:tcPr>
            <w:tcW w:w="717" w:type="dxa"/>
            <w:tcBorders>
              <w:top w:val="single" w:sz="4" w:space="0" w:color="auto"/>
              <w:left w:val="single" w:sz="4" w:space="0" w:color="auto"/>
              <w:bottom w:val="single" w:sz="4" w:space="0" w:color="auto"/>
              <w:right w:val="single" w:sz="4" w:space="0" w:color="auto"/>
            </w:tcBorders>
          </w:tcPr>
          <w:p w14:paraId="1F73F4D7"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63</w:t>
            </w:r>
          </w:p>
        </w:tc>
        <w:tc>
          <w:tcPr>
            <w:tcW w:w="717" w:type="dxa"/>
            <w:tcBorders>
              <w:top w:val="single" w:sz="4" w:space="0" w:color="auto"/>
              <w:left w:val="single" w:sz="4" w:space="0" w:color="auto"/>
              <w:bottom w:val="single" w:sz="4" w:space="0" w:color="auto"/>
              <w:right w:val="single" w:sz="4" w:space="0" w:color="auto"/>
            </w:tcBorders>
          </w:tcPr>
          <w:p w14:paraId="3E849294"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01</w:t>
            </w:r>
          </w:p>
        </w:tc>
        <w:tc>
          <w:tcPr>
            <w:tcW w:w="717" w:type="dxa"/>
            <w:tcBorders>
              <w:top w:val="single" w:sz="4" w:space="0" w:color="auto"/>
              <w:left w:val="single" w:sz="4" w:space="0" w:color="auto"/>
              <w:bottom w:val="single" w:sz="4" w:space="0" w:color="auto"/>
              <w:right w:val="single" w:sz="4" w:space="0" w:color="auto"/>
            </w:tcBorders>
          </w:tcPr>
          <w:p w14:paraId="7EF813A0"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97</w:t>
            </w:r>
          </w:p>
        </w:tc>
        <w:tc>
          <w:tcPr>
            <w:tcW w:w="717" w:type="dxa"/>
            <w:tcBorders>
              <w:top w:val="single" w:sz="4" w:space="0" w:color="auto"/>
              <w:left w:val="single" w:sz="4" w:space="0" w:color="auto"/>
              <w:bottom w:val="single" w:sz="4" w:space="0" w:color="auto"/>
              <w:right w:val="single" w:sz="4" w:space="0" w:color="auto"/>
            </w:tcBorders>
          </w:tcPr>
          <w:p w14:paraId="0E15D57E"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5F</w:t>
            </w:r>
          </w:p>
        </w:tc>
        <w:tc>
          <w:tcPr>
            <w:tcW w:w="717" w:type="dxa"/>
            <w:tcBorders>
              <w:top w:val="single" w:sz="4" w:space="0" w:color="auto"/>
              <w:left w:val="single" w:sz="4" w:space="0" w:color="auto"/>
              <w:bottom w:val="single" w:sz="4" w:space="0" w:color="auto"/>
              <w:right w:val="single" w:sz="4" w:space="0" w:color="auto"/>
            </w:tcBorders>
          </w:tcPr>
          <w:p w14:paraId="76ABF9B1"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EC</w:t>
            </w:r>
          </w:p>
        </w:tc>
        <w:tc>
          <w:tcPr>
            <w:tcW w:w="717" w:type="dxa"/>
            <w:tcBorders>
              <w:top w:val="single" w:sz="4" w:space="0" w:color="auto"/>
              <w:left w:val="single" w:sz="4" w:space="0" w:color="auto"/>
              <w:bottom w:val="single" w:sz="4" w:space="0" w:color="auto"/>
              <w:right w:val="single" w:sz="4" w:space="0" w:color="auto"/>
            </w:tcBorders>
          </w:tcPr>
          <w:p w14:paraId="3E9700F9"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DA</w:t>
            </w:r>
          </w:p>
        </w:tc>
      </w:tr>
    </w:tbl>
    <w:p w14:paraId="0E61742E" w14:textId="77777777" w:rsidR="002A5A0B" w:rsidRPr="003068BA" w:rsidRDefault="002A5A0B" w:rsidP="00BE3B42">
      <w:pPr>
        <w:jc w:val="center"/>
        <w:rPr>
          <w:rFonts w:eastAsia="Calibri"/>
          <w:lang w:eastAsia="fr-FR"/>
        </w:rPr>
      </w:pPr>
    </w:p>
    <w:p w14:paraId="2545F3F4" w14:textId="29B59708" w:rsidR="002A5A0B" w:rsidRPr="003068BA" w:rsidRDefault="002A5A0B" w:rsidP="006A0879">
      <w:pPr>
        <w:pStyle w:val="NO"/>
        <w:rPr>
          <w:rFonts w:eastAsia="Calibri"/>
          <w:lang w:eastAsia="fr-FR"/>
        </w:rPr>
      </w:pPr>
      <w:r w:rsidRPr="003068BA">
        <w:rPr>
          <w:rFonts w:eastAsia="Calibri"/>
          <w:lang w:eastAsia="fr-FR"/>
        </w:rPr>
        <w:t>N</w:t>
      </w:r>
      <w:r w:rsidR="00BF4146" w:rsidRPr="003068BA">
        <w:rPr>
          <w:rFonts w:eastAsia="Calibri"/>
          <w:lang w:eastAsia="fr-FR"/>
        </w:rPr>
        <w:t>OTE</w:t>
      </w:r>
      <w:r w:rsidRPr="003068BA">
        <w:rPr>
          <w:rFonts w:eastAsia="Calibri"/>
          <w:lang w:eastAsia="fr-FR"/>
        </w:rPr>
        <w:t>:</w:t>
      </w:r>
      <w:r w:rsidRPr="003068BA">
        <w:rPr>
          <w:rFonts w:eastAsia="Calibri"/>
          <w:lang w:eastAsia="fr-FR"/>
        </w:rPr>
        <w:tab/>
        <w:t xml:space="preserve">The </w:t>
      </w:r>
      <w:r w:rsidRPr="003068BA">
        <w:rPr>
          <w:rFonts w:eastAsia="Calibri"/>
        </w:rPr>
        <w:t xml:space="preserve">Home Network Private Key is to be used if </w:t>
      </w:r>
      <w:r w:rsidR="00912614" w:rsidRPr="003068BA">
        <w:rPr>
          <w:rFonts w:eastAsia="Calibri"/>
        </w:rPr>
        <w:t xml:space="preserve">the </w:t>
      </w:r>
      <w:r w:rsidR="00C74F84">
        <w:rPr>
          <w:rFonts w:eastAsia="Calibri"/>
        </w:rPr>
        <w:t>TT</w:t>
      </w:r>
      <w:r w:rsidR="003068BA">
        <w:rPr>
          <w:rFonts w:eastAsia="Calibri"/>
        </w:rPr>
        <w:t>l</w:t>
      </w:r>
      <w:r w:rsidRPr="003068BA">
        <w:rPr>
          <w:rFonts w:eastAsia="Calibri"/>
        </w:rPr>
        <w:t xml:space="preserve"> updates UST Service n°124 as available </w:t>
      </w:r>
    </w:p>
    <w:p w14:paraId="375BDC44" w14:textId="53A0EAC4" w:rsidR="002A5A0B" w:rsidRPr="008C26FA" w:rsidRDefault="002A5A0B" w:rsidP="002A5A0B">
      <w:pPr>
        <w:rPr>
          <w:lang w:eastAsia="en-GB"/>
        </w:rPr>
      </w:pPr>
      <w:bookmarkStart w:id="2373" w:name="_Hlk51602983"/>
      <w:bookmarkEnd w:id="2372"/>
      <w:r w:rsidRPr="008C26FA">
        <w:rPr>
          <w:lang w:eastAsia="en-GB"/>
        </w:rPr>
        <w:t xml:space="preserve">The values of the </w:t>
      </w:r>
      <w:r w:rsidR="006725F2" w:rsidRPr="008C26FA">
        <w:rPr>
          <w:lang w:eastAsia="en-GB"/>
        </w:rPr>
        <w:t>5G-NR</w:t>
      </w:r>
      <w:r w:rsidRPr="008C26FA">
        <w:rPr>
          <w:lang w:eastAsia="en-GB"/>
        </w:rPr>
        <w:t xml:space="preserve">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4.</w:t>
      </w:r>
      <w:r w:rsidR="006725F2" w:rsidRPr="008C26FA">
        <w:rPr>
          <w:lang w:eastAsia="en-GB"/>
        </w:rPr>
        <w:t>9</w:t>
      </w:r>
      <w:r w:rsidRPr="008C26FA">
        <w:rPr>
          <w:lang w:eastAsia="en-GB"/>
        </w:rPr>
        <w:t xml:space="preserve"> are used with the following exception:</w:t>
      </w:r>
    </w:p>
    <w:bookmarkEnd w:id="2373"/>
    <w:p w14:paraId="308A4FCC" w14:textId="77777777" w:rsidR="002A5A0B" w:rsidRPr="003068BA" w:rsidRDefault="002A5A0B" w:rsidP="006A0879">
      <w:pPr>
        <w:keepNext/>
        <w:keepLines/>
        <w:rPr>
          <w:rFonts w:eastAsia="TimesNewRoman"/>
          <w:b/>
          <w:lang w:eastAsia="en-GB"/>
        </w:rPr>
      </w:pPr>
      <w:r w:rsidRPr="003068BA">
        <w:rPr>
          <w:rFonts w:eastAsia="TimesNewRoman"/>
          <w:b/>
          <w:lang w:eastAsia="en-GB"/>
        </w:rPr>
        <w:t>EF</w:t>
      </w:r>
      <w:r w:rsidRPr="003068BA">
        <w:rPr>
          <w:rFonts w:eastAsia="TimesNewRoman"/>
          <w:b/>
          <w:vertAlign w:val="subscript"/>
          <w:lang w:eastAsia="en-GB"/>
        </w:rPr>
        <w:t>UST</w:t>
      </w:r>
    </w:p>
    <w:p w14:paraId="4524095E" w14:textId="3A5D5056" w:rsidR="002A5A0B" w:rsidRPr="003068BA" w:rsidRDefault="006725F2" w:rsidP="004923F1">
      <w:pPr>
        <w:pStyle w:val="NoSpaceNormal"/>
      </w:pPr>
      <w:r w:rsidRPr="003068BA">
        <w:tab/>
      </w:r>
      <w:r w:rsidR="002A5A0B" w:rsidRPr="003068BA">
        <w:t>Logically:</w:t>
      </w:r>
      <w:r w:rsidR="002A5A0B" w:rsidRPr="003068BA">
        <w:tab/>
      </w:r>
    </w:p>
    <w:p w14:paraId="12884733" w14:textId="76D5A58B" w:rsidR="002A5A0B" w:rsidRPr="003068BA" w:rsidRDefault="006725F2" w:rsidP="004923F1">
      <w:pPr>
        <w:pStyle w:val="NoSpaceNormal"/>
      </w:pPr>
      <w:r w:rsidRPr="003068BA">
        <w:tab/>
      </w:r>
      <w:r w:rsidRPr="003068BA">
        <w:tab/>
      </w:r>
      <w:r w:rsidR="002A5A0B" w:rsidRPr="003068BA">
        <w:t>User controlled PLMN selector available</w:t>
      </w:r>
    </w:p>
    <w:p w14:paraId="11202029" w14:textId="63D6AF78" w:rsidR="002A5A0B" w:rsidRPr="003068BA" w:rsidRDefault="006725F2" w:rsidP="004923F1">
      <w:pPr>
        <w:pStyle w:val="NoSpaceNormal"/>
      </w:pPr>
      <w:r w:rsidRPr="003068BA">
        <w:tab/>
      </w:r>
      <w:r w:rsidRPr="003068BA">
        <w:tab/>
      </w:r>
      <w:r w:rsidR="002A5A0B" w:rsidRPr="003068BA">
        <w:t>Fixed dialling numbers available</w:t>
      </w:r>
    </w:p>
    <w:p w14:paraId="187E73F4" w14:textId="3B0C2F6E" w:rsidR="002A5A0B" w:rsidRPr="003068BA" w:rsidRDefault="006725F2" w:rsidP="004923F1">
      <w:pPr>
        <w:pStyle w:val="NoSpaceNormal"/>
      </w:pPr>
      <w:r w:rsidRPr="003068BA">
        <w:tab/>
      </w:r>
      <w:r w:rsidRPr="003068BA">
        <w:tab/>
      </w:r>
      <w:r w:rsidR="002A5A0B" w:rsidRPr="003068BA">
        <w:t>GSM Access available</w:t>
      </w:r>
    </w:p>
    <w:p w14:paraId="46330DD0" w14:textId="016F1670" w:rsidR="002A5A0B" w:rsidRPr="003068BA" w:rsidRDefault="006725F2" w:rsidP="004923F1">
      <w:pPr>
        <w:pStyle w:val="NoSpaceNormal"/>
      </w:pPr>
      <w:r w:rsidRPr="003068BA">
        <w:tab/>
      </w:r>
      <w:r w:rsidRPr="003068BA">
        <w:tab/>
      </w:r>
      <w:r w:rsidR="002A5A0B" w:rsidRPr="003068BA">
        <w:t>Group Identifier level 1 and level 2 not available</w:t>
      </w:r>
    </w:p>
    <w:p w14:paraId="2FA5CAEA" w14:textId="3D0E0A3C" w:rsidR="002A5A0B" w:rsidRPr="003068BA" w:rsidRDefault="006725F2" w:rsidP="004923F1">
      <w:pPr>
        <w:pStyle w:val="NoSpaceNormal"/>
      </w:pPr>
      <w:r w:rsidRPr="003068BA">
        <w:tab/>
      </w:r>
      <w:r w:rsidRPr="003068BA">
        <w:tab/>
      </w:r>
      <w:r w:rsidR="002A5A0B" w:rsidRPr="003068BA">
        <w:t>Service n 33 (Packed Switched Domain) shall be set to '1'</w:t>
      </w:r>
    </w:p>
    <w:p w14:paraId="0666517F" w14:textId="6989374E" w:rsidR="002A5A0B" w:rsidRPr="003068BA" w:rsidRDefault="006725F2" w:rsidP="004923F1">
      <w:pPr>
        <w:pStyle w:val="NoSpaceNormal"/>
      </w:pPr>
      <w:r w:rsidRPr="003068BA">
        <w:tab/>
      </w:r>
      <w:r w:rsidRPr="003068BA">
        <w:tab/>
      </w:r>
      <w:r w:rsidR="002A5A0B" w:rsidRPr="003068BA">
        <w:t>Enabled Services Table available</w:t>
      </w:r>
    </w:p>
    <w:p w14:paraId="1E512A7D" w14:textId="355AEB20" w:rsidR="002A5A0B" w:rsidRPr="003068BA" w:rsidRDefault="006725F2" w:rsidP="004923F1">
      <w:pPr>
        <w:pStyle w:val="NoSpaceNormal"/>
      </w:pPr>
      <w:r w:rsidRPr="003068BA">
        <w:tab/>
      </w:r>
      <w:r w:rsidRPr="003068BA">
        <w:tab/>
      </w:r>
      <w:r w:rsidR="002A5A0B" w:rsidRPr="003068BA">
        <w:t>EPS Mobility Management Information available</w:t>
      </w:r>
    </w:p>
    <w:p w14:paraId="2AD7BD7A" w14:textId="3677231A" w:rsidR="002A5A0B" w:rsidRPr="003068BA" w:rsidRDefault="006725F2" w:rsidP="004923F1">
      <w:pPr>
        <w:pStyle w:val="NoSpaceNormal"/>
      </w:pPr>
      <w:r w:rsidRPr="003068BA">
        <w:tab/>
      </w:r>
      <w:r w:rsidRPr="003068BA">
        <w:tab/>
      </w:r>
      <w:r w:rsidR="002A5A0B" w:rsidRPr="003068BA">
        <w:t>Allowed CSG Lists and corresponding indications available</w:t>
      </w:r>
    </w:p>
    <w:p w14:paraId="318CB069" w14:textId="4BC4AF35" w:rsidR="002A5A0B" w:rsidRPr="003068BA" w:rsidRDefault="006725F2" w:rsidP="004923F1">
      <w:pPr>
        <w:pStyle w:val="NoSpaceNormal"/>
      </w:pPr>
      <w:r w:rsidRPr="003068BA">
        <w:tab/>
      </w:r>
      <w:r w:rsidRPr="003068BA">
        <w:tab/>
      </w:r>
      <w:r w:rsidR="002A5A0B" w:rsidRPr="003068BA">
        <w:t>5GS Mobility Management Information available</w:t>
      </w:r>
    </w:p>
    <w:p w14:paraId="7D5883BB" w14:textId="7262F4A9" w:rsidR="002A5A0B" w:rsidRPr="003068BA" w:rsidRDefault="006725F2" w:rsidP="004923F1">
      <w:pPr>
        <w:pStyle w:val="NoSpaceNormal"/>
      </w:pPr>
      <w:r w:rsidRPr="003068BA">
        <w:tab/>
      </w:r>
      <w:r w:rsidRPr="003068BA">
        <w:tab/>
      </w:r>
      <w:r w:rsidR="002A5A0B" w:rsidRPr="003068BA">
        <w:t>5G Security Parameters available</w:t>
      </w:r>
    </w:p>
    <w:p w14:paraId="47C2AA19" w14:textId="00083902" w:rsidR="002A5A0B" w:rsidRPr="003068BA" w:rsidRDefault="006725F2" w:rsidP="004923F1">
      <w:pPr>
        <w:pStyle w:val="NoSpaceNormal"/>
      </w:pPr>
      <w:r w:rsidRPr="003068BA">
        <w:tab/>
      </w:r>
      <w:r w:rsidRPr="003068BA">
        <w:tab/>
      </w:r>
      <w:r w:rsidR="002A5A0B" w:rsidRPr="003068BA">
        <w:t>Subscription identifier privacy support available or not available depend on y</w:t>
      </w:r>
    </w:p>
    <w:p w14:paraId="12046304" w14:textId="2EEF4BFC" w:rsidR="002A5A0B" w:rsidRPr="003068BA" w:rsidRDefault="006725F2" w:rsidP="004923F1">
      <w:pPr>
        <w:pStyle w:val="NoSpaceNormal"/>
      </w:pPr>
      <w:r w:rsidRPr="003068BA">
        <w:tab/>
      </w:r>
      <w:r w:rsidRPr="003068BA">
        <w:tab/>
      </w:r>
      <w:r w:rsidR="002A5A0B" w:rsidRPr="003068BA">
        <w:t>SUCI calculation by USIM not available</w:t>
      </w:r>
    </w:p>
    <w:p w14:paraId="4D575370" w14:textId="77777777" w:rsidR="002A5A0B" w:rsidRPr="003068BA" w:rsidRDefault="002A5A0B" w:rsidP="002A5A0B">
      <w:pPr>
        <w:keepLines/>
        <w:spacing w:after="0"/>
        <w:ind w:left="1702"/>
        <w:rPr>
          <w:rFonts w:eastAsia="TimesNewRoman"/>
          <w:lang w:eastAsia="en-GB"/>
        </w:rPr>
      </w:pPr>
    </w:p>
    <w:p w14:paraId="48CE5C55" w14:textId="7E251F18" w:rsidR="006725F2" w:rsidRPr="003068BA" w:rsidRDefault="002A5A0B" w:rsidP="006725F2">
      <w:r w:rsidRPr="003068BA">
        <w:rPr>
          <w:rFonts w:eastAsia="TimesNewRoman"/>
          <w:lang w:eastAsia="en-GB"/>
        </w:rPr>
        <w:t>T</w:t>
      </w:r>
      <w:r w:rsidR="006725F2" w:rsidRPr="003068BA">
        <w:rPr>
          <w:rFonts w:eastAsia="TimesNewRoman"/>
          <w:lang w:eastAsia="en-GB"/>
        </w:rPr>
        <w:t>he TT</w:t>
      </w:r>
      <w:r w:rsidRPr="003068BA">
        <w:rPr>
          <w:rFonts w:eastAsia="TimesNewRoman"/>
          <w:lang w:eastAsia="en-GB"/>
        </w:rPr>
        <w:t xml:space="preserve"> </w:t>
      </w:r>
      <w:r w:rsidR="006725F2" w:rsidRPr="003068BA">
        <w:rPr>
          <w:rFonts w:eastAsia="TimesNewRoman"/>
          <w:lang w:eastAsia="en-GB"/>
        </w:rPr>
        <w:t>sets a random value for service n°</w:t>
      </w:r>
      <w:r w:rsidRPr="003068BA">
        <w:rPr>
          <w:rFonts w:eastAsia="TimesNewRoman"/>
          <w:lang w:eastAsia="en-GB"/>
        </w:rPr>
        <w:t xml:space="preserve"> 124 </w:t>
      </w:r>
      <w:r w:rsidR="006725F2" w:rsidRPr="003068BA">
        <w:rPr>
          <w:rFonts w:eastAsia="TimesNewRoman"/>
          <w:lang w:eastAsia="en-GB"/>
        </w:rPr>
        <w:t>at test case initialisation</w:t>
      </w:r>
      <w:r w:rsidRPr="003068BA">
        <w:rPr>
          <w:rFonts w:eastAsia="TimesNewRoman"/>
          <w:lang w:eastAsia="en-GB"/>
        </w:rPr>
        <w:t xml:space="preserve">, where </w:t>
      </w:r>
      <w:r w:rsidR="006725F2" w:rsidRPr="003068BA">
        <w:rPr>
          <w:i/>
        </w:rPr>
        <w:t>D</w:t>
      </w:r>
      <w:r w:rsidR="006725F2" w:rsidRPr="003068BA">
        <w:t>:</w:t>
      </w:r>
      <w:r w:rsidR="006725F2" w:rsidRPr="003068BA">
        <w:tab/>
        <w:t>y</w:t>
      </w:r>
      <w:r w:rsidR="006725F2" w:rsidRPr="003068BA">
        <w:rPr>
          <w:rStyle w:val="mi"/>
          <w:rFonts w:ascii="MathJax_Math-italic" w:hAnsi="MathJax_Math-italic"/>
          <w:color w:val="414152"/>
          <w:bdr w:val="none" w:sz="0" w:space="0" w:color="auto" w:frame="1"/>
          <w:shd w:val="clear" w:color="auto" w:fill="FFFFFF"/>
        </w:rPr>
        <w:t xml:space="preserve"> </w:t>
      </w:r>
      <w:r w:rsidR="006725F2" w:rsidRPr="003068BA">
        <w:rPr>
          <w:rStyle w:val="mo"/>
          <w:rFonts w:ascii="MathJax_Main" w:hAnsi="MathJax_Main"/>
          <w:color w:val="414152"/>
          <w:bdr w:val="none" w:sz="0" w:space="0" w:color="auto" w:frame="1"/>
          <w:shd w:val="clear" w:color="auto" w:fill="FFFFFF"/>
        </w:rPr>
        <w:t>∈</w:t>
      </w:r>
      <w:r w:rsidR="006725F2" w:rsidRPr="003068BA">
        <w:t xml:space="preserve"> {0,1}</w:t>
      </w:r>
    </w:p>
    <w:p w14:paraId="55D25938" w14:textId="77777777" w:rsidR="002A5A0B" w:rsidRPr="003068BA" w:rsidRDefault="002A5A0B" w:rsidP="002A5A0B">
      <w:pPr>
        <w:keepNext/>
        <w:keepLines/>
        <w:spacing w:after="0" w:line="259" w:lineRule="auto"/>
        <w:jc w:val="center"/>
        <w:rPr>
          <w:rFonts w:ascii="Arial" w:eastAsia="Calibri" w:hAnsi="Arial"/>
          <w:b/>
          <w:sz w:val="8"/>
          <w:szCs w:val="8"/>
        </w:rPr>
      </w:pPr>
    </w:p>
    <w:tbl>
      <w:tblPr>
        <w:tblW w:w="9812"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2A5A0B" w:rsidRPr="003068BA" w14:paraId="7C815413" w14:textId="77777777" w:rsidTr="006A0879">
        <w:tc>
          <w:tcPr>
            <w:tcW w:w="959" w:type="dxa"/>
            <w:tcBorders>
              <w:top w:val="single" w:sz="4" w:space="0" w:color="auto"/>
              <w:left w:val="single" w:sz="4" w:space="0" w:color="auto"/>
              <w:bottom w:val="single" w:sz="4" w:space="0" w:color="auto"/>
              <w:right w:val="single" w:sz="4" w:space="0" w:color="auto"/>
            </w:tcBorders>
          </w:tcPr>
          <w:p w14:paraId="01B5AB77"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Byte:</w:t>
            </w:r>
          </w:p>
        </w:tc>
        <w:tc>
          <w:tcPr>
            <w:tcW w:w="1134" w:type="dxa"/>
            <w:tcBorders>
              <w:top w:val="single" w:sz="4" w:space="0" w:color="auto"/>
              <w:left w:val="single" w:sz="4" w:space="0" w:color="auto"/>
              <w:bottom w:val="single" w:sz="4" w:space="0" w:color="auto"/>
              <w:right w:val="single" w:sz="4" w:space="0" w:color="auto"/>
            </w:tcBorders>
          </w:tcPr>
          <w:p w14:paraId="317F99D8"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B1</w:t>
            </w:r>
          </w:p>
        </w:tc>
        <w:tc>
          <w:tcPr>
            <w:tcW w:w="1134" w:type="dxa"/>
            <w:tcBorders>
              <w:top w:val="single" w:sz="4" w:space="0" w:color="auto"/>
              <w:left w:val="single" w:sz="4" w:space="0" w:color="auto"/>
              <w:bottom w:val="single" w:sz="4" w:space="0" w:color="auto"/>
              <w:right w:val="single" w:sz="4" w:space="0" w:color="auto"/>
            </w:tcBorders>
          </w:tcPr>
          <w:p w14:paraId="073DD45B"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B2</w:t>
            </w:r>
          </w:p>
        </w:tc>
        <w:tc>
          <w:tcPr>
            <w:tcW w:w="1134" w:type="dxa"/>
            <w:tcBorders>
              <w:top w:val="single" w:sz="4" w:space="0" w:color="auto"/>
              <w:left w:val="single" w:sz="4" w:space="0" w:color="auto"/>
              <w:bottom w:val="single" w:sz="4" w:space="0" w:color="auto"/>
              <w:right w:val="single" w:sz="4" w:space="0" w:color="auto"/>
            </w:tcBorders>
          </w:tcPr>
          <w:p w14:paraId="6A086C37"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B3</w:t>
            </w:r>
          </w:p>
        </w:tc>
        <w:tc>
          <w:tcPr>
            <w:tcW w:w="1134" w:type="dxa"/>
            <w:tcBorders>
              <w:top w:val="single" w:sz="4" w:space="0" w:color="auto"/>
              <w:left w:val="single" w:sz="4" w:space="0" w:color="auto"/>
              <w:bottom w:val="single" w:sz="4" w:space="0" w:color="auto"/>
              <w:right w:val="single" w:sz="4" w:space="0" w:color="auto"/>
            </w:tcBorders>
          </w:tcPr>
          <w:p w14:paraId="602C6CEB"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B4</w:t>
            </w:r>
          </w:p>
        </w:tc>
        <w:tc>
          <w:tcPr>
            <w:tcW w:w="1134" w:type="dxa"/>
            <w:tcBorders>
              <w:top w:val="single" w:sz="4" w:space="0" w:color="auto"/>
              <w:left w:val="single" w:sz="4" w:space="0" w:color="auto"/>
              <w:bottom w:val="single" w:sz="4" w:space="0" w:color="auto"/>
              <w:right w:val="single" w:sz="4" w:space="0" w:color="auto"/>
            </w:tcBorders>
          </w:tcPr>
          <w:p w14:paraId="235B65A4"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B5</w:t>
            </w:r>
          </w:p>
        </w:tc>
        <w:tc>
          <w:tcPr>
            <w:tcW w:w="1009" w:type="dxa"/>
            <w:tcBorders>
              <w:top w:val="single" w:sz="4" w:space="0" w:color="auto"/>
              <w:left w:val="single" w:sz="4" w:space="0" w:color="auto"/>
              <w:bottom w:val="single" w:sz="4" w:space="0" w:color="auto"/>
              <w:right w:val="single" w:sz="4" w:space="0" w:color="auto"/>
            </w:tcBorders>
          </w:tcPr>
          <w:p w14:paraId="0456F822"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B6</w:t>
            </w:r>
          </w:p>
        </w:tc>
        <w:tc>
          <w:tcPr>
            <w:tcW w:w="1087" w:type="dxa"/>
            <w:tcBorders>
              <w:top w:val="single" w:sz="4" w:space="0" w:color="auto"/>
              <w:left w:val="single" w:sz="4" w:space="0" w:color="auto"/>
              <w:bottom w:val="single" w:sz="4" w:space="0" w:color="auto"/>
              <w:right w:val="single" w:sz="4" w:space="0" w:color="auto"/>
            </w:tcBorders>
          </w:tcPr>
          <w:p w14:paraId="1779E2A2"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B7</w:t>
            </w:r>
          </w:p>
        </w:tc>
        <w:tc>
          <w:tcPr>
            <w:tcW w:w="1087" w:type="dxa"/>
            <w:tcBorders>
              <w:top w:val="single" w:sz="4" w:space="0" w:color="auto"/>
              <w:left w:val="single" w:sz="4" w:space="0" w:color="auto"/>
              <w:bottom w:val="single" w:sz="4" w:space="0" w:color="auto"/>
              <w:right w:val="single" w:sz="4" w:space="0" w:color="auto"/>
            </w:tcBorders>
          </w:tcPr>
          <w:p w14:paraId="39F80FC2"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B8</w:t>
            </w:r>
          </w:p>
        </w:tc>
      </w:tr>
      <w:tr w:rsidR="002A5A0B" w:rsidRPr="003068BA" w14:paraId="422F1F23" w14:textId="77777777" w:rsidTr="006A0879">
        <w:trPr>
          <w:trHeight w:val="60"/>
        </w:trPr>
        <w:tc>
          <w:tcPr>
            <w:tcW w:w="959" w:type="dxa"/>
            <w:tcBorders>
              <w:top w:val="single" w:sz="4" w:space="0" w:color="auto"/>
              <w:left w:val="single" w:sz="4" w:space="0" w:color="auto"/>
              <w:bottom w:val="single" w:sz="4" w:space="0" w:color="auto"/>
              <w:right w:val="single" w:sz="4" w:space="0" w:color="auto"/>
            </w:tcBorders>
          </w:tcPr>
          <w:p w14:paraId="08834B80"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Binary:</w:t>
            </w:r>
          </w:p>
        </w:tc>
        <w:tc>
          <w:tcPr>
            <w:tcW w:w="1134" w:type="dxa"/>
            <w:tcBorders>
              <w:top w:val="single" w:sz="4" w:space="0" w:color="auto"/>
              <w:left w:val="single" w:sz="4" w:space="0" w:color="auto"/>
              <w:bottom w:val="single" w:sz="4" w:space="0" w:color="auto"/>
              <w:right w:val="single" w:sz="4" w:space="0" w:color="auto"/>
            </w:tcBorders>
          </w:tcPr>
          <w:p w14:paraId="2FF424E0"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xx1x</w:t>
            </w:r>
          </w:p>
        </w:tc>
        <w:tc>
          <w:tcPr>
            <w:tcW w:w="1134" w:type="dxa"/>
            <w:tcBorders>
              <w:top w:val="single" w:sz="4" w:space="0" w:color="auto"/>
              <w:left w:val="single" w:sz="4" w:space="0" w:color="auto"/>
              <w:bottom w:val="single" w:sz="4" w:space="0" w:color="auto"/>
              <w:right w:val="single" w:sz="4" w:space="0" w:color="auto"/>
            </w:tcBorders>
          </w:tcPr>
          <w:p w14:paraId="443761C4"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xxxx</w:t>
            </w:r>
          </w:p>
        </w:tc>
        <w:tc>
          <w:tcPr>
            <w:tcW w:w="1134" w:type="dxa"/>
            <w:tcBorders>
              <w:top w:val="single" w:sz="4" w:space="0" w:color="auto"/>
              <w:left w:val="single" w:sz="4" w:space="0" w:color="auto"/>
              <w:bottom w:val="single" w:sz="4" w:space="0" w:color="auto"/>
              <w:right w:val="single" w:sz="4" w:space="0" w:color="auto"/>
            </w:tcBorders>
          </w:tcPr>
          <w:p w14:paraId="1BAE857B"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1x00</w:t>
            </w:r>
          </w:p>
        </w:tc>
        <w:tc>
          <w:tcPr>
            <w:tcW w:w="1134" w:type="dxa"/>
            <w:tcBorders>
              <w:top w:val="single" w:sz="4" w:space="0" w:color="auto"/>
              <w:left w:val="single" w:sz="4" w:space="0" w:color="auto"/>
              <w:bottom w:val="single" w:sz="4" w:space="0" w:color="auto"/>
              <w:right w:val="single" w:sz="4" w:space="0" w:color="auto"/>
            </w:tcBorders>
          </w:tcPr>
          <w:p w14:paraId="11437B08"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x1xx</w:t>
            </w:r>
          </w:p>
        </w:tc>
        <w:tc>
          <w:tcPr>
            <w:tcW w:w="1134" w:type="dxa"/>
            <w:tcBorders>
              <w:top w:val="single" w:sz="4" w:space="0" w:color="auto"/>
              <w:left w:val="single" w:sz="4" w:space="0" w:color="auto"/>
              <w:bottom w:val="single" w:sz="4" w:space="0" w:color="auto"/>
              <w:right w:val="single" w:sz="4" w:space="0" w:color="auto"/>
            </w:tcBorders>
          </w:tcPr>
          <w:p w14:paraId="64D38FFC"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xx11</w:t>
            </w:r>
          </w:p>
        </w:tc>
        <w:tc>
          <w:tcPr>
            <w:tcW w:w="1009" w:type="dxa"/>
            <w:tcBorders>
              <w:top w:val="single" w:sz="4" w:space="0" w:color="auto"/>
              <w:left w:val="single" w:sz="4" w:space="0" w:color="auto"/>
              <w:bottom w:val="single" w:sz="4" w:space="0" w:color="auto"/>
              <w:right w:val="single" w:sz="4" w:space="0" w:color="auto"/>
            </w:tcBorders>
          </w:tcPr>
          <w:p w14:paraId="2347AB96"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xxxx</w:t>
            </w:r>
          </w:p>
        </w:tc>
        <w:tc>
          <w:tcPr>
            <w:tcW w:w="1087" w:type="dxa"/>
            <w:tcBorders>
              <w:top w:val="single" w:sz="4" w:space="0" w:color="auto"/>
              <w:left w:val="single" w:sz="4" w:space="0" w:color="auto"/>
              <w:bottom w:val="single" w:sz="4" w:space="0" w:color="auto"/>
              <w:right w:val="single" w:sz="4" w:space="0" w:color="auto"/>
            </w:tcBorders>
          </w:tcPr>
          <w:p w14:paraId="0F8E68B2"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xxxx</w:t>
            </w:r>
          </w:p>
        </w:tc>
        <w:tc>
          <w:tcPr>
            <w:tcW w:w="1087" w:type="dxa"/>
            <w:tcBorders>
              <w:top w:val="single" w:sz="4" w:space="0" w:color="auto"/>
              <w:left w:val="single" w:sz="4" w:space="0" w:color="auto"/>
              <w:bottom w:val="single" w:sz="4" w:space="0" w:color="auto"/>
              <w:right w:val="single" w:sz="4" w:space="0" w:color="auto"/>
            </w:tcBorders>
          </w:tcPr>
          <w:p w14:paraId="655327EA"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xxxx</w:t>
            </w:r>
          </w:p>
        </w:tc>
      </w:tr>
      <w:tr w:rsidR="002A5A0B" w:rsidRPr="003068BA" w14:paraId="486758C0" w14:textId="77777777" w:rsidTr="006A0879">
        <w:tc>
          <w:tcPr>
            <w:tcW w:w="959" w:type="dxa"/>
            <w:tcBorders>
              <w:top w:val="single" w:sz="4" w:space="0" w:color="auto"/>
              <w:right w:val="single" w:sz="4" w:space="0" w:color="auto"/>
            </w:tcBorders>
          </w:tcPr>
          <w:p w14:paraId="24CA6778" w14:textId="77777777" w:rsidR="002A5A0B" w:rsidRPr="003068BA" w:rsidRDefault="002A5A0B" w:rsidP="002A5A0B">
            <w:pPr>
              <w:keepNext/>
              <w:keepLines/>
              <w:spacing w:after="0" w:line="259" w:lineRule="auto"/>
              <w:rPr>
                <w:rFonts w:ascii="Arial" w:eastAsia="Calibri" w:hAnsi="Arial"/>
                <w:sz w:val="18"/>
                <w:szCs w:val="22"/>
              </w:rPr>
            </w:pPr>
          </w:p>
        </w:tc>
        <w:tc>
          <w:tcPr>
            <w:tcW w:w="1134" w:type="dxa"/>
            <w:tcBorders>
              <w:top w:val="single" w:sz="4" w:space="0" w:color="auto"/>
              <w:left w:val="single" w:sz="4" w:space="0" w:color="auto"/>
              <w:bottom w:val="single" w:sz="4" w:space="0" w:color="auto"/>
              <w:right w:val="single" w:sz="4" w:space="0" w:color="auto"/>
            </w:tcBorders>
          </w:tcPr>
          <w:p w14:paraId="03F033B3"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B9</w:t>
            </w:r>
          </w:p>
        </w:tc>
        <w:tc>
          <w:tcPr>
            <w:tcW w:w="1134" w:type="dxa"/>
            <w:tcBorders>
              <w:top w:val="single" w:sz="4" w:space="0" w:color="auto"/>
              <w:left w:val="single" w:sz="4" w:space="0" w:color="auto"/>
              <w:bottom w:val="single" w:sz="4" w:space="0" w:color="auto"/>
              <w:right w:val="single" w:sz="4" w:space="0" w:color="auto"/>
            </w:tcBorders>
          </w:tcPr>
          <w:p w14:paraId="30FC09FC"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B10</w:t>
            </w:r>
          </w:p>
        </w:tc>
        <w:tc>
          <w:tcPr>
            <w:tcW w:w="1134" w:type="dxa"/>
            <w:tcBorders>
              <w:top w:val="single" w:sz="4" w:space="0" w:color="auto"/>
              <w:left w:val="single" w:sz="4" w:space="0" w:color="auto"/>
              <w:bottom w:val="single" w:sz="4" w:space="0" w:color="auto"/>
              <w:right w:val="single" w:sz="4" w:space="0" w:color="auto"/>
            </w:tcBorders>
          </w:tcPr>
          <w:p w14:paraId="5017C59D"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B11</w:t>
            </w:r>
          </w:p>
        </w:tc>
        <w:tc>
          <w:tcPr>
            <w:tcW w:w="1134" w:type="dxa"/>
            <w:tcBorders>
              <w:top w:val="single" w:sz="4" w:space="0" w:color="auto"/>
              <w:left w:val="single" w:sz="4" w:space="0" w:color="auto"/>
              <w:bottom w:val="single" w:sz="4" w:space="0" w:color="auto"/>
              <w:right w:val="single" w:sz="4" w:space="0" w:color="auto"/>
            </w:tcBorders>
          </w:tcPr>
          <w:p w14:paraId="3B04F34C" w14:textId="77777777" w:rsidR="002A5A0B" w:rsidRPr="003068BA" w:rsidRDefault="002A5A0B" w:rsidP="002A5A0B">
            <w:pPr>
              <w:keepNext/>
              <w:keepLines/>
              <w:spacing w:after="0" w:line="259" w:lineRule="auto"/>
              <w:rPr>
                <w:rFonts w:ascii="Arial" w:eastAsia="Calibri" w:hAnsi="Arial"/>
                <w:b/>
                <w:sz w:val="18"/>
                <w:szCs w:val="22"/>
              </w:rPr>
            </w:pPr>
          </w:p>
        </w:tc>
        <w:tc>
          <w:tcPr>
            <w:tcW w:w="1134" w:type="dxa"/>
            <w:tcBorders>
              <w:top w:val="single" w:sz="4" w:space="0" w:color="auto"/>
              <w:left w:val="single" w:sz="4" w:space="0" w:color="auto"/>
              <w:bottom w:val="single" w:sz="4" w:space="0" w:color="auto"/>
              <w:right w:val="single" w:sz="4" w:space="0" w:color="auto"/>
            </w:tcBorders>
          </w:tcPr>
          <w:p w14:paraId="47F68D97"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B16</w:t>
            </w:r>
          </w:p>
        </w:tc>
        <w:tc>
          <w:tcPr>
            <w:tcW w:w="1009" w:type="dxa"/>
            <w:tcBorders>
              <w:top w:val="single" w:sz="4" w:space="0" w:color="auto"/>
              <w:left w:val="single" w:sz="4" w:space="0" w:color="auto"/>
              <w:bottom w:val="single" w:sz="4" w:space="0" w:color="auto"/>
              <w:right w:val="single" w:sz="4" w:space="0" w:color="auto"/>
            </w:tcBorders>
          </w:tcPr>
          <w:p w14:paraId="58A2B1AC" w14:textId="77777777" w:rsidR="002A5A0B" w:rsidRPr="003068BA" w:rsidRDefault="002A5A0B" w:rsidP="002A5A0B">
            <w:pPr>
              <w:keepNext/>
              <w:keepLines/>
              <w:spacing w:after="0" w:line="259" w:lineRule="auto"/>
              <w:rPr>
                <w:rFonts w:ascii="Arial" w:eastAsia="Calibri" w:hAnsi="Arial"/>
                <w:b/>
                <w:sz w:val="18"/>
                <w:szCs w:val="22"/>
              </w:rPr>
            </w:pPr>
          </w:p>
        </w:tc>
        <w:tc>
          <w:tcPr>
            <w:tcW w:w="1087" w:type="dxa"/>
            <w:tcBorders>
              <w:top w:val="single" w:sz="4" w:space="0" w:color="auto"/>
              <w:left w:val="single" w:sz="4" w:space="0" w:color="auto"/>
              <w:bottom w:val="single" w:sz="4" w:space="0" w:color="auto"/>
              <w:right w:val="single" w:sz="4" w:space="0" w:color="auto"/>
            </w:tcBorders>
          </w:tcPr>
          <w:p w14:paraId="7486E8D3" w14:textId="77777777" w:rsidR="002A5A0B" w:rsidRPr="003068BA" w:rsidRDefault="002A5A0B" w:rsidP="002A5A0B">
            <w:pPr>
              <w:keepNext/>
              <w:keepLines/>
              <w:spacing w:after="0" w:line="259" w:lineRule="auto"/>
              <w:rPr>
                <w:rFonts w:ascii="Arial" w:eastAsia="Calibri" w:hAnsi="Arial"/>
                <w:b/>
                <w:sz w:val="18"/>
                <w:szCs w:val="22"/>
              </w:rPr>
            </w:pPr>
          </w:p>
        </w:tc>
        <w:tc>
          <w:tcPr>
            <w:tcW w:w="1087" w:type="dxa"/>
            <w:tcBorders>
              <w:top w:val="single" w:sz="4" w:space="0" w:color="auto"/>
              <w:left w:val="single" w:sz="4" w:space="0" w:color="auto"/>
              <w:bottom w:val="single" w:sz="4" w:space="0" w:color="auto"/>
              <w:right w:val="single" w:sz="4" w:space="0" w:color="auto"/>
            </w:tcBorders>
          </w:tcPr>
          <w:p w14:paraId="769EE295" w14:textId="77777777" w:rsidR="002A5A0B" w:rsidRPr="003068BA" w:rsidRDefault="002A5A0B" w:rsidP="002A5A0B">
            <w:pPr>
              <w:keepNext/>
              <w:keepLines/>
              <w:spacing w:after="0" w:line="259" w:lineRule="auto"/>
              <w:rPr>
                <w:rFonts w:ascii="Arial" w:eastAsia="Calibri" w:hAnsi="Arial"/>
                <w:b/>
                <w:sz w:val="18"/>
                <w:szCs w:val="22"/>
              </w:rPr>
            </w:pPr>
          </w:p>
        </w:tc>
      </w:tr>
      <w:tr w:rsidR="002A5A0B" w:rsidRPr="003068BA" w14:paraId="7512F661" w14:textId="77777777" w:rsidTr="006A0879">
        <w:tc>
          <w:tcPr>
            <w:tcW w:w="959" w:type="dxa"/>
            <w:tcBorders>
              <w:right w:val="single" w:sz="4" w:space="0" w:color="auto"/>
            </w:tcBorders>
          </w:tcPr>
          <w:p w14:paraId="3FC4A9DF" w14:textId="77777777" w:rsidR="002A5A0B" w:rsidRPr="003068BA" w:rsidRDefault="002A5A0B" w:rsidP="002A5A0B">
            <w:pPr>
              <w:keepNext/>
              <w:keepLines/>
              <w:spacing w:after="0" w:line="259" w:lineRule="auto"/>
              <w:rPr>
                <w:rFonts w:ascii="Arial" w:eastAsia="Calibri" w:hAnsi="Arial"/>
                <w:sz w:val="18"/>
                <w:szCs w:val="22"/>
              </w:rPr>
            </w:pPr>
          </w:p>
        </w:tc>
        <w:tc>
          <w:tcPr>
            <w:tcW w:w="1134" w:type="dxa"/>
            <w:tcBorders>
              <w:top w:val="single" w:sz="4" w:space="0" w:color="auto"/>
              <w:left w:val="single" w:sz="4" w:space="0" w:color="auto"/>
              <w:bottom w:val="single" w:sz="4" w:space="0" w:color="auto"/>
              <w:right w:val="single" w:sz="4" w:space="0" w:color="auto"/>
            </w:tcBorders>
          </w:tcPr>
          <w:p w14:paraId="76B5ADF8"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xxxx</w:t>
            </w:r>
          </w:p>
        </w:tc>
        <w:tc>
          <w:tcPr>
            <w:tcW w:w="1134" w:type="dxa"/>
            <w:tcBorders>
              <w:top w:val="single" w:sz="4" w:space="0" w:color="auto"/>
              <w:left w:val="single" w:sz="4" w:space="0" w:color="auto"/>
              <w:bottom w:val="single" w:sz="4" w:space="0" w:color="auto"/>
              <w:right w:val="single" w:sz="4" w:space="0" w:color="auto"/>
            </w:tcBorders>
          </w:tcPr>
          <w:p w14:paraId="32DFFAC1"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xxxx</w:t>
            </w:r>
          </w:p>
        </w:tc>
        <w:tc>
          <w:tcPr>
            <w:tcW w:w="1134" w:type="dxa"/>
            <w:tcBorders>
              <w:top w:val="single" w:sz="4" w:space="0" w:color="auto"/>
              <w:left w:val="single" w:sz="4" w:space="0" w:color="auto"/>
              <w:bottom w:val="single" w:sz="4" w:space="0" w:color="auto"/>
              <w:right w:val="single" w:sz="4" w:space="0" w:color="auto"/>
            </w:tcBorders>
          </w:tcPr>
          <w:p w14:paraId="55A39B19"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xx11 xxxx</w:t>
            </w:r>
          </w:p>
        </w:tc>
        <w:tc>
          <w:tcPr>
            <w:tcW w:w="1134" w:type="dxa"/>
            <w:tcBorders>
              <w:top w:val="single" w:sz="4" w:space="0" w:color="auto"/>
              <w:left w:val="single" w:sz="4" w:space="0" w:color="auto"/>
              <w:bottom w:val="single" w:sz="4" w:space="0" w:color="auto"/>
              <w:right w:val="single" w:sz="4" w:space="0" w:color="auto"/>
            </w:tcBorders>
          </w:tcPr>
          <w:p w14:paraId="0081F7E3"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w:t>
            </w:r>
          </w:p>
        </w:tc>
        <w:tc>
          <w:tcPr>
            <w:tcW w:w="1134" w:type="dxa"/>
            <w:tcBorders>
              <w:top w:val="single" w:sz="4" w:space="0" w:color="auto"/>
              <w:left w:val="single" w:sz="4" w:space="0" w:color="auto"/>
              <w:bottom w:val="single" w:sz="4" w:space="0" w:color="auto"/>
              <w:right w:val="single" w:sz="4" w:space="0" w:color="auto"/>
            </w:tcBorders>
          </w:tcPr>
          <w:p w14:paraId="09B6FBE3" w14:textId="007752DA"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 xml:space="preserve">xxx0 </w:t>
            </w:r>
            <w:r w:rsidRPr="003068BA">
              <w:rPr>
                <w:rFonts w:ascii="Arial" w:eastAsia="Calibri" w:hAnsi="Arial"/>
                <w:color w:val="FF0000"/>
                <w:sz w:val="18"/>
                <w:szCs w:val="22"/>
              </w:rPr>
              <w:t>y</w:t>
            </w:r>
            <w:r w:rsidRPr="003068BA">
              <w:rPr>
                <w:rFonts w:ascii="Arial" w:eastAsia="Calibri" w:hAnsi="Arial"/>
                <w:sz w:val="18"/>
                <w:szCs w:val="22"/>
              </w:rPr>
              <w:t>11x</w:t>
            </w:r>
          </w:p>
        </w:tc>
        <w:tc>
          <w:tcPr>
            <w:tcW w:w="1009" w:type="dxa"/>
            <w:tcBorders>
              <w:top w:val="single" w:sz="4" w:space="0" w:color="auto"/>
              <w:left w:val="single" w:sz="4" w:space="0" w:color="auto"/>
              <w:bottom w:val="single" w:sz="4" w:space="0" w:color="auto"/>
              <w:right w:val="single" w:sz="4" w:space="0" w:color="auto"/>
            </w:tcBorders>
          </w:tcPr>
          <w:p w14:paraId="4BE9E9E6" w14:textId="77777777" w:rsidR="002A5A0B" w:rsidRPr="003068BA" w:rsidRDefault="002A5A0B" w:rsidP="002A5A0B">
            <w:pPr>
              <w:keepNext/>
              <w:keepLines/>
              <w:spacing w:after="0" w:line="259" w:lineRule="auto"/>
              <w:rPr>
                <w:rFonts w:ascii="Arial" w:eastAsia="Calibri" w:hAnsi="Arial"/>
                <w:sz w:val="18"/>
                <w:szCs w:val="22"/>
              </w:rPr>
            </w:pPr>
          </w:p>
        </w:tc>
        <w:tc>
          <w:tcPr>
            <w:tcW w:w="1087" w:type="dxa"/>
            <w:tcBorders>
              <w:top w:val="single" w:sz="4" w:space="0" w:color="auto"/>
              <w:left w:val="single" w:sz="4" w:space="0" w:color="auto"/>
              <w:bottom w:val="single" w:sz="4" w:space="0" w:color="auto"/>
              <w:right w:val="single" w:sz="4" w:space="0" w:color="auto"/>
            </w:tcBorders>
          </w:tcPr>
          <w:p w14:paraId="67BF081D" w14:textId="77777777" w:rsidR="002A5A0B" w:rsidRPr="003068BA" w:rsidRDefault="002A5A0B" w:rsidP="002A5A0B">
            <w:pPr>
              <w:keepNext/>
              <w:keepLines/>
              <w:spacing w:after="0" w:line="259" w:lineRule="auto"/>
              <w:rPr>
                <w:rFonts w:ascii="Arial" w:eastAsia="Calibri" w:hAnsi="Arial"/>
                <w:sz w:val="18"/>
                <w:szCs w:val="22"/>
              </w:rPr>
            </w:pPr>
          </w:p>
        </w:tc>
        <w:tc>
          <w:tcPr>
            <w:tcW w:w="1087" w:type="dxa"/>
            <w:tcBorders>
              <w:top w:val="single" w:sz="4" w:space="0" w:color="auto"/>
              <w:left w:val="single" w:sz="4" w:space="0" w:color="auto"/>
              <w:bottom w:val="single" w:sz="4" w:space="0" w:color="auto"/>
              <w:right w:val="single" w:sz="4" w:space="0" w:color="auto"/>
            </w:tcBorders>
          </w:tcPr>
          <w:p w14:paraId="26A723BE" w14:textId="77777777" w:rsidR="002A5A0B" w:rsidRPr="003068BA" w:rsidRDefault="002A5A0B" w:rsidP="002A5A0B">
            <w:pPr>
              <w:keepNext/>
              <w:keepLines/>
              <w:spacing w:after="0" w:line="259" w:lineRule="auto"/>
              <w:rPr>
                <w:rFonts w:ascii="Arial" w:eastAsia="Calibri" w:hAnsi="Arial"/>
                <w:sz w:val="18"/>
                <w:szCs w:val="22"/>
              </w:rPr>
            </w:pPr>
          </w:p>
        </w:tc>
      </w:tr>
      <w:bookmarkEnd w:id="2358"/>
      <w:bookmarkEnd w:id="2359"/>
      <w:bookmarkEnd w:id="2360"/>
      <w:bookmarkEnd w:id="2361"/>
      <w:bookmarkEnd w:id="2362"/>
      <w:bookmarkEnd w:id="2363"/>
      <w:bookmarkEnd w:id="2364"/>
      <w:bookmarkEnd w:id="2365"/>
    </w:tbl>
    <w:p w14:paraId="258FB2B3" w14:textId="0FBF351F" w:rsidR="0087428C" w:rsidRPr="003068BA" w:rsidRDefault="0087428C" w:rsidP="00ED3FA4">
      <w:pPr>
        <w:rPr>
          <w:rFonts w:eastAsia="TimesNewRoman"/>
        </w:rPr>
      </w:pPr>
    </w:p>
    <w:p w14:paraId="40A1AE25" w14:textId="77777777" w:rsidR="008C26FA" w:rsidRPr="003068BA" w:rsidRDefault="008C26FA" w:rsidP="008C26FA">
      <w:pPr>
        <w:keepNext/>
        <w:keepLines/>
        <w:rPr>
          <w:rFonts w:eastAsia="TimesNewRoman"/>
          <w:b/>
          <w:lang w:eastAsia="en-GB"/>
        </w:rPr>
      </w:pPr>
      <w:r w:rsidRPr="003068BA">
        <w:rPr>
          <w:rFonts w:eastAsia="TimesNewRoman"/>
          <w:b/>
          <w:lang w:eastAsia="en-GB"/>
        </w:rPr>
        <w:t>EF</w:t>
      </w:r>
      <w:r w:rsidRPr="003068BA">
        <w:rPr>
          <w:rFonts w:eastAsia="TimesNewRoman"/>
          <w:b/>
          <w:vertAlign w:val="subscript"/>
          <w:lang w:eastAsia="en-GB"/>
        </w:rPr>
        <w:t>5GS3GPPNSC</w:t>
      </w:r>
      <w:r w:rsidRPr="003068BA">
        <w:rPr>
          <w:rFonts w:eastAsia="TimesNewRoman"/>
          <w:lang w:eastAsia="en-GB"/>
        </w:rPr>
        <w:t xml:space="preserve"> and</w:t>
      </w:r>
      <w:r w:rsidRPr="003068BA">
        <w:rPr>
          <w:rFonts w:eastAsia="TimesNewRoman"/>
          <w:b/>
          <w:lang w:eastAsia="en-GB"/>
        </w:rPr>
        <w:t xml:space="preserve"> EF</w:t>
      </w:r>
      <w:r w:rsidRPr="003068BA">
        <w:rPr>
          <w:rFonts w:eastAsia="TimesNewRoman"/>
          <w:b/>
          <w:vertAlign w:val="subscript"/>
          <w:lang w:eastAsia="en-GB"/>
        </w:rPr>
        <w:t>5GAUTHKEYS</w:t>
      </w:r>
      <w:bookmarkStart w:id="2374" w:name="_Toc50983751"/>
    </w:p>
    <w:p w14:paraId="172F4D3B" w14:textId="26CCE256" w:rsidR="008C26FA" w:rsidRPr="003068BA" w:rsidRDefault="003068BA" w:rsidP="008C26FA">
      <w:pPr>
        <w:rPr>
          <w:rFonts w:eastAsia="Calibri"/>
        </w:rPr>
      </w:pPr>
      <w:r>
        <w:rPr>
          <w:rFonts w:eastAsia="Calibri"/>
        </w:rPr>
        <w:t xml:space="preserve">The </w:t>
      </w:r>
      <w:r w:rsidR="008C26FA" w:rsidRPr="003068BA">
        <w:rPr>
          <w:rFonts w:eastAsia="Calibri"/>
        </w:rPr>
        <w:t>NG-SS generate</w:t>
      </w:r>
      <w:r>
        <w:rPr>
          <w:rFonts w:eastAsia="Calibri"/>
        </w:rPr>
        <w:t>s</w:t>
      </w:r>
      <w:r w:rsidR="008C26FA" w:rsidRPr="003068BA">
        <w:rPr>
          <w:rFonts w:eastAsia="Calibri"/>
        </w:rPr>
        <w:t xml:space="preserve"> </w:t>
      </w:r>
      <w:r>
        <w:rPr>
          <w:rFonts w:eastAsia="Calibri"/>
        </w:rPr>
        <w:t>a</w:t>
      </w:r>
      <w:r w:rsidR="008C26FA" w:rsidRPr="003068BA">
        <w:rPr>
          <w:rFonts w:eastAsia="Calibri"/>
        </w:rPr>
        <w:t xml:space="preserve">uthentication vectors using the RAND </w:t>
      </w:r>
      <w:r>
        <w:rPr>
          <w:rFonts w:eastAsia="Calibri"/>
        </w:rPr>
        <w:t xml:space="preserve">value </w:t>
      </w:r>
      <w:r w:rsidR="008C26FA" w:rsidRPr="003068BA">
        <w:rPr>
          <w:rFonts w:eastAsia="Calibri"/>
        </w:rPr>
        <w:t>send to the ME</w:t>
      </w:r>
      <w:r>
        <w:rPr>
          <w:rFonts w:eastAsia="Calibri"/>
        </w:rPr>
        <w:t>. It</w:t>
      </w:r>
      <w:r w:rsidR="008C26FA" w:rsidRPr="003068BA">
        <w:rPr>
          <w:rFonts w:eastAsia="Calibri"/>
        </w:rPr>
        <w:t xml:space="preserve"> use</w:t>
      </w:r>
      <w:r>
        <w:rPr>
          <w:rFonts w:eastAsia="Calibri"/>
        </w:rPr>
        <w:t>s</w:t>
      </w:r>
      <w:r w:rsidR="008C26FA" w:rsidRPr="003068BA">
        <w:rPr>
          <w:rFonts w:eastAsia="Calibri"/>
        </w:rPr>
        <w:t xml:space="preserve"> the CK/IK </w:t>
      </w:r>
      <w:r>
        <w:rPr>
          <w:rFonts w:eastAsia="Calibri"/>
        </w:rPr>
        <w:t xml:space="preserve">values </w:t>
      </w:r>
      <w:r w:rsidR="008C26FA" w:rsidRPr="003068BA">
        <w:rPr>
          <w:rFonts w:eastAsia="Calibri"/>
        </w:rPr>
        <w:t>to derive the 5G Authentication Keys (K</w:t>
      </w:r>
      <w:r w:rsidR="008C26FA" w:rsidRPr="003068BA">
        <w:rPr>
          <w:rFonts w:eastAsia="Calibri"/>
          <w:vertAlign w:val="subscript"/>
        </w:rPr>
        <w:t>AUSF</w:t>
      </w:r>
      <w:r w:rsidR="008C26FA" w:rsidRPr="003068BA">
        <w:rPr>
          <w:rFonts w:eastAsia="Calibri"/>
        </w:rPr>
        <w:t xml:space="preserve"> and K</w:t>
      </w:r>
      <w:r w:rsidR="008C26FA" w:rsidRPr="003068BA">
        <w:rPr>
          <w:rFonts w:eastAsia="Calibri"/>
          <w:vertAlign w:val="subscript"/>
        </w:rPr>
        <w:t>SEAF</w:t>
      </w:r>
      <w:r w:rsidR="008C26FA" w:rsidRPr="003068BA">
        <w:rPr>
          <w:rFonts w:eastAsia="Calibri"/>
        </w:rPr>
        <w:t>) and the NAS security context.</w:t>
      </w:r>
    </w:p>
    <w:p w14:paraId="186F4136" w14:textId="39DA7F65" w:rsidR="008C26FA" w:rsidRPr="003068BA" w:rsidRDefault="008C26FA" w:rsidP="003068BA">
      <w:pPr>
        <w:pStyle w:val="B1"/>
      </w:pPr>
      <w:r w:rsidRPr="003068BA">
        <w:t>-</w:t>
      </w:r>
      <w:r w:rsidRPr="003068BA">
        <w:tab/>
        <w:t xml:space="preserve">The RAND </w:t>
      </w:r>
      <w:r w:rsidR="003068BA">
        <w:rPr>
          <w:lang w:val="de-DE"/>
        </w:rPr>
        <w:t>value</w:t>
      </w:r>
      <w:r w:rsidRPr="003068BA">
        <w:t xml:space="preserve"> shall be different each time TC is initialized.</w:t>
      </w:r>
    </w:p>
    <w:p w14:paraId="206F4454" w14:textId="2A5B899B" w:rsidR="008C26FA" w:rsidRPr="003068BA" w:rsidRDefault="009B6AA2" w:rsidP="008C26FA">
      <w:pPr>
        <w:rPr>
          <w:rFonts w:eastAsia="Calibri"/>
        </w:rPr>
      </w:pPr>
      <w:r>
        <w:rPr>
          <w:rFonts w:eastAsia="Calibri"/>
        </w:rPr>
        <w:t xml:space="preserve">The </w:t>
      </w:r>
      <w:r w:rsidR="003068BA" w:rsidRPr="00FA08AF">
        <w:rPr>
          <w:rFonts w:eastAsia="Calibri"/>
        </w:rPr>
        <w:t>TT</w:t>
      </w:r>
      <w:r w:rsidR="008C26FA" w:rsidRPr="00FA08AF">
        <w:rPr>
          <w:rFonts w:eastAsia="Calibri"/>
        </w:rPr>
        <w:t xml:space="preserve"> update</w:t>
      </w:r>
      <w:r>
        <w:rPr>
          <w:rFonts w:eastAsia="Calibri"/>
        </w:rPr>
        <w:t>s</w:t>
      </w:r>
      <w:r w:rsidR="008C26FA" w:rsidRPr="00FA08AF">
        <w:rPr>
          <w:rFonts w:eastAsia="Calibri"/>
        </w:rPr>
        <w:t xml:space="preserve"> EF</w:t>
      </w:r>
      <w:r w:rsidR="008C26FA" w:rsidRPr="00252C79">
        <w:rPr>
          <w:rFonts w:eastAsia="Calibri"/>
          <w:vertAlign w:val="subscript"/>
        </w:rPr>
        <w:t>5GS3GPPNSC</w:t>
      </w:r>
      <w:r w:rsidR="008C26FA" w:rsidRPr="00FA08AF">
        <w:rPr>
          <w:rFonts w:eastAsia="Calibri"/>
        </w:rPr>
        <w:t xml:space="preserve"> with the NAS Security Context and EF</w:t>
      </w:r>
      <w:r w:rsidR="008C26FA" w:rsidRPr="00252C79">
        <w:rPr>
          <w:rFonts w:eastAsia="Calibri"/>
          <w:vertAlign w:val="subscript"/>
        </w:rPr>
        <w:t>5GAUTHKEYS</w:t>
      </w:r>
      <w:r w:rsidR="008C26FA" w:rsidRPr="00FA08AF">
        <w:rPr>
          <w:rFonts w:eastAsia="Calibri"/>
        </w:rPr>
        <w:t xml:space="preserve"> </w:t>
      </w:r>
      <w:r w:rsidR="008C26FA" w:rsidRPr="003068BA">
        <w:rPr>
          <w:rFonts w:eastAsia="Calibri"/>
        </w:rPr>
        <w:t>with the K</w:t>
      </w:r>
      <w:r w:rsidR="008C26FA" w:rsidRPr="003068BA">
        <w:rPr>
          <w:rFonts w:eastAsia="Calibri"/>
          <w:vertAlign w:val="subscript"/>
        </w:rPr>
        <w:t>AUSF</w:t>
      </w:r>
      <w:r w:rsidR="008C26FA" w:rsidRPr="003068BA">
        <w:rPr>
          <w:rFonts w:eastAsia="Calibri"/>
        </w:rPr>
        <w:t xml:space="preserve"> and K</w:t>
      </w:r>
      <w:r w:rsidR="008C26FA" w:rsidRPr="003068BA">
        <w:rPr>
          <w:rFonts w:eastAsia="Calibri"/>
          <w:vertAlign w:val="subscript"/>
        </w:rPr>
        <w:t>SEAF</w:t>
      </w:r>
      <w:r w:rsidR="008C26FA" w:rsidRPr="003068BA">
        <w:rPr>
          <w:rFonts w:eastAsia="Calibri"/>
        </w:rPr>
        <w:t xml:space="preserve"> generated. </w:t>
      </w:r>
    </w:p>
    <w:bookmarkEnd w:id="2374"/>
    <w:p w14:paraId="3565AB0C" w14:textId="09ECC1D3" w:rsidR="008C26FA" w:rsidRDefault="009B6AA2" w:rsidP="00ED3FA4">
      <w:pPr>
        <w:rPr>
          <w:rFonts w:eastAsia="TimesNewRoman"/>
        </w:rPr>
      </w:pPr>
      <w:commentRangeStart w:id="2375"/>
      <w:r w:rsidRPr="008202B7">
        <w:rPr>
          <w:rFonts w:eastAsia="TimesNewRoman"/>
          <w:highlight w:val="yellow"/>
        </w:rPr>
        <w:t>SQN</w:t>
      </w:r>
      <w:commentRangeEnd w:id="2375"/>
      <w:r w:rsidRPr="008202B7">
        <w:rPr>
          <w:rStyle w:val="CommentReference"/>
          <w:rFonts w:ascii="CG Times (WN)" w:hAnsi="CG Times (WN)"/>
          <w:highlight w:val="yellow"/>
        </w:rPr>
        <w:commentReference w:id="2375"/>
      </w:r>
    </w:p>
    <w:p w14:paraId="5E72E07E" w14:textId="20C1989F" w:rsidR="00252C79" w:rsidRPr="003068BA" w:rsidRDefault="00A9081C" w:rsidP="008F5936">
      <w:pPr>
        <w:pStyle w:val="Heading5"/>
        <w:rPr>
          <w:rFonts w:eastAsiaTheme="majorEastAsia"/>
        </w:rPr>
      </w:pPr>
      <w:bookmarkStart w:id="2376" w:name="_Toc103688594"/>
      <w:r>
        <w:rPr>
          <w:rFonts w:eastAsiaTheme="majorEastAsia"/>
        </w:rPr>
        <w:t>15.1.1.3.2</w:t>
      </w:r>
      <w:r>
        <w:rPr>
          <w:rFonts w:eastAsiaTheme="majorEastAsia"/>
        </w:rPr>
        <w:tab/>
      </w:r>
      <w:r w:rsidR="00252C79" w:rsidRPr="003068BA">
        <w:rPr>
          <w:rFonts w:eastAsiaTheme="majorEastAsia"/>
        </w:rPr>
        <w:t>Procedure</w:t>
      </w:r>
      <w:bookmarkEnd w:id="2376"/>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2"/>
        <w:gridCol w:w="1167"/>
        <w:gridCol w:w="3600"/>
        <w:gridCol w:w="3600"/>
        <w:gridCol w:w="682"/>
      </w:tblGrid>
      <w:tr w:rsidR="00252C79" w:rsidRPr="003068BA" w14:paraId="51875D99" w14:textId="77777777" w:rsidTr="00D36718">
        <w:trPr>
          <w:cantSplit/>
          <w:trHeight w:val="20"/>
          <w:tblHeader/>
        </w:trPr>
        <w:tc>
          <w:tcPr>
            <w:tcW w:w="302" w:type="pct"/>
            <w:shd w:val="clear" w:color="auto" w:fill="D9D9D9"/>
            <w:hideMark/>
          </w:tcPr>
          <w:p w14:paraId="781B3935" w14:textId="77777777" w:rsidR="00252C79" w:rsidRPr="003068BA" w:rsidRDefault="00252C79" w:rsidP="00BE3B42">
            <w:pPr>
              <w:pStyle w:val="TAH"/>
              <w:rPr>
                <w:lang w:eastAsia="de-DE"/>
              </w:rPr>
            </w:pPr>
            <w:r w:rsidRPr="003068BA">
              <w:rPr>
                <w:lang w:eastAsia="de-DE"/>
              </w:rPr>
              <w:t>Step</w:t>
            </w:r>
          </w:p>
        </w:tc>
        <w:tc>
          <w:tcPr>
            <w:tcW w:w="606" w:type="pct"/>
            <w:tcBorders>
              <w:bottom w:val="single" w:sz="4" w:space="0" w:color="auto"/>
            </w:tcBorders>
            <w:shd w:val="clear" w:color="auto" w:fill="D9D9D9"/>
            <w:hideMark/>
          </w:tcPr>
          <w:p w14:paraId="476E94A0" w14:textId="77777777" w:rsidR="00252C79" w:rsidRPr="003068BA" w:rsidRDefault="00252C79" w:rsidP="00BE3B42">
            <w:pPr>
              <w:pStyle w:val="TAH"/>
              <w:rPr>
                <w:lang w:eastAsia="de-DE"/>
              </w:rPr>
            </w:pPr>
            <w:r w:rsidRPr="003068BA">
              <w:rPr>
                <w:lang w:eastAsia="de-DE"/>
              </w:rPr>
              <w:t>Direction</w:t>
            </w:r>
          </w:p>
        </w:tc>
        <w:tc>
          <w:tcPr>
            <w:tcW w:w="1869" w:type="pct"/>
            <w:tcBorders>
              <w:bottom w:val="single" w:sz="4" w:space="0" w:color="auto"/>
            </w:tcBorders>
            <w:shd w:val="clear" w:color="auto" w:fill="D9D9D9"/>
            <w:hideMark/>
          </w:tcPr>
          <w:p w14:paraId="78488707" w14:textId="77777777" w:rsidR="00252C79" w:rsidRPr="003068BA" w:rsidRDefault="00252C79" w:rsidP="00BE3B42">
            <w:pPr>
              <w:pStyle w:val="TAH"/>
              <w:rPr>
                <w:lang w:eastAsia="de-DE"/>
              </w:rPr>
            </w:pPr>
            <w:r w:rsidRPr="003068BA">
              <w:rPr>
                <w:lang w:eastAsia="de-DE"/>
              </w:rPr>
              <w:t>Action</w:t>
            </w:r>
          </w:p>
        </w:tc>
        <w:tc>
          <w:tcPr>
            <w:tcW w:w="1869" w:type="pct"/>
            <w:tcBorders>
              <w:bottom w:val="single" w:sz="4" w:space="0" w:color="auto"/>
            </w:tcBorders>
            <w:shd w:val="clear" w:color="auto" w:fill="D9D9D9"/>
            <w:hideMark/>
          </w:tcPr>
          <w:p w14:paraId="11710DA2" w14:textId="77777777" w:rsidR="00252C79" w:rsidRPr="003068BA" w:rsidRDefault="00252C79" w:rsidP="00BE3B42">
            <w:pPr>
              <w:pStyle w:val="TAH"/>
              <w:rPr>
                <w:lang w:eastAsia="de-DE"/>
              </w:rPr>
            </w:pPr>
            <w:r w:rsidRPr="003068BA">
              <w:rPr>
                <w:lang w:eastAsia="de-DE"/>
              </w:rPr>
              <w:t>Comment</w:t>
            </w:r>
          </w:p>
        </w:tc>
        <w:tc>
          <w:tcPr>
            <w:tcW w:w="354" w:type="pct"/>
            <w:tcBorders>
              <w:bottom w:val="single" w:sz="4" w:space="0" w:color="auto"/>
            </w:tcBorders>
            <w:shd w:val="clear" w:color="auto" w:fill="D9D9D9"/>
          </w:tcPr>
          <w:p w14:paraId="3924BD85" w14:textId="77777777" w:rsidR="00252C79" w:rsidRPr="003068BA" w:rsidRDefault="00252C79" w:rsidP="00BE3B42">
            <w:pPr>
              <w:pStyle w:val="TAH"/>
              <w:rPr>
                <w:lang w:eastAsia="de-DE"/>
              </w:rPr>
            </w:pPr>
            <w:r w:rsidRPr="003068BA">
              <w:rPr>
                <w:lang w:eastAsia="de-DE"/>
              </w:rPr>
              <w:t>REQ</w:t>
            </w:r>
          </w:p>
        </w:tc>
      </w:tr>
      <w:tr w:rsidR="009F182A" w:rsidRPr="003068BA" w14:paraId="53E46559" w14:textId="77777777" w:rsidTr="0073788B">
        <w:trPr>
          <w:cantSplit/>
          <w:trHeight w:val="20"/>
        </w:trPr>
        <w:tc>
          <w:tcPr>
            <w:tcW w:w="302" w:type="pct"/>
            <w:vMerge w:val="restart"/>
          </w:tcPr>
          <w:p w14:paraId="511E9EF5" w14:textId="453E87B7" w:rsidR="009F182A" w:rsidRPr="003068BA" w:rsidRDefault="009F182A" w:rsidP="008F5936">
            <w:pPr>
              <w:pStyle w:val="TAC"/>
              <w:rPr>
                <w:rFonts w:eastAsia="SimSun"/>
                <w:lang w:eastAsia="ja-JP"/>
              </w:rPr>
            </w:pPr>
            <w:r w:rsidRPr="003068BA">
              <w:rPr>
                <w:rFonts w:eastAsia="SimSun"/>
                <w:lang w:eastAsia="ja-JP"/>
              </w:rPr>
              <w:t>1</w:t>
            </w:r>
          </w:p>
        </w:tc>
        <w:tc>
          <w:tcPr>
            <w:tcW w:w="606" w:type="pct"/>
            <w:tcBorders>
              <w:bottom w:val="single" w:sz="4" w:space="0" w:color="BFBFBF" w:themeColor="background1" w:themeShade="BF"/>
            </w:tcBorders>
          </w:tcPr>
          <w:p w14:paraId="1EC4F7D2" w14:textId="77777777" w:rsidR="009F182A" w:rsidRPr="003068BA" w:rsidRDefault="009F182A" w:rsidP="008F5936">
            <w:pPr>
              <w:pStyle w:val="TAC"/>
              <w:rPr>
                <w:rFonts w:eastAsia="SimSun"/>
                <w:lang w:eastAsia="ja-JP"/>
              </w:rPr>
            </w:pPr>
            <w:r w:rsidRPr="003068BA">
              <w:rPr>
                <w:rFonts w:eastAsia="SimSun"/>
                <w:lang w:eastAsia="ja-JP"/>
              </w:rPr>
              <w:t>TT</w:t>
            </w:r>
          </w:p>
        </w:tc>
        <w:tc>
          <w:tcPr>
            <w:tcW w:w="1869" w:type="pct"/>
            <w:tcBorders>
              <w:bottom w:val="single" w:sz="4" w:space="0" w:color="BFBFBF" w:themeColor="background1" w:themeShade="BF"/>
            </w:tcBorders>
          </w:tcPr>
          <w:p w14:paraId="0563EC77" w14:textId="77777777" w:rsidR="009F182A" w:rsidRPr="003068BA" w:rsidRDefault="009F182A" w:rsidP="008F5936">
            <w:pPr>
              <w:pStyle w:val="TAL"/>
              <w:rPr>
                <w:rFonts w:eastAsia="SimSun"/>
                <w:lang w:eastAsia="de-DE"/>
              </w:rPr>
            </w:pPr>
            <w:r w:rsidRPr="003068BA">
              <w:rPr>
                <w:rFonts w:eastAsia="SimSun"/>
                <w:lang w:eastAsia="de-DE"/>
              </w:rPr>
              <w:t>Activate the RF output on the BCCH with:</w:t>
            </w:r>
          </w:p>
          <w:p w14:paraId="6573350B" w14:textId="75FD717D" w:rsidR="009F182A" w:rsidRPr="003068BA" w:rsidRDefault="009F182A" w:rsidP="008F5936">
            <w:pPr>
              <w:pStyle w:val="TAL"/>
              <w:rPr>
                <w:rFonts w:eastAsia="SimSun" w:cs="Arial"/>
                <w:szCs w:val="18"/>
                <w:lang w:eastAsia="de-DE"/>
              </w:rPr>
            </w:pPr>
            <w:r w:rsidRPr="003068BA">
              <w:rPr>
                <w:rFonts w:eastAsia="SimSun" w:cs="Arial"/>
                <w:szCs w:val="18"/>
                <w:lang w:eastAsia="de-DE"/>
              </w:rPr>
              <w:t>TAI (MCC/MNC/TAC):</w:t>
            </w:r>
            <w:r w:rsidRPr="003068BA">
              <w:rPr>
                <w:rFonts w:eastAsia="SimSun" w:cs="Arial"/>
                <w:szCs w:val="18"/>
                <w:lang w:eastAsia="de-DE"/>
              </w:rPr>
              <w:br/>
              <w:t>2</w:t>
            </w:r>
            <w:r>
              <w:rPr>
                <w:rFonts w:eastAsia="SimSun" w:cs="Arial"/>
                <w:szCs w:val="18"/>
                <w:lang w:eastAsia="de-DE"/>
              </w:rPr>
              <w:t>4</w:t>
            </w:r>
            <w:r w:rsidRPr="003068BA">
              <w:rPr>
                <w:rFonts w:eastAsia="SimSun" w:cs="Arial"/>
                <w:szCs w:val="18"/>
                <w:lang w:eastAsia="de-DE"/>
              </w:rPr>
              <w:t>4/0</w:t>
            </w:r>
            <w:r>
              <w:rPr>
                <w:rFonts w:eastAsia="SimSun" w:cs="Arial"/>
                <w:szCs w:val="18"/>
                <w:lang w:eastAsia="de-DE"/>
              </w:rPr>
              <w:t>83</w:t>
            </w:r>
            <w:r w:rsidRPr="003068BA">
              <w:rPr>
                <w:rFonts w:eastAsia="SimSun" w:cs="Arial"/>
                <w:szCs w:val="18"/>
                <w:lang w:eastAsia="de-DE"/>
              </w:rPr>
              <w:t>/0001</w:t>
            </w:r>
          </w:p>
          <w:p w14:paraId="0FC6E075" w14:textId="77777777" w:rsidR="009F182A" w:rsidRPr="003068BA" w:rsidRDefault="009F182A" w:rsidP="008F5936">
            <w:pPr>
              <w:pStyle w:val="TAL"/>
              <w:rPr>
                <w:rFonts w:eastAsia="SimSun" w:cs="Arial"/>
                <w:szCs w:val="18"/>
                <w:lang w:eastAsia="de-DE"/>
              </w:rPr>
            </w:pPr>
            <w:r w:rsidRPr="003068BA">
              <w:rPr>
                <w:rFonts w:eastAsia="SimSun" w:cs="Arial"/>
                <w:szCs w:val="18"/>
                <w:lang w:eastAsia="de-DE"/>
              </w:rPr>
              <w:t>Access control:</w:t>
            </w:r>
            <w:r w:rsidRPr="003068BA">
              <w:rPr>
                <w:rFonts w:eastAsia="SimSun" w:cs="Arial"/>
                <w:szCs w:val="18"/>
                <w:lang w:eastAsia="de-DE"/>
              </w:rPr>
              <w:br/>
              <w:t>unrestricted</w:t>
            </w:r>
          </w:p>
        </w:tc>
        <w:tc>
          <w:tcPr>
            <w:tcW w:w="1869" w:type="pct"/>
            <w:tcBorders>
              <w:bottom w:val="single" w:sz="4" w:space="0" w:color="BFBFBF" w:themeColor="background1" w:themeShade="BF"/>
            </w:tcBorders>
          </w:tcPr>
          <w:p w14:paraId="5B9DACD6" w14:textId="63E3A081" w:rsidR="009F182A" w:rsidRPr="003068BA" w:rsidRDefault="009F182A" w:rsidP="008F5936">
            <w:pPr>
              <w:pStyle w:val="TAL"/>
              <w:rPr>
                <w:rFonts w:eastAsia="SimSun" w:cs="Arial"/>
                <w:szCs w:val="18"/>
                <w:lang w:eastAsia="de-DE"/>
              </w:rPr>
            </w:pPr>
            <w:r>
              <w:rPr>
                <w:rFonts w:eastAsia="SimSun" w:cs="Arial"/>
                <w:szCs w:val="18"/>
                <w:lang w:eastAsia="de-DE"/>
              </w:rPr>
              <w:t>The NG-SS on the TT is activated</w:t>
            </w:r>
          </w:p>
        </w:tc>
        <w:tc>
          <w:tcPr>
            <w:tcW w:w="354" w:type="pct"/>
            <w:tcBorders>
              <w:bottom w:val="single" w:sz="4" w:space="0" w:color="BFBFBF" w:themeColor="background1" w:themeShade="BF"/>
            </w:tcBorders>
          </w:tcPr>
          <w:p w14:paraId="4AFC80C2" w14:textId="70C0AF2E" w:rsidR="009F182A" w:rsidRPr="003068BA" w:rsidRDefault="009F182A" w:rsidP="008F5936">
            <w:pPr>
              <w:pStyle w:val="TAL"/>
              <w:rPr>
                <w:rFonts w:eastAsia="SimSun" w:cs="Arial"/>
                <w:szCs w:val="18"/>
                <w:lang w:eastAsia="de-DE"/>
              </w:rPr>
            </w:pPr>
          </w:p>
        </w:tc>
      </w:tr>
      <w:tr w:rsidR="009F182A" w:rsidRPr="003068BA" w14:paraId="39931C11" w14:textId="77777777" w:rsidTr="0073788B">
        <w:trPr>
          <w:cantSplit/>
          <w:trHeight w:val="20"/>
        </w:trPr>
        <w:tc>
          <w:tcPr>
            <w:tcW w:w="302" w:type="pct"/>
            <w:vMerge/>
            <w:tcBorders>
              <w:bottom w:val="single" w:sz="4" w:space="0" w:color="auto"/>
            </w:tcBorders>
          </w:tcPr>
          <w:p w14:paraId="4D6C2F9A" w14:textId="472EC3B8" w:rsidR="009F182A" w:rsidRPr="003068BA" w:rsidRDefault="009F182A" w:rsidP="008F5936">
            <w:pPr>
              <w:pStyle w:val="TAC"/>
              <w:rPr>
                <w:rFonts w:eastAsia="SimSun"/>
                <w:lang w:eastAsia="ja-JP"/>
              </w:rPr>
            </w:pPr>
          </w:p>
        </w:tc>
        <w:tc>
          <w:tcPr>
            <w:tcW w:w="606" w:type="pct"/>
            <w:tcBorders>
              <w:top w:val="single" w:sz="4" w:space="0" w:color="BFBFBF" w:themeColor="background1" w:themeShade="BF"/>
              <w:bottom w:val="single" w:sz="4" w:space="0" w:color="auto"/>
            </w:tcBorders>
          </w:tcPr>
          <w:p w14:paraId="4A6B165D" w14:textId="560EAA5E" w:rsidR="009F182A" w:rsidRPr="003068BA" w:rsidRDefault="009F182A" w:rsidP="008F5936">
            <w:pPr>
              <w:pStyle w:val="TAC"/>
              <w:rPr>
                <w:rFonts w:eastAsia="SimSun"/>
                <w:lang w:eastAsia="ja-JP"/>
              </w:rPr>
            </w:pPr>
            <w:r>
              <w:rPr>
                <w:rFonts w:eastAsia="SimSun"/>
                <w:lang w:eastAsia="ja-JP"/>
              </w:rPr>
              <w:t>UE</w:t>
            </w:r>
          </w:p>
        </w:tc>
        <w:tc>
          <w:tcPr>
            <w:tcW w:w="1869" w:type="pct"/>
            <w:tcBorders>
              <w:top w:val="single" w:sz="4" w:space="0" w:color="BFBFBF" w:themeColor="background1" w:themeShade="BF"/>
              <w:bottom w:val="single" w:sz="4" w:space="0" w:color="auto"/>
            </w:tcBorders>
          </w:tcPr>
          <w:p w14:paraId="0945CB73" w14:textId="4CEF5639" w:rsidR="009F182A" w:rsidRPr="003068BA" w:rsidRDefault="009F182A" w:rsidP="008F5936">
            <w:pPr>
              <w:pStyle w:val="TAL"/>
              <w:rPr>
                <w:rFonts w:eastAsia="SimSun" w:cs="Arial"/>
                <w:szCs w:val="18"/>
                <w:lang w:eastAsia="de-DE"/>
              </w:rPr>
            </w:pPr>
            <w:r>
              <w:rPr>
                <w:rFonts w:eastAsia="SimSun" w:cs="Arial"/>
                <w:szCs w:val="18"/>
                <w:lang w:eastAsia="de-DE"/>
              </w:rPr>
              <w:t>The UE is switched on</w:t>
            </w:r>
          </w:p>
        </w:tc>
        <w:tc>
          <w:tcPr>
            <w:tcW w:w="1869" w:type="pct"/>
            <w:tcBorders>
              <w:top w:val="single" w:sz="4" w:space="0" w:color="BFBFBF" w:themeColor="background1" w:themeShade="BF"/>
              <w:bottom w:val="single" w:sz="4" w:space="0" w:color="auto"/>
            </w:tcBorders>
          </w:tcPr>
          <w:p w14:paraId="559AB033" w14:textId="77777777" w:rsidR="009F182A" w:rsidRPr="003068BA" w:rsidRDefault="009F182A" w:rsidP="008F5936">
            <w:pPr>
              <w:pStyle w:val="TAL"/>
              <w:rPr>
                <w:rFonts w:eastAsia="SimSun" w:cs="Arial"/>
                <w:szCs w:val="18"/>
                <w:lang w:eastAsia="de-DE"/>
              </w:rPr>
            </w:pPr>
          </w:p>
        </w:tc>
        <w:tc>
          <w:tcPr>
            <w:tcW w:w="354" w:type="pct"/>
            <w:tcBorders>
              <w:top w:val="single" w:sz="4" w:space="0" w:color="BFBFBF" w:themeColor="background1" w:themeShade="BF"/>
              <w:bottom w:val="single" w:sz="4" w:space="0" w:color="auto"/>
            </w:tcBorders>
          </w:tcPr>
          <w:p w14:paraId="2A6681ED" w14:textId="77777777" w:rsidR="009F182A" w:rsidRPr="003068BA" w:rsidRDefault="009F182A" w:rsidP="008F5936">
            <w:pPr>
              <w:pStyle w:val="TAL"/>
              <w:rPr>
                <w:rFonts w:eastAsia="SimSun" w:cs="Arial"/>
                <w:szCs w:val="18"/>
                <w:lang w:eastAsia="de-DE"/>
              </w:rPr>
            </w:pPr>
          </w:p>
        </w:tc>
      </w:tr>
      <w:tr w:rsidR="00A9081C" w:rsidRPr="003068BA" w14:paraId="10AE9DCB" w14:textId="77777777" w:rsidTr="0073788B">
        <w:trPr>
          <w:cantSplit/>
          <w:trHeight w:val="20"/>
        </w:trPr>
        <w:tc>
          <w:tcPr>
            <w:tcW w:w="302" w:type="pct"/>
            <w:hideMark/>
          </w:tcPr>
          <w:p w14:paraId="7C10DD1F" w14:textId="503DB9F2" w:rsidR="00A9081C" w:rsidRPr="003068BA" w:rsidRDefault="009F182A" w:rsidP="008F5936">
            <w:pPr>
              <w:pStyle w:val="TAC"/>
              <w:rPr>
                <w:rFonts w:eastAsia="SimSun"/>
                <w:lang w:eastAsia="ja-JP"/>
              </w:rPr>
            </w:pPr>
            <w:r>
              <w:rPr>
                <w:rFonts w:eastAsia="SimSun"/>
                <w:lang w:eastAsia="ja-JP"/>
              </w:rPr>
              <w:t>2</w:t>
            </w:r>
          </w:p>
        </w:tc>
        <w:tc>
          <w:tcPr>
            <w:tcW w:w="606" w:type="pct"/>
          </w:tcPr>
          <w:p w14:paraId="2DFFEDA4" w14:textId="713D3AA7" w:rsidR="00A9081C" w:rsidRPr="003068BA" w:rsidRDefault="00A9081C" w:rsidP="008F5936">
            <w:pPr>
              <w:pStyle w:val="TAC"/>
              <w:rPr>
                <w:rFonts w:eastAsia="SimSun"/>
                <w:lang w:eastAsia="ja-JP"/>
              </w:rPr>
            </w:pPr>
            <w:r>
              <w:rPr>
                <w:rFonts w:eastAsia="SimSun"/>
                <w:lang w:eastAsia="ja-JP"/>
              </w:rPr>
              <w:t xml:space="preserve">UE &gt; </w:t>
            </w:r>
            <w:r w:rsidRPr="003068BA">
              <w:rPr>
                <w:rFonts w:eastAsia="SimSun"/>
                <w:lang w:eastAsia="ja-JP"/>
              </w:rPr>
              <w:t>TT</w:t>
            </w:r>
          </w:p>
        </w:tc>
        <w:tc>
          <w:tcPr>
            <w:tcW w:w="1869" w:type="pct"/>
            <w:hideMark/>
          </w:tcPr>
          <w:p w14:paraId="4E4C7E53" w14:textId="24405BFA" w:rsidR="00A9081C" w:rsidRPr="003068BA" w:rsidRDefault="00A9081C" w:rsidP="008F5936">
            <w:pPr>
              <w:pStyle w:val="TAL"/>
              <w:rPr>
                <w:rFonts w:eastAsia="SimSun"/>
                <w:lang w:eastAsia="ja-JP"/>
              </w:rPr>
            </w:pPr>
            <w:r w:rsidRPr="003068BA">
              <w:rPr>
                <w:rFonts w:eastAsia="SimSun"/>
                <w:lang w:eastAsia="de-DE"/>
              </w:rPr>
              <w:t xml:space="preserve">Send </w:t>
            </w:r>
            <w:r w:rsidRPr="008F5936">
              <w:rPr>
                <w:rFonts w:eastAsia="SimSun"/>
                <w:i/>
                <w:lang w:eastAsia="de-DE"/>
              </w:rPr>
              <w:t>RRCSetupRequest</w:t>
            </w:r>
          </w:p>
        </w:tc>
        <w:tc>
          <w:tcPr>
            <w:tcW w:w="1869" w:type="pct"/>
          </w:tcPr>
          <w:p w14:paraId="67971682" w14:textId="121EAF0A" w:rsidR="00A9081C" w:rsidRPr="003068BA" w:rsidRDefault="00A9081C" w:rsidP="008F5936">
            <w:pPr>
              <w:pStyle w:val="TAL"/>
              <w:rPr>
                <w:rFonts w:eastAsia="SimSun"/>
                <w:lang w:eastAsia="de-DE"/>
              </w:rPr>
            </w:pPr>
          </w:p>
        </w:tc>
        <w:tc>
          <w:tcPr>
            <w:tcW w:w="354" w:type="pct"/>
          </w:tcPr>
          <w:p w14:paraId="2A4769B2" w14:textId="77777777" w:rsidR="00A9081C" w:rsidRPr="003068BA" w:rsidRDefault="00A9081C" w:rsidP="008F5936">
            <w:pPr>
              <w:pStyle w:val="TAL"/>
              <w:rPr>
                <w:rFonts w:eastAsia="SimSun" w:cs="Arial"/>
                <w:szCs w:val="18"/>
                <w:lang w:eastAsia="de-DE"/>
              </w:rPr>
            </w:pPr>
          </w:p>
        </w:tc>
      </w:tr>
      <w:tr w:rsidR="00A9081C" w:rsidRPr="003068BA" w14:paraId="210A338E" w14:textId="77777777" w:rsidTr="0073788B">
        <w:trPr>
          <w:cantSplit/>
          <w:trHeight w:val="20"/>
        </w:trPr>
        <w:tc>
          <w:tcPr>
            <w:tcW w:w="302" w:type="pct"/>
          </w:tcPr>
          <w:p w14:paraId="15E83D34" w14:textId="63559561" w:rsidR="00A9081C" w:rsidRPr="003068BA" w:rsidRDefault="009F182A" w:rsidP="008F5936">
            <w:pPr>
              <w:pStyle w:val="TAC"/>
              <w:rPr>
                <w:rFonts w:eastAsia="SimSun"/>
                <w:lang w:eastAsia="ja-JP"/>
              </w:rPr>
            </w:pPr>
            <w:r>
              <w:rPr>
                <w:rFonts w:eastAsia="SimSun"/>
                <w:lang w:eastAsia="ja-JP"/>
              </w:rPr>
              <w:t>3</w:t>
            </w:r>
          </w:p>
        </w:tc>
        <w:tc>
          <w:tcPr>
            <w:tcW w:w="606" w:type="pct"/>
          </w:tcPr>
          <w:p w14:paraId="0980C02C" w14:textId="279A005A" w:rsidR="00A9081C" w:rsidRPr="003068BA" w:rsidRDefault="00A9081C" w:rsidP="008F5936">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tcPr>
          <w:p w14:paraId="2697A38E" w14:textId="02AA6978" w:rsidR="00A9081C" w:rsidRPr="003068BA" w:rsidRDefault="00A9081C" w:rsidP="008F5936">
            <w:pPr>
              <w:pStyle w:val="TAL"/>
              <w:rPr>
                <w:rFonts w:eastAsia="SimSun"/>
                <w:lang w:eastAsia="de-DE"/>
              </w:rPr>
            </w:pPr>
            <w:r>
              <w:rPr>
                <w:rFonts w:eastAsia="SimSun"/>
                <w:lang w:eastAsia="de-DE"/>
              </w:rPr>
              <w:t>Send</w:t>
            </w:r>
            <w:r w:rsidRPr="003068BA">
              <w:rPr>
                <w:rFonts w:eastAsia="SimSun"/>
                <w:lang w:eastAsia="de-DE"/>
              </w:rPr>
              <w:t xml:space="preserve"> a </w:t>
            </w:r>
            <w:r w:rsidRPr="003068BA">
              <w:rPr>
                <w:rFonts w:eastAsia="SimSun"/>
                <w:i/>
                <w:lang w:eastAsia="de-DE"/>
              </w:rPr>
              <w:t xml:space="preserve">RRCSetup </w:t>
            </w:r>
            <w:r w:rsidRPr="008F210B">
              <w:rPr>
                <w:rFonts w:eastAsia="SimSun"/>
                <w:lang w:eastAsia="de-DE"/>
              </w:rPr>
              <w:t>message</w:t>
            </w:r>
          </w:p>
        </w:tc>
        <w:tc>
          <w:tcPr>
            <w:tcW w:w="1869" w:type="pct"/>
          </w:tcPr>
          <w:p w14:paraId="226A3B94" w14:textId="366224C2" w:rsidR="00A9081C" w:rsidRPr="003068BA" w:rsidRDefault="00A9081C" w:rsidP="008F5936">
            <w:pPr>
              <w:pStyle w:val="TAL"/>
              <w:rPr>
                <w:rFonts w:eastAsia="SimSun" w:cs="Arial"/>
                <w:szCs w:val="18"/>
                <w:lang w:eastAsia="de-DE"/>
              </w:rPr>
            </w:pPr>
          </w:p>
        </w:tc>
        <w:tc>
          <w:tcPr>
            <w:tcW w:w="354" w:type="pct"/>
          </w:tcPr>
          <w:p w14:paraId="607C710F" w14:textId="614C99F2" w:rsidR="00A9081C" w:rsidRPr="003068BA" w:rsidRDefault="00A9081C" w:rsidP="008F5936">
            <w:pPr>
              <w:pStyle w:val="TAL"/>
              <w:rPr>
                <w:rFonts w:eastAsia="SimSun" w:cs="Arial"/>
                <w:szCs w:val="18"/>
                <w:lang w:eastAsia="de-DE"/>
              </w:rPr>
            </w:pPr>
          </w:p>
        </w:tc>
      </w:tr>
      <w:tr w:rsidR="00A9081C" w:rsidRPr="003068BA" w14:paraId="1AB7C0D0" w14:textId="77777777" w:rsidTr="0073788B">
        <w:trPr>
          <w:cantSplit/>
          <w:trHeight w:val="20"/>
        </w:trPr>
        <w:tc>
          <w:tcPr>
            <w:tcW w:w="302" w:type="pct"/>
            <w:hideMark/>
          </w:tcPr>
          <w:p w14:paraId="1F687FAB" w14:textId="34B78306" w:rsidR="00A9081C" w:rsidRPr="003068BA" w:rsidRDefault="009F182A" w:rsidP="008F5936">
            <w:pPr>
              <w:pStyle w:val="TAC"/>
              <w:rPr>
                <w:rFonts w:eastAsia="SimSun"/>
                <w:lang w:eastAsia="ja-JP"/>
              </w:rPr>
            </w:pPr>
            <w:r>
              <w:rPr>
                <w:rFonts w:eastAsia="SimSun"/>
                <w:lang w:eastAsia="ja-JP"/>
              </w:rPr>
              <w:t>4</w:t>
            </w:r>
          </w:p>
        </w:tc>
        <w:tc>
          <w:tcPr>
            <w:tcW w:w="606" w:type="pct"/>
          </w:tcPr>
          <w:p w14:paraId="06F675A0" w14:textId="2E189DE6" w:rsidR="00A9081C" w:rsidRPr="003068BA" w:rsidRDefault="00A9081C" w:rsidP="008F5936">
            <w:pPr>
              <w:pStyle w:val="TAC"/>
              <w:rPr>
                <w:rFonts w:eastAsia="SimSun"/>
                <w:lang w:eastAsia="ja-JP"/>
              </w:rPr>
            </w:pPr>
            <w:r>
              <w:rPr>
                <w:rFonts w:eastAsia="SimSun"/>
                <w:lang w:eastAsia="ja-JP"/>
              </w:rPr>
              <w:t xml:space="preserve">UE &gt; </w:t>
            </w:r>
            <w:r w:rsidRPr="003068BA">
              <w:rPr>
                <w:rFonts w:eastAsia="SimSun"/>
                <w:lang w:eastAsia="ja-JP"/>
              </w:rPr>
              <w:t>TT</w:t>
            </w:r>
          </w:p>
        </w:tc>
        <w:tc>
          <w:tcPr>
            <w:tcW w:w="1869" w:type="pct"/>
            <w:hideMark/>
          </w:tcPr>
          <w:p w14:paraId="380B3EF0" w14:textId="59F15B2F" w:rsidR="00A9081C" w:rsidRPr="003068BA" w:rsidRDefault="00A9081C" w:rsidP="008F5936">
            <w:pPr>
              <w:pStyle w:val="TAL"/>
              <w:rPr>
                <w:rFonts w:eastAsia="SimSun" w:cs="Arial"/>
                <w:szCs w:val="18"/>
                <w:lang w:eastAsia="ja-JP"/>
              </w:rPr>
            </w:pPr>
            <w:r w:rsidRPr="003068BA">
              <w:rPr>
                <w:rFonts w:eastAsia="SimSun"/>
                <w:lang w:eastAsia="de-DE"/>
              </w:rPr>
              <w:t xml:space="preserve">Send </w:t>
            </w:r>
            <w:r w:rsidRPr="008F5936">
              <w:rPr>
                <w:rFonts w:eastAsia="SimSun"/>
                <w:i/>
                <w:lang w:eastAsia="de-DE"/>
              </w:rPr>
              <w:t>RRCSetup</w:t>
            </w:r>
            <w:r w:rsidR="00CF4DAF">
              <w:rPr>
                <w:rFonts w:eastAsia="SimSun"/>
                <w:i/>
                <w:lang w:eastAsia="de-DE"/>
              </w:rPr>
              <w:t>Complete</w:t>
            </w:r>
          </w:p>
        </w:tc>
        <w:tc>
          <w:tcPr>
            <w:tcW w:w="1869" w:type="pct"/>
          </w:tcPr>
          <w:p w14:paraId="227A3F6D" w14:textId="7F963333" w:rsidR="00A9081C" w:rsidRPr="003068BA" w:rsidRDefault="00A9081C" w:rsidP="008F5936">
            <w:pPr>
              <w:pStyle w:val="TAL"/>
              <w:rPr>
                <w:rFonts w:eastAsia="SimSun" w:cs="Arial"/>
                <w:szCs w:val="18"/>
                <w:lang w:eastAsia="de-DE"/>
              </w:rPr>
            </w:pPr>
          </w:p>
        </w:tc>
        <w:tc>
          <w:tcPr>
            <w:tcW w:w="354" w:type="pct"/>
          </w:tcPr>
          <w:p w14:paraId="46E001F4" w14:textId="77777777" w:rsidR="00A9081C" w:rsidRPr="003068BA" w:rsidRDefault="00A9081C" w:rsidP="008F5936">
            <w:pPr>
              <w:pStyle w:val="TAL"/>
              <w:rPr>
                <w:rFonts w:eastAsia="SimSun" w:cs="Arial"/>
                <w:szCs w:val="18"/>
                <w:lang w:eastAsia="de-DE"/>
              </w:rPr>
            </w:pPr>
          </w:p>
        </w:tc>
      </w:tr>
      <w:tr w:rsidR="00CF4DAF" w:rsidRPr="003068BA" w14:paraId="18FEBD42" w14:textId="77777777" w:rsidTr="0073788B">
        <w:trPr>
          <w:cantSplit/>
          <w:trHeight w:val="20"/>
        </w:trPr>
        <w:tc>
          <w:tcPr>
            <w:tcW w:w="302" w:type="pct"/>
          </w:tcPr>
          <w:p w14:paraId="166CB6DE" w14:textId="58BA051D" w:rsidR="00CF4DAF" w:rsidRPr="003068BA" w:rsidRDefault="009F182A" w:rsidP="008F5936">
            <w:pPr>
              <w:pStyle w:val="TAC"/>
              <w:rPr>
                <w:rFonts w:eastAsia="SimSun"/>
                <w:lang w:eastAsia="ja-JP"/>
              </w:rPr>
            </w:pPr>
            <w:r>
              <w:rPr>
                <w:rFonts w:eastAsia="SimSun"/>
                <w:lang w:eastAsia="ja-JP"/>
              </w:rPr>
              <w:lastRenderedPageBreak/>
              <w:t>5</w:t>
            </w:r>
          </w:p>
        </w:tc>
        <w:tc>
          <w:tcPr>
            <w:tcW w:w="606" w:type="pct"/>
            <w:tcBorders>
              <w:bottom w:val="single" w:sz="4" w:space="0" w:color="auto"/>
            </w:tcBorders>
          </w:tcPr>
          <w:p w14:paraId="63B02B2D" w14:textId="4D66E5E3" w:rsidR="00CF4DAF" w:rsidRPr="003068BA" w:rsidRDefault="00CF4DAF" w:rsidP="008F5936">
            <w:pPr>
              <w:pStyle w:val="TAC"/>
              <w:rPr>
                <w:rFonts w:eastAsia="SimSun"/>
                <w:lang w:eastAsia="ja-JP"/>
              </w:rPr>
            </w:pPr>
            <w:r>
              <w:rPr>
                <w:rFonts w:eastAsia="SimSun"/>
                <w:lang w:eastAsia="ja-JP"/>
              </w:rPr>
              <w:t xml:space="preserve">UE &gt; </w:t>
            </w:r>
            <w:r w:rsidRPr="003068BA">
              <w:rPr>
                <w:rFonts w:eastAsia="SimSun"/>
                <w:lang w:eastAsia="ja-JP"/>
              </w:rPr>
              <w:t>TT</w:t>
            </w:r>
          </w:p>
        </w:tc>
        <w:tc>
          <w:tcPr>
            <w:tcW w:w="1869" w:type="pct"/>
            <w:tcBorders>
              <w:bottom w:val="single" w:sz="4" w:space="0" w:color="auto"/>
            </w:tcBorders>
          </w:tcPr>
          <w:p w14:paraId="350AB35A" w14:textId="11EA8D96" w:rsidR="00CF4DAF" w:rsidRPr="003068BA" w:rsidRDefault="00CF4DAF" w:rsidP="008F5936">
            <w:pPr>
              <w:pStyle w:val="TAL"/>
              <w:rPr>
                <w:rFonts w:eastAsia="SimSun" w:cs="Arial"/>
                <w:szCs w:val="18"/>
                <w:lang w:eastAsia="de-DE"/>
              </w:rPr>
            </w:pPr>
            <w:r w:rsidRPr="003068BA">
              <w:rPr>
                <w:rFonts w:eastAsia="SimSun"/>
                <w:lang w:eastAsia="de-DE"/>
              </w:rPr>
              <w:t xml:space="preserve">Send </w:t>
            </w:r>
            <w:r w:rsidRPr="008F210B">
              <w:rPr>
                <w:rFonts w:eastAsia="SimSun"/>
                <w:i/>
                <w:lang w:eastAsia="de-DE"/>
              </w:rPr>
              <w:t>R</w:t>
            </w:r>
            <w:r>
              <w:rPr>
                <w:rFonts w:eastAsia="SimSun"/>
                <w:i/>
                <w:lang w:eastAsia="de-DE"/>
              </w:rPr>
              <w:t>EGISTRATION REQUEST</w:t>
            </w:r>
          </w:p>
        </w:tc>
        <w:tc>
          <w:tcPr>
            <w:tcW w:w="1869" w:type="pct"/>
            <w:tcBorders>
              <w:bottom w:val="single" w:sz="4" w:space="0" w:color="auto"/>
            </w:tcBorders>
          </w:tcPr>
          <w:p w14:paraId="768F6540" w14:textId="28F94DB2" w:rsidR="00CF4DAF" w:rsidRPr="003068BA" w:rsidRDefault="008551E9" w:rsidP="008F5936">
            <w:pPr>
              <w:pStyle w:val="TAL"/>
              <w:rPr>
                <w:rFonts w:eastAsia="SimSun" w:cs="Arial"/>
                <w:szCs w:val="18"/>
                <w:lang w:eastAsia="de-DE"/>
              </w:rPr>
            </w:pPr>
            <w:r>
              <w:rPr>
                <w:rFonts w:eastAsia="SimSun" w:cs="Arial"/>
                <w:szCs w:val="18"/>
                <w:lang w:eastAsia="de-DE"/>
              </w:rPr>
              <w:t>The NG-SS on the TT initiated the EAP-AKA’ authentication procedure</w:t>
            </w:r>
          </w:p>
        </w:tc>
        <w:tc>
          <w:tcPr>
            <w:tcW w:w="354" w:type="pct"/>
            <w:tcBorders>
              <w:bottom w:val="single" w:sz="4" w:space="0" w:color="auto"/>
            </w:tcBorders>
          </w:tcPr>
          <w:p w14:paraId="762C351E" w14:textId="0DA0FD12" w:rsidR="00CF4DAF" w:rsidRPr="003068BA" w:rsidRDefault="00CF4DAF" w:rsidP="008F5936">
            <w:pPr>
              <w:pStyle w:val="TAL"/>
              <w:rPr>
                <w:rFonts w:eastAsia="SimSun" w:cs="Arial"/>
                <w:szCs w:val="18"/>
                <w:lang w:eastAsia="de-DE"/>
              </w:rPr>
            </w:pPr>
          </w:p>
        </w:tc>
      </w:tr>
      <w:tr w:rsidR="009F182A" w:rsidRPr="003068BA" w14:paraId="23547409" w14:textId="77777777" w:rsidTr="0073788B">
        <w:trPr>
          <w:cantSplit/>
          <w:trHeight w:val="20"/>
        </w:trPr>
        <w:tc>
          <w:tcPr>
            <w:tcW w:w="302" w:type="pct"/>
            <w:vMerge w:val="restart"/>
            <w:hideMark/>
          </w:tcPr>
          <w:p w14:paraId="7FAF3C1A" w14:textId="427FC331" w:rsidR="009F182A" w:rsidRPr="003068BA" w:rsidRDefault="009F182A" w:rsidP="008F5936">
            <w:pPr>
              <w:pStyle w:val="TAC"/>
              <w:rPr>
                <w:rFonts w:eastAsia="SimSun"/>
                <w:lang w:eastAsia="ja-JP"/>
              </w:rPr>
            </w:pPr>
            <w:r>
              <w:rPr>
                <w:rFonts w:eastAsia="SimSun"/>
                <w:lang w:eastAsia="ja-JP"/>
              </w:rPr>
              <w:t>6</w:t>
            </w:r>
          </w:p>
        </w:tc>
        <w:tc>
          <w:tcPr>
            <w:tcW w:w="606" w:type="pct"/>
            <w:tcBorders>
              <w:bottom w:val="single" w:sz="4" w:space="0" w:color="BFBFBF" w:themeColor="background1" w:themeShade="BF"/>
            </w:tcBorders>
          </w:tcPr>
          <w:p w14:paraId="00A1BB51" w14:textId="118E28DE" w:rsidR="009F182A" w:rsidRPr="003068BA" w:rsidRDefault="009F182A" w:rsidP="008F5936">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tcBorders>
              <w:bottom w:val="single" w:sz="4" w:space="0" w:color="BFBFBF" w:themeColor="background1" w:themeShade="BF"/>
            </w:tcBorders>
            <w:hideMark/>
          </w:tcPr>
          <w:p w14:paraId="564F0263" w14:textId="21D44D8B" w:rsidR="009F182A" w:rsidRPr="008F5936" w:rsidRDefault="009F182A" w:rsidP="008F5936">
            <w:pPr>
              <w:pStyle w:val="TAL"/>
              <w:rPr>
                <w:rFonts w:eastAsia="SimSun"/>
                <w:lang w:eastAsia="de-DE"/>
              </w:rPr>
            </w:pPr>
            <w:r w:rsidRPr="003068BA">
              <w:rPr>
                <w:rFonts w:eastAsia="SimSun"/>
                <w:lang w:eastAsia="de-DE"/>
              </w:rPr>
              <w:t>Send</w:t>
            </w:r>
            <w:r>
              <w:rPr>
                <w:rFonts w:eastAsia="SimSun"/>
                <w:lang w:eastAsia="de-DE"/>
              </w:rPr>
              <w:t xml:space="preserve"> the </w:t>
            </w:r>
            <w:r w:rsidRPr="008F5936">
              <w:rPr>
                <w:rFonts w:eastAsia="SimSun"/>
                <w:i/>
                <w:lang w:eastAsia="de-DE"/>
              </w:rPr>
              <w:t>AUTHENTICATION REQUEST</w:t>
            </w:r>
            <w:r>
              <w:rPr>
                <w:rFonts w:eastAsia="SimSun"/>
                <w:lang w:eastAsia="de-DE"/>
              </w:rPr>
              <w:t xml:space="preserve"> message with EAP message IE with EAP request/AKA’ challenge message with:</w:t>
            </w:r>
            <w:r>
              <w:rPr>
                <w:rFonts w:eastAsia="SimSun"/>
                <w:lang w:eastAsia="de-DE"/>
              </w:rPr>
              <w:br/>
              <w:t xml:space="preserve">  - ngKSI:</w:t>
            </w:r>
            <w:r>
              <w:rPr>
                <w:rFonts w:eastAsia="SimSun"/>
                <w:lang w:eastAsia="de-DE"/>
              </w:rPr>
              <w:br/>
            </w:r>
            <w:r>
              <w:rPr>
                <w:lang w:val="de-DE"/>
              </w:rPr>
              <w:t xml:space="preserve">      </w:t>
            </w:r>
            <w:r w:rsidRPr="008F5936">
              <w:rPr>
                <w:lang w:val="de-DE"/>
              </w:rPr>
              <w:t>-</w:t>
            </w:r>
            <w:r>
              <w:t xml:space="preserve"> </w:t>
            </w:r>
            <w:r w:rsidRPr="00A56942">
              <w:t>NAS key set identifier:</w:t>
            </w:r>
            <w:r w:rsidRPr="00A56942">
              <w:tab/>
              <w:t>'000'</w:t>
            </w:r>
            <w:r>
              <w:br/>
              <w:t xml:space="preserve">      - </w:t>
            </w:r>
            <w:r w:rsidRPr="00A56942">
              <w:t xml:space="preserve">TSC: </w:t>
            </w:r>
            <w:r w:rsidRPr="00A56942">
              <w:tab/>
            </w:r>
            <w:r w:rsidRPr="00A56942">
              <w:tab/>
            </w:r>
            <w:r w:rsidRPr="00A56942">
              <w:tab/>
            </w:r>
            <w:r w:rsidRPr="00A56942">
              <w:tab/>
            </w:r>
            <w:r w:rsidRPr="00A56942">
              <w:tab/>
              <w:t>'0'</w:t>
            </w:r>
          </w:p>
          <w:p w14:paraId="579BCE4B" w14:textId="5D985F56" w:rsidR="009F182A" w:rsidRPr="008F5936" w:rsidRDefault="009F182A" w:rsidP="008F5936">
            <w:pPr>
              <w:pStyle w:val="TAL"/>
              <w:rPr>
                <w:lang w:val="x-none"/>
              </w:rPr>
            </w:pPr>
            <w:r>
              <w:rPr>
                <w:lang w:val="de-DE"/>
              </w:rPr>
              <w:t xml:space="preserve">  - </w:t>
            </w:r>
            <w:r w:rsidRPr="00A56942">
              <w:rPr>
                <w:lang w:val="x-none"/>
              </w:rPr>
              <w:t>EAP message:</w:t>
            </w:r>
            <w:r>
              <w:rPr>
                <w:lang w:val="x-none"/>
              </w:rPr>
              <w:br/>
            </w:r>
            <w:r>
              <w:rPr>
                <w:lang w:val="de-DE"/>
              </w:rPr>
              <w:t xml:space="preserve">      - </w:t>
            </w:r>
            <w:r w:rsidRPr="00A56942">
              <w:rPr>
                <w:lang w:val="x-none"/>
              </w:rPr>
              <w:t>EAP-request/AKA'</w:t>
            </w:r>
            <w:r>
              <w:rPr>
                <w:lang w:val="x-none"/>
              </w:rPr>
              <w:noBreakHyphen/>
            </w:r>
            <w:r w:rsidRPr="00A56942">
              <w:rPr>
                <w:lang w:val="x-none"/>
              </w:rPr>
              <w:t xml:space="preserve">challenge </w:t>
            </w:r>
          </w:p>
        </w:tc>
        <w:tc>
          <w:tcPr>
            <w:tcW w:w="1869" w:type="pct"/>
            <w:tcBorders>
              <w:bottom w:val="single" w:sz="4" w:space="0" w:color="BFBFBF" w:themeColor="background1" w:themeShade="BF"/>
            </w:tcBorders>
          </w:tcPr>
          <w:p w14:paraId="0F45F21C" w14:textId="4F893AD2" w:rsidR="009F182A" w:rsidRPr="003068BA" w:rsidRDefault="009F182A" w:rsidP="008F5936">
            <w:pPr>
              <w:pStyle w:val="TAL"/>
              <w:rPr>
                <w:rFonts w:eastAsia="SimSun" w:cs="Arial"/>
                <w:szCs w:val="18"/>
                <w:lang w:eastAsia="de-DE"/>
              </w:rPr>
            </w:pPr>
            <w:r>
              <w:rPr>
                <w:lang w:val="en-US"/>
              </w:rPr>
              <w:t xml:space="preserve">The NG-SS on the TT generates </w:t>
            </w:r>
            <w:r>
              <w:t>K</w:t>
            </w:r>
            <w:r>
              <w:rPr>
                <w:vertAlign w:val="subscript"/>
              </w:rPr>
              <w:t>AMF</w:t>
            </w:r>
            <w:r>
              <w:rPr>
                <w:vertAlign w:val="subscript"/>
                <w:lang w:val="en-US"/>
              </w:rPr>
              <w:t xml:space="preserve">, </w:t>
            </w:r>
            <w:r>
              <w:t>K</w:t>
            </w:r>
            <w:r>
              <w:rPr>
                <w:vertAlign w:val="subscript"/>
              </w:rPr>
              <w:t>A</w:t>
            </w:r>
            <w:r>
              <w:rPr>
                <w:noProof/>
                <w:vertAlign w:val="subscript"/>
              </w:rPr>
              <w:t>USF</w:t>
            </w:r>
            <w:r>
              <w:rPr>
                <w:noProof/>
                <w:vertAlign w:val="subscript"/>
                <w:lang w:val="en-US"/>
              </w:rPr>
              <w:t xml:space="preserve"> </w:t>
            </w:r>
            <w:r w:rsidRPr="00024C50">
              <w:rPr>
                <w:lang w:val="en-US"/>
              </w:rPr>
              <w:t xml:space="preserve">and </w:t>
            </w:r>
            <w:r>
              <w:rPr>
                <w:noProof/>
              </w:rPr>
              <w:t>K</w:t>
            </w:r>
            <w:r>
              <w:rPr>
                <w:noProof/>
                <w:vertAlign w:val="subscript"/>
              </w:rPr>
              <w:t>SEAF</w:t>
            </w:r>
            <w:r w:rsidRPr="008F5936">
              <w:rPr>
                <w:noProof/>
              </w:rPr>
              <w:t xml:space="preserve"> values</w:t>
            </w:r>
          </w:p>
        </w:tc>
        <w:tc>
          <w:tcPr>
            <w:tcW w:w="354" w:type="pct"/>
            <w:tcBorders>
              <w:bottom w:val="single" w:sz="4" w:space="0" w:color="BFBFBF" w:themeColor="background1" w:themeShade="BF"/>
            </w:tcBorders>
          </w:tcPr>
          <w:p w14:paraId="0965D978" w14:textId="77777777" w:rsidR="009F182A" w:rsidRPr="003068BA" w:rsidRDefault="009F182A" w:rsidP="008F5936">
            <w:pPr>
              <w:pStyle w:val="TAL"/>
              <w:rPr>
                <w:rFonts w:eastAsia="SimSun" w:cs="Arial"/>
                <w:szCs w:val="18"/>
                <w:lang w:eastAsia="de-DE"/>
              </w:rPr>
            </w:pPr>
          </w:p>
        </w:tc>
      </w:tr>
      <w:tr w:rsidR="009F182A" w:rsidRPr="003068BA" w14:paraId="7F39CE51" w14:textId="77777777" w:rsidTr="0073788B">
        <w:trPr>
          <w:cantSplit/>
          <w:trHeight w:val="20"/>
        </w:trPr>
        <w:tc>
          <w:tcPr>
            <w:tcW w:w="302" w:type="pct"/>
            <w:vMerge/>
          </w:tcPr>
          <w:p w14:paraId="79F453E2" w14:textId="4663F03F" w:rsidR="009F182A" w:rsidRPr="003068BA" w:rsidRDefault="009F182A" w:rsidP="008F5936">
            <w:pPr>
              <w:pStyle w:val="TAC"/>
              <w:rPr>
                <w:rFonts w:eastAsia="SimSun"/>
                <w:lang w:eastAsia="ja-JP"/>
              </w:rPr>
            </w:pPr>
          </w:p>
        </w:tc>
        <w:tc>
          <w:tcPr>
            <w:tcW w:w="606" w:type="pct"/>
            <w:tcBorders>
              <w:top w:val="single" w:sz="4" w:space="0" w:color="BFBFBF" w:themeColor="background1" w:themeShade="BF"/>
            </w:tcBorders>
          </w:tcPr>
          <w:p w14:paraId="2D430468" w14:textId="5AD137C6" w:rsidR="009F182A" w:rsidRPr="003068BA" w:rsidRDefault="009F182A" w:rsidP="008F5936">
            <w:pPr>
              <w:pStyle w:val="TAC"/>
              <w:rPr>
                <w:rFonts w:eastAsia="SimSun"/>
                <w:lang w:eastAsia="ja-JP"/>
              </w:rPr>
            </w:pPr>
            <w:r>
              <w:rPr>
                <w:rFonts w:eastAsia="SimSun"/>
                <w:lang w:eastAsia="ja-JP"/>
              </w:rPr>
              <w:t>ME &gt; USIM</w:t>
            </w:r>
          </w:p>
        </w:tc>
        <w:tc>
          <w:tcPr>
            <w:tcW w:w="1869" w:type="pct"/>
            <w:tcBorders>
              <w:top w:val="single" w:sz="4" w:space="0" w:color="BFBFBF" w:themeColor="background1" w:themeShade="BF"/>
            </w:tcBorders>
          </w:tcPr>
          <w:p w14:paraId="629DEDBB" w14:textId="5AB8E2D9" w:rsidR="009F182A" w:rsidRPr="003068BA" w:rsidRDefault="009F182A" w:rsidP="008F5936">
            <w:pPr>
              <w:pStyle w:val="TAL"/>
              <w:rPr>
                <w:rFonts w:eastAsia="SimSun" w:cs="Arial"/>
                <w:szCs w:val="18"/>
                <w:lang w:eastAsia="de-DE"/>
              </w:rPr>
            </w:pPr>
            <w:r>
              <w:t>P</w:t>
            </w:r>
            <w:r w:rsidRPr="00496304">
              <w:t>ass</w:t>
            </w:r>
            <w:r>
              <w:t xml:space="preserve"> the RAND and AUTN values to the USIM</w:t>
            </w:r>
          </w:p>
        </w:tc>
        <w:tc>
          <w:tcPr>
            <w:tcW w:w="1869" w:type="pct"/>
            <w:tcBorders>
              <w:top w:val="single" w:sz="4" w:space="0" w:color="BFBFBF" w:themeColor="background1" w:themeShade="BF"/>
            </w:tcBorders>
          </w:tcPr>
          <w:p w14:paraId="5FB5FCE4" w14:textId="50B094D4" w:rsidR="009F182A" w:rsidRPr="003068BA" w:rsidRDefault="009F182A" w:rsidP="008F5936">
            <w:pPr>
              <w:pStyle w:val="TAL"/>
              <w:rPr>
                <w:rFonts w:eastAsia="SimSun" w:cs="Arial"/>
                <w:szCs w:val="18"/>
                <w:lang w:eastAsia="de-DE"/>
              </w:rPr>
            </w:pPr>
            <w:r w:rsidRPr="003068BA">
              <w:rPr>
                <w:rFonts w:eastAsia="SimSun" w:cs="Arial"/>
                <w:szCs w:val="18"/>
                <w:lang w:eastAsia="de-DE"/>
              </w:rPr>
              <w:t xml:space="preserve">The </w:t>
            </w:r>
            <w:r>
              <w:rPr>
                <w:rFonts w:eastAsia="SimSun" w:cs="Arial"/>
                <w:szCs w:val="18"/>
                <w:lang w:eastAsia="de-DE"/>
              </w:rPr>
              <w:t>M</w:t>
            </w:r>
            <w:r w:rsidRPr="003068BA">
              <w:rPr>
                <w:rFonts w:eastAsia="SimSun" w:cs="Arial"/>
                <w:szCs w:val="18"/>
                <w:lang w:eastAsia="de-DE"/>
              </w:rPr>
              <w:t xml:space="preserve">E </w:t>
            </w:r>
            <w:r>
              <w:rPr>
                <w:rFonts w:eastAsia="SimSun" w:cs="Arial"/>
                <w:szCs w:val="18"/>
                <w:lang w:eastAsia="de-DE"/>
              </w:rPr>
              <w:t>provides the</w:t>
            </w:r>
            <w:r>
              <w:rPr>
                <w:rFonts w:eastAsia="SimSun"/>
                <w:lang w:eastAsia="de-DE"/>
              </w:rPr>
              <w:t xml:space="preserve"> EAP request/AKA’ challenge data received in the </w:t>
            </w:r>
            <w:r w:rsidRPr="003068BA">
              <w:rPr>
                <w:rFonts w:eastAsia="SimSun" w:cs="Arial"/>
                <w:i/>
                <w:szCs w:val="18"/>
                <w:lang w:eastAsia="de-DE"/>
              </w:rPr>
              <w:t>A</w:t>
            </w:r>
            <w:r>
              <w:rPr>
                <w:rFonts w:eastAsia="SimSun" w:cs="Arial"/>
                <w:i/>
                <w:szCs w:val="18"/>
                <w:lang w:eastAsia="de-DE"/>
              </w:rPr>
              <w:t>UTHENTICATION</w:t>
            </w:r>
            <w:r w:rsidRPr="003068BA">
              <w:rPr>
                <w:rFonts w:eastAsia="SimSun" w:cs="Arial"/>
                <w:i/>
                <w:szCs w:val="18"/>
                <w:lang w:eastAsia="de-DE"/>
              </w:rPr>
              <w:t xml:space="preserve"> REQUEST</w:t>
            </w:r>
            <w:r w:rsidRPr="003068BA">
              <w:rPr>
                <w:rFonts w:eastAsia="SimSun" w:cs="Arial"/>
                <w:szCs w:val="18"/>
                <w:lang w:eastAsia="de-DE"/>
              </w:rPr>
              <w:t xml:space="preserve"> </w:t>
            </w:r>
            <w:r>
              <w:rPr>
                <w:rFonts w:eastAsia="SimSun" w:cs="Arial"/>
                <w:szCs w:val="18"/>
                <w:lang w:eastAsia="de-DE"/>
              </w:rPr>
              <w:t>to the USIM</w:t>
            </w:r>
          </w:p>
        </w:tc>
        <w:tc>
          <w:tcPr>
            <w:tcW w:w="354" w:type="pct"/>
            <w:tcBorders>
              <w:top w:val="single" w:sz="4" w:space="0" w:color="BFBFBF" w:themeColor="background1" w:themeShade="BF"/>
            </w:tcBorders>
          </w:tcPr>
          <w:p w14:paraId="63B3AE7D" w14:textId="560DA7BB" w:rsidR="009F182A" w:rsidRPr="003068BA" w:rsidRDefault="00267570" w:rsidP="008F5936">
            <w:pPr>
              <w:pStyle w:val="TAL"/>
              <w:rPr>
                <w:rFonts w:eastAsia="SimSun" w:cs="Arial"/>
                <w:szCs w:val="18"/>
                <w:lang w:eastAsia="de-DE"/>
              </w:rPr>
            </w:pPr>
            <w:r>
              <w:rPr>
                <w:rFonts w:eastAsia="SimSun" w:cs="Arial"/>
                <w:szCs w:val="18"/>
                <w:lang w:eastAsia="de-DE"/>
              </w:rPr>
              <w:t>CR 1</w:t>
            </w:r>
            <w:r>
              <w:rPr>
                <w:rFonts w:eastAsia="SimSun" w:cs="Arial"/>
                <w:szCs w:val="18"/>
                <w:lang w:eastAsia="de-DE"/>
              </w:rPr>
              <w:br/>
            </w:r>
            <w:r w:rsidR="00F71D75">
              <w:rPr>
                <w:rFonts w:eastAsia="SimSun" w:cs="Arial"/>
                <w:szCs w:val="18"/>
                <w:lang w:eastAsia="de-DE"/>
              </w:rPr>
              <w:t>CR 2</w:t>
            </w:r>
          </w:p>
        </w:tc>
      </w:tr>
      <w:tr w:rsidR="00CF4DAF" w:rsidRPr="003068BA" w14:paraId="3F5C52FB" w14:textId="77777777" w:rsidTr="0073788B">
        <w:trPr>
          <w:cantSplit/>
          <w:trHeight w:val="20"/>
        </w:trPr>
        <w:tc>
          <w:tcPr>
            <w:tcW w:w="302" w:type="pct"/>
            <w:hideMark/>
          </w:tcPr>
          <w:p w14:paraId="67AD029E" w14:textId="0D2465C9" w:rsidR="00CF4DAF" w:rsidRPr="003068BA" w:rsidRDefault="009F182A" w:rsidP="008F5936">
            <w:pPr>
              <w:pStyle w:val="TAC"/>
              <w:rPr>
                <w:rFonts w:eastAsia="SimSun"/>
                <w:lang w:eastAsia="ja-JP"/>
              </w:rPr>
            </w:pPr>
            <w:r>
              <w:rPr>
                <w:rFonts w:eastAsia="SimSun"/>
                <w:lang w:eastAsia="ja-JP"/>
              </w:rPr>
              <w:t>7</w:t>
            </w:r>
          </w:p>
        </w:tc>
        <w:tc>
          <w:tcPr>
            <w:tcW w:w="606" w:type="pct"/>
          </w:tcPr>
          <w:p w14:paraId="734A57B7" w14:textId="622BC9CE" w:rsidR="00CF4DAF" w:rsidRPr="003068BA" w:rsidRDefault="009F182A" w:rsidP="008F5936">
            <w:pPr>
              <w:pStyle w:val="TAC"/>
              <w:rPr>
                <w:rFonts w:eastAsia="SimSun"/>
                <w:lang w:eastAsia="ja-JP"/>
              </w:rPr>
            </w:pPr>
            <w:r>
              <w:rPr>
                <w:rFonts w:eastAsia="SimSun"/>
                <w:lang w:eastAsia="ja-JP"/>
              </w:rPr>
              <w:t xml:space="preserve">UE &gt; </w:t>
            </w:r>
            <w:r w:rsidRPr="003068BA">
              <w:rPr>
                <w:rFonts w:eastAsia="SimSun"/>
                <w:lang w:eastAsia="ja-JP"/>
              </w:rPr>
              <w:t>TT</w:t>
            </w:r>
          </w:p>
        </w:tc>
        <w:tc>
          <w:tcPr>
            <w:tcW w:w="1869" w:type="pct"/>
            <w:hideMark/>
          </w:tcPr>
          <w:p w14:paraId="0613EC0A" w14:textId="06739279" w:rsidR="00CF4DAF" w:rsidRPr="003068BA" w:rsidRDefault="009F182A" w:rsidP="008F5936">
            <w:pPr>
              <w:pStyle w:val="TAL"/>
              <w:rPr>
                <w:rFonts w:eastAsia="SimSun" w:cs="Arial"/>
                <w:szCs w:val="18"/>
                <w:lang w:eastAsia="ja-JP"/>
              </w:rPr>
            </w:pPr>
            <w:r w:rsidRPr="003068BA">
              <w:rPr>
                <w:rFonts w:eastAsia="SimSun"/>
                <w:lang w:eastAsia="de-DE"/>
              </w:rPr>
              <w:t xml:space="preserve">Send </w:t>
            </w:r>
            <w:r w:rsidRPr="008F5936">
              <w:rPr>
                <w:rFonts w:eastAsia="SimSun"/>
                <w:i/>
                <w:lang w:eastAsia="de-DE"/>
              </w:rPr>
              <w:t>AUTHENTICATION RESPONSE</w:t>
            </w:r>
            <w:r>
              <w:rPr>
                <w:rFonts w:eastAsia="SimSun"/>
                <w:lang w:eastAsia="de-DE"/>
              </w:rPr>
              <w:t xml:space="preserve"> message with EAP message IE with EAP response/AKA’ challenge message</w:t>
            </w:r>
          </w:p>
        </w:tc>
        <w:tc>
          <w:tcPr>
            <w:tcW w:w="1869" w:type="pct"/>
          </w:tcPr>
          <w:p w14:paraId="4552E61E" w14:textId="09D50077" w:rsidR="00CF4DAF" w:rsidRPr="003068BA" w:rsidRDefault="00CF4DAF" w:rsidP="008F5936">
            <w:pPr>
              <w:pStyle w:val="TAL"/>
              <w:rPr>
                <w:rFonts w:eastAsia="SimSun" w:cs="Arial"/>
                <w:szCs w:val="18"/>
                <w:lang w:eastAsia="de-DE"/>
              </w:rPr>
            </w:pPr>
          </w:p>
        </w:tc>
        <w:tc>
          <w:tcPr>
            <w:tcW w:w="354" w:type="pct"/>
          </w:tcPr>
          <w:p w14:paraId="1852E65E" w14:textId="12343248" w:rsidR="00CF4DAF" w:rsidRPr="003068BA" w:rsidRDefault="00267570" w:rsidP="008F5936">
            <w:pPr>
              <w:pStyle w:val="TAL"/>
              <w:rPr>
                <w:rFonts w:eastAsia="SimSun" w:cs="Arial"/>
                <w:szCs w:val="18"/>
                <w:lang w:eastAsia="de-DE"/>
              </w:rPr>
            </w:pPr>
            <w:r>
              <w:rPr>
                <w:rFonts w:eastAsia="SimSun" w:cs="Arial"/>
                <w:szCs w:val="18"/>
                <w:lang w:eastAsia="de-DE"/>
              </w:rPr>
              <w:t>CR 3</w:t>
            </w:r>
          </w:p>
        </w:tc>
      </w:tr>
      <w:tr w:rsidR="00CF4DAF" w:rsidRPr="003068BA" w14:paraId="21301875" w14:textId="77777777" w:rsidTr="0073788B">
        <w:trPr>
          <w:cantSplit/>
          <w:trHeight w:val="20"/>
        </w:trPr>
        <w:tc>
          <w:tcPr>
            <w:tcW w:w="302" w:type="pct"/>
          </w:tcPr>
          <w:p w14:paraId="53E82ED0" w14:textId="78D429A3" w:rsidR="00CF4DAF" w:rsidRPr="003068BA" w:rsidRDefault="009F182A" w:rsidP="008F5936">
            <w:pPr>
              <w:pStyle w:val="TAC"/>
              <w:rPr>
                <w:rFonts w:eastAsia="SimSun"/>
                <w:lang w:eastAsia="ja-JP"/>
              </w:rPr>
            </w:pPr>
            <w:r>
              <w:rPr>
                <w:rFonts w:eastAsia="SimSun"/>
                <w:lang w:eastAsia="ja-JP"/>
              </w:rPr>
              <w:t>8</w:t>
            </w:r>
          </w:p>
        </w:tc>
        <w:tc>
          <w:tcPr>
            <w:tcW w:w="606" w:type="pct"/>
          </w:tcPr>
          <w:p w14:paraId="0D58D448" w14:textId="27B56791" w:rsidR="00CF4DAF" w:rsidRPr="003068BA" w:rsidRDefault="009F182A" w:rsidP="008F5936">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tcPr>
          <w:p w14:paraId="7C2E5FED" w14:textId="2313C68A" w:rsidR="00CF4DAF" w:rsidRPr="003068BA" w:rsidRDefault="009F182A" w:rsidP="008F5936">
            <w:pPr>
              <w:pStyle w:val="TAL"/>
              <w:rPr>
                <w:rFonts w:eastAsia="SimSun" w:cs="Arial"/>
                <w:szCs w:val="18"/>
                <w:lang w:eastAsia="de-DE"/>
              </w:rPr>
            </w:pPr>
            <w:r>
              <w:rPr>
                <w:rFonts w:eastAsia="SimSun" w:cs="Arial"/>
                <w:szCs w:val="18"/>
                <w:lang w:eastAsia="de-DE"/>
              </w:rPr>
              <w:t xml:space="preserve">Send </w:t>
            </w:r>
            <w:r w:rsidRPr="008F5936">
              <w:rPr>
                <w:rFonts w:eastAsia="SimSun" w:cs="Arial"/>
                <w:i/>
                <w:szCs w:val="18"/>
                <w:lang w:eastAsia="de-DE"/>
              </w:rPr>
              <w:t>SECURITY MODE COMMAND</w:t>
            </w:r>
            <w:r>
              <w:rPr>
                <w:rFonts w:eastAsia="SimSun" w:cs="Arial"/>
                <w:szCs w:val="18"/>
                <w:lang w:eastAsia="de-DE"/>
              </w:rPr>
              <w:t xml:space="preserve"> message with </w:t>
            </w:r>
            <w:r>
              <w:t>EAP-success</w:t>
            </w:r>
          </w:p>
        </w:tc>
        <w:tc>
          <w:tcPr>
            <w:tcW w:w="1869" w:type="pct"/>
          </w:tcPr>
          <w:p w14:paraId="1A230D4C" w14:textId="6962EE55" w:rsidR="00CF4DAF" w:rsidRPr="003068BA" w:rsidRDefault="009F182A" w:rsidP="008F5936">
            <w:pPr>
              <w:pStyle w:val="TAL"/>
              <w:rPr>
                <w:rFonts w:eastAsia="SimSun" w:cs="Arial"/>
                <w:szCs w:val="18"/>
                <w:lang w:eastAsia="de-DE"/>
              </w:rPr>
            </w:pPr>
            <w:r>
              <w:rPr>
                <w:rFonts w:eastAsia="SimSun" w:cs="Arial"/>
                <w:szCs w:val="18"/>
                <w:lang w:eastAsia="de-DE"/>
              </w:rPr>
              <w:t xml:space="preserve">The NG-SS on the TT sends the </w:t>
            </w:r>
            <w:r w:rsidRPr="008F210B">
              <w:rPr>
                <w:rFonts w:eastAsia="SimSun" w:cs="Arial"/>
                <w:i/>
                <w:szCs w:val="18"/>
                <w:lang w:eastAsia="de-DE"/>
              </w:rPr>
              <w:t>SECURITY MODE COMMAND</w:t>
            </w:r>
            <w:r>
              <w:rPr>
                <w:rFonts w:eastAsia="SimSun" w:cs="Arial"/>
                <w:szCs w:val="18"/>
                <w:lang w:eastAsia="de-DE"/>
              </w:rPr>
              <w:t xml:space="preserve"> message</w:t>
            </w:r>
          </w:p>
        </w:tc>
        <w:tc>
          <w:tcPr>
            <w:tcW w:w="354" w:type="pct"/>
          </w:tcPr>
          <w:p w14:paraId="4DC1DC5F" w14:textId="4F175AD6" w:rsidR="00CF4DAF" w:rsidRPr="003068BA" w:rsidRDefault="00CF4DAF" w:rsidP="008F5936">
            <w:pPr>
              <w:pStyle w:val="TAL"/>
              <w:rPr>
                <w:rFonts w:eastAsia="SimSun" w:cs="Arial"/>
                <w:szCs w:val="18"/>
                <w:lang w:eastAsia="de-DE"/>
              </w:rPr>
            </w:pPr>
          </w:p>
        </w:tc>
      </w:tr>
      <w:tr w:rsidR="00CF4DAF" w:rsidRPr="003068BA" w14:paraId="1F611A5D" w14:textId="77777777" w:rsidTr="0073788B">
        <w:trPr>
          <w:cantSplit/>
          <w:trHeight w:val="20"/>
        </w:trPr>
        <w:tc>
          <w:tcPr>
            <w:tcW w:w="302" w:type="pct"/>
          </w:tcPr>
          <w:p w14:paraId="4D270237" w14:textId="50C9ADF5" w:rsidR="00CF4DAF" w:rsidRPr="003068BA" w:rsidRDefault="009F182A" w:rsidP="008F5936">
            <w:pPr>
              <w:pStyle w:val="TAC"/>
              <w:rPr>
                <w:rFonts w:eastAsia="SimSun"/>
                <w:lang w:eastAsia="ja-JP"/>
              </w:rPr>
            </w:pPr>
            <w:r>
              <w:rPr>
                <w:rFonts w:eastAsia="SimSun"/>
                <w:lang w:eastAsia="ja-JP"/>
              </w:rPr>
              <w:t>9</w:t>
            </w:r>
          </w:p>
        </w:tc>
        <w:tc>
          <w:tcPr>
            <w:tcW w:w="606" w:type="pct"/>
            <w:tcBorders>
              <w:bottom w:val="single" w:sz="4" w:space="0" w:color="auto"/>
            </w:tcBorders>
          </w:tcPr>
          <w:p w14:paraId="6C8CDD48" w14:textId="6A8F50A3" w:rsidR="00CF4DAF" w:rsidRPr="003068BA" w:rsidRDefault="009F182A" w:rsidP="008F5936">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tcBorders>
              <w:bottom w:val="single" w:sz="4" w:space="0" w:color="auto"/>
            </w:tcBorders>
          </w:tcPr>
          <w:p w14:paraId="33B61CC6" w14:textId="30623FE3" w:rsidR="009F182A" w:rsidRDefault="00CF4DAF" w:rsidP="009F182A">
            <w:pPr>
              <w:pStyle w:val="TAL"/>
              <w:rPr>
                <w:rFonts w:eastAsia="SimSun" w:cs="Arial"/>
                <w:i/>
                <w:szCs w:val="18"/>
                <w:lang w:eastAsia="de-DE"/>
              </w:rPr>
            </w:pPr>
            <w:r w:rsidRPr="003068BA">
              <w:rPr>
                <w:rFonts w:eastAsia="SimSun" w:cs="Arial"/>
                <w:szCs w:val="18"/>
                <w:lang w:eastAsia="de-DE"/>
              </w:rPr>
              <w:t xml:space="preserve">Send </w:t>
            </w:r>
            <w:r w:rsidRPr="003068BA">
              <w:rPr>
                <w:rFonts w:eastAsia="SimSun" w:cs="Arial"/>
                <w:i/>
                <w:szCs w:val="18"/>
                <w:lang w:eastAsia="de-DE"/>
              </w:rPr>
              <w:t>R</w:t>
            </w:r>
            <w:r w:rsidR="009F182A">
              <w:rPr>
                <w:rFonts w:eastAsia="SimSun" w:cs="Arial"/>
                <w:i/>
                <w:szCs w:val="18"/>
                <w:lang w:eastAsia="de-DE"/>
              </w:rPr>
              <w:t>EGISTRATION ACCEPT message with:</w:t>
            </w:r>
          </w:p>
          <w:p w14:paraId="318C9C71" w14:textId="6AF323DA" w:rsidR="009F182A" w:rsidRPr="008F210B" w:rsidRDefault="009F182A" w:rsidP="009F182A">
            <w:pPr>
              <w:pStyle w:val="TAL"/>
              <w:rPr>
                <w:rFonts w:eastAsia="SimSun"/>
                <w:lang w:eastAsia="de-DE"/>
              </w:rPr>
            </w:pPr>
            <w:r>
              <w:rPr>
                <w:rFonts w:eastAsia="SimSun" w:cs="Arial"/>
                <w:i/>
                <w:szCs w:val="18"/>
                <w:lang w:eastAsia="de-DE"/>
              </w:rPr>
              <w:t xml:space="preserve"> </w:t>
            </w:r>
            <w:r>
              <w:rPr>
                <w:rFonts w:eastAsia="SimSun"/>
                <w:lang w:eastAsia="de-DE"/>
              </w:rPr>
              <w:t xml:space="preserve"> - 5G-GUTI:</w:t>
            </w:r>
            <w:r w:rsidRPr="00A56942">
              <w:t xml:space="preserve"> </w:t>
            </w:r>
            <w:r w:rsidRPr="00A56942">
              <w:tab/>
            </w:r>
            <w:r>
              <w:t>24408300010266436587</w:t>
            </w:r>
          </w:p>
          <w:p w14:paraId="7312032C" w14:textId="20F49941" w:rsidR="00CF4DAF" w:rsidRPr="003068BA" w:rsidRDefault="009F182A" w:rsidP="008F5936">
            <w:pPr>
              <w:pStyle w:val="TAL"/>
              <w:rPr>
                <w:rFonts w:eastAsia="SimSun" w:cs="Arial"/>
                <w:szCs w:val="18"/>
                <w:lang w:eastAsia="de-DE"/>
              </w:rPr>
            </w:pPr>
            <w:r>
              <w:rPr>
                <w:lang w:val="de-DE"/>
              </w:rPr>
              <w:t xml:space="preserve">  - </w:t>
            </w:r>
            <w:r>
              <w:rPr>
                <w:lang w:val="x-none"/>
              </w:rPr>
              <w:t>TAI</w:t>
            </w:r>
            <w:r w:rsidRPr="00A56942">
              <w:rPr>
                <w:lang w:val="x-none"/>
              </w:rPr>
              <w:t>:</w:t>
            </w:r>
            <w:r w:rsidRPr="00A56942">
              <w:tab/>
            </w:r>
            <w:r w:rsidRPr="00A56942">
              <w:tab/>
            </w:r>
            <w:r w:rsidRPr="00A56942">
              <w:tab/>
            </w:r>
            <w:r>
              <w:t>42 34 80 00 00 01</w:t>
            </w:r>
          </w:p>
        </w:tc>
        <w:tc>
          <w:tcPr>
            <w:tcW w:w="1869" w:type="pct"/>
            <w:tcBorders>
              <w:bottom w:val="single" w:sz="4" w:space="0" w:color="auto"/>
            </w:tcBorders>
          </w:tcPr>
          <w:p w14:paraId="15109E1B" w14:textId="758549F2" w:rsidR="00CF4DAF" w:rsidRPr="003068BA" w:rsidRDefault="009F182A" w:rsidP="008F5936">
            <w:pPr>
              <w:pStyle w:val="TAL"/>
              <w:rPr>
                <w:rFonts w:eastAsia="SimSun" w:cs="Arial"/>
                <w:szCs w:val="18"/>
                <w:lang w:eastAsia="de-DE"/>
              </w:rPr>
            </w:pPr>
            <w:r>
              <w:rPr>
                <w:rFonts w:eastAsia="SimSun" w:cs="Arial"/>
                <w:szCs w:val="18"/>
                <w:lang w:eastAsia="de-DE"/>
              </w:rPr>
              <w:t xml:space="preserve">The NG-SS on the TT sends the </w:t>
            </w:r>
            <w:r w:rsidRPr="003068BA">
              <w:rPr>
                <w:rFonts w:eastAsia="SimSun" w:cs="Arial"/>
                <w:i/>
                <w:szCs w:val="18"/>
                <w:lang w:eastAsia="de-DE"/>
              </w:rPr>
              <w:t>R</w:t>
            </w:r>
            <w:r>
              <w:rPr>
                <w:rFonts w:eastAsia="SimSun" w:cs="Arial"/>
                <w:i/>
                <w:szCs w:val="18"/>
                <w:lang w:eastAsia="de-DE"/>
              </w:rPr>
              <w:t xml:space="preserve">EGISTRATION ACCEPT </w:t>
            </w:r>
            <w:r>
              <w:rPr>
                <w:rFonts w:eastAsia="SimSun" w:cs="Arial"/>
                <w:szCs w:val="18"/>
                <w:lang w:eastAsia="de-DE"/>
              </w:rPr>
              <w:t>message</w:t>
            </w:r>
          </w:p>
        </w:tc>
        <w:tc>
          <w:tcPr>
            <w:tcW w:w="354" w:type="pct"/>
            <w:tcBorders>
              <w:bottom w:val="single" w:sz="4" w:space="0" w:color="auto"/>
            </w:tcBorders>
          </w:tcPr>
          <w:p w14:paraId="398E33AC" w14:textId="77777777" w:rsidR="00CF4DAF" w:rsidRPr="003068BA" w:rsidRDefault="00CF4DAF" w:rsidP="008F5936">
            <w:pPr>
              <w:pStyle w:val="TAL"/>
              <w:rPr>
                <w:rFonts w:eastAsia="SimSun" w:cs="Arial"/>
                <w:szCs w:val="18"/>
                <w:lang w:eastAsia="de-DE"/>
              </w:rPr>
            </w:pPr>
          </w:p>
        </w:tc>
      </w:tr>
      <w:tr w:rsidR="00D36718" w:rsidRPr="003068BA" w14:paraId="68E04918" w14:textId="77777777" w:rsidTr="0073788B">
        <w:trPr>
          <w:cantSplit/>
          <w:trHeight w:val="20"/>
        </w:trPr>
        <w:tc>
          <w:tcPr>
            <w:tcW w:w="302" w:type="pct"/>
            <w:vMerge w:val="restart"/>
          </w:tcPr>
          <w:p w14:paraId="1AA370B6" w14:textId="45D4852D" w:rsidR="00D36718" w:rsidRDefault="00D36718" w:rsidP="000F1C57">
            <w:pPr>
              <w:pStyle w:val="TAC"/>
              <w:rPr>
                <w:rFonts w:eastAsia="SimSun"/>
                <w:lang w:eastAsia="ja-JP"/>
              </w:rPr>
            </w:pPr>
            <w:r>
              <w:rPr>
                <w:rFonts w:eastAsia="SimSun"/>
                <w:lang w:eastAsia="ja-JP"/>
              </w:rPr>
              <w:t>10</w:t>
            </w:r>
          </w:p>
        </w:tc>
        <w:tc>
          <w:tcPr>
            <w:tcW w:w="606" w:type="pct"/>
            <w:tcBorders>
              <w:bottom w:val="single" w:sz="4" w:space="0" w:color="BFBFBF" w:themeColor="background1" w:themeShade="BF"/>
            </w:tcBorders>
          </w:tcPr>
          <w:p w14:paraId="0B27A52D" w14:textId="11BFA387" w:rsidR="00D36718" w:rsidRDefault="00D36718" w:rsidP="00CF4DAF">
            <w:pPr>
              <w:pStyle w:val="TAC"/>
              <w:rPr>
                <w:rFonts w:eastAsia="SimSun"/>
                <w:lang w:eastAsia="ja-JP"/>
              </w:rPr>
            </w:pPr>
            <w:r>
              <w:rPr>
                <w:rFonts w:eastAsia="SimSun"/>
                <w:lang w:eastAsia="ja-JP"/>
              </w:rPr>
              <w:t>UE</w:t>
            </w:r>
          </w:p>
        </w:tc>
        <w:tc>
          <w:tcPr>
            <w:tcW w:w="1869" w:type="pct"/>
            <w:tcBorders>
              <w:bottom w:val="single" w:sz="4" w:space="0" w:color="BFBFBF" w:themeColor="background1" w:themeShade="BF"/>
            </w:tcBorders>
          </w:tcPr>
          <w:p w14:paraId="0AF86586" w14:textId="5B684C56" w:rsidR="00D36718" w:rsidRDefault="00D36718" w:rsidP="00D36718">
            <w:pPr>
              <w:pStyle w:val="TAC"/>
              <w:jc w:val="left"/>
              <w:rPr>
                <w:rFonts w:eastAsia="SimSun"/>
                <w:lang w:eastAsia="de-DE"/>
              </w:rPr>
            </w:pPr>
            <w:r w:rsidRPr="00D36718">
              <w:rPr>
                <w:rStyle w:val="TALChar"/>
                <w:rFonts w:eastAsia="SimSun"/>
              </w:rPr>
              <w:t xml:space="preserve">The UE is switched </w:t>
            </w:r>
            <w:r>
              <w:rPr>
                <w:rStyle w:val="TALChar"/>
                <w:rFonts w:eastAsia="SimSun"/>
              </w:rPr>
              <w:t>off</w:t>
            </w:r>
            <w:r w:rsidRPr="00D36718">
              <w:rPr>
                <w:rStyle w:val="TALChar"/>
                <w:rFonts w:eastAsia="SimSun"/>
              </w:rPr>
              <w:t xml:space="preserve"> and/or signalling on RAN is </w:t>
            </w:r>
            <w:r>
              <w:rPr>
                <w:rStyle w:val="TALChar"/>
                <w:rFonts w:eastAsia="SimSun"/>
              </w:rPr>
              <w:t>de</w:t>
            </w:r>
            <w:r w:rsidRPr="00D36718">
              <w:rPr>
                <w:rStyle w:val="TALChar"/>
                <w:rFonts w:eastAsia="SimSun"/>
              </w:rPr>
              <w:t>activated</w:t>
            </w:r>
            <w:r>
              <w:rPr>
                <w:rFonts w:eastAsia="SimSun" w:cs="Arial"/>
                <w:szCs w:val="18"/>
                <w:lang w:eastAsia="de-DE"/>
              </w:rPr>
              <w:t>.</w:t>
            </w:r>
          </w:p>
        </w:tc>
        <w:tc>
          <w:tcPr>
            <w:tcW w:w="1869" w:type="pct"/>
            <w:tcBorders>
              <w:bottom w:val="single" w:sz="4" w:space="0" w:color="BFBFBF" w:themeColor="background1" w:themeShade="BF"/>
            </w:tcBorders>
          </w:tcPr>
          <w:p w14:paraId="2FADEBF4" w14:textId="77777777" w:rsidR="00D36718" w:rsidRDefault="00D36718" w:rsidP="00D36718">
            <w:pPr>
              <w:widowControl w:val="0"/>
              <w:spacing w:before="40" w:after="40"/>
              <w:rPr>
                <w:rFonts w:ascii="Arial" w:eastAsia="SimSun" w:hAnsi="Arial" w:cs="Arial"/>
                <w:sz w:val="18"/>
                <w:szCs w:val="18"/>
                <w:lang w:eastAsia="de-DE"/>
              </w:rPr>
            </w:pPr>
            <w:r w:rsidRPr="00F71D75">
              <w:rPr>
                <w:rFonts w:ascii="Arial" w:eastAsia="SimSun" w:hAnsi="Arial" w:cs="Arial"/>
                <w:sz w:val="18"/>
                <w:szCs w:val="18"/>
                <w:lang w:eastAsia="de-DE"/>
              </w:rPr>
              <w:t>When entering the state 5GMM-DEREGISTERED</w:t>
            </w:r>
            <w:r>
              <w:rPr>
                <w:rFonts w:ascii="Arial" w:eastAsia="SimSun" w:hAnsi="Arial" w:cs="Arial"/>
                <w:sz w:val="18"/>
                <w:szCs w:val="18"/>
                <w:lang w:eastAsia="de-DE"/>
              </w:rPr>
              <w:t xml:space="preserve"> the ME stores the</w:t>
            </w:r>
            <w:r w:rsidRPr="00F71D75">
              <w:rPr>
                <w:rFonts w:ascii="Arial" w:eastAsia="SimSun" w:hAnsi="Arial" w:cs="Arial"/>
                <w:sz w:val="18"/>
                <w:szCs w:val="18"/>
                <w:lang w:eastAsia="de-DE"/>
              </w:rPr>
              <w:t xml:space="preserve"> 5G NAS security context parameters</w:t>
            </w:r>
            <w:r>
              <w:rPr>
                <w:rFonts w:ascii="Arial" w:eastAsia="SimSun" w:hAnsi="Arial" w:cs="Arial"/>
                <w:sz w:val="18"/>
                <w:szCs w:val="18"/>
                <w:lang w:eastAsia="de-DE"/>
              </w:rPr>
              <w:t xml:space="preserve"> on the USIM</w:t>
            </w:r>
          </w:p>
          <w:p w14:paraId="765B85AA" w14:textId="0F34C393" w:rsidR="00D36718" w:rsidRDefault="00D36718" w:rsidP="00CF4DAF">
            <w:pPr>
              <w:widowControl w:val="0"/>
              <w:spacing w:before="40" w:after="40"/>
              <w:rPr>
                <w:rFonts w:ascii="Arial" w:eastAsia="SimSun" w:hAnsi="Arial" w:cs="Arial"/>
                <w:sz w:val="18"/>
                <w:szCs w:val="18"/>
                <w:lang w:eastAsia="de-DE"/>
              </w:rPr>
            </w:pPr>
            <w:r>
              <w:rPr>
                <w:rFonts w:ascii="Arial" w:eastAsia="SimSun" w:hAnsi="Arial" w:cs="Arial"/>
                <w:sz w:val="18"/>
                <w:szCs w:val="18"/>
                <w:lang w:eastAsia="de-DE"/>
              </w:rPr>
              <w:t>NOTE: The device vendor provides all information or a procedure to grant read access to EFs stored on the USIM</w:t>
            </w:r>
          </w:p>
        </w:tc>
        <w:tc>
          <w:tcPr>
            <w:tcW w:w="354" w:type="pct"/>
            <w:tcBorders>
              <w:bottom w:val="single" w:sz="4" w:space="0" w:color="BFBFBF" w:themeColor="background1" w:themeShade="BF"/>
            </w:tcBorders>
          </w:tcPr>
          <w:p w14:paraId="3023CF9B" w14:textId="59540017" w:rsidR="00D36718" w:rsidRPr="003068BA" w:rsidRDefault="00D36718" w:rsidP="00CF4DAF">
            <w:pPr>
              <w:widowControl w:val="0"/>
              <w:spacing w:before="40" w:after="40"/>
              <w:rPr>
                <w:rFonts w:ascii="Arial" w:eastAsia="SimSun" w:hAnsi="Arial" w:cs="Arial"/>
                <w:sz w:val="18"/>
                <w:szCs w:val="18"/>
                <w:lang w:eastAsia="de-DE"/>
              </w:rPr>
            </w:pPr>
            <w:r>
              <w:rPr>
                <w:rFonts w:ascii="Arial" w:eastAsia="SimSun" w:hAnsi="Arial" w:cs="Arial"/>
                <w:sz w:val="18"/>
                <w:szCs w:val="18"/>
                <w:lang w:eastAsia="de-DE"/>
              </w:rPr>
              <w:t>CR 4</w:t>
            </w:r>
          </w:p>
        </w:tc>
      </w:tr>
      <w:tr w:rsidR="00D36718" w:rsidRPr="003068BA" w14:paraId="0C30AF34" w14:textId="77777777" w:rsidTr="0073788B">
        <w:trPr>
          <w:cantSplit/>
          <w:trHeight w:val="20"/>
        </w:trPr>
        <w:tc>
          <w:tcPr>
            <w:tcW w:w="302" w:type="pct"/>
            <w:vMerge/>
          </w:tcPr>
          <w:p w14:paraId="29EEBC3F" w14:textId="4D1D8791" w:rsidR="00D36718" w:rsidRPr="003068BA" w:rsidRDefault="00D36718" w:rsidP="00CF4DAF">
            <w:pPr>
              <w:pStyle w:val="TAC"/>
              <w:rPr>
                <w:rFonts w:eastAsia="SimSun"/>
                <w:lang w:eastAsia="ja-JP"/>
              </w:rPr>
            </w:pPr>
          </w:p>
        </w:tc>
        <w:tc>
          <w:tcPr>
            <w:tcW w:w="606" w:type="pct"/>
            <w:tcBorders>
              <w:top w:val="single" w:sz="4" w:space="0" w:color="BFBFBF" w:themeColor="background1" w:themeShade="BF"/>
            </w:tcBorders>
          </w:tcPr>
          <w:p w14:paraId="46B87D7A" w14:textId="725A3888" w:rsidR="00D36718" w:rsidRPr="003068BA" w:rsidRDefault="00D36718" w:rsidP="00CF4DAF">
            <w:pPr>
              <w:pStyle w:val="TAC"/>
              <w:rPr>
                <w:rFonts w:eastAsia="SimSun"/>
                <w:lang w:eastAsia="ja-JP"/>
              </w:rPr>
            </w:pPr>
            <w:r>
              <w:rPr>
                <w:rFonts w:eastAsia="SimSun"/>
                <w:lang w:eastAsia="ja-JP"/>
              </w:rPr>
              <w:t>TT &gt; USIM</w:t>
            </w:r>
          </w:p>
        </w:tc>
        <w:tc>
          <w:tcPr>
            <w:tcW w:w="1869" w:type="pct"/>
            <w:tcBorders>
              <w:top w:val="single" w:sz="4" w:space="0" w:color="BFBFBF" w:themeColor="background1" w:themeShade="BF"/>
            </w:tcBorders>
          </w:tcPr>
          <w:p w14:paraId="2EB27AD4" w14:textId="2597160B" w:rsidR="00D36718" w:rsidRPr="003068BA" w:rsidRDefault="00D36718" w:rsidP="008F5936">
            <w:pPr>
              <w:pStyle w:val="TAC"/>
              <w:rPr>
                <w:rFonts w:eastAsia="SimSun"/>
                <w:lang w:eastAsia="de-DE"/>
              </w:rPr>
            </w:pPr>
            <w:r>
              <w:rPr>
                <w:rFonts w:eastAsia="SimSun"/>
                <w:lang w:eastAsia="de-DE"/>
              </w:rPr>
              <w:t xml:space="preserve">Toggle the bit for service </w:t>
            </w:r>
            <w:r w:rsidRPr="007632A7">
              <w:t>n</w:t>
            </w:r>
            <w:r w:rsidRPr="00417540">
              <w:rPr>
                <w:vertAlign w:val="superscript"/>
              </w:rPr>
              <w:t xml:space="preserve">o </w:t>
            </w:r>
            <w:r w:rsidRPr="007632A7">
              <w:t xml:space="preserve">124 in </w:t>
            </w:r>
            <w:r w:rsidRPr="00C472C6">
              <w:t>EF</w:t>
            </w:r>
            <w:r w:rsidRPr="00470CB9">
              <w:rPr>
                <w:vertAlign w:val="subscript"/>
              </w:rPr>
              <w:t>UST</w:t>
            </w:r>
          </w:p>
        </w:tc>
        <w:tc>
          <w:tcPr>
            <w:tcW w:w="1869" w:type="pct"/>
            <w:tcBorders>
              <w:top w:val="single" w:sz="4" w:space="0" w:color="BFBFBF" w:themeColor="background1" w:themeShade="BF"/>
            </w:tcBorders>
          </w:tcPr>
          <w:p w14:paraId="0D623A90" w14:textId="14CA0D8B" w:rsidR="00D36718" w:rsidRPr="008F5936" w:rsidRDefault="00D36718" w:rsidP="00CF4DAF">
            <w:pPr>
              <w:widowControl w:val="0"/>
              <w:spacing w:before="40" w:after="40"/>
              <w:rPr>
                <w:rFonts w:ascii="Arial" w:eastAsia="SimSun" w:hAnsi="Arial" w:cs="Arial"/>
                <w:sz w:val="18"/>
                <w:szCs w:val="18"/>
                <w:lang w:eastAsia="de-DE"/>
              </w:rPr>
            </w:pPr>
            <w:r>
              <w:rPr>
                <w:rFonts w:ascii="Arial" w:eastAsia="SimSun" w:hAnsi="Arial" w:cs="Arial"/>
                <w:sz w:val="18"/>
                <w:szCs w:val="18"/>
                <w:lang w:eastAsia="de-DE"/>
              </w:rPr>
              <w:t>The TT or the test operator shall perform whatever action is needed to modify the contents of</w:t>
            </w:r>
            <w:r>
              <w:t xml:space="preserve"> </w:t>
            </w:r>
            <w:r w:rsidRPr="009F182A">
              <w:rPr>
                <w:rFonts w:ascii="Arial" w:eastAsia="SimSun" w:hAnsi="Arial" w:cs="Arial"/>
                <w:sz w:val="18"/>
                <w:szCs w:val="18"/>
                <w:lang w:eastAsia="de-DE"/>
              </w:rPr>
              <w:t>EF</w:t>
            </w:r>
            <w:r w:rsidRPr="008F5936">
              <w:rPr>
                <w:rFonts w:ascii="Arial" w:eastAsia="SimSun" w:hAnsi="Arial" w:cs="Arial"/>
                <w:sz w:val="18"/>
                <w:szCs w:val="18"/>
                <w:vertAlign w:val="subscript"/>
                <w:lang w:eastAsia="de-DE"/>
              </w:rPr>
              <w:t>UST</w:t>
            </w:r>
            <w:r w:rsidRPr="008F5936">
              <w:rPr>
                <w:rFonts w:ascii="Arial" w:eastAsia="SimSun" w:hAnsi="Arial" w:cs="Arial"/>
                <w:sz w:val="18"/>
                <w:szCs w:val="18"/>
                <w:lang w:eastAsia="de-DE"/>
              </w:rPr>
              <w:t>.</w:t>
            </w:r>
          </w:p>
          <w:p w14:paraId="101ED1C3" w14:textId="6DC960D4" w:rsidR="00D36718" w:rsidRPr="003068BA" w:rsidRDefault="00D36718" w:rsidP="00CF4DAF">
            <w:pPr>
              <w:widowControl w:val="0"/>
              <w:spacing w:before="40" w:after="40"/>
              <w:rPr>
                <w:rFonts w:ascii="Arial" w:eastAsia="SimSun" w:hAnsi="Arial" w:cs="Arial"/>
                <w:sz w:val="18"/>
                <w:szCs w:val="18"/>
                <w:lang w:eastAsia="de-DE"/>
              </w:rPr>
            </w:pPr>
            <w:r>
              <w:rPr>
                <w:rFonts w:ascii="Arial" w:eastAsia="SimSun" w:hAnsi="Arial" w:cs="Arial"/>
                <w:sz w:val="18"/>
                <w:szCs w:val="18"/>
                <w:lang w:eastAsia="de-DE"/>
              </w:rPr>
              <w:t>NOTE: The device vendor provides all information or a procedure to enable the modification of the EF</w:t>
            </w:r>
          </w:p>
        </w:tc>
        <w:tc>
          <w:tcPr>
            <w:tcW w:w="354" w:type="pct"/>
            <w:tcBorders>
              <w:top w:val="single" w:sz="4" w:space="0" w:color="BFBFBF" w:themeColor="background1" w:themeShade="BF"/>
            </w:tcBorders>
          </w:tcPr>
          <w:p w14:paraId="0961E8E8" w14:textId="02810119" w:rsidR="00D36718" w:rsidRPr="003068BA" w:rsidRDefault="00D36718" w:rsidP="00CF4DAF">
            <w:pPr>
              <w:widowControl w:val="0"/>
              <w:spacing w:before="40" w:after="40"/>
              <w:rPr>
                <w:rFonts w:ascii="Arial" w:eastAsia="SimSun" w:hAnsi="Arial" w:cs="Arial"/>
                <w:sz w:val="18"/>
                <w:szCs w:val="18"/>
                <w:lang w:eastAsia="de-DE"/>
              </w:rPr>
            </w:pPr>
          </w:p>
        </w:tc>
      </w:tr>
      <w:tr w:rsidR="00D36718" w:rsidRPr="003068BA" w14:paraId="2E8607C9" w14:textId="77777777" w:rsidTr="0073788B">
        <w:trPr>
          <w:cantSplit/>
          <w:trHeight w:val="20"/>
        </w:trPr>
        <w:tc>
          <w:tcPr>
            <w:tcW w:w="302" w:type="pct"/>
          </w:tcPr>
          <w:p w14:paraId="7F7FFC4C" w14:textId="2CD32A5B" w:rsidR="00D36718" w:rsidRPr="003068BA" w:rsidRDefault="00D36718" w:rsidP="00D36718">
            <w:pPr>
              <w:pStyle w:val="TAC"/>
              <w:rPr>
                <w:rFonts w:eastAsia="SimSun"/>
                <w:lang w:eastAsia="ja-JP"/>
              </w:rPr>
            </w:pPr>
            <w:r w:rsidRPr="003068BA">
              <w:rPr>
                <w:rFonts w:eastAsia="SimSun"/>
                <w:lang w:eastAsia="ja-JP"/>
              </w:rPr>
              <w:t>1</w:t>
            </w:r>
            <w:r>
              <w:rPr>
                <w:rFonts w:eastAsia="SimSun"/>
                <w:lang w:eastAsia="ja-JP"/>
              </w:rPr>
              <w:t>1</w:t>
            </w:r>
          </w:p>
        </w:tc>
        <w:tc>
          <w:tcPr>
            <w:tcW w:w="606" w:type="pct"/>
          </w:tcPr>
          <w:p w14:paraId="6BFEDD01" w14:textId="3674A5A1" w:rsidR="00D36718" w:rsidRPr="003068BA" w:rsidRDefault="00D36718" w:rsidP="00D36718">
            <w:pPr>
              <w:pStyle w:val="TAC"/>
              <w:rPr>
                <w:rFonts w:eastAsia="SimSun"/>
                <w:lang w:eastAsia="ja-JP"/>
              </w:rPr>
            </w:pPr>
            <w:r w:rsidRPr="003068BA">
              <w:rPr>
                <w:rFonts w:eastAsia="SimSun"/>
                <w:lang w:eastAsia="ja-JP"/>
              </w:rPr>
              <w:t>UE</w:t>
            </w:r>
          </w:p>
        </w:tc>
        <w:tc>
          <w:tcPr>
            <w:tcW w:w="1869" w:type="pct"/>
          </w:tcPr>
          <w:p w14:paraId="2B7150B2" w14:textId="326F3923" w:rsidR="00D36718" w:rsidRPr="003068BA" w:rsidRDefault="00D36718" w:rsidP="00D36718">
            <w:pPr>
              <w:widowControl w:val="0"/>
              <w:spacing w:before="40" w:after="40"/>
              <w:rPr>
                <w:rFonts w:ascii="Arial" w:eastAsia="SimSun" w:hAnsi="Arial" w:cs="Arial"/>
                <w:sz w:val="18"/>
                <w:szCs w:val="18"/>
                <w:lang w:eastAsia="de-DE"/>
              </w:rPr>
            </w:pPr>
            <w:r w:rsidRPr="009F182A">
              <w:rPr>
                <w:rFonts w:ascii="Arial" w:eastAsia="SimSun" w:hAnsi="Arial" w:cs="Arial"/>
                <w:sz w:val="18"/>
                <w:szCs w:val="18"/>
                <w:lang w:eastAsia="de-DE"/>
              </w:rPr>
              <w:t>The UE is switched on</w:t>
            </w:r>
            <w:r>
              <w:rPr>
                <w:rFonts w:ascii="Arial" w:eastAsia="SimSun" w:hAnsi="Arial" w:cs="Arial"/>
                <w:sz w:val="18"/>
                <w:szCs w:val="18"/>
                <w:lang w:eastAsia="de-DE"/>
              </w:rPr>
              <w:t xml:space="preserve"> and/or signalling on RAN is activated.</w:t>
            </w:r>
          </w:p>
        </w:tc>
        <w:tc>
          <w:tcPr>
            <w:tcW w:w="1869" w:type="pct"/>
          </w:tcPr>
          <w:p w14:paraId="353194B5" w14:textId="2B5F4B59" w:rsidR="00D36718" w:rsidRPr="003068BA" w:rsidRDefault="00D36718" w:rsidP="00D36718">
            <w:pPr>
              <w:widowControl w:val="0"/>
              <w:spacing w:before="40" w:after="40"/>
              <w:rPr>
                <w:rFonts w:ascii="Arial" w:eastAsia="SimSun" w:hAnsi="Arial" w:cs="Arial"/>
                <w:sz w:val="18"/>
                <w:szCs w:val="18"/>
                <w:lang w:eastAsia="de-DE"/>
              </w:rPr>
            </w:pPr>
            <w:r>
              <w:rPr>
                <w:rFonts w:ascii="Arial" w:eastAsia="SimSun" w:hAnsi="Arial" w:cs="Arial"/>
                <w:sz w:val="18"/>
                <w:szCs w:val="18"/>
                <w:lang w:eastAsia="de-DE"/>
              </w:rPr>
              <w:t>Depending on the required procedure the UE has to be reactivated or to re-enable its RAN</w:t>
            </w:r>
          </w:p>
        </w:tc>
        <w:tc>
          <w:tcPr>
            <w:tcW w:w="354" w:type="pct"/>
          </w:tcPr>
          <w:p w14:paraId="4A22A7A3" w14:textId="22F9B0ED" w:rsidR="00D36718" w:rsidRPr="003068BA" w:rsidRDefault="00D36718" w:rsidP="00D36718">
            <w:pPr>
              <w:widowControl w:val="0"/>
              <w:spacing w:before="40" w:after="40"/>
              <w:rPr>
                <w:rFonts w:ascii="Arial" w:eastAsia="SimSun" w:hAnsi="Arial" w:cs="Arial"/>
                <w:sz w:val="18"/>
                <w:szCs w:val="18"/>
                <w:lang w:eastAsia="de-DE"/>
              </w:rPr>
            </w:pPr>
          </w:p>
        </w:tc>
      </w:tr>
      <w:tr w:rsidR="00D36718" w:rsidRPr="003068BA" w14:paraId="4D613E41" w14:textId="77777777" w:rsidTr="0073788B">
        <w:trPr>
          <w:cantSplit/>
          <w:trHeight w:val="269"/>
        </w:trPr>
        <w:tc>
          <w:tcPr>
            <w:tcW w:w="302" w:type="pct"/>
          </w:tcPr>
          <w:p w14:paraId="66E56F40" w14:textId="3BC99F41" w:rsidR="00D36718" w:rsidRPr="003068BA" w:rsidRDefault="00D36718" w:rsidP="00D36718">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w:t>
            </w:r>
            <w:r>
              <w:rPr>
                <w:rFonts w:ascii="Arial" w:eastAsia="SimSun" w:hAnsi="Arial" w:cs="Arial"/>
                <w:sz w:val="18"/>
                <w:szCs w:val="18"/>
                <w:lang w:eastAsia="ja-JP"/>
              </w:rPr>
              <w:t>2</w:t>
            </w:r>
          </w:p>
        </w:tc>
        <w:tc>
          <w:tcPr>
            <w:tcW w:w="606" w:type="pct"/>
          </w:tcPr>
          <w:p w14:paraId="0AE9E429" w14:textId="65507212" w:rsidR="00D36718" w:rsidRPr="003068BA" w:rsidRDefault="00D36718" w:rsidP="00D36718">
            <w:pPr>
              <w:spacing w:before="40" w:after="40"/>
              <w:jc w:val="center"/>
              <w:rPr>
                <w:rFonts w:ascii="Arial" w:eastAsia="SimSun" w:hAnsi="Arial" w:cs="Arial"/>
                <w:sz w:val="18"/>
                <w:szCs w:val="18"/>
                <w:lang w:eastAsia="ja-JP"/>
              </w:rPr>
            </w:pPr>
            <w:r>
              <w:rPr>
                <w:rFonts w:ascii="Arial" w:eastAsia="SimSun" w:hAnsi="Arial" w:cs="Arial"/>
                <w:sz w:val="18"/>
                <w:szCs w:val="18"/>
                <w:lang w:eastAsia="ja-JP"/>
              </w:rPr>
              <w:t>UE</w:t>
            </w:r>
            <w:r w:rsidRPr="003068BA">
              <w:rPr>
                <w:rFonts w:ascii="Arial" w:eastAsia="SimSun" w:hAnsi="Arial" w:cs="Arial"/>
                <w:sz w:val="18"/>
                <w:szCs w:val="18"/>
                <w:lang w:eastAsia="ja-JP"/>
              </w:rPr>
              <w:t xml:space="preserve"> &gt; </w:t>
            </w:r>
            <w:r>
              <w:rPr>
                <w:rFonts w:ascii="Arial" w:eastAsia="SimSun" w:hAnsi="Arial" w:cs="Arial"/>
                <w:sz w:val="18"/>
                <w:szCs w:val="18"/>
                <w:lang w:eastAsia="ja-JP"/>
              </w:rPr>
              <w:t>TT</w:t>
            </w:r>
          </w:p>
        </w:tc>
        <w:tc>
          <w:tcPr>
            <w:tcW w:w="1869" w:type="pct"/>
          </w:tcPr>
          <w:p w14:paraId="49E2C0AD" w14:textId="6E57A131" w:rsidR="00D36718" w:rsidRPr="003068BA" w:rsidRDefault="00D36718" w:rsidP="00D36718">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Pr>
                <w:rFonts w:ascii="Arial" w:eastAsia="SimSun" w:hAnsi="Arial" w:cs="Arial"/>
                <w:i/>
                <w:sz w:val="18"/>
                <w:szCs w:val="18"/>
                <w:lang w:eastAsia="de-DE"/>
              </w:rPr>
              <w:t>REGISTRATION</w:t>
            </w:r>
            <w:r w:rsidRPr="003068BA">
              <w:rPr>
                <w:rFonts w:ascii="Arial" w:eastAsia="SimSun" w:hAnsi="Arial" w:cs="Arial"/>
                <w:i/>
                <w:sz w:val="18"/>
                <w:szCs w:val="18"/>
                <w:lang w:eastAsia="de-DE"/>
              </w:rPr>
              <w:t xml:space="preserve"> RE</w:t>
            </w:r>
            <w:r>
              <w:rPr>
                <w:rFonts w:ascii="Arial" w:eastAsia="SimSun" w:hAnsi="Arial" w:cs="Arial"/>
                <w:i/>
                <w:sz w:val="18"/>
                <w:szCs w:val="18"/>
                <w:lang w:eastAsia="de-DE"/>
              </w:rPr>
              <w:t>QUEST message</w:t>
            </w:r>
          </w:p>
        </w:tc>
        <w:tc>
          <w:tcPr>
            <w:tcW w:w="1869" w:type="pct"/>
          </w:tcPr>
          <w:p w14:paraId="647B1ED5" w14:textId="14270549" w:rsidR="00D36718" w:rsidRPr="003068BA" w:rsidRDefault="00D36718" w:rsidP="00D36718">
            <w:pPr>
              <w:spacing w:before="40" w:after="40"/>
              <w:rPr>
                <w:rFonts w:ascii="Arial" w:eastAsia="SimSun" w:hAnsi="Arial" w:cs="Arial"/>
                <w:sz w:val="18"/>
                <w:szCs w:val="18"/>
                <w:lang w:eastAsia="de-DE"/>
              </w:rPr>
            </w:pPr>
          </w:p>
        </w:tc>
        <w:tc>
          <w:tcPr>
            <w:tcW w:w="354" w:type="pct"/>
          </w:tcPr>
          <w:p w14:paraId="625AB867" w14:textId="5530546F" w:rsidR="00D36718" w:rsidRPr="003068BA" w:rsidRDefault="00D36718" w:rsidP="00D36718">
            <w:pPr>
              <w:spacing w:before="40" w:after="40"/>
              <w:rPr>
                <w:rFonts w:ascii="Arial" w:eastAsia="SimSun" w:hAnsi="Arial" w:cs="Arial"/>
                <w:sz w:val="18"/>
                <w:szCs w:val="18"/>
                <w:lang w:eastAsia="de-DE"/>
              </w:rPr>
            </w:pPr>
          </w:p>
        </w:tc>
      </w:tr>
      <w:tr w:rsidR="00D36718" w:rsidRPr="003068BA" w14:paraId="14FD6378" w14:textId="77777777" w:rsidTr="0073788B">
        <w:trPr>
          <w:cantSplit/>
          <w:trHeight w:val="20"/>
        </w:trPr>
        <w:tc>
          <w:tcPr>
            <w:tcW w:w="302" w:type="pct"/>
          </w:tcPr>
          <w:p w14:paraId="269E209A" w14:textId="7F782BA3" w:rsidR="00D36718" w:rsidRPr="003068BA" w:rsidRDefault="00D36718" w:rsidP="00D36718">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w:t>
            </w:r>
            <w:r>
              <w:rPr>
                <w:rFonts w:ascii="Arial" w:eastAsia="SimSun" w:hAnsi="Arial" w:cs="Arial"/>
                <w:sz w:val="18"/>
                <w:szCs w:val="18"/>
                <w:lang w:eastAsia="ja-JP"/>
              </w:rPr>
              <w:t>3</w:t>
            </w:r>
          </w:p>
        </w:tc>
        <w:tc>
          <w:tcPr>
            <w:tcW w:w="606" w:type="pct"/>
          </w:tcPr>
          <w:p w14:paraId="1B557762" w14:textId="77777777" w:rsidR="00D36718" w:rsidRPr="003068BA" w:rsidRDefault="00D36718" w:rsidP="00D36718">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 &gt; UE</w:t>
            </w:r>
          </w:p>
        </w:tc>
        <w:tc>
          <w:tcPr>
            <w:tcW w:w="1869" w:type="pct"/>
          </w:tcPr>
          <w:p w14:paraId="38D1B05C" w14:textId="0ABA6BBE" w:rsidR="00D36718" w:rsidRPr="003068BA" w:rsidRDefault="00D36718" w:rsidP="00D36718">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w:t>
            </w:r>
            <w:r>
              <w:rPr>
                <w:rFonts w:ascii="Arial" w:eastAsia="SimSun" w:hAnsi="Arial" w:cs="Arial"/>
                <w:i/>
                <w:sz w:val="18"/>
                <w:szCs w:val="18"/>
                <w:lang w:eastAsia="de-DE"/>
              </w:rPr>
              <w:t>EGISTRATION ACCEPT message</w:t>
            </w:r>
          </w:p>
        </w:tc>
        <w:tc>
          <w:tcPr>
            <w:tcW w:w="1869" w:type="pct"/>
          </w:tcPr>
          <w:p w14:paraId="5F679761" w14:textId="77777777" w:rsidR="00D36718" w:rsidRPr="003068BA" w:rsidRDefault="00D36718" w:rsidP="00D36718">
            <w:pPr>
              <w:spacing w:before="40" w:after="40"/>
              <w:rPr>
                <w:rFonts w:ascii="Arial" w:eastAsia="SimSun" w:hAnsi="Arial" w:cs="Arial"/>
                <w:sz w:val="18"/>
                <w:szCs w:val="18"/>
                <w:lang w:eastAsia="de-DE"/>
              </w:rPr>
            </w:pPr>
          </w:p>
        </w:tc>
        <w:tc>
          <w:tcPr>
            <w:tcW w:w="354" w:type="pct"/>
          </w:tcPr>
          <w:p w14:paraId="24275BE7" w14:textId="47413131" w:rsidR="00D36718" w:rsidRPr="003068BA" w:rsidRDefault="00D36718" w:rsidP="00D36718">
            <w:pPr>
              <w:spacing w:before="40" w:after="40"/>
              <w:rPr>
                <w:rFonts w:ascii="Arial" w:eastAsia="SimSun" w:hAnsi="Arial" w:cs="Arial"/>
                <w:sz w:val="18"/>
                <w:szCs w:val="18"/>
                <w:lang w:eastAsia="de-DE"/>
              </w:rPr>
            </w:pPr>
            <w:r>
              <w:rPr>
                <w:rFonts w:ascii="Arial" w:eastAsia="SimSun" w:hAnsi="Arial" w:cs="Arial"/>
                <w:sz w:val="18"/>
                <w:szCs w:val="18"/>
                <w:lang w:eastAsia="de-DE"/>
              </w:rPr>
              <w:t>CR 7</w:t>
            </w:r>
          </w:p>
        </w:tc>
      </w:tr>
      <w:tr w:rsidR="00D36718" w:rsidRPr="003068BA" w14:paraId="4BF5B255" w14:textId="77777777" w:rsidTr="0073788B">
        <w:trPr>
          <w:cantSplit/>
          <w:trHeight w:val="20"/>
        </w:trPr>
        <w:tc>
          <w:tcPr>
            <w:tcW w:w="302" w:type="pct"/>
          </w:tcPr>
          <w:p w14:paraId="57DDAF0F" w14:textId="14A5C1A2" w:rsidR="00D36718" w:rsidRPr="003068BA" w:rsidRDefault="00D36718" w:rsidP="00D36718">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w:t>
            </w:r>
            <w:r>
              <w:rPr>
                <w:rFonts w:ascii="Arial" w:eastAsia="SimSun" w:hAnsi="Arial" w:cs="Arial"/>
                <w:sz w:val="18"/>
                <w:szCs w:val="18"/>
                <w:lang w:eastAsia="ja-JP"/>
              </w:rPr>
              <w:t>4</w:t>
            </w:r>
          </w:p>
        </w:tc>
        <w:tc>
          <w:tcPr>
            <w:tcW w:w="606" w:type="pct"/>
          </w:tcPr>
          <w:p w14:paraId="6E91C2B0" w14:textId="77777777" w:rsidR="00D36718" w:rsidRPr="003068BA" w:rsidRDefault="00D36718" w:rsidP="00D36718">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68E6DDE2" w14:textId="5C7DFA80" w:rsidR="00D36718" w:rsidRPr="003068BA" w:rsidRDefault="00D36718" w:rsidP="00D36718">
            <w:pPr>
              <w:pStyle w:val="TAL"/>
              <w:rPr>
                <w:rFonts w:eastAsia="SimSun" w:cs="Arial"/>
                <w:szCs w:val="18"/>
                <w:lang w:eastAsia="de-DE"/>
              </w:rPr>
            </w:pPr>
            <w:r>
              <w:rPr>
                <w:rFonts w:eastAsia="SimSun" w:cs="Arial"/>
                <w:szCs w:val="18"/>
                <w:lang w:eastAsia="de-DE"/>
              </w:rPr>
              <w:t xml:space="preserve">Read </w:t>
            </w:r>
            <w:r w:rsidRPr="00EA6739">
              <w:rPr>
                <w:lang w:val="en-US"/>
              </w:rPr>
              <w:t>EF</w:t>
            </w:r>
            <w:r w:rsidRPr="00EA6739">
              <w:rPr>
                <w:vertAlign w:val="subscript"/>
                <w:lang w:val="en-US"/>
              </w:rPr>
              <w:t>5GS3GPPNSC</w:t>
            </w:r>
            <w:r w:rsidRPr="00EA6739">
              <w:rPr>
                <w:lang w:val="en-US"/>
              </w:rPr>
              <w:t xml:space="preserve"> and EF</w:t>
            </w:r>
            <w:r w:rsidRPr="00EA6739">
              <w:rPr>
                <w:vertAlign w:val="subscript"/>
                <w:lang w:val="en-US"/>
              </w:rPr>
              <w:t>5GAUTHKEYS</w:t>
            </w:r>
          </w:p>
        </w:tc>
        <w:tc>
          <w:tcPr>
            <w:tcW w:w="1869" w:type="pct"/>
          </w:tcPr>
          <w:p w14:paraId="0A0BC312" w14:textId="468AFE53" w:rsidR="00D36718" w:rsidRPr="008F210B" w:rsidRDefault="00D36718" w:rsidP="00D36718">
            <w:pPr>
              <w:widowControl w:val="0"/>
              <w:spacing w:before="40" w:after="40"/>
              <w:rPr>
                <w:rFonts w:ascii="Arial" w:eastAsia="SimSun" w:hAnsi="Arial" w:cs="Arial"/>
                <w:sz w:val="18"/>
                <w:szCs w:val="18"/>
                <w:lang w:eastAsia="de-DE"/>
              </w:rPr>
            </w:pPr>
            <w:r>
              <w:rPr>
                <w:rFonts w:ascii="Arial" w:eastAsia="SimSun" w:hAnsi="Arial" w:cs="Arial"/>
                <w:sz w:val="18"/>
                <w:szCs w:val="18"/>
                <w:lang w:eastAsia="de-DE"/>
              </w:rPr>
              <w:t xml:space="preserve">The TT or the test operator shall perform whatever action is needed to get read </w:t>
            </w:r>
            <w:r w:rsidRPr="008F5936">
              <w:rPr>
                <w:rStyle w:val="TALChar"/>
                <w:rFonts w:eastAsia="SimSun"/>
              </w:rPr>
              <w:t xml:space="preserve">access to </w:t>
            </w:r>
            <w:r w:rsidRPr="008F5936">
              <w:rPr>
                <w:rStyle w:val="TALChar"/>
              </w:rPr>
              <w:t>EF</w:t>
            </w:r>
            <w:r w:rsidRPr="00267570">
              <w:rPr>
                <w:rStyle w:val="TALChar"/>
                <w:vertAlign w:val="subscript"/>
              </w:rPr>
              <w:t>5GS3GPPNSC</w:t>
            </w:r>
            <w:r w:rsidRPr="008F5936">
              <w:rPr>
                <w:rStyle w:val="TALChar"/>
              </w:rPr>
              <w:t xml:space="preserve"> and EF</w:t>
            </w:r>
            <w:r w:rsidRPr="00267570">
              <w:rPr>
                <w:rStyle w:val="TALChar"/>
                <w:vertAlign w:val="subscript"/>
              </w:rPr>
              <w:t>5GAUTHKEYS</w:t>
            </w:r>
          </w:p>
          <w:p w14:paraId="7BDB225B" w14:textId="0BD3E15B" w:rsidR="00D36718" w:rsidRPr="003068BA" w:rsidRDefault="00D36718" w:rsidP="00D36718">
            <w:pPr>
              <w:spacing w:before="40" w:after="40"/>
              <w:rPr>
                <w:rFonts w:ascii="Arial" w:eastAsia="SimSun" w:hAnsi="Arial" w:cs="Arial"/>
                <w:sz w:val="18"/>
                <w:szCs w:val="18"/>
                <w:lang w:eastAsia="de-DE"/>
              </w:rPr>
            </w:pPr>
            <w:r>
              <w:rPr>
                <w:rFonts w:ascii="Arial" w:eastAsia="SimSun" w:hAnsi="Arial" w:cs="Arial"/>
                <w:sz w:val="18"/>
                <w:szCs w:val="18"/>
                <w:lang w:eastAsia="de-DE"/>
              </w:rPr>
              <w:t>NOTE: The device vendor provides all information or a procedure to read the mentioned EFs</w:t>
            </w:r>
          </w:p>
        </w:tc>
        <w:tc>
          <w:tcPr>
            <w:tcW w:w="354" w:type="pct"/>
          </w:tcPr>
          <w:p w14:paraId="20C1F58C" w14:textId="7B268979" w:rsidR="00D36718" w:rsidRPr="003068BA" w:rsidRDefault="00D36718" w:rsidP="00D36718">
            <w:pPr>
              <w:spacing w:before="40" w:after="40"/>
              <w:rPr>
                <w:rFonts w:ascii="Arial" w:eastAsia="SimSun" w:hAnsi="Arial" w:cs="Arial"/>
                <w:sz w:val="18"/>
                <w:szCs w:val="18"/>
                <w:lang w:eastAsia="de-DE"/>
              </w:rPr>
            </w:pPr>
            <w:r>
              <w:rPr>
                <w:rFonts w:ascii="Arial" w:eastAsia="SimSun" w:hAnsi="Arial" w:cs="Arial"/>
                <w:sz w:val="18"/>
                <w:szCs w:val="18"/>
                <w:lang w:eastAsia="de-DE"/>
              </w:rPr>
              <w:t>CR 5</w:t>
            </w:r>
            <w:r>
              <w:rPr>
                <w:rFonts w:ascii="Arial" w:eastAsia="SimSun" w:hAnsi="Arial" w:cs="Arial"/>
                <w:sz w:val="18"/>
                <w:szCs w:val="18"/>
                <w:lang w:eastAsia="de-DE"/>
              </w:rPr>
              <w:br/>
              <w:t>CR 6</w:t>
            </w:r>
          </w:p>
        </w:tc>
      </w:tr>
      <w:tr w:rsidR="00D36718" w:rsidRPr="003068BA" w14:paraId="10330DD3" w14:textId="77777777" w:rsidTr="0073788B">
        <w:trPr>
          <w:cantSplit/>
          <w:trHeight w:val="20"/>
        </w:trPr>
        <w:tc>
          <w:tcPr>
            <w:tcW w:w="302" w:type="pct"/>
          </w:tcPr>
          <w:p w14:paraId="2BC742BE" w14:textId="69D8406F" w:rsidR="00D36718" w:rsidRPr="003068BA" w:rsidRDefault="00D36718" w:rsidP="00D36718">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w:t>
            </w:r>
            <w:r>
              <w:rPr>
                <w:rFonts w:ascii="Arial" w:eastAsia="SimSun" w:hAnsi="Arial" w:cs="Arial"/>
                <w:sz w:val="18"/>
                <w:szCs w:val="18"/>
                <w:lang w:eastAsia="ja-JP"/>
              </w:rPr>
              <w:t>5</w:t>
            </w:r>
          </w:p>
        </w:tc>
        <w:tc>
          <w:tcPr>
            <w:tcW w:w="606" w:type="pct"/>
          </w:tcPr>
          <w:p w14:paraId="16584107" w14:textId="77777777" w:rsidR="00D36718" w:rsidRPr="003068BA" w:rsidRDefault="00D36718" w:rsidP="00D36718">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w:t>
            </w:r>
          </w:p>
        </w:tc>
        <w:tc>
          <w:tcPr>
            <w:tcW w:w="1869" w:type="pct"/>
          </w:tcPr>
          <w:p w14:paraId="52C36064" w14:textId="613AE776" w:rsidR="00D36718" w:rsidRPr="003068BA" w:rsidRDefault="00D36718" w:rsidP="00D36718">
            <w:pPr>
              <w:spacing w:before="40" w:after="40"/>
              <w:rPr>
                <w:rFonts w:ascii="Arial" w:eastAsia="SimSun" w:hAnsi="Arial" w:cs="Arial"/>
                <w:sz w:val="18"/>
                <w:szCs w:val="18"/>
                <w:lang w:eastAsia="de-DE"/>
              </w:rPr>
            </w:pPr>
            <w:r>
              <w:rPr>
                <w:rFonts w:ascii="Arial" w:eastAsia="SimSun" w:hAnsi="Arial" w:cs="Arial"/>
                <w:sz w:val="18"/>
                <w:szCs w:val="18"/>
                <w:lang w:eastAsia="de-DE"/>
              </w:rPr>
              <w:t xml:space="preserve">Switch </w:t>
            </w:r>
            <w:r w:rsidRPr="003068BA">
              <w:rPr>
                <w:rFonts w:ascii="Arial" w:eastAsia="SimSun" w:hAnsi="Arial" w:cs="Arial"/>
                <w:sz w:val="18"/>
                <w:szCs w:val="18"/>
                <w:lang w:eastAsia="de-DE"/>
              </w:rPr>
              <w:t>o</w:t>
            </w:r>
            <w:r>
              <w:rPr>
                <w:rFonts w:ascii="Arial" w:eastAsia="SimSun" w:hAnsi="Arial" w:cs="Arial"/>
                <w:sz w:val="18"/>
                <w:szCs w:val="18"/>
                <w:lang w:eastAsia="de-DE"/>
              </w:rPr>
              <w:t>ff the UE</w:t>
            </w:r>
          </w:p>
        </w:tc>
        <w:tc>
          <w:tcPr>
            <w:tcW w:w="1869" w:type="pct"/>
          </w:tcPr>
          <w:p w14:paraId="2C55B4AC" w14:textId="7891E18E" w:rsidR="00D36718" w:rsidRPr="003068BA" w:rsidRDefault="00D36718" w:rsidP="00D36718">
            <w:pPr>
              <w:spacing w:before="40" w:after="40"/>
              <w:rPr>
                <w:rFonts w:ascii="Arial" w:eastAsia="SimSun" w:hAnsi="Arial" w:cs="Arial"/>
                <w:sz w:val="18"/>
                <w:szCs w:val="18"/>
                <w:lang w:eastAsia="de-DE"/>
              </w:rPr>
            </w:pPr>
            <w:r>
              <w:rPr>
                <w:rFonts w:ascii="Arial" w:eastAsia="SimSun" w:hAnsi="Arial" w:cs="Arial"/>
                <w:sz w:val="18"/>
                <w:szCs w:val="18"/>
                <w:lang w:eastAsia="de-DE"/>
              </w:rPr>
              <w:t>NOTE: The deactivation of the UE might have been executed in step 14) if required to allow the read access</w:t>
            </w:r>
          </w:p>
        </w:tc>
        <w:tc>
          <w:tcPr>
            <w:tcW w:w="354" w:type="pct"/>
          </w:tcPr>
          <w:p w14:paraId="6F00E3E0" w14:textId="77777777" w:rsidR="00D36718" w:rsidRPr="003068BA" w:rsidRDefault="00D36718" w:rsidP="00D36718">
            <w:pPr>
              <w:spacing w:before="40" w:after="40"/>
              <w:rPr>
                <w:rFonts w:ascii="Arial" w:eastAsia="SimSun" w:hAnsi="Arial" w:cs="Arial"/>
                <w:sz w:val="18"/>
                <w:szCs w:val="18"/>
                <w:lang w:eastAsia="de-DE"/>
              </w:rPr>
            </w:pPr>
          </w:p>
        </w:tc>
      </w:tr>
    </w:tbl>
    <w:p w14:paraId="2DE44F20" w14:textId="77777777" w:rsidR="00252C79" w:rsidRPr="003068BA" w:rsidRDefault="00252C79" w:rsidP="00252C79"/>
    <w:p w14:paraId="2ABC558B" w14:textId="57A4AC08" w:rsidR="00252C79" w:rsidRPr="003068BA" w:rsidRDefault="00DD1DB0" w:rsidP="00252C79">
      <w:pPr>
        <w:spacing w:before="120"/>
        <w:ind w:left="1276" w:hanging="1276"/>
        <w:outlineLvl w:val="3"/>
        <w:rPr>
          <w:rFonts w:ascii="Arial" w:hAnsi="Arial"/>
          <w:sz w:val="24"/>
        </w:rPr>
      </w:pPr>
      <w:r>
        <w:rPr>
          <w:rFonts w:ascii="Arial" w:hAnsi="Arial"/>
          <w:sz w:val="24"/>
        </w:rPr>
        <w:t>15</w:t>
      </w:r>
      <w:r w:rsidR="00252C79" w:rsidRPr="003068BA">
        <w:rPr>
          <w:rFonts w:ascii="Arial" w:hAnsi="Arial"/>
          <w:sz w:val="24"/>
        </w:rPr>
        <w:t>.1.</w:t>
      </w:r>
      <w:r>
        <w:rPr>
          <w:rFonts w:ascii="Arial" w:hAnsi="Arial"/>
          <w:sz w:val="24"/>
        </w:rPr>
        <w:t>1</w:t>
      </w:r>
      <w:r w:rsidR="00252C79" w:rsidRPr="003068BA">
        <w:rPr>
          <w:rFonts w:ascii="Arial" w:hAnsi="Arial"/>
          <w:sz w:val="24"/>
        </w:rPr>
        <w:t>.4</w:t>
      </w:r>
      <w:r w:rsidR="00252C79" w:rsidRPr="003068BA">
        <w:rPr>
          <w:rFonts w:ascii="Arial" w:hAnsi="Arial"/>
          <w:sz w:val="24"/>
        </w:rPr>
        <w:tab/>
        <w:t>Acceptance criteria</w:t>
      </w:r>
    </w:p>
    <w:p w14:paraId="6FB50334" w14:textId="08BDBED7" w:rsidR="00267570" w:rsidRPr="003068BA" w:rsidRDefault="00252C79" w:rsidP="00267570">
      <w:r w:rsidRPr="003068BA">
        <w:t xml:space="preserve">CR 1 is </w:t>
      </w:r>
      <w:r w:rsidR="00267570">
        <w:t xml:space="preserve">implicitly verified if CR 2 is met, and </w:t>
      </w:r>
      <w:r w:rsidR="00267570">
        <w:rPr>
          <w:rFonts w:eastAsia="SimSun"/>
        </w:rPr>
        <w:t>t</w:t>
      </w:r>
      <w:r w:rsidR="00267570" w:rsidRPr="003068BA">
        <w:rPr>
          <w:rFonts w:eastAsia="SimSun"/>
        </w:rPr>
        <w:t>he ME forward</w:t>
      </w:r>
      <w:r w:rsidR="00267570">
        <w:rPr>
          <w:rFonts w:eastAsia="SimSun"/>
        </w:rPr>
        <w:t>s</w:t>
      </w:r>
      <w:r w:rsidR="00267570" w:rsidRPr="003068BA">
        <w:rPr>
          <w:rFonts w:eastAsia="SimSun"/>
        </w:rPr>
        <w:t xml:space="preserve"> the RAND and AUTN received in EAP-Request/AKA’-Challenge message to the USIM.</w:t>
      </w:r>
    </w:p>
    <w:p w14:paraId="0FD97CEA" w14:textId="3CD56ACB" w:rsidR="00267570" w:rsidRPr="003068BA" w:rsidRDefault="00252C79" w:rsidP="00267570">
      <w:pPr>
        <w:tabs>
          <w:tab w:val="left" w:pos="0"/>
        </w:tabs>
        <w:spacing w:after="160" w:line="259" w:lineRule="auto"/>
        <w:rPr>
          <w:rFonts w:eastAsia="SimSun"/>
        </w:rPr>
      </w:pPr>
      <w:r w:rsidRPr="003068BA">
        <w:t>CR </w:t>
      </w:r>
      <w:r w:rsidR="00267570">
        <w:t>3</w:t>
      </w:r>
      <w:r w:rsidRPr="003068BA">
        <w:t xml:space="preserve"> requirements </w:t>
      </w:r>
      <w:r w:rsidR="00267570">
        <w:t xml:space="preserve">are met if </w:t>
      </w:r>
      <w:r w:rsidR="00267570">
        <w:rPr>
          <w:rFonts w:eastAsia="SimSun"/>
        </w:rPr>
        <w:t>t</w:t>
      </w:r>
      <w:r w:rsidR="00267570" w:rsidRPr="003068BA">
        <w:rPr>
          <w:rFonts w:eastAsia="SimSun"/>
        </w:rPr>
        <w:t xml:space="preserve">he </w:t>
      </w:r>
      <w:r w:rsidR="00267570">
        <w:rPr>
          <w:rFonts w:eastAsia="SimSun"/>
        </w:rPr>
        <w:t>NG-SS receives an</w:t>
      </w:r>
      <w:r w:rsidR="00267570" w:rsidRPr="003068BA">
        <w:rPr>
          <w:rFonts w:eastAsia="SimSun"/>
        </w:rPr>
        <w:t xml:space="preserve"> EAP message IE with EAP-response/AKA'-challenge in</w:t>
      </w:r>
      <w:r w:rsidR="00267570">
        <w:rPr>
          <w:rFonts w:eastAsia="SimSun"/>
        </w:rPr>
        <w:t xml:space="preserve"> the </w:t>
      </w:r>
      <w:r w:rsidR="00267570" w:rsidRPr="003068BA">
        <w:rPr>
          <w:rFonts w:eastAsia="SimSun"/>
          <w:i/>
        </w:rPr>
        <w:t>AUTHENTICATION RESPONSE</w:t>
      </w:r>
      <w:r w:rsidR="00267570" w:rsidRPr="003068BA">
        <w:rPr>
          <w:rFonts w:eastAsia="SimSun"/>
        </w:rPr>
        <w:t xml:space="preserve"> message</w:t>
      </w:r>
      <w:r w:rsidR="00267570">
        <w:rPr>
          <w:rFonts w:eastAsia="SimSun"/>
        </w:rPr>
        <w:t xml:space="preserve"> sent in response to the </w:t>
      </w:r>
      <w:r w:rsidR="00267570" w:rsidRPr="008F5936">
        <w:rPr>
          <w:rFonts w:eastAsia="SimSun"/>
          <w:i/>
          <w:lang w:eastAsia="de-DE"/>
        </w:rPr>
        <w:t>AUTHENTICATION REQUEST</w:t>
      </w:r>
      <w:r w:rsidR="00267570" w:rsidRPr="00267570">
        <w:rPr>
          <w:rFonts w:eastAsia="SimSun"/>
          <w:lang w:eastAsia="de-DE"/>
        </w:rPr>
        <w:t xml:space="preserve"> ins step</w:t>
      </w:r>
      <w:r w:rsidR="00267570">
        <w:rPr>
          <w:rFonts w:eastAsia="SimSun"/>
          <w:lang w:eastAsia="de-DE"/>
        </w:rPr>
        <w:t xml:space="preserve"> 6)</w:t>
      </w:r>
      <w:r w:rsidR="00267570" w:rsidRPr="00267570">
        <w:rPr>
          <w:rFonts w:eastAsia="SimSun"/>
        </w:rPr>
        <w:t>.</w:t>
      </w:r>
    </w:p>
    <w:p w14:paraId="76AE164B" w14:textId="77777777" w:rsidR="00D36718" w:rsidRDefault="00267570" w:rsidP="00267570">
      <w:r>
        <w:t xml:space="preserve">CR 4 can be verified </w:t>
      </w:r>
      <w:r w:rsidR="00252C79" w:rsidRPr="003068BA">
        <w:t>in step 1</w:t>
      </w:r>
      <w:r w:rsidR="00D36718">
        <w:t>0</w:t>
      </w:r>
      <w:r w:rsidR="00252C79" w:rsidRPr="003068BA">
        <w:t>)</w:t>
      </w:r>
      <w:r w:rsidR="00D36718">
        <w:t xml:space="preserve"> after the </w:t>
      </w:r>
      <w:r w:rsidR="00D36718" w:rsidRPr="00D36718">
        <w:t xml:space="preserve">state </w:t>
      </w:r>
      <w:r w:rsidR="00D36718" w:rsidRPr="00D36718">
        <w:rPr>
          <w:rFonts w:eastAsia="SimSun"/>
          <w:i/>
        </w:rPr>
        <w:t>5GMM-DEREGISTERED</w:t>
      </w:r>
      <w:r>
        <w:t xml:space="preserve"> </w:t>
      </w:r>
      <w:r w:rsidR="00D36718">
        <w:t>is entered and if an appropriate method to read the EF content is provided by the UE manufacturer.</w:t>
      </w:r>
    </w:p>
    <w:p w14:paraId="0EDF1EEC" w14:textId="788EAB6D" w:rsidR="00D36718" w:rsidRDefault="00267570" w:rsidP="00D36718">
      <w:r>
        <w:lastRenderedPageBreak/>
        <w:t>CR </w:t>
      </w:r>
      <w:r w:rsidR="00D36718">
        <w:t>7</w:t>
      </w:r>
      <w:r>
        <w:t xml:space="preserve"> </w:t>
      </w:r>
      <w:r w:rsidR="00D36718">
        <w:t>is implicitly verified if the UE is capable to registers to the NG-SS of the in step 13)</w:t>
      </w:r>
      <w:r w:rsidR="00D36718" w:rsidRPr="00267570">
        <w:t>.</w:t>
      </w:r>
    </w:p>
    <w:p w14:paraId="447FFBF4" w14:textId="4BBBCFE2" w:rsidR="005D0536" w:rsidRDefault="005D0536" w:rsidP="005D0536">
      <w:pPr>
        <w:pStyle w:val="Heading4"/>
      </w:pPr>
      <w:bookmarkStart w:id="2377" w:name="_Toc103688595"/>
      <w:r>
        <w:rPr>
          <w:lang w:eastAsia="en-GB"/>
        </w:rPr>
        <w:t>15.1.1.5</w:t>
      </w:r>
      <w:r>
        <w:rPr>
          <w:lang w:eastAsia="en-GB"/>
        </w:rPr>
        <w:tab/>
      </w:r>
      <w:r>
        <w:t>Suitability assessment</w:t>
      </w:r>
      <w:bookmarkEnd w:id="2377"/>
    </w:p>
    <w:p w14:paraId="27E748A9" w14:textId="11AE2A8B" w:rsidR="005D0536" w:rsidRDefault="005D0536" w:rsidP="005D0536">
      <w:pPr>
        <w:rPr>
          <w:lang w:eastAsia="en-GB"/>
        </w:rPr>
      </w:pPr>
      <w:r>
        <w:t>To be adjusted with other corrections in the TC.</w:t>
      </w:r>
    </w:p>
    <w:p w14:paraId="14537E8B" w14:textId="77777777" w:rsidR="005D0536" w:rsidRDefault="005D0536" w:rsidP="00D36718"/>
    <w:p w14:paraId="2EBADD15" w14:textId="02CFA03A" w:rsidR="00D43575" w:rsidRPr="003068BA" w:rsidRDefault="00D43575" w:rsidP="00D43575">
      <w:pPr>
        <w:pStyle w:val="Heading3"/>
        <w:rPr>
          <w:rFonts w:eastAsia="TimesNewRoman"/>
          <w:lang w:eastAsia="en-GB"/>
        </w:rPr>
      </w:pPr>
      <w:bookmarkStart w:id="2378" w:name="_Toc103688596"/>
      <w:r w:rsidRPr="003068BA">
        <w:rPr>
          <w:rFonts w:eastAsia="TimesNewRoman"/>
          <w:lang w:eastAsia="en-GB"/>
        </w:rPr>
        <w:t>15.1.2</w:t>
      </w:r>
      <w:r w:rsidRPr="003068BA">
        <w:rPr>
          <w:rFonts w:eastAsia="TimesNewRoman"/>
          <w:lang w:eastAsia="en-GB"/>
        </w:rPr>
        <w:tab/>
        <w:t>Authentication procedure for EAP-AKA' – Authentication is successful - GSM UICC</w:t>
      </w:r>
      <w:bookmarkEnd w:id="2378"/>
    </w:p>
    <w:p w14:paraId="17B59661" w14:textId="4B19D3E2"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EF_UST needed.</w:t>
      </w:r>
    </w:p>
    <w:p w14:paraId="1146FA53" w14:textId="42F3E0F0" w:rsidR="00D43575" w:rsidRPr="003068BA" w:rsidRDefault="00D43575" w:rsidP="00D43575">
      <w:pPr>
        <w:pStyle w:val="Heading3"/>
        <w:rPr>
          <w:rFonts w:eastAsia="TimesNewRoman"/>
          <w:lang w:eastAsia="en-GB"/>
        </w:rPr>
      </w:pPr>
      <w:bookmarkStart w:id="2379" w:name="_Toc103688597"/>
      <w:r w:rsidRPr="003068BA">
        <w:rPr>
          <w:rFonts w:eastAsia="TimesNewRoman"/>
          <w:lang w:eastAsia="en-GB"/>
        </w:rPr>
        <w:t>15.1.3</w:t>
      </w:r>
      <w:r w:rsidRPr="003068BA">
        <w:rPr>
          <w:rFonts w:eastAsia="TimesNewRoman"/>
          <w:lang w:eastAsia="en-GB"/>
        </w:rPr>
        <w:tab/>
        <w:t>Authentication procedure for EAP-AKA' – AUTN fails on the USIM</w:t>
      </w:r>
      <w:bookmarkEnd w:id="2379"/>
    </w:p>
    <w:p w14:paraId="28E248C2" w14:textId="68D7EBE8" w:rsidR="00ED3FA4" w:rsidRPr="003068BA" w:rsidRDefault="00ED3FA4" w:rsidP="00ED3FA4">
      <w:pPr>
        <w:rPr>
          <w:rFonts w:eastAsia="TimesNewRoman"/>
          <w:lang w:eastAsia="en-GB"/>
        </w:rPr>
      </w:pPr>
      <w:r w:rsidRPr="003068BA">
        <w:rPr>
          <w:rFonts w:eastAsia="TimesNewRoman"/>
          <w:highlight w:val="green"/>
          <w:lang w:eastAsia="en-GB"/>
        </w:rPr>
        <w:t>TBD?</w:t>
      </w:r>
      <w:r w:rsidR="008345D3" w:rsidRPr="003068BA">
        <w:rPr>
          <w:rFonts w:eastAsia="TimesNewRoman"/>
          <w:highlight w:val="green"/>
          <w:lang w:eastAsia="en-GB"/>
        </w:rPr>
        <w:t xml:space="preserve"> - probably random values shall be used. No other modification needed to align with the present document</w:t>
      </w:r>
      <w:r w:rsidRPr="003068BA">
        <w:rPr>
          <w:rFonts w:eastAsia="TimesNewRoman"/>
          <w:highlight w:val="green"/>
          <w:lang w:eastAsia="en-GB"/>
        </w:rPr>
        <w:t>. But CR to verify the transfer of RAND and AUTN missing.</w:t>
      </w:r>
    </w:p>
    <w:p w14:paraId="3988D9B9" w14:textId="3E302C99" w:rsidR="00D43575" w:rsidRPr="003068BA" w:rsidRDefault="00D43575" w:rsidP="00D43575">
      <w:pPr>
        <w:pStyle w:val="Heading3"/>
        <w:rPr>
          <w:rFonts w:eastAsia="TimesNewRoman"/>
          <w:lang w:eastAsia="en-GB"/>
        </w:rPr>
      </w:pPr>
      <w:bookmarkStart w:id="2380" w:name="_Toc103688598"/>
      <w:r w:rsidRPr="003068BA">
        <w:rPr>
          <w:rFonts w:eastAsia="TimesNewRoman"/>
          <w:lang w:eastAsia="en-GB"/>
        </w:rPr>
        <w:t>15.1.4</w:t>
      </w:r>
      <w:r w:rsidRPr="003068BA">
        <w:rPr>
          <w:rFonts w:eastAsia="TimesNewRoman"/>
          <w:lang w:eastAsia="en-GB"/>
        </w:rPr>
        <w:tab/>
        <w:t>Authentication procedure for EAP-AKA' - after SUPI is changed</w:t>
      </w:r>
      <w:bookmarkEnd w:id="2380"/>
    </w:p>
    <w:p w14:paraId="3560C1DC" w14:textId="0F98399A" w:rsidR="00ED3FA4" w:rsidRPr="003068BA" w:rsidRDefault="003014FC" w:rsidP="00ED3FA4">
      <w:pPr>
        <w:rPr>
          <w:rFonts w:eastAsia="TimesNewRoman"/>
          <w:lang w:eastAsia="en-GB"/>
        </w:rPr>
      </w:pPr>
      <w:r w:rsidRPr="003068BA">
        <w:rPr>
          <w:rFonts w:eastAsia="TimesNewRoman"/>
          <w:highlight w:val="green"/>
          <w:lang w:eastAsia="en-GB"/>
        </w:rPr>
        <w:t>TBD? - probably random values shall be used. No other modification needed to align with the present document</w:t>
      </w:r>
    </w:p>
    <w:p w14:paraId="13D54211" w14:textId="370E9BF0" w:rsidR="00D43575" w:rsidRPr="003068BA" w:rsidRDefault="00D43575" w:rsidP="00D43575">
      <w:pPr>
        <w:pStyle w:val="Heading2"/>
        <w:rPr>
          <w:rFonts w:eastAsia="TimesNewRoman"/>
        </w:rPr>
      </w:pPr>
      <w:bookmarkStart w:id="2381" w:name="_Toc103688599"/>
      <w:r w:rsidRPr="003068BA">
        <w:rPr>
          <w:rFonts w:eastAsia="TimesNewRoman"/>
        </w:rPr>
        <w:t>15.2</w:t>
      </w:r>
      <w:r w:rsidRPr="003068BA">
        <w:rPr>
          <w:rFonts w:eastAsia="TimesNewRoman"/>
        </w:rPr>
        <w:tab/>
        <w:t>Authentication procedure for 5G AKA</w:t>
      </w:r>
      <w:bookmarkEnd w:id="2381"/>
    </w:p>
    <w:p w14:paraId="464A59CC" w14:textId="5DECEBD7" w:rsidR="00D43575" w:rsidRPr="003068BA" w:rsidRDefault="00D43575" w:rsidP="00D43575">
      <w:pPr>
        <w:pStyle w:val="Heading3"/>
      </w:pPr>
      <w:bookmarkStart w:id="2382" w:name="_Toc103688600"/>
      <w:r w:rsidRPr="003068BA">
        <w:t>15.2.1</w:t>
      </w:r>
      <w:r w:rsidRPr="003068BA">
        <w:tab/>
        <w:t>Authentication procedure for 5G AKA - Authentication is successful</w:t>
      </w:r>
      <w:bookmarkEnd w:id="2382"/>
    </w:p>
    <w:p w14:paraId="7E5B9289" w14:textId="1C43BA66"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EF_UST, EF_5GS3GPPNSC and EF_5GAUTHKEYS and UPDATE commands on EF_5GS3GPPNSC and EF_5GAUTHKEYS needed.</w:t>
      </w:r>
    </w:p>
    <w:p w14:paraId="73A2D629" w14:textId="73D5B461" w:rsidR="00D43575" w:rsidRPr="003068BA" w:rsidRDefault="00D43575" w:rsidP="00D43575">
      <w:pPr>
        <w:pStyle w:val="Heading3"/>
        <w:rPr>
          <w:rFonts w:eastAsia="TimesNewRoman"/>
        </w:rPr>
      </w:pPr>
      <w:bookmarkStart w:id="2383" w:name="_Toc103688601"/>
      <w:r w:rsidRPr="003068BA">
        <w:rPr>
          <w:rFonts w:eastAsia="TimesNewRoman"/>
        </w:rPr>
        <w:t>15.2.2</w:t>
      </w:r>
      <w:r w:rsidRPr="003068BA">
        <w:rPr>
          <w:rFonts w:eastAsia="TimesNewRoman"/>
        </w:rPr>
        <w:tab/>
        <w:t>Authentication procedure for 5G AKA – Authentication is successful - GSM UICC</w:t>
      </w:r>
      <w:bookmarkEnd w:id="2383"/>
    </w:p>
    <w:p w14:paraId="6F43245C" w14:textId="227AF15C"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EF_UST needed.</w:t>
      </w:r>
    </w:p>
    <w:p w14:paraId="7F9A1CF0" w14:textId="611ECB65" w:rsidR="00D43575" w:rsidRPr="003068BA" w:rsidRDefault="00D43575" w:rsidP="00D43575">
      <w:pPr>
        <w:pStyle w:val="Heading3"/>
        <w:rPr>
          <w:rFonts w:eastAsia="TimesNewRoman"/>
        </w:rPr>
      </w:pPr>
      <w:bookmarkStart w:id="2384" w:name="_Toc103688602"/>
      <w:r w:rsidRPr="003068BA">
        <w:rPr>
          <w:rFonts w:eastAsia="TimesNewRoman"/>
        </w:rPr>
        <w:t>15.2.3</w:t>
      </w:r>
      <w:r w:rsidRPr="003068BA">
        <w:rPr>
          <w:rFonts w:eastAsia="TimesNewRoman"/>
        </w:rPr>
        <w:tab/>
        <w:t>Authentication procedure 5G AKA – AUTN fails on the USIM</w:t>
      </w:r>
      <w:bookmarkEnd w:id="2384"/>
    </w:p>
    <w:p w14:paraId="509ADCA3" w14:textId="53B81C30"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the transfer of RAND and AUTN to the USIM needed – </w:t>
      </w:r>
      <w:r w:rsidRPr="003068BA">
        <w:rPr>
          <w:rFonts w:eastAsia="TimesNewRoman"/>
          <w:highlight w:val="yellow"/>
        </w:rPr>
        <w:t>align with 15.1.3</w:t>
      </w:r>
      <w:r w:rsidRPr="003068BA">
        <w:rPr>
          <w:rFonts w:eastAsia="TimesNewRoman"/>
        </w:rPr>
        <w:t>.</w:t>
      </w:r>
    </w:p>
    <w:p w14:paraId="451479C5" w14:textId="37BAFEEF" w:rsidR="005D5CC4" w:rsidRPr="003068BA" w:rsidRDefault="00D43575" w:rsidP="00D43575">
      <w:pPr>
        <w:pStyle w:val="Heading3"/>
        <w:rPr>
          <w:rFonts w:eastAsia="TimesNewRoman"/>
        </w:rPr>
      </w:pPr>
      <w:bookmarkStart w:id="2385" w:name="_Toc103688603"/>
      <w:r w:rsidRPr="003068BA">
        <w:rPr>
          <w:rFonts w:eastAsia="TimesNewRoman"/>
        </w:rPr>
        <w:t>15.2.4</w:t>
      </w:r>
      <w:r w:rsidRPr="003068BA">
        <w:rPr>
          <w:rFonts w:eastAsia="TimesNewRoman"/>
        </w:rPr>
        <w:tab/>
        <w:t>Authentication procedure for 5G AKA - after SUPI is changed</w:t>
      </w:r>
      <w:bookmarkEnd w:id="2385"/>
    </w:p>
    <w:p w14:paraId="29564FDF" w14:textId="217F396F" w:rsidR="00ED3FA4" w:rsidRDefault="003014FC" w:rsidP="00ED3FA4">
      <w:pPr>
        <w:rPr>
          <w:rFonts w:eastAsia="TimesNewRoman"/>
          <w:highlight w:val="green"/>
          <w:lang w:eastAsia="en-GB"/>
        </w:rPr>
      </w:pPr>
      <w:r w:rsidRPr="003068BA">
        <w:rPr>
          <w:rFonts w:eastAsia="TimesNewRoman"/>
          <w:highlight w:val="green"/>
          <w:lang w:eastAsia="en-GB"/>
        </w:rPr>
        <w:t>TBD? - probably random values shall be used. No other modification needed to align with the present document</w:t>
      </w:r>
    </w:p>
    <w:p w14:paraId="0AC217E7" w14:textId="702AE1AC" w:rsidR="00582815" w:rsidRDefault="00582815" w:rsidP="00582815">
      <w:pPr>
        <w:pStyle w:val="Heading1"/>
        <w:rPr>
          <w:lang w:val="en-US" w:eastAsia="en-GB"/>
        </w:rPr>
      </w:pPr>
      <w:bookmarkStart w:id="2386" w:name="_Toc103688604"/>
      <w:r>
        <w:rPr>
          <w:lang w:val="en-US" w:eastAsia="en-GB"/>
        </w:rPr>
        <w:t>16</w:t>
      </w:r>
      <w:r>
        <w:rPr>
          <w:lang w:val="en-US" w:eastAsia="en-GB"/>
        </w:rPr>
        <w:tab/>
        <w:t>UE Route Selection Policy (URSP) procedure</w:t>
      </w:r>
      <w:bookmarkEnd w:id="2386"/>
    </w:p>
    <w:p w14:paraId="531BA7BF" w14:textId="1EE38962" w:rsidR="00582815" w:rsidRDefault="00582815" w:rsidP="00582815">
      <w:pPr>
        <w:pStyle w:val="Heading2"/>
        <w:rPr>
          <w:lang w:val="en-US" w:eastAsia="en-GB"/>
        </w:rPr>
      </w:pPr>
      <w:bookmarkStart w:id="2387" w:name="_Toc103688605"/>
      <w:r>
        <w:rPr>
          <w:lang w:val="en-US" w:eastAsia="en-GB"/>
        </w:rPr>
        <w:t>16.1</w:t>
      </w:r>
      <w:r>
        <w:rPr>
          <w:lang w:val="en-US" w:eastAsia="en-GB"/>
        </w:rPr>
        <w:tab/>
        <w:t>Pre-configured URSP rules</w:t>
      </w:r>
      <w:bookmarkEnd w:id="2387"/>
    </w:p>
    <w:p w14:paraId="28CB19A3" w14:textId="0D76829C" w:rsidR="00582815" w:rsidRDefault="00582815" w:rsidP="00582815">
      <w:pPr>
        <w:pStyle w:val="Heading3"/>
        <w:rPr>
          <w:lang w:val="en-US" w:eastAsia="en-GB"/>
        </w:rPr>
      </w:pPr>
      <w:bookmarkStart w:id="2388" w:name="_Toc103688606"/>
      <w:r>
        <w:rPr>
          <w:lang w:val="en-US" w:eastAsia="en-GB"/>
        </w:rPr>
        <w:t>16.1.1</w:t>
      </w:r>
      <w:r>
        <w:rPr>
          <w:lang w:val="en-US" w:eastAsia="en-GB"/>
        </w:rPr>
        <w:tab/>
        <w:t>Support for URSP by USIM</w:t>
      </w:r>
      <w:bookmarkEnd w:id="2388"/>
    </w:p>
    <w:p w14:paraId="167D5ABD" w14:textId="78BE17F3" w:rsidR="00582815" w:rsidRPr="00582815" w:rsidRDefault="00582815" w:rsidP="00582815">
      <w:pPr>
        <w:rPr>
          <w:rFonts w:eastAsia="TimesNewRoman"/>
        </w:rPr>
      </w:pPr>
      <w:r w:rsidRPr="003068BA">
        <w:rPr>
          <w:rFonts w:eastAsia="TimesNewRoman"/>
          <w:highlight w:val="red"/>
        </w:rPr>
        <w:t>RFU</w:t>
      </w:r>
      <w:r w:rsidRPr="003068BA">
        <w:rPr>
          <w:rFonts w:eastAsia="TimesNewRoman"/>
        </w:rPr>
        <w:t xml:space="preserve"> – agreed method to verify the </w:t>
      </w:r>
      <w:r>
        <w:rPr>
          <w:rFonts w:eastAsia="TimesNewRoman"/>
        </w:rPr>
        <w:t xml:space="preserve">usage of URSP rules stored on the USIM </w:t>
      </w:r>
      <w:r w:rsidRPr="003068BA">
        <w:rPr>
          <w:rFonts w:eastAsia="TimesNewRoman"/>
        </w:rPr>
        <w:t>neede</w:t>
      </w:r>
      <w:r>
        <w:rPr>
          <w:rFonts w:eastAsia="TimesNewRoman"/>
        </w:rPr>
        <w:t>d</w:t>
      </w:r>
      <w:r w:rsidRPr="003068BA">
        <w:rPr>
          <w:rFonts w:eastAsia="TimesNewRoman"/>
        </w:rPr>
        <w:t>.</w:t>
      </w:r>
    </w:p>
    <w:p w14:paraId="5BE22244" w14:textId="42D1B21B" w:rsidR="00080512" w:rsidRPr="003068BA" w:rsidRDefault="00080512" w:rsidP="00582815">
      <w:pPr>
        <w:pStyle w:val="Heading1"/>
        <w:pageBreakBefore/>
      </w:pPr>
      <w:bookmarkStart w:id="2389" w:name="_Toc103688607"/>
      <w:r w:rsidRPr="003068BA">
        <w:lastRenderedPageBreak/>
        <w:t>Proforma copyright release text block</w:t>
      </w:r>
      <w:bookmarkEnd w:id="2389"/>
    </w:p>
    <w:p w14:paraId="0D498510" w14:textId="77777777" w:rsidR="00080512" w:rsidRPr="003068BA" w:rsidRDefault="00080512">
      <w:pPr>
        <w:pStyle w:val="Guidance"/>
      </w:pPr>
      <w:r w:rsidRPr="003068BA">
        <w:t>(e.g. for PICS and PIXIT Proformas)</w:t>
      </w:r>
    </w:p>
    <w:p w14:paraId="5882820A" w14:textId="77777777" w:rsidR="00080512" w:rsidRPr="003068BA" w:rsidRDefault="00080512">
      <w:pPr>
        <w:pStyle w:val="Guidance"/>
      </w:pPr>
      <w:r w:rsidRPr="003068BA">
        <w:t xml:space="preserve">This text </w:t>
      </w:r>
      <w:r w:rsidR="00602AEA" w:rsidRPr="003068BA">
        <w:t xml:space="preserve">block </w:t>
      </w:r>
      <w:r w:rsidRPr="003068BA">
        <w:t>shall immediately follow the heading of an element (i.e. clause or annex) containing a proforma or template which is intended to be copied by the user. Such an element shall always start on a new page.</w:t>
      </w:r>
    </w:p>
    <w:p w14:paraId="21C3A18F" w14:textId="4F3EC7CD" w:rsidR="00602AEA" w:rsidRPr="003068BA" w:rsidRDefault="00602AEA" w:rsidP="00602AEA">
      <w:pPr>
        <w:pStyle w:val="Heading2"/>
      </w:pPr>
      <w:bookmarkStart w:id="2390" w:name="_Toc103688608"/>
      <w:r w:rsidRPr="003068BA">
        <w:t>X.1</w:t>
      </w:r>
      <w:r w:rsidRPr="003068BA">
        <w:tab/>
        <w:t>The right to copy</w:t>
      </w:r>
      <w:bookmarkEnd w:id="2390"/>
    </w:p>
    <w:p w14:paraId="6919C250" w14:textId="0C744521" w:rsidR="00080512" w:rsidRPr="003068BA" w:rsidRDefault="00080512" w:rsidP="00602AEA">
      <w:r w:rsidRPr="003068BA">
        <w:t xml:space="preserve">Notwithstanding the provisions of the copyright clause related to the text of the present document, </w:t>
      </w:r>
      <w:r w:rsidR="00FC1192" w:rsidRPr="003068BA">
        <w:t>the 3GPP Organizational Partners</w:t>
      </w:r>
      <w:r w:rsidRPr="003068BA">
        <w:t xml:space="preserve"> grant that users of the present document may freely reproduce the &lt;proformatype&gt; proforma in this </w:t>
      </w:r>
      <w:r w:rsidRPr="003068BA">
        <w:rPr>
          <w:highlight w:val="yellow"/>
        </w:rPr>
        <w:t>clause</w:t>
      </w:r>
      <w:r w:rsidR="005636E5" w:rsidRPr="003068BA">
        <w:rPr>
          <w:highlight w:val="yellow"/>
        </w:rPr>
        <w:t>/</w:t>
      </w:r>
      <w:r w:rsidRPr="003068BA">
        <w:rPr>
          <w:highlight w:val="yellow"/>
        </w:rPr>
        <w:t>annex</w:t>
      </w:r>
      <w:r w:rsidRPr="003068BA">
        <w:t xml:space="preserve"> so that it can be used for its intended purposes and may further publish the completed &lt;proformatype&gt;.</w:t>
      </w:r>
    </w:p>
    <w:p w14:paraId="1C406F53" w14:textId="5AD093E9" w:rsidR="00080512" w:rsidRPr="003068BA" w:rsidRDefault="00080512" w:rsidP="007D080C">
      <w:pPr>
        <w:pStyle w:val="Heading1"/>
      </w:pPr>
      <w:r w:rsidRPr="003068BA">
        <w:br w:type="page"/>
      </w:r>
    </w:p>
    <w:p w14:paraId="0EC73022" w14:textId="77777777" w:rsidR="001F40A7" w:rsidRPr="003068BA" w:rsidRDefault="001F40A7" w:rsidP="001F40A7"/>
    <w:p w14:paraId="55C20903" w14:textId="20E99D92" w:rsidR="00B34DAD" w:rsidRPr="003068BA" w:rsidRDefault="00080512" w:rsidP="001F40A7">
      <w:pPr>
        <w:pStyle w:val="Heading8"/>
      </w:pPr>
      <w:bookmarkStart w:id="2391" w:name="_Toc103688609"/>
      <w:r w:rsidRPr="003068BA">
        <w:t>Annex A (normative):</w:t>
      </w:r>
      <w:r w:rsidRPr="003068BA">
        <w:br/>
      </w:r>
      <w:r w:rsidR="001F40A7" w:rsidRPr="003068BA">
        <w:t>Requirement verification methods</w:t>
      </w:r>
      <w:bookmarkEnd w:id="2391"/>
    </w:p>
    <w:p w14:paraId="7476DBF3" w14:textId="5BEBB158" w:rsidR="00B34DAD" w:rsidRPr="003068BA" w:rsidRDefault="00B34DAD" w:rsidP="001F40A7">
      <w:pPr>
        <w:pStyle w:val="Heading2"/>
      </w:pPr>
      <w:bookmarkStart w:id="2392" w:name="_Toc103688610"/>
      <w:r w:rsidRPr="003068BA">
        <w:t>A.1</w:t>
      </w:r>
      <w:r w:rsidR="001F40A7" w:rsidRPr="003068BA">
        <w:tab/>
      </w:r>
      <w:r w:rsidR="001F40A7" w:rsidRPr="003068BA">
        <w:tab/>
      </w:r>
      <w:r w:rsidRPr="003068BA">
        <w:t xml:space="preserve">Verification </w:t>
      </w:r>
      <w:r w:rsidR="001F40A7" w:rsidRPr="003068BA">
        <w:t>using AT commands</w:t>
      </w:r>
      <w:bookmarkEnd w:id="2392"/>
    </w:p>
    <w:p w14:paraId="41001250" w14:textId="3ECAE6F3" w:rsidR="00B34DAD" w:rsidRPr="008C26FA" w:rsidRDefault="001F40A7" w:rsidP="001F40A7">
      <w:r w:rsidRPr="003068BA">
        <w:t>To verify the content of a file AT commands as defined in TS 27.007 </w:t>
      </w:r>
      <w:r w:rsidRPr="008C26FA">
        <w:fldChar w:fldCharType="begin"/>
      </w:r>
      <w:r w:rsidRPr="003068BA">
        <w:instrText xml:space="preserve"> REF _Ref62648568 \r \h </w:instrText>
      </w:r>
      <w:r w:rsidRPr="008C26FA">
        <w:fldChar w:fldCharType="separate"/>
      </w:r>
      <w:r w:rsidR="00E70F48">
        <w:t>[16]</w:t>
      </w:r>
      <w:r w:rsidRPr="008C26FA">
        <w:fldChar w:fldCharType="end"/>
      </w:r>
      <w:r w:rsidRPr="008C26FA">
        <w:t xml:space="preserve"> shall be supported.</w:t>
      </w:r>
    </w:p>
    <w:p w14:paraId="797A404D" w14:textId="7AE5FF32" w:rsidR="001F40A7" w:rsidRPr="003068BA" w:rsidRDefault="001F40A7" w:rsidP="001F40A7">
      <w:r w:rsidRPr="003068BA">
        <w:t>Details TBD</w:t>
      </w:r>
    </w:p>
    <w:p w14:paraId="1DFB1842" w14:textId="59126AD6" w:rsidR="001F40A7" w:rsidRPr="003068BA" w:rsidRDefault="001F40A7" w:rsidP="001F40A7">
      <w:pPr>
        <w:pStyle w:val="Heading2"/>
      </w:pPr>
      <w:bookmarkStart w:id="2393" w:name="_Toc103688611"/>
      <w:r w:rsidRPr="003068BA">
        <w:t>A.2</w:t>
      </w:r>
      <w:r w:rsidRPr="003068BA">
        <w:tab/>
      </w:r>
      <w:r w:rsidRPr="003068BA">
        <w:tab/>
        <w:t>Verification using the Java Card API</w:t>
      </w:r>
      <w:bookmarkEnd w:id="2393"/>
    </w:p>
    <w:p w14:paraId="43138CDB" w14:textId="40FDE90C" w:rsidR="007429F6" w:rsidRPr="008C26FA" w:rsidRDefault="001F40A7" w:rsidP="001F40A7">
      <w:r w:rsidRPr="003068BA">
        <w:t xml:space="preserve">To verify the execution of </w:t>
      </w:r>
      <w:r w:rsidR="00746902" w:rsidRPr="003068BA">
        <w:t>commands</w:t>
      </w:r>
      <w:r w:rsidRPr="003068BA">
        <w:t xml:space="preserve"> functions defined in ETSI TS 102 241 </w:t>
      </w:r>
      <w:r w:rsidRPr="008C26FA">
        <w:fldChar w:fldCharType="begin"/>
      </w:r>
      <w:r w:rsidRPr="003068BA">
        <w:instrText xml:space="preserve"> REF _Ref65064651 \r \h  \* MERGEFORMAT </w:instrText>
      </w:r>
      <w:r w:rsidRPr="008C26FA">
        <w:fldChar w:fldCharType="separate"/>
      </w:r>
      <w:r w:rsidR="00E70F48">
        <w:t>[23]</w:t>
      </w:r>
      <w:r w:rsidRPr="008C26FA">
        <w:fldChar w:fldCharType="end"/>
      </w:r>
      <w:r w:rsidRPr="008C26FA">
        <w:t xml:space="preserve"> for the</w:t>
      </w:r>
      <w:r w:rsidR="00B34DAD" w:rsidRPr="008C26FA">
        <w:t xml:space="preserve"> UICC API and in TS 31.130 </w:t>
      </w:r>
      <w:r w:rsidR="00B34DAD" w:rsidRPr="008C26FA">
        <w:fldChar w:fldCharType="begin"/>
      </w:r>
      <w:r w:rsidR="00B34DAD" w:rsidRPr="003068BA">
        <w:instrText xml:space="preserve"> REF _Ref62648815 \r \h </w:instrText>
      </w:r>
      <w:r w:rsidRPr="003068BA">
        <w:instrText xml:space="preserve"> \* MERGEFORMAT </w:instrText>
      </w:r>
      <w:r w:rsidR="00B34DAD" w:rsidRPr="008C26FA">
        <w:fldChar w:fldCharType="separate"/>
      </w:r>
      <w:r w:rsidR="00E70F48">
        <w:t>[17]</w:t>
      </w:r>
      <w:r w:rsidR="00B34DAD" w:rsidRPr="008C26FA">
        <w:fldChar w:fldCharType="end"/>
      </w:r>
      <w:r w:rsidRPr="008C26FA">
        <w:t xml:space="preserve"> the USIM API shall be supported</w:t>
      </w:r>
      <w:r w:rsidR="007429F6" w:rsidRPr="008C26FA">
        <w:t>.</w:t>
      </w:r>
    </w:p>
    <w:p w14:paraId="4B21FFD3" w14:textId="77777777" w:rsidR="001F40A7" w:rsidRPr="003068BA" w:rsidRDefault="001F40A7" w:rsidP="001F40A7">
      <w:r w:rsidRPr="003068BA">
        <w:t>Details TBD</w:t>
      </w:r>
    </w:p>
    <w:p w14:paraId="68329BFE" w14:textId="61FF01BF" w:rsidR="001F40A7" w:rsidRPr="003068BA" w:rsidRDefault="001F40A7" w:rsidP="001F40A7">
      <w:pPr>
        <w:pStyle w:val="Heading2"/>
      </w:pPr>
      <w:bookmarkStart w:id="2394" w:name="_Toc103688612"/>
      <w:r w:rsidRPr="003068BA">
        <w:t>A.3</w:t>
      </w:r>
      <w:r w:rsidRPr="003068BA">
        <w:tab/>
      </w:r>
      <w:r w:rsidRPr="003068BA">
        <w:tab/>
        <w:t>Verification using the Card Application Toolkit</w:t>
      </w:r>
      <w:bookmarkEnd w:id="2394"/>
    </w:p>
    <w:p w14:paraId="78975B6D" w14:textId="0998A4CD" w:rsidR="001F40A7" w:rsidRPr="008C26FA" w:rsidRDefault="001F40A7" w:rsidP="001F40A7">
      <w:r w:rsidRPr="003068BA">
        <w:t>To verify the execution of command</w:t>
      </w:r>
      <w:r w:rsidR="00746902" w:rsidRPr="003068BA">
        <w:t>s</w:t>
      </w:r>
      <w:r w:rsidRPr="003068BA">
        <w:t xml:space="preserve"> </w:t>
      </w:r>
      <w:r w:rsidR="00746902" w:rsidRPr="003068BA">
        <w:t xml:space="preserve">card application </w:t>
      </w:r>
      <w:r w:rsidRPr="003068BA">
        <w:t>function</w:t>
      </w:r>
      <w:r w:rsidR="00746902" w:rsidRPr="003068BA">
        <w:t>ality a</w:t>
      </w:r>
      <w:r w:rsidRPr="003068BA">
        <w:t>s defined in ETSI TS 102 </w:t>
      </w:r>
      <w:r w:rsidR="00746902" w:rsidRPr="003068BA">
        <w:t>223</w:t>
      </w:r>
      <w:r w:rsidRPr="003068BA">
        <w:t> </w:t>
      </w:r>
      <w:r w:rsidR="00746902" w:rsidRPr="008C26FA">
        <w:fldChar w:fldCharType="begin"/>
      </w:r>
      <w:r w:rsidR="00746902" w:rsidRPr="003068BA">
        <w:instrText xml:space="preserve"> REF _Ref65069003 \r \h </w:instrText>
      </w:r>
      <w:r w:rsidR="00746902" w:rsidRPr="008C26FA">
        <w:fldChar w:fldCharType="separate"/>
      </w:r>
      <w:r w:rsidR="00E70F48">
        <w:t>[27]</w:t>
      </w:r>
      <w:r w:rsidR="00746902" w:rsidRPr="008C26FA">
        <w:fldChar w:fldCharType="end"/>
      </w:r>
      <w:r w:rsidRPr="008C26FA">
        <w:t xml:space="preserve"> and </w:t>
      </w:r>
      <w:r w:rsidR="00746902" w:rsidRPr="008C26FA">
        <w:t xml:space="preserve">USIM Application Toolkit functionality as defined </w:t>
      </w:r>
      <w:r w:rsidRPr="003068BA">
        <w:t>in TS 31.1</w:t>
      </w:r>
      <w:r w:rsidR="00746902" w:rsidRPr="003068BA">
        <w:t>11</w:t>
      </w:r>
      <w:r w:rsidRPr="003068BA">
        <w:t> </w:t>
      </w:r>
      <w:r w:rsidR="00746902" w:rsidRPr="008C26FA">
        <w:fldChar w:fldCharType="begin"/>
      </w:r>
      <w:r w:rsidR="00746902" w:rsidRPr="003068BA">
        <w:instrText xml:space="preserve"> REF _Ref65069167 \r \h </w:instrText>
      </w:r>
      <w:r w:rsidR="00746902" w:rsidRPr="008C26FA">
        <w:fldChar w:fldCharType="separate"/>
      </w:r>
      <w:r w:rsidR="00E70F48">
        <w:t>[26]</w:t>
      </w:r>
      <w:r w:rsidR="00746902" w:rsidRPr="008C26FA">
        <w:fldChar w:fldCharType="end"/>
      </w:r>
      <w:r w:rsidRPr="008C26FA">
        <w:t xml:space="preserve"> shall be supported.</w:t>
      </w:r>
    </w:p>
    <w:p w14:paraId="2665CD64" w14:textId="5C5AE114" w:rsidR="001F40A7" w:rsidRPr="008C26FA" w:rsidRDefault="001F40A7" w:rsidP="001F40A7">
      <w:r w:rsidRPr="008C26FA">
        <w:t>Details TBD</w:t>
      </w:r>
    </w:p>
    <w:p w14:paraId="25799DD3" w14:textId="7DDBD809" w:rsidR="001F40A7" w:rsidRPr="003068BA" w:rsidRDefault="001F40A7" w:rsidP="001F40A7">
      <w:pPr>
        <w:pStyle w:val="Heading2"/>
      </w:pPr>
      <w:bookmarkStart w:id="2395" w:name="_Toc103688613"/>
      <w:r w:rsidRPr="003068BA">
        <w:t>A.4</w:t>
      </w:r>
      <w:r w:rsidRPr="003068BA">
        <w:tab/>
        <w:t>Verification using random values</w:t>
      </w:r>
      <w:bookmarkEnd w:id="2395"/>
    </w:p>
    <w:p w14:paraId="75FBC03C" w14:textId="3DE71976" w:rsidR="00746902" w:rsidRPr="003068BA" w:rsidRDefault="00746902" w:rsidP="00746902">
      <w:pPr>
        <w:pStyle w:val="Heading3"/>
      </w:pPr>
      <w:bookmarkStart w:id="2396" w:name="_Toc103688614"/>
      <w:r w:rsidRPr="003068BA">
        <w:t>A.4.0</w:t>
      </w:r>
      <w:r w:rsidRPr="003068BA">
        <w:tab/>
        <w:t>Scope</w:t>
      </w:r>
      <w:bookmarkEnd w:id="2396"/>
    </w:p>
    <w:p w14:paraId="01A48B59" w14:textId="00C252D3" w:rsidR="001F40A7" w:rsidRPr="003068BA" w:rsidRDefault="001F40A7" w:rsidP="001F40A7">
      <w:r w:rsidRPr="003068BA">
        <w:t xml:space="preserve">To verify that file content stored in the card is used rather than data stored in the NVM of the ME </w:t>
      </w:r>
      <w:r w:rsidR="00746902" w:rsidRPr="003068BA">
        <w:t>the file content of dedicated EFs is set to a random value whenever indicated in the initial condition of the test case.</w:t>
      </w:r>
    </w:p>
    <w:p w14:paraId="0738E150" w14:textId="0AA6324A" w:rsidR="00746902" w:rsidRPr="003068BA" w:rsidRDefault="00746902" w:rsidP="00746902">
      <w:pPr>
        <w:pStyle w:val="Heading3"/>
      </w:pPr>
      <w:bookmarkStart w:id="2397" w:name="_Toc103688615"/>
      <w:r w:rsidRPr="003068BA">
        <w:t>A.4.1</w:t>
      </w:r>
      <w:r w:rsidRPr="003068BA">
        <w:tab/>
        <w:t>Definition of random values for verification purposes</w:t>
      </w:r>
      <w:bookmarkEnd w:id="2397"/>
    </w:p>
    <w:p w14:paraId="2C287D6D" w14:textId="11C2E5A7" w:rsidR="00746902" w:rsidRPr="003068BA" w:rsidRDefault="00746902" w:rsidP="00746902">
      <w:r w:rsidRPr="003068BA">
        <w:t xml:space="preserve">In test cases where it is indicated that a random value or digit is used for a particular EF the </w:t>
      </w:r>
      <w:r w:rsidR="00C74F84">
        <w:t>TT</w:t>
      </w:r>
      <w:r w:rsidRPr="003068BA">
        <w:t xml:space="preserve"> has to ensure that different EF content is used each time the test case is initialized. It has to be ensured that the random value(s) of the EF(s) is not transferred to the ME other than during </w:t>
      </w:r>
      <w:r w:rsidR="00D80E57">
        <w:t>the UICC/USIM configuration performed before the test case is executed</w:t>
      </w:r>
      <w:r w:rsidRPr="003068BA">
        <w:t>.</w:t>
      </w:r>
    </w:p>
    <w:p w14:paraId="28607D64" w14:textId="77777777" w:rsidR="00746902" w:rsidRPr="003068BA" w:rsidRDefault="00746902" w:rsidP="00746902">
      <w:r w:rsidRPr="003068BA">
        <w:t>Test cases indicate that the usage of a random value is required by replacing digits or values in test case specific files with a letter.</w:t>
      </w:r>
    </w:p>
    <w:p w14:paraId="18B7210C" w14:textId="77777777" w:rsidR="00746902" w:rsidRPr="003068BA" w:rsidRDefault="00746902" w:rsidP="00746902">
      <w:pPr>
        <w:rPr>
          <w:b/>
        </w:rPr>
      </w:pPr>
      <w:r w:rsidRPr="003068BA">
        <w:rPr>
          <w:b/>
        </w:rPr>
        <w:t>Example with an EF</w:t>
      </w:r>
      <w:r w:rsidRPr="003068BA">
        <w:rPr>
          <w:b/>
          <w:vertAlign w:val="subscript"/>
        </w:rPr>
        <w:t>IMSI</w:t>
      </w:r>
      <w:r w:rsidRPr="003068BA">
        <w:rPr>
          <w:b/>
        </w:rPr>
        <w:t>:</w:t>
      </w:r>
    </w:p>
    <w:p w14:paraId="447B9A48" w14:textId="77777777" w:rsidR="00746902" w:rsidRPr="003068BA" w:rsidRDefault="00746902" w:rsidP="00746902">
      <w:pPr>
        <w:ind w:left="568" w:hanging="284"/>
      </w:pPr>
      <w:r w:rsidRPr="003068BA">
        <w:t>Logically:</w:t>
      </w:r>
      <w:r w:rsidRPr="003068BA">
        <w:tab/>
      </w:r>
      <w:r w:rsidRPr="003068BA">
        <w:tab/>
        <w:t>24608135793579</w:t>
      </w:r>
      <w:r w:rsidRPr="003068BA">
        <w:rPr>
          <w:i/>
          <w:color w:val="FF0000"/>
        </w:rPr>
        <w:t>x</w:t>
      </w:r>
    </w:p>
    <w:p w14:paraId="54DA9C97" w14:textId="77777777" w:rsidR="00746902" w:rsidRPr="003068BA" w:rsidRDefault="00746902" w:rsidP="00746902">
      <w:pPr>
        <w:ind w:left="568" w:hanging="284"/>
      </w:pPr>
      <w:r w:rsidRPr="003068BA">
        <w:t>Coding:</w:t>
      </w:r>
    </w:p>
    <w:p w14:paraId="61B61DED" w14:textId="77777777" w:rsidR="00746902" w:rsidRPr="003068BA" w:rsidRDefault="00746902" w:rsidP="00746902">
      <w:pPr>
        <w:keepNext/>
        <w:keepLines/>
        <w:spacing w:after="0"/>
        <w:jc w:val="center"/>
        <w:rPr>
          <w:rFonts w:ascii="Arial" w:eastAsia="Calibri" w:hAnsi="Arial"/>
          <w:b/>
          <w:sz w:val="8"/>
          <w:szCs w:val="8"/>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746902" w:rsidRPr="003068BA" w14:paraId="75767B1E" w14:textId="77777777" w:rsidTr="006F2236">
        <w:tc>
          <w:tcPr>
            <w:tcW w:w="959" w:type="dxa"/>
            <w:tcBorders>
              <w:top w:val="single" w:sz="4" w:space="0" w:color="auto"/>
              <w:left w:val="single" w:sz="4" w:space="0" w:color="auto"/>
              <w:bottom w:val="single" w:sz="4" w:space="0" w:color="auto"/>
              <w:right w:val="single" w:sz="4" w:space="0" w:color="auto"/>
            </w:tcBorders>
            <w:hideMark/>
          </w:tcPr>
          <w:p w14:paraId="22A6FB78" w14:textId="77777777" w:rsidR="00746902" w:rsidRPr="003068BA" w:rsidRDefault="00746902" w:rsidP="006F2236">
            <w:pPr>
              <w:keepNext/>
              <w:keepLines/>
              <w:spacing w:after="0"/>
              <w:ind w:hanging="9"/>
              <w:rPr>
                <w:rFonts w:ascii="Arial" w:eastAsia="Calibri" w:hAnsi="Arial"/>
                <w:b/>
                <w:sz w:val="18"/>
                <w:szCs w:val="22"/>
              </w:rPr>
            </w:pPr>
            <w:r w:rsidRPr="003068BA">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7B09F36C"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7CC655A"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75915ED"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FAACB9B"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56520772"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3F49049"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784FFB43"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F6722C4"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B8</w:t>
            </w:r>
          </w:p>
        </w:tc>
        <w:tc>
          <w:tcPr>
            <w:tcW w:w="717" w:type="dxa"/>
            <w:tcBorders>
              <w:top w:val="single" w:sz="4" w:space="0" w:color="auto"/>
              <w:left w:val="single" w:sz="4" w:space="0" w:color="auto"/>
              <w:bottom w:val="single" w:sz="4" w:space="0" w:color="auto"/>
              <w:right w:val="single" w:sz="4" w:space="0" w:color="auto"/>
            </w:tcBorders>
            <w:hideMark/>
          </w:tcPr>
          <w:p w14:paraId="22AD828F"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B9</w:t>
            </w:r>
          </w:p>
        </w:tc>
      </w:tr>
      <w:tr w:rsidR="00746902" w:rsidRPr="003068BA" w14:paraId="46C4B336" w14:textId="77777777" w:rsidTr="006F2236">
        <w:tc>
          <w:tcPr>
            <w:tcW w:w="959" w:type="dxa"/>
            <w:tcBorders>
              <w:top w:val="single" w:sz="4" w:space="0" w:color="auto"/>
              <w:left w:val="single" w:sz="4" w:space="0" w:color="auto"/>
              <w:bottom w:val="single" w:sz="4" w:space="0" w:color="auto"/>
              <w:right w:val="single" w:sz="4" w:space="0" w:color="auto"/>
            </w:tcBorders>
            <w:hideMark/>
          </w:tcPr>
          <w:p w14:paraId="5D5E1F90"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EEDC647"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08</w:t>
            </w:r>
          </w:p>
        </w:tc>
        <w:tc>
          <w:tcPr>
            <w:tcW w:w="717" w:type="dxa"/>
            <w:tcBorders>
              <w:top w:val="single" w:sz="4" w:space="0" w:color="auto"/>
              <w:left w:val="single" w:sz="4" w:space="0" w:color="auto"/>
              <w:bottom w:val="single" w:sz="4" w:space="0" w:color="auto"/>
              <w:right w:val="single" w:sz="4" w:space="0" w:color="auto"/>
            </w:tcBorders>
            <w:hideMark/>
          </w:tcPr>
          <w:p w14:paraId="02DC9260"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29</w:t>
            </w:r>
          </w:p>
        </w:tc>
        <w:tc>
          <w:tcPr>
            <w:tcW w:w="717" w:type="dxa"/>
            <w:tcBorders>
              <w:top w:val="single" w:sz="4" w:space="0" w:color="auto"/>
              <w:left w:val="single" w:sz="4" w:space="0" w:color="auto"/>
              <w:bottom w:val="single" w:sz="4" w:space="0" w:color="auto"/>
              <w:right w:val="single" w:sz="4" w:space="0" w:color="auto"/>
            </w:tcBorders>
            <w:hideMark/>
          </w:tcPr>
          <w:p w14:paraId="62E814A9"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64</w:t>
            </w:r>
          </w:p>
        </w:tc>
        <w:tc>
          <w:tcPr>
            <w:tcW w:w="717" w:type="dxa"/>
            <w:tcBorders>
              <w:top w:val="single" w:sz="4" w:space="0" w:color="auto"/>
              <w:left w:val="single" w:sz="4" w:space="0" w:color="auto"/>
              <w:bottom w:val="single" w:sz="4" w:space="0" w:color="auto"/>
              <w:right w:val="single" w:sz="4" w:space="0" w:color="auto"/>
            </w:tcBorders>
            <w:hideMark/>
          </w:tcPr>
          <w:p w14:paraId="7C6D828A"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1035F59A"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31</w:t>
            </w:r>
          </w:p>
        </w:tc>
        <w:tc>
          <w:tcPr>
            <w:tcW w:w="717" w:type="dxa"/>
            <w:tcBorders>
              <w:top w:val="single" w:sz="4" w:space="0" w:color="auto"/>
              <w:left w:val="single" w:sz="4" w:space="0" w:color="auto"/>
              <w:bottom w:val="single" w:sz="4" w:space="0" w:color="auto"/>
              <w:right w:val="single" w:sz="4" w:space="0" w:color="auto"/>
            </w:tcBorders>
            <w:hideMark/>
          </w:tcPr>
          <w:p w14:paraId="011BC607"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75</w:t>
            </w:r>
          </w:p>
        </w:tc>
        <w:tc>
          <w:tcPr>
            <w:tcW w:w="717" w:type="dxa"/>
            <w:tcBorders>
              <w:top w:val="single" w:sz="4" w:space="0" w:color="auto"/>
              <w:left w:val="single" w:sz="4" w:space="0" w:color="auto"/>
              <w:bottom w:val="single" w:sz="4" w:space="0" w:color="auto"/>
              <w:right w:val="single" w:sz="4" w:space="0" w:color="auto"/>
            </w:tcBorders>
            <w:hideMark/>
          </w:tcPr>
          <w:p w14:paraId="2188AD0C"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39</w:t>
            </w:r>
          </w:p>
        </w:tc>
        <w:tc>
          <w:tcPr>
            <w:tcW w:w="717" w:type="dxa"/>
            <w:tcBorders>
              <w:top w:val="single" w:sz="4" w:space="0" w:color="auto"/>
              <w:left w:val="single" w:sz="4" w:space="0" w:color="auto"/>
              <w:bottom w:val="single" w:sz="4" w:space="0" w:color="auto"/>
              <w:right w:val="single" w:sz="4" w:space="0" w:color="auto"/>
            </w:tcBorders>
            <w:hideMark/>
          </w:tcPr>
          <w:p w14:paraId="1363692C"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75</w:t>
            </w:r>
          </w:p>
        </w:tc>
        <w:tc>
          <w:tcPr>
            <w:tcW w:w="717" w:type="dxa"/>
            <w:tcBorders>
              <w:top w:val="single" w:sz="4" w:space="0" w:color="auto"/>
              <w:left w:val="single" w:sz="4" w:space="0" w:color="auto"/>
              <w:bottom w:val="single" w:sz="4" w:space="0" w:color="auto"/>
              <w:right w:val="single" w:sz="4" w:space="0" w:color="auto"/>
            </w:tcBorders>
            <w:hideMark/>
          </w:tcPr>
          <w:p w14:paraId="67C68AB8" w14:textId="77777777" w:rsidR="00746902" w:rsidRPr="003068BA" w:rsidRDefault="00746902" w:rsidP="006F2236">
            <w:pPr>
              <w:spacing w:after="0"/>
              <w:ind w:hanging="9"/>
              <w:rPr>
                <w:rFonts w:ascii="Arial" w:eastAsia="Calibri" w:hAnsi="Arial"/>
                <w:sz w:val="18"/>
              </w:rPr>
            </w:pPr>
            <w:r w:rsidRPr="003068BA">
              <w:rPr>
                <w:rFonts w:ascii="Arial" w:eastAsia="Calibri" w:hAnsi="Arial"/>
                <w:i/>
                <w:color w:val="FF0000"/>
                <w:sz w:val="18"/>
              </w:rPr>
              <w:t>x</w:t>
            </w:r>
            <w:r w:rsidRPr="003068BA">
              <w:rPr>
                <w:rFonts w:ascii="Arial" w:eastAsia="Calibri" w:hAnsi="Arial"/>
                <w:sz w:val="18"/>
              </w:rPr>
              <w:t>9</w:t>
            </w:r>
          </w:p>
        </w:tc>
      </w:tr>
    </w:tbl>
    <w:p w14:paraId="031BF23E" w14:textId="77777777" w:rsidR="00746902" w:rsidRPr="003068BA" w:rsidRDefault="00746902" w:rsidP="00746902">
      <w:pPr>
        <w:spacing w:after="160" w:line="256" w:lineRule="auto"/>
      </w:pPr>
    </w:p>
    <w:p w14:paraId="6228DCE8" w14:textId="4E4F7878" w:rsidR="00746902" w:rsidRPr="003068BA" w:rsidRDefault="00746902" w:rsidP="00746902">
      <w:pPr>
        <w:spacing w:after="160" w:line="256" w:lineRule="auto"/>
      </w:pPr>
      <w:r w:rsidRPr="003068BA">
        <w:t>The tester shall use a method supported by the UE to update the EF content e.g. the EF</w:t>
      </w:r>
      <w:r w:rsidRPr="003068BA">
        <w:rPr>
          <w:vertAlign w:val="subscript"/>
        </w:rPr>
        <w:t>IMSI</w:t>
      </w:r>
      <w:r w:rsidRPr="003068BA">
        <w:t xml:space="preserve"> shown in the example above: 24608135793579</w:t>
      </w:r>
      <w:r w:rsidRPr="003068BA">
        <w:rPr>
          <w:i/>
        </w:rPr>
        <w:t>x</w:t>
      </w:r>
      <w:r w:rsidRPr="003068BA">
        <w:t>, where "</w:t>
      </w:r>
      <w:r w:rsidRPr="003068BA">
        <w:rPr>
          <w:i/>
        </w:rPr>
        <w:t>x</w:t>
      </w:r>
      <w:r w:rsidRPr="003068BA">
        <w:t>" can be any random digit between 0 – 9.</w:t>
      </w:r>
    </w:p>
    <w:p w14:paraId="54AFACD0" w14:textId="77777777" w:rsidR="00746902" w:rsidRPr="003068BA" w:rsidRDefault="00746902" w:rsidP="00746902">
      <w:pPr>
        <w:spacing w:after="160" w:line="256" w:lineRule="auto"/>
      </w:pPr>
      <w:r w:rsidRPr="003068BA">
        <w:lastRenderedPageBreak/>
        <w:t>The random value replacing digit in the EF coding can be built from all values appropriate for that digit within the particular EF. In cases where it is not obvious what appropriate values are, possible coding is given in the EF description within the test case.</w:t>
      </w:r>
    </w:p>
    <w:p w14:paraId="020EADB8" w14:textId="70D16719" w:rsidR="00080512" w:rsidRPr="003068BA" w:rsidRDefault="007429F6" w:rsidP="001F40A7">
      <w:pPr>
        <w:pStyle w:val="Heading8"/>
      </w:pPr>
      <w:r w:rsidRPr="003068BA">
        <w:br w:type="page"/>
      </w:r>
      <w:bookmarkStart w:id="2398" w:name="_Toc103688616"/>
      <w:r w:rsidR="00080512" w:rsidRPr="003068BA">
        <w:lastRenderedPageBreak/>
        <w:t>Annex &lt;B&gt; (informative):</w:t>
      </w:r>
      <w:r w:rsidR="00080512" w:rsidRPr="003068BA">
        <w:br/>
        <w:t xml:space="preserve">&lt;Informative annex </w:t>
      </w:r>
      <w:r w:rsidR="006B30D0" w:rsidRPr="003068BA">
        <w:t>for a Technical Specification</w:t>
      </w:r>
      <w:r w:rsidR="00080512" w:rsidRPr="003068BA">
        <w:t>&gt;</w:t>
      </w:r>
      <w:bookmarkEnd w:id="2398"/>
    </w:p>
    <w:p w14:paraId="082B2F82" w14:textId="77777777" w:rsidR="006B30D0" w:rsidRPr="003068BA" w:rsidRDefault="006B30D0" w:rsidP="006B30D0">
      <w:pPr>
        <w:pStyle w:val="Guidance"/>
      </w:pPr>
      <w:r w:rsidRPr="003068BA">
        <w:t>Informative annexes may appear in both Technical Specifications and Technical Reports. Use style "Heading 8" for use in TSs.</w:t>
      </w:r>
    </w:p>
    <w:p w14:paraId="7BCA4287" w14:textId="77777777" w:rsidR="002675F0" w:rsidRPr="003068BA" w:rsidRDefault="002675F0" w:rsidP="002675F0">
      <w:pPr>
        <w:pStyle w:val="Guidance"/>
      </w:pPr>
      <w:r w:rsidRPr="003068BA">
        <w:t>Informative annexes shall not contain requirements for the implementation of the Technical Specification.</w:t>
      </w:r>
    </w:p>
    <w:p w14:paraId="19671DA3" w14:textId="1B63E253" w:rsidR="00080512" w:rsidRPr="003068BA" w:rsidRDefault="00080512">
      <w:pPr>
        <w:pStyle w:val="Heading1"/>
      </w:pPr>
      <w:bookmarkStart w:id="2399" w:name="_Toc103688617"/>
      <w:r w:rsidRPr="003068BA">
        <w:t>B.1</w:t>
      </w:r>
      <w:r w:rsidRPr="003068BA">
        <w:tab/>
        <w:t>Heading levels in an annex</w:t>
      </w:r>
      <w:bookmarkEnd w:id="2399"/>
    </w:p>
    <w:p w14:paraId="23E8B070" w14:textId="77777777" w:rsidR="00080512" w:rsidRPr="003068BA" w:rsidRDefault="00080512">
      <w:r w:rsidRPr="003068BA">
        <w:t xml:space="preserve">Heading levels within an annex are used as in the main document, but for Heading level selection, the "A.", "B.", etc. are ignored. e.g. </w:t>
      </w:r>
      <w:r w:rsidRPr="003068BA">
        <w:rPr>
          <w:b/>
        </w:rPr>
        <w:t>B.1.2</w:t>
      </w:r>
      <w:r w:rsidRPr="003068BA">
        <w:t xml:space="preserve"> is formatted using </w:t>
      </w:r>
      <w:r w:rsidRPr="003068BA">
        <w:rPr>
          <w:b/>
          <w:i/>
        </w:rPr>
        <w:t>Heading 2</w:t>
      </w:r>
      <w:r w:rsidRPr="003068BA">
        <w:t xml:space="preserve"> style.</w:t>
      </w:r>
    </w:p>
    <w:p w14:paraId="30C57156" w14:textId="77777777" w:rsidR="006B30D0" w:rsidRPr="003068BA" w:rsidRDefault="006B30D0" w:rsidP="006B30D0">
      <w:pPr>
        <w:pStyle w:val="Heading9"/>
      </w:pPr>
      <w:r w:rsidRPr="003068BA">
        <w:br w:type="page"/>
      </w:r>
      <w:bookmarkStart w:id="2400" w:name="_Toc103688618"/>
      <w:r w:rsidRPr="003068BA">
        <w:lastRenderedPageBreak/>
        <w:t>Annex &lt;B&gt;:</w:t>
      </w:r>
      <w:r w:rsidRPr="003068BA">
        <w:br/>
        <w:t>&lt;Informative annex title for a Technical Report&gt;</w:t>
      </w:r>
      <w:bookmarkEnd w:id="2400"/>
    </w:p>
    <w:p w14:paraId="2199B002" w14:textId="77777777" w:rsidR="006B30D0" w:rsidRPr="003068BA" w:rsidRDefault="006B30D0" w:rsidP="006B30D0">
      <w:pPr>
        <w:pStyle w:val="Guidance"/>
      </w:pPr>
      <w:r w:rsidRPr="003068BA">
        <w:t>Informative annexes in Technical Reports do not use "(informative") in the title, since all annexes in TRs are informative. Use style "Heading 9" in TRs.</w:t>
      </w:r>
    </w:p>
    <w:p w14:paraId="2002064F" w14:textId="77777777" w:rsidR="006B30D0" w:rsidRPr="003068BA" w:rsidRDefault="006B30D0"/>
    <w:p w14:paraId="08B8C66A" w14:textId="3909ED93" w:rsidR="002675F0" w:rsidRPr="003068BA" w:rsidRDefault="002675F0" w:rsidP="002675F0">
      <w:pPr>
        <w:pStyle w:val="Heading8"/>
      </w:pPr>
      <w:r w:rsidRPr="003068BA">
        <w:br w:type="page"/>
      </w:r>
      <w:bookmarkStart w:id="2401" w:name="_Toc103688619"/>
      <w:r w:rsidRPr="003068BA">
        <w:lastRenderedPageBreak/>
        <w:t>Annex &lt;C&gt; (informative):</w:t>
      </w:r>
      <w:r w:rsidRPr="003068BA">
        <w:br/>
        <w:t>Bibliography</w:t>
      </w:r>
      <w:bookmarkEnd w:id="2401"/>
    </w:p>
    <w:p w14:paraId="33A08F73" w14:textId="77777777" w:rsidR="00080512" w:rsidRPr="003068BA" w:rsidRDefault="00080512">
      <w:pPr>
        <w:pStyle w:val="Guidance"/>
      </w:pPr>
      <w:r w:rsidRPr="003068BA">
        <w:t xml:space="preserve">The Bibliography is optional. If it exists, it shall follow the last </w:t>
      </w:r>
      <w:r w:rsidR="002675F0" w:rsidRPr="003068BA">
        <w:t xml:space="preserve">technical </w:t>
      </w:r>
      <w:r w:rsidRPr="003068BA">
        <w:t>annex in the document.</w:t>
      </w:r>
    </w:p>
    <w:p w14:paraId="31ABF86F" w14:textId="77777777" w:rsidR="00080512" w:rsidRPr="003068BA" w:rsidRDefault="00080512">
      <w:r w:rsidRPr="003068BA">
        <w:t>The following material, though not specifically referenced in the body of the present document (or not publicly available), gives supporting information.</w:t>
      </w:r>
    </w:p>
    <w:p w14:paraId="2D668302" w14:textId="77777777" w:rsidR="00080512" w:rsidRPr="003068BA" w:rsidRDefault="00080512">
      <w:pPr>
        <w:pStyle w:val="Guidance"/>
      </w:pPr>
      <w:r w:rsidRPr="003068BA">
        <w:t>Bibliography format</w:t>
      </w:r>
    </w:p>
    <w:p w14:paraId="50BC9E8B" w14:textId="77777777" w:rsidR="00080512" w:rsidRPr="003068BA" w:rsidRDefault="00080512">
      <w:r w:rsidRPr="003068BA">
        <w:t>&lt;Publication&gt;: "&lt;Title&gt;".</w:t>
      </w:r>
    </w:p>
    <w:p w14:paraId="6F1B2AE3" w14:textId="77777777" w:rsidR="002675F0" w:rsidRPr="003068BA" w:rsidRDefault="002675F0" w:rsidP="002675F0">
      <w:pPr>
        <w:pStyle w:val="Heading8"/>
      </w:pPr>
      <w:r w:rsidRPr="003068BA">
        <w:br w:type="page"/>
      </w:r>
      <w:bookmarkStart w:id="2402" w:name="_Toc103688620"/>
      <w:r w:rsidRPr="003068BA">
        <w:lastRenderedPageBreak/>
        <w:t>Annex &lt;D&gt; (informative):</w:t>
      </w:r>
      <w:r w:rsidRPr="003068BA">
        <w:br/>
        <w:t>Index</w:t>
      </w:r>
      <w:bookmarkEnd w:id="2402"/>
    </w:p>
    <w:p w14:paraId="004931FE" w14:textId="77777777" w:rsidR="002675F0" w:rsidRPr="003068BA" w:rsidRDefault="002675F0" w:rsidP="002675F0">
      <w:pPr>
        <w:pStyle w:val="Guidance"/>
      </w:pPr>
      <w:r w:rsidRPr="003068BA">
        <w:t>The Index is optional. If it exists, it shall immediately precede the Changes history annex.</w:t>
      </w:r>
    </w:p>
    <w:p w14:paraId="130F8391" w14:textId="77777777" w:rsidR="002675F0" w:rsidRPr="003068BA" w:rsidRDefault="002675F0" w:rsidP="002675F0">
      <w:pPr>
        <w:pStyle w:val="Guidance"/>
      </w:pPr>
      <w:r w:rsidRPr="003068BA">
        <w:t>Generate the index using MS Word's index field feature.</w:t>
      </w:r>
    </w:p>
    <w:p w14:paraId="5536FE2F" w14:textId="77777777" w:rsidR="002675F0" w:rsidRPr="003068BA" w:rsidRDefault="002675F0" w:rsidP="002675F0"/>
    <w:p w14:paraId="39C2353C" w14:textId="16E3283F" w:rsidR="00080512" w:rsidRPr="003068BA" w:rsidRDefault="00080512">
      <w:pPr>
        <w:pStyle w:val="Heading8"/>
      </w:pPr>
      <w:r w:rsidRPr="003068BA">
        <w:br w:type="page"/>
      </w:r>
      <w:bookmarkStart w:id="2403" w:name="_Toc103688621"/>
      <w:r w:rsidRPr="003068BA">
        <w:lastRenderedPageBreak/>
        <w:t>Annex &lt;X&gt; (informative):</w:t>
      </w:r>
      <w:r w:rsidRPr="003068BA">
        <w:br/>
        <w:t>Change history</w:t>
      </w:r>
      <w:bookmarkEnd w:id="2403"/>
    </w:p>
    <w:p w14:paraId="6A811AE2" w14:textId="77777777" w:rsidR="003C3971" w:rsidRPr="003068BA" w:rsidRDefault="003C3971" w:rsidP="003C3971">
      <w:pPr>
        <w:pStyle w:val="Guidance"/>
      </w:pPr>
      <w:r w:rsidRPr="003068BA">
        <w:t xml:space="preserve">This is the last annex for </w:t>
      </w:r>
      <w:r w:rsidR="00A73129" w:rsidRPr="003068BA">
        <w:t>TS/</w:t>
      </w:r>
      <w:r w:rsidRPr="003068BA">
        <w:t>TSs which details the change history using the following table.</w:t>
      </w:r>
      <w:r w:rsidR="007429F6" w:rsidRPr="003068BA">
        <w:br/>
      </w:r>
      <w:r w:rsidRPr="003068BA">
        <w:t xml:space="preserve">This table </w:t>
      </w:r>
      <w:r w:rsidR="00A73129" w:rsidRPr="003068BA">
        <w:t>is to</w:t>
      </w:r>
      <w:r w:rsidRPr="003068BA">
        <w:t xml:space="preserve"> be used for recording progress during the WG drafting process till TSG approval of this </w:t>
      </w:r>
      <w:r w:rsidR="00A73129" w:rsidRPr="003068BA">
        <w:t>TS/</w:t>
      </w:r>
      <w:r w:rsidRPr="003068BA">
        <w:t>TR.</w:t>
      </w:r>
      <w:r w:rsidR="007429F6" w:rsidRPr="003068BA">
        <w:br/>
      </w:r>
      <w:r w:rsidRPr="003068BA">
        <w:t>For TRs under change control, use one line per approved Change Request</w:t>
      </w:r>
      <w:r w:rsidR="007429F6" w:rsidRPr="003068BA">
        <w:br/>
      </w:r>
      <w:r w:rsidRPr="003068BA">
        <w:t>Date: use format YYYY-MM</w:t>
      </w:r>
      <w:r w:rsidR="007429F6" w:rsidRPr="003068BA">
        <w:br/>
      </w:r>
      <w:r w:rsidRPr="003068BA">
        <w:t>CR: four digits, leading zeros as necessary</w:t>
      </w:r>
      <w:r w:rsidR="007429F6" w:rsidRPr="003068BA">
        <w:br/>
      </w:r>
      <w:r w:rsidRPr="003068BA">
        <w:t>Rev: blank, or number (max two digits)</w:t>
      </w:r>
      <w:r w:rsidR="007429F6" w:rsidRPr="003068BA">
        <w:br/>
      </w:r>
      <w:r w:rsidRPr="003068BA">
        <w:t>Cat: use one of the letters A, B, C, D, F</w:t>
      </w:r>
      <w:r w:rsidR="007429F6" w:rsidRPr="003068BA">
        <w:br/>
      </w:r>
      <w:r w:rsidRPr="003068BA">
        <w:t>Subject/Comment: for TSs under change control, include full text of the subject field of the Change Request cover</w:t>
      </w:r>
      <w:r w:rsidR="007429F6" w:rsidRPr="003068BA">
        <w:br/>
      </w:r>
      <w:r w:rsidRPr="003068BA">
        <w:t>New vers: use format [n]</w:t>
      </w:r>
      <w:r w:rsidR="001C21C3" w:rsidRPr="003068BA">
        <w:t>n</w:t>
      </w:r>
      <w:r w:rsidRPr="003068BA">
        <w:t>.[n]</w:t>
      </w:r>
      <w:r w:rsidR="001C21C3" w:rsidRPr="003068BA">
        <w:t>n</w:t>
      </w:r>
      <w:r w:rsidRPr="003068BA">
        <w:t>.[n]</w:t>
      </w:r>
      <w:r w:rsidR="001C21C3" w:rsidRPr="003068BA">
        <w:t>n</w:t>
      </w:r>
    </w:p>
    <w:p w14:paraId="75F13301" w14:textId="77777777" w:rsidR="00054A22" w:rsidRPr="003068BA" w:rsidRDefault="00054A22" w:rsidP="00054A22">
      <w:pPr>
        <w:pStyle w:val="TH"/>
      </w:pPr>
      <w:bookmarkStart w:id="2404" w:name="historyclause"/>
      <w:bookmarkEnd w:id="24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068BA" w14:paraId="1B3C74F2" w14:textId="77777777" w:rsidTr="00C72833">
        <w:trPr>
          <w:cantSplit/>
        </w:trPr>
        <w:tc>
          <w:tcPr>
            <w:tcW w:w="9639" w:type="dxa"/>
            <w:gridSpan w:val="8"/>
            <w:tcBorders>
              <w:bottom w:val="nil"/>
            </w:tcBorders>
            <w:shd w:val="solid" w:color="FFFFFF" w:fill="auto"/>
          </w:tcPr>
          <w:p w14:paraId="413EA493" w14:textId="77777777" w:rsidR="003C3971" w:rsidRPr="003068BA" w:rsidRDefault="003C3971" w:rsidP="00C72833">
            <w:pPr>
              <w:pStyle w:val="TAL"/>
              <w:jc w:val="center"/>
              <w:rPr>
                <w:b/>
                <w:sz w:val="16"/>
              </w:rPr>
            </w:pPr>
            <w:r w:rsidRPr="003068BA">
              <w:rPr>
                <w:b/>
              </w:rPr>
              <w:t>Change history</w:t>
            </w:r>
          </w:p>
        </w:tc>
      </w:tr>
      <w:tr w:rsidR="003C3971" w:rsidRPr="003068BA" w14:paraId="120FF235" w14:textId="77777777" w:rsidTr="00C72833">
        <w:tc>
          <w:tcPr>
            <w:tcW w:w="800" w:type="dxa"/>
            <w:shd w:val="pct10" w:color="auto" w:fill="FFFFFF"/>
          </w:tcPr>
          <w:p w14:paraId="795F1DB6" w14:textId="77777777" w:rsidR="003C3971" w:rsidRPr="003068BA" w:rsidRDefault="003C3971" w:rsidP="00C72833">
            <w:pPr>
              <w:pStyle w:val="TAL"/>
              <w:rPr>
                <w:b/>
                <w:sz w:val="16"/>
              </w:rPr>
            </w:pPr>
            <w:r w:rsidRPr="003068BA">
              <w:rPr>
                <w:b/>
                <w:sz w:val="16"/>
              </w:rPr>
              <w:t>Date</w:t>
            </w:r>
          </w:p>
        </w:tc>
        <w:tc>
          <w:tcPr>
            <w:tcW w:w="800" w:type="dxa"/>
            <w:shd w:val="pct10" w:color="auto" w:fill="FFFFFF"/>
          </w:tcPr>
          <w:p w14:paraId="5103B8FD" w14:textId="77777777" w:rsidR="003C3971" w:rsidRPr="003068BA" w:rsidRDefault="00DF2B1F" w:rsidP="00C72833">
            <w:pPr>
              <w:pStyle w:val="TAL"/>
              <w:rPr>
                <w:b/>
                <w:sz w:val="16"/>
              </w:rPr>
            </w:pPr>
            <w:r w:rsidRPr="003068BA">
              <w:rPr>
                <w:b/>
                <w:sz w:val="16"/>
              </w:rPr>
              <w:t>Meeting</w:t>
            </w:r>
          </w:p>
        </w:tc>
        <w:tc>
          <w:tcPr>
            <w:tcW w:w="1094" w:type="dxa"/>
            <w:shd w:val="pct10" w:color="auto" w:fill="FFFFFF"/>
          </w:tcPr>
          <w:p w14:paraId="16DCB514" w14:textId="77777777" w:rsidR="003C3971" w:rsidRPr="003068BA" w:rsidRDefault="003C3971" w:rsidP="00DF2B1F">
            <w:pPr>
              <w:pStyle w:val="TAL"/>
              <w:rPr>
                <w:b/>
                <w:sz w:val="16"/>
              </w:rPr>
            </w:pPr>
            <w:r w:rsidRPr="003068BA">
              <w:rPr>
                <w:b/>
                <w:sz w:val="16"/>
              </w:rPr>
              <w:t>TDoc</w:t>
            </w:r>
          </w:p>
        </w:tc>
        <w:tc>
          <w:tcPr>
            <w:tcW w:w="425" w:type="dxa"/>
            <w:shd w:val="pct10" w:color="auto" w:fill="FFFFFF"/>
          </w:tcPr>
          <w:p w14:paraId="2C1B7AB6" w14:textId="77777777" w:rsidR="003C3971" w:rsidRPr="003068BA" w:rsidRDefault="003C3971" w:rsidP="00C72833">
            <w:pPr>
              <w:pStyle w:val="TAL"/>
              <w:rPr>
                <w:b/>
                <w:sz w:val="16"/>
              </w:rPr>
            </w:pPr>
            <w:r w:rsidRPr="003068BA">
              <w:rPr>
                <w:b/>
                <w:sz w:val="16"/>
              </w:rPr>
              <w:t>CR</w:t>
            </w:r>
          </w:p>
        </w:tc>
        <w:tc>
          <w:tcPr>
            <w:tcW w:w="425" w:type="dxa"/>
            <w:shd w:val="pct10" w:color="auto" w:fill="FFFFFF"/>
          </w:tcPr>
          <w:p w14:paraId="353F65AB" w14:textId="77777777" w:rsidR="003C3971" w:rsidRPr="003068BA" w:rsidRDefault="003C3971" w:rsidP="00C72833">
            <w:pPr>
              <w:pStyle w:val="TAL"/>
              <w:rPr>
                <w:b/>
                <w:sz w:val="16"/>
              </w:rPr>
            </w:pPr>
            <w:r w:rsidRPr="003068BA">
              <w:rPr>
                <w:b/>
                <w:sz w:val="16"/>
              </w:rPr>
              <w:t>Rev</w:t>
            </w:r>
          </w:p>
        </w:tc>
        <w:tc>
          <w:tcPr>
            <w:tcW w:w="425" w:type="dxa"/>
            <w:shd w:val="pct10" w:color="auto" w:fill="FFFFFF"/>
          </w:tcPr>
          <w:p w14:paraId="5C2C2AE2" w14:textId="77777777" w:rsidR="003C3971" w:rsidRPr="003068BA" w:rsidRDefault="003C3971" w:rsidP="00C72833">
            <w:pPr>
              <w:pStyle w:val="TAL"/>
              <w:rPr>
                <w:b/>
                <w:sz w:val="16"/>
              </w:rPr>
            </w:pPr>
            <w:r w:rsidRPr="003068BA">
              <w:rPr>
                <w:b/>
                <w:sz w:val="16"/>
              </w:rPr>
              <w:t>Cat</w:t>
            </w:r>
          </w:p>
        </w:tc>
        <w:tc>
          <w:tcPr>
            <w:tcW w:w="4962" w:type="dxa"/>
            <w:shd w:val="pct10" w:color="auto" w:fill="FFFFFF"/>
          </w:tcPr>
          <w:p w14:paraId="2576112C" w14:textId="77777777" w:rsidR="003C3971" w:rsidRPr="003068BA" w:rsidRDefault="003C3971" w:rsidP="00C72833">
            <w:pPr>
              <w:pStyle w:val="TAL"/>
              <w:rPr>
                <w:b/>
                <w:sz w:val="16"/>
              </w:rPr>
            </w:pPr>
            <w:r w:rsidRPr="003068BA">
              <w:rPr>
                <w:b/>
                <w:sz w:val="16"/>
              </w:rPr>
              <w:t>Subject/Comment</w:t>
            </w:r>
          </w:p>
        </w:tc>
        <w:tc>
          <w:tcPr>
            <w:tcW w:w="708" w:type="dxa"/>
            <w:shd w:val="pct10" w:color="auto" w:fill="FFFFFF"/>
          </w:tcPr>
          <w:p w14:paraId="3D7D7C22" w14:textId="77777777" w:rsidR="003C3971" w:rsidRPr="003068BA" w:rsidRDefault="003C3971" w:rsidP="00C72833">
            <w:pPr>
              <w:pStyle w:val="TAL"/>
              <w:rPr>
                <w:b/>
                <w:sz w:val="16"/>
              </w:rPr>
            </w:pPr>
            <w:r w:rsidRPr="003068BA">
              <w:rPr>
                <w:b/>
                <w:sz w:val="16"/>
              </w:rPr>
              <w:t>New vers</w:t>
            </w:r>
            <w:r w:rsidR="00DF2B1F" w:rsidRPr="003068BA">
              <w:rPr>
                <w:b/>
                <w:sz w:val="16"/>
              </w:rPr>
              <w:t>ion</w:t>
            </w:r>
          </w:p>
        </w:tc>
      </w:tr>
      <w:tr w:rsidR="003C3971" w:rsidRPr="003068BA" w14:paraId="023804D2" w14:textId="77777777" w:rsidTr="00C72833">
        <w:tc>
          <w:tcPr>
            <w:tcW w:w="800" w:type="dxa"/>
            <w:shd w:val="solid" w:color="FFFFFF" w:fill="auto"/>
          </w:tcPr>
          <w:p w14:paraId="08CB842B" w14:textId="77777777" w:rsidR="003C3971" w:rsidRPr="003068BA" w:rsidRDefault="003C3971" w:rsidP="00C72833">
            <w:pPr>
              <w:pStyle w:val="TAC"/>
              <w:rPr>
                <w:sz w:val="16"/>
                <w:szCs w:val="16"/>
              </w:rPr>
            </w:pPr>
          </w:p>
        </w:tc>
        <w:tc>
          <w:tcPr>
            <w:tcW w:w="800" w:type="dxa"/>
            <w:shd w:val="solid" w:color="FFFFFF" w:fill="auto"/>
          </w:tcPr>
          <w:p w14:paraId="029A1FD8" w14:textId="77777777" w:rsidR="003C3971" w:rsidRPr="003068BA" w:rsidRDefault="003C3971" w:rsidP="00C72833">
            <w:pPr>
              <w:pStyle w:val="TAC"/>
              <w:rPr>
                <w:sz w:val="16"/>
                <w:szCs w:val="16"/>
              </w:rPr>
            </w:pPr>
          </w:p>
        </w:tc>
        <w:tc>
          <w:tcPr>
            <w:tcW w:w="1094" w:type="dxa"/>
            <w:shd w:val="solid" w:color="FFFFFF" w:fill="auto"/>
          </w:tcPr>
          <w:p w14:paraId="6DC45A1D" w14:textId="77777777" w:rsidR="003C3971" w:rsidRPr="003068BA" w:rsidRDefault="003C3971" w:rsidP="00C72833">
            <w:pPr>
              <w:pStyle w:val="TAC"/>
              <w:rPr>
                <w:sz w:val="16"/>
                <w:szCs w:val="16"/>
              </w:rPr>
            </w:pPr>
          </w:p>
        </w:tc>
        <w:tc>
          <w:tcPr>
            <w:tcW w:w="425" w:type="dxa"/>
            <w:shd w:val="solid" w:color="FFFFFF" w:fill="auto"/>
          </w:tcPr>
          <w:p w14:paraId="20C1F0AB" w14:textId="77777777" w:rsidR="003C3971" w:rsidRPr="003068BA" w:rsidRDefault="003C3971" w:rsidP="00C72833">
            <w:pPr>
              <w:pStyle w:val="TAL"/>
              <w:rPr>
                <w:sz w:val="16"/>
                <w:szCs w:val="16"/>
              </w:rPr>
            </w:pPr>
          </w:p>
        </w:tc>
        <w:tc>
          <w:tcPr>
            <w:tcW w:w="425" w:type="dxa"/>
            <w:shd w:val="solid" w:color="FFFFFF" w:fill="auto"/>
          </w:tcPr>
          <w:p w14:paraId="4B3A8A57" w14:textId="77777777" w:rsidR="003C3971" w:rsidRPr="003068BA" w:rsidRDefault="003C3971" w:rsidP="00C72833">
            <w:pPr>
              <w:pStyle w:val="TAR"/>
              <w:rPr>
                <w:sz w:val="16"/>
                <w:szCs w:val="16"/>
              </w:rPr>
            </w:pPr>
          </w:p>
        </w:tc>
        <w:tc>
          <w:tcPr>
            <w:tcW w:w="425" w:type="dxa"/>
            <w:shd w:val="solid" w:color="FFFFFF" w:fill="auto"/>
          </w:tcPr>
          <w:p w14:paraId="1FDA0A9E" w14:textId="77777777" w:rsidR="003C3971" w:rsidRPr="003068BA" w:rsidRDefault="003C3971" w:rsidP="00C72833">
            <w:pPr>
              <w:pStyle w:val="TAC"/>
              <w:rPr>
                <w:sz w:val="16"/>
                <w:szCs w:val="16"/>
              </w:rPr>
            </w:pPr>
          </w:p>
        </w:tc>
        <w:tc>
          <w:tcPr>
            <w:tcW w:w="4962" w:type="dxa"/>
            <w:shd w:val="solid" w:color="FFFFFF" w:fill="auto"/>
          </w:tcPr>
          <w:p w14:paraId="0AD60F2A" w14:textId="77777777" w:rsidR="003C3971" w:rsidRPr="003068BA" w:rsidRDefault="003C3971" w:rsidP="00C72833">
            <w:pPr>
              <w:pStyle w:val="TAL"/>
              <w:rPr>
                <w:sz w:val="16"/>
                <w:szCs w:val="16"/>
              </w:rPr>
            </w:pPr>
          </w:p>
        </w:tc>
        <w:tc>
          <w:tcPr>
            <w:tcW w:w="708" w:type="dxa"/>
            <w:shd w:val="solid" w:color="FFFFFF" w:fill="auto"/>
          </w:tcPr>
          <w:p w14:paraId="511087D6" w14:textId="77777777" w:rsidR="003C3971" w:rsidRPr="003068BA" w:rsidRDefault="003C3971" w:rsidP="00C72833">
            <w:pPr>
              <w:pStyle w:val="TAC"/>
              <w:rPr>
                <w:sz w:val="16"/>
                <w:szCs w:val="16"/>
              </w:rPr>
            </w:pPr>
          </w:p>
        </w:tc>
      </w:tr>
    </w:tbl>
    <w:p w14:paraId="3A1DAB3B" w14:textId="77777777" w:rsidR="003C3971" w:rsidRPr="003068BA" w:rsidRDefault="003C3971" w:rsidP="003C3971"/>
    <w:p w14:paraId="40A466F0" w14:textId="77777777" w:rsidR="00080512" w:rsidRPr="003068BA" w:rsidRDefault="00080512"/>
    <w:sectPr w:rsidR="00080512" w:rsidRPr="003068BA">
      <w:footnotePr>
        <w:numRestart w:val="eachSect"/>
      </w:footnotePr>
      <w:pgSz w:w="16702" w:h="16840" w:code="9"/>
      <w:pgMar w:top="1416" w:right="5928"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4" w:author="Arne M." w:date="2021-05-18T16:48:00Z" w:initials="AM">
    <w:p w14:paraId="70538290" w14:textId="7A37A6D4" w:rsidR="00F70B5B" w:rsidRDefault="00F70B5B">
      <w:pPr>
        <w:pStyle w:val="CommentText"/>
      </w:pPr>
      <w:r>
        <w:rPr>
          <w:rStyle w:val="CommentReference"/>
        </w:rPr>
        <w:annotationRef/>
      </w:r>
      <w:r>
        <w:t>To be aligned if all TCs are transferred, referenced or marked RFU</w:t>
      </w:r>
    </w:p>
  </w:comment>
  <w:comment w:id="126" w:author="COMPRION" w:date="2022-02-11T08:48:00Z" w:initials="AM">
    <w:p w14:paraId="23D55409" w14:textId="57833C6D" w:rsidR="00F70B5B" w:rsidRDefault="00F70B5B">
      <w:pPr>
        <w:pStyle w:val="CommentText"/>
      </w:pPr>
      <w:r>
        <w:rPr>
          <w:rStyle w:val="CommentReference"/>
        </w:rPr>
        <w:annotationRef/>
      </w:r>
      <w:r>
        <w:t>Added to be open for SSP implementations not using APDUs to transfer data =&gt; future proof</w:t>
      </w:r>
    </w:p>
  </w:comment>
  <w:comment w:id="755" w:author="Marquordt" w:date="2022-04-27T14:18:00Z" w:initials="AM">
    <w:p w14:paraId="1D364699" w14:textId="3C9AC673" w:rsidR="00F70B5B" w:rsidRDefault="00F70B5B">
      <w:pPr>
        <w:pStyle w:val="CommentText"/>
      </w:pPr>
      <w:r>
        <w:rPr>
          <w:rStyle w:val="CommentReference"/>
        </w:rPr>
        <w:annotationRef/>
      </w:r>
      <w:r>
        <w:t>The purpose is mentioning a call – but there is no  establishing of a call in the procedure =&gt; ?</w:t>
      </w:r>
    </w:p>
  </w:comment>
  <w:comment w:id="803" w:author="Marquordt" w:date="2022-04-27T14:20:00Z" w:initials="AM">
    <w:p w14:paraId="295857CD" w14:textId="2CA1E876" w:rsidR="00F70B5B" w:rsidRDefault="00F70B5B">
      <w:pPr>
        <w:pStyle w:val="CommentText"/>
      </w:pPr>
      <w:r>
        <w:rPr>
          <w:rStyle w:val="CommentReference"/>
        </w:rPr>
        <w:annotationRef/>
      </w:r>
      <w:r>
        <w:t>The conformance requirement is mentioning a call – but there is no establishing of a call in the procedure =&gt; ?</w:t>
      </w:r>
    </w:p>
  </w:comment>
  <w:comment w:id="1111" w:author="Marquordt" w:date="2022-04-27T14:26:00Z" w:initials="AM">
    <w:p w14:paraId="5A1DAC24" w14:textId="0CFC1E2F" w:rsidR="00F70B5B" w:rsidRDefault="00F70B5B">
      <w:pPr>
        <w:pStyle w:val="CommentText"/>
      </w:pPr>
      <w:r>
        <w:rPr>
          <w:rStyle w:val="CommentReference"/>
        </w:rPr>
        <w:annotationRef/>
      </w:r>
      <w:r>
        <w:t>Additional steps to handle the ‘call’ mentioned before – probably more specific information is needed</w:t>
      </w:r>
    </w:p>
  </w:comment>
  <w:comment w:id="1239" w:author="Marquordt" w:date="2022-04-27T09:07:00Z" w:initials="AM">
    <w:p w14:paraId="74C13E56" w14:textId="528CB7C8" w:rsidR="00F70B5B" w:rsidRDefault="00F70B5B">
      <w:pPr>
        <w:pStyle w:val="CommentText"/>
      </w:pPr>
      <w:r>
        <w:rPr>
          <w:rStyle w:val="CommentReference"/>
        </w:rPr>
        <w:annotationRef/>
      </w:r>
      <w:r>
        <w:t>Test environment with additional capabilities required to verify all conformance requirementss</w:t>
      </w:r>
    </w:p>
  </w:comment>
  <w:comment w:id="2099" w:author="Arne MARQUORDT" w:date="2021-06-16T14:17:00Z" w:initials="AM">
    <w:p w14:paraId="2E9288B7" w14:textId="50F2628B" w:rsidR="00F70B5B" w:rsidRDefault="00F70B5B">
      <w:pPr>
        <w:pStyle w:val="CommentText"/>
      </w:pPr>
      <w:r>
        <w:rPr>
          <w:rStyle w:val="CommentReference"/>
        </w:rPr>
        <w:annotationRef/>
      </w:r>
      <w:r>
        <w:t>Do we better define new ‘Coding details’ to use a random value IMSI here for all configurations?</w:t>
      </w:r>
    </w:p>
  </w:comment>
  <w:comment w:id="2110" w:author="Arne M." w:date="2021-06-02T15:01:00Z" w:initials="AM">
    <w:p w14:paraId="04ECAFC3" w14:textId="77777777" w:rsidR="00F70B5B" w:rsidRDefault="00F70B5B" w:rsidP="006A54A0">
      <w:pPr>
        <w:pStyle w:val="CommentText"/>
      </w:pPr>
      <w:r>
        <w:rPr>
          <w:rStyle w:val="CommentReference"/>
        </w:rPr>
        <w:annotationRef/>
      </w:r>
      <w:r>
        <w:t>Aligned with the definition and applicability</w:t>
      </w:r>
    </w:p>
  </w:comment>
  <w:comment w:id="2111" w:author="Arne M." w:date="2021-06-02T15:08:00Z" w:initials="AM">
    <w:p w14:paraId="071F7DAC" w14:textId="77777777" w:rsidR="00F70B5B" w:rsidRDefault="00F70B5B" w:rsidP="006A54A0">
      <w:pPr>
        <w:pStyle w:val="CommentText"/>
      </w:pPr>
      <w:r>
        <w:rPr>
          <w:rStyle w:val="CommentReference"/>
        </w:rPr>
        <w:annotationRef/>
      </w:r>
      <w:r>
        <w:t>Aligned with 31.102</w:t>
      </w:r>
    </w:p>
  </w:comment>
  <w:comment w:id="2112" w:author="Arne M." w:date="2021-06-02T15:18:00Z" w:initials="AM">
    <w:p w14:paraId="46F036E0" w14:textId="7114F7C0" w:rsidR="00F70B5B" w:rsidRDefault="00F70B5B" w:rsidP="006A54A0">
      <w:pPr>
        <w:pStyle w:val="CommentText"/>
      </w:pPr>
      <w:r>
        <w:rPr>
          <w:rStyle w:val="CommentReference"/>
        </w:rPr>
        <w:annotationRef/>
      </w:r>
      <w:r>
        <w:t>If it is a test purpose to check the successful registration an appropriate CR to verify that should be added. – see CR 4</w:t>
      </w:r>
    </w:p>
  </w:comment>
  <w:comment w:id="2121" w:author="COMPRION" w:date="2022-02-23T16:49:00Z" w:initials="AM">
    <w:p w14:paraId="74B7AC2C" w14:textId="5FCAC26E" w:rsidR="00F70B5B" w:rsidRDefault="00F70B5B">
      <w:pPr>
        <w:pStyle w:val="CommentText"/>
      </w:pPr>
      <w:r>
        <w:rPr>
          <w:rStyle w:val="CommentReference"/>
        </w:rPr>
        <w:annotationRef/>
      </w:r>
      <w:r>
        <w:t>Temporary text – to be aligned with the test from TS 31.121 with adoptions to nrUSIM requirements</w:t>
      </w:r>
    </w:p>
  </w:comment>
  <w:comment w:id="2126" w:author="Arne MARQUORDT" w:date="2021-06-29T16:00:00Z" w:initials="AM">
    <w:p w14:paraId="40E4EF45" w14:textId="77777777" w:rsidR="00F70B5B" w:rsidRDefault="00F70B5B" w:rsidP="005F3FA3">
      <w:pPr>
        <w:pStyle w:val="CommentText"/>
      </w:pPr>
      <w:r>
        <w:rPr>
          <w:rStyle w:val="CommentReference"/>
        </w:rPr>
        <w:annotationRef/>
      </w:r>
      <w:r>
        <w:t>Aligned with test purpose</w:t>
      </w:r>
    </w:p>
  </w:comment>
  <w:comment w:id="2255" w:author="Arne MARQUORDT" w:date="2021-02-05T13:26:00Z" w:initials="AM">
    <w:p w14:paraId="77860EB2" w14:textId="2DE6255B" w:rsidR="00F70B5B" w:rsidRDefault="00F70B5B">
      <w:pPr>
        <w:pStyle w:val="CommentText"/>
      </w:pPr>
      <w:r>
        <w:rPr>
          <w:rStyle w:val="CommentReference"/>
        </w:rPr>
        <w:annotationRef/>
      </w:r>
      <w:r>
        <w:t>As information about the Attach Requests can be generated from the test flow and the data available on the system simulator this information could be helpful e.g. for debugging</w:t>
      </w:r>
    </w:p>
  </w:comment>
  <w:comment w:id="2368" w:author="Arne MARQUORDT" w:date="2021-06-17T13:51:00Z" w:initials="AM">
    <w:p w14:paraId="3540D07B" w14:textId="7039975A" w:rsidR="00F70B5B" w:rsidRDefault="00F70B5B">
      <w:pPr>
        <w:pStyle w:val="CommentText"/>
      </w:pPr>
      <w:r>
        <w:rPr>
          <w:rStyle w:val="CommentReference"/>
        </w:rPr>
        <w:annotationRef/>
      </w:r>
      <w:r>
        <w:t>To align with the test purpose</w:t>
      </w:r>
    </w:p>
  </w:comment>
  <w:comment w:id="2371" w:author="Arne MARQUORDT" w:date="2021-08-04T12:00:00Z" w:initials="AM">
    <w:p w14:paraId="30360334" w14:textId="77777777" w:rsidR="00F70B5B" w:rsidRDefault="00F70B5B">
      <w:pPr>
        <w:pStyle w:val="CommentText"/>
      </w:pPr>
      <w:r>
        <w:rPr>
          <w:rStyle w:val="CommentReference"/>
        </w:rPr>
        <w:annotationRef/>
      </w:r>
      <w:r>
        <w:t>Modified from C6-200782.</w:t>
      </w:r>
    </w:p>
    <w:p w14:paraId="28618156" w14:textId="77777777" w:rsidR="00F70B5B" w:rsidRDefault="00F70B5B">
      <w:pPr>
        <w:pStyle w:val="CommentText"/>
      </w:pPr>
      <w:r>
        <w:t>Either transmission is initially activated or will be activated in step 1) of the procedure.</w:t>
      </w:r>
    </w:p>
    <w:p w14:paraId="633958D3" w14:textId="63C8CD87" w:rsidR="00F70B5B" w:rsidRDefault="00F70B5B">
      <w:pPr>
        <w:pStyle w:val="CommentText"/>
      </w:pPr>
      <w:r>
        <w:t>… for now, I decided to do the latter</w:t>
      </w:r>
    </w:p>
  </w:comment>
  <w:comment w:id="2375" w:author="Arne MARQUORDT" w:date="2021-08-04T10:53:00Z" w:initials="AM">
    <w:p w14:paraId="1A700322" w14:textId="77777777" w:rsidR="00F70B5B" w:rsidRDefault="00F70B5B" w:rsidP="009B6AA2">
      <w:pPr>
        <w:pStyle w:val="CommentText"/>
      </w:pPr>
      <w:r>
        <w:rPr>
          <w:rStyle w:val="CommentReference"/>
        </w:rPr>
        <w:annotationRef/>
      </w:r>
      <w:r>
        <w:t>C6-200782 has defined values and handling for SQN records.</w:t>
      </w:r>
    </w:p>
    <w:p w14:paraId="3A9F07E0" w14:textId="70B719A6" w:rsidR="00F70B5B" w:rsidRDefault="00F70B5B" w:rsidP="009B6AA2">
      <w:pPr>
        <w:pStyle w:val="CommentText"/>
      </w:pPr>
      <w:r>
        <w:t xml:space="preserve">The SQN is not stored in any EF defined in TS 31.102 </w:t>
      </w:r>
    </w:p>
    <w:p w14:paraId="31C69898" w14:textId="01FDE330" w:rsidR="00F70B5B" w:rsidRDefault="00F70B5B" w:rsidP="009B6AA2">
      <w:pPr>
        <w:pStyle w:val="CommentText"/>
      </w:pPr>
      <w:r>
        <w:t>I suggest to not use a value that cannot be determined without specific knowledge of the card or to use a test card with a defined address for the SQN values.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538290" w15:done="0"/>
  <w15:commentEx w15:paraId="23D55409" w15:done="0"/>
  <w15:commentEx w15:paraId="1D364699" w15:done="0"/>
  <w15:commentEx w15:paraId="295857CD" w15:done="0"/>
  <w15:commentEx w15:paraId="5A1DAC24" w15:done="0"/>
  <w15:commentEx w15:paraId="74C13E56" w15:done="0"/>
  <w15:commentEx w15:paraId="2E9288B7" w15:done="0"/>
  <w15:commentEx w15:paraId="04ECAFC3" w15:done="0"/>
  <w15:commentEx w15:paraId="071F7DAC" w15:done="0"/>
  <w15:commentEx w15:paraId="46F036E0" w15:done="0"/>
  <w15:commentEx w15:paraId="74B7AC2C" w15:done="0"/>
  <w15:commentEx w15:paraId="40E4EF45" w15:done="0"/>
  <w15:commentEx w15:paraId="77860EB2" w15:done="0"/>
  <w15:commentEx w15:paraId="3540D07B" w15:done="0"/>
  <w15:commentEx w15:paraId="633958D3" w15:done="0"/>
  <w15:commentEx w15:paraId="31C698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538290" w16cid:durableId="244E6E49"/>
  <w16cid:commentId w16cid:paraId="23D55409" w16cid:durableId="25B0A146"/>
  <w16cid:commentId w16cid:paraId="1D364699" w16cid:durableId="2613CF4D"/>
  <w16cid:commentId w16cid:paraId="295857CD" w16cid:durableId="2613CFC8"/>
  <w16cid:commentId w16cid:paraId="5A1DAC24" w16cid:durableId="2613D11E"/>
  <w16cid:commentId w16cid:paraId="74C13E56" w16cid:durableId="2613864D"/>
  <w16cid:commentId w16cid:paraId="2E9288B7" w16cid:durableId="24748679"/>
  <w16cid:commentId w16cid:paraId="04ECAFC3" w16cid:durableId="24621BE4"/>
  <w16cid:commentId w16cid:paraId="071F7DAC" w16cid:durableId="24621D6F"/>
  <w16cid:commentId w16cid:paraId="46F036E0" w16cid:durableId="24621FB4"/>
  <w16cid:commentId w16cid:paraId="74B7AC2C" w16cid:durableId="25C0E407"/>
  <w16cid:commentId w16cid:paraId="40E4EF45" w16cid:durableId="2485C202"/>
  <w16cid:commentId w16cid:paraId="77860EB2" w16cid:durableId="23C7C601"/>
  <w16cid:commentId w16cid:paraId="3540D07B" w16cid:durableId="2475D1FB"/>
  <w16cid:commentId w16cid:paraId="633958D3" w16cid:durableId="24B4FFC8"/>
  <w16cid:commentId w16cid:paraId="31C69898" w16cid:durableId="24B4F0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068A3" w14:textId="77777777" w:rsidR="003E1ABE" w:rsidRDefault="003E1ABE">
      <w:r>
        <w:separator/>
      </w:r>
    </w:p>
  </w:endnote>
  <w:endnote w:type="continuationSeparator" w:id="0">
    <w:p w14:paraId="57BB3654" w14:textId="77777777" w:rsidR="003E1ABE" w:rsidRDefault="003E1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Yu Gothic"/>
    <w:panose1 w:val="00000000000000000000"/>
    <w:charset w:val="00"/>
    <w:family w:val="roman"/>
    <w:notTrueType/>
    <w:pitch w:val="default"/>
  </w:font>
  <w:font w:name="MathJax_Math-italic">
    <w:altName w:val="Cambria"/>
    <w:panose1 w:val="00000000000000000000"/>
    <w:charset w:val="00"/>
    <w:family w:val="roman"/>
    <w:notTrueType/>
    <w:pitch w:val="default"/>
  </w:font>
  <w:font w:name="MathJax_Main">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8C01E" w14:textId="77777777" w:rsidR="00F70B5B" w:rsidRDefault="00F70B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35EA6" w14:textId="77777777" w:rsidR="003E1ABE" w:rsidRDefault="003E1ABE">
      <w:r>
        <w:separator/>
      </w:r>
    </w:p>
  </w:footnote>
  <w:footnote w:type="continuationSeparator" w:id="0">
    <w:p w14:paraId="61244C00" w14:textId="77777777" w:rsidR="003E1ABE" w:rsidRDefault="003E1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619FE" w14:textId="1C528558" w:rsidR="00F70B5B" w:rsidRDefault="00F70B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2949">
      <w:rPr>
        <w:rFonts w:ascii="Arial" w:hAnsi="Arial" w:cs="Arial"/>
        <w:b/>
        <w:noProof/>
        <w:sz w:val="18"/>
        <w:szCs w:val="18"/>
      </w:rPr>
      <w:t>Draft 3GPP TS 31.127 V0.1.4 (2022-05)</w:t>
    </w:r>
    <w:r>
      <w:rPr>
        <w:rFonts w:ascii="Arial" w:hAnsi="Arial" w:cs="Arial"/>
        <w:b/>
        <w:sz w:val="18"/>
        <w:szCs w:val="18"/>
      </w:rPr>
      <w:fldChar w:fldCharType="end"/>
    </w:r>
  </w:p>
  <w:p w14:paraId="6000112B" w14:textId="77777777" w:rsidR="00F70B5B" w:rsidRDefault="00F70B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F8E09" w14:textId="33B0AE5C" w:rsidR="00F70B5B" w:rsidRDefault="00F70B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2949">
      <w:rPr>
        <w:rFonts w:ascii="Arial" w:hAnsi="Arial" w:cs="Arial"/>
        <w:b/>
        <w:noProof/>
        <w:sz w:val="18"/>
        <w:szCs w:val="18"/>
      </w:rPr>
      <w:t>Release 17</w:t>
    </w:r>
    <w:r>
      <w:rPr>
        <w:rFonts w:ascii="Arial" w:hAnsi="Arial" w:cs="Arial"/>
        <w:b/>
        <w:sz w:val="18"/>
        <w:szCs w:val="18"/>
      </w:rPr>
      <w:fldChar w:fldCharType="end"/>
    </w:r>
  </w:p>
  <w:p w14:paraId="6D18F34A" w14:textId="77777777" w:rsidR="00F70B5B" w:rsidRDefault="00F70B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E26ABE"/>
    <w:multiLevelType w:val="hybridMultilevel"/>
    <w:tmpl w:val="F5DEEAC6"/>
    <w:lvl w:ilvl="0" w:tplc="992A7622">
      <w:start w:val="1"/>
      <w:numFmt w:val="decimal"/>
      <w:lvlText w:val="CR %1"/>
      <w:lvlJc w:val="left"/>
      <w:pPr>
        <w:ind w:left="928" w:hanging="360"/>
      </w:pPr>
      <w:rPr>
        <w:rFonts w:hint="default"/>
      </w:rPr>
    </w:lvl>
    <w:lvl w:ilvl="1" w:tplc="9760E236">
      <w:start w:val="1"/>
      <w:numFmt w:val="bullet"/>
      <w:lvlText w:val="-"/>
      <w:lvlJc w:val="left"/>
      <w:pPr>
        <w:ind w:left="2345" w:hanging="360"/>
      </w:pPr>
      <w:rPr>
        <w:rFonts w:ascii="Times New Roman" w:eastAsia="Times New Roman" w:hAnsi="Times New Roman" w:cs="Times New Roman" w:hint="default"/>
      </w:rPr>
    </w:lvl>
    <w:lvl w:ilvl="2" w:tplc="0AF48526">
      <w:start w:val="1"/>
      <w:numFmt w:val="lowerLetter"/>
      <w:lvlText w:val="%3)"/>
      <w:lvlJc w:val="left"/>
      <w:pPr>
        <w:ind w:left="2548" w:hanging="360"/>
      </w:pPr>
      <w:rPr>
        <w:rFonts w:hint="default"/>
      </w:rPr>
    </w:lvl>
    <w:lvl w:ilvl="3" w:tplc="4DB6AE1C">
      <w:start w:val="1"/>
      <w:numFmt w:val="decimal"/>
      <w:lvlText w:val="%4)"/>
      <w:lvlJc w:val="left"/>
      <w:pPr>
        <w:ind w:left="3088" w:hanging="360"/>
      </w:pPr>
      <w:rPr>
        <w:rFonts w:hint="default"/>
      </w:r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87A6760"/>
    <w:multiLevelType w:val="hybridMultilevel"/>
    <w:tmpl w:val="F350C7C6"/>
    <w:lvl w:ilvl="0" w:tplc="59D6D700">
      <w:start w:val="1"/>
      <w:numFmt w:val="decimal"/>
      <w:lvlText w:val="[%1]"/>
      <w:lvlJc w:val="left"/>
      <w:pPr>
        <w:ind w:left="7590" w:hanging="360"/>
      </w:pPr>
      <w:rPr>
        <w:rFonts w:hint="default"/>
        <w:color w:val="auto"/>
      </w:rPr>
    </w:lvl>
    <w:lvl w:ilvl="1" w:tplc="04090019">
      <w:start w:val="1"/>
      <w:numFmt w:val="lowerLetter"/>
      <w:lvlText w:val="%2."/>
      <w:lvlJc w:val="left"/>
      <w:pPr>
        <w:ind w:left="-2387" w:hanging="360"/>
      </w:pPr>
    </w:lvl>
    <w:lvl w:ilvl="2" w:tplc="0409001B" w:tentative="1">
      <w:start w:val="1"/>
      <w:numFmt w:val="lowerRoman"/>
      <w:lvlText w:val="%3."/>
      <w:lvlJc w:val="right"/>
      <w:pPr>
        <w:ind w:left="-1667" w:hanging="180"/>
      </w:pPr>
    </w:lvl>
    <w:lvl w:ilvl="3" w:tplc="0409000F" w:tentative="1">
      <w:start w:val="1"/>
      <w:numFmt w:val="decimal"/>
      <w:lvlText w:val="%4."/>
      <w:lvlJc w:val="left"/>
      <w:pPr>
        <w:ind w:left="-947" w:hanging="360"/>
      </w:pPr>
    </w:lvl>
    <w:lvl w:ilvl="4" w:tplc="04090019" w:tentative="1">
      <w:start w:val="1"/>
      <w:numFmt w:val="lowerLetter"/>
      <w:lvlText w:val="%5."/>
      <w:lvlJc w:val="left"/>
      <w:pPr>
        <w:ind w:left="-227" w:hanging="360"/>
      </w:pPr>
    </w:lvl>
    <w:lvl w:ilvl="5" w:tplc="0409001B" w:tentative="1">
      <w:start w:val="1"/>
      <w:numFmt w:val="lowerRoman"/>
      <w:lvlText w:val="%6."/>
      <w:lvlJc w:val="right"/>
      <w:pPr>
        <w:ind w:left="493" w:hanging="180"/>
      </w:pPr>
    </w:lvl>
    <w:lvl w:ilvl="6" w:tplc="0409000F" w:tentative="1">
      <w:start w:val="1"/>
      <w:numFmt w:val="decimal"/>
      <w:lvlText w:val="%7."/>
      <w:lvlJc w:val="left"/>
      <w:pPr>
        <w:ind w:left="1213" w:hanging="360"/>
      </w:pPr>
    </w:lvl>
    <w:lvl w:ilvl="7" w:tplc="04090019" w:tentative="1">
      <w:start w:val="1"/>
      <w:numFmt w:val="lowerLetter"/>
      <w:lvlText w:val="%8."/>
      <w:lvlJc w:val="left"/>
      <w:pPr>
        <w:ind w:left="1933" w:hanging="360"/>
      </w:pPr>
    </w:lvl>
    <w:lvl w:ilvl="8" w:tplc="0409001B" w:tentative="1">
      <w:start w:val="1"/>
      <w:numFmt w:val="lowerRoman"/>
      <w:lvlText w:val="%9."/>
      <w:lvlJc w:val="right"/>
      <w:pPr>
        <w:ind w:left="2653" w:hanging="180"/>
      </w:pPr>
    </w:lvl>
  </w:abstractNum>
  <w:abstractNum w:abstractNumId="10" w15:restartNumberingAfterBreak="0">
    <w:nsid w:val="0A2A2C98"/>
    <w:multiLevelType w:val="hybridMultilevel"/>
    <w:tmpl w:val="64E87CA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F8570F1"/>
    <w:multiLevelType w:val="hybridMultilevel"/>
    <w:tmpl w:val="1496197C"/>
    <w:lvl w:ilvl="0" w:tplc="BE38E1AC">
      <w:start w:val="1"/>
      <w:numFmt w:val="decimal"/>
      <w:lvlText w:val="%1)"/>
      <w:lvlJc w:val="left"/>
      <w:pPr>
        <w:ind w:left="577" w:hanging="43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7CE4871"/>
    <w:multiLevelType w:val="hybridMultilevel"/>
    <w:tmpl w:val="CCB24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9DC6B3A"/>
    <w:multiLevelType w:val="hybridMultilevel"/>
    <w:tmpl w:val="7C5EBEEE"/>
    <w:lvl w:ilvl="0" w:tplc="992A7622">
      <w:start w:val="1"/>
      <w:numFmt w:val="decimal"/>
      <w:lvlText w:val="CR %1"/>
      <w:lvlJc w:val="left"/>
      <w:pPr>
        <w:ind w:left="786" w:hanging="360"/>
      </w:pPr>
      <w:rPr>
        <w:rFonts w:hint="default"/>
      </w:rPr>
    </w:lvl>
    <w:lvl w:ilvl="1" w:tplc="9760E236">
      <w:start w:val="1"/>
      <w:numFmt w:val="bullet"/>
      <w:lvlText w:val="-"/>
      <w:lvlJc w:val="left"/>
      <w:pPr>
        <w:ind w:left="-348" w:hanging="360"/>
      </w:pPr>
      <w:rPr>
        <w:rFonts w:ascii="Times New Roman" w:eastAsia="Times New Roman" w:hAnsi="Times New Roman" w:cs="Times New Roman" w:hint="default"/>
      </w:rPr>
    </w:lvl>
    <w:lvl w:ilvl="2" w:tplc="0AF48526">
      <w:start w:val="1"/>
      <w:numFmt w:val="lowerLetter"/>
      <w:lvlText w:val="%3)"/>
      <w:lvlJc w:val="left"/>
      <w:pPr>
        <w:ind w:left="-145" w:hanging="360"/>
      </w:pPr>
      <w:rPr>
        <w:rFonts w:hint="default"/>
      </w:rPr>
    </w:lvl>
    <w:lvl w:ilvl="3" w:tplc="0409000F" w:tentative="1">
      <w:start w:val="1"/>
      <w:numFmt w:val="decimal"/>
      <w:lvlText w:val="%4."/>
      <w:lvlJc w:val="left"/>
      <w:pPr>
        <w:ind w:left="395" w:hanging="360"/>
      </w:pPr>
    </w:lvl>
    <w:lvl w:ilvl="4" w:tplc="04090019" w:tentative="1">
      <w:start w:val="1"/>
      <w:numFmt w:val="lowerLetter"/>
      <w:lvlText w:val="%5."/>
      <w:lvlJc w:val="left"/>
      <w:pPr>
        <w:ind w:left="1115" w:hanging="360"/>
      </w:pPr>
    </w:lvl>
    <w:lvl w:ilvl="5" w:tplc="0409001B" w:tentative="1">
      <w:start w:val="1"/>
      <w:numFmt w:val="lowerRoman"/>
      <w:lvlText w:val="%6."/>
      <w:lvlJc w:val="right"/>
      <w:pPr>
        <w:ind w:left="1835" w:hanging="180"/>
      </w:pPr>
    </w:lvl>
    <w:lvl w:ilvl="6" w:tplc="0409000F" w:tentative="1">
      <w:start w:val="1"/>
      <w:numFmt w:val="decimal"/>
      <w:lvlText w:val="%7."/>
      <w:lvlJc w:val="left"/>
      <w:pPr>
        <w:ind w:left="2555" w:hanging="360"/>
      </w:pPr>
    </w:lvl>
    <w:lvl w:ilvl="7" w:tplc="04090019" w:tentative="1">
      <w:start w:val="1"/>
      <w:numFmt w:val="lowerLetter"/>
      <w:lvlText w:val="%8."/>
      <w:lvlJc w:val="left"/>
      <w:pPr>
        <w:ind w:left="3275" w:hanging="360"/>
      </w:pPr>
    </w:lvl>
    <w:lvl w:ilvl="8" w:tplc="0409001B" w:tentative="1">
      <w:start w:val="1"/>
      <w:numFmt w:val="lowerRoman"/>
      <w:lvlText w:val="%9."/>
      <w:lvlJc w:val="right"/>
      <w:pPr>
        <w:ind w:left="3995" w:hanging="18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B63229"/>
    <w:multiLevelType w:val="hybridMultilevel"/>
    <w:tmpl w:val="6FA0C4D2"/>
    <w:lvl w:ilvl="0" w:tplc="917E3414">
      <w:start w:val="1"/>
      <w:numFmt w:val="decimal"/>
      <w:lvlText w:val="%1)"/>
      <w:lvlJc w:val="left"/>
      <w:pPr>
        <w:ind w:left="577" w:hanging="43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9"/>
  </w:num>
  <w:num w:numId="2">
    <w:abstractNumId w:val="36"/>
  </w:num>
  <w:num w:numId="3">
    <w:abstractNumId w:val="12"/>
  </w:num>
  <w:num w:numId="4">
    <w:abstractNumId w:val="21"/>
  </w:num>
  <w:num w:numId="5">
    <w:abstractNumId w:val="27"/>
  </w:num>
  <w:num w:numId="6">
    <w:abstractNumId w:val="24"/>
  </w:num>
  <w:num w:numId="7">
    <w:abstractNumId w:val="18"/>
  </w:num>
  <w:num w:numId="8">
    <w:abstractNumId w:val="29"/>
  </w:num>
  <w:num w:numId="9">
    <w:abstractNumId w:val="9"/>
  </w:num>
  <w:num w:numId="10">
    <w:abstractNumId w:val="7"/>
  </w:num>
  <w:num w:numId="11">
    <w:abstractNumId w:val="32"/>
  </w:num>
  <w:num w:numId="12">
    <w:abstractNumId w:val="35"/>
  </w:num>
  <w:num w:numId="13">
    <w:abstractNumId w:val="34"/>
  </w:num>
  <w:num w:numId="14">
    <w:abstractNumId w:val="3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7"/>
  </w:num>
  <w:num w:numId="23">
    <w:abstractNumId w:val="30"/>
  </w:num>
  <w:num w:numId="24">
    <w:abstractNumId w:val="25"/>
  </w:num>
  <w:num w:numId="25">
    <w:abstractNumId w:val="28"/>
  </w:num>
  <w:num w:numId="26">
    <w:abstractNumId w:val="15"/>
  </w:num>
  <w:num w:numId="27">
    <w:abstractNumId w:val="11"/>
  </w:num>
  <w:num w:numId="28">
    <w:abstractNumId w:val="13"/>
  </w:num>
  <w:num w:numId="29">
    <w:abstractNumId w:val="26"/>
  </w:num>
  <w:num w:numId="30">
    <w:abstractNumId w:val="33"/>
  </w:num>
  <w:num w:numId="31">
    <w:abstractNumId w:val="22"/>
  </w:num>
  <w:num w:numId="32">
    <w:abstractNumId w:val="8"/>
  </w:num>
  <w:num w:numId="33">
    <w:abstractNumId w:val="23"/>
  </w:num>
  <w:num w:numId="34">
    <w:abstractNumId w:val="14"/>
  </w:num>
  <w:num w:numId="35">
    <w:abstractNumId w:val="20"/>
  </w:num>
  <w:num w:numId="36">
    <w:abstractNumId w:val="31"/>
  </w:num>
  <w:num w:numId="37">
    <w:abstractNumId w:val="10"/>
  </w:num>
  <w:num w:numId="38">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quordt">
    <w15:presenceInfo w15:providerId="None" w15:userId="Marquordt"/>
  </w15:person>
  <w15:person w15:author="Arne M.">
    <w15:presenceInfo w15:providerId="None" w15:userId="Arne M."/>
  </w15:person>
  <w15:person w15:author="COMPRION">
    <w15:presenceInfo w15:providerId="None" w15:userId="COMPRION"/>
  </w15:person>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A0"/>
    <w:rsid w:val="000050EB"/>
    <w:rsid w:val="000056D0"/>
    <w:rsid w:val="000075A7"/>
    <w:rsid w:val="00014286"/>
    <w:rsid w:val="000159BE"/>
    <w:rsid w:val="00017CD8"/>
    <w:rsid w:val="0002117A"/>
    <w:rsid w:val="00022BEC"/>
    <w:rsid w:val="000246D1"/>
    <w:rsid w:val="00027723"/>
    <w:rsid w:val="00033397"/>
    <w:rsid w:val="0003424E"/>
    <w:rsid w:val="000352CC"/>
    <w:rsid w:val="000352D0"/>
    <w:rsid w:val="00037C2B"/>
    <w:rsid w:val="00040095"/>
    <w:rsid w:val="00041609"/>
    <w:rsid w:val="00042AB5"/>
    <w:rsid w:val="0004312D"/>
    <w:rsid w:val="00051834"/>
    <w:rsid w:val="00054A22"/>
    <w:rsid w:val="0005555B"/>
    <w:rsid w:val="00055F3A"/>
    <w:rsid w:val="00057384"/>
    <w:rsid w:val="00061752"/>
    <w:rsid w:val="00062023"/>
    <w:rsid w:val="000645A9"/>
    <w:rsid w:val="000655A6"/>
    <w:rsid w:val="00072A29"/>
    <w:rsid w:val="00080512"/>
    <w:rsid w:val="000865E6"/>
    <w:rsid w:val="00086D3B"/>
    <w:rsid w:val="00087AE1"/>
    <w:rsid w:val="000A0324"/>
    <w:rsid w:val="000A3E2C"/>
    <w:rsid w:val="000A5F04"/>
    <w:rsid w:val="000A62CA"/>
    <w:rsid w:val="000B056E"/>
    <w:rsid w:val="000B2C3D"/>
    <w:rsid w:val="000C42A6"/>
    <w:rsid w:val="000C47C3"/>
    <w:rsid w:val="000D0355"/>
    <w:rsid w:val="000D58AB"/>
    <w:rsid w:val="000D6651"/>
    <w:rsid w:val="000D6EF0"/>
    <w:rsid w:val="000E458C"/>
    <w:rsid w:val="000E7D8E"/>
    <w:rsid w:val="000F1C57"/>
    <w:rsid w:val="0011065D"/>
    <w:rsid w:val="00116DC8"/>
    <w:rsid w:val="00117202"/>
    <w:rsid w:val="00121247"/>
    <w:rsid w:val="00133525"/>
    <w:rsid w:val="001463D4"/>
    <w:rsid w:val="00146A95"/>
    <w:rsid w:val="00150972"/>
    <w:rsid w:val="001523FA"/>
    <w:rsid w:val="001553B4"/>
    <w:rsid w:val="00182F0D"/>
    <w:rsid w:val="0018623C"/>
    <w:rsid w:val="00187E84"/>
    <w:rsid w:val="00191DAC"/>
    <w:rsid w:val="00194304"/>
    <w:rsid w:val="00196511"/>
    <w:rsid w:val="00196E1A"/>
    <w:rsid w:val="0019706C"/>
    <w:rsid w:val="001A356E"/>
    <w:rsid w:val="001A48FC"/>
    <w:rsid w:val="001A4C42"/>
    <w:rsid w:val="001A7420"/>
    <w:rsid w:val="001B6637"/>
    <w:rsid w:val="001B67A0"/>
    <w:rsid w:val="001C10C7"/>
    <w:rsid w:val="001C21C3"/>
    <w:rsid w:val="001D02C2"/>
    <w:rsid w:val="001D089E"/>
    <w:rsid w:val="001D7A7F"/>
    <w:rsid w:val="001F0395"/>
    <w:rsid w:val="001F0C1D"/>
    <w:rsid w:val="001F1132"/>
    <w:rsid w:val="001F132C"/>
    <w:rsid w:val="001F168B"/>
    <w:rsid w:val="001F3223"/>
    <w:rsid w:val="001F40A7"/>
    <w:rsid w:val="001F5A70"/>
    <w:rsid w:val="0022003A"/>
    <w:rsid w:val="00222687"/>
    <w:rsid w:val="00232571"/>
    <w:rsid w:val="002325C5"/>
    <w:rsid w:val="002347A2"/>
    <w:rsid w:val="00245C0F"/>
    <w:rsid w:val="00252C79"/>
    <w:rsid w:val="00254588"/>
    <w:rsid w:val="002649BB"/>
    <w:rsid w:val="00264E7B"/>
    <w:rsid w:val="002659CB"/>
    <w:rsid w:val="00265E44"/>
    <w:rsid w:val="002666E6"/>
    <w:rsid w:val="00267570"/>
    <w:rsid w:val="002675A6"/>
    <w:rsid w:val="002675F0"/>
    <w:rsid w:val="0027240E"/>
    <w:rsid w:val="002736C0"/>
    <w:rsid w:val="00291282"/>
    <w:rsid w:val="002920DD"/>
    <w:rsid w:val="00292BB3"/>
    <w:rsid w:val="00296080"/>
    <w:rsid w:val="00297CF7"/>
    <w:rsid w:val="002A04C5"/>
    <w:rsid w:val="002A3558"/>
    <w:rsid w:val="002A5A0B"/>
    <w:rsid w:val="002A685C"/>
    <w:rsid w:val="002B6339"/>
    <w:rsid w:val="002B6E7B"/>
    <w:rsid w:val="002C212F"/>
    <w:rsid w:val="002C7517"/>
    <w:rsid w:val="002D1AFC"/>
    <w:rsid w:val="002D2295"/>
    <w:rsid w:val="002D5774"/>
    <w:rsid w:val="002D6FF2"/>
    <w:rsid w:val="002E00EE"/>
    <w:rsid w:val="002E342E"/>
    <w:rsid w:val="002E689A"/>
    <w:rsid w:val="002E697B"/>
    <w:rsid w:val="002E7845"/>
    <w:rsid w:val="002F1418"/>
    <w:rsid w:val="002F5495"/>
    <w:rsid w:val="00300880"/>
    <w:rsid w:val="0030100B"/>
    <w:rsid w:val="003014FC"/>
    <w:rsid w:val="00306753"/>
    <w:rsid w:val="003068BA"/>
    <w:rsid w:val="00306910"/>
    <w:rsid w:val="00310070"/>
    <w:rsid w:val="00315B8E"/>
    <w:rsid w:val="003172DC"/>
    <w:rsid w:val="003175CA"/>
    <w:rsid w:val="00320417"/>
    <w:rsid w:val="00321FD1"/>
    <w:rsid w:val="00322605"/>
    <w:rsid w:val="003266EE"/>
    <w:rsid w:val="00326D71"/>
    <w:rsid w:val="00330F0F"/>
    <w:rsid w:val="00332FA6"/>
    <w:rsid w:val="003356F5"/>
    <w:rsid w:val="00336D8A"/>
    <w:rsid w:val="003436A9"/>
    <w:rsid w:val="00346937"/>
    <w:rsid w:val="003505E9"/>
    <w:rsid w:val="003512F1"/>
    <w:rsid w:val="0035462D"/>
    <w:rsid w:val="003555F9"/>
    <w:rsid w:val="00364636"/>
    <w:rsid w:val="00366A02"/>
    <w:rsid w:val="00366F4B"/>
    <w:rsid w:val="003765B8"/>
    <w:rsid w:val="0037743E"/>
    <w:rsid w:val="00381040"/>
    <w:rsid w:val="00381811"/>
    <w:rsid w:val="0038515C"/>
    <w:rsid w:val="003860DD"/>
    <w:rsid w:val="003871EF"/>
    <w:rsid w:val="00387AA4"/>
    <w:rsid w:val="00390926"/>
    <w:rsid w:val="00391C93"/>
    <w:rsid w:val="003A5606"/>
    <w:rsid w:val="003B42FB"/>
    <w:rsid w:val="003B5854"/>
    <w:rsid w:val="003C1BBF"/>
    <w:rsid w:val="003C3971"/>
    <w:rsid w:val="003C6E41"/>
    <w:rsid w:val="003C77FD"/>
    <w:rsid w:val="003D6242"/>
    <w:rsid w:val="003E03AA"/>
    <w:rsid w:val="003E0403"/>
    <w:rsid w:val="003E1ABE"/>
    <w:rsid w:val="003E3163"/>
    <w:rsid w:val="003F727A"/>
    <w:rsid w:val="003F7A4E"/>
    <w:rsid w:val="004030DE"/>
    <w:rsid w:val="00405268"/>
    <w:rsid w:val="00407244"/>
    <w:rsid w:val="004129DE"/>
    <w:rsid w:val="00417AD2"/>
    <w:rsid w:val="00422172"/>
    <w:rsid w:val="00423334"/>
    <w:rsid w:val="00432774"/>
    <w:rsid w:val="00432BA3"/>
    <w:rsid w:val="004345EC"/>
    <w:rsid w:val="0044062A"/>
    <w:rsid w:val="00443B84"/>
    <w:rsid w:val="00444780"/>
    <w:rsid w:val="00447868"/>
    <w:rsid w:val="00452246"/>
    <w:rsid w:val="004540CD"/>
    <w:rsid w:val="00454E68"/>
    <w:rsid w:val="00454F63"/>
    <w:rsid w:val="0045561F"/>
    <w:rsid w:val="00464C55"/>
    <w:rsid w:val="00465515"/>
    <w:rsid w:val="00470759"/>
    <w:rsid w:val="00472DDF"/>
    <w:rsid w:val="004740D6"/>
    <w:rsid w:val="004746E6"/>
    <w:rsid w:val="004773F5"/>
    <w:rsid w:val="00481E77"/>
    <w:rsid w:val="004923F1"/>
    <w:rsid w:val="004940CC"/>
    <w:rsid w:val="00494E68"/>
    <w:rsid w:val="004962B7"/>
    <w:rsid w:val="004A263D"/>
    <w:rsid w:val="004B048F"/>
    <w:rsid w:val="004B0B78"/>
    <w:rsid w:val="004D3578"/>
    <w:rsid w:val="004D4184"/>
    <w:rsid w:val="004D56F3"/>
    <w:rsid w:val="004E1189"/>
    <w:rsid w:val="004E213A"/>
    <w:rsid w:val="004E64B3"/>
    <w:rsid w:val="004F0988"/>
    <w:rsid w:val="004F3340"/>
    <w:rsid w:val="004F3DD2"/>
    <w:rsid w:val="004F601D"/>
    <w:rsid w:val="00501D6B"/>
    <w:rsid w:val="00505EE2"/>
    <w:rsid w:val="00511A24"/>
    <w:rsid w:val="00511AEF"/>
    <w:rsid w:val="00511D4A"/>
    <w:rsid w:val="005133F6"/>
    <w:rsid w:val="00513EEE"/>
    <w:rsid w:val="00516F14"/>
    <w:rsid w:val="005205B4"/>
    <w:rsid w:val="005212ED"/>
    <w:rsid w:val="00522A0F"/>
    <w:rsid w:val="00524F46"/>
    <w:rsid w:val="00533593"/>
    <w:rsid w:val="0053388B"/>
    <w:rsid w:val="00535773"/>
    <w:rsid w:val="00543018"/>
    <w:rsid w:val="005434DF"/>
    <w:rsid w:val="00543E6C"/>
    <w:rsid w:val="00544E00"/>
    <w:rsid w:val="005455FA"/>
    <w:rsid w:val="005636E5"/>
    <w:rsid w:val="00565087"/>
    <w:rsid w:val="00573228"/>
    <w:rsid w:val="00573D6D"/>
    <w:rsid w:val="00575F2A"/>
    <w:rsid w:val="0058138D"/>
    <w:rsid w:val="00581821"/>
    <w:rsid w:val="00582815"/>
    <w:rsid w:val="00585C26"/>
    <w:rsid w:val="00591BEA"/>
    <w:rsid w:val="00597B11"/>
    <w:rsid w:val="005A06A5"/>
    <w:rsid w:val="005A1122"/>
    <w:rsid w:val="005B63DE"/>
    <w:rsid w:val="005C16F5"/>
    <w:rsid w:val="005C1E7B"/>
    <w:rsid w:val="005C234D"/>
    <w:rsid w:val="005C44A7"/>
    <w:rsid w:val="005D0536"/>
    <w:rsid w:val="005D2E01"/>
    <w:rsid w:val="005D5CC4"/>
    <w:rsid w:val="005D7526"/>
    <w:rsid w:val="005E17FF"/>
    <w:rsid w:val="005E43BB"/>
    <w:rsid w:val="005E4BB2"/>
    <w:rsid w:val="005E4D3C"/>
    <w:rsid w:val="005E5C52"/>
    <w:rsid w:val="005E7A7F"/>
    <w:rsid w:val="005F3FA3"/>
    <w:rsid w:val="005F4127"/>
    <w:rsid w:val="00602AEA"/>
    <w:rsid w:val="006038BB"/>
    <w:rsid w:val="00604ABD"/>
    <w:rsid w:val="00614FDF"/>
    <w:rsid w:val="006239F6"/>
    <w:rsid w:val="0063543D"/>
    <w:rsid w:val="0063620E"/>
    <w:rsid w:val="00643A46"/>
    <w:rsid w:val="00646B5F"/>
    <w:rsid w:val="00647114"/>
    <w:rsid w:val="006476F9"/>
    <w:rsid w:val="00651134"/>
    <w:rsid w:val="00653B67"/>
    <w:rsid w:val="006553A7"/>
    <w:rsid w:val="00660243"/>
    <w:rsid w:val="0066759C"/>
    <w:rsid w:val="00670F0E"/>
    <w:rsid w:val="006716E1"/>
    <w:rsid w:val="006725F2"/>
    <w:rsid w:val="006737C1"/>
    <w:rsid w:val="00681DE8"/>
    <w:rsid w:val="006847DB"/>
    <w:rsid w:val="006A0879"/>
    <w:rsid w:val="006A323F"/>
    <w:rsid w:val="006A54A0"/>
    <w:rsid w:val="006B30D0"/>
    <w:rsid w:val="006B6C7D"/>
    <w:rsid w:val="006B7A94"/>
    <w:rsid w:val="006C1F26"/>
    <w:rsid w:val="006C3112"/>
    <w:rsid w:val="006C3D95"/>
    <w:rsid w:val="006E0F2D"/>
    <w:rsid w:val="006E5C86"/>
    <w:rsid w:val="006F2236"/>
    <w:rsid w:val="006F4167"/>
    <w:rsid w:val="006F5107"/>
    <w:rsid w:val="007010F0"/>
    <w:rsid w:val="00701116"/>
    <w:rsid w:val="00702387"/>
    <w:rsid w:val="00707DFA"/>
    <w:rsid w:val="0071249A"/>
    <w:rsid w:val="00713C44"/>
    <w:rsid w:val="00714B86"/>
    <w:rsid w:val="00720CC6"/>
    <w:rsid w:val="00721E4A"/>
    <w:rsid w:val="00722708"/>
    <w:rsid w:val="00723BE1"/>
    <w:rsid w:val="007256E5"/>
    <w:rsid w:val="00730A78"/>
    <w:rsid w:val="00731559"/>
    <w:rsid w:val="00734A5B"/>
    <w:rsid w:val="00735FCA"/>
    <w:rsid w:val="0073788B"/>
    <w:rsid w:val="0074026F"/>
    <w:rsid w:val="00740FC5"/>
    <w:rsid w:val="007429F6"/>
    <w:rsid w:val="00744E76"/>
    <w:rsid w:val="00746902"/>
    <w:rsid w:val="00760446"/>
    <w:rsid w:val="007608CD"/>
    <w:rsid w:val="00774DA4"/>
    <w:rsid w:val="007753AE"/>
    <w:rsid w:val="00781F0F"/>
    <w:rsid w:val="00783FA8"/>
    <w:rsid w:val="0078663B"/>
    <w:rsid w:val="007974C7"/>
    <w:rsid w:val="007A0865"/>
    <w:rsid w:val="007A7503"/>
    <w:rsid w:val="007B100B"/>
    <w:rsid w:val="007B50DA"/>
    <w:rsid w:val="007B540E"/>
    <w:rsid w:val="007B600E"/>
    <w:rsid w:val="007C1036"/>
    <w:rsid w:val="007C11AE"/>
    <w:rsid w:val="007C13FD"/>
    <w:rsid w:val="007C775D"/>
    <w:rsid w:val="007D080C"/>
    <w:rsid w:val="007E178D"/>
    <w:rsid w:val="007E2D56"/>
    <w:rsid w:val="007E72A5"/>
    <w:rsid w:val="007F0F4A"/>
    <w:rsid w:val="007F1C8E"/>
    <w:rsid w:val="007F7255"/>
    <w:rsid w:val="008028A4"/>
    <w:rsid w:val="00803EE9"/>
    <w:rsid w:val="0081045F"/>
    <w:rsid w:val="008202B7"/>
    <w:rsid w:val="00822948"/>
    <w:rsid w:val="00825359"/>
    <w:rsid w:val="00830747"/>
    <w:rsid w:val="00833735"/>
    <w:rsid w:val="008339CF"/>
    <w:rsid w:val="008345D3"/>
    <w:rsid w:val="00842409"/>
    <w:rsid w:val="00843A4D"/>
    <w:rsid w:val="00845C1A"/>
    <w:rsid w:val="00846D64"/>
    <w:rsid w:val="00847FD4"/>
    <w:rsid w:val="008509DF"/>
    <w:rsid w:val="0085238A"/>
    <w:rsid w:val="008551E9"/>
    <w:rsid w:val="0085646D"/>
    <w:rsid w:val="00865876"/>
    <w:rsid w:val="00865BC0"/>
    <w:rsid w:val="00871122"/>
    <w:rsid w:val="0087428C"/>
    <w:rsid w:val="00875712"/>
    <w:rsid w:val="008768CA"/>
    <w:rsid w:val="008823CC"/>
    <w:rsid w:val="00882B8D"/>
    <w:rsid w:val="008945AE"/>
    <w:rsid w:val="00897541"/>
    <w:rsid w:val="008A3A46"/>
    <w:rsid w:val="008A47B0"/>
    <w:rsid w:val="008C26FA"/>
    <w:rsid w:val="008C384C"/>
    <w:rsid w:val="008D0C97"/>
    <w:rsid w:val="008D6993"/>
    <w:rsid w:val="008E0C7C"/>
    <w:rsid w:val="008F0D25"/>
    <w:rsid w:val="008F1962"/>
    <w:rsid w:val="008F37C2"/>
    <w:rsid w:val="008F3C15"/>
    <w:rsid w:val="008F3E72"/>
    <w:rsid w:val="008F52E8"/>
    <w:rsid w:val="008F5936"/>
    <w:rsid w:val="009004A8"/>
    <w:rsid w:val="0090271F"/>
    <w:rsid w:val="00902E23"/>
    <w:rsid w:val="00902F00"/>
    <w:rsid w:val="00910280"/>
    <w:rsid w:val="009114D7"/>
    <w:rsid w:val="00911DB4"/>
    <w:rsid w:val="00912614"/>
    <w:rsid w:val="0091348E"/>
    <w:rsid w:val="009159ED"/>
    <w:rsid w:val="00915C6A"/>
    <w:rsid w:val="00917CCB"/>
    <w:rsid w:val="00923529"/>
    <w:rsid w:val="00926060"/>
    <w:rsid w:val="00931DA9"/>
    <w:rsid w:val="00932672"/>
    <w:rsid w:val="00941B00"/>
    <w:rsid w:val="00942EC2"/>
    <w:rsid w:val="00946B0F"/>
    <w:rsid w:val="009555D5"/>
    <w:rsid w:val="009670FA"/>
    <w:rsid w:val="0097161B"/>
    <w:rsid w:val="0097298E"/>
    <w:rsid w:val="009745B3"/>
    <w:rsid w:val="00974DC0"/>
    <w:rsid w:val="0098330D"/>
    <w:rsid w:val="0098578C"/>
    <w:rsid w:val="00986F98"/>
    <w:rsid w:val="009914F4"/>
    <w:rsid w:val="009948BA"/>
    <w:rsid w:val="009A27C9"/>
    <w:rsid w:val="009A6D1E"/>
    <w:rsid w:val="009B0F9F"/>
    <w:rsid w:val="009B3723"/>
    <w:rsid w:val="009B5983"/>
    <w:rsid w:val="009B66F3"/>
    <w:rsid w:val="009B6AA2"/>
    <w:rsid w:val="009B6EEA"/>
    <w:rsid w:val="009C3B75"/>
    <w:rsid w:val="009C518F"/>
    <w:rsid w:val="009C5617"/>
    <w:rsid w:val="009D3E2D"/>
    <w:rsid w:val="009E05E6"/>
    <w:rsid w:val="009F182A"/>
    <w:rsid w:val="009F2ECC"/>
    <w:rsid w:val="009F3700"/>
    <w:rsid w:val="009F37B7"/>
    <w:rsid w:val="009F6140"/>
    <w:rsid w:val="00A07304"/>
    <w:rsid w:val="00A07FD8"/>
    <w:rsid w:val="00A10F02"/>
    <w:rsid w:val="00A11651"/>
    <w:rsid w:val="00A132A6"/>
    <w:rsid w:val="00A15E30"/>
    <w:rsid w:val="00A164B4"/>
    <w:rsid w:val="00A170AE"/>
    <w:rsid w:val="00A17C68"/>
    <w:rsid w:val="00A20D0E"/>
    <w:rsid w:val="00A26956"/>
    <w:rsid w:val="00A27486"/>
    <w:rsid w:val="00A31F92"/>
    <w:rsid w:val="00A3346A"/>
    <w:rsid w:val="00A335E3"/>
    <w:rsid w:val="00A34ED0"/>
    <w:rsid w:val="00A37D9B"/>
    <w:rsid w:val="00A42223"/>
    <w:rsid w:val="00A53724"/>
    <w:rsid w:val="00A5392C"/>
    <w:rsid w:val="00A54A73"/>
    <w:rsid w:val="00A56066"/>
    <w:rsid w:val="00A56942"/>
    <w:rsid w:val="00A615F8"/>
    <w:rsid w:val="00A71B71"/>
    <w:rsid w:val="00A72CB5"/>
    <w:rsid w:val="00A73129"/>
    <w:rsid w:val="00A752B5"/>
    <w:rsid w:val="00A82346"/>
    <w:rsid w:val="00A82D9B"/>
    <w:rsid w:val="00A901CB"/>
    <w:rsid w:val="00A9081C"/>
    <w:rsid w:val="00A9272A"/>
    <w:rsid w:val="00A92BA1"/>
    <w:rsid w:val="00AA0489"/>
    <w:rsid w:val="00AA0CB0"/>
    <w:rsid w:val="00AA1EC9"/>
    <w:rsid w:val="00AA6E0F"/>
    <w:rsid w:val="00AB3EC4"/>
    <w:rsid w:val="00AB3FA2"/>
    <w:rsid w:val="00AB657D"/>
    <w:rsid w:val="00AB65CB"/>
    <w:rsid w:val="00AC1CC6"/>
    <w:rsid w:val="00AC5001"/>
    <w:rsid w:val="00AC6BC6"/>
    <w:rsid w:val="00AD066C"/>
    <w:rsid w:val="00AD2B20"/>
    <w:rsid w:val="00AD63BD"/>
    <w:rsid w:val="00AE136A"/>
    <w:rsid w:val="00AE2020"/>
    <w:rsid w:val="00AE65E2"/>
    <w:rsid w:val="00AF2297"/>
    <w:rsid w:val="00AF59BC"/>
    <w:rsid w:val="00AF75CD"/>
    <w:rsid w:val="00B04D2D"/>
    <w:rsid w:val="00B068DF"/>
    <w:rsid w:val="00B12416"/>
    <w:rsid w:val="00B12949"/>
    <w:rsid w:val="00B13C35"/>
    <w:rsid w:val="00B14603"/>
    <w:rsid w:val="00B146D7"/>
    <w:rsid w:val="00B1477B"/>
    <w:rsid w:val="00B150CA"/>
    <w:rsid w:val="00B15449"/>
    <w:rsid w:val="00B17D62"/>
    <w:rsid w:val="00B20C82"/>
    <w:rsid w:val="00B227F4"/>
    <w:rsid w:val="00B27F08"/>
    <w:rsid w:val="00B30F68"/>
    <w:rsid w:val="00B3148D"/>
    <w:rsid w:val="00B33948"/>
    <w:rsid w:val="00B34DAD"/>
    <w:rsid w:val="00B40127"/>
    <w:rsid w:val="00B40FE4"/>
    <w:rsid w:val="00B519E0"/>
    <w:rsid w:val="00B634E5"/>
    <w:rsid w:val="00B64317"/>
    <w:rsid w:val="00B6564F"/>
    <w:rsid w:val="00B70B28"/>
    <w:rsid w:val="00B75D2B"/>
    <w:rsid w:val="00B77D8D"/>
    <w:rsid w:val="00B86888"/>
    <w:rsid w:val="00B87D56"/>
    <w:rsid w:val="00B92E1F"/>
    <w:rsid w:val="00B93086"/>
    <w:rsid w:val="00BA19ED"/>
    <w:rsid w:val="00BA4B8D"/>
    <w:rsid w:val="00BB2512"/>
    <w:rsid w:val="00BB40EA"/>
    <w:rsid w:val="00BC0D32"/>
    <w:rsid w:val="00BC0F7D"/>
    <w:rsid w:val="00BD0BA4"/>
    <w:rsid w:val="00BD2E80"/>
    <w:rsid w:val="00BD3312"/>
    <w:rsid w:val="00BD4812"/>
    <w:rsid w:val="00BD4C28"/>
    <w:rsid w:val="00BD6AF2"/>
    <w:rsid w:val="00BD7D31"/>
    <w:rsid w:val="00BE1CC6"/>
    <w:rsid w:val="00BE1E11"/>
    <w:rsid w:val="00BE3255"/>
    <w:rsid w:val="00BE3B42"/>
    <w:rsid w:val="00BE55E9"/>
    <w:rsid w:val="00BE6EA5"/>
    <w:rsid w:val="00BF07FB"/>
    <w:rsid w:val="00BF0B8F"/>
    <w:rsid w:val="00BF128E"/>
    <w:rsid w:val="00BF1BE4"/>
    <w:rsid w:val="00BF28D9"/>
    <w:rsid w:val="00BF4146"/>
    <w:rsid w:val="00BF469C"/>
    <w:rsid w:val="00BF63D6"/>
    <w:rsid w:val="00BF75C3"/>
    <w:rsid w:val="00C01FD1"/>
    <w:rsid w:val="00C06467"/>
    <w:rsid w:val="00C074DD"/>
    <w:rsid w:val="00C1496A"/>
    <w:rsid w:val="00C1784B"/>
    <w:rsid w:val="00C236D9"/>
    <w:rsid w:val="00C256DA"/>
    <w:rsid w:val="00C32A13"/>
    <w:rsid w:val="00C32D68"/>
    <w:rsid w:val="00C33079"/>
    <w:rsid w:val="00C412B8"/>
    <w:rsid w:val="00C42CE2"/>
    <w:rsid w:val="00C44BB6"/>
    <w:rsid w:val="00C45231"/>
    <w:rsid w:val="00C640A9"/>
    <w:rsid w:val="00C7037C"/>
    <w:rsid w:val="00C70E73"/>
    <w:rsid w:val="00C72833"/>
    <w:rsid w:val="00C73784"/>
    <w:rsid w:val="00C73D82"/>
    <w:rsid w:val="00C74F84"/>
    <w:rsid w:val="00C765CF"/>
    <w:rsid w:val="00C76EB2"/>
    <w:rsid w:val="00C80F1D"/>
    <w:rsid w:val="00C8141F"/>
    <w:rsid w:val="00C82D42"/>
    <w:rsid w:val="00C8441C"/>
    <w:rsid w:val="00C85B35"/>
    <w:rsid w:val="00C910B0"/>
    <w:rsid w:val="00C93F40"/>
    <w:rsid w:val="00CA3D0C"/>
    <w:rsid w:val="00CA68F6"/>
    <w:rsid w:val="00CB0496"/>
    <w:rsid w:val="00CB3C91"/>
    <w:rsid w:val="00CC3B1C"/>
    <w:rsid w:val="00CC782A"/>
    <w:rsid w:val="00CD1235"/>
    <w:rsid w:val="00CD3E8A"/>
    <w:rsid w:val="00CD4635"/>
    <w:rsid w:val="00CD7908"/>
    <w:rsid w:val="00CE0A8E"/>
    <w:rsid w:val="00CE6A0F"/>
    <w:rsid w:val="00CE7A7B"/>
    <w:rsid w:val="00CF3F9C"/>
    <w:rsid w:val="00CF41C9"/>
    <w:rsid w:val="00CF4DAF"/>
    <w:rsid w:val="00D0005E"/>
    <w:rsid w:val="00D00271"/>
    <w:rsid w:val="00D00DC8"/>
    <w:rsid w:val="00D059C4"/>
    <w:rsid w:val="00D15521"/>
    <w:rsid w:val="00D24D6D"/>
    <w:rsid w:val="00D25BBE"/>
    <w:rsid w:val="00D25EEC"/>
    <w:rsid w:val="00D33956"/>
    <w:rsid w:val="00D35598"/>
    <w:rsid w:val="00D36718"/>
    <w:rsid w:val="00D40B4E"/>
    <w:rsid w:val="00D40C3C"/>
    <w:rsid w:val="00D40EA2"/>
    <w:rsid w:val="00D41410"/>
    <w:rsid w:val="00D43575"/>
    <w:rsid w:val="00D4723D"/>
    <w:rsid w:val="00D50DC6"/>
    <w:rsid w:val="00D53AAD"/>
    <w:rsid w:val="00D57972"/>
    <w:rsid w:val="00D60C54"/>
    <w:rsid w:val="00D66983"/>
    <w:rsid w:val="00D675A9"/>
    <w:rsid w:val="00D738D6"/>
    <w:rsid w:val="00D755EB"/>
    <w:rsid w:val="00D76048"/>
    <w:rsid w:val="00D76BEF"/>
    <w:rsid w:val="00D80E57"/>
    <w:rsid w:val="00D81D45"/>
    <w:rsid w:val="00D87E00"/>
    <w:rsid w:val="00D910F3"/>
    <w:rsid w:val="00D9134D"/>
    <w:rsid w:val="00DA1AF2"/>
    <w:rsid w:val="00DA23DD"/>
    <w:rsid w:val="00DA7A03"/>
    <w:rsid w:val="00DB12A7"/>
    <w:rsid w:val="00DB16FE"/>
    <w:rsid w:val="00DB1818"/>
    <w:rsid w:val="00DB39EE"/>
    <w:rsid w:val="00DB3C56"/>
    <w:rsid w:val="00DC309B"/>
    <w:rsid w:val="00DC3BAE"/>
    <w:rsid w:val="00DC4DA2"/>
    <w:rsid w:val="00DD1DB0"/>
    <w:rsid w:val="00DD4C17"/>
    <w:rsid w:val="00DD5B72"/>
    <w:rsid w:val="00DD701F"/>
    <w:rsid w:val="00DD74A5"/>
    <w:rsid w:val="00DE1BB1"/>
    <w:rsid w:val="00DE79CE"/>
    <w:rsid w:val="00DF0023"/>
    <w:rsid w:val="00DF0F96"/>
    <w:rsid w:val="00DF15F8"/>
    <w:rsid w:val="00DF2B1F"/>
    <w:rsid w:val="00DF2BC4"/>
    <w:rsid w:val="00DF62CD"/>
    <w:rsid w:val="00DF7CB7"/>
    <w:rsid w:val="00E01B39"/>
    <w:rsid w:val="00E0225D"/>
    <w:rsid w:val="00E029FA"/>
    <w:rsid w:val="00E05B08"/>
    <w:rsid w:val="00E06FFC"/>
    <w:rsid w:val="00E10018"/>
    <w:rsid w:val="00E10528"/>
    <w:rsid w:val="00E16509"/>
    <w:rsid w:val="00E241B0"/>
    <w:rsid w:val="00E26C09"/>
    <w:rsid w:val="00E30447"/>
    <w:rsid w:val="00E30C2F"/>
    <w:rsid w:val="00E32D30"/>
    <w:rsid w:val="00E369C2"/>
    <w:rsid w:val="00E425E2"/>
    <w:rsid w:val="00E44582"/>
    <w:rsid w:val="00E45B13"/>
    <w:rsid w:val="00E46AB5"/>
    <w:rsid w:val="00E56456"/>
    <w:rsid w:val="00E628E7"/>
    <w:rsid w:val="00E6415D"/>
    <w:rsid w:val="00E64A62"/>
    <w:rsid w:val="00E659BD"/>
    <w:rsid w:val="00E66827"/>
    <w:rsid w:val="00E70F48"/>
    <w:rsid w:val="00E744A6"/>
    <w:rsid w:val="00E77185"/>
    <w:rsid w:val="00E7736C"/>
    <w:rsid w:val="00E77645"/>
    <w:rsid w:val="00E8350C"/>
    <w:rsid w:val="00E91CAF"/>
    <w:rsid w:val="00E95ED8"/>
    <w:rsid w:val="00EA15B0"/>
    <w:rsid w:val="00EA38AC"/>
    <w:rsid w:val="00EA5EA7"/>
    <w:rsid w:val="00EB35A0"/>
    <w:rsid w:val="00EB5B77"/>
    <w:rsid w:val="00EC0BD8"/>
    <w:rsid w:val="00EC316B"/>
    <w:rsid w:val="00EC34D7"/>
    <w:rsid w:val="00EC4281"/>
    <w:rsid w:val="00EC4A25"/>
    <w:rsid w:val="00ED186E"/>
    <w:rsid w:val="00ED3FA4"/>
    <w:rsid w:val="00ED548E"/>
    <w:rsid w:val="00ED5705"/>
    <w:rsid w:val="00ED5C69"/>
    <w:rsid w:val="00ED66F9"/>
    <w:rsid w:val="00ED6888"/>
    <w:rsid w:val="00EE0ACF"/>
    <w:rsid w:val="00EE4D76"/>
    <w:rsid w:val="00EE514F"/>
    <w:rsid w:val="00EE7B9F"/>
    <w:rsid w:val="00EF0FC9"/>
    <w:rsid w:val="00EF4B7F"/>
    <w:rsid w:val="00F00837"/>
    <w:rsid w:val="00F025A2"/>
    <w:rsid w:val="00F04712"/>
    <w:rsid w:val="00F07D69"/>
    <w:rsid w:val="00F13360"/>
    <w:rsid w:val="00F13F05"/>
    <w:rsid w:val="00F17059"/>
    <w:rsid w:val="00F201B3"/>
    <w:rsid w:val="00F22EC7"/>
    <w:rsid w:val="00F23C51"/>
    <w:rsid w:val="00F25571"/>
    <w:rsid w:val="00F26629"/>
    <w:rsid w:val="00F325C8"/>
    <w:rsid w:val="00F37B73"/>
    <w:rsid w:val="00F40217"/>
    <w:rsid w:val="00F40A09"/>
    <w:rsid w:val="00F416CF"/>
    <w:rsid w:val="00F5416B"/>
    <w:rsid w:val="00F54223"/>
    <w:rsid w:val="00F557B5"/>
    <w:rsid w:val="00F6092C"/>
    <w:rsid w:val="00F653B8"/>
    <w:rsid w:val="00F70B5B"/>
    <w:rsid w:val="00F70B7E"/>
    <w:rsid w:val="00F71D75"/>
    <w:rsid w:val="00F74994"/>
    <w:rsid w:val="00F7637D"/>
    <w:rsid w:val="00F77EB7"/>
    <w:rsid w:val="00F810BA"/>
    <w:rsid w:val="00F81807"/>
    <w:rsid w:val="00F82594"/>
    <w:rsid w:val="00F83DF6"/>
    <w:rsid w:val="00F9008D"/>
    <w:rsid w:val="00F92411"/>
    <w:rsid w:val="00F930CE"/>
    <w:rsid w:val="00F933AF"/>
    <w:rsid w:val="00FA08AF"/>
    <w:rsid w:val="00FA1266"/>
    <w:rsid w:val="00FA2984"/>
    <w:rsid w:val="00FA4FC1"/>
    <w:rsid w:val="00FA66EC"/>
    <w:rsid w:val="00FA6EC7"/>
    <w:rsid w:val="00FB0D8F"/>
    <w:rsid w:val="00FC1192"/>
    <w:rsid w:val="00FD1837"/>
    <w:rsid w:val="00FD1D51"/>
    <w:rsid w:val="00FD5B7D"/>
    <w:rsid w:val="00FD72D2"/>
    <w:rsid w:val="00FD7441"/>
    <w:rsid w:val="00FD7726"/>
    <w:rsid w:val="00FE44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92101"/>
  <w15:chartTrackingRefBased/>
  <w15:docId w15:val="{00BE0F01-655D-498D-AAC8-05883DAD2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3B67"/>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653B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53B67"/>
    <w:pPr>
      <w:pBdr>
        <w:top w:val="none" w:sz="0" w:space="0" w:color="auto"/>
      </w:pBdr>
      <w:spacing w:before="180"/>
      <w:outlineLvl w:val="1"/>
    </w:pPr>
    <w:rPr>
      <w:sz w:val="32"/>
    </w:rPr>
  </w:style>
  <w:style w:type="paragraph" w:styleId="Heading3">
    <w:name w:val="heading 3"/>
    <w:basedOn w:val="Heading2"/>
    <w:next w:val="Normal"/>
    <w:link w:val="Heading3Char"/>
    <w:qFormat/>
    <w:rsid w:val="00653B67"/>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653B67"/>
    <w:pPr>
      <w:ind w:left="1418" w:hanging="1418"/>
      <w:outlineLvl w:val="3"/>
    </w:pPr>
    <w:rPr>
      <w:sz w:val="24"/>
    </w:rPr>
  </w:style>
  <w:style w:type="paragraph" w:styleId="Heading5">
    <w:name w:val="heading 5"/>
    <w:basedOn w:val="Heading4"/>
    <w:next w:val="Normal"/>
    <w:link w:val="Heading5Char1"/>
    <w:qFormat/>
    <w:rsid w:val="00653B67"/>
    <w:pPr>
      <w:ind w:left="1701" w:hanging="1701"/>
      <w:outlineLvl w:val="4"/>
    </w:pPr>
    <w:rPr>
      <w:sz w:val="22"/>
    </w:rPr>
  </w:style>
  <w:style w:type="paragraph" w:styleId="Heading6">
    <w:name w:val="heading 6"/>
    <w:basedOn w:val="H6"/>
    <w:next w:val="Normal"/>
    <w:link w:val="Heading6Char"/>
    <w:qFormat/>
    <w:rsid w:val="00653B67"/>
    <w:pPr>
      <w:outlineLvl w:val="5"/>
    </w:pPr>
  </w:style>
  <w:style w:type="paragraph" w:styleId="Heading7">
    <w:name w:val="heading 7"/>
    <w:basedOn w:val="H6"/>
    <w:next w:val="Normal"/>
    <w:link w:val="Heading7Char"/>
    <w:qFormat/>
    <w:rsid w:val="00653B67"/>
    <w:pPr>
      <w:outlineLvl w:val="6"/>
    </w:pPr>
  </w:style>
  <w:style w:type="paragraph" w:styleId="Heading8">
    <w:name w:val="heading 8"/>
    <w:basedOn w:val="Heading1"/>
    <w:next w:val="Normal"/>
    <w:link w:val="Heading8Char"/>
    <w:qFormat/>
    <w:rsid w:val="00653B67"/>
    <w:pPr>
      <w:ind w:left="0" w:firstLine="0"/>
      <w:outlineLvl w:val="7"/>
    </w:pPr>
  </w:style>
  <w:style w:type="paragraph" w:styleId="Heading9">
    <w:name w:val="heading 9"/>
    <w:basedOn w:val="Heading8"/>
    <w:next w:val="Normal"/>
    <w:link w:val="Heading9Char"/>
    <w:qFormat/>
    <w:rsid w:val="00653B67"/>
    <w:pPr>
      <w:outlineLvl w:val="8"/>
    </w:pPr>
  </w:style>
  <w:style w:type="character" w:default="1" w:styleId="DefaultParagraphFont">
    <w:name w:val="Default Paragraph Font"/>
    <w:uiPriority w:val="1"/>
    <w:semiHidden/>
    <w:unhideWhenUsed/>
    <w:rsid w:val="00653B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3B67"/>
  </w:style>
  <w:style w:type="paragraph" w:customStyle="1" w:styleId="H6">
    <w:name w:val="H6"/>
    <w:basedOn w:val="Heading5"/>
    <w:next w:val="Normal"/>
    <w:link w:val="H6Char1"/>
    <w:rsid w:val="00653B67"/>
    <w:pPr>
      <w:ind w:left="1985" w:hanging="1985"/>
      <w:outlineLvl w:val="9"/>
    </w:pPr>
    <w:rPr>
      <w:sz w:val="20"/>
    </w:rPr>
  </w:style>
  <w:style w:type="paragraph" w:styleId="TOC9">
    <w:name w:val="toc 9"/>
    <w:basedOn w:val="TOC8"/>
    <w:uiPriority w:val="39"/>
    <w:rsid w:val="00653B67"/>
    <w:pPr>
      <w:ind w:left="1418" w:hanging="1418"/>
    </w:pPr>
  </w:style>
  <w:style w:type="paragraph" w:styleId="TOC8">
    <w:name w:val="toc 8"/>
    <w:basedOn w:val="TOC1"/>
    <w:uiPriority w:val="39"/>
    <w:rsid w:val="00653B67"/>
    <w:pPr>
      <w:spacing w:before="180"/>
      <w:ind w:left="2693" w:hanging="2693"/>
    </w:pPr>
    <w:rPr>
      <w:b/>
    </w:rPr>
  </w:style>
  <w:style w:type="paragraph" w:styleId="TOC1">
    <w:name w:val="toc 1"/>
    <w:uiPriority w:val="39"/>
    <w:rsid w:val="00653B6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53B67"/>
    <w:pPr>
      <w:keepLines/>
      <w:tabs>
        <w:tab w:val="center" w:pos="4536"/>
        <w:tab w:val="right" w:pos="9072"/>
      </w:tabs>
    </w:pPr>
    <w:rPr>
      <w:noProof/>
    </w:rPr>
  </w:style>
  <w:style w:type="character" w:customStyle="1" w:styleId="ZGSM">
    <w:name w:val="ZGSM"/>
    <w:rsid w:val="00653B67"/>
  </w:style>
  <w:style w:type="paragraph" w:styleId="Header">
    <w:name w:val="header"/>
    <w:link w:val="HeaderChar"/>
    <w:rsid w:val="00653B67"/>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53B6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653B67"/>
    <w:pPr>
      <w:ind w:left="1701" w:hanging="1701"/>
    </w:pPr>
  </w:style>
  <w:style w:type="paragraph" w:styleId="TOC4">
    <w:name w:val="toc 4"/>
    <w:basedOn w:val="TOC3"/>
    <w:uiPriority w:val="39"/>
    <w:rsid w:val="00653B67"/>
    <w:pPr>
      <w:ind w:left="1418" w:hanging="1418"/>
    </w:pPr>
  </w:style>
  <w:style w:type="paragraph" w:styleId="TOC3">
    <w:name w:val="toc 3"/>
    <w:basedOn w:val="TOC2"/>
    <w:uiPriority w:val="39"/>
    <w:rsid w:val="00653B67"/>
    <w:pPr>
      <w:ind w:left="1134" w:hanging="1134"/>
    </w:pPr>
  </w:style>
  <w:style w:type="paragraph" w:styleId="TOC2">
    <w:name w:val="toc 2"/>
    <w:basedOn w:val="TOC1"/>
    <w:uiPriority w:val="39"/>
    <w:rsid w:val="00653B67"/>
    <w:pPr>
      <w:spacing w:before="0"/>
      <w:ind w:left="851" w:hanging="851"/>
    </w:pPr>
    <w:rPr>
      <w:sz w:val="20"/>
    </w:rPr>
  </w:style>
  <w:style w:type="paragraph" w:styleId="Footer">
    <w:name w:val="footer"/>
    <w:basedOn w:val="Header"/>
    <w:link w:val="FooterChar"/>
    <w:rsid w:val="00653B67"/>
    <w:pPr>
      <w:jc w:val="center"/>
    </w:pPr>
    <w:rPr>
      <w:i/>
    </w:rPr>
  </w:style>
  <w:style w:type="paragraph" w:customStyle="1" w:styleId="TT">
    <w:name w:val="TT"/>
    <w:basedOn w:val="Heading1"/>
    <w:next w:val="Normal"/>
    <w:rsid w:val="00653B67"/>
    <w:pPr>
      <w:outlineLvl w:val="9"/>
    </w:pPr>
  </w:style>
  <w:style w:type="paragraph" w:customStyle="1" w:styleId="NF">
    <w:name w:val="NF"/>
    <w:basedOn w:val="NO"/>
    <w:rsid w:val="00653B67"/>
    <w:pPr>
      <w:keepNext/>
      <w:spacing w:after="0"/>
    </w:pPr>
    <w:rPr>
      <w:rFonts w:ascii="Arial" w:hAnsi="Arial"/>
      <w:sz w:val="18"/>
    </w:rPr>
  </w:style>
  <w:style w:type="paragraph" w:customStyle="1" w:styleId="NO">
    <w:name w:val="NO"/>
    <w:basedOn w:val="Normal"/>
    <w:link w:val="NOChar"/>
    <w:rsid w:val="00653B67"/>
    <w:pPr>
      <w:keepLines/>
      <w:ind w:left="1135" w:hanging="851"/>
    </w:pPr>
  </w:style>
  <w:style w:type="paragraph" w:customStyle="1" w:styleId="PL">
    <w:name w:val="PL"/>
    <w:link w:val="PLChar"/>
    <w:rsid w:val="00653B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53B67"/>
    <w:pPr>
      <w:jc w:val="right"/>
    </w:pPr>
  </w:style>
  <w:style w:type="paragraph" w:customStyle="1" w:styleId="TAL">
    <w:name w:val="TAL"/>
    <w:basedOn w:val="Normal"/>
    <w:link w:val="TALChar"/>
    <w:rsid w:val="00653B67"/>
    <w:pPr>
      <w:keepNext/>
      <w:keepLines/>
      <w:spacing w:after="0"/>
    </w:pPr>
    <w:rPr>
      <w:rFonts w:ascii="Arial" w:hAnsi="Arial"/>
      <w:sz w:val="18"/>
    </w:rPr>
  </w:style>
  <w:style w:type="paragraph" w:customStyle="1" w:styleId="TAH">
    <w:name w:val="TAH"/>
    <w:basedOn w:val="TAC"/>
    <w:link w:val="TAHCar"/>
    <w:qFormat/>
    <w:rsid w:val="00653B67"/>
    <w:rPr>
      <w:rFonts w:eastAsia="Calibri"/>
      <w:b/>
      <w:lang w:val="en-US"/>
    </w:rPr>
  </w:style>
  <w:style w:type="paragraph" w:customStyle="1" w:styleId="TAC">
    <w:name w:val="TAC"/>
    <w:basedOn w:val="TAL"/>
    <w:link w:val="TACCar"/>
    <w:rsid w:val="00653B67"/>
    <w:pPr>
      <w:jc w:val="center"/>
    </w:pPr>
  </w:style>
  <w:style w:type="paragraph" w:customStyle="1" w:styleId="LD">
    <w:name w:val="LD"/>
    <w:rsid w:val="00653B6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53B67"/>
    <w:pPr>
      <w:keepLines/>
      <w:ind w:left="1702" w:hanging="1418"/>
    </w:pPr>
  </w:style>
  <w:style w:type="paragraph" w:customStyle="1" w:styleId="FP">
    <w:name w:val="FP"/>
    <w:basedOn w:val="Normal"/>
    <w:rsid w:val="00653B67"/>
    <w:pPr>
      <w:spacing w:after="0"/>
    </w:pPr>
  </w:style>
  <w:style w:type="paragraph" w:customStyle="1" w:styleId="NW">
    <w:name w:val="NW"/>
    <w:basedOn w:val="NO"/>
    <w:rsid w:val="00653B67"/>
    <w:pPr>
      <w:spacing w:after="0"/>
    </w:pPr>
  </w:style>
  <w:style w:type="paragraph" w:customStyle="1" w:styleId="EW">
    <w:name w:val="EW"/>
    <w:basedOn w:val="EX"/>
    <w:rsid w:val="00653B67"/>
    <w:pPr>
      <w:spacing w:after="0"/>
    </w:pPr>
  </w:style>
  <w:style w:type="paragraph" w:customStyle="1" w:styleId="B10">
    <w:name w:val="B1"/>
    <w:basedOn w:val="List"/>
    <w:link w:val="B1Char"/>
    <w:rsid w:val="00653B67"/>
    <w:pPr>
      <w:ind w:left="738" w:hanging="454"/>
    </w:pPr>
  </w:style>
  <w:style w:type="paragraph" w:styleId="TOC6">
    <w:name w:val="toc 6"/>
    <w:basedOn w:val="TOC5"/>
    <w:next w:val="Normal"/>
    <w:uiPriority w:val="39"/>
    <w:rsid w:val="00653B67"/>
    <w:pPr>
      <w:ind w:left="1985" w:hanging="1985"/>
    </w:pPr>
  </w:style>
  <w:style w:type="paragraph" w:styleId="TOC7">
    <w:name w:val="toc 7"/>
    <w:basedOn w:val="TOC6"/>
    <w:next w:val="Normal"/>
    <w:uiPriority w:val="39"/>
    <w:rsid w:val="00653B67"/>
    <w:pPr>
      <w:ind w:left="2268" w:hanging="2268"/>
    </w:pPr>
  </w:style>
  <w:style w:type="paragraph" w:customStyle="1" w:styleId="EditorsNote">
    <w:name w:val="Editor's Note"/>
    <w:basedOn w:val="NO"/>
    <w:rsid w:val="00653B67"/>
    <w:rPr>
      <w:color w:val="FF0000"/>
    </w:rPr>
  </w:style>
  <w:style w:type="paragraph" w:customStyle="1" w:styleId="TH">
    <w:name w:val="TH"/>
    <w:basedOn w:val="FL"/>
    <w:next w:val="FL"/>
    <w:link w:val="THChar"/>
    <w:rsid w:val="00653B67"/>
  </w:style>
  <w:style w:type="paragraph" w:customStyle="1" w:styleId="ZA">
    <w:name w:val="ZA"/>
    <w:rsid w:val="00653B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53B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53B67"/>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653B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53B67"/>
    <w:pPr>
      <w:ind w:left="851" w:hanging="851"/>
    </w:pPr>
  </w:style>
  <w:style w:type="paragraph" w:customStyle="1" w:styleId="ZH">
    <w:name w:val="ZH"/>
    <w:rsid w:val="00653B6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653B67"/>
    <w:pPr>
      <w:keepNext w:val="0"/>
      <w:spacing w:before="0" w:after="240"/>
    </w:pPr>
  </w:style>
  <w:style w:type="paragraph" w:customStyle="1" w:styleId="ZG">
    <w:name w:val="ZG"/>
    <w:rsid w:val="00653B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653B67"/>
    <w:pPr>
      <w:ind w:left="1191" w:hanging="454"/>
    </w:pPr>
  </w:style>
  <w:style w:type="paragraph" w:customStyle="1" w:styleId="B30">
    <w:name w:val="B3"/>
    <w:basedOn w:val="List3"/>
    <w:link w:val="B3Char2"/>
    <w:rsid w:val="00653B67"/>
    <w:pPr>
      <w:ind w:left="1645" w:hanging="454"/>
    </w:pPr>
  </w:style>
  <w:style w:type="paragraph" w:customStyle="1" w:styleId="B4">
    <w:name w:val="B4"/>
    <w:basedOn w:val="List4"/>
    <w:link w:val="B4Char"/>
    <w:rsid w:val="00653B67"/>
    <w:pPr>
      <w:ind w:left="2098" w:hanging="454"/>
    </w:pPr>
  </w:style>
  <w:style w:type="paragraph" w:customStyle="1" w:styleId="B5">
    <w:name w:val="B5"/>
    <w:basedOn w:val="List5"/>
    <w:link w:val="B5Char"/>
    <w:rsid w:val="00653B67"/>
    <w:pPr>
      <w:ind w:left="2552" w:hanging="454"/>
    </w:pPr>
  </w:style>
  <w:style w:type="paragraph" w:customStyle="1" w:styleId="ZTD">
    <w:name w:val="ZTD"/>
    <w:basedOn w:val="ZB"/>
    <w:rsid w:val="00653B67"/>
    <w:pPr>
      <w:framePr w:hRule="auto" w:wrap="notBeside" w:y="852"/>
    </w:pPr>
    <w:rPr>
      <w:i w:val="0"/>
      <w:sz w:val="40"/>
    </w:rPr>
  </w:style>
  <w:style w:type="paragraph" w:customStyle="1" w:styleId="ZV">
    <w:name w:val="ZV"/>
    <w:basedOn w:val="ZU"/>
    <w:rsid w:val="00653B67"/>
    <w:pPr>
      <w:framePr w:wrap="notBeside" w:y="16161"/>
    </w:pPr>
  </w:style>
  <w:style w:type="paragraph" w:customStyle="1" w:styleId="TAJ">
    <w:name w:val="TAJ"/>
    <w:basedOn w:val="Normal"/>
    <w:rsid w:val="00653B67"/>
    <w:pPr>
      <w:keepNext/>
      <w:keepLines/>
      <w:spacing w:after="0"/>
      <w:jc w:val="both"/>
    </w:pPr>
    <w:rPr>
      <w:rFonts w:ascii="Arial" w:hAnsi="Arial"/>
      <w:sz w:val="18"/>
    </w:r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EF4B7F"/>
    <w:pPr>
      <w:numPr>
        <w:numId w:val="8"/>
      </w:numPr>
      <w:ind w:left="426" w:hanging="284"/>
    </w:pPr>
  </w:style>
  <w:style w:type="character" w:customStyle="1" w:styleId="Heading2Char">
    <w:name w:val="Heading 2 Char"/>
    <w:link w:val="Heading2"/>
    <w:rsid w:val="0078663B"/>
    <w:rPr>
      <w:rFonts w:ascii="Arial" w:hAnsi="Arial"/>
      <w:sz w:val="32"/>
      <w:lang w:eastAsia="en-US"/>
    </w:rPr>
  </w:style>
  <w:style w:type="character" w:customStyle="1" w:styleId="Heading3Char">
    <w:name w:val="Heading 3 Char"/>
    <w:link w:val="Heading3"/>
    <w:rsid w:val="0078663B"/>
    <w:rPr>
      <w:rFonts w:ascii="Arial" w:hAnsi="Arial"/>
      <w:sz w:val="28"/>
      <w:lang w:eastAsia="en-US"/>
    </w:rPr>
  </w:style>
  <w:style w:type="character" w:customStyle="1" w:styleId="H6Char1">
    <w:name w:val="H6 Char1"/>
    <w:link w:val="H6"/>
    <w:rsid w:val="0078663B"/>
    <w:rPr>
      <w:rFonts w:ascii="Arial" w:hAnsi="Arial"/>
      <w:lang w:eastAsia="en-US"/>
    </w:rPr>
  </w:style>
  <w:style w:type="character" w:customStyle="1" w:styleId="TALChar">
    <w:name w:val="TAL Char"/>
    <w:link w:val="TAL"/>
    <w:rsid w:val="00D36718"/>
    <w:rPr>
      <w:rFonts w:ascii="Arial" w:hAnsi="Arial"/>
      <w:sz w:val="18"/>
      <w:lang w:eastAsia="en-US"/>
    </w:rPr>
  </w:style>
  <w:style w:type="character" w:customStyle="1" w:styleId="TAHCar">
    <w:name w:val="TAH Car"/>
    <w:link w:val="TAH"/>
    <w:rsid w:val="00653B67"/>
    <w:rPr>
      <w:rFonts w:ascii="Arial" w:eastAsia="Calibri" w:hAnsi="Arial"/>
      <w:b/>
      <w:sz w:val="18"/>
      <w:lang w:val="en-US" w:eastAsia="en-US"/>
    </w:rPr>
  </w:style>
  <w:style w:type="character" w:customStyle="1" w:styleId="THChar">
    <w:name w:val="TH Char"/>
    <w:link w:val="TH"/>
    <w:rsid w:val="0078663B"/>
    <w:rPr>
      <w:rFonts w:ascii="Arial" w:hAnsi="Arial"/>
      <w:b/>
      <w:lang w:eastAsia="en-US"/>
    </w:rPr>
  </w:style>
  <w:style w:type="character" w:customStyle="1" w:styleId="TACCar">
    <w:name w:val="TAC Car"/>
    <w:link w:val="TAC"/>
    <w:rsid w:val="00A9081C"/>
    <w:rPr>
      <w:rFonts w:ascii="Arial" w:hAnsi="Arial"/>
      <w:sz w:val="18"/>
      <w:lang w:eastAsia="en-US"/>
    </w:rPr>
  </w:style>
  <w:style w:type="character" w:customStyle="1" w:styleId="EXCar">
    <w:name w:val="EX Car"/>
    <w:link w:val="EX"/>
    <w:locked/>
    <w:rsid w:val="0078663B"/>
    <w:rPr>
      <w:lang w:eastAsia="en-US"/>
    </w:rPr>
  </w:style>
  <w:style w:type="character" w:customStyle="1" w:styleId="Heading2Char1">
    <w:name w:val="Heading 2 Char1"/>
    <w:rsid w:val="00F26629"/>
    <w:rPr>
      <w:rFonts w:ascii="Arial" w:hAnsi="Arial"/>
      <w:sz w:val="32"/>
      <w:lang w:eastAsia="en-US"/>
    </w:rPr>
  </w:style>
  <w:style w:type="character" w:customStyle="1" w:styleId="Heading1Char">
    <w:name w:val="Heading 1 Char"/>
    <w:basedOn w:val="DefaultParagraphFont"/>
    <w:rsid w:val="00F26629"/>
    <w:rPr>
      <w:rFonts w:asciiTheme="majorHAnsi" w:eastAsiaTheme="majorEastAsia" w:hAnsiTheme="majorHAnsi" w:cstheme="majorBidi"/>
      <w:color w:val="2F5496" w:themeColor="accent1" w:themeShade="BF"/>
      <w:sz w:val="32"/>
      <w:szCs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F26629"/>
    <w:rPr>
      <w:rFonts w:asciiTheme="majorHAnsi" w:eastAsiaTheme="majorEastAsia" w:hAnsiTheme="majorHAnsi" w:cstheme="majorBidi"/>
      <w:i/>
      <w:iCs/>
      <w:color w:val="2F5496" w:themeColor="accent1" w:themeShade="BF"/>
      <w:lang w:eastAsia="en-US"/>
    </w:rPr>
  </w:style>
  <w:style w:type="character" w:customStyle="1" w:styleId="Heading5Char">
    <w:name w:val="Heading 5 Char"/>
    <w:basedOn w:val="DefaultParagraphFont"/>
    <w:rsid w:val="00F26629"/>
    <w:rPr>
      <w:rFonts w:asciiTheme="majorHAnsi" w:eastAsiaTheme="majorEastAsia" w:hAnsiTheme="majorHAnsi" w:cstheme="majorBidi"/>
      <w:color w:val="2F5496" w:themeColor="accent1" w:themeShade="BF"/>
      <w:lang w:eastAsia="en-US"/>
    </w:rPr>
  </w:style>
  <w:style w:type="character" w:customStyle="1" w:styleId="Heading6Char">
    <w:name w:val="Heading 6 Char"/>
    <w:basedOn w:val="DefaultParagraphFont"/>
    <w:link w:val="Heading6"/>
    <w:rsid w:val="00F26629"/>
    <w:rPr>
      <w:rFonts w:ascii="Arial" w:hAnsi="Arial"/>
      <w:lang w:eastAsia="en-US"/>
    </w:rPr>
  </w:style>
  <w:style w:type="character" w:customStyle="1" w:styleId="Heading7Char">
    <w:name w:val="Heading 7 Char"/>
    <w:basedOn w:val="DefaultParagraphFont"/>
    <w:link w:val="Heading7"/>
    <w:rsid w:val="00F26629"/>
    <w:rPr>
      <w:rFonts w:ascii="Arial" w:hAnsi="Arial"/>
      <w:lang w:eastAsia="en-US"/>
    </w:rPr>
  </w:style>
  <w:style w:type="character" w:customStyle="1" w:styleId="Heading8Char">
    <w:name w:val="Heading 8 Char"/>
    <w:basedOn w:val="DefaultParagraphFont"/>
    <w:link w:val="Heading8"/>
    <w:rsid w:val="001F40A7"/>
    <w:rPr>
      <w:rFonts w:ascii="Arial" w:hAnsi="Arial"/>
      <w:sz w:val="36"/>
      <w:lang w:eastAsia="en-US"/>
    </w:rPr>
  </w:style>
  <w:style w:type="character" w:customStyle="1" w:styleId="Heading9Char">
    <w:name w:val="Heading 9 Char"/>
    <w:basedOn w:val="DefaultParagraphFont"/>
    <w:link w:val="Heading9"/>
    <w:rsid w:val="00F26629"/>
    <w:rPr>
      <w:rFonts w:ascii="Arial" w:hAnsi="Arial"/>
      <w:sz w:val="36"/>
      <w:lang w:eastAsia="en-US"/>
    </w:rPr>
  </w:style>
  <w:style w:type="character" w:customStyle="1" w:styleId="HeaderChar">
    <w:name w:val="Header Char"/>
    <w:basedOn w:val="DefaultParagraphFont"/>
    <w:link w:val="Header"/>
    <w:rsid w:val="00F26629"/>
    <w:rPr>
      <w:rFonts w:ascii="Arial" w:hAnsi="Arial"/>
      <w:b/>
      <w:noProof/>
      <w:sz w:val="18"/>
      <w:lang w:eastAsia="en-US"/>
    </w:rPr>
  </w:style>
  <w:style w:type="character" w:customStyle="1" w:styleId="FooterChar">
    <w:name w:val="Footer Char"/>
    <w:basedOn w:val="DefaultParagraphFont"/>
    <w:link w:val="Footer"/>
    <w:rsid w:val="00F26629"/>
    <w:rPr>
      <w:rFonts w:ascii="Arial" w:hAnsi="Arial"/>
      <w:b/>
      <w:i/>
      <w:noProof/>
      <w:sz w:val="18"/>
      <w:lang w:eastAsia="en-US"/>
    </w:rPr>
  </w:style>
  <w:style w:type="character" w:customStyle="1" w:styleId="Heading1Char1">
    <w:name w:val="Heading 1 Char1"/>
    <w:link w:val="Heading1"/>
    <w:rsid w:val="00F26629"/>
    <w:rPr>
      <w:rFonts w:ascii="Arial" w:hAnsi="Arial"/>
      <w:sz w:val="36"/>
      <w:lang w:eastAsia="en-US"/>
    </w:rPr>
  </w:style>
  <w:style w:type="character" w:customStyle="1" w:styleId="Heading3Char1">
    <w:name w:val="Heading 3 Char1"/>
    <w:rsid w:val="00F2662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F26629"/>
    <w:rPr>
      <w:rFonts w:ascii="Arial" w:hAnsi="Arial"/>
      <w:sz w:val="24"/>
      <w:lang w:eastAsia="en-US"/>
    </w:rPr>
  </w:style>
  <w:style w:type="character" w:customStyle="1" w:styleId="Heading5Char1">
    <w:name w:val="Heading 5 Char1"/>
    <w:link w:val="Heading5"/>
    <w:rsid w:val="00F26629"/>
    <w:rPr>
      <w:rFonts w:ascii="Arial" w:hAnsi="Arial"/>
      <w:sz w:val="22"/>
      <w:lang w:eastAsia="en-US"/>
    </w:rPr>
  </w:style>
  <w:style w:type="paragraph" w:styleId="Index2">
    <w:name w:val="index 2"/>
    <w:basedOn w:val="Index1"/>
    <w:rsid w:val="00653B67"/>
    <w:pPr>
      <w:ind w:left="284"/>
    </w:pPr>
  </w:style>
  <w:style w:type="paragraph" w:styleId="Index1">
    <w:name w:val="index 1"/>
    <w:basedOn w:val="Normal"/>
    <w:rsid w:val="00653B67"/>
    <w:pPr>
      <w:keepLines/>
    </w:pPr>
  </w:style>
  <w:style w:type="paragraph" w:styleId="ListNumber2">
    <w:name w:val="List Number 2"/>
    <w:basedOn w:val="ListNumber"/>
    <w:rsid w:val="00653B67"/>
    <w:pPr>
      <w:ind w:left="851"/>
    </w:pPr>
  </w:style>
  <w:style w:type="paragraph" w:styleId="ListNumber">
    <w:name w:val="List Number"/>
    <w:basedOn w:val="List"/>
    <w:rsid w:val="00653B67"/>
  </w:style>
  <w:style w:type="paragraph" w:styleId="List">
    <w:name w:val="List"/>
    <w:basedOn w:val="Normal"/>
    <w:rsid w:val="00653B67"/>
    <w:pPr>
      <w:ind w:left="568" w:hanging="284"/>
    </w:pPr>
  </w:style>
  <w:style w:type="character" w:styleId="FootnoteReference">
    <w:name w:val="footnote reference"/>
    <w:basedOn w:val="DefaultParagraphFont"/>
    <w:rsid w:val="00653B67"/>
    <w:rPr>
      <w:b/>
      <w:position w:val="6"/>
      <w:sz w:val="16"/>
    </w:rPr>
  </w:style>
  <w:style w:type="paragraph" w:styleId="FootnoteText">
    <w:name w:val="footnote text"/>
    <w:basedOn w:val="Normal"/>
    <w:link w:val="FootnoteTextChar"/>
    <w:rsid w:val="00653B67"/>
    <w:pPr>
      <w:keepLines/>
      <w:ind w:left="454" w:hanging="454"/>
    </w:pPr>
    <w:rPr>
      <w:sz w:val="16"/>
    </w:rPr>
  </w:style>
  <w:style w:type="character" w:customStyle="1" w:styleId="FootnoteTextChar">
    <w:name w:val="Footnote Text Char"/>
    <w:basedOn w:val="DefaultParagraphFont"/>
    <w:link w:val="FootnoteText"/>
    <w:rsid w:val="00F26629"/>
    <w:rPr>
      <w:sz w:val="16"/>
      <w:lang w:eastAsia="en-US"/>
    </w:rPr>
  </w:style>
  <w:style w:type="character" w:customStyle="1" w:styleId="NOChar">
    <w:name w:val="NO Char"/>
    <w:link w:val="NO"/>
    <w:rsid w:val="00F26629"/>
    <w:rPr>
      <w:lang w:eastAsia="en-US"/>
    </w:rPr>
  </w:style>
  <w:style w:type="paragraph" w:styleId="ListBullet2">
    <w:name w:val="List Bullet 2"/>
    <w:basedOn w:val="ListBullet"/>
    <w:rsid w:val="00653B67"/>
    <w:pPr>
      <w:ind w:left="851"/>
    </w:pPr>
  </w:style>
  <w:style w:type="paragraph" w:styleId="ListBullet">
    <w:name w:val="List Bullet"/>
    <w:basedOn w:val="List"/>
    <w:rsid w:val="00653B67"/>
  </w:style>
  <w:style w:type="paragraph" w:styleId="ListBullet3">
    <w:name w:val="List Bullet 3"/>
    <w:basedOn w:val="ListBullet2"/>
    <w:rsid w:val="00653B67"/>
    <w:pPr>
      <w:ind w:left="1135"/>
    </w:pPr>
  </w:style>
  <w:style w:type="paragraph" w:styleId="List2">
    <w:name w:val="List 2"/>
    <w:basedOn w:val="List"/>
    <w:rsid w:val="00653B67"/>
    <w:pPr>
      <w:ind w:left="851"/>
    </w:pPr>
  </w:style>
  <w:style w:type="paragraph" w:styleId="List3">
    <w:name w:val="List 3"/>
    <w:basedOn w:val="List2"/>
    <w:rsid w:val="00653B67"/>
    <w:pPr>
      <w:ind w:left="1135"/>
    </w:pPr>
  </w:style>
  <w:style w:type="paragraph" w:styleId="List4">
    <w:name w:val="List 4"/>
    <w:basedOn w:val="List3"/>
    <w:rsid w:val="00653B67"/>
    <w:pPr>
      <w:ind w:left="1418"/>
    </w:pPr>
  </w:style>
  <w:style w:type="paragraph" w:styleId="List5">
    <w:name w:val="List 5"/>
    <w:basedOn w:val="List4"/>
    <w:rsid w:val="00653B67"/>
    <w:pPr>
      <w:ind w:left="1702"/>
    </w:pPr>
  </w:style>
  <w:style w:type="paragraph" w:styleId="ListBullet4">
    <w:name w:val="List Bullet 4"/>
    <w:basedOn w:val="ListBullet3"/>
    <w:rsid w:val="00653B67"/>
    <w:pPr>
      <w:ind w:left="1418"/>
    </w:pPr>
  </w:style>
  <w:style w:type="paragraph" w:styleId="ListBullet5">
    <w:name w:val="List Bullet 5"/>
    <w:basedOn w:val="ListBullet4"/>
    <w:rsid w:val="00653B67"/>
    <w:pPr>
      <w:ind w:left="1702"/>
    </w:pPr>
  </w:style>
  <w:style w:type="character" w:customStyle="1" w:styleId="B1Char">
    <w:name w:val="B1 Char"/>
    <w:link w:val="B10"/>
    <w:rsid w:val="00D25BBE"/>
    <w:rPr>
      <w:lang w:eastAsia="en-US"/>
    </w:rPr>
  </w:style>
  <w:style w:type="paragraph" w:customStyle="1" w:styleId="CRCoverPage">
    <w:name w:val="CR Cover Page"/>
    <w:rsid w:val="00F26629"/>
    <w:pPr>
      <w:spacing w:after="120"/>
    </w:pPr>
    <w:rPr>
      <w:rFonts w:ascii="Arial" w:hAnsi="Arial"/>
      <w:lang w:eastAsia="en-US"/>
    </w:rPr>
  </w:style>
  <w:style w:type="paragraph" w:customStyle="1" w:styleId="tdoc-header">
    <w:name w:val="tdoc-header"/>
    <w:rsid w:val="00F26629"/>
    <w:rPr>
      <w:rFonts w:ascii="Arial" w:hAnsi="Arial"/>
      <w:noProof/>
      <w:sz w:val="24"/>
      <w:lang w:eastAsia="en-US"/>
    </w:rPr>
  </w:style>
  <w:style w:type="character" w:styleId="CommentReference">
    <w:name w:val="annotation reference"/>
    <w:rsid w:val="00F26629"/>
    <w:rPr>
      <w:sz w:val="16"/>
    </w:rPr>
  </w:style>
  <w:style w:type="paragraph" w:styleId="CommentText">
    <w:name w:val="annotation text"/>
    <w:basedOn w:val="Normal"/>
    <w:link w:val="CommentTextChar"/>
    <w:rsid w:val="00F26629"/>
    <w:rPr>
      <w:rFonts w:ascii="CG Times (WN)" w:hAnsi="CG Times (WN)"/>
    </w:rPr>
  </w:style>
  <w:style w:type="character" w:customStyle="1" w:styleId="CommentTextChar">
    <w:name w:val="Comment Text Char"/>
    <w:basedOn w:val="DefaultParagraphFont"/>
    <w:link w:val="CommentText"/>
    <w:rsid w:val="00F26629"/>
    <w:rPr>
      <w:rFonts w:ascii="CG Times (WN)" w:hAnsi="CG Times (WN)"/>
      <w:lang w:eastAsia="en-US"/>
    </w:rPr>
  </w:style>
  <w:style w:type="paragraph" w:customStyle="1" w:styleId="IB3">
    <w:name w:val="IB3"/>
    <w:basedOn w:val="Normal"/>
    <w:rsid w:val="00F26629"/>
    <w:pPr>
      <w:tabs>
        <w:tab w:val="left" w:pos="851"/>
        <w:tab w:val="num" w:pos="1644"/>
      </w:tabs>
      <w:ind w:left="851" w:hanging="567"/>
    </w:pPr>
  </w:style>
  <w:style w:type="paragraph" w:customStyle="1" w:styleId="IB1">
    <w:name w:val="IB1"/>
    <w:basedOn w:val="Normal"/>
    <w:rsid w:val="00F26629"/>
    <w:pPr>
      <w:tabs>
        <w:tab w:val="left" w:pos="284"/>
        <w:tab w:val="num" w:pos="737"/>
      </w:tabs>
      <w:ind w:left="737" w:hanging="453"/>
    </w:pPr>
  </w:style>
  <w:style w:type="paragraph" w:customStyle="1" w:styleId="IBN">
    <w:name w:val="IBN"/>
    <w:basedOn w:val="Normal"/>
    <w:rsid w:val="00F26629"/>
    <w:pPr>
      <w:tabs>
        <w:tab w:val="left" w:pos="567"/>
        <w:tab w:val="num" w:pos="737"/>
      </w:tabs>
      <w:ind w:left="568" w:hanging="284"/>
    </w:pPr>
  </w:style>
  <w:style w:type="paragraph" w:customStyle="1" w:styleId="IBL">
    <w:name w:val="IBL"/>
    <w:basedOn w:val="Normal"/>
    <w:rsid w:val="00F26629"/>
    <w:pPr>
      <w:tabs>
        <w:tab w:val="left" w:pos="284"/>
        <w:tab w:val="num" w:pos="737"/>
      </w:tabs>
      <w:ind w:left="737" w:hanging="453"/>
    </w:pPr>
  </w:style>
  <w:style w:type="paragraph" w:customStyle="1" w:styleId="Logically">
    <w:name w:val="Logically"/>
    <w:basedOn w:val="Normal"/>
    <w:rsid w:val="00F26629"/>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rsid w:val="00F26629"/>
    <w:rPr>
      <w:rFonts w:ascii="CG Times (WN)" w:hAnsi="CG Times (WN)"/>
    </w:rPr>
  </w:style>
  <w:style w:type="character" w:customStyle="1" w:styleId="BodyTextChar">
    <w:name w:val="Body Text Char"/>
    <w:basedOn w:val="DefaultParagraphFont"/>
    <w:link w:val="BodyText"/>
    <w:rsid w:val="00F26629"/>
    <w:rPr>
      <w:rFonts w:ascii="CG Times (WN)" w:hAnsi="CG Times (WN)"/>
      <w:lang w:eastAsia="en-US"/>
    </w:rPr>
  </w:style>
  <w:style w:type="paragraph" w:customStyle="1" w:styleId="IB2">
    <w:name w:val="IB2"/>
    <w:basedOn w:val="Normal"/>
    <w:rsid w:val="00F26629"/>
    <w:pPr>
      <w:tabs>
        <w:tab w:val="left" w:pos="567"/>
        <w:tab w:val="num" w:pos="1191"/>
      </w:tabs>
      <w:ind w:left="568" w:hanging="284"/>
    </w:pPr>
  </w:style>
  <w:style w:type="paragraph" w:customStyle="1" w:styleId="Coding">
    <w:name w:val="Coding"/>
    <w:basedOn w:val="Normal"/>
    <w:rsid w:val="00F266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F26629"/>
    <w:pPr>
      <w:ind w:left="851"/>
    </w:pPr>
  </w:style>
  <w:style w:type="paragraph" w:customStyle="1" w:styleId="INDENT2">
    <w:name w:val="INDENT2"/>
    <w:basedOn w:val="Normal"/>
    <w:rsid w:val="00F26629"/>
    <w:pPr>
      <w:ind w:left="1135" w:hanging="284"/>
    </w:pPr>
  </w:style>
  <w:style w:type="paragraph" w:customStyle="1" w:styleId="INDENT3">
    <w:name w:val="INDENT3"/>
    <w:basedOn w:val="Normal"/>
    <w:rsid w:val="00F26629"/>
    <w:pPr>
      <w:ind w:left="1701" w:hanging="567"/>
    </w:pPr>
  </w:style>
  <w:style w:type="paragraph" w:customStyle="1" w:styleId="FigureTitle">
    <w:name w:val="Figure_Title"/>
    <w:basedOn w:val="Normal"/>
    <w:next w:val="Normal"/>
    <w:rsid w:val="00F930CE"/>
    <w:pPr>
      <w:keepNext/>
      <w:keepLines/>
      <w:tabs>
        <w:tab w:val="left" w:pos="794"/>
        <w:tab w:val="left" w:pos="1191"/>
        <w:tab w:val="left" w:pos="1588"/>
        <w:tab w:val="left" w:pos="1985"/>
      </w:tabs>
      <w:spacing w:before="120" w:after="480"/>
      <w:jc w:val="center"/>
    </w:pPr>
    <w:rPr>
      <w:rFonts w:ascii="Arial" w:hAnsi="Arial" w:cs="Arial"/>
      <w:b/>
    </w:rPr>
  </w:style>
  <w:style w:type="paragraph" w:customStyle="1" w:styleId="RecCCITT">
    <w:name w:val="Rec_CCITT_#"/>
    <w:basedOn w:val="Normal"/>
    <w:rsid w:val="00F26629"/>
    <w:pPr>
      <w:keepNext/>
      <w:keepLines/>
    </w:pPr>
    <w:rPr>
      <w:b/>
    </w:rPr>
  </w:style>
  <w:style w:type="paragraph" w:customStyle="1" w:styleId="enumlev2">
    <w:name w:val="enumlev2"/>
    <w:basedOn w:val="Normal"/>
    <w:rsid w:val="00F266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6629"/>
    <w:pPr>
      <w:keepNext/>
      <w:keepLines/>
      <w:spacing w:before="240"/>
      <w:ind w:left="1418"/>
    </w:pPr>
    <w:rPr>
      <w:rFonts w:ascii="Arial" w:hAnsi="Arial"/>
      <w:b/>
      <w:sz w:val="36"/>
      <w:lang w:val="en-US"/>
    </w:rPr>
  </w:style>
  <w:style w:type="paragraph" w:customStyle="1" w:styleId="ParagrapheNormal">
    <w:name w:val="Paragraphe Normal"/>
    <w:basedOn w:val="Normal"/>
    <w:rsid w:val="00F26629"/>
    <w:pPr>
      <w:spacing w:after="0"/>
      <w:jc w:val="both"/>
    </w:pPr>
    <w:rPr>
      <w:rFonts w:ascii="Arial" w:hAnsi="Arial"/>
      <w:lang w:val="en-US"/>
    </w:rPr>
  </w:style>
  <w:style w:type="paragraph" w:styleId="Caption">
    <w:name w:val="caption"/>
    <w:basedOn w:val="Normal"/>
    <w:next w:val="Normal"/>
    <w:qFormat/>
    <w:rsid w:val="00F26629"/>
    <w:pPr>
      <w:spacing w:before="120" w:after="120"/>
    </w:pPr>
    <w:rPr>
      <w:b/>
    </w:rPr>
  </w:style>
  <w:style w:type="paragraph" w:styleId="BodyText2">
    <w:name w:val="Body Text 2"/>
    <w:basedOn w:val="Normal"/>
    <w:link w:val="BodyText2Char"/>
    <w:rsid w:val="00F26629"/>
    <w:pPr>
      <w:spacing w:after="0"/>
    </w:pPr>
    <w:rPr>
      <w:rFonts w:ascii="Arial" w:hAnsi="Arial"/>
      <w:sz w:val="22"/>
      <w:lang w:val="de-DE"/>
    </w:rPr>
  </w:style>
  <w:style w:type="character" w:customStyle="1" w:styleId="BodyText2Char">
    <w:name w:val="Body Text 2 Char"/>
    <w:basedOn w:val="DefaultParagraphFont"/>
    <w:link w:val="BodyText2"/>
    <w:rsid w:val="00F26629"/>
    <w:rPr>
      <w:rFonts w:ascii="Arial" w:hAnsi="Arial"/>
      <w:sz w:val="22"/>
      <w:lang w:val="de-DE" w:eastAsia="en-US"/>
    </w:rPr>
  </w:style>
  <w:style w:type="character" w:customStyle="1" w:styleId="ListChar">
    <w:name w:val="List Char"/>
    <w:rsid w:val="00F26629"/>
    <w:rPr>
      <w:lang w:val="en-GB" w:eastAsia="en-US" w:bidi="ar-SA"/>
    </w:rPr>
  </w:style>
  <w:style w:type="character" w:customStyle="1" w:styleId="ListBulletChar">
    <w:name w:val="List Bullet Char"/>
    <w:rsid w:val="00F26629"/>
    <w:rPr>
      <w:lang w:val="en-GB" w:eastAsia="en-US" w:bidi="ar-SA"/>
    </w:rPr>
  </w:style>
  <w:style w:type="character" w:customStyle="1" w:styleId="H6Char">
    <w:name w:val="H6 Char"/>
    <w:rsid w:val="00F26629"/>
    <w:rPr>
      <w:rFonts w:ascii="Arial" w:hAnsi="Arial"/>
      <w:sz w:val="22"/>
      <w:lang w:val="en-GB" w:eastAsia="en-US" w:bidi="ar-SA"/>
    </w:rPr>
  </w:style>
  <w:style w:type="paragraph" w:customStyle="1" w:styleId="CommentSubject2">
    <w:name w:val="Comment Subject2"/>
    <w:basedOn w:val="CommentText"/>
    <w:next w:val="CommentText"/>
    <w:semiHidden/>
    <w:rsid w:val="00F26629"/>
    <w:rPr>
      <w:b/>
      <w:bCs/>
    </w:rPr>
  </w:style>
  <w:style w:type="paragraph" w:customStyle="1" w:styleId="BalloonText1">
    <w:name w:val="Balloon Text1"/>
    <w:basedOn w:val="Normal"/>
    <w:semiHidden/>
    <w:rsid w:val="00F26629"/>
    <w:rPr>
      <w:rFonts w:ascii="Tahoma" w:hAnsi="Tahoma" w:cs="Tahoma"/>
      <w:sz w:val="16"/>
      <w:szCs w:val="16"/>
    </w:rPr>
  </w:style>
  <w:style w:type="character" w:customStyle="1" w:styleId="ListNumberChar">
    <w:name w:val="List Number Char"/>
    <w:rsid w:val="00F26629"/>
    <w:rPr>
      <w:lang w:val="en-GB" w:eastAsia="en-US" w:bidi="ar-SA"/>
    </w:rPr>
  </w:style>
  <w:style w:type="paragraph" w:customStyle="1" w:styleId="istb">
    <w:name w:val="ist b"/>
    <w:basedOn w:val="Normal"/>
    <w:rsid w:val="00F26629"/>
  </w:style>
  <w:style w:type="paragraph" w:customStyle="1" w:styleId="Gh6">
    <w:name w:val="Gh6"/>
    <w:basedOn w:val="BodyText2"/>
    <w:rsid w:val="00F26629"/>
    <w:rPr>
      <w:lang w:val="en-GB"/>
    </w:rPr>
  </w:style>
  <w:style w:type="paragraph" w:customStyle="1" w:styleId="G6">
    <w:name w:val="G6"/>
    <w:basedOn w:val="EQ"/>
    <w:rsid w:val="00F26629"/>
    <w:pPr>
      <w:keepLines w:val="0"/>
      <w:tabs>
        <w:tab w:val="clear" w:pos="4536"/>
        <w:tab w:val="clear" w:pos="9072"/>
      </w:tabs>
    </w:pPr>
    <w:rPr>
      <w:rFonts w:ascii="Arial" w:hAnsi="Arial"/>
      <w:b/>
      <w:bCs/>
      <w:noProof w:val="0"/>
    </w:rPr>
  </w:style>
  <w:style w:type="paragraph" w:styleId="PlainText">
    <w:name w:val="Plain Text"/>
    <w:basedOn w:val="Normal"/>
    <w:link w:val="PlainTextChar"/>
    <w:rsid w:val="00F26629"/>
    <w:rPr>
      <w:rFonts w:ascii="Courier New" w:hAnsi="Courier New"/>
      <w:lang w:val="nb-NO"/>
    </w:rPr>
  </w:style>
  <w:style w:type="character" w:customStyle="1" w:styleId="PlainTextChar">
    <w:name w:val="Plain Text Char"/>
    <w:basedOn w:val="DefaultParagraphFont"/>
    <w:link w:val="PlainText"/>
    <w:rsid w:val="00F26629"/>
    <w:rPr>
      <w:rFonts w:ascii="Courier New" w:hAnsi="Courier New"/>
      <w:lang w:val="nb-NO" w:eastAsia="en-US"/>
    </w:rPr>
  </w:style>
  <w:style w:type="paragraph" w:styleId="BodyTextIndent">
    <w:name w:val="Body Text Indent"/>
    <w:basedOn w:val="Normal"/>
    <w:link w:val="BodyTextIndentChar"/>
    <w:rsid w:val="00F26629"/>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rsid w:val="00F26629"/>
    <w:rPr>
      <w:rFonts w:ascii="CG Times (WN)" w:hAnsi="CG Times (WN)"/>
      <w:lang w:eastAsia="en-US"/>
    </w:rPr>
  </w:style>
  <w:style w:type="paragraph" w:styleId="BodyText3">
    <w:name w:val="Body Text 3"/>
    <w:basedOn w:val="Normal"/>
    <w:link w:val="BodyText3Char"/>
    <w:rsid w:val="00F26629"/>
    <w:rPr>
      <w:color w:val="FF0000"/>
      <w:lang w:val="x-none"/>
    </w:rPr>
  </w:style>
  <w:style w:type="character" w:customStyle="1" w:styleId="BodyText3Char">
    <w:name w:val="Body Text 3 Char"/>
    <w:basedOn w:val="DefaultParagraphFont"/>
    <w:link w:val="BodyText3"/>
    <w:rsid w:val="00F26629"/>
    <w:rPr>
      <w:color w:val="FF0000"/>
      <w:lang w:val="x-none" w:eastAsia="en-US"/>
    </w:rPr>
  </w:style>
  <w:style w:type="paragraph" w:styleId="IndexHeading">
    <w:name w:val="index heading"/>
    <w:basedOn w:val="Normal"/>
    <w:next w:val="Normal"/>
    <w:rsid w:val="00F26629"/>
    <w:pPr>
      <w:pBdr>
        <w:top w:val="single" w:sz="12" w:space="0" w:color="auto"/>
      </w:pBdr>
      <w:spacing w:before="360" w:after="240"/>
    </w:pPr>
    <w:rPr>
      <w:b/>
      <w:i/>
      <w:sz w:val="26"/>
    </w:rPr>
  </w:style>
  <w:style w:type="paragraph" w:styleId="DocumentMap">
    <w:name w:val="Document Map"/>
    <w:basedOn w:val="Normal"/>
    <w:link w:val="DocumentMapChar"/>
    <w:rsid w:val="00F26629"/>
    <w:pPr>
      <w:shd w:val="clear" w:color="auto" w:fill="000080"/>
    </w:pPr>
    <w:rPr>
      <w:rFonts w:ascii="Tahoma" w:hAnsi="Tahoma"/>
      <w:lang w:val="x-none"/>
    </w:rPr>
  </w:style>
  <w:style w:type="character" w:customStyle="1" w:styleId="DocumentMapChar">
    <w:name w:val="Document Map Char"/>
    <w:basedOn w:val="DefaultParagraphFont"/>
    <w:link w:val="DocumentMap"/>
    <w:rsid w:val="00F26629"/>
    <w:rPr>
      <w:rFonts w:ascii="Tahoma" w:hAnsi="Tahoma"/>
      <w:shd w:val="clear" w:color="auto" w:fill="000080"/>
      <w:lang w:val="x-none" w:eastAsia="en-US"/>
    </w:rPr>
  </w:style>
  <w:style w:type="paragraph" w:styleId="NormalIndent">
    <w:name w:val="Normal Indent"/>
    <w:basedOn w:val="Normal"/>
    <w:next w:val="Normal"/>
    <w:rsid w:val="00F26629"/>
    <w:pPr>
      <w:ind w:left="567"/>
    </w:pPr>
  </w:style>
  <w:style w:type="paragraph" w:styleId="BodyTextIndent2">
    <w:name w:val="Body Text Indent 2"/>
    <w:basedOn w:val="Normal"/>
    <w:link w:val="BodyTextIndent2Char"/>
    <w:rsid w:val="00F26629"/>
    <w:pPr>
      <w:spacing w:after="0"/>
      <w:ind w:left="390"/>
    </w:pPr>
    <w:rPr>
      <w:rFonts w:ascii="?? ??" w:eastAsia="?? ??"/>
      <w:sz w:val="24"/>
      <w:lang w:val="x-none"/>
    </w:rPr>
  </w:style>
  <w:style w:type="character" w:customStyle="1" w:styleId="BodyTextIndent2Char">
    <w:name w:val="Body Text Indent 2 Char"/>
    <w:basedOn w:val="DefaultParagraphFont"/>
    <w:link w:val="BodyTextIndent2"/>
    <w:rsid w:val="00F26629"/>
    <w:rPr>
      <w:rFonts w:ascii="?? ??" w:eastAsia="?? ??"/>
      <w:sz w:val="24"/>
      <w:lang w:val="x-none" w:eastAsia="en-US"/>
    </w:rPr>
  </w:style>
  <w:style w:type="character" w:styleId="PageNumber">
    <w:name w:val="page number"/>
    <w:basedOn w:val="DefaultParagraphFont"/>
    <w:rsid w:val="00F26629"/>
  </w:style>
  <w:style w:type="character" w:customStyle="1" w:styleId="berschrift1H1HuvudrubrikChar">
    <w:name w:val="Überschrift 1;H1;Huvudrubrik Char"/>
    <w:rsid w:val="00F26629"/>
    <w:rPr>
      <w:rFonts w:ascii="Arial" w:hAnsi="Arial"/>
      <w:sz w:val="36"/>
      <w:lang w:val="en-GB" w:eastAsia="en-US" w:bidi="ar-SA"/>
    </w:rPr>
  </w:style>
  <w:style w:type="character" w:customStyle="1" w:styleId="berschrift2T2Char">
    <w:name w:val="Überschrift 2;T2 Char"/>
    <w:rsid w:val="00F26629"/>
    <w:rPr>
      <w:rFonts w:ascii="Arial" w:hAnsi="Arial"/>
      <w:sz w:val="32"/>
      <w:lang w:val="en-GB" w:eastAsia="en-US" w:bidi="ar-SA"/>
    </w:rPr>
  </w:style>
  <w:style w:type="character" w:customStyle="1" w:styleId="berschrift3">
    <w:name w:val="Überschrift 3"/>
    <w:rsid w:val="00F26629"/>
    <w:rPr>
      <w:rFonts w:ascii="Arial" w:hAnsi="Arial"/>
      <w:sz w:val="28"/>
      <w:lang w:val="en-GB" w:eastAsia="en-US" w:bidi="ar-SA"/>
    </w:rPr>
  </w:style>
  <w:style w:type="character" w:customStyle="1" w:styleId="berschrift4Char">
    <w:name w:val="Überschrift 4 Char"/>
    <w:rsid w:val="00F26629"/>
    <w:rPr>
      <w:rFonts w:ascii="Arial" w:hAnsi="Arial"/>
      <w:sz w:val="24"/>
      <w:lang w:val="en-GB" w:eastAsia="en-US" w:bidi="ar-SA"/>
    </w:rPr>
  </w:style>
  <w:style w:type="paragraph" w:customStyle="1" w:styleId="CommentSubject1">
    <w:name w:val="Comment Subject1"/>
    <w:basedOn w:val="CommentText"/>
    <w:next w:val="CommentText"/>
    <w:semiHidden/>
    <w:rsid w:val="00F26629"/>
    <w:rPr>
      <w:b/>
      <w:bCs/>
    </w:rPr>
  </w:style>
  <w:style w:type="paragraph" w:styleId="CommentSubject">
    <w:name w:val="annotation subject"/>
    <w:basedOn w:val="CommentText"/>
    <w:next w:val="CommentText"/>
    <w:link w:val="CommentSubjectChar"/>
    <w:rsid w:val="00F26629"/>
    <w:rPr>
      <w:rFonts w:ascii="Times New Roman" w:hAnsi="Times New Roman"/>
      <w:b/>
      <w:bCs/>
      <w:lang w:val="x-none"/>
    </w:rPr>
  </w:style>
  <w:style w:type="character" w:customStyle="1" w:styleId="CommentSubjectChar">
    <w:name w:val="Comment Subject Char"/>
    <w:basedOn w:val="CommentTextChar"/>
    <w:link w:val="CommentSubject"/>
    <w:rsid w:val="00F26629"/>
    <w:rPr>
      <w:rFonts w:ascii="CG Times (WN)" w:hAnsi="CG Times (WN)"/>
      <w:b/>
      <w:bCs/>
      <w:lang w:val="x-none" w:eastAsia="en-US"/>
    </w:rPr>
  </w:style>
  <w:style w:type="paragraph" w:customStyle="1" w:styleId="B23">
    <w:name w:val="B23"/>
    <w:basedOn w:val="B10"/>
    <w:rsid w:val="00F26629"/>
    <w:rPr>
      <w:lang w:val="x-none"/>
    </w:rPr>
  </w:style>
  <w:style w:type="paragraph" w:customStyle="1" w:styleId="H7">
    <w:name w:val="H7"/>
    <w:basedOn w:val="H6"/>
    <w:rsid w:val="00F26629"/>
  </w:style>
  <w:style w:type="paragraph" w:customStyle="1" w:styleId="FL">
    <w:name w:val="FL"/>
    <w:basedOn w:val="Normal"/>
    <w:rsid w:val="00653B67"/>
    <w:pPr>
      <w:keepNext/>
      <w:keepLines/>
      <w:spacing w:before="60"/>
      <w:jc w:val="center"/>
    </w:pPr>
    <w:rPr>
      <w:rFonts w:ascii="Arial" w:hAnsi="Arial"/>
      <w:b/>
    </w:rPr>
  </w:style>
  <w:style w:type="paragraph" w:styleId="NormalWeb">
    <w:name w:val="Normal (Web)"/>
    <w:basedOn w:val="Normal"/>
    <w:uiPriority w:val="99"/>
    <w:rsid w:val="00F26629"/>
    <w:pPr>
      <w:spacing w:before="100" w:beforeAutospacing="1" w:after="100" w:afterAutospacing="1"/>
    </w:pPr>
    <w:rPr>
      <w:sz w:val="24"/>
      <w:szCs w:val="24"/>
      <w:lang w:val="en-US"/>
    </w:rPr>
  </w:style>
  <w:style w:type="paragraph" w:customStyle="1" w:styleId="EWCharChar">
    <w:name w:val="EW Char Char"/>
    <w:basedOn w:val="EXCharChar"/>
    <w:rsid w:val="00F26629"/>
    <w:pPr>
      <w:spacing w:after="0"/>
    </w:pPr>
  </w:style>
  <w:style w:type="paragraph" w:customStyle="1" w:styleId="EXCharChar">
    <w:name w:val="EX Char Char"/>
    <w:basedOn w:val="Normal"/>
    <w:rsid w:val="00F26629"/>
    <w:pPr>
      <w:keepLines/>
      <w:ind w:left="1702" w:hanging="1418"/>
    </w:pPr>
  </w:style>
  <w:style w:type="character" w:customStyle="1" w:styleId="EXCharCharChar">
    <w:name w:val="EX Char Char Char"/>
    <w:rsid w:val="00F26629"/>
    <w:rPr>
      <w:lang w:val="en-GB" w:eastAsia="en-US" w:bidi="ar-SA"/>
    </w:rPr>
  </w:style>
  <w:style w:type="character" w:customStyle="1" w:styleId="EWCharCharChar">
    <w:name w:val="EW Char Char Char"/>
    <w:rsid w:val="00F26629"/>
    <w:rPr>
      <w:lang w:val="en-GB" w:eastAsia="en-US" w:bidi="ar-SA"/>
    </w:rPr>
  </w:style>
  <w:style w:type="character" w:customStyle="1" w:styleId="EXChar">
    <w:name w:val="EX Char"/>
    <w:rsid w:val="00F26629"/>
    <w:rPr>
      <w:lang w:val="en-GB" w:eastAsia="en-US" w:bidi="ar-SA"/>
    </w:rPr>
  </w:style>
  <w:style w:type="paragraph" w:customStyle="1" w:styleId="H8">
    <w:name w:val="H8"/>
    <w:basedOn w:val="H6"/>
    <w:rsid w:val="00F26629"/>
  </w:style>
  <w:style w:type="paragraph" w:customStyle="1" w:styleId="B1">
    <w:name w:val="B1+"/>
    <w:basedOn w:val="B10"/>
    <w:rsid w:val="00653B67"/>
    <w:pPr>
      <w:numPr>
        <w:numId w:val="1"/>
      </w:numPr>
    </w:pPr>
  </w:style>
  <w:style w:type="paragraph" w:customStyle="1" w:styleId="B3">
    <w:name w:val="B3+"/>
    <w:basedOn w:val="B30"/>
    <w:rsid w:val="00653B67"/>
    <w:pPr>
      <w:numPr>
        <w:numId w:val="3"/>
      </w:numPr>
      <w:tabs>
        <w:tab w:val="left" w:pos="1134"/>
      </w:tabs>
    </w:pPr>
  </w:style>
  <w:style w:type="character" w:customStyle="1" w:styleId="H6CharChar">
    <w:name w:val="H6 Char Char"/>
    <w:rsid w:val="00F26629"/>
    <w:rPr>
      <w:rFonts w:ascii="Arial" w:hAnsi="Arial"/>
      <w:lang w:val="en-GB" w:eastAsia="en-US" w:bidi="ar-SA"/>
    </w:rPr>
  </w:style>
  <w:style w:type="paragraph" w:customStyle="1" w:styleId="H5">
    <w:name w:val="H5"/>
    <w:basedOn w:val="Heading5"/>
    <w:rsid w:val="00F26629"/>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rsid w:val="00F26629"/>
  </w:style>
  <w:style w:type="character" w:customStyle="1" w:styleId="h6Char0">
    <w:name w:val="h6 Char"/>
    <w:rsid w:val="00F26629"/>
    <w:rPr>
      <w:rFonts w:ascii="Arial" w:hAnsi="Arial"/>
      <w:lang w:val="en-GB" w:eastAsia="en-US" w:bidi="ar-SA"/>
    </w:rPr>
  </w:style>
  <w:style w:type="character" w:customStyle="1" w:styleId="CharChar4">
    <w:name w:val="Char Char4"/>
    <w:rsid w:val="00F26629"/>
    <w:rPr>
      <w:rFonts w:ascii="Arial" w:hAnsi="Arial"/>
      <w:sz w:val="32"/>
      <w:lang w:val="en-GB" w:eastAsia="en-US" w:bidi="ar-SA"/>
    </w:rPr>
  </w:style>
  <w:style w:type="character" w:customStyle="1" w:styleId="CharChar2">
    <w:name w:val="Char Char2"/>
    <w:rsid w:val="00F26629"/>
    <w:rPr>
      <w:rFonts w:ascii="Arial" w:hAnsi="Arial"/>
      <w:sz w:val="24"/>
      <w:lang w:val="en-GB" w:eastAsia="en-US" w:bidi="ar-SA"/>
    </w:rPr>
  </w:style>
  <w:style w:type="character" w:customStyle="1" w:styleId="CharChar3">
    <w:name w:val="Char Char3"/>
    <w:rsid w:val="00F26629"/>
    <w:rPr>
      <w:rFonts w:ascii="Arial" w:hAnsi="Arial"/>
      <w:sz w:val="28"/>
      <w:lang w:val="en-GB" w:eastAsia="en-US" w:bidi="ar-SA"/>
    </w:rPr>
  </w:style>
  <w:style w:type="character" w:customStyle="1" w:styleId="CharChar1">
    <w:name w:val="Char Char1"/>
    <w:rsid w:val="00F26629"/>
    <w:rPr>
      <w:rFonts w:ascii="Arial" w:hAnsi="Arial"/>
      <w:sz w:val="22"/>
      <w:lang w:val="en-GB" w:eastAsia="en-US" w:bidi="ar-SA"/>
    </w:rPr>
  </w:style>
  <w:style w:type="character" w:customStyle="1" w:styleId="CharChar5">
    <w:name w:val="Char Char5"/>
    <w:rsid w:val="00F26629"/>
    <w:rPr>
      <w:rFonts w:ascii="Arial" w:hAnsi="Arial"/>
      <w:sz w:val="36"/>
      <w:lang w:val="en-GB" w:eastAsia="en-US" w:bidi="ar-SA"/>
    </w:rPr>
  </w:style>
  <w:style w:type="character" w:customStyle="1" w:styleId="berschrift1H1HuvudrubrikChar0">
    <w:name w:val="Überschrift 1.H1.Huvudrubrik Char"/>
    <w:rsid w:val="00F26629"/>
    <w:rPr>
      <w:rFonts w:ascii="Arial" w:hAnsi="Arial"/>
      <w:sz w:val="36"/>
      <w:lang w:val="en-GB" w:eastAsia="en-US" w:bidi="ar-SA"/>
    </w:rPr>
  </w:style>
  <w:style w:type="character" w:customStyle="1" w:styleId="berschrift2T2Char0">
    <w:name w:val="Überschrift 2.T2 Char"/>
    <w:rsid w:val="00F26629"/>
    <w:rPr>
      <w:rFonts w:ascii="Arial" w:hAnsi="Arial"/>
      <w:sz w:val="32"/>
      <w:lang w:val="en-GB" w:eastAsia="en-US" w:bidi="ar-SA"/>
    </w:rPr>
  </w:style>
  <w:style w:type="character" w:customStyle="1" w:styleId="berschrift31">
    <w:name w:val="Überschrift 31"/>
    <w:rsid w:val="00F26629"/>
    <w:rPr>
      <w:rFonts w:ascii="Arial" w:hAnsi="Arial"/>
      <w:sz w:val="28"/>
      <w:lang w:val="en-GB" w:eastAsia="en-US" w:bidi="ar-SA"/>
    </w:rPr>
  </w:style>
  <w:style w:type="character" w:customStyle="1" w:styleId="CharChar10">
    <w:name w:val="Char Char10"/>
    <w:rsid w:val="00F26629"/>
    <w:rPr>
      <w:rFonts w:ascii="Arial" w:hAnsi="Arial"/>
      <w:sz w:val="36"/>
      <w:lang w:val="en-GB" w:eastAsia="en-US" w:bidi="ar-SA"/>
    </w:rPr>
  </w:style>
  <w:style w:type="character" w:customStyle="1" w:styleId="CharChar9">
    <w:name w:val="Char Char9"/>
    <w:rsid w:val="00F26629"/>
    <w:rPr>
      <w:rFonts w:ascii="Arial" w:hAnsi="Arial"/>
      <w:sz w:val="32"/>
      <w:lang w:val="en-GB" w:eastAsia="en-US" w:bidi="ar-SA"/>
    </w:rPr>
  </w:style>
  <w:style w:type="character" w:customStyle="1" w:styleId="CharChar8">
    <w:name w:val="Char Char8"/>
    <w:rsid w:val="00F26629"/>
    <w:rPr>
      <w:rFonts w:ascii="Arial" w:hAnsi="Arial"/>
      <w:sz w:val="28"/>
      <w:lang w:val="en-GB" w:eastAsia="en-US" w:bidi="ar-SA"/>
    </w:rPr>
  </w:style>
  <w:style w:type="character" w:customStyle="1" w:styleId="CharChar7">
    <w:name w:val="Char Char7"/>
    <w:rsid w:val="00F26629"/>
    <w:rPr>
      <w:rFonts w:ascii="Arial" w:hAnsi="Arial"/>
      <w:sz w:val="24"/>
      <w:lang w:val="en-GB" w:eastAsia="en-US" w:bidi="ar-SA"/>
    </w:rPr>
  </w:style>
  <w:style w:type="character" w:customStyle="1" w:styleId="CharChar6">
    <w:name w:val="Char Char6"/>
    <w:rsid w:val="00F26629"/>
    <w:rPr>
      <w:rFonts w:ascii="Arial" w:hAnsi="Arial"/>
      <w:sz w:val="22"/>
      <w:lang w:val="en-GB" w:eastAsia="en-US" w:bidi="ar-SA"/>
    </w:rPr>
  </w:style>
  <w:style w:type="character" w:customStyle="1" w:styleId="berschrift32">
    <w:name w:val="Überschrift 32"/>
    <w:rsid w:val="00F26629"/>
    <w:rPr>
      <w:rFonts w:ascii="Arial" w:hAnsi="Arial"/>
      <w:sz w:val="28"/>
      <w:lang w:val="en-GB" w:eastAsia="en-US" w:bidi="ar-SA"/>
    </w:rPr>
  </w:style>
  <w:style w:type="character" w:customStyle="1" w:styleId="berschrift33">
    <w:name w:val="Überschrift 33"/>
    <w:rsid w:val="00F26629"/>
    <w:rPr>
      <w:rFonts w:ascii="Arial" w:hAnsi="Arial"/>
      <w:sz w:val="28"/>
      <w:lang w:val="en-GB" w:eastAsia="en-US" w:bidi="ar-SA"/>
    </w:rPr>
  </w:style>
  <w:style w:type="character" w:customStyle="1" w:styleId="berschrift34">
    <w:name w:val="Überschrift 34"/>
    <w:rsid w:val="00F26629"/>
    <w:rPr>
      <w:rFonts w:ascii="Arial" w:hAnsi="Arial"/>
      <w:sz w:val="28"/>
      <w:lang w:val="en-GB" w:eastAsia="en-US" w:bidi="ar-SA"/>
    </w:rPr>
  </w:style>
  <w:style w:type="paragraph" w:customStyle="1" w:styleId="Default">
    <w:name w:val="Default"/>
    <w:rsid w:val="00F26629"/>
    <w:pPr>
      <w:autoSpaceDE w:val="0"/>
      <w:autoSpaceDN w:val="0"/>
      <w:adjustRightInd w:val="0"/>
    </w:pPr>
    <w:rPr>
      <w:color w:val="000000"/>
      <w:sz w:val="24"/>
      <w:szCs w:val="24"/>
      <w:lang w:val="en-US" w:eastAsia="en-US"/>
    </w:rPr>
  </w:style>
  <w:style w:type="paragraph" w:styleId="Revision">
    <w:name w:val="Revision"/>
    <w:hidden/>
    <w:uiPriority w:val="99"/>
    <w:semiHidden/>
    <w:rsid w:val="00F26629"/>
    <w:rPr>
      <w:lang w:eastAsia="en-US"/>
    </w:rPr>
  </w:style>
  <w:style w:type="character" w:customStyle="1" w:styleId="berschrift1">
    <w:name w:val="Überschrift 1"/>
    <w:aliases w:val="H1,Huvudrubrik Char"/>
    <w:rsid w:val="00F26629"/>
    <w:rPr>
      <w:rFonts w:ascii="Arial" w:hAnsi="Arial" w:cs="Arial" w:hint="default"/>
      <w:sz w:val="36"/>
      <w:lang w:val="en-GB" w:eastAsia="en-US" w:bidi="ar-SA"/>
    </w:rPr>
  </w:style>
  <w:style w:type="character" w:customStyle="1" w:styleId="berschrift2">
    <w:name w:val="Überschrift 2"/>
    <w:aliases w:val="T2 Char"/>
    <w:rsid w:val="00F26629"/>
    <w:rPr>
      <w:rFonts w:ascii="Arial" w:hAnsi="Arial" w:cs="Arial" w:hint="default"/>
      <w:sz w:val="32"/>
      <w:lang w:val="en-GB" w:eastAsia="en-US" w:bidi="ar-SA"/>
    </w:rPr>
  </w:style>
  <w:style w:type="paragraph" w:customStyle="1" w:styleId="ZchnZchnChar">
    <w:name w:val="Zchn Zchn Char"/>
    <w:basedOn w:val="Normal"/>
    <w:semiHidden/>
    <w:rsid w:val="00F26629"/>
    <w:pPr>
      <w:spacing w:after="160" w:line="240" w:lineRule="exact"/>
    </w:pPr>
    <w:rPr>
      <w:rFonts w:ascii="Arial" w:hAnsi="Arial"/>
      <w:szCs w:val="22"/>
      <w:lang w:val="en-US"/>
    </w:rPr>
  </w:style>
  <w:style w:type="paragraph" w:customStyle="1" w:styleId="CharCharChar">
    <w:name w:val="Char Char Char"/>
    <w:basedOn w:val="Normal"/>
    <w:semiHidden/>
    <w:rsid w:val="00F26629"/>
    <w:pPr>
      <w:spacing w:after="160" w:line="240" w:lineRule="exact"/>
    </w:pPr>
    <w:rPr>
      <w:rFonts w:ascii="Arial" w:hAnsi="Arial"/>
      <w:szCs w:val="22"/>
      <w:lang w:val="en-US"/>
    </w:rPr>
  </w:style>
  <w:style w:type="character" w:customStyle="1" w:styleId="stringliteral">
    <w:name w:val="stringliteral"/>
    <w:rsid w:val="00F26629"/>
  </w:style>
  <w:style w:type="character" w:customStyle="1" w:styleId="B1Char1">
    <w:name w:val="B1 Char1"/>
    <w:rsid w:val="00F26629"/>
    <w:rPr>
      <w:rFonts w:ascii="Times New Roman" w:hAnsi="Times New Roman" w:cs="Times New Roman" w:hint="default"/>
      <w:lang w:val="en-GB" w:eastAsia="en-US"/>
    </w:rPr>
  </w:style>
  <w:style w:type="character" w:customStyle="1" w:styleId="mw-headline">
    <w:name w:val="mw-headline"/>
    <w:rsid w:val="00F26629"/>
  </w:style>
  <w:style w:type="character" w:customStyle="1" w:styleId="berschrift35">
    <w:name w:val="Überschrift 35"/>
    <w:rsid w:val="00F26629"/>
    <w:rPr>
      <w:rFonts w:ascii="Arial" w:hAnsi="Arial"/>
      <w:sz w:val="28"/>
      <w:lang w:val="en-GB" w:eastAsia="en-US" w:bidi="ar-SA"/>
    </w:rPr>
  </w:style>
  <w:style w:type="numbering" w:customStyle="1" w:styleId="NoList1">
    <w:name w:val="No List1"/>
    <w:next w:val="NoList"/>
    <w:uiPriority w:val="99"/>
    <w:semiHidden/>
    <w:unhideWhenUsed/>
    <w:rsid w:val="00F26629"/>
  </w:style>
  <w:style w:type="numbering" w:customStyle="1" w:styleId="NoList11">
    <w:name w:val="No List11"/>
    <w:next w:val="NoList"/>
    <w:uiPriority w:val="99"/>
    <w:semiHidden/>
    <w:rsid w:val="00F26629"/>
  </w:style>
  <w:style w:type="numbering" w:customStyle="1" w:styleId="NoList2">
    <w:name w:val="No List2"/>
    <w:next w:val="NoList"/>
    <w:uiPriority w:val="99"/>
    <w:semiHidden/>
    <w:unhideWhenUsed/>
    <w:rsid w:val="00F26629"/>
  </w:style>
  <w:style w:type="numbering" w:customStyle="1" w:styleId="NoList12">
    <w:name w:val="No List12"/>
    <w:next w:val="NoList"/>
    <w:uiPriority w:val="99"/>
    <w:semiHidden/>
    <w:rsid w:val="00F26629"/>
  </w:style>
  <w:style w:type="character" w:customStyle="1" w:styleId="TAL0">
    <w:name w:val="TAL (文字)"/>
    <w:rsid w:val="00F26629"/>
    <w:rPr>
      <w:rFonts w:ascii="Arial" w:eastAsia="Times New Roman" w:hAnsi="Arial"/>
      <w:sz w:val="18"/>
      <w:lang w:val="en-GB"/>
    </w:rPr>
  </w:style>
  <w:style w:type="numbering" w:customStyle="1" w:styleId="NoList3">
    <w:name w:val="No List3"/>
    <w:next w:val="NoList"/>
    <w:uiPriority w:val="99"/>
    <w:semiHidden/>
    <w:rsid w:val="00F26629"/>
  </w:style>
  <w:style w:type="numbering" w:customStyle="1" w:styleId="NoList4">
    <w:name w:val="No List4"/>
    <w:next w:val="NoList"/>
    <w:uiPriority w:val="99"/>
    <w:semiHidden/>
    <w:rsid w:val="00F26629"/>
  </w:style>
  <w:style w:type="numbering" w:customStyle="1" w:styleId="NoList5">
    <w:name w:val="No List5"/>
    <w:next w:val="NoList"/>
    <w:uiPriority w:val="99"/>
    <w:semiHidden/>
    <w:rsid w:val="00F26629"/>
  </w:style>
  <w:style w:type="numbering" w:customStyle="1" w:styleId="NoList6">
    <w:name w:val="No List6"/>
    <w:next w:val="NoList"/>
    <w:uiPriority w:val="99"/>
    <w:semiHidden/>
    <w:rsid w:val="00F26629"/>
  </w:style>
  <w:style w:type="numbering" w:customStyle="1" w:styleId="NoList7">
    <w:name w:val="No List7"/>
    <w:next w:val="NoList"/>
    <w:uiPriority w:val="99"/>
    <w:semiHidden/>
    <w:rsid w:val="00F26629"/>
  </w:style>
  <w:style w:type="numbering" w:customStyle="1" w:styleId="NoList8">
    <w:name w:val="No List8"/>
    <w:next w:val="NoList"/>
    <w:uiPriority w:val="99"/>
    <w:semiHidden/>
    <w:rsid w:val="00F26629"/>
  </w:style>
  <w:style w:type="numbering" w:customStyle="1" w:styleId="NoList9">
    <w:name w:val="No List9"/>
    <w:next w:val="NoList"/>
    <w:uiPriority w:val="99"/>
    <w:semiHidden/>
    <w:rsid w:val="00F26629"/>
  </w:style>
  <w:style w:type="character" w:customStyle="1" w:styleId="TFChar">
    <w:name w:val="TF Char"/>
    <w:link w:val="TF"/>
    <w:rsid w:val="00F26629"/>
    <w:rPr>
      <w:rFonts w:ascii="Arial" w:hAnsi="Arial"/>
      <w:b/>
      <w:lang w:eastAsia="en-US"/>
    </w:rPr>
  </w:style>
  <w:style w:type="character" w:customStyle="1" w:styleId="B2Char">
    <w:name w:val="B2 Char"/>
    <w:link w:val="B20"/>
    <w:rsid w:val="00F26629"/>
    <w:rPr>
      <w:lang w:eastAsia="en-US"/>
    </w:rPr>
  </w:style>
  <w:style w:type="character" w:customStyle="1" w:styleId="B3Char2">
    <w:name w:val="B3 Char2"/>
    <w:link w:val="B30"/>
    <w:rsid w:val="00F26629"/>
    <w:rPr>
      <w:lang w:eastAsia="en-US"/>
    </w:rPr>
  </w:style>
  <w:style w:type="character" w:customStyle="1" w:styleId="B4Char">
    <w:name w:val="B4 Char"/>
    <w:link w:val="B4"/>
    <w:rsid w:val="00F26629"/>
    <w:rPr>
      <w:lang w:eastAsia="en-US"/>
    </w:rPr>
  </w:style>
  <w:style w:type="character" w:customStyle="1" w:styleId="B5Char">
    <w:name w:val="B5 Char"/>
    <w:link w:val="B5"/>
    <w:rsid w:val="00F26629"/>
    <w:rPr>
      <w:lang w:eastAsia="en-US"/>
    </w:rPr>
  </w:style>
  <w:style w:type="paragraph" w:customStyle="1" w:styleId="B6">
    <w:name w:val="B6"/>
    <w:basedOn w:val="B5"/>
    <w:link w:val="B6Char"/>
    <w:rsid w:val="00F26629"/>
    <w:pPr>
      <w:ind w:left="1985"/>
    </w:pPr>
    <w:rPr>
      <w:lang w:val="x-none" w:eastAsia="ja-JP"/>
    </w:rPr>
  </w:style>
  <w:style w:type="character" w:customStyle="1" w:styleId="B6Char">
    <w:name w:val="B6 Char"/>
    <w:link w:val="B6"/>
    <w:rsid w:val="00F26629"/>
    <w:rPr>
      <w:lang w:val="x-none" w:eastAsia="ja-JP"/>
    </w:rPr>
  </w:style>
  <w:style w:type="paragraph" w:customStyle="1" w:styleId="B7">
    <w:name w:val="B7"/>
    <w:basedOn w:val="B6"/>
    <w:link w:val="B7Char"/>
    <w:rsid w:val="00F26629"/>
    <w:pPr>
      <w:ind w:left="2269"/>
    </w:pPr>
  </w:style>
  <w:style w:type="character" w:customStyle="1" w:styleId="B7Char">
    <w:name w:val="B7 Char"/>
    <w:link w:val="B7"/>
    <w:rsid w:val="00F26629"/>
    <w:rPr>
      <w:lang w:val="x-none" w:eastAsia="ja-JP"/>
    </w:rPr>
  </w:style>
  <w:style w:type="numbering" w:customStyle="1" w:styleId="NoList10">
    <w:name w:val="No List10"/>
    <w:next w:val="NoList"/>
    <w:uiPriority w:val="99"/>
    <w:semiHidden/>
    <w:unhideWhenUsed/>
    <w:rsid w:val="00F26629"/>
  </w:style>
  <w:style w:type="numbering" w:customStyle="1" w:styleId="NoList111">
    <w:name w:val="No List111"/>
    <w:next w:val="NoList"/>
    <w:uiPriority w:val="99"/>
    <w:semiHidden/>
    <w:unhideWhenUsed/>
    <w:rsid w:val="00F26629"/>
  </w:style>
  <w:style w:type="numbering" w:customStyle="1" w:styleId="NoList1111">
    <w:name w:val="No List1111"/>
    <w:next w:val="NoList"/>
    <w:uiPriority w:val="99"/>
    <w:semiHidden/>
    <w:rsid w:val="00F26629"/>
  </w:style>
  <w:style w:type="numbering" w:customStyle="1" w:styleId="NoList21">
    <w:name w:val="No List21"/>
    <w:next w:val="NoList"/>
    <w:uiPriority w:val="99"/>
    <w:semiHidden/>
    <w:unhideWhenUsed/>
    <w:rsid w:val="00F26629"/>
  </w:style>
  <w:style w:type="numbering" w:customStyle="1" w:styleId="NoList11111">
    <w:name w:val="No List11111"/>
    <w:next w:val="NoList"/>
    <w:uiPriority w:val="99"/>
    <w:semiHidden/>
    <w:rsid w:val="00F26629"/>
  </w:style>
  <w:style w:type="paragraph" w:styleId="HTMLPreformatted">
    <w:name w:val="HTML Preformatted"/>
    <w:basedOn w:val="Normal"/>
    <w:link w:val="HTMLPreformattedChar"/>
    <w:uiPriority w:val="99"/>
    <w:unhideWhenUsed/>
    <w:rsid w:val="00F26629"/>
    <w:pPr>
      <w:spacing w:after="0"/>
    </w:pPr>
    <w:rPr>
      <w:rFonts w:ascii="Consolas" w:eastAsia="Calibri" w:hAnsi="Consolas"/>
      <w:lang w:val="de-DE"/>
    </w:rPr>
  </w:style>
  <w:style w:type="character" w:customStyle="1" w:styleId="HTMLPreformattedChar">
    <w:name w:val="HTML Preformatted Char"/>
    <w:basedOn w:val="DefaultParagraphFont"/>
    <w:link w:val="HTMLPreformatted"/>
    <w:uiPriority w:val="99"/>
    <w:rsid w:val="00F26629"/>
    <w:rPr>
      <w:rFonts w:ascii="Consolas" w:eastAsia="Calibri" w:hAnsi="Consolas"/>
      <w:lang w:val="de-DE" w:eastAsia="en-US"/>
    </w:rPr>
  </w:style>
  <w:style w:type="character" w:customStyle="1" w:styleId="PLChar">
    <w:name w:val="PL Char"/>
    <w:link w:val="PL"/>
    <w:qFormat/>
    <w:rsid w:val="00F26629"/>
    <w:rPr>
      <w:rFonts w:ascii="Courier New" w:hAnsi="Courier New"/>
      <w:noProof/>
      <w:sz w:val="16"/>
      <w:lang w:eastAsia="en-US"/>
    </w:rPr>
  </w:style>
  <w:style w:type="character" w:customStyle="1" w:styleId="CRSheetTitleChar">
    <w:name w:val="CRSheet Title Char"/>
    <w:link w:val="CRSheetTitle"/>
    <w:uiPriority w:val="99"/>
    <w:locked/>
    <w:rsid w:val="00F266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F266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F266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F266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F26629"/>
    <w:rPr>
      <w:rFonts w:ascii="Arial" w:hAnsi="Arial" w:cs="Arial"/>
      <w:b/>
      <w:lang w:val="en-US"/>
    </w:rPr>
  </w:style>
  <w:style w:type="paragraph" w:customStyle="1" w:styleId="TableHeaderGray">
    <w:name w:val="TableHeaderGray"/>
    <w:basedOn w:val="Normal"/>
    <w:link w:val="TableHeaderGrayChar"/>
    <w:qFormat/>
    <w:rsid w:val="00F26629"/>
    <w:pPr>
      <w:keepNext/>
      <w:spacing w:before="40" w:after="40" w:line="276" w:lineRule="auto"/>
    </w:pPr>
    <w:rPr>
      <w:rFonts w:ascii="Arial" w:hAnsi="Arial" w:cs="Arial"/>
      <w:b/>
      <w:lang w:val="en-US" w:eastAsia="en-GB"/>
    </w:rPr>
  </w:style>
  <w:style w:type="character" w:customStyle="1" w:styleId="TableBulletTextChar">
    <w:name w:val="Table Bullet Text Char"/>
    <w:link w:val="TableBulletText"/>
    <w:uiPriority w:val="21"/>
    <w:locked/>
    <w:rsid w:val="00F26629"/>
    <w:rPr>
      <w:rFonts w:ascii="Arial" w:eastAsia="SimSun" w:hAnsi="Arial"/>
      <w:lang w:eastAsia="de-DE"/>
    </w:rPr>
  </w:style>
  <w:style w:type="paragraph" w:customStyle="1" w:styleId="TableBulletText">
    <w:name w:val="Table Bullet Text"/>
    <w:basedOn w:val="Normal"/>
    <w:link w:val="TableBulletTextChar"/>
    <w:uiPriority w:val="21"/>
    <w:qFormat/>
    <w:rsid w:val="00F2662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F26629"/>
    <w:rPr>
      <w:rFonts w:ascii="Courier New" w:hAnsi="Courier New" w:cs="Courier New"/>
      <w:sz w:val="18"/>
      <w:szCs w:val="18"/>
      <w:lang w:eastAsia="fr-FR"/>
    </w:rPr>
  </w:style>
  <w:style w:type="paragraph" w:customStyle="1" w:styleId="TableCourier">
    <w:name w:val="TableCourier"/>
    <w:basedOn w:val="Normal"/>
    <w:link w:val="TableCourierChar"/>
    <w:qFormat/>
    <w:rsid w:val="00F2662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F266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F26629"/>
    <w:rPr>
      <w:sz w:val="24"/>
      <w:szCs w:val="26"/>
    </w:rPr>
  </w:style>
  <w:style w:type="character" w:styleId="PlaceholderText">
    <w:name w:val="Placeholder Text"/>
    <w:uiPriority w:val="99"/>
    <w:semiHidden/>
    <w:rsid w:val="00F26629"/>
    <w:rPr>
      <w:color w:val="808080"/>
    </w:rPr>
  </w:style>
  <w:style w:type="character" w:styleId="Strong">
    <w:name w:val="Strong"/>
    <w:qFormat/>
    <w:rsid w:val="00F26629"/>
    <w:rPr>
      <w:b/>
      <w:bCs/>
      <w:sz w:val="20"/>
      <w:szCs w:val="20"/>
    </w:rPr>
  </w:style>
  <w:style w:type="table" w:customStyle="1" w:styleId="TableGrid1">
    <w:name w:val="Table Grid1"/>
    <w:basedOn w:val="TableNormal"/>
    <w:next w:val="TableGrid"/>
    <w:rsid w:val="00F26629"/>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ocked/>
    <w:rsid w:val="00F26629"/>
    <w:rPr>
      <w:lang w:eastAsia="en-US"/>
    </w:rPr>
  </w:style>
  <w:style w:type="character" w:styleId="BookTitle">
    <w:name w:val="Book Title"/>
    <w:basedOn w:val="DefaultParagraphFont"/>
    <w:uiPriority w:val="33"/>
    <w:qFormat/>
    <w:rsid w:val="006C1F26"/>
    <w:rPr>
      <w:b/>
      <w:bCs/>
      <w:i/>
      <w:iCs/>
      <w:spacing w:val="5"/>
    </w:rPr>
  </w:style>
  <w:style w:type="paragraph" w:customStyle="1" w:styleId="NoSpaceNormal">
    <w:name w:val="NoSpaceNormal"/>
    <w:basedOn w:val="Normal"/>
    <w:link w:val="NoSpaceNormalChar"/>
    <w:qFormat/>
    <w:rsid w:val="004923F1"/>
    <w:pPr>
      <w:spacing w:after="0" w:line="276" w:lineRule="auto"/>
    </w:pPr>
    <w:rPr>
      <w:rFonts w:eastAsia="Calibri"/>
      <w:lang w:eastAsia="en-GB"/>
    </w:rPr>
  </w:style>
  <w:style w:type="character" w:customStyle="1" w:styleId="NoSpaceNormalChar">
    <w:name w:val="NoSpaceNormal Char"/>
    <w:basedOn w:val="DefaultParagraphFont"/>
    <w:link w:val="NoSpaceNormal"/>
    <w:rsid w:val="004923F1"/>
    <w:rPr>
      <w:rFonts w:eastAsia="Calibri"/>
    </w:rPr>
  </w:style>
  <w:style w:type="paragraph" w:customStyle="1" w:styleId="Bold">
    <w:name w:val="Bold"/>
    <w:basedOn w:val="Guidance"/>
    <w:qFormat/>
    <w:rsid w:val="00B519E0"/>
    <w:rPr>
      <w:b/>
      <w:i w:val="0"/>
      <w:color w:val="auto"/>
    </w:rPr>
  </w:style>
  <w:style w:type="paragraph" w:customStyle="1" w:styleId="NOte">
    <w:name w:val="NOte"/>
    <w:basedOn w:val="Normal"/>
    <w:rsid w:val="003356F5"/>
  </w:style>
  <w:style w:type="character" w:customStyle="1" w:styleId="mi">
    <w:name w:val="mi"/>
    <w:basedOn w:val="DefaultParagraphFont"/>
    <w:rsid w:val="007C775D"/>
  </w:style>
  <w:style w:type="character" w:customStyle="1" w:styleId="mo">
    <w:name w:val="mo"/>
    <w:basedOn w:val="DefaultParagraphFont"/>
    <w:rsid w:val="007C775D"/>
  </w:style>
  <w:style w:type="character" w:customStyle="1" w:styleId="mn">
    <w:name w:val="mn"/>
    <w:basedOn w:val="DefaultParagraphFont"/>
    <w:rsid w:val="007C775D"/>
  </w:style>
  <w:style w:type="character" w:customStyle="1" w:styleId="mtext">
    <w:name w:val="mtext"/>
    <w:basedOn w:val="DefaultParagraphFont"/>
    <w:rsid w:val="007C775D"/>
  </w:style>
  <w:style w:type="paragraph" w:styleId="NoSpacing">
    <w:name w:val="No Spacing"/>
    <w:uiPriority w:val="1"/>
    <w:qFormat/>
    <w:rsid w:val="00DF0F96"/>
    <w:rPr>
      <w:lang w:eastAsia="en-US"/>
    </w:rPr>
  </w:style>
  <w:style w:type="table" w:customStyle="1" w:styleId="ByteCoding01">
    <w:name w:val="ByteCoding01"/>
    <w:basedOn w:val="TableNormal"/>
    <w:uiPriority w:val="99"/>
    <w:rsid w:val="002A04C5"/>
    <w:rPr>
      <w:rFonts w:ascii="Arial" w:hAnsi="Arial"/>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rmal6pt">
    <w:name w:val="Normal6pt"/>
    <w:basedOn w:val="NoSpaceNormal"/>
    <w:link w:val="Normal6ptChar"/>
    <w:qFormat/>
    <w:rsid w:val="002A04C5"/>
    <w:pPr>
      <w:spacing w:after="120"/>
    </w:pPr>
    <w:rPr>
      <w:rFonts w:eastAsia="TimesNewRoman"/>
    </w:rPr>
  </w:style>
  <w:style w:type="paragraph" w:customStyle="1" w:styleId="ExplainTableContents">
    <w:name w:val="ExplainTableContents"/>
    <w:basedOn w:val="Normal"/>
    <w:link w:val="ExplainTableContentsChar"/>
    <w:qFormat/>
    <w:rsid w:val="00027723"/>
    <w:pPr>
      <w:spacing w:before="60"/>
    </w:pPr>
  </w:style>
  <w:style w:type="character" w:customStyle="1" w:styleId="Normal6ptChar">
    <w:name w:val="Normal6pt Char"/>
    <w:basedOn w:val="NoSpaceNormalChar"/>
    <w:link w:val="Normal6pt"/>
    <w:rsid w:val="002A04C5"/>
    <w:rPr>
      <w:rFonts w:eastAsia="TimesNewRoman"/>
      <w:lang w:eastAsia="en-US"/>
    </w:rPr>
  </w:style>
  <w:style w:type="character" w:customStyle="1" w:styleId="ExplainTableContentsChar">
    <w:name w:val="ExplainTableContents Char"/>
    <w:basedOn w:val="DefaultParagraphFont"/>
    <w:link w:val="ExplainTableContents"/>
    <w:rsid w:val="00027723"/>
    <w:rPr>
      <w:lang w:eastAsia="en-US"/>
    </w:rPr>
  </w:style>
  <w:style w:type="paragraph" w:customStyle="1" w:styleId="B2">
    <w:name w:val="B2+"/>
    <w:basedOn w:val="B20"/>
    <w:rsid w:val="00653B67"/>
    <w:pPr>
      <w:numPr>
        <w:numId w:val="2"/>
      </w:numPr>
    </w:pPr>
  </w:style>
  <w:style w:type="paragraph" w:customStyle="1" w:styleId="BL">
    <w:name w:val="BL"/>
    <w:basedOn w:val="Normal"/>
    <w:rsid w:val="00653B67"/>
    <w:pPr>
      <w:numPr>
        <w:numId w:val="5"/>
      </w:numPr>
    </w:pPr>
  </w:style>
  <w:style w:type="paragraph" w:customStyle="1" w:styleId="BN">
    <w:name w:val="BN"/>
    <w:basedOn w:val="Normal"/>
    <w:rsid w:val="00653B67"/>
    <w:pPr>
      <w:numPr>
        <w:numId w:val="4"/>
      </w:numPr>
    </w:pPr>
  </w:style>
  <w:style w:type="paragraph" w:customStyle="1" w:styleId="TB1">
    <w:name w:val="TB1"/>
    <w:basedOn w:val="Normal"/>
    <w:qFormat/>
    <w:rsid w:val="00653B67"/>
    <w:pPr>
      <w:keepNext/>
      <w:keepLines/>
      <w:numPr>
        <w:numId w:val="13"/>
      </w:numPr>
      <w:tabs>
        <w:tab w:val="left" w:pos="720"/>
      </w:tabs>
      <w:spacing w:after="0"/>
      <w:ind w:left="737" w:hanging="380"/>
    </w:pPr>
    <w:rPr>
      <w:rFonts w:ascii="Arial" w:hAnsi="Arial"/>
      <w:sz w:val="18"/>
    </w:rPr>
  </w:style>
  <w:style w:type="paragraph" w:customStyle="1" w:styleId="TB2">
    <w:name w:val="TB2"/>
    <w:basedOn w:val="Normal"/>
    <w:qFormat/>
    <w:rsid w:val="00653B67"/>
    <w:pPr>
      <w:keepNext/>
      <w:keepLines/>
      <w:numPr>
        <w:numId w:val="14"/>
      </w:numPr>
      <w:tabs>
        <w:tab w:val="left" w:pos="1109"/>
      </w:tabs>
      <w:spacing w:after="0"/>
      <w:ind w:left="1100" w:hanging="380"/>
    </w:pPr>
    <w:rPr>
      <w:rFonts w:ascii="Arial" w:hAnsi="Arial"/>
      <w:sz w:val="18"/>
    </w:rPr>
  </w:style>
  <w:style w:type="paragraph" w:customStyle="1" w:styleId="NoSpaceNormalTAC">
    <w:name w:val="NoSpaceNormalTAC"/>
    <w:basedOn w:val="NoSpaceNormal"/>
    <w:qFormat/>
    <w:rsid w:val="00585C26"/>
  </w:style>
  <w:style w:type="paragraph" w:customStyle="1" w:styleId="TAC0">
    <w:name w:val="TAC#"/>
    <w:basedOn w:val="TAH"/>
    <w:qFormat/>
    <w:rsid w:val="00585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14433">
      <w:bodyDiv w:val="1"/>
      <w:marLeft w:val="0"/>
      <w:marRight w:val="0"/>
      <w:marTop w:val="0"/>
      <w:marBottom w:val="0"/>
      <w:divBdr>
        <w:top w:val="none" w:sz="0" w:space="0" w:color="auto"/>
        <w:left w:val="none" w:sz="0" w:space="0" w:color="auto"/>
        <w:bottom w:val="none" w:sz="0" w:space="0" w:color="auto"/>
        <w:right w:val="none" w:sz="0" w:space="0" w:color="auto"/>
      </w:divBdr>
    </w:div>
    <w:div w:id="113865956">
      <w:bodyDiv w:val="1"/>
      <w:marLeft w:val="0"/>
      <w:marRight w:val="0"/>
      <w:marTop w:val="0"/>
      <w:marBottom w:val="0"/>
      <w:divBdr>
        <w:top w:val="none" w:sz="0" w:space="0" w:color="auto"/>
        <w:left w:val="none" w:sz="0" w:space="0" w:color="auto"/>
        <w:bottom w:val="none" w:sz="0" w:space="0" w:color="auto"/>
        <w:right w:val="none" w:sz="0" w:space="0" w:color="auto"/>
      </w:divBdr>
    </w:div>
    <w:div w:id="244650001">
      <w:bodyDiv w:val="1"/>
      <w:marLeft w:val="0"/>
      <w:marRight w:val="0"/>
      <w:marTop w:val="0"/>
      <w:marBottom w:val="0"/>
      <w:divBdr>
        <w:top w:val="none" w:sz="0" w:space="0" w:color="auto"/>
        <w:left w:val="none" w:sz="0" w:space="0" w:color="auto"/>
        <w:bottom w:val="none" w:sz="0" w:space="0" w:color="auto"/>
        <w:right w:val="none" w:sz="0" w:space="0" w:color="auto"/>
      </w:divBdr>
    </w:div>
    <w:div w:id="475529891">
      <w:bodyDiv w:val="1"/>
      <w:marLeft w:val="0"/>
      <w:marRight w:val="0"/>
      <w:marTop w:val="0"/>
      <w:marBottom w:val="0"/>
      <w:divBdr>
        <w:top w:val="none" w:sz="0" w:space="0" w:color="auto"/>
        <w:left w:val="none" w:sz="0" w:space="0" w:color="auto"/>
        <w:bottom w:val="none" w:sz="0" w:space="0" w:color="auto"/>
        <w:right w:val="none" w:sz="0" w:space="0" w:color="auto"/>
      </w:divBdr>
    </w:div>
    <w:div w:id="589503819">
      <w:bodyDiv w:val="1"/>
      <w:marLeft w:val="0"/>
      <w:marRight w:val="0"/>
      <w:marTop w:val="0"/>
      <w:marBottom w:val="0"/>
      <w:divBdr>
        <w:top w:val="none" w:sz="0" w:space="0" w:color="auto"/>
        <w:left w:val="none" w:sz="0" w:space="0" w:color="auto"/>
        <w:bottom w:val="none" w:sz="0" w:space="0" w:color="auto"/>
        <w:right w:val="none" w:sz="0" w:space="0" w:color="auto"/>
      </w:divBdr>
    </w:div>
    <w:div w:id="852040057">
      <w:bodyDiv w:val="1"/>
      <w:marLeft w:val="0"/>
      <w:marRight w:val="0"/>
      <w:marTop w:val="0"/>
      <w:marBottom w:val="0"/>
      <w:divBdr>
        <w:top w:val="none" w:sz="0" w:space="0" w:color="auto"/>
        <w:left w:val="none" w:sz="0" w:space="0" w:color="auto"/>
        <w:bottom w:val="none" w:sz="0" w:space="0" w:color="auto"/>
        <w:right w:val="none" w:sz="0" w:space="0" w:color="auto"/>
      </w:divBdr>
    </w:div>
    <w:div w:id="855919559">
      <w:bodyDiv w:val="1"/>
      <w:marLeft w:val="0"/>
      <w:marRight w:val="0"/>
      <w:marTop w:val="0"/>
      <w:marBottom w:val="0"/>
      <w:divBdr>
        <w:top w:val="none" w:sz="0" w:space="0" w:color="auto"/>
        <w:left w:val="none" w:sz="0" w:space="0" w:color="auto"/>
        <w:bottom w:val="none" w:sz="0" w:space="0" w:color="auto"/>
        <w:right w:val="none" w:sz="0" w:space="0" w:color="auto"/>
      </w:divBdr>
    </w:div>
    <w:div w:id="1029333729">
      <w:bodyDiv w:val="1"/>
      <w:marLeft w:val="0"/>
      <w:marRight w:val="0"/>
      <w:marTop w:val="0"/>
      <w:marBottom w:val="0"/>
      <w:divBdr>
        <w:top w:val="none" w:sz="0" w:space="0" w:color="auto"/>
        <w:left w:val="none" w:sz="0" w:space="0" w:color="auto"/>
        <w:bottom w:val="none" w:sz="0" w:space="0" w:color="auto"/>
        <w:right w:val="none" w:sz="0" w:space="0" w:color="auto"/>
      </w:divBdr>
    </w:div>
    <w:div w:id="1351418215">
      <w:bodyDiv w:val="1"/>
      <w:marLeft w:val="0"/>
      <w:marRight w:val="0"/>
      <w:marTop w:val="0"/>
      <w:marBottom w:val="0"/>
      <w:divBdr>
        <w:top w:val="none" w:sz="0" w:space="0" w:color="auto"/>
        <w:left w:val="none" w:sz="0" w:space="0" w:color="auto"/>
        <w:bottom w:val="none" w:sz="0" w:space="0" w:color="auto"/>
        <w:right w:val="none" w:sz="0" w:space="0" w:color="auto"/>
      </w:divBdr>
    </w:div>
    <w:div w:id="1499806046">
      <w:bodyDiv w:val="1"/>
      <w:marLeft w:val="0"/>
      <w:marRight w:val="0"/>
      <w:marTop w:val="0"/>
      <w:marBottom w:val="0"/>
      <w:divBdr>
        <w:top w:val="none" w:sz="0" w:space="0" w:color="auto"/>
        <w:left w:val="none" w:sz="0" w:space="0" w:color="auto"/>
        <w:bottom w:val="none" w:sz="0" w:space="0" w:color="auto"/>
        <w:right w:val="none" w:sz="0" w:space="0" w:color="auto"/>
      </w:divBdr>
    </w:div>
    <w:div w:id="1510025346">
      <w:bodyDiv w:val="1"/>
      <w:marLeft w:val="0"/>
      <w:marRight w:val="0"/>
      <w:marTop w:val="0"/>
      <w:marBottom w:val="0"/>
      <w:divBdr>
        <w:top w:val="none" w:sz="0" w:space="0" w:color="auto"/>
        <w:left w:val="none" w:sz="0" w:space="0" w:color="auto"/>
        <w:bottom w:val="none" w:sz="0" w:space="0" w:color="auto"/>
        <w:right w:val="none" w:sz="0" w:space="0" w:color="auto"/>
      </w:divBdr>
    </w:div>
    <w:div w:id="1520050766">
      <w:bodyDiv w:val="1"/>
      <w:marLeft w:val="0"/>
      <w:marRight w:val="0"/>
      <w:marTop w:val="0"/>
      <w:marBottom w:val="0"/>
      <w:divBdr>
        <w:top w:val="none" w:sz="0" w:space="0" w:color="auto"/>
        <w:left w:val="none" w:sz="0" w:space="0" w:color="auto"/>
        <w:bottom w:val="none" w:sz="0" w:space="0" w:color="auto"/>
        <w:right w:val="none" w:sz="0" w:space="0" w:color="auto"/>
      </w:divBdr>
    </w:div>
    <w:div w:id="1635208200">
      <w:bodyDiv w:val="1"/>
      <w:marLeft w:val="0"/>
      <w:marRight w:val="0"/>
      <w:marTop w:val="0"/>
      <w:marBottom w:val="0"/>
      <w:divBdr>
        <w:top w:val="none" w:sz="0" w:space="0" w:color="auto"/>
        <w:left w:val="none" w:sz="0" w:space="0" w:color="auto"/>
        <w:bottom w:val="none" w:sz="0" w:space="0" w:color="auto"/>
        <w:right w:val="none" w:sz="0" w:space="0" w:color="auto"/>
      </w:divBdr>
    </w:div>
    <w:div w:id="1896700652">
      <w:bodyDiv w:val="1"/>
      <w:marLeft w:val="0"/>
      <w:marRight w:val="0"/>
      <w:marTop w:val="0"/>
      <w:marBottom w:val="0"/>
      <w:divBdr>
        <w:top w:val="none" w:sz="0" w:space="0" w:color="auto"/>
        <w:left w:val="none" w:sz="0" w:space="0" w:color="auto"/>
        <w:bottom w:val="none" w:sz="0" w:space="0" w:color="auto"/>
        <w:right w:val="none" w:sz="0" w:space="0" w:color="auto"/>
      </w:divBdr>
    </w:div>
    <w:div w:id="1932542617">
      <w:bodyDiv w:val="1"/>
      <w:marLeft w:val="0"/>
      <w:marRight w:val="0"/>
      <w:marTop w:val="0"/>
      <w:marBottom w:val="0"/>
      <w:divBdr>
        <w:top w:val="none" w:sz="0" w:space="0" w:color="auto"/>
        <w:left w:val="none" w:sz="0" w:space="0" w:color="auto"/>
        <w:bottom w:val="none" w:sz="0" w:space="0" w:color="auto"/>
        <w:right w:val="none" w:sz="0" w:space="0" w:color="auto"/>
      </w:divBdr>
    </w:div>
    <w:div w:id="1956399533">
      <w:bodyDiv w:val="1"/>
      <w:marLeft w:val="0"/>
      <w:marRight w:val="0"/>
      <w:marTop w:val="0"/>
      <w:marBottom w:val="0"/>
      <w:divBdr>
        <w:top w:val="none" w:sz="0" w:space="0" w:color="auto"/>
        <w:left w:val="none" w:sz="0" w:space="0" w:color="auto"/>
        <w:bottom w:val="none" w:sz="0" w:space="0" w:color="auto"/>
        <w:right w:val="none" w:sz="0" w:space="0" w:color="auto"/>
      </w:divBdr>
    </w:div>
    <w:div w:id="209027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arquordt\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16C00-2002-4897-8484-84837389D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77</Pages>
  <Words>24703</Words>
  <Characters>140813</Characters>
  <Application>Microsoft Office Word</Application>
  <DocSecurity>0</DocSecurity>
  <Lines>1173</Lines>
  <Paragraphs>330</Paragraphs>
  <ScaleCrop>false</ScaleCrop>
  <HeadingPairs>
    <vt:vector size="2" baseType="variant">
      <vt:variant>
        <vt:lpstr>Title</vt:lpstr>
      </vt:variant>
      <vt:variant>
        <vt:i4>1</vt:i4>
      </vt:variant>
    </vt:vector>
  </HeadingPairs>
  <TitlesOfParts>
    <vt:vector size="1" baseType="lpstr">
      <vt:lpstr>3GPP TS 31.121-2</vt:lpstr>
    </vt:vector>
  </TitlesOfParts>
  <Company>ETSI</Company>
  <LinksUpToDate>false</LinksUpToDate>
  <CharactersWithSpaces>165186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31.121-2</dc:title>
  <dc:subject>&lt;Title 1; Title 2&gt; (Release 16)</dc:subject>
  <dc:creator>MCC Support</dc:creator>
  <cp:keywords>&lt;keyword[, keyword, ]&gt;; eUICC, iUICC, eSIM</cp:keywords>
  <dc:description/>
  <cp:lastModifiedBy>Marquordt</cp:lastModifiedBy>
  <cp:revision>2</cp:revision>
  <cp:lastPrinted>2019-02-25T14:05:00Z</cp:lastPrinted>
  <dcterms:created xsi:type="dcterms:W3CDTF">2022-05-17T11:59:00Z</dcterms:created>
  <dcterms:modified xsi:type="dcterms:W3CDTF">2022-05-17T11:59:00Z</dcterms:modified>
</cp:coreProperties>
</file>